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A7D" w:rsidRPr="00D82D18" w:rsidRDefault="00921A7D" w:rsidP="00921A7D">
      <w:pPr>
        <w:jc w:val="right"/>
        <w:outlineLvl w:val="0"/>
        <w:rPr>
          <w:rFonts w:ascii="Times New Roman" w:hAnsi="Times New Roman" w:cs="Times New Roman"/>
        </w:rPr>
      </w:pPr>
      <w:bookmarkStart w:id="0" w:name="_Toc527311980"/>
      <w:bookmarkStart w:id="1" w:name="_Toc527312144"/>
      <w:bookmarkStart w:id="2" w:name="_Toc527312326"/>
      <w:bookmarkStart w:id="3" w:name="_Toc527312891"/>
      <w:bookmarkStart w:id="4" w:name="_Toc529513734"/>
      <w:bookmarkStart w:id="5" w:name="_Toc529513890"/>
      <w:bookmarkStart w:id="6" w:name="_Toc530328310"/>
      <w:bookmarkStart w:id="7" w:name="_Toc4089489"/>
      <w:bookmarkStart w:id="8" w:name="_Toc4089595"/>
      <w:bookmarkStart w:id="9" w:name="sub_30031"/>
      <w:bookmarkStart w:id="10" w:name="_Toc7446194"/>
      <w:bookmarkStart w:id="11" w:name="_Toc7446347"/>
      <w:bookmarkStart w:id="12" w:name="_Toc11666477"/>
      <w:bookmarkStart w:id="13" w:name="_Toc24319162"/>
      <w:bookmarkStart w:id="14" w:name="_Toc25928549"/>
      <w:r w:rsidRPr="00D82D18">
        <w:rPr>
          <w:rFonts w:ascii="Times New Roman" w:hAnsi="Times New Roman" w:cs="Times New Roman"/>
        </w:rPr>
        <w:t>Приложение</w:t>
      </w:r>
      <w:bookmarkEnd w:id="0"/>
      <w:bookmarkEnd w:id="1"/>
      <w:bookmarkEnd w:id="2"/>
      <w:bookmarkEnd w:id="3"/>
      <w:bookmarkEnd w:id="4"/>
      <w:bookmarkEnd w:id="5"/>
      <w:bookmarkEnd w:id="6"/>
      <w:bookmarkEnd w:id="7"/>
      <w:bookmarkEnd w:id="8"/>
      <w:bookmarkEnd w:id="10"/>
      <w:bookmarkEnd w:id="11"/>
      <w:bookmarkEnd w:id="12"/>
      <w:bookmarkEnd w:id="13"/>
      <w:bookmarkEnd w:id="14"/>
    </w:p>
    <w:p w:rsidR="00921A7D" w:rsidRPr="00D82D18" w:rsidRDefault="00921A7D" w:rsidP="00921A7D">
      <w:pPr>
        <w:jc w:val="right"/>
        <w:rPr>
          <w:rFonts w:ascii="Times New Roman" w:hAnsi="Times New Roman" w:cs="Times New Roman"/>
          <w:bCs/>
        </w:rPr>
      </w:pPr>
      <w:r w:rsidRPr="00D82D18">
        <w:rPr>
          <w:rFonts w:ascii="Times New Roman" w:hAnsi="Times New Roman" w:cs="Times New Roman"/>
          <w:bCs/>
        </w:rPr>
        <w:t xml:space="preserve">    к решению Совета муниципального </w:t>
      </w:r>
    </w:p>
    <w:p w:rsidR="00921A7D" w:rsidRPr="00D82D18" w:rsidRDefault="00921A7D" w:rsidP="00921A7D">
      <w:pPr>
        <w:jc w:val="right"/>
        <w:rPr>
          <w:rFonts w:ascii="Times New Roman" w:hAnsi="Times New Roman" w:cs="Times New Roman"/>
          <w:bCs/>
        </w:rPr>
      </w:pPr>
      <w:r w:rsidRPr="00D82D18">
        <w:rPr>
          <w:rFonts w:ascii="Times New Roman" w:hAnsi="Times New Roman" w:cs="Times New Roman"/>
          <w:bCs/>
        </w:rPr>
        <w:t xml:space="preserve">образования Тбилисский район </w:t>
      </w:r>
    </w:p>
    <w:p w:rsidR="00921A7D" w:rsidRPr="00D82D18" w:rsidRDefault="00921A7D" w:rsidP="00921A7D">
      <w:pPr>
        <w:jc w:val="right"/>
        <w:rPr>
          <w:rFonts w:ascii="Times New Roman" w:hAnsi="Times New Roman" w:cs="Times New Roman"/>
          <w:bCs/>
        </w:rPr>
      </w:pPr>
      <w:r w:rsidRPr="00D82D18">
        <w:rPr>
          <w:rFonts w:ascii="Times New Roman" w:hAnsi="Times New Roman" w:cs="Times New Roman"/>
          <w:bCs/>
        </w:rPr>
        <w:t xml:space="preserve"> от "___" _________ 20</w:t>
      </w:r>
      <w:r w:rsidR="00D82D18" w:rsidRPr="00D82D18">
        <w:rPr>
          <w:rFonts w:ascii="Times New Roman" w:hAnsi="Times New Roman" w:cs="Times New Roman"/>
          <w:bCs/>
        </w:rPr>
        <w:t>20</w:t>
      </w:r>
      <w:r w:rsidRPr="00D82D18">
        <w:rPr>
          <w:rFonts w:ascii="Times New Roman" w:hAnsi="Times New Roman" w:cs="Times New Roman"/>
          <w:bCs/>
        </w:rPr>
        <w:t xml:space="preserve"> г. № ____  </w:t>
      </w:r>
    </w:p>
    <w:p w:rsidR="00921A7D" w:rsidRPr="00D82D18" w:rsidRDefault="00921A7D" w:rsidP="00921A7D">
      <w:pPr>
        <w:ind w:firstLine="540"/>
        <w:rPr>
          <w:rFonts w:ascii="Times New Roman" w:hAnsi="Times New Roman" w:cs="Times New Roman"/>
          <w:bCs/>
        </w:rPr>
      </w:pPr>
    </w:p>
    <w:p w:rsidR="00921A7D" w:rsidRPr="00D82D18" w:rsidRDefault="00921A7D" w:rsidP="00921A7D">
      <w:pPr>
        <w:rPr>
          <w:rFonts w:ascii="Times New Roman" w:hAnsi="Times New Roman" w:cs="Times New Roman"/>
          <w:b/>
        </w:rPr>
      </w:pPr>
    </w:p>
    <w:p w:rsidR="00921A7D" w:rsidRPr="00D82D18" w:rsidRDefault="00921A7D" w:rsidP="00921A7D">
      <w:pPr>
        <w:rPr>
          <w:rFonts w:ascii="Times New Roman" w:hAnsi="Times New Roman" w:cs="Times New Roman"/>
          <w:b/>
        </w:rPr>
      </w:pPr>
    </w:p>
    <w:p w:rsidR="00921A7D" w:rsidRPr="00D82D18" w:rsidRDefault="00921A7D" w:rsidP="00921A7D">
      <w:pPr>
        <w:rPr>
          <w:rFonts w:ascii="Times New Roman" w:hAnsi="Times New Roman" w:cs="Times New Roman"/>
          <w:b/>
        </w:rPr>
      </w:pPr>
    </w:p>
    <w:p w:rsidR="00921A7D" w:rsidRPr="00D82D18" w:rsidRDefault="00921A7D" w:rsidP="00921A7D">
      <w:pPr>
        <w:jc w:val="center"/>
        <w:outlineLvl w:val="0"/>
        <w:rPr>
          <w:rFonts w:ascii="Times New Roman" w:hAnsi="Times New Roman" w:cs="Times New Roman"/>
          <w:b/>
        </w:rPr>
      </w:pPr>
      <w:bookmarkStart w:id="15" w:name="_Toc527311981"/>
      <w:bookmarkStart w:id="16" w:name="_Toc527312145"/>
      <w:bookmarkStart w:id="17" w:name="_Toc527312327"/>
      <w:bookmarkStart w:id="18" w:name="_Toc527312892"/>
      <w:bookmarkStart w:id="19" w:name="_Toc529513735"/>
      <w:bookmarkStart w:id="20" w:name="_Toc529513891"/>
      <w:bookmarkStart w:id="21" w:name="_Toc530328311"/>
      <w:bookmarkStart w:id="22" w:name="_Toc4089490"/>
      <w:bookmarkStart w:id="23" w:name="_Toc4089596"/>
      <w:bookmarkStart w:id="24" w:name="_Toc7446195"/>
      <w:bookmarkStart w:id="25" w:name="_Toc7446348"/>
      <w:bookmarkStart w:id="26" w:name="_Toc11666478"/>
      <w:bookmarkStart w:id="27" w:name="_Toc24319163"/>
      <w:bookmarkStart w:id="28" w:name="_Toc25928550"/>
      <w:r w:rsidRPr="00D82D18">
        <w:rPr>
          <w:rFonts w:ascii="Times New Roman" w:hAnsi="Times New Roman" w:cs="Times New Roman"/>
          <w:b/>
        </w:rPr>
        <w:t>ПРАВИЛА ЗЕМЛЕПОЛЬЗОВАНИЯ И ЗАСТРОЙКИ</w:t>
      </w:r>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D82D18">
        <w:rPr>
          <w:rFonts w:ascii="Times New Roman" w:hAnsi="Times New Roman" w:cs="Times New Roman"/>
          <w:b/>
        </w:rPr>
        <w:t xml:space="preserve"> </w:t>
      </w:r>
    </w:p>
    <w:p w:rsidR="00921A7D" w:rsidRPr="00D82D18" w:rsidRDefault="007E7AF3" w:rsidP="00921A7D">
      <w:pPr>
        <w:jc w:val="center"/>
        <w:rPr>
          <w:rFonts w:ascii="Times New Roman" w:hAnsi="Times New Roman" w:cs="Times New Roman"/>
          <w:b/>
        </w:rPr>
      </w:pPr>
      <w:r w:rsidRPr="00D82D18">
        <w:rPr>
          <w:rFonts w:ascii="Times New Roman" w:hAnsi="Times New Roman" w:cs="Times New Roman"/>
          <w:b/>
        </w:rPr>
        <w:t>ПЕСЧАНОГО</w:t>
      </w:r>
      <w:r w:rsidR="00921A7D" w:rsidRPr="00D82D18">
        <w:rPr>
          <w:rFonts w:ascii="Times New Roman" w:hAnsi="Times New Roman" w:cs="Times New Roman"/>
          <w:b/>
        </w:rPr>
        <w:t xml:space="preserve"> СЕЛЬСКОГО ПОСЕЛЕНИЯ</w:t>
      </w:r>
    </w:p>
    <w:p w:rsidR="00921A7D" w:rsidRPr="00D82D18" w:rsidRDefault="00921A7D" w:rsidP="00921A7D">
      <w:pPr>
        <w:jc w:val="center"/>
        <w:rPr>
          <w:rFonts w:ascii="Times New Roman" w:hAnsi="Times New Roman" w:cs="Times New Roman"/>
        </w:rPr>
      </w:pPr>
      <w:r w:rsidRPr="00D82D18">
        <w:rPr>
          <w:rFonts w:ascii="Times New Roman" w:hAnsi="Times New Roman" w:cs="Times New Roman"/>
          <w:b/>
        </w:rPr>
        <w:t>ТБИЛИССКОГО РАЙОНА</w:t>
      </w:r>
    </w:p>
    <w:p w:rsidR="00921A7D" w:rsidRPr="00D82D18" w:rsidRDefault="00921A7D" w:rsidP="00921A7D">
      <w:pPr>
        <w:rPr>
          <w:rFonts w:ascii="Times New Roman" w:hAnsi="Times New Roman" w:cs="Times New Roman"/>
        </w:rPr>
      </w:pPr>
      <w:r w:rsidRPr="00D82D18">
        <w:rPr>
          <w:rFonts w:ascii="Times New Roman" w:hAnsi="Times New Roman" w:cs="Times New Roman"/>
        </w:rPr>
        <w:t xml:space="preserve">Правила землепользования и застройки </w:t>
      </w:r>
      <w:r w:rsidR="007E7AF3" w:rsidRPr="00D82D18">
        <w:rPr>
          <w:rFonts w:ascii="Times New Roman" w:hAnsi="Times New Roman" w:cs="Times New Roman"/>
        </w:rPr>
        <w:t>Песчаного</w:t>
      </w:r>
      <w:r w:rsidRPr="00D82D18">
        <w:rPr>
          <w:rFonts w:ascii="Times New Roman" w:hAnsi="Times New Roman" w:cs="Times New Roman"/>
        </w:rPr>
        <w:t xml:space="preserve"> сельского поселения Тбилисского района (далее - Правила) являются нормативно-правовым актом муниципального образования,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Градостроительным кодексом Краснодарского края, иными законами и  иными нормативными актами Российской Федерации и Краснодарского края, Уставом </w:t>
      </w:r>
      <w:r w:rsidR="007E7AF3" w:rsidRPr="00D82D18">
        <w:rPr>
          <w:rFonts w:ascii="Times New Roman" w:hAnsi="Times New Roman" w:cs="Times New Roman"/>
        </w:rPr>
        <w:t>Песчаного</w:t>
      </w:r>
      <w:r w:rsidRPr="00D82D18">
        <w:rPr>
          <w:rFonts w:ascii="Times New Roman" w:hAnsi="Times New Roman" w:cs="Times New Roman"/>
        </w:rPr>
        <w:t xml:space="preserve">  сельского поселения, Генеральным планом </w:t>
      </w:r>
      <w:r w:rsidR="007E7AF3" w:rsidRPr="00D82D18">
        <w:rPr>
          <w:rFonts w:ascii="Times New Roman" w:hAnsi="Times New Roman" w:cs="Times New Roman"/>
        </w:rPr>
        <w:t>Песчаного</w:t>
      </w:r>
      <w:r w:rsidRPr="00D82D18">
        <w:rPr>
          <w:rFonts w:ascii="Times New Roman" w:hAnsi="Times New Roman" w:cs="Times New Roman"/>
        </w:rPr>
        <w:t xml:space="preserve"> сельского поселения, а также с учетом положений иных актов и документов, определяющих основные направления социально-экономического и градостроительного развития </w:t>
      </w:r>
      <w:r w:rsidR="007E7AF3" w:rsidRPr="00D82D18">
        <w:rPr>
          <w:rFonts w:ascii="Times New Roman" w:hAnsi="Times New Roman" w:cs="Times New Roman"/>
        </w:rPr>
        <w:t>Песчаного</w:t>
      </w:r>
      <w:r w:rsidRPr="00D82D18">
        <w:rPr>
          <w:rFonts w:ascii="Times New Roman" w:hAnsi="Times New Roman" w:cs="Times New Roman"/>
        </w:rPr>
        <w:t xml:space="preserve"> сельского поселения, охраны его культурного наследия, окружающей среды и рационального использования природных ресурсов.</w:t>
      </w:r>
    </w:p>
    <w:p w:rsidR="00921A7D" w:rsidRPr="00D82D18" w:rsidRDefault="00921A7D" w:rsidP="00921A7D">
      <w:pPr>
        <w:snapToGrid w:val="0"/>
        <w:rPr>
          <w:rFonts w:ascii="Times New Roman" w:hAnsi="Times New Roman" w:cs="Times New Roman"/>
        </w:rPr>
      </w:pPr>
      <w:r w:rsidRPr="00D82D18">
        <w:rPr>
          <w:rFonts w:ascii="Times New Roman" w:hAnsi="Times New Roman" w:cs="Times New Roman"/>
        </w:rPr>
        <w:t xml:space="preserve">Внесение изменений в Правила землепользования и застройки </w:t>
      </w:r>
      <w:r w:rsidR="007E7AF3" w:rsidRPr="00D82D18">
        <w:rPr>
          <w:rFonts w:ascii="Times New Roman" w:hAnsi="Times New Roman" w:cs="Times New Roman"/>
        </w:rPr>
        <w:t>Песчаного</w:t>
      </w:r>
      <w:r w:rsidRPr="00D82D18">
        <w:rPr>
          <w:rFonts w:ascii="Times New Roman" w:hAnsi="Times New Roman" w:cs="Times New Roman"/>
        </w:rPr>
        <w:t xml:space="preserve"> сельского поселения, утвержденные решением Совета </w:t>
      </w:r>
      <w:r w:rsidR="007E7AF3" w:rsidRPr="00D82D18">
        <w:rPr>
          <w:rFonts w:ascii="Times New Roman" w:hAnsi="Times New Roman" w:cs="Times New Roman"/>
        </w:rPr>
        <w:t>Песчаного</w:t>
      </w:r>
      <w:r w:rsidRPr="00D82D18">
        <w:rPr>
          <w:rFonts w:ascii="Times New Roman" w:hAnsi="Times New Roman" w:cs="Times New Roman"/>
        </w:rPr>
        <w:t xml:space="preserve"> сельского поселения №</w:t>
      </w:r>
      <w:r w:rsidR="007E7AF3" w:rsidRPr="00D82D18">
        <w:rPr>
          <w:rFonts w:ascii="Times New Roman" w:hAnsi="Times New Roman" w:cs="Times New Roman"/>
        </w:rPr>
        <w:t>506</w:t>
      </w:r>
      <w:r w:rsidRPr="00D82D18">
        <w:rPr>
          <w:rFonts w:ascii="Times New Roman" w:hAnsi="Times New Roman" w:cs="Times New Roman"/>
        </w:rPr>
        <w:t xml:space="preserve"> от 1</w:t>
      </w:r>
      <w:r w:rsidR="009970A8" w:rsidRPr="00D82D18">
        <w:rPr>
          <w:rFonts w:ascii="Times New Roman" w:hAnsi="Times New Roman" w:cs="Times New Roman"/>
        </w:rPr>
        <w:t>7</w:t>
      </w:r>
      <w:r w:rsidRPr="00D82D18">
        <w:rPr>
          <w:rFonts w:ascii="Times New Roman" w:hAnsi="Times New Roman" w:cs="Times New Roman"/>
        </w:rPr>
        <w:t>.12.2013 года (в редакции решени</w:t>
      </w:r>
      <w:r w:rsidR="007E7AF3" w:rsidRPr="00D82D18">
        <w:rPr>
          <w:rFonts w:ascii="Times New Roman" w:hAnsi="Times New Roman" w:cs="Times New Roman"/>
        </w:rPr>
        <w:t>й</w:t>
      </w:r>
      <w:r w:rsidRPr="00D82D18">
        <w:rPr>
          <w:rFonts w:ascii="Times New Roman" w:hAnsi="Times New Roman" w:cs="Times New Roman"/>
        </w:rPr>
        <w:t xml:space="preserve"> Совета муниципального образования Тбилисский район </w:t>
      </w:r>
      <w:r w:rsidR="007E7AF3" w:rsidRPr="00D82D18">
        <w:rPr>
          <w:rFonts w:ascii="Times New Roman" w:hAnsi="Times New Roman" w:cs="Times New Roman"/>
        </w:rPr>
        <w:t xml:space="preserve">№269 от 28.06.2017г., </w:t>
      </w:r>
      <w:r w:rsidRPr="00D82D18">
        <w:rPr>
          <w:rFonts w:ascii="Times New Roman" w:hAnsi="Times New Roman" w:cs="Times New Roman"/>
        </w:rPr>
        <w:t>№</w:t>
      </w:r>
      <w:r w:rsidR="007E7AF3" w:rsidRPr="00D82D18">
        <w:rPr>
          <w:rFonts w:ascii="Times New Roman" w:hAnsi="Times New Roman" w:cs="Times New Roman"/>
        </w:rPr>
        <w:t>354</w:t>
      </w:r>
      <w:r w:rsidRPr="00D82D18">
        <w:rPr>
          <w:rFonts w:ascii="Times New Roman" w:hAnsi="Times New Roman" w:cs="Times New Roman"/>
        </w:rPr>
        <w:t xml:space="preserve"> от 2</w:t>
      </w:r>
      <w:r w:rsidR="007E7AF3" w:rsidRPr="00D82D18">
        <w:rPr>
          <w:rFonts w:ascii="Times New Roman" w:hAnsi="Times New Roman" w:cs="Times New Roman"/>
        </w:rPr>
        <w:t>7</w:t>
      </w:r>
      <w:r w:rsidRPr="00D82D18">
        <w:rPr>
          <w:rFonts w:ascii="Times New Roman" w:hAnsi="Times New Roman" w:cs="Times New Roman"/>
        </w:rPr>
        <w:t>.0</w:t>
      </w:r>
      <w:r w:rsidR="009970A8" w:rsidRPr="00D82D18">
        <w:rPr>
          <w:rFonts w:ascii="Times New Roman" w:hAnsi="Times New Roman" w:cs="Times New Roman"/>
        </w:rPr>
        <w:t>2</w:t>
      </w:r>
      <w:r w:rsidR="007E7AF3" w:rsidRPr="00D82D18">
        <w:rPr>
          <w:rFonts w:ascii="Times New Roman" w:hAnsi="Times New Roman" w:cs="Times New Roman"/>
        </w:rPr>
        <w:t>.2018</w:t>
      </w:r>
      <w:r w:rsidRPr="00D82D18">
        <w:rPr>
          <w:rFonts w:ascii="Times New Roman" w:hAnsi="Times New Roman" w:cs="Times New Roman"/>
        </w:rPr>
        <w:t xml:space="preserve">г.), произведено на основании Постановления администрации муниципального образования Тбилисский район от </w:t>
      </w:r>
      <w:r w:rsidR="004B4CE5" w:rsidRPr="00D82D18">
        <w:rPr>
          <w:rFonts w:ascii="Times New Roman" w:hAnsi="Times New Roman" w:cs="Times New Roman"/>
        </w:rPr>
        <w:t>__</w:t>
      </w:r>
      <w:r w:rsidRPr="00D82D18">
        <w:rPr>
          <w:rFonts w:ascii="Times New Roman" w:hAnsi="Times New Roman" w:cs="Times New Roman"/>
        </w:rPr>
        <w:t xml:space="preserve">.03.2019 г. № </w:t>
      </w:r>
      <w:r w:rsidR="004B4CE5" w:rsidRPr="00D82D18">
        <w:rPr>
          <w:rFonts w:ascii="Times New Roman" w:hAnsi="Times New Roman" w:cs="Times New Roman"/>
        </w:rPr>
        <w:t>____</w:t>
      </w:r>
      <w:r w:rsidRPr="00D82D18">
        <w:rPr>
          <w:rFonts w:ascii="Times New Roman" w:hAnsi="Times New Roman" w:cs="Times New Roman"/>
        </w:rPr>
        <w:t xml:space="preserve"> "О подготовке проекта о внесении изменений в Правила землепользования и застройки </w:t>
      </w:r>
      <w:r w:rsidR="007E7AF3" w:rsidRPr="00D82D18">
        <w:rPr>
          <w:rFonts w:ascii="Times New Roman" w:hAnsi="Times New Roman" w:cs="Times New Roman"/>
        </w:rPr>
        <w:t>Песчаного</w:t>
      </w:r>
      <w:r w:rsidRPr="00D82D18">
        <w:rPr>
          <w:rFonts w:ascii="Times New Roman" w:hAnsi="Times New Roman" w:cs="Times New Roman"/>
        </w:rPr>
        <w:t xml:space="preserve">  сельского поселения Тбилисского района".</w:t>
      </w:r>
    </w:p>
    <w:p w:rsidR="00921A7D" w:rsidRPr="00D82D18" w:rsidRDefault="00921A7D" w:rsidP="00921A7D">
      <w:pPr>
        <w:jc w:val="center"/>
        <w:rPr>
          <w:rFonts w:ascii="Times New Roman" w:hAnsi="Times New Roman" w:cs="Times New Roman"/>
          <w:b/>
        </w:rPr>
      </w:pPr>
    </w:p>
    <w:p w:rsidR="00F103CB" w:rsidRPr="00D82D18" w:rsidRDefault="00F103CB" w:rsidP="008F216D">
      <w:pPr>
        <w:pStyle w:val="Standard"/>
        <w:jc w:val="center"/>
        <w:rPr>
          <w:lang w:val="ru-RU"/>
        </w:rPr>
      </w:pPr>
    </w:p>
    <w:p w:rsidR="004B4CE5" w:rsidRPr="00D82D18" w:rsidRDefault="004B4CE5" w:rsidP="008F216D">
      <w:pPr>
        <w:pStyle w:val="Standard"/>
        <w:jc w:val="center"/>
        <w:rPr>
          <w:rFonts w:cs="Times New Roman"/>
          <w:b/>
          <w:bCs/>
        </w:rPr>
        <w:sectPr w:rsidR="004B4CE5" w:rsidRPr="00D82D18" w:rsidSect="00D82D18">
          <w:pgSz w:w="11900" w:h="16800"/>
          <w:pgMar w:top="851" w:right="851" w:bottom="567" w:left="1418" w:header="720" w:footer="720" w:gutter="0"/>
          <w:cols w:space="720"/>
          <w:noEndnote/>
          <w:titlePg/>
          <w:docGrid w:linePitch="326"/>
        </w:sectPr>
      </w:pPr>
    </w:p>
    <w:p w:rsidR="004B4CE5" w:rsidRPr="00D82D18" w:rsidRDefault="004B4CE5" w:rsidP="004B4CE5">
      <w:pPr>
        <w:jc w:val="center"/>
        <w:rPr>
          <w:rFonts w:ascii="Times New Roman" w:hAnsi="Times New Roman" w:cs="Times New Roman"/>
          <w:b/>
        </w:rPr>
      </w:pPr>
      <w:r w:rsidRPr="00D82D18">
        <w:rPr>
          <w:rFonts w:ascii="Times New Roman" w:hAnsi="Times New Roman" w:cs="Times New Roman"/>
          <w:b/>
        </w:rPr>
        <w:lastRenderedPageBreak/>
        <w:t>СОДЕРЖАНИЕ</w:t>
      </w:r>
    </w:p>
    <w:p w:rsidR="00423159" w:rsidRPr="00D82D18" w:rsidRDefault="007C55B7">
      <w:pPr>
        <w:pStyle w:val="11"/>
        <w:rPr>
          <w:rFonts w:asciiTheme="minorHAnsi" w:eastAsiaTheme="minorEastAsia" w:hAnsiTheme="minorHAnsi" w:cstheme="minorBidi"/>
          <w:bCs w:val="0"/>
          <w:caps w:val="0"/>
          <w:sz w:val="22"/>
          <w:szCs w:val="22"/>
          <w:lang w:val="ru-RU" w:eastAsia="ru-RU" w:bidi="ar-SA"/>
        </w:rPr>
      </w:pPr>
      <w:r w:rsidRPr="00D82D18">
        <w:rPr>
          <w:rFonts w:cs="Times New Roman"/>
        </w:rPr>
        <w:fldChar w:fldCharType="begin"/>
      </w:r>
      <w:r w:rsidR="004B4CE5" w:rsidRPr="00D82D18">
        <w:rPr>
          <w:rFonts w:cs="Times New Roman"/>
          <w:lang w:val="ru-RU"/>
        </w:rPr>
        <w:instrText xml:space="preserve"> </w:instrText>
      </w:r>
      <w:r w:rsidR="004B4CE5" w:rsidRPr="00D82D18">
        <w:rPr>
          <w:rFonts w:cs="Times New Roman"/>
        </w:rPr>
        <w:instrText>TOC</w:instrText>
      </w:r>
      <w:r w:rsidR="004B4CE5" w:rsidRPr="00D82D18">
        <w:rPr>
          <w:rFonts w:cs="Times New Roman"/>
          <w:lang w:val="ru-RU"/>
        </w:rPr>
        <w:instrText xml:space="preserve"> \</w:instrText>
      </w:r>
      <w:r w:rsidR="004B4CE5" w:rsidRPr="00D82D18">
        <w:rPr>
          <w:rFonts w:cs="Times New Roman"/>
        </w:rPr>
        <w:instrText>o</w:instrText>
      </w:r>
      <w:r w:rsidR="004B4CE5" w:rsidRPr="00D82D18">
        <w:rPr>
          <w:rFonts w:cs="Times New Roman"/>
          <w:lang w:val="ru-RU"/>
        </w:rPr>
        <w:instrText xml:space="preserve"> "1-3" \</w:instrText>
      </w:r>
      <w:r w:rsidR="004B4CE5" w:rsidRPr="00D82D18">
        <w:rPr>
          <w:rFonts w:cs="Times New Roman"/>
        </w:rPr>
        <w:instrText>h</w:instrText>
      </w:r>
      <w:r w:rsidR="004B4CE5" w:rsidRPr="00D82D18">
        <w:rPr>
          <w:rFonts w:cs="Times New Roman"/>
          <w:lang w:val="ru-RU"/>
        </w:rPr>
        <w:instrText xml:space="preserve"> \</w:instrText>
      </w:r>
      <w:r w:rsidR="004B4CE5" w:rsidRPr="00D82D18">
        <w:rPr>
          <w:rFonts w:cs="Times New Roman"/>
        </w:rPr>
        <w:instrText>z</w:instrText>
      </w:r>
      <w:r w:rsidR="004B4CE5" w:rsidRPr="00D82D18">
        <w:rPr>
          <w:rFonts w:cs="Times New Roman"/>
          <w:lang w:val="ru-RU"/>
        </w:rPr>
        <w:instrText xml:space="preserve"> \</w:instrText>
      </w:r>
      <w:r w:rsidR="004B4CE5" w:rsidRPr="00D82D18">
        <w:rPr>
          <w:rFonts w:cs="Times New Roman"/>
        </w:rPr>
        <w:instrText>u</w:instrText>
      </w:r>
      <w:r w:rsidR="004B4CE5" w:rsidRPr="00D82D18">
        <w:rPr>
          <w:rFonts w:cs="Times New Roman"/>
          <w:lang w:val="ru-RU"/>
        </w:rPr>
        <w:instrText xml:space="preserve"> </w:instrText>
      </w:r>
      <w:r w:rsidRPr="00D82D18">
        <w:rPr>
          <w:rFonts w:cs="Times New Roman"/>
        </w:rPr>
        <w:fldChar w:fldCharType="separate"/>
      </w:r>
      <w:hyperlink w:anchor="_Toc25928551" w:history="1">
        <w:r w:rsidR="00423159" w:rsidRPr="00D82D18">
          <w:rPr>
            <w:rStyle w:val="affff9"/>
            <w:color w:val="auto"/>
          </w:rPr>
          <w:t>ЧАСТЬ 1. ПОРЯДОК ПРИМЕНЕНИЯ ПРАВИЛ ЗЕМЛЕПОЛЬЗОВАНИЯ И ЗАСТРОЙКИ И ВНЕСЕНИЯ  В НИХ ИЗМЕНЕНИЙ</w:t>
        </w:r>
        <w:r w:rsidR="00423159" w:rsidRPr="00D82D18">
          <w:rPr>
            <w:webHidden/>
          </w:rPr>
          <w:tab/>
        </w:r>
        <w:r w:rsidRPr="00D82D18">
          <w:rPr>
            <w:webHidden/>
          </w:rPr>
          <w:fldChar w:fldCharType="begin"/>
        </w:r>
        <w:r w:rsidR="00423159" w:rsidRPr="00D82D18">
          <w:rPr>
            <w:webHidden/>
          </w:rPr>
          <w:instrText xml:space="preserve"> PAGEREF _Toc25928551 \h </w:instrText>
        </w:r>
        <w:r w:rsidRPr="00D82D18">
          <w:rPr>
            <w:webHidden/>
          </w:rPr>
        </w:r>
        <w:r w:rsidRPr="00D82D18">
          <w:rPr>
            <w:webHidden/>
          </w:rPr>
          <w:fldChar w:fldCharType="separate"/>
        </w:r>
        <w:r w:rsidR="00D82D18">
          <w:rPr>
            <w:webHidden/>
          </w:rPr>
          <w:t>4</w:t>
        </w:r>
        <w:r w:rsidRPr="00D82D18">
          <w:rPr>
            <w:webHidden/>
          </w:rPr>
          <w:fldChar w:fldCharType="end"/>
        </w:r>
      </w:hyperlink>
    </w:p>
    <w:p w:rsidR="00423159" w:rsidRPr="00D82D18" w:rsidRDefault="007C55B7">
      <w:pPr>
        <w:pStyle w:val="11"/>
        <w:rPr>
          <w:rFonts w:asciiTheme="minorHAnsi" w:eastAsiaTheme="minorEastAsia" w:hAnsiTheme="minorHAnsi" w:cstheme="minorBidi"/>
          <w:bCs w:val="0"/>
          <w:caps w:val="0"/>
          <w:sz w:val="22"/>
          <w:szCs w:val="22"/>
          <w:lang w:val="ru-RU" w:eastAsia="ru-RU" w:bidi="ar-SA"/>
        </w:rPr>
      </w:pPr>
      <w:hyperlink w:anchor="_Toc25928552" w:history="1">
        <w:r w:rsidR="00423159" w:rsidRPr="00D82D18">
          <w:rPr>
            <w:rStyle w:val="affff9"/>
            <w:color w:val="auto"/>
          </w:rPr>
          <w:t>ГЛАВА 1. РЕГУЛИРОВАНИЕ ЗЕМЛЕПОЛЬЗОВАНИЯ И ЗАСТРОЙКИ ОРГАНАМИ МЕСТНОГО САМОУПРАВЛЕНИЯ</w:t>
        </w:r>
        <w:r w:rsidR="00423159" w:rsidRPr="00D82D18">
          <w:rPr>
            <w:webHidden/>
          </w:rPr>
          <w:tab/>
        </w:r>
        <w:r w:rsidRPr="00D82D18">
          <w:rPr>
            <w:webHidden/>
          </w:rPr>
          <w:fldChar w:fldCharType="begin"/>
        </w:r>
        <w:r w:rsidR="00423159" w:rsidRPr="00D82D18">
          <w:rPr>
            <w:webHidden/>
          </w:rPr>
          <w:instrText xml:space="preserve"> PAGEREF _Toc25928552 \h </w:instrText>
        </w:r>
        <w:r w:rsidRPr="00D82D18">
          <w:rPr>
            <w:webHidden/>
          </w:rPr>
        </w:r>
        <w:r w:rsidRPr="00D82D18">
          <w:rPr>
            <w:webHidden/>
          </w:rPr>
          <w:fldChar w:fldCharType="separate"/>
        </w:r>
        <w:r w:rsidR="00D82D18">
          <w:rPr>
            <w:webHidden/>
          </w:rPr>
          <w:t>4</w:t>
        </w:r>
        <w:r w:rsidRPr="00D82D18">
          <w:rPr>
            <w:webHidden/>
          </w:rPr>
          <w:fldChar w:fldCharType="end"/>
        </w:r>
      </w:hyperlink>
    </w:p>
    <w:p w:rsidR="00423159" w:rsidRPr="00D82D18" w:rsidRDefault="007C55B7">
      <w:pPr>
        <w:pStyle w:val="11"/>
        <w:rPr>
          <w:rFonts w:asciiTheme="minorHAnsi" w:eastAsiaTheme="minorEastAsia" w:hAnsiTheme="minorHAnsi" w:cstheme="minorBidi"/>
          <w:bCs w:val="0"/>
          <w:caps w:val="0"/>
          <w:sz w:val="22"/>
          <w:szCs w:val="22"/>
          <w:lang w:val="ru-RU" w:eastAsia="ru-RU" w:bidi="ar-SA"/>
        </w:rPr>
      </w:pPr>
      <w:hyperlink w:anchor="_Toc25928553" w:history="1">
        <w:r w:rsidR="00423159" w:rsidRPr="00D82D18">
          <w:rPr>
            <w:rStyle w:val="affff9"/>
            <w:color w:val="auto"/>
          </w:rPr>
          <w:t>РАЗДЕЛ 1. ОБЩИЕ ПОЛОЖЕНИЯ</w:t>
        </w:r>
        <w:r w:rsidR="00423159" w:rsidRPr="00D82D18">
          <w:rPr>
            <w:webHidden/>
          </w:rPr>
          <w:tab/>
        </w:r>
        <w:r w:rsidRPr="00D82D18">
          <w:rPr>
            <w:webHidden/>
          </w:rPr>
          <w:fldChar w:fldCharType="begin"/>
        </w:r>
        <w:r w:rsidR="00423159" w:rsidRPr="00D82D18">
          <w:rPr>
            <w:webHidden/>
          </w:rPr>
          <w:instrText xml:space="preserve"> PAGEREF _Toc25928553 \h </w:instrText>
        </w:r>
        <w:r w:rsidRPr="00D82D18">
          <w:rPr>
            <w:webHidden/>
          </w:rPr>
        </w:r>
        <w:r w:rsidRPr="00D82D18">
          <w:rPr>
            <w:webHidden/>
          </w:rPr>
          <w:fldChar w:fldCharType="separate"/>
        </w:r>
        <w:r w:rsidR="00D82D18">
          <w:rPr>
            <w:webHidden/>
          </w:rPr>
          <w:t>4</w:t>
        </w:r>
        <w:r w:rsidRPr="00D82D18">
          <w:rPr>
            <w:webHidden/>
          </w:rPr>
          <w:fldChar w:fldCharType="end"/>
        </w:r>
      </w:hyperlink>
    </w:p>
    <w:p w:rsidR="00423159" w:rsidRPr="00D82D18" w:rsidRDefault="007C55B7">
      <w:pPr>
        <w:pStyle w:val="22"/>
        <w:rPr>
          <w:rFonts w:eastAsiaTheme="minorEastAsia"/>
          <w:noProof/>
          <w:lang w:eastAsia="ru-RU"/>
        </w:rPr>
      </w:pPr>
      <w:hyperlink w:anchor="_Toc25928554" w:history="1">
        <w:r w:rsidR="00423159" w:rsidRPr="00D82D18">
          <w:rPr>
            <w:rStyle w:val="affff9"/>
            <w:rFonts w:ascii="Times New Roman" w:eastAsiaTheme="majorEastAsia" w:hAnsi="Times New Roman" w:cs="Times New Roman"/>
            <w:noProof/>
            <w:color w:val="auto"/>
          </w:rPr>
          <w:t>Статья 1. Основные понятия, используемые в Правилах</w:t>
        </w:r>
        <w:r w:rsidR="00423159" w:rsidRPr="00D82D18">
          <w:rPr>
            <w:noProof/>
            <w:webHidden/>
          </w:rPr>
          <w:tab/>
        </w:r>
        <w:r w:rsidRPr="00D82D18">
          <w:rPr>
            <w:noProof/>
            <w:webHidden/>
          </w:rPr>
          <w:fldChar w:fldCharType="begin"/>
        </w:r>
        <w:r w:rsidR="00423159" w:rsidRPr="00D82D18">
          <w:rPr>
            <w:noProof/>
            <w:webHidden/>
          </w:rPr>
          <w:instrText xml:space="preserve"> PAGEREF _Toc25928554 \h </w:instrText>
        </w:r>
        <w:r w:rsidRPr="00D82D18">
          <w:rPr>
            <w:noProof/>
            <w:webHidden/>
          </w:rPr>
        </w:r>
        <w:r w:rsidRPr="00D82D18">
          <w:rPr>
            <w:noProof/>
            <w:webHidden/>
          </w:rPr>
          <w:fldChar w:fldCharType="separate"/>
        </w:r>
        <w:r w:rsidR="00D82D18">
          <w:rPr>
            <w:noProof/>
            <w:webHidden/>
          </w:rPr>
          <w:t>4</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555" w:history="1">
        <w:r w:rsidR="00423159" w:rsidRPr="00D82D18">
          <w:rPr>
            <w:rStyle w:val="affff9"/>
            <w:rFonts w:ascii="Times New Roman" w:eastAsiaTheme="majorEastAsia" w:hAnsi="Times New Roman" w:cs="Times New Roman"/>
            <w:noProof/>
            <w:color w:val="auto"/>
          </w:rPr>
          <w:t>Статья 2. Основания введения, назначение и состав Правил</w:t>
        </w:r>
        <w:r w:rsidR="00423159" w:rsidRPr="00D82D18">
          <w:rPr>
            <w:noProof/>
            <w:webHidden/>
          </w:rPr>
          <w:tab/>
        </w:r>
        <w:r w:rsidRPr="00D82D18">
          <w:rPr>
            <w:noProof/>
            <w:webHidden/>
          </w:rPr>
          <w:fldChar w:fldCharType="begin"/>
        </w:r>
        <w:r w:rsidR="00423159" w:rsidRPr="00D82D18">
          <w:rPr>
            <w:noProof/>
            <w:webHidden/>
          </w:rPr>
          <w:instrText xml:space="preserve"> PAGEREF _Toc25928555 \h </w:instrText>
        </w:r>
        <w:r w:rsidRPr="00D82D18">
          <w:rPr>
            <w:noProof/>
            <w:webHidden/>
          </w:rPr>
        </w:r>
        <w:r w:rsidRPr="00D82D18">
          <w:rPr>
            <w:noProof/>
            <w:webHidden/>
          </w:rPr>
          <w:fldChar w:fldCharType="separate"/>
        </w:r>
        <w:r w:rsidR="00D82D18">
          <w:rPr>
            <w:noProof/>
            <w:webHidden/>
          </w:rPr>
          <w:t>15</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556" w:history="1">
        <w:r w:rsidR="00423159" w:rsidRPr="00D82D18">
          <w:rPr>
            <w:rStyle w:val="affff9"/>
            <w:rFonts w:ascii="Times New Roman" w:eastAsiaTheme="majorEastAsia" w:hAnsi="Times New Roman" w:cs="Times New Roman"/>
            <w:noProof/>
            <w:color w:val="auto"/>
          </w:rPr>
          <w:t>Статья 3. Открытость и доступность информации о землепользовании и застройке</w:t>
        </w:r>
        <w:r w:rsidR="00423159" w:rsidRPr="00D82D18">
          <w:rPr>
            <w:noProof/>
            <w:webHidden/>
          </w:rPr>
          <w:tab/>
        </w:r>
        <w:r w:rsidRPr="00D82D18">
          <w:rPr>
            <w:noProof/>
            <w:webHidden/>
          </w:rPr>
          <w:fldChar w:fldCharType="begin"/>
        </w:r>
        <w:r w:rsidR="00423159" w:rsidRPr="00D82D18">
          <w:rPr>
            <w:noProof/>
            <w:webHidden/>
          </w:rPr>
          <w:instrText xml:space="preserve"> PAGEREF _Toc25928556 \h </w:instrText>
        </w:r>
        <w:r w:rsidRPr="00D82D18">
          <w:rPr>
            <w:noProof/>
            <w:webHidden/>
          </w:rPr>
        </w:r>
        <w:r w:rsidRPr="00D82D18">
          <w:rPr>
            <w:noProof/>
            <w:webHidden/>
          </w:rPr>
          <w:fldChar w:fldCharType="separate"/>
        </w:r>
        <w:r w:rsidR="00D82D18">
          <w:rPr>
            <w:noProof/>
            <w:webHidden/>
          </w:rPr>
          <w:t>18</w:t>
        </w:r>
        <w:r w:rsidRPr="00D82D18">
          <w:rPr>
            <w:noProof/>
            <w:webHidden/>
          </w:rPr>
          <w:fldChar w:fldCharType="end"/>
        </w:r>
      </w:hyperlink>
    </w:p>
    <w:p w:rsidR="00423159" w:rsidRPr="00D82D18" w:rsidRDefault="007C55B7">
      <w:pPr>
        <w:pStyle w:val="11"/>
        <w:rPr>
          <w:rFonts w:asciiTheme="minorHAnsi" w:eastAsiaTheme="minorEastAsia" w:hAnsiTheme="minorHAnsi" w:cstheme="minorBidi"/>
          <w:bCs w:val="0"/>
          <w:caps w:val="0"/>
          <w:sz w:val="22"/>
          <w:szCs w:val="22"/>
          <w:lang w:val="ru-RU" w:eastAsia="ru-RU" w:bidi="ar-SA"/>
        </w:rPr>
      </w:pPr>
      <w:hyperlink w:anchor="_Toc25928557" w:history="1">
        <w:r w:rsidR="00423159" w:rsidRPr="00D82D18">
          <w:rPr>
            <w:rStyle w:val="affff9"/>
            <w:rFonts w:cs="Times New Roman"/>
            <w:color w:val="auto"/>
            <w:kern w:val="32"/>
          </w:rPr>
          <w:t>РАЗДЕЛ 2. ПРАВА ИСПОЛЬЗОВАНИЯ НЕДВИЖИМОСТИ, ВОЗНИКШИЕ</w:t>
        </w:r>
        <w:r w:rsidR="00423159" w:rsidRPr="00D82D18">
          <w:rPr>
            <w:webHidden/>
          </w:rPr>
          <w:tab/>
        </w:r>
        <w:r w:rsidRPr="00D82D18">
          <w:rPr>
            <w:webHidden/>
          </w:rPr>
          <w:fldChar w:fldCharType="begin"/>
        </w:r>
        <w:r w:rsidR="00423159" w:rsidRPr="00D82D18">
          <w:rPr>
            <w:webHidden/>
          </w:rPr>
          <w:instrText xml:space="preserve"> PAGEREF _Toc25928557 \h </w:instrText>
        </w:r>
        <w:r w:rsidRPr="00D82D18">
          <w:rPr>
            <w:webHidden/>
          </w:rPr>
        </w:r>
        <w:r w:rsidRPr="00D82D18">
          <w:rPr>
            <w:webHidden/>
          </w:rPr>
          <w:fldChar w:fldCharType="separate"/>
        </w:r>
        <w:r w:rsidR="00D82D18">
          <w:rPr>
            <w:webHidden/>
          </w:rPr>
          <w:t>19</w:t>
        </w:r>
        <w:r w:rsidRPr="00D82D18">
          <w:rPr>
            <w:webHidden/>
          </w:rPr>
          <w:fldChar w:fldCharType="end"/>
        </w:r>
      </w:hyperlink>
    </w:p>
    <w:p w:rsidR="00423159" w:rsidRPr="00D82D18" w:rsidRDefault="007C55B7">
      <w:pPr>
        <w:pStyle w:val="11"/>
        <w:rPr>
          <w:rFonts w:asciiTheme="minorHAnsi" w:eastAsiaTheme="minorEastAsia" w:hAnsiTheme="minorHAnsi" w:cstheme="minorBidi"/>
          <w:bCs w:val="0"/>
          <w:caps w:val="0"/>
          <w:sz w:val="22"/>
          <w:szCs w:val="22"/>
          <w:lang w:val="ru-RU" w:eastAsia="ru-RU" w:bidi="ar-SA"/>
        </w:rPr>
      </w:pPr>
      <w:hyperlink w:anchor="_Toc25928558" w:history="1">
        <w:r w:rsidR="00423159" w:rsidRPr="00D82D18">
          <w:rPr>
            <w:rStyle w:val="affff9"/>
            <w:rFonts w:cs="Times New Roman"/>
            <w:color w:val="auto"/>
            <w:kern w:val="32"/>
          </w:rPr>
          <w:t>ДО ВСТУПЛЕНИЯ В СИЛУ ПРАВИЛ</w:t>
        </w:r>
        <w:r w:rsidR="00423159" w:rsidRPr="00D82D18">
          <w:rPr>
            <w:webHidden/>
          </w:rPr>
          <w:tab/>
        </w:r>
        <w:r w:rsidRPr="00D82D18">
          <w:rPr>
            <w:webHidden/>
          </w:rPr>
          <w:fldChar w:fldCharType="begin"/>
        </w:r>
        <w:r w:rsidR="00423159" w:rsidRPr="00D82D18">
          <w:rPr>
            <w:webHidden/>
          </w:rPr>
          <w:instrText xml:space="preserve"> PAGEREF _Toc25928558 \h </w:instrText>
        </w:r>
        <w:r w:rsidRPr="00D82D18">
          <w:rPr>
            <w:webHidden/>
          </w:rPr>
        </w:r>
        <w:r w:rsidRPr="00D82D18">
          <w:rPr>
            <w:webHidden/>
          </w:rPr>
          <w:fldChar w:fldCharType="separate"/>
        </w:r>
        <w:r w:rsidR="00D82D18">
          <w:rPr>
            <w:webHidden/>
          </w:rPr>
          <w:t>19</w:t>
        </w:r>
        <w:r w:rsidRPr="00D82D18">
          <w:rPr>
            <w:webHidden/>
          </w:rPr>
          <w:fldChar w:fldCharType="end"/>
        </w:r>
      </w:hyperlink>
    </w:p>
    <w:p w:rsidR="00423159" w:rsidRPr="00D82D18" w:rsidRDefault="007C55B7">
      <w:pPr>
        <w:pStyle w:val="22"/>
        <w:rPr>
          <w:rFonts w:eastAsiaTheme="minorEastAsia"/>
          <w:noProof/>
          <w:lang w:eastAsia="ru-RU"/>
        </w:rPr>
      </w:pPr>
      <w:hyperlink w:anchor="_Toc25928559" w:history="1">
        <w:r w:rsidR="00423159" w:rsidRPr="00D82D18">
          <w:rPr>
            <w:rStyle w:val="affff9"/>
            <w:rFonts w:ascii="Times New Roman" w:eastAsiaTheme="majorEastAsia" w:hAnsi="Times New Roman" w:cs="Times New Roman"/>
            <w:noProof/>
            <w:color w:val="auto"/>
          </w:rPr>
          <w:t>Статья 4. Общие положения, относящиеся к ранее возникшим правам</w:t>
        </w:r>
        <w:r w:rsidR="00423159" w:rsidRPr="00D82D18">
          <w:rPr>
            <w:noProof/>
            <w:webHidden/>
          </w:rPr>
          <w:tab/>
        </w:r>
        <w:r w:rsidRPr="00D82D18">
          <w:rPr>
            <w:noProof/>
            <w:webHidden/>
          </w:rPr>
          <w:fldChar w:fldCharType="begin"/>
        </w:r>
        <w:r w:rsidR="00423159" w:rsidRPr="00D82D18">
          <w:rPr>
            <w:noProof/>
            <w:webHidden/>
          </w:rPr>
          <w:instrText xml:space="preserve"> PAGEREF _Toc25928559 \h </w:instrText>
        </w:r>
        <w:r w:rsidRPr="00D82D18">
          <w:rPr>
            <w:noProof/>
            <w:webHidden/>
          </w:rPr>
        </w:r>
        <w:r w:rsidRPr="00D82D18">
          <w:rPr>
            <w:noProof/>
            <w:webHidden/>
          </w:rPr>
          <w:fldChar w:fldCharType="separate"/>
        </w:r>
        <w:r w:rsidR="00D82D18">
          <w:rPr>
            <w:noProof/>
            <w:webHidden/>
          </w:rPr>
          <w:t>19</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560" w:history="1">
        <w:r w:rsidR="00423159" w:rsidRPr="00D82D18">
          <w:rPr>
            <w:rStyle w:val="affff9"/>
            <w:rFonts w:ascii="Times New Roman" w:eastAsiaTheme="majorEastAsia" w:hAnsi="Times New Roman" w:cs="Times New Roman"/>
            <w:noProof/>
            <w:color w:val="auto"/>
          </w:rPr>
          <w:t>Статья 5. Использование и строительные изменения объектов недвижимости, несоответствующих Правилам</w:t>
        </w:r>
        <w:r w:rsidR="00423159" w:rsidRPr="00D82D18">
          <w:rPr>
            <w:noProof/>
            <w:webHidden/>
          </w:rPr>
          <w:tab/>
        </w:r>
        <w:r w:rsidRPr="00D82D18">
          <w:rPr>
            <w:noProof/>
            <w:webHidden/>
          </w:rPr>
          <w:fldChar w:fldCharType="begin"/>
        </w:r>
        <w:r w:rsidR="00423159" w:rsidRPr="00D82D18">
          <w:rPr>
            <w:noProof/>
            <w:webHidden/>
          </w:rPr>
          <w:instrText xml:space="preserve"> PAGEREF _Toc25928560 \h </w:instrText>
        </w:r>
        <w:r w:rsidRPr="00D82D18">
          <w:rPr>
            <w:noProof/>
            <w:webHidden/>
          </w:rPr>
        </w:r>
        <w:r w:rsidRPr="00D82D18">
          <w:rPr>
            <w:noProof/>
            <w:webHidden/>
          </w:rPr>
          <w:fldChar w:fldCharType="separate"/>
        </w:r>
        <w:r w:rsidR="00D82D18">
          <w:rPr>
            <w:noProof/>
            <w:webHidden/>
          </w:rPr>
          <w:t>20</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561" w:history="1">
        <w:r w:rsidR="00423159" w:rsidRPr="00D82D18">
          <w:rPr>
            <w:rStyle w:val="affff9"/>
            <w:rFonts w:ascii="Times New Roman" w:eastAsiaTheme="majorEastAsia" w:hAnsi="Times New Roman" w:cs="Times New Roman"/>
            <w:noProof/>
            <w:color w:val="auto"/>
          </w:rPr>
          <w:t>Статья 6. Общие положения о лицах, осуществляющих землепользование и застройку, и их действиях</w:t>
        </w:r>
        <w:r w:rsidR="00423159" w:rsidRPr="00D82D18">
          <w:rPr>
            <w:noProof/>
            <w:webHidden/>
          </w:rPr>
          <w:tab/>
        </w:r>
        <w:r w:rsidRPr="00D82D18">
          <w:rPr>
            <w:noProof/>
            <w:webHidden/>
          </w:rPr>
          <w:fldChar w:fldCharType="begin"/>
        </w:r>
        <w:r w:rsidR="00423159" w:rsidRPr="00D82D18">
          <w:rPr>
            <w:noProof/>
            <w:webHidden/>
          </w:rPr>
          <w:instrText xml:space="preserve"> PAGEREF _Toc25928561 \h </w:instrText>
        </w:r>
        <w:r w:rsidRPr="00D82D18">
          <w:rPr>
            <w:noProof/>
            <w:webHidden/>
          </w:rPr>
        </w:r>
        <w:r w:rsidRPr="00D82D18">
          <w:rPr>
            <w:noProof/>
            <w:webHidden/>
          </w:rPr>
          <w:fldChar w:fldCharType="separate"/>
        </w:r>
        <w:r w:rsidR="00D82D18">
          <w:rPr>
            <w:noProof/>
            <w:webHidden/>
          </w:rPr>
          <w:t>21</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562" w:history="1">
        <w:r w:rsidR="00423159" w:rsidRPr="00D82D18">
          <w:rPr>
            <w:rStyle w:val="affff9"/>
            <w:rFonts w:ascii="Times New Roman" w:eastAsiaTheme="majorEastAsia" w:hAnsi="Times New Roman" w:cs="Times New Roman"/>
            <w:noProof/>
            <w:color w:val="auto"/>
          </w:rPr>
          <w:t>Статья 7. Комиссия по подготовке проекта правил землепользования и застройки на территории сельских поселений муниципального образования Тбилисский район</w:t>
        </w:r>
        <w:r w:rsidR="00423159" w:rsidRPr="00D82D18">
          <w:rPr>
            <w:noProof/>
            <w:webHidden/>
          </w:rPr>
          <w:tab/>
        </w:r>
        <w:r w:rsidRPr="00D82D18">
          <w:rPr>
            <w:noProof/>
            <w:webHidden/>
          </w:rPr>
          <w:fldChar w:fldCharType="begin"/>
        </w:r>
        <w:r w:rsidR="00423159" w:rsidRPr="00D82D18">
          <w:rPr>
            <w:noProof/>
            <w:webHidden/>
          </w:rPr>
          <w:instrText xml:space="preserve"> PAGEREF _Toc25928562 \h </w:instrText>
        </w:r>
        <w:r w:rsidRPr="00D82D18">
          <w:rPr>
            <w:noProof/>
            <w:webHidden/>
          </w:rPr>
        </w:r>
        <w:r w:rsidRPr="00D82D18">
          <w:rPr>
            <w:noProof/>
            <w:webHidden/>
          </w:rPr>
          <w:fldChar w:fldCharType="separate"/>
        </w:r>
        <w:r w:rsidR="00D82D18">
          <w:rPr>
            <w:noProof/>
            <w:webHidden/>
          </w:rPr>
          <w:t>21</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563" w:history="1">
        <w:r w:rsidR="00423159" w:rsidRPr="00D82D18">
          <w:rPr>
            <w:rStyle w:val="affff9"/>
            <w:rFonts w:ascii="Times New Roman" w:eastAsiaTheme="majorEastAsia" w:hAnsi="Times New Roman" w:cs="Times New Roman"/>
            <w:noProof/>
            <w:color w:val="auto"/>
          </w:rPr>
          <w:t>Статья 8. Общие положения предоставления прав на земельные участки</w:t>
        </w:r>
        <w:r w:rsidR="00423159" w:rsidRPr="00D82D18">
          <w:rPr>
            <w:noProof/>
            <w:webHidden/>
          </w:rPr>
          <w:tab/>
        </w:r>
        <w:r w:rsidRPr="00D82D18">
          <w:rPr>
            <w:noProof/>
            <w:webHidden/>
          </w:rPr>
          <w:fldChar w:fldCharType="begin"/>
        </w:r>
        <w:r w:rsidR="00423159" w:rsidRPr="00D82D18">
          <w:rPr>
            <w:noProof/>
            <w:webHidden/>
          </w:rPr>
          <w:instrText xml:space="preserve"> PAGEREF _Toc25928563 \h </w:instrText>
        </w:r>
        <w:r w:rsidRPr="00D82D18">
          <w:rPr>
            <w:noProof/>
            <w:webHidden/>
          </w:rPr>
        </w:r>
        <w:r w:rsidRPr="00D82D18">
          <w:rPr>
            <w:noProof/>
            <w:webHidden/>
          </w:rPr>
          <w:fldChar w:fldCharType="separate"/>
        </w:r>
        <w:r w:rsidR="00D82D18">
          <w:rPr>
            <w:noProof/>
            <w:webHidden/>
          </w:rPr>
          <w:t>22</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564" w:history="1">
        <w:r w:rsidR="00423159" w:rsidRPr="00D82D18">
          <w:rPr>
            <w:rStyle w:val="affff9"/>
            <w:rFonts w:ascii="Times New Roman" w:eastAsiaTheme="majorEastAsia" w:hAnsi="Times New Roman" w:cs="Times New Roman"/>
            <w:noProof/>
            <w:color w:val="auto"/>
          </w:rPr>
          <w:t>Статья 9.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муниципального образования Песчаное сельское поселение</w:t>
        </w:r>
        <w:r w:rsidR="00423159" w:rsidRPr="00D82D18">
          <w:rPr>
            <w:noProof/>
            <w:webHidden/>
          </w:rPr>
          <w:tab/>
        </w:r>
        <w:r w:rsidRPr="00D82D18">
          <w:rPr>
            <w:noProof/>
            <w:webHidden/>
          </w:rPr>
          <w:fldChar w:fldCharType="begin"/>
        </w:r>
        <w:r w:rsidR="00423159" w:rsidRPr="00D82D18">
          <w:rPr>
            <w:noProof/>
            <w:webHidden/>
          </w:rPr>
          <w:instrText xml:space="preserve"> PAGEREF _Toc25928564 \h </w:instrText>
        </w:r>
        <w:r w:rsidRPr="00D82D18">
          <w:rPr>
            <w:noProof/>
            <w:webHidden/>
          </w:rPr>
        </w:r>
        <w:r w:rsidRPr="00D82D18">
          <w:rPr>
            <w:noProof/>
            <w:webHidden/>
          </w:rPr>
          <w:fldChar w:fldCharType="separate"/>
        </w:r>
        <w:r w:rsidR="00D82D18">
          <w:rPr>
            <w:noProof/>
            <w:webHidden/>
          </w:rPr>
          <w:t>27</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565" w:history="1">
        <w:r w:rsidR="00423159" w:rsidRPr="00D82D18">
          <w:rPr>
            <w:rStyle w:val="affff9"/>
            <w:rFonts w:ascii="Times New Roman" w:eastAsiaTheme="majorEastAsia" w:hAnsi="Times New Roman" w:cs="Times New Roman"/>
            <w:noProof/>
            <w:color w:val="auto"/>
          </w:rPr>
          <w:t>Статья 10. Приобретение прав на земельные участки, на которых расположены объекты недвижимости</w:t>
        </w:r>
        <w:r w:rsidR="00423159" w:rsidRPr="00D82D18">
          <w:rPr>
            <w:noProof/>
            <w:webHidden/>
          </w:rPr>
          <w:tab/>
        </w:r>
        <w:r w:rsidRPr="00D82D18">
          <w:rPr>
            <w:noProof/>
            <w:webHidden/>
          </w:rPr>
          <w:fldChar w:fldCharType="begin"/>
        </w:r>
        <w:r w:rsidR="00423159" w:rsidRPr="00D82D18">
          <w:rPr>
            <w:noProof/>
            <w:webHidden/>
          </w:rPr>
          <w:instrText xml:space="preserve"> PAGEREF _Toc25928565 \h </w:instrText>
        </w:r>
        <w:r w:rsidRPr="00D82D18">
          <w:rPr>
            <w:noProof/>
            <w:webHidden/>
          </w:rPr>
        </w:r>
        <w:r w:rsidRPr="00D82D18">
          <w:rPr>
            <w:noProof/>
            <w:webHidden/>
          </w:rPr>
          <w:fldChar w:fldCharType="separate"/>
        </w:r>
        <w:r w:rsidR="00D82D18">
          <w:rPr>
            <w:noProof/>
            <w:webHidden/>
          </w:rPr>
          <w:t>27</w:t>
        </w:r>
        <w:r w:rsidRPr="00D82D18">
          <w:rPr>
            <w:noProof/>
            <w:webHidden/>
          </w:rPr>
          <w:fldChar w:fldCharType="end"/>
        </w:r>
      </w:hyperlink>
    </w:p>
    <w:p w:rsidR="00423159" w:rsidRPr="00D82D18" w:rsidRDefault="007C55B7">
      <w:pPr>
        <w:pStyle w:val="11"/>
        <w:rPr>
          <w:rFonts w:asciiTheme="minorHAnsi" w:eastAsiaTheme="minorEastAsia" w:hAnsiTheme="minorHAnsi" w:cstheme="minorBidi"/>
          <w:bCs w:val="0"/>
          <w:caps w:val="0"/>
          <w:sz w:val="22"/>
          <w:szCs w:val="22"/>
          <w:lang w:val="ru-RU" w:eastAsia="ru-RU" w:bidi="ar-SA"/>
        </w:rPr>
      </w:pPr>
      <w:hyperlink w:anchor="_Toc25928566" w:history="1">
        <w:r w:rsidR="00423159" w:rsidRPr="00D82D18">
          <w:rPr>
            <w:rStyle w:val="affff9"/>
            <w:rFonts w:cs="Times New Roman"/>
            <w:color w:val="auto"/>
            <w:kern w:val="32"/>
          </w:rPr>
          <w:t>РАЗДЕЛ 5. ПРЕКРАЩЕНИЕ И ОГРАНИЧЕНИЕ ПРАВ НА ЗЕМЕЛЬНЫЕ УЧАСТКИ. СЕРВИТУТЫ</w:t>
        </w:r>
        <w:r w:rsidR="00423159" w:rsidRPr="00D82D18">
          <w:rPr>
            <w:webHidden/>
          </w:rPr>
          <w:tab/>
        </w:r>
        <w:r w:rsidRPr="00D82D18">
          <w:rPr>
            <w:webHidden/>
          </w:rPr>
          <w:fldChar w:fldCharType="begin"/>
        </w:r>
        <w:r w:rsidR="00423159" w:rsidRPr="00D82D18">
          <w:rPr>
            <w:webHidden/>
          </w:rPr>
          <w:instrText xml:space="preserve"> PAGEREF _Toc25928566 \h </w:instrText>
        </w:r>
        <w:r w:rsidRPr="00D82D18">
          <w:rPr>
            <w:webHidden/>
          </w:rPr>
        </w:r>
        <w:r w:rsidRPr="00D82D18">
          <w:rPr>
            <w:webHidden/>
          </w:rPr>
          <w:fldChar w:fldCharType="separate"/>
        </w:r>
        <w:r w:rsidR="00D82D18">
          <w:rPr>
            <w:webHidden/>
          </w:rPr>
          <w:t>29</w:t>
        </w:r>
        <w:r w:rsidRPr="00D82D18">
          <w:rPr>
            <w:webHidden/>
          </w:rPr>
          <w:fldChar w:fldCharType="end"/>
        </w:r>
      </w:hyperlink>
    </w:p>
    <w:p w:rsidR="00423159" w:rsidRPr="00D82D18" w:rsidRDefault="007C55B7">
      <w:pPr>
        <w:pStyle w:val="22"/>
        <w:rPr>
          <w:rFonts w:eastAsiaTheme="minorEastAsia"/>
          <w:noProof/>
          <w:lang w:eastAsia="ru-RU"/>
        </w:rPr>
      </w:pPr>
      <w:hyperlink w:anchor="_Toc25928567" w:history="1">
        <w:r w:rsidR="00423159" w:rsidRPr="00D82D18">
          <w:rPr>
            <w:rStyle w:val="affff9"/>
            <w:rFonts w:ascii="Times New Roman" w:eastAsiaTheme="majorEastAsia" w:hAnsi="Times New Roman" w:cs="Times New Roman"/>
            <w:noProof/>
            <w:color w:val="auto"/>
          </w:rPr>
          <w:t>Статья 11. Прекращение прав на земельные участки</w:t>
        </w:r>
        <w:r w:rsidR="00423159" w:rsidRPr="00D82D18">
          <w:rPr>
            <w:noProof/>
            <w:webHidden/>
          </w:rPr>
          <w:tab/>
        </w:r>
        <w:r w:rsidRPr="00D82D18">
          <w:rPr>
            <w:noProof/>
            <w:webHidden/>
          </w:rPr>
          <w:fldChar w:fldCharType="begin"/>
        </w:r>
        <w:r w:rsidR="00423159" w:rsidRPr="00D82D18">
          <w:rPr>
            <w:noProof/>
            <w:webHidden/>
          </w:rPr>
          <w:instrText xml:space="preserve"> PAGEREF _Toc25928567 \h </w:instrText>
        </w:r>
        <w:r w:rsidRPr="00D82D18">
          <w:rPr>
            <w:noProof/>
            <w:webHidden/>
          </w:rPr>
        </w:r>
        <w:r w:rsidRPr="00D82D18">
          <w:rPr>
            <w:noProof/>
            <w:webHidden/>
          </w:rPr>
          <w:fldChar w:fldCharType="separate"/>
        </w:r>
        <w:r w:rsidR="00D82D18">
          <w:rPr>
            <w:noProof/>
            <w:webHidden/>
          </w:rPr>
          <w:t>29</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568" w:history="1">
        <w:r w:rsidR="00423159" w:rsidRPr="00D82D18">
          <w:rPr>
            <w:rStyle w:val="affff9"/>
            <w:rFonts w:ascii="Times New Roman" w:eastAsiaTheme="majorEastAsia" w:hAnsi="Times New Roman" w:cs="Times New Roman"/>
            <w:noProof/>
            <w:color w:val="auto"/>
          </w:rPr>
          <w:t>Статья 12. Право ограниченного пользования чужим земельным участком (сервитут)</w:t>
        </w:r>
        <w:r w:rsidR="00423159" w:rsidRPr="00D82D18">
          <w:rPr>
            <w:noProof/>
            <w:webHidden/>
          </w:rPr>
          <w:tab/>
        </w:r>
        <w:r w:rsidRPr="00D82D18">
          <w:rPr>
            <w:noProof/>
            <w:webHidden/>
          </w:rPr>
          <w:fldChar w:fldCharType="begin"/>
        </w:r>
        <w:r w:rsidR="00423159" w:rsidRPr="00D82D18">
          <w:rPr>
            <w:noProof/>
            <w:webHidden/>
          </w:rPr>
          <w:instrText xml:space="preserve"> PAGEREF _Toc25928568 \h </w:instrText>
        </w:r>
        <w:r w:rsidRPr="00D82D18">
          <w:rPr>
            <w:noProof/>
            <w:webHidden/>
          </w:rPr>
        </w:r>
        <w:r w:rsidRPr="00D82D18">
          <w:rPr>
            <w:noProof/>
            <w:webHidden/>
          </w:rPr>
          <w:fldChar w:fldCharType="separate"/>
        </w:r>
        <w:r w:rsidR="00D82D18">
          <w:rPr>
            <w:noProof/>
            <w:webHidden/>
          </w:rPr>
          <w:t>30</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569" w:history="1">
        <w:r w:rsidR="00423159" w:rsidRPr="00D82D18">
          <w:rPr>
            <w:rStyle w:val="affff9"/>
            <w:rFonts w:ascii="Times New Roman" w:eastAsiaTheme="majorEastAsia" w:hAnsi="Times New Roman" w:cs="Times New Roman"/>
            <w:noProof/>
            <w:color w:val="auto"/>
          </w:rPr>
          <w:t>Статья 13. Ограничение прав на землю</w:t>
        </w:r>
        <w:r w:rsidR="00423159" w:rsidRPr="00D82D18">
          <w:rPr>
            <w:noProof/>
            <w:webHidden/>
          </w:rPr>
          <w:tab/>
        </w:r>
        <w:r w:rsidRPr="00D82D18">
          <w:rPr>
            <w:noProof/>
            <w:webHidden/>
          </w:rPr>
          <w:fldChar w:fldCharType="begin"/>
        </w:r>
        <w:r w:rsidR="00423159" w:rsidRPr="00D82D18">
          <w:rPr>
            <w:noProof/>
            <w:webHidden/>
          </w:rPr>
          <w:instrText xml:space="preserve"> PAGEREF _Toc25928569 \h </w:instrText>
        </w:r>
        <w:r w:rsidRPr="00D82D18">
          <w:rPr>
            <w:noProof/>
            <w:webHidden/>
          </w:rPr>
        </w:r>
        <w:r w:rsidRPr="00D82D18">
          <w:rPr>
            <w:noProof/>
            <w:webHidden/>
          </w:rPr>
          <w:fldChar w:fldCharType="separate"/>
        </w:r>
        <w:r w:rsidR="00D82D18">
          <w:rPr>
            <w:noProof/>
            <w:webHidden/>
          </w:rPr>
          <w:t>31</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570" w:history="1">
        <w:r w:rsidR="00423159" w:rsidRPr="00D82D18">
          <w:rPr>
            <w:rStyle w:val="affff9"/>
            <w:rFonts w:ascii="Times New Roman" w:hAnsi="Times New Roman" w:cs="Times New Roman"/>
            <w:noProof/>
            <w:color w:val="auto"/>
          </w:rPr>
          <w:t>Статья 13.1. Резервирование и изъятие земельных участков для муниципальных нужд</w:t>
        </w:r>
        <w:r w:rsidR="00423159" w:rsidRPr="00D82D18">
          <w:rPr>
            <w:noProof/>
            <w:webHidden/>
          </w:rPr>
          <w:tab/>
        </w:r>
        <w:r w:rsidRPr="00D82D18">
          <w:rPr>
            <w:noProof/>
            <w:webHidden/>
          </w:rPr>
          <w:fldChar w:fldCharType="begin"/>
        </w:r>
        <w:r w:rsidR="00423159" w:rsidRPr="00D82D18">
          <w:rPr>
            <w:noProof/>
            <w:webHidden/>
          </w:rPr>
          <w:instrText xml:space="preserve"> PAGEREF _Toc25928570 \h </w:instrText>
        </w:r>
        <w:r w:rsidRPr="00D82D18">
          <w:rPr>
            <w:noProof/>
            <w:webHidden/>
          </w:rPr>
        </w:r>
        <w:r w:rsidRPr="00D82D18">
          <w:rPr>
            <w:noProof/>
            <w:webHidden/>
          </w:rPr>
          <w:fldChar w:fldCharType="separate"/>
        </w:r>
        <w:r w:rsidR="00D82D18">
          <w:rPr>
            <w:noProof/>
            <w:webHidden/>
          </w:rPr>
          <w:t>32</w:t>
        </w:r>
        <w:r w:rsidRPr="00D82D18">
          <w:rPr>
            <w:noProof/>
            <w:webHidden/>
          </w:rPr>
          <w:fldChar w:fldCharType="end"/>
        </w:r>
      </w:hyperlink>
    </w:p>
    <w:p w:rsidR="00423159" w:rsidRPr="00D82D18" w:rsidRDefault="007C55B7">
      <w:pPr>
        <w:pStyle w:val="11"/>
        <w:rPr>
          <w:rFonts w:asciiTheme="minorHAnsi" w:eastAsiaTheme="minorEastAsia" w:hAnsiTheme="minorHAnsi" w:cstheme="minorBidi"/>
          <w:bCs w:val="0"/>
          <w:caps w:val="0"/>
          <w:sz w:val="22"/>
          <w:szCs w:val="22"/>
          <w:lang w:val="ru-RU" w:eastAsia="ru-RU" w:bidi="ar-SA"/>
        </w:rPr>
      </w:pPr>
      <w:hyperlink w:anchor="_Toc25928571" w:history="1">
        <w:r w:rsidR="00423159" w:rsidRPr="00D82D18">
          <w:rPr>
            <w:rStyle w:val="affff9"/>
            <w:rFonts w:cs="Times New Roman"/>
            <w:color w:val="auto"/>
            <w:kern w:val="32"/>
          </w:rPr>
          <w:t>ГЛАВА II. ИЗМЕНЕНИЕ ВИДОВ РАЗРЕШЕННОГО ИСПОЛЬЗОВАНИЯ ЗЕМЕЛЬНЫХ УЧАСТКОВ И ОБЪЕКТОВ КАПИТАЛЬНОГО СТРОИТЕЛЬСТВА ФИЗИЧЕСКИМИ И ЮРИДИЧЕСКИМИ ЛИЦАМИ</w:t>
        </w:r>
        <w:r w:rsidR="00423159" w:rsidRPr="00D82D18">
          <w:rPr>
            <w:webHidden/>
          </w:rPr>
          <w:tab/>
        </w:r>
        <w:r w:rsidRPr="00D82D18">
          <w:rPr>
            <w:webHidden/>
          </w:rPr>
          <w:fldChar w:fldCharType="begin"/>
        </w:r>
        <w:r w:rsidR="00423159" w:rsidRPr="00D82D18">
          <w:rPr>
            <w:webHidden/>
          </w:rPr>
          <w:instrText xml:space="preserve"> PAGEREF _Toc25928571 \h </w:instrText>
        </w:r>
        <w:r w:rsidRPr="00D82D18">
          <w:rPr>
            <w:webHidden/>
          </w:rPr>
        </w:r>
        <w:r w:rsidRPr="00D82D18">
          <w:rPr>
            <w:webHidden/>
          </w:rPr>
          <w:fldChar w:fldCharType="separate"/>
        </w:r>
        <w:r w:rsidR="00D82D18">
          <w:rPr>
            <w:webHidden/>
          </w:rPr>
          <w:t>32</w:t>
        </w:r>
        <w:r w:rsidRPr="00D82D18">
          <w:rPr>
            <w:webHidden/>
          </w:rPr>
          <w:fldChar w:fldCharType="end"/>
        </w:r>
      </w:hyperlink>
    </w:p>
    <w:p w:rsidR="00423159" w:rsidRPr="00D82D18" w:rsidRDefault="007C55B7">
      <w:pPr>
        <w:pStyle w:val="22"/>
        <w:rPr>
          <w:rFonts w:eastAsiaTheme="minorEastAsia"/>
          <w:noProof/>
          <w:lang w:eastAsia="ru-RU"/>
        </w:rPr>
      </w:pPr>
      <w:hyperlink w:anchor="_Toc25928572" w:history="1">
        <w:r w:rsidR="00423159" w:rsidRPr="00D82D18">
          <w:rPr>
            <w:rStyle w:val="affff9"/>
            <w:rFonts w:ascii="Times New Roman" w:eastAsiaTheme="majorEastAsia" w:hAnsi="Times New Roman" w:cs="Times New Roman"/>
            <w:noProof/>
            <w:color w:val="auto"/>
          </w:rPr>
          <w:t>Статья 14. Градостроительный регламент</w:t>
        </w:r>
        <w:r w:rsidR="00423159" w:rsidRPr="00D82D18">
          <w:rPr>
            <w:noProof/>
            <w:webHidden/>
          </w:rPr>
          <w:tab/>
        </w:r>
        <w:r w:rsidRPr="00D82D18">
          <w:rPr>
            <w:noProof/>
            <w:webHidden/>
          </w:rPr>
          <w:fldChar w:fldCharType="begin"/>
        </w:r>
        <w:r w:rsidR="00423159" w:rsidRPr="00D82D18">
          <w:rPr>
            <w:noProof/>
            <w:webHidden/>
          </w:rPr>
          <w:instrText xml:space="preserve"> PAGEREF _Toc25928572 \h </w:instrText>
        </w:r>
        <w:r w:rsidRPr="00D82D18">
          <w:rPr>
            <w:noProof/>
            <w:webHidden/>
          </w:rPr>
        </w:r>
        <w:r w:rsidRPr="00D82D18">
          <w:rPr>
            <w:noProof/>
            <w:webHidden/>
          </w:rPr>
          <w:fldChar w:fldCharType="separate"/>
        </w:r>
        <w:r w:rsidR="00D82D18">
          <w:rPr>
            <w:noProof/>
            <w:webHidden/>
          </w:rPr>
          <w:t>32</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573" w:history="1">
        <w:r w:rsidR="00423159" w:rsidRPr="00D82D18">
          <w:rPr>
            <w:rStyle w:val="affff9"/>
            <w:rFonts w:ascii="Times New Roman" w:eastAsiaTheme="majorEastAsia" w:hAnsi="Times New Roman" w:cs="Times New Roman"/>
            <w:noProof/>
            <w:color w:val="auto"/>
          </w:rPr>
          <w:t>Статья 15. Виды разрешенного использования земельных участков и объектов капитального строительства</w:t>
        </w:r>
        <w:r w:rsidR="00423159" w:rsidRPr="00D82D18">
          <w:rPr>
            <w:noProof/>
            <w:webHidden/>
          </w:rPr>
          <w:tab/>
        </w:r>
        <w:r w:rsidRPr="00D82D18">
          <w:rPr>
            <w:noProof/>
            <w:webHidden/>
          </w:rPr>
          <w:fldChar w:fldCharType="begin"/>
        </w:r>
        <w:r w:rsidR="00423159" w:rsidRPr="00D82D18">
          <w:rPr>
            <w:noProof/>
            <w:webHidden/>
          </w:rPr>
          <w:instrText xml:space="preserve"> PAGEREF _Toc25928573 \h </w:instrText>
        </w:r>
        <w:r w:rsidRPr="00D82D18">
          <w:rPr>
            <w:noProof/>
            <w:webHidden/>
          </w:rPr>
        </w:r>
        <w:r w:rsidRPr="00D82D18">
          <w:rPr>
            <w:noProof/>
            <w:webHidden/>
          </w:rPr>
          <w:fldChar w:fldCharType="separate"/>
        </w:r>
        <w:r w:rsidR="00D82D18">
          <w:rPr>
            <w:noProof/>
            <w:webHidden/>
          </w:rPr>
          <w:t>34</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574" w:history="1">
        <w:r w:rsidR="00423159" w:rsidRPr="00D82D18">
          <w:rPr>
            <w:rStyle w:val="affff9"/>
            <w:rFonts w:ascii="Times New Roman" w:eastAsiaTheme="majorEastAsia" w:hAnsi="Times New Roman" w:cs="Times New Roman"/>
            <w:noProof/>
            <w:color w:val="auto"/>
          </w:rPr>
          <w:t>Статья 16.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423159" w:rsidRPr="00D82D18">
          <w:rPr>
            <w:noProof/>
            <w:webHidden/>
          </w:rPr>
          <w:tab/>
        </w:r>
        <w:r w:rsidRPr="00D82D18">
          <w:rPr>
            <w:noProof/>
            <w:webHidden/>
          </w:rPr>
          <w:fldChar w:fldCharType="begin"/>
        </w:r>
        <w:r w:rsidR="00423159" w:rsidRPr="00D82D18">
          <w:rPr>
            <w:noProof/>
            <w:webHidden/>
          </w:rPr>
          <w:instrText xml:space="preserve"> PAGEREF _Toc25928574 \h </w:instrText>
        </w:r>
        <w:r w:rsidRPr="00D82D18">
          <w:rPr>
            <w:noProof/>
            <w:webHidden/>
          </w:rPr>
        </w:r>
        <w:r w:rsidRPr="00D82D18">
          <w:rPr>
            <w:noProof/>
            <w:webHidden/>
          </w:rPr>
          <w:fldChar w:fldCharType="separate"/>
        </w:r>
        <w:r w:rsidR="00D82D18">
          <w:rPr>
            <w:noProof/>
            <w:webHidden/>
          </w:rPr>
          <w:t>35</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575" w:history="1">
        <w:r w:rsidR="00423159" w:rsidRPr="00D82D18">
          <w:rPr>
            <w:rStyle w:val="affff9"/>
            <w:rFonts w:ascii="Times New Roman" w:eastAsiaTheme="majorEastAsia" w:hAnsi="Times New Roman" w:cs="Times New Roman"/>
            <w:noProof/>
            <w:color w:val="auto"/>
          </w:rPr>
          <w:t>Статья 17. Порядок предоставления разрешения на условно разрешенный вид использования земельного участка или объекта капитального строительства</w:t>
        </w:r>
        <w:r w:rsidR="00423159" w:rsidRPr="00D82D18">
          <w:rPr>
            <w:noProof/>
            <w:webHidden/>
          </w:rPr>
          <w:tab/>
        </w:r>
        <w:r w:rsidRPr="00D82D18">
          <w:rPr>
            <w:noProof/>
            <w:webHidden/>
          </w:rPr>
          <w:fldChar w:fldCharType="begin"/>
        </w:r>
        <w:r w:rsidR="00423159" w:rsidRPr="00D82D18">
          <w:rPr>
            <w:noProof/>
            <w:webHidden/>
          </w:rPr>
          <w:instrText xml:space="preserve"> PAGEREF _Toc25928575 \h </w:instrText>
        </w:r>
        <w:r w:rsidRPr="00D82D18">
          <w:rPr>
            <w:noProof/>
            <w:webHidden/>
          </w:rPr>
        </w:r>
        <w:r w:rsidRPr="00D82D18">
          <w:rPr>
            <w:noProof/>
            <w:webHidden/>
          </w:rPr>
          <w:fldChar w:fldCharType="separate"/>
        </w:r>
        <w:r w:rsidR="00D82D18">
          <w:rPr>
            <w:noProof/>
            <w:webHidden/>
          </w:rPr>
          <w:t>35</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576" w:history="1">
        <w:r w:rsidR="00423159" w:rsidRPr="00D82D18">
          <w:rPr>
            <w:rStyle w:val="affff9"/>
            <w:rFonts w:ascii="Times New Roman" w:eastAsiaTheme="majorEastAsia" w:hAnsi="Times New Roman" w:cs="Times New Roman"/>
            <w:noProof/>
            <w:color w:val="auto"/>
          </w:rPr>
          <w:t>Статья 18. Отклонение от предельных параметров разрешенного строительства, реконструкции объектов капитального строительства</w:t>
        </w:r>
        <w:r w:rsidR="00423159" w:rsidRPr="00D82D18">
          <w:rPr>
            <w:noProof/>
            <w:webHidden/>
          </w:rPr>
          <w:tab/>
        </w:r>
        <w:r w:rsidRPr="00D82D18">
          <w:rPr>
            <w:noProof/>
            <w:webHidden/>
          </w:rPr>
          <w:fldChar w:fldCharType="begin"/>
        </w:r>
        <w:r w:rsidR="00423159" w:rsidRPr="00D82D18">
          <w:rPr>
            <w:noProof/>
            <w:webHidden/>
          </w:rPr>
          <w:instrText xml:space="preserve"> PAGEREF _Toc25928576 \h </w:instrText>
        </w:r>
        <w:r w:rsidRPr="00D82D18">
          <w:rPr>
            <w:noProof/>
            <w:webHidden/>
          </w:rPr>
        </w:r>
        <w:r w:rsidRPr="00D82D18">
          <w:rPr>
            <w:noProof/>
            <w:webHidden/>
          </w:rPr>
          <w:fldChar w:fldCharType="separate"/>
        </w:r>
        <w:r w:rsidR="00D82D18">
          <w:rPr>
            <w:noProof/>
            <w:webHidden/>
          </w:rPr>
          <w:t>37</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577" w:history="1">
        <w:r w:rsidR="00423159" w:rsidRPr="00D82D18">
          <w:rPr>
            <w:rStyle w:val="affff9"/>
            <w:rFonts w:ascii="Times New Roman" w:hAnsi="Times New Roman" w:cs="Times New Roman"/>
            <w:noProof/>
            <w:color w:val="auto"/>
          </w:rPr>
          <w:t>Статья 18.1. Использование объектов недвижимости, не соответствующих установленному градостроительному регламенту</w:t>
        </w:r>
        <w:r w:rsidR="00423159" w:rsidRPr="00D82D18">
          <w:rPr>
            <w:noProof/>
            <w:webHidden/>
          </w:rPr>
          <w:tab/>
        </w:r>
        <w:r w:rsidRPr="00D82D18">
          <w:rPr>
            <w:noProof/>
            <w:webHidden/>
          </w:rPr>
          <w:fldChar w:fldCharType="begin"/>
        </w:r>
        <w:r w:rsidR="00423159" w:rsidRPr="00D82D18">
          <w:rPr>
            <w:noProof/>
            <w:webHidden/>
          </w:rPr>
          <w:instrText xml:space="preserve"> PAGEREF _Toc25928577 \h </w:instrText>
        </w:r>
        <w:r w:rsidRPr="00D82D18">
          <w:rPr>
            <w:noProof/>
            <w:webHidden/>
          </w:rPr>
        </w:r>
        <w:r w:rsidRPr="00D82D18">
          <w:rPr>
            <w:noProof/>
            <w:webHidden/>
          </w:rPr>
          <w:fldChar w:fldCharType="separate"/>
        </w:r>
        <w:r w:rsidR="00D82D18">
          <w:rPr>
            <w:noProof/>
            <w:webHidden/>
          </w:rPr>
          <w:t>38</w:t>
        </w:r>
        <w:r w:rsidRPr="00D82D18">
          <w:rPr>
            <w:noProof/>
            <w:webHidden/>
          </w:rPr>
          <w:fldChar w:fldCharType="end"/>
        </w:r>
      </w:hyperlink>
    </w:p>
    <w:p w:rsidR="00423159" w:rsidRPr="00D82D18" w:rsidRDefault="007C55B7">
      <w:pPr>
        <w:pStyle w:val="11"/>
        <w:rPr>
          <w:rFonts w:asciiTheme="minorHAnsi" w:eastAsiaTheme="minorEastAsia" w:hAnsiTheme="minorHAnsi" w:cstheme="minorBidi"/>
          <w:bCs w:val="0"/>
          <w:caps w:val="0"/>
          <w:sz w:val="22"/>
          <w:szCs w:val="22"/>
          <w:lang w:val="ru-RU" w:eastAsia="ru-RU" w:bidi="ar-SA"/>
        </w:rPr>
      </w:pPr>
      <w:hyperlink w:anchor="_Toc25928578" w:history="1">
        <w:r w:rsidR="00423159" w:rsidRPr="00D82D18">
          <w:rPr>
            <w:rStyle w:val="affff9"/>
            <w:rFonts w:cs="Times New Roman"/>
            <w:color w:val="auto"/>
            <w:kern w:val="32"/>
          </w:rPr>
          <w:t>ГЛАВА III. ПОДГОТОВКА ДОКУМЕНТАЦИИ ПО ПЛАНИРОВКЕ ТЕРРИТОРИИ</w:t>
        </w:r>
        <w:r w:rsidR="00423159" w:rsidRPr="00D82D18">
          <w:rPr>
            <w:webHidden/>
          </w:rPr>
          <w:tab/>
        </w:r>
        <w:r w:rsidRPr="00D82D18">
          <w:rPr>
            <w:webHidden/>
          </w:rPr>
          <w:fldChar w:fldCharType="begin"/>
        </w:r>
        <w:r w:rsidR="00423159" w:rsidRPr="00D82D18">
          <w:rPr>
            <w:webHidden/>
          </w:rPr>
          <w:instrText xml:space="preserve"> PAGEREF _Toc25928578 \h </w:instrText>
        </w:r>
        <w:r w:rsidRPr="00D82D18">
          <w:rPr>
            <w:webHidden/>
          </w:rPr>
        </w:r>
        <w:r w:rsidRPr="00D82D18">
          <w:rPr>
            <w:webHidden/>
          </w:rPr>
          <w:fldChar w:fldCharType="separate"/>
        </w:r>
        <w:r w:rsidR="00D82D18">
          <w:rPr>
            <w:webHidden/>
          </w:rPr>
          <w:t>39</w:t>
        </w:r>
        <w:r w:rsidRPr="00D82D18">
          <w:rPr>
            <w:webHidden/>
          </w:rPr>
          <w:fldChar w:fldCharType="end"/>
        </w:r>
      </w:hyperlink>
    </w:p>
    <w:p w:rsidR="00423159" w:rsidRPr="00D82D18" w:rsidRDefault="007C55B7">
      <w:pPr>
        <w:pStyle w:val="22"/>
        <w:rPr>
          <w:rFonts w:eastAsiaTheme="minorEastAsia"/>
          <w:noProof/>
          <w:lang w:eastAsia="ru-RU"/>
        </w:rPr>
      </w:pPr>
      <w:hyperlink w:anchor="_Toc25928579" w:history="1">
        <w:r w:rsidR="00423159" w:rsidRPr="00D82D18">
          <w:rPr>
            <w:rStyle w:val="affff9"/>
            <w:rFonts w:ascii="Times New Roman" w:eastAsiaTheme="majorEastAsia" w:hAnsi="Times New Roman" w:cs="Times New Roman"/>
            <w:noProof/>
            <w:color w:val="auto"/>
          </w:rPr>
          <w:t>Статья 19. Общие положения о планировке территории</w:t>
        </w:r>
        <w:r w:rsidR="00423159" w:rsidRPr="00D82D18">
          <w:rPr>
            <w:noProof/>
            <w:webHidden/>
          </w:rPr>
          <w:tab/>
        </w:r>
        <w:r w:rsidRPr="00D82D18">
          <w:rPr>
            <w:noProof/>
            <w:webHidden/>
          </w:rPr>
          <w:fldChar w:fldCharType="begin"/>
        </w:r>
        <w:r w:rsidR="00423159" w:rsidRPr="00D82D18">
          <w:rPr>
            <w:noProof/>
            <w:webHidden/>
          </w:rPr>
          <w:instrText xml:space="preserve"> PAGEREF _Toc25928579 \h </w:instrText>
        </w:r>
        <w:r w:rsidRPr="00D82D18">
          <w:rPr>
            <w:noProof/>
            <w:webHidden/>
          </w:rPr>
        </w:r>
        <w:r w:rsidRPr="00D82D18">
          <w:rPr>
            <w:noProof/>
            <w:webHidden/>
          </w:rPr>
          <w:fldChar w:fldCharType="separate"/>
        </w:r>
        <w:r w:rsidR="00D82D18">
          <w:rPr>
            <w:noProof/>
            <w:webHidden/>
          </w:rPr>
          <w:t>39</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580" w:history="1">
        <w:r w:rsidR="00423159" w:rsidRPr="00D82D18">
          <w:rPr>
            <w:rStyle w:val="affff9"/>
            <w:rFonts w:ascii="Times New Roman" w:eastAsiaTheme="majorEastAsia" w:hAnsi="Times New Roman" w:cs="Times New Roman"/>
            <w:noProof/>
            <w:color w:val="auto"/>
          </w:rPr>
          <w:t>Статья 20. Инженерные     изыскания для подготовки документации по планировке территории</w:t>
        </w:r>
        <w:r w:rsidR="00423159" w:rsidRPr="00D82D18">
          <w:rPr>
            <w:noProof/>
            <w:webHidden/>
          </w:rPr>
          <w:tab/>
        </w:r>
        <w:r w:rsidRPr="00D82D18">
          <w:rPr>
            <w:noProof/>
            <w:webHidden/>
          </w:rPr>
          <w:fldChar w:fldCharType="begin"/>
        </w:r>
        <w:r w:rsidR="00423159" w:rsidRPr="00D82D18">
          <w:rPr>
            <w:noProof/>
            <w:webHidden/>
          </w:rPr>
          <w:instrText xml:space="preserve"> PAGEREF _Toc25928580 \h </w:instrText>
        </w:r>
        <w:r w:rsidRPr="00D82D18">
          <w:rPr>
            <w:noProof/>
            <w:webHidden/>
          </w:rPr>
        </w:r>
        <w:r w:rsidRPr="00D82D18">
          <w:rPr>
            <w:noProof/>
            <w:webHidden/>
          </w:rPr>
          <w:fldChar w:fldCharType="separate"/>
        </w:r>
        <w:r w:rsidR="00D82D18">
          <w:rPr>
            <w:noProof/>
            <w:webHidden/>
          </w:rPr>
          <w:t>41</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581" w:history="1">
        <w:r w:rsidR="00423159" w:rsidRPr="00D82D18">
          <w:rPr>
            <w:rStyle w:val="affff9"/>
            <w:rFonts w:ascii="Times New Roman" w:eastAsiaTheme="majorEastAsia" w:hAnsi="Times New Roman" w:cs="Times New Roman"/>
            <w:noProof/>
            <w:color w:val="auto"/>
          </w:rPr>
          <w:t>Статья 22. Проекты межевания территорий</w:t>
        </w:r>
        <w:r w:rsidR="00423159" w:rsidRPr="00D82D18">
          <w:rPr>
            <w:noProof/>
            <w:webHidden/>
          </w:rPr>
          <w:tab/>
        </w:r>
        <w:r w:rsidRPr="00D82D18">
          <w:rPr>
            <w:noProof/>
            <w:webHidden/>
          </w:rPr>
          <w:fldChar w:fldCharType="begin"/>
        </w:r>
        <w:r w:rsidR="00423159" w:rsidRPr="00D82D18">
          <w:rPr>
            <w:noProof/>
            <w:webHidden/>
          </w:rPr>
          <w:instrText xml:space="preserve"> PAGEREF _Toc25928581 \h </w:instrText>
        </w:r>
        <w:r w:rsidRPr="00D82D18">
          <w:rPr>
            <w:noProof/>
            <w:webHidden/>
          </w:rPr>
        </w:r>
        <w:r w:rsidRPr="00D82D18">
          <w:rPr>
            <w:noProof/>
            <w:webHidden/>
          </w:rPr>
          <w:fldChar w:fldCharType="separate"/>
        </w:r>
        <w:r w:rsidR="00D82D18">
          <w:rPr>
            <w:noProof/>
            <w:webHidden/>
          </w:rPr>
          <w:t>43</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582" w:history="1">
        <w:r w:rsidR="00423159" w:rsidRPr="00D82D18">
          <w:rPr>
            <w:rStyle w:val="affff9"/>
            <w:rFonts w:ascii="Times New Roman" w:eastAsiaTheme="majorEastAsia" w:hAnsi="Times New Roman" w:cs="Times New Roman"/>
            <w:noProof/>
            <w:color w:val="auto"/>
          </w:rPr>
          <w:t>Статья 23. Градостроительные планы земельных участков</w:t>
        </w:r>
        <w:r w:rsidR="00423159" w:rsidRPr="00D82D18">
          <w:rPr>
            <w:noProof/>
            <w:webHidden/>
          </w:rPr>
          <w:tab/>
        </w:r>
        <w:r w:rsidRPr="00D82D18">
          <w:rPr>
            <w:noProof/>
            <w:webHidden/>
          </w:rPr>
          <w:fldChar w:fldCharType="begin"/>
        </w:r>
        <w:r w:rsidR="00423159" w:rsidRPr="00D82D18">
          <w:rPr>
            <w:noProof/>
            <w:webHidden/>
          </w:rPr>
          <w:instrText xml:space="preserve"> PAGEREF _Toc25928582 \h </w:instrText>
        </w:r>
        <w:r w:rsidRPr="00D82D18">
          <w:rPr>
            <w:noProof/>
            <w:webHidden/>
          </w:rPr>
        </w:r>
        <w:r w:rsidRPr="00D82D18">
          <w:rPr>
            <w:noProof/>
            <w:webHidden/>
          </w:rPr>
          <w:fldChar w:fldCharType="separate"/>
        </w:r>
        <w:r w:rsidR="00D82D18">
          <w:rPr>
            <w:noProof/>
            <w:webHidden/>
          </w:rPr>
          <w:t>45</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583" w:history="1">
        <w:r w:rsidR="00423159" w:rsidRPr="00D82D18">
          <w:rPr>
            <w:rStyle w:val="affff9"/>
            <w:rFonts w:ascii="Times New Roman" w:eastAsiaTheme="majorEastAsia" w:hAnsi="Times New Roman" w:cs="Times New Roman"/>
            <w:noProof/>
            <w:color w:val="auto"/>
          </w:rPr>
          <w:t>Статья 24. Согласование архитектурно-градостроительного облика</w:t>
        </w:r>
        <w:r w:rsidR="00423159" w:rsidRPr="00D82D18">
          <w:rPr>
            <w:noProof/>
            <w:webHidden/>
          </w:rPr>
          <w:tab/>
        </w:r>
        <w:r w:rsidRPr="00D82D18">
          <w:rPr>
            <w:noProof/>
            <w:webHidden/>
          </w:rPr>
          <w:fldChar w:fldCharType="begin"/>
        </w:r>
        <w:r w:rsidR="00423159" w:rsidRPr="00D82D18">
          <w:rPr>
            <w:noProof/>
            <w:webHidden/>
          </w:rPr>
          <w:instrText xml:space="preserve"> PAGEREF _Toc25928583 \h </w:instrText>
        </w:r>
        <w:r w:rsidRPr="00D82D18">
          <w:rPr>
            <w:noProof/>
            <w:webHidden/>
          </w:rPr>
        </w:r>
        <w:r w:rsidRPr="00D82D18">
          <w:rPr>
            <w:noProof/>
            <w:webHidden/>
          </w:rPr>
          <w:fldChar w:fldCharType="separate"/>
        </w:r>
        <w:r w:rsidR="00D82D18">
          <w:rPr>
            <w:noProof/>
            <w:webHidden/>
          </w:rPr>
          <w:t>47</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584" w:history="1">
        <w:r w:rsidR="00423159" w:rsidRPr="00D82D18">
          <w:rPr>
            <w:rStyle w:val="affff9"/>
            <w:rFonts w:ascii="Times New Roman" w:eastAsiaTheme="majorEastAsia" w:hAnsi="Times New Roman" w:cs="Times New Roman"/>
            <w:noProof/>
            <w:color w:val="auto"/>
          </w:rPr>
          <w:t>Статья 25. Особенности подготовки документации по планировке территории, разрабатываемой на основании решения органа местного самоуправления.</w:t>
        </w:r>
        <w:r w:rsidR="00423159" w:rsidRPr="00D82D18">
          <w:rPr>
            <w:noProof/>
            <w:webHidden/>
          </w:rPr>
          <w:tab/>
        </w:r>
        <w:r w:rsidRPr="00D82D18">
          <w:rPr>
            <w:noProof/>
            <w:webHidden/>
          </w:rPr>
          <w:fldChar w:fldCharType="begin"/>
        </w:r>
        <w:r w:rsidR="00423159" w:rsidRPr="00D82D18">
          <w:rPr>
            <w:noProof/>
            <w:webHidden/>
          </w:rPr>
          <w:instrText xml:space="preserve"> PAGEREF _Toc25928584 \h </w:instrText>
        </w:r>
        <w:r w:rsidRPr="00D82D18">
          <w:rPr>
            <w:noProof/>
            <w:webHidden/>
          </w:rPr>
        </w:r>
        <w:r w:rsidRPr="00D82D18">
          <w:rPr>
            <w:noProof/>
            <w:webHidden/>
          </w:rPr>
          <w:fldChar w:fldCharType="separate"/>
        </w:r>
        <w:r w:rsidR="00D82D18">
          <w:rPr>
            <w:noProof/>
            <w:webHidden/>
          </w:rPr>
          <w:t>49</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585" w:history="1">
        <w:r w:rsidR="00423159" w:rsidRPr="00D82D18">
          <w:rPr>
            <w:rStyle w:val="affff9"/>
            <w:rFonts w:ascii="Times New Roman" w:eastAsiaTheme="majorEastAsia" w:hAnsi="Times New Roman" w:cs="Times New Roman"/>
            <w:noProof/>
            <w:color w:val="auto"/>
          </w:rPr>
          <w:t>Статья 26. Особенности подготовки документации по планировке территории применительно к территории муниципального образования</w:t>
        </w:r>
        <w:r w:rsidR="00423159" w:rsidRPr="00D82D18">
          <w:rPr>
            <w:noProof/>
            <w:webHidden/>
          </w:rPr>
          <w:tab/>
        </w:r>
        <w:r w:rsidRPr="00D82D18">
          <w:rPr>
            <w:noProof/>
            <w:webHidden/>
          </w:rPr>
          <w:fldChar w:fldCharType="begin"/>
        </w:r>
        <w:r w:rsidR="00423159" w:rsidRPr="00D82D18">
          <w:rPr>
            <w:noProof/>
            <w:webHidden/>
          </w:rPr>
          <w:instrText xml:space="preserve"> PAGEREF _Toc25928585 \h </w:instrText>
        </w:r>
        <w:r w:rsidRPr="00D82D18">
          <w:rPr>
            <w:noProof/>
            <w:webHidden/>
          </w:rPr>
        </w:r>
        <w:r w:rsidRPr="00D82D18">
          <w:rPr>
            <w:noProof/>
            <w:webHidden/>
          </w:rPr>
          <w:fldChar w:fldCharType="separate"/>
        </w:r>
        <w:r w:rsidR="00D82D18">
          <w:rPr>
            <w:noProof/>
            <w:webHidden/>
          </w:rPr>
          <w:t>54</w:t>
        </w:r>
        <w:r w:rsidRPr="00D82D18">
          <w:rPr>
            <w:noProof/>
            <w:webHidden/>
          </w:rPr>
          <w:fldChar w:fldCharType="end"/>
        </w:r>
      </w:hyperlink>
    </w:p>
    <w:p w:rsidR="00423159" w:rsidRPr="00D82D18" w:rsidRDefault="007C55B7">
      <w:pPr>
        <w:pStyle w:val="11"/>
        <w:rPr>
          <w:rFonts w:asciiTheme="minorHAnsi" w:eastAsiaTheme="minorEastAsia" w:hAnsiTheme="minorHAnsi" w:cstheme="minorBidi"/>
          <w:bCs w:val="0"/>
          <w:caps w:val="0"/>
          <w:sz w:val="22"/>
          <w:szCs w:val="22"/>
          <w:lang w:val="ru-RU" w:eastAsia="ru-RU" w:bidi="ar-SA"/>
        </w:rPr>
      </w:pPr>
      <w:hyperlink w:anchor="_Toc25928586" w:history="1">
        <w:r w:rsidR="00423159" w:rsidRPr="00D82D18">
          <w:rPr>
            <w:rStyle w:val="affff9"/>
            <w:rFonts w:cs="Times New Roman"/>
            <w:color w:val="auto"/>
            <w:kern w:val="32"/>
          </w:rPr>
          <w:t xml:space="preserve">ГЛАВА IV. Проведение </w:t>
        </w:r>
        <w:r w:rsidR="00423159" w:rsidRPr="00D82D18">
          <w:rPr>
            <w:rStyle w:val="affff9"/>
            <w:color w:val="auto"/>
          </w:rPr>
          <w:t xml:space="preserve">общественных обсуждений и </w:t>
        </w:r>
        <w:r w:rsidR="00423159" w:rsidRPr="00D82D18">
          <w:rPr>
            <w:rStyle w:val="affff9"/>
            <w:rFonts w:cs="Times New Roman"/>
            <w:color w:val="auto"/>
            <w:kern w:val="32"/>
          </w:rPr>
          <w:t>публичных слушаний по вопросам землепользования и застройки</w:t>
        </w:r>
        <w:r w:rsidR="00423159" w:rsidRPr="00D82D18">
          <w:rPr>
            <w:webHidden/>
          </w:rPr>
          <w:tab/>
        </w:r>
        <w:r w:rsidRPr="00D82D18">
          <w:rPr>
            <w:webHidden/>
          </w:rPr>
          <w:fldChar w:fldCharType="begin"/>
        </w:r>
        <w:r w:rsidR="00423159" w:rsidRPr="00D82D18">
          <w:rPr>
            <w:webHidden/>
          </w:rPr>
          <w:instrText xml:space="preserve"> PAGEREF _Toc25928586 \h </w:instrText>
        </w:r>
        <w:r w:rsidRPr="00D82D18">
          <w:rPr>
            <w:webHidden/>
          </w:rPr>
        </w:r>
        <w:r w:rsidRPr="00D82D18">
          <w:rPr>
            <w:webHidden/>
          </w:rPr>
          <w:fldChar w:fldCharType="separate"/>
        </w:r>
        <w:r w:rsidR="00D82D18">
          <w:rPr>
            <w:webHidden/>
          </w:rPr>
          <w:t>57</w:t>
        </w:r>
        <w:r w:rsidRPr="00D82D18">
          <w:rPr>
            <w:webHidden/>
          </w:rPr>
          <w:fldChar w:fldCharType="end"/>
        </w:r>
      </w:hyperlink>
    </w:p>
    <w:p w:rsidR="00423159" w:rsidRPr="00D82D18" w:rsidRDefault="007C55B7">
      <w:pPr>
        <w:pStyle w:val="22"/>
        <w:rPr>
          <w:rFonts w:eastAsiaTheme="minorEastAsia"/>
          <w:noProof/>
          <w:lang w:eastAsia="ru-RU"/>
        </w:rPr>
      </w:pPr>
      <w:hyperlink w:anchor="_Toc25928587" w:history="1">
        <w:r w:rsidR="00423159" w:rsidRPr="00D82D18">
          <w:rPr>
            <w:rStyle w:val="affff9"/>
            <w:rFonts w:ascii="Times New Roman" w:eastAsiaTheme="majorEastAsia" w:hAnsi="Times New Roman" w:cs="Times New Roman"/>
            <w:noProof/>
            <w:color w:val="auto"/>
          </w:rPr>
          <w:t xml:space="preserve">Статья 27. </w:t>
        </w:r>
        <w:r w:rsidR="00423159" w:rsidRPr="00D82D18">
          <w:rPr>
            <w:rStyle w:val="affff9"/>
            <w:rFonts w:ascii="Times New Roman" w:hAnsi="Times New Roman"/>
            <w:noProof/>
            <w:color w:val="auto"/>
          </w:rPr>
          <w:t>Общественные обсуждения и</w:t>
        </w:r>
        <w:r w:rsidR="00423159" w:rsidRPr="00D82D18">
          <w:rPr>
            <w:rStyle w:val="affff9"/>
            <w:rFonts w:ascii="Times New Roman" w:eastAsiaTheme="majorEastAsia" w:hAnsi="Times New Roman" w:cs="Times New Roman"/>
            <w:noProof/>
            <w:color w:val="auto"/>
          </w:rPr>
          <w:t xml:space="preserve"> публичные слушания по вопросам землепользования и застройки</w:t>
        </w:r>
        <w:r w:rsidR="00423159" w:rsidRPr="00D82D18">
          <w:rPr>
            <w:noProof/>
            <w:webHidden/>
          </w:rPr>
          <w:tab/>
        </w:r>
        <w:r w:rsidRPr="00D82D18">
          <w:rPr>
            <w:noProof/>
            <w:webHidden/>
          </w:rPr>
          <w:fldChar w:fldCharType="begin"/>
        </w:r>
        <w:r w:rsidR="00423159" w:rsidRPr="00D82D18">
          <w:rPr>
            <w:noProof/>
            <w:webHidden/>
          </w:rPr>
          <w:instrText xml:space="preserve"> PAGEREF _Toc25928587 \h </w:instrText>
        </w:r>
        <w:r w:rsidRPr="00D82D18">
          <w:rPr>
            <w:noProof/>
            <w:webHidden/>
          </w:rPr>
        </w:r>
        <w:r w:rsidRPr="00D82D18">
          <w:rPr>
            <w:noProof/>
            <w:webHidden/>
          </w:rPr>
          <w:fldChar w:fldCharType="separate"/>
        </w:r>
        <w:r w:rsidR="00D82D18">
          <w:rPr>
            <w:noProof/>
            <w:webHidden/>
          </w:rPr>
          <w:t>57</w:t>
        </w:r>
        <w:r w:rsidRPr="00D82D18">
          <w:rPr>
            <w:noProof/>
            <w:webHidden/>
          </w:rPr>
          <w:fldChar w:fldCharType="end"/>
        </w:r>
      </w:hyperlink>
    </w:p>
    <w:p w:rsidR="00423159" w:rsidRPr="00D82D18" w:rsidRDefault="007C55B7">
      <w:pPr>
        <w:pStyle w:val="11"/>
        <w:rPr>
          <w:rFonts w:asciiTheme="minorHAnsi" w:eastAsiaTheme="minorEastAsia" w:hAnsiTheme="minorHAnsi" w:cstheme="minorBidi"/>
          <w:bCs w:val="0"/>
          <w:caps w:val="0"/>
          <w:sz w:val="22"/>
          <w:szCs w:val="22"/>
          <w:lang w:val="ru-RU" w:eastAsia="ru-RU" w:bidi="ar-SA"/>
        </w:rPr>
      </w:pPr>
      <w:hyperlink w:anchor="_Toc25928588" w:history="1">
        <w:r w:rsidR="00423159" w:rsidRPr="00D82D18">
          <w:rPr>
            <w:rStyle w:val="affff9"/>
            <w:rFonts w:cs="Times New Roman"/>
            <w:color w:val="auto"/>
            <w:kern w:val="32"/>
          </w:rPr>
          <w:t>ГЛАВА V. Внесение изменений в правила землепользования и застройки</w:t>
        </w:r>
        <w:r w:rsidR="00423159" w:rsidRPr="00D82D18">
          <w:rPr>
            <w:webHidden/>
          </w:rPr>
          <w:tab/>
        </w:r>
        <w:r w:rsidRPr="00D82D18">
          <w:rPr>
            <w:webHidden/>
          </w:rPr>
          <w:fldChar w:fldCharType="begin"/>
        </w:r>
        <w:r w:rsidR="00423159" w:rsidRPr="00D82D18">
          <w:rPr>
            <w:webHidden/>
          </w:rPr>
          <w:instrText xml:space="preserve"> PAGEREF _Toc25928588 \h </w:instrText>
        </w:r>
        <w:r w:rsidRPr="00D82D18">
          <w:rPr>
            <w:webHidden/>
          </w:rPr>
        </w:r>
        <w:r w:rsidRPr="00D82D18">
          <w:rPr>
            <w:webHidden/>
          </w:rPr>
          <w:fldChar w:fldCharType="separate"/>
        </w:r>
        <w:r w:rsidR="00D82D18">
          <w:rPr>
            <w:webHidden/>
          </w:rPr>
          <w:t>62</w:t>
        </w:r>
        <w:r w:rsidRPr="00D82D18">
          <w:rPr>
            <w:webHidden/>
          </w:rPr>
          <w:fldChar w:fldCharType="end"/>
        </w:r>
      </w:hyperlink>
    </w:p>
    <w:p w:rsidR="00423159" w:rsidRPr="00D82D18" w:rsidRDefault="007C55B7">
      <w:pPr>
        <w:pStyle w:val="22"/>
        <w:rPr>
          <w:rFonts w:eastAsiaTheme="minorEastAsia"/>
          <w:noProof/>
          <w:lang w:eastAsia="ru-RU"/>
        </w:rPr>
      </w:pPr>
      <w:hyperlink w:anchor="_Toc25928589" w:history="1">
        <w:r w:rsidR="00423159" w:rsidRPr="00D82D18">
          <w:rPr>
            <w:rStyle w:val="affff9"/>
            <w:rFonts w:ascii="Times New Roman" w:eastAsiaTheme="majorEastAsia" w:hAnsi="Times New Roman" w:cs="Times New Roman"/>
            <w:noProof/>
            <w:color w:val="auto"/>
          </w:rPr>
          <w:t>Статья 28. Порядок и основания для внесения изменений в правила землепользования и застройки</w:t>
        </w:r>
        <w:r w:rsidR="00423159" w:rsidRPr="00D82D18">
          <w:rPr>
            <w:noProof/>
            <w:webHidden/>
          </w:rPr>
          <w:tab/>
        </w:r>
        <w:r w:rsidRPr="00D82D18">
          <w:rPr>
            <w:noProof/>
            <w:webHidden/>
          </w:rPr>
          <w:fldChar w:fldCharType="begin"/>
        </w:r>
        <w:r w:rsidR="00423159" w:rsidRPr="00D82D18">
          <w:rPr>
            <w:noProof/>
            <w:webHidden/>
          </w:rPr>
          <w:instrText xml:space="preserve"> PAGEREF _Toc25928589 \h </w:instrText>
        </w:r>
        <w:r w:rsidRPr="00D82D18">
          <w:rPr>
            <w:noProof/>
            <w:webHidden/>
          </w:rPr>
        </w:r>
        <w:r w:rsidRPr="00D82D18">
          <w:rPr>
            <w:noProof/>
            <w:webHidden/>
          </w:rPr>
          <w:fldChar w:fldCharType="separate"/>
        </w:r>
        <w:r w:rsidR="00D82D18">
          <w:rPr>
            <w:noProof/>
            <w:webHidden/>
          </w:rPr>
          <w:t>62</w:t>
        </w:r>
        <w:r w:rsidRPr="00D82D18">
          <w:rPr>
            <w:noProof/>
            <w:webHidden/>
          </w:rPr>
          <w:fldChar w:fldCharType="end"/>
        </w:r>
      </w:hyperlink>
    </w:p>
    <w:p w:rsidR="00423159" w:rsidRPr="00D82D18" w:rsidRDefault="007C55B7">
      <w:pPr>
        <w:pStyle w:val="11"/>
        <w:rPr>
          <w:rFonts w:asciiTheme="minorHAnsi" w:eastAsiaTheme="minorEastAsia" w:hAnsiTheme="minorHAnsi" w:cstheme="minorBidi"/>
          <w:bCs w:val="0"/>
          <w:caps w:val="0"/>
          <w:sz w:val="22"/>
          <w:szCs w:val="22"/>
          <w:lang w:val="ru-RU" w:eastAsia="ru-RU" w:bidi="ar-SA"/>
        </w:rPr>
      </w:pPr>
      <w:hyperlink w:anchor="_Toc25928590" w:history="1">
        <w:r w:rsidR="00423159" w:rsidRPr="00D82D18">
          <w:rPr>
            <w:rStyle w:val="affff9"/>
            <w:rFonts w:cs="Times New Roman"/>
            <w:color w:val="auto"/>
            <w:kern w:val="32"/>
          </w:rPr>
          <w:t>ГЛАВА VI. Регулирование иных вопросов землепользования и застройки</w:t>
        </w:r>
        <w:r w:rsidR="00423159" w:rsidRPr="00D82D18">
          <w:rPr>
            <w:webHidden/>
          </w:rPr>
          <w:tab/>
        </w:r>
        <w:r w:rsidRPr="00D82D18">
          <w:rPr>
            <w:webHidden/>
          </w:rPr>
          <w:fldChar w:fldCharType="begin"/>
        </w:r>
        <w:r w:rsidR="00423159" w:rsidRPr="00D82D18">
          <w:rPr>
            <w:webHidden/>
          </w:rPr>
          <w:instrText xml:space="preserve"> PAGEREF _Toc25928590 \h </w:instrText>
        </w:r>
        <w:r w:rsidRPr="00D82D18">
          <w:rPr>
            <w:webHidden/>
          </w:rPr>
        </w:r>
        <w:r w:rsidRPr="00D82D18">
          <w:rPr>
            <w:webHidden/>
          </w:rPr>
          <w:fldChar w:fldCharType="separate"/>
        </w:r>
        <w:r w:rsidR="00D82D18">
          <w:rPr>
            <w:webHidden/>
          </w:rPr>
          <w:t>66</w:t>
        </w:r>
        <w:r w:rsidRPr="00D82D18">
          <w:rPr>
            <w:webHidden/>
          </w:rPr>
          <w:fldChar w:fldCharType="end"/>
        </w:r>
      </w:hyperlink>
    </w:p>
    <w:p w:rsidR="00423159" w:rsidRPr="00D82D18" w:rsidRDefault="007C55B7">
      <w:pPr>
        <w:pStyle w:val="22"/>
        <w:rPr>
          <w:rFonts w:eastAsiaTheme="minorEastAsia"/>
          <w:noProof/>
          <w:lang w:eastAsia="ru-RU"/>
        </w:rPr>
      </w:pPr>
      <w:hyperlink w:anchor="_Toc25928591" w:history="1">
        <w:r w:rsidR="00423159" w:rsidRPr="00D82D18">
          <w:rPr>
            <w:rStyle w:val="affff9"/>
            <w:rFonts w:ascii="Times New Roman" w:eastAsiaTheme="majorEastAsia" w:hAnsi="Times New Roman" w:cs="Times New Roman"/>
            <w:noProof/>
            <w:color w:val="auto"/>
          </w:rPr>
          <w:t>Статья 28.1. Право на строительные изменения недвижимости и основание для его реализации. Виды строительных изменений недвижимости</w:t>
        </w:r>
        <w:r w:rsidR="00423159" w:rsidRPr="00D82D18">
          <w:rPr>
            <w:noProof/>
            <w:webHidden/>
          </w:rPr>
          <w:tab/>
        </w:r>
        <w:r w:rsidRPr="00D82D18">
          <w:rPr>
            <w:noProof/>
            <w:webHidden/>
          </w:rPr>
          <w:fldChar w:fldCharType="begin"/>
        </w:r>
        <w:r w:rsidR="00423159" w:rsidRPr="00D82D18">
          <w:rPr>
            <w:noProof/>
            <w:webHidden/>
          </w:rPr>
          <w:instrText xml:space="preserve"> PAGEREF _Toc25928591 \h </w:instrText>
        </w:r>
        <w:r w:rsidRPr="00D82D18">
          <w:rPr>
            <w:noProof/>
            <w:webHidden/>
          </w:rPr>
        </w:r>
        <w:r w:rsidRPr="00D82D18">
          <w:rPr>
            <w:noProof/>
            <w:webHidden/>
          </w:rPr>
          <w:fldChar w:fldCharType="separate"/>
        </w:r>
        <w:r w:rsidR="00D82D18">
          <w:rPr>
            <w:noProof/>
            <w:webHidden/>
          </w:rPr>
          <w:t>66</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592" w:history="1">
        <w:r w:rsidR="00423159" w:rsidRPr="00D82D18">
          <w:rPr>
            <w:rStyle w:val="affff9"/>
            <w:rFonts w:ascii="Times New Roman" w:eastAsiaTheme="majorEastAsia" w:hAnsi="Times New Roman" w:cs="Times New Roman"/>
            <w:noProof/>
            <w:color w:val="auto"/>
          </w:rPr>
          <w:t>Статья 28.2. Подготовка проектной документации</w:t>
        </w:r>
        <w:r w:rsidR="00423159" w:rsidRPr="00D82D18">
          <w:rPr>
            <w:noProof/>
            <w:webHidden/>
          </w:rPr>
          <w:tab/>
        </w:r>
        <w:r w:rsidRPr="00D82D18">
          <w:rPr>
            <w:noProof/>
            <w:webHidden/>
          </w:rPr>
          <w:fldChar w:fldCharType="begin"/>
        </w:r>
        <w:r w:rsidR="00423159" w:rsidRPr="00D82D18">
          <w:rPr>
            <w:noProof/>
            <w:webHidden/>
          </w:rPr>
          <w:instrText xml:space="preserve"> PAGEREF _Toc25928592 \h </w:instrText>
        </w:r>
        <w:r w:rsidRPr="00D82D18">
          <w:rPr>
            <w:noProof/>
            <w:webHidden/>
          </w:rPr>
        </w:r>
        <w:r w:rsidRPr="00D82D18">
          <w:rPr>
            <w:noProof/>
            <w:webHidden/>
          </w:rPr>
          <w:fldChar w:fldCharType="separate"/>
        </w:r>
        <w:r w:rsidR="00D82D18">
          <w:rPr>
            <w:noProof/>
            <w:webHidden/>
          </w:rPr>
          <w:t>67</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593" w:history="1">
        <w:r w:rsidR="00423159" w:rsidRPr="00D82D18">
          <w:rPr>
            <w:rStyle w:val="affff9"/>
            <w:rFonts w:ascii="Times New Roman" w:eastAsiaTheme="majorEastAsia" w:hAnsi="Times New Roman" w:cs="Times New Roman"/>
            <w:noProof/>
            <w:color w:val="auto"/>
          </w:rPr>
          <w:t>Статья 29. Выдача разрешения на строительство</w:t>
        </w:r>
        <w:r w:rsidR="00423159" w:rsidRPr="00D82D18">
          <w:rPr>
            <w:noProof/>
            <w:webHidden/>
          </w:rPr>
          <w:tab/>
        </w:r>
        <w:r w:rsidRPr="00D82D18">
          <w:rPr>
            <w:noProof/>
            <w:webHidden/>
          </w:rPr>
          <w:fldChar w:fldCharType="begin"/>
        </w:r>
        <w:r w:rsidR="00423159" w:rsidRPr="00D82D18">
          <w:rPr>
            <w:noProof/>
            <w:webHidden/>
          </w:rPr>
          <w:instrText xml:space="preserve"> PAGEREF _Toc25928593 \h </w:instrText>
        </w:r>
        <w:r w:rsidRPr="00D82D18">
          <w:rPr>
            <w:noProof/>
            <w:webHidden/>
          </w:rPr>
        </w:r>
        <w:r w:rsidRPr="00D82D18">
          <w:rPr>
            <w:noProof/>
            <w:webHidden/>
          </w:rPr>
          <w:fldChar w:fldCharType="separate"/>
        </w:r>
        <w:r w:rsidR="00D82D18">
          <w:rPr>
            <w:noProof/>
            <w:webHidden/>
          </w:rPr>
          <w:t>69</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594" w:history="1">
        <w:r w:rsidR="00423159" w:rsidRPr="00D82D18">
          <w:rPr>
            <w:rStyle w:val="affff9"/>
            <w:rFonts w:ascii="Times New Roman" w:eastAsiaTheme="majorEastAsia" w:hAnsi="Times New Roman" w:cs="Times New Roman"/>
            <w:noProof/>
            <w:color w:val="auto"/>
          </w:rPr>
          <w:t>Статья 29.1. Уведомление о планируемых строительстве или реконструкции объекта индивидуального жилищного строительства или садового дома</w:t>
        </w:r>
        <w:r w:rsidR="00423159" w:rsidRPr="00D82D18">
          <w:rPr>
            <w:noProof/>
            <w:webHidden/>
          </w:rPr>
          <w:tab/>
        </w:r>
        <w:r w:rsidRPr="00D82D18">
          <w:rPr>
            <w:noProof/>
            <w:webHidden/>
          </w:rPr>
          <w:fldChar w:fldCharType="begin"/>
        </w:r>
        <w:r w:rsidR="00423159" w:rsidRPr="00D82D18">
          <w:rPr>
            <w:noProof/>
            <w:webHidden/>
          </w:rPr>
          <w:instrText xml:space="preserve"> PAGEREF _Toc25928594 \h </w:instrText>
        </w:r>
        <w:r w:rsidRPr="00D82D18">
          <w:rPr>
            <w:noProof/>
            <w:webHidden/>
          </w:rPr>
        </w:r>
        <w:r w:rsidRPr="00D82D18">
          <w:rPr>
            <w:noProof/>
            <w:webHidden/>
          </w:rPr>
          <w:fldChar w:fldCharType="separate"/>
        </w:r>
        <w:r w:rsidR="00D82D18">
          <w:rPr>
            <w:noProof/>
            <w:webHidden/>
          </w:rPr>
          <w:t>73</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595" w:history="1">
        <w:r w:rsidR="00423159" w:rsidRPr="00D82D18">
          <w:rPr>
            <w:rStyle w:val="affff9"/>
            <w:rFonts w:ascii="Times New Roman" w:eastAsiaTheme="majorEastAsia" w:hAnsi="Times New Roman" w:cs="Times New Roman"/>
            <w:noProof/>
            <w:color w:val="auto"/>
          </w:rPr>
          <w:t>Статья 29.2. Строительный контроль</w:t>
        </w:r>
        <w:r w:rsidR="00423159" w:rsidRPr="00D82D18">
          <w:rPr>
            <w:noProof/>
            <w:webHidden/>
          </w:rPr>
          <w:tab/>
        </w:r>
        <w:r w:rsidRPr="00D82D18">
          <w:rPr>
            <w:noProof/>
            <w:webHidden/>
          </w:rPr>
          <w:fldChar w:fldCharType="begin"/>
        </w:r>
        <w:r w:rsidR="00423159" w:rsidRPr="00D82D18">
          <w:rPr>
            <w:noProof/>
            <w:webHidden/>
          </w:rPr>
          <w:instrText xml:space="preserve"> PAGEREF _Toc25928595 \h </w:instrText>
        </w:r>
        <w:r w:rsidRPr="00D82D18">
          <w:rPr>
            <w:noProof/>
            <w:webHidden/>
          </w:rPr>
        </w:r>
        <w:r w:rsidRPr="00D82D18">
          <w:rPr>
            <w:noProof/>
            <w:webHidden/>
          </w:rPr>
          <w:fldChar w:fldCharType="separate"/>
        </w:r>
        <w:r w:rsidR="00D82D18">
          <w:rPr>
            <w:noProof/>
            <w:webHidden/>
          </w:rPr>
          <w:t>79</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596" w:history="1">
        <w:r w:rsidR="00423159" w:rsidRPr="00D82D18">
          <w:rPr>
            <w:rStyle w:val="affff9"/>
            <w:rFonts w:ascii="Times New Roman" w:eastAsiaTheme="majorEastAsia" w:hAnsi="Times New Roman" w:cs="Times New Roman"/>
            <w:noProof/>
            <w:color w:val="auto"/>
          </w:rPr>
          <w:t>Статья 29.3. Государственный строительный надзор.</w:t>
        </w:r>
        <w:r w:rsidR="00423159" w:rsidRPr="00D82D18">
          <w:rPr>
            <w:noProof/>
            <w:webHidden/>
          </w:rPr>
          <w:tab/>
        </w:r>
        <w:r w:rsidRPr="00D82D18">
          <w:rPr>
            <w:noProof/>
            <w:webHidden/>
          </w:rPr>
          <w:fldChar w:fldCharType="begin"/>
        </w:r>
        <w:r w:rsidR="00423159" w:rsidRPr="00D82D18">
          <w:rPr>
            <w:noProof/>
            <w:webHidden/>
          </w:rPr>
          <w:instrText xml:space="preserve"> PAGEREF _Toc25928596 \h </w:instrText>
        </w:r>
        <w:r w:rsidRPr="00D82D18">
          <w:rPr>
            <w:noProof/>
            <w:webHidden/>
          </w:rPr>
        </w:r>
        <w:r w:rsidRPr="00D82D18">
          <w:rPr>
            <w:noProof/>
            <w:webHidden/>
          </w:rPr>
          <w:fldChar w:fldCharType="separate"/>
        </w:r>
        <w:r w:rsidR="00D82D18">
          <w:rPr>
            <w:noProof/>
            <w:webHidden/>
          </w:rPr>
          <w:t>79</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597" w:history="1">
        <w:r w:rsidR="00423159" w:rsidRPr="00D82D18">
          <w:rPr>
            <w:rStyle w:val="affff9"/>
            <w:rFonts w:ascii="Times New Roman" w:eastAsiaTheme="majorEastAsia" w:hAnsi="Times New Roman" w:cs="Times New Roman"/>
            <w:noProof/>
            <w:color w:val="auto"/>
          </w:rPr>
          <w:t>Статья 29.4. Строительство, возведение строений, сооружений в случаях, когда законодательством о градостроительной деятельности не предусмотрена выдача разрешений на строительство</w:t>
        </w:r>
        <w:r w:rsidR="00423159" w:rsidRPr="00D82D18">
          <w:rPr>
            <w:noProof/>
            <w:webHidden/>
          </w:rPr>
          <w:tab/>
        </w:r>
        <w:r w:rsidRPr="00D82D18">
          <w:rPr>
            <w:noProof/>
            <w:webHidden/>
          </w:rPr>
          <w:fldChar w:fldCharType="begin"/>
        </w:r>
        <w:r w:rsidR="00423159" w:rsidRPr="00D82D18">
          <w:rPr>
            <w:noProof/>
            <w:webHidden/>
          </w:rPr>
          <w:instrText xml:space="preserve"> PAGEREF _Toc25928597 \h </w:instrText>
        </w:r>
        <w:r w:rsidRPr="00D82D18">
          <w:rPr>
            <w:noProof/>
            <w:webHidden/>
          </w:rPr>
        </w:r>
        <w:r w:rsidRPr="00D82D18">
          <w:rPr>
            <w:noProof/>
            <w:webHidden/>
          </w:rPr>
          <w:fldChar w:fldCharType="separate"/>
        </w:r>
        <w:r w:rsidR="00D82D18">
          <w:rPr>
            <w:noProof/>
            <w:webHidden/>
          </w:rPr>
          <w:t>80</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598" w:history="1">
        <w:r w:rsidR="00423159" w:rsidRPr="00D82D18">
          <w:rPr>
            <w:rStyle w:val="affff9"/>
            <w:rFonts w:ascii="Times New Roman" w:eastAsiaTheme="majorEastAsia" w:hAnsi="Times New Roman" w:cs="Times New Roman"/>
            <w:noProof/>
            <w:color w:val="auto"/>
          </w:rPr>
          <w:t>Статья 30. Выдача разрешения на ввод объекта в эксплуатацию</w:t>
        </w:r>
        <w:r w:rsidR="00423159" w:rsidRPr="00D82D18">
          <w:rPr>
            <w:noProof/>
            <w:webHidden/>
          </w:rPr>
          <w:tab/>
        </w:r>
        <w:r w:rsidRPr="00D82D18">
          <w:rPr>
            <w:noProof/>
            <w:webHidden/>
          </w:rPr>
          <w:fldChar w:fldCharType="begin"/>
        </w:r>
        <w:r w:rsidR="00423159" w:rsidRPr="00D82D18">
          <w:rPr>
            <w:noProof/>
            <w:webHidden/>
          </w:rPr>
          <w:instrText xml:space="preserve"> PAGEREF _Toc25928598 \h </w:instrText>
        </w:r>
        <w:r w:rsidRPr="00D82D18">
          <w:rPr>
            <w:noProof/>
            <w:webHidden/>
          </w:rPr>
        </w:r>
        <w:r w:rsidRPr="00D82D18">
          <w:rPr>
            <w:noProof/>
            <w:webHidden/>
          </w:rPr>
          <w:fldChar w:fldCharType="separate"/>
        </w:r>
        <w:r w:rsidR="00D82D18">
          <w:rPr>
            <w:noProof/>
            <w:webHidden/>
          </w:rPr>
          <w:t>80</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599" w:history="1">
        <w:r w:rsidR="00423159" w:rsidRPr="00D82D18">
          <w:rPr>
            <w:rStyle w:val="affff9"/>
            <w:rFonts w:ascii="Times New Roman" w:eastAsiaTheme="majorEastAsia" w:hAnsi="Times New Roman" w:cs="Times New Roman"/>
            <w:noProof/>
            <w:color w:val="auto"/>
          </w:rPr>
          <w:t>Статья 30.1. Уведомление об окончании строительства или реконструкции объекта индивидуального жилищного строительства или садового дома</w:t>
        </w:r>
        <w:r w:rsidR="00423159" w:rsidRPr="00D82D18">
          <w:rPr>
            <w:noProof/>
            <w:webHidden/>
          </w:rPr>
          <w:tab/>
        </w:r>
        <w:r w:rsidRPr="00D82D18">
          <w:rPr>
            <w:noProof/>
            <w:webHidden/>
          </w:rPr>
          <w:fldChar w:fldCharType="begin"/>
        </w:r>
        <w:r w:rsidR="00423159" w:rsidRPr="00D82D18">
          <w:rPr>
            <w:noProof/>
            <w:webHidden/>
          </w:rPr>
          <w:instrText xml:space="preserve"> PAGEREF _Toc25928599 \h </w:instrText>
        </w:r>
        <w:r w:rsidRPr="00D82D18">
          <w:rPr>
            <w:noProof/>
            <w:webHidden/>
          </w:rPr>
        </w:r>
        <w:r w:rsidRPr="00D82D18">
          <w:rPr>
            <w:noProof/>
            <w:webHidden/>
          </w:rPr>
          <w:fldChar w:fldCharType="separate"/>
        </w:r>
        <w:r w:rsidR="00D82D18">
          <w:rPr>
            <w:noProof/>
            <w:webHidden/>
          </w:rPr>
          <w:t>83</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600" w:history="1">
        <w:r w:rsidR="00423159" w:rsidRPr="00D82D18">
          <w:rPr>
            <w:rStyle w:val="affff9"/>
            <w:rFonts w:ascii="Times New Roman" w:eastAsiaTheme="majorEastAsia" w:hAnsi="Times New Roman" w:cs="Times New Roman"/>
            <w:noProof/>
            <w:color w:val="auto"/>
          </w:rPr>
          <w:t>Статья 30.2. Самовольная постройка</w:t>
        </w:r>
        <w:r w:rsidR="00423159" w:rsidRPr="00D82D18">
          <w:rPr>
            <w:noProof/>
            <w:webHidden/>
          </w:rPr>
          <w:tab/>
        </w:r>
        <w:r w:rsidRPr="00D82D18">
          <w:rPr>
            <w:noProof/>
            <w:webHidden/>
          </w:rPr>
          <w:fldChar w:fldCharType="begin"/>
        </w:r>
        <w:r w:rsidR="00423159" w:rsidRPr="00D82D18">
          <w:rPr>
            <w:noProof/>
            <w:webHidden/>
          </w:rPr>
          <w:instrText xml:space="preserve"> PAGEREF _Toc25928600 \h </w:instrText>
        </w:r>
        <w:r w:rsidRPr="00D82D18">
          <w:rPr>
            <w:noProof/>
            <w:webHidden/>
          </w:rPr>
        </w:r>
        <w:r w:rsidRPr="00D82D18">
          <w:rPr>
            <w:noProof/>
            <w:webHidden/>
          </w:rPr>
          <w:fldChar w:fldCharType="separate"/>
        </w:r>
        <w:r w:rsidR="00D82D18">
          <w:rPr>
            <w:noProof/>
            <w:webHidden/>
          </w:rPr>
          <w:t>86</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601" w:history="1">
        <w:r w:rsidR="00423159" w:rsidRPr="00D82D18">
          <w:rPr>
            <w:rStyle w:val="affff9"/>
            <w:rFonts w:ascii="Times New Roman" w:eastAsiaTheme="majorEastAsia" w:hAnsi="Times New Roman" w:cs="Times New Roman"/>
            <w:noProof/>
            <w:color w:val="auto"/>
          </w:rPr>
          <w:t>Статья 30.3. Снос объектов капитального строительства</w:t>
        </w:r>
        <w:r w:rsidR="00423159" w:rsidRPr="00D82D18">
          <w:rPr>
            <w:noProof/>
            <w:webHidden/>
          </w:rPr>
          <w:tab/>
        </w:r>
        <w:r w:rsidRPr="00D82D18">
          <w:rPr>
            <w:noProof/>
            <w:webHidden/>
          </w:rPr>
          <w:fldChar w:fldCharType="begin"/>
        </w:r>
        <w:r w:rsidR="00423159" w:rsidRPr="00D82D18">
          <w:rPr>
            <w:noProof/>
            <w:webHidden/>
          </w:rPr>
          <w:instrText xml:space="preserve"> PAGEREF _Toc25928601 \h </w:instrText>
        </w:r>
        <w:r w:rsidRPr="00D82D18">
          <w:rPr>
            <w:noProof/>
            <w:webHidden/>
          </w:rPr>
        </w:r>
        <w:r w:rsidRPr="00D82D18">
          <w:rPr>
            <w:noProof/>
            <w:webHidden/>
          </w:rPr>
          <w:fldChar w:fldCharType="separate"/>
        </w:r>
        <w:r w:rsidR="00D82D18">
          <w:rPr>
            <w:noProof/>
            <w:webHidden/>
          </w:rPr>
          <w:t>86</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602" w:history="1">
        <w:r w:rsidR="00423159" w:rsidRPr="00D82D18">
          <w:rPr>
            <w:rStyle w:val="affff9"/>
            <w:rFonts w:ascii="Times New Roman" w:eastAsiaTheme="majorEastAsia" w:hAnsi="Times New Roman" w:cs="Times New Roman"/>
            <w:noProof/>
            <w:color w:val="auto"/>
          </w:rPr>
          <w:t>Статья 31. Ответственность за нарушения Правил</w:t>
        </w:r>
        <w:r w:rsidR="00423159" w:rsidRPr="00D82D18">
          <w:rPr>
            <w:noProof/>
            <w:webHidden/>
          </w:rPr>
          <w:tab/>
        </w:r>
        <w:r w:rsidRPr="00D82D18">
          <w:rPr>
            <w:noProof/>
            <w:webHidden/>
          </w:rPr>
          <w:fldChar w:fldCharType="begin"/>
        </w:r>
        <w:r w:rsidR="00423159" w:rsidRPr="00D82D18">
          <w:rPr>
            <w:noProof/>
            <w:webHidden/>
          </w:rPr>
          <w:instrText xml:space="preserve"> PAGEREF _Toc25928602 \h </w:instrText>
        </w:r>
        <w:r w:rsidRPr="00D82D18">
          <w:rPr>
            <w:noProof/>
            <w:webHidden/>
          </w:rPr>
        </w:r>
        <w:r w:rsidRPr="00D82D18">
          <w:rPr>
            <w:noProof/>
            <w:webHidden/>
          </w:rPr>
          <w:fldChar w:fldCharType="separate"/>
        </w:r>
        <w:r w:rsidR="00D82D18">
          <w:rPr>
            <w:noProof/>
            <w:webHidden/>
          </w:rPr>
          <w:t>87</w:t>
        </w:r>
        <w:r w:rsidRPr="00D82D18">
          <w:rPr>
            <w:noProof/>
            <w:webHidden/>
          </w:rPr>
          <w:fldChar w:fldCharType="end"/>
        </w:r>
      </w:hyperlink>
    </w:p>
    <w:p w:rsidR="00423159" w:rsidRPr="00D82D18" w:rsidRDefault="007C55B7">
      <w:pPr>
        <w:pStyle w:val="11"/>
        <w:rPr>
          <w:rFonts w:asciiTheme="minorHAnsi" w:eastAsiaTheme="minorEastAsia" w:hAnsiTheme="minorHAnsi" w:cstheme="minorBidi"/>
          <w:bCs w:val="0"/>
          <w:caps w:val="0"/>
          <w:sz w:val="22"/>
          <w:szCs w:val="22"/>
          <w:lang w:val="ru-RU" w:eastAsia="ru-RU" w:bidi="ar-SA"/>
        </w:rPr>
      </w:pPr>
      <w:hyperlink w:anchor="_Toc25928603" w:history="1">
        <w:r w:rsidR="00423159" w:rsidRPr="00D82D18">
          <w:rPr>
            <w:rStyle w:val="affff9"/>
            <w:color w:val="auto"/>
          </w:rPr>
          <w:t>ЧАСТЬ 2. КАРТА ГРАДОСТРОИТЕЛЬНОГО ЗОНИРОВАНИЯ</w:t>
        </w:r>
        <w:r w:rsidR="00423159" w:rsidRPr="00D82D18">
          <w:rPr>
            <w:webHidden/>
          </w:rPr>
          <w:tab/>
        </w:r>
        <w:r w:rsidRPr="00D82D18">
          <w:rPr>
            <w:webHidden/>
          </w:rPr>
          <w:fldChar w:fldCharType="begin"/>
        </w:r>
        <w:r w:rsidR="00423159" w:rsidRPr="00D82D18">
          <w:rPr>
            <w:webHidden/>
          </w:rPr>
          <w:instrText xml:space="preserve"> PAGEREF _Toc25928603 \h </w:instrText>
        </w:r>
        <w:r w:rsidRPr="00D82D18">
          <w:rPr>
            <w:webHidden/>
          </w:rPr>
        </w:r>
        <w:r w:rsidRPr="00D82D18">
          <w:rPr>
            <w:webHidden/>
          </w:rPr>
          <w:fldChar w:fldCharType="separate"/>
        </w:r>
        <w:r w:rsidR="00D82D18">
          <w:rPr>
            <w:webHidden/>
          </w:rPr>
          <w:t>88</w:t>
        </w:r>
        <w:r w:rsidRPr="00D82D18">
          <w:rPr>
            <w:webHidden/>
          </w:rPr>
          <w:fldChar w:fldCharType="end"/>
        </w:r>
      </w:hyperlink>
    </w:p>
    <w:p w:rsidR="00423159" w:rsidRPr="00D82D18" w:rsidRDefault="007C55B7">
      <w:pPr>
        <w:pStyle w:val="22"/>
        <w:rPr>
          <w:rFonts w:eastAsiaTheme="minorEastAsia"/>
          <w:noProof/>
          <w:lang w:eastAsia="ru-RU"/>
        </w:rPr>
      </w:pPr>
      <w:hyperlink w:anchor="_Toc25928604" w:history="1">
        <w:r w:rsidR="00423159" w:rsidRPr="00D82D18">
          <w:rPr>
            <w:rStyle w:val="affff9"/>
            <w:rFonts w:ascii="Times New Roman" w:eastAsiaTheme="majorEastAsia" w:hAnsi="Times New Roman" w:cs="Times New Roman"/>
            <w:noProof/>
            <w:color w:val="auto"/>
          </w:rPr>
          <w:t>Статья 32. Карта градостроительного зонирования Песчаного  сельского поселения Тбилисского района.</w:t>
        </w:r>
        <w:r w:rsidR="00423159" w:rsidRPr="00D82D18">
          <w:rPr>
            <w:noProof/>
            <w:webHidden/>
          </w:rPr>
          <w:tab/>
        </w:r>
        <w:r w:rsidRPr="00D82D18">
          <w:rPr>
            <w:noProof/>
            <w:webHidden/>
          </w:rPr>
          <w:fldChar w:fldCharType="begin"/>
        </w:r>
        <w:r w:rsidR="00423159" w:rsidRPr="00D82D18">
          <w:rPr>
            <w:noProof/>
            <w:webHidden/>
          </w:rPr>
          <w:instrText xml:space="preserve"> PAGEREF _Toc25928604 \h </w:instrText>
        </w:r>
        <w:r w:rsidRPr="00D82D18">
          <w:rPr>
            <w:noProof/>
            <w:webHidden/>
          </w:rPr>
        </w:r>
        <w:r w:rsidRPr="00D82D18">
          <w:rPr>
            <w:noProof/>
            <w:webHidden/>
          </w:rPr>
          <w:fldChar w:fldCharType="separate"/>
        </w:r>
        <w:r w:rsidR="00D82D18">
          <w:rPr>
            <w:noProof/>
            <w:webHidden/>
          </w:rPr>
          <w:t>88</w:t>
        </w:r>
        <w:r w:rsidRPr="00D82D18">
          <w:rPr>
            <w:noProof/>
            <w:webHidden/>
          </w:rPr>
          <w:fldChar w:fldCharType="end"/>
        </w:r>
      </w:hyperlink>
    </w:p>
    <w:p w:rsidR="00423159" w:rsidRPr="00D82D18" w:rsidRDefault="007C55B7">
      <w:pPr>
        <w:pStyle w:val="11"/>
        <w:rPr>
          <w:rFonts w:asciiTheme="minorHAnsi" w:eastAsiaTheme="minorEastAsia" w:hAnsiTheme="minorHAnsi" w:cstheme="minorBidi"/>
          <w:bCs w:val="0"/>
          <w:caps w:val="0"/>
          <w:sz w:val="22"/>
          <w:szCs w:val="22"/>
          <w:lang w:val="ru-RU" w:eastAsia="ru-RU" w:bidi="ar-SA"/>
        </w:rPr>
      </w:pPr>
      <w:hyperlink w:anchor="_Toc25928605" w:history="1">
        <w:r w:rsidR="00423159" w:rsidRPr="00D82D18">
          <w:rPr>
            <w:rStyle w:val="affff9"/>
            <w:color w:val="auto"/>
          </w:rPr>
          <w:t>ЧАСТЬ 3. ГРАДОСТРОИТЕЛЬНЫЕ РЕГЛАМЕНТЫ</w:t>
        </w:r>
        <w:r w:rsidR="00423159" w:rsidRPr="00D82D18">
          <w:rPr>
            <w:webHidden/>
          </w:rPr>
          <w:tab/>
        </w:r>
        <w:r w:rsidRPr="00D82D18">
          <w:rPr>
            <w:webHidden/>
          </w:rPr>
          <w:fldChar w:fldCharType="begin"/>
        </w:r>
        <w:r w:rsidR="00423159" w:rsidRPr="00D82D18">
          <w:rPr>
            <w:webHidden/>
          </w:rPr>
          <w:instrText xml:space="preserve"> PAGEREF _Toc25928605 \h </w:instrText>
        </w:r>
        <w:r w:rsidRPr="00D82D18">
          <w:rPr>
            <w:webHidden/>
          </w:rPr>
        </w:r>
        <w:r w:rsidRPr="00D82D18">
          <w:rPr>
            <w:webHidden/>
          </w:rPr>
          <w:fldChar w:fldCharType="separate"/>
        </w:r>
        <w:r w:rsidR="00D82D18">
          <w:rPr>
            <w:webHidden/>
          </w:rPr>
          <w:t>89</w:t>
        </w:r>
        <w:r w:rsidRPr="00D82D18">
          <w:rPr>
            <w:webHidden/>
          </w:rPr>
          <w:fldChar w:fldCharType="end"/>
        </w:r>
      </w:hyperlink>
    </w:p>
    <w:p w:rsidR="00423159" w:rsidRPr="00D82D18" w:rsidRDefault="007C55B7">
      <w:pPr>
        <w:pStyle w:val="22"/>
        <w:rPr>
          <w:rFonts w:eastAsiaTheme="minorEastAsia"/>
          <w:noProof/>
          <w:lang w:eastAsia="ru-RU"/>
        </w:rPr>
      </w:pPr>
      <w:hyperlink w:anchor="_Toc25928606" w:history="1">
        <w:r w:rsidR="00423159" w:rsidRPr="00D82D18">
          <w:rPr>
            <w:rStyle w:val="affff9"/>
            <w:rFonts w:ascii="Times New Roman" w:eastAsiaTheme="majorEastAsia" w:hAnsi="Times New Roman" w:cs="Times New Roman"/>
            <w:noProof/>
            <w:color w:val="auto"/>
          </w:rPr>
          <w:t>Статья 33. Виды территориальных зон, выделенных на карте градостроительного зонирования Песчаного сельского поселения</w:t>
        </w:r>
        <w:r w:rsidR="00423159" w:rsidRPr="00D82D18">
          <w:rPr>
            <w:noProof/>
            <w:webHidden/>
          </w:rPr>
          <w:tab/>
        </w:r>
        <w:r w:rsidRPr="00D82D18">
          <w:rPr>
            <w:noProof/>
            <w:webHidden/>
          </w:rPr>
          <w:fldChar w:fldCharType="begin"/>
        </w:r>
        <w:r w:rsidR="00423159" w:rsidRPr="00D82D18">
          <w:rPr>
            <w:noProof/>
            <w:webHidden/>
          </w:rPr>
          <w:instrText xml:space="preserve"> PAGEREF _Toc25928606 \h </w:instrText>
        </w:r>
        <w:r w:rsidRPr="00D82D18">
          <w:rPr>
            <w:noProof/>
            <w:webHidden/>
          </w:rPr>
        </w:r>
        <w:r w:rsidRPr="00D82D18">
          <w:rPr>
            <w:noProof/>
            <w:webHidden/>
          </w:rPr>
          <w:fldChar w:fldCharType="separate"/>
        </w:r>
        <w:r w:rsidR="00D82D18">
          <w:rPr>
            <w:noProof/>
            <w:webHidden/>
          </w:rPr>
          <w:t>89</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607" w:history="1">
        <w:r w:rsidR="00423159" w:rsidRPr="00D82D18">
          <w:rPr>
            <w:rStyle w:val="affff9"/>
            <w:rFonts w:ascii="Times New Roman" w:hAnsi="Times New Roman" w:cs="Times New Roman"/>
            <w:noProof/>
            <w:color w:val="auto"/>
          </w:rPr>
          <w:t>Статья 34. Виды разрешенного использования земельных участков и объектов капитального строительства на территории Песчаного  сельского поселения</w:t>
        </w:r>
        <w:r w:rsidR="00423159" w:rsidRPr="00D82D18">
          <w:rPr>
            <w:noProof/>
            <w:webHidden/>
          </w:rPr>
          <w:tab/>
        </w:r>
        <w:r w:rsidRPr="00D82D18">
          <w:rPr>
            <w:noProof/>
            <w:webHidden/>
          </w:rPr>
          <w:fldChar w:fldCharType="begin"/>
        </w:r>
        <w:r w:rsidR="00423159" w:rsidRPr="00D82D18">
          <w:rPr>
            <w:noProof/>
            <w:webHidden/>
          </w:rPr>
          <w:instrText xml:space="preserve"> PAGEREF _Toc25928607 \h </w:instrText>
        </w:r>
        <w:r w:rsidRPr="00D82D18">
          <w:rPr>
            <w:noProof/>
            <w:webHidden/>
          </w:rPr>
        </w:r>
        <w:r w:rsidRPr="00D82D18">
          <w:rPr>
            <w:noProof/>
            <w:webHidden/>
          </w:rPr>
          <w:fldChar w:fldCharType="separate"/>
        </w:r>
        <w:r w:rsidR="00D82D18">
          <w:rPr>
            <w:noProof/>
            <w:webHidden/>
          </w:rPr>
          <w:t>89</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608" w:history="1">
        <w:r w:rsidR="00423159" w:rsidRPr="00D82D18">
          <w:rPr>
            <w:rStyle w:val="affff9"/>
            <w:rFonts w:ascii="Times New Roman" w:hAnsi="Times New Roman" w:cs="Times New Roman"/>
            <w:noProof/>
            <w:color w:val="auto"/>
          </w:rPr>
          <w:t>Статья 35. Градостроительные регламенты в отношении земельных участков и объектов капитального строительства, расположенных в пределах жилых зон.</w:t>
        </w:r>
        <w:r w:rsidR="00423159" w:rsidRPr="00D82D18">
          <w:rPr>
            <w:noProof/>
            <w:webHidden/>
          </w:rPr>
          <w:tab/>
        </w:r>
        <w:r w:rsidRPr="00D82D18">
          <w:rPr>
            <w:noProof/>
            <w:webHidden/>
          </w:rPr>
          <w:fldChar w:fldCharType="begin"/>
        </w:r>
        <w:r w:rsidR="00423159" w:rsidRPr="00D82D18">
          <w:rPr>
            <w:noProof/>
            <w:webHidden/>
          </w:rPr>
          <w:instrText xml:space="preserve"> PAGEREF _Toc25928608 \h </w:instrText>
        </w:r>
        <w:r w:rsidRPr="00D82D18">
          <w:rPr>
            <w:noProof/>
            <w:webHidden/>
          </w:rPr>
        </w:r>
        <w:r w:rsidRPr="00D82D18">
          <w:rPr>
            <w:noProof/>
            <w:webHidden/>
          </w:rPr>
          <w:fldChar w:fldCharType="separate"/>
        </w:r>
        <w:r w:rsidR="00D82D18">
          <w:rPr>
            <w:noProof/>
            <w:webHidden/>
          </w:rPr>
          <w:t>102</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609" w:history="1">
        <w:r w:rsidR="00423159" w:rsidRPr="00D82D18">
          <w:rPr>
            <w:rStyle w:val="affff9"/>
            <w:rFonts w:ascii="Times New Roman" w:hAnsi="Times New Roman" w:cs="Times New Roman"/>
            <w:noProof/>
            <w:color w:val="auto"/>
          </w:rPr>
          <w:t>Статья 35.1.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жилой зоны.</w:t>
        </w:r>
        <w:r w:rsidR="00423159" w:rsidRPr="00D82D18">
          <w:rPr>
            <w:noProof/>
            <w:webHidden/>
          </w:rPr>
          <w:tab/>
        </w:r>
        <w:r w:rsidRPr="00D82D18">
          <w:rPr>
            <w:noProof/>
            <w:webHidden/>
          </w:rPr>
          <w:fldChar w:fldCharType="begin"/>
        </w:r>
        <w:r w:rsidR="00423159" w:rsidRPr="00D82D18">
          <w:rPr>
            <w:noProof/>
            <w:webHidden/>
          </w:rPr>
          <w:instrText xml:space="preserve"> PAGEREF _Toc25928609 \h </w:instrText>
        </w:r>
        <w:r w:rsidRPr="00D82D18">
          <w:rPr>
            <w:noProof/>
            <w:webHidden/>
          </w:rPr>
        </w:r>
        <w:r w:rsidRPr="00D82D18">
          <w:rPr>
            <w:noProof/>
            <w:webHidden/>
          </w:rPr>
          <w:fldChar w:fldCharType="separate"/>
        </w:r>
        <w:r w:rsidR="00D82D18">
          <w:rPr>
            <w:noProof/>
            <w:webHidden/>
          </w:rPr>
          <w:t>113</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610" w:history="1">
        <w:r w:rsidR="00423159" w:rsidRPr="00D82D18">
          <w:rPr>
            <w:rStyle w:val="affff9"/>
            <w:rFonts w:ascii="Times New Roman" w:hAnsi="Times New Roman" w:cs="Times New Roman"/>
            <w:noProof/>
            <w:color w:val="auto"/>
          </w:rPr>
          <w:t>Статья 36. Градостроительные регламенты в отношении земельных участков и объектов капитального строительства, расположенных в пределах общественно-деловых зон.</w:t>
        </w:r>
        <w:r w:rsidR="00423159" w:rsidRPr="00D82D18">
          <w:rPr>
            <w:noProof/>
            <w:webHidden/>
          </w:rPr>
          <w:tab/>
        </w:r>
        <w:r w:rsidRPr="00D82D18">
          <w:rPr>
            <w:noProof/>
            <w:webHidden/>
          </w:rPr>
          <w:fldChar w:fldCharType="begin"/>
        </w:r>
        <w:r w:rsidR="00423159" w:rsidRPr="00D82D18">
          <w:rPr>
            <w:noProof/>
            <w:webHidden/>
          </w:rPr>
          <w:instrText xml:space="preserve"> PAGEREF _Toc25928610 \h </w:instrText>
        </w:r>
        <w:r w:rsidRPr="00D82D18">
          <w:rPr>
            <w:noProof/>
            <w:webHidden/>
          </w:rPr>
        </w:r>
        <w:r w:rsidRPr="00D82D18">
          <w:rPr>
            <w:noProof/>
            <w:webHidden/>
          </w:rPr>
          <w:fldChar w:fldCharType="separate"/>
        </w:r>
        <w:r w:rsidR="00D82D18">
          <w:rPr>
            <w:noProof/>
            <w:webHidden/>
          </w:rPr>
          <w:t>117</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611" w:history="1">
        <w:r w:rsidR="00423159" w:rsidRPr="00D82D18">
          <w:rPr>
            <w:rStyle w:val="affff9"/>
            <w:rFonts w:ascii="Times New Roman" w:hAnsi="Times New Roman" w:cs="Times New Roman"/>
            <w:noProof/>
            <w:color w:val="auto"/>
          </w:rPr>
          <w:t>Статья 36.1.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общественно-деловых зон.</w:t>
        </w:r>
        <w:r w:rsidR="00423159" w:rsidRPr="00D82D18">
          <w:rPr>
            <w:noProof/>
            <w:webHidden/>
          </w:rPr>
          <w:tab/>
        </w:r>
        <w:r w:rsidRPr="00D82D18">
          <w:rPr>
            <w:noProof/>
            <w:webHidden/>
          </w:rPr>
          <w:fldChar w:fldCharType="begin"/>
        </w:r>
        <w:r w:rsidR="00423159" w:rsidRPr="00D82D18">
          <w:rPr>
            <w:noProof/>
            <w:webHidden/>
          </w:rPr>
          <w:instrText xml:space="preserve"> PAGEREF _Toc25928611 \h </w:instrText>
        </w:r>
        <w:r w:rsidRPr="00D82D18">
          <w:rPr>
            <w:noProof/>
            <w:webHidden/>
          </w:rPr>
        </w:r>
        <w:r w:rsidRPr="00D82D18">
          <w:rPr>
            <w:noProof/>
            <w:webHidden/>
          </w:rPr>
          <w:fldChar w:fldCharType="separate"/>
        </w:r>
        <w:r w:rsidR="00D82D18">
          <w:rPr>
            <w:noProof/>
            <w:webHidden/>
          </w:rPr>
          <w:t>125</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612" w:history="1">
        <w:r w:rsidR="00423159" w:rsidRPr="00D82D18">
          <w:rPr>
            <w:rStyle w:val="affff9"/>
            <w:rFonts w:ascii="Times New Roman" w:hAnsi="Times New Roman" w:cs="Times New Roman"/>
            <w:noProof/>
            <w:color w:val="auto"/>
          </w:rPr>
          <w:t>Статья 37. Градостроительные регламенты в отношении земельных участков и объектов капитального строительства, расположенных в пределах производственных зон, зон инженерной и транспортной инфраструктур.</w:t>
        </w:r>
        <w:r w:rsidR="00423159" w:rsidRPr="00D82D18">
          <w:rPr>
            <w:noProof/>
            <w:webHidden/>
          </w:rPr>
          <w:tab/>
        </w:r>
        <w:r w:rsidRPr="00D82D18">
          <w:rPr>
            <w:noProof/>
            <w:webHidden/>
          </w:rPr>
          <w:fldChar w:fldCharType="begin"/>
        </w:r>
        <w:r w:rsidR="00423159" w:rsidRPr="00D82D18">
          <w:rPr>
            <w:noProof/>
            <w:webHidden/>
          </w:rPr>
          <w:instrText xml:space="preserve"> PAGEREF _Toc25928612 \h </w:instrText>
        </w:r>
        <w:r w:rsidRPr="00D82D18">
          <w:rPr>
            <w:noProof/>
            <w:webHidden/>
          </w:rPr>
        </w:r>
        <w:r w:rsidRPr="00D82D18">
          <w:rPr>
            <w:noProof/>
            <w:webHidden/>
          </w:rPr>
          <w:fldChar w:fldCharType="separate"/>
        </w:r>
        <w:r w:rsidR="00D82D18">
          <w:rPr>
            <w:noProof/>
            <w:webHidden/>
          </w:rPr>
          <w:t>128</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613" w:history="1">
        <w:r w:rsidR="00423159" w:rsidRPr="00D82D18">
          <w:rPr>
            <w:rStyle w:val="affff9"/>
            <w:rFonts w:ascii="Times New Roman" w:hAnsi="Times New Roman" w:cs="Times New Roman"/>
            <w:noProof/>
            <w:color w:val="auto"/>
          </w:rPr>
          <w:t>Статья 37.1.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производственных зон, зон инженерной и транспортной инфраструктур.</w:t>
        </w:r>
        <w:r w:rsidR="00423159" w:rsidRPr="00D82D18">
          <w:rPr>
            <w:noProof/>
            <w:webHidden/>
          </w:rPr>
          <w:tab/>
        </w:r>
        <w:r w:rsidRPr="00D82D18">
          <w:rPr>
            <w:noProof/>
            <w:webHidden/>
          </w:rPr>
          <w:fldChar w:fldCharType="begin"/>
        </w:r>
        <w:r w:rsidR="00423159" w:rsidRPr="00D82D18">
          <w:rPr>
            <w:noProof/>
            <w:webHidden/>
          </w:rPr>
          <w:instrText xml:space="preserve"> PAGEREF _Toc25928613 \h </w:instrText>
        </w:r>
        <w:r w:rsidRPr="00D82D18">
          <w:rPr>
            <w:noProof/>
            <w:webHidden/>
          </w:rPr>
        </w:r>
        <w:r w:rsidRPr="00D82D18">
          <w:rPr>
            <w:noProof/>
            <w:webHidden/>
          </w:rPr>
          <w:fldChar w:fldCharType="separate"/>
        </w:r>
        <w:r w:rsidR="00D82D18">
          <w:rPr>
            <w:noProof/>
            <w:webHidden/>
          </w:rPr>
          <w:t>139</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614" w:history="1">
        <w:r w:rsidR="00423159" w:rsidRPr="00D82D18">
          <w:rPr>
            <w:rStyle w:val="affff9"/>
            <w:rFonts w:ascii="Times New Roman" w:hAnsi="Times New Roman" w:cs="Times New Roman"/>
            <w:noProof/>
            <w:color w:val="auto"/>
          </w:rPr>
          <w:t>Статья 38. Градостроительные регламенты в отношении земельных участков и объектов капитального строительства, расположенных в пределах зон рекреационного назначения.</w:t>
        </w:r>
        <w:r w:rsidR="00423159" w:rsidRPr="00D82D18">
          <w:rPr>
            <w:noProof/>
            <w:webHidden/>
          </w:rPr>
          <w:tab/>
        </w:r>
        <w:r w:rsidRPr="00D82D18">
          <w:rPr>
            <w:noProof/>
            <w:webHidden/>
          </w:rPr>
          <w:fldChar w:fldCharType="begin"/>
        </w:r>
        <w:r w:rsidR="00423159" w:rsidRPr="00D82D18">
          <w:rPr>
            <w:noProof/>
            <w:webHidden/>
          </w:rPr>
          <w:instrText xml:space="preserve"> PAGEREF _Toc25928614 \h </w:instrText>
        </w:r>
        <w:r w:rsidRPr="00D82D18">
          <w:rPr>
            <w:noProof/>
            <w:webHidden/>
          </w:rPr>
        </w:r>
        <w:r w:rsidRPr="00D82D18">
          <w:rPr>
            <w:noProof/>
            <w:webHidden/>
          </w:rPr>
          <w:fldChar w:fldCharType="separate"/>
        </w:r>
        <w:r w:rsidR="00D82D18">
          <w:rPr>
            <w:noProof/>
            <w:webHidden/>
          </w:rPr>
          <w:t>144</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619" w:history="1">
        <w:r w:rsidR="00423159" w:rsidRPr="00D82D18">
          <w:rPr>
            <w:rStyle w:val="affff9"/>
            <w:rFonts w:ascii="Times New Roman" w:hAnsi="Times New Roman" w:cs="Times New Roman"/>
            <w:noProof/>
            <w:color w:val="auto"/>
          </w:rPr>
          <w:t>Статья 38.1.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зон рекреационного назначения.</w:t>
        </w:r>
        <w:r w:rsidR="00423159" w:rsidRPr="00D82D18">
          <w:rPr>
            <w:noProof/>
            <w:webHidden/>
          </w:rPr>
          <w:tab/>
        </w:r>
        <w:r w:rsidRPr="00D82D18">
          <w:rPr>
            <w:noProof/>
            <w:webHidden/>
          </w:rPr>
          <w:fldChar w:fldCharType="begin"/>
        </w:r>
        <w:r w:rsidR="00423159" w:rsidRPr="00D82D18">
          <w:rPr>
            <w:noProof/>
            <w:webHidden/>
          </w:rPr>
          <w:instrText xml:space="preserve"> PAGEREF _Toc25928619 \h </w:instrText>
        </w:r>
        <w:r w:rsidRPr="00D82D18">
          <w:rPr>
            <w:noProof/>
            <w:webHidden/>
          </w:rPr>
        </w:r>
        <w:r w:rsidRPr="00D82D18">
          <w:rPr>
            <w:noProof/>
            <w:webHidden/>
          </w:rPr>
          <w:fldChar w:fldCharType="separate"/>
        </w:r>
        <w:r w:rsidR="00D82D18">
          <w:rPr>
            <w:noProof/>
            <w:webHidden/>
          </w:rPr>
          <w:t>150</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620" w:history="1">
        <w:r w:rsidR="00423159" w:rsidRPr="00D82D18">
          <w:rPr>
            <w:rStyle w:val="affff9"/>
            <w:rFonts w:ascii="Times New Roman" w:hAnsi="Times New Roman" w:cs="Times New Roman"/>
            <w:noProof/>
            <w:color w:val="auto"/>
          </w:rPr>
          <w:t>Статья 39. Градостроительные регламенты в отношении земельных участков и объектов капитального строительства, расположенных в      пределах зон сельскохозяйственного использования.</w:t>
        </w:r>
        <w:r w:rsidR="00423159" w:rsidRPr="00D82D18">
          <w:rPr>
            <w:noProof/>
            <w:webHidden/>
          </w:rPr>
          <w:tab/>
        </w:r>
        <w:r w:rsidRPr="00D82D18">
          <w:rPr>
            <w:noProof/>
            <w:webHidden/>
          </w:rPr>
          <w:fldChar w:fldCharType="begin"/>
        </w:r>
        <w:r w:rsidR="00423159" w:rsidRPr="00D82D18">
          <w:rPr>
            <w:noProof/>
            <w:webHidden/>
          </w:rPr>
          <w:instrText xml:space="preserve"> PAGEREF _Toc25928620 \h </w:instrText>
        </w:r>
        <w:r w:rsidRPr="00D82D18">
          <w:rPr>
            <w:noProof/>
            <w:webHidden/>
          </w:rPr>
        </w:r>
        <w:r w:rsidRPr="00D82D18">
          <w:rPr>
            <w:noProof/>
            <w:webHidden/>
          </w:rPr>
          <w:fldChar w:fldCharType="separate"/>
        </w:r>
        <w:r w:rsidR="00D82D18">
          <w:rPr>
            <w:noProof/>
            <w:webHidden/>
          </w:rPr>
          <w:t>151</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626" w:history="1">
        <w:r w:rsidR="00423159" w:rsidRPr="00D82D18">
          <w:rPr>
            <w:rStyle w:val="affff9"/>
            <w:rFonts w:ascii="Times New Roman" w:hAnsi="Times New Roman" w:cs="Times New Roman"/>
            <w:noProof/>
            <w:color w:val="auto"/>
          </w:rPr>
          <w:t>Статья 39.1.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зон сельскохозяйственного использования.</w:t>
        </w:r>
        <w:r w:rsidR="00423159" w:rsidRPr="00D82D18">
          <w:rPr>
            <w:noProof/>
            <w:webHidden/>
          </w:rPr>
          <w:tab/>
        </w:r>
        <w:r w:rsidRPr="00D82D18">
          <w:rPr>
            <w:noProof/>
            <w:webHidden/>
          </w:rPr>
          <w:fldChar w:fldCharType="begin"/>
        </w:r>
        <w:r w:rsidR="00423159" w:rsidRPr="00D82D18">
          <w:rPr>
            <w:noProof/>
            <w:webHidden/>
          </w:rPr>
          <w:instrText xml:space="preserve"> PAGEREF _Toc25928626 \h </w:instrText>
        </w:r>
        <w:r w:rsidRPr="00D82D18">
          <w:rPr>
            <w:noProof/>
            <w:webHidden/>
          </w:rPr>
        </w:r>
        <w:r w:rsidRPr="00D82D18">
          <w:rPr>
            <w:noProof/>
            <w:webHidden/>
          </w:rPr>
          <w:fldChar w:fldCharType="separate"/>
        </w:r>
        <w:r w:rsidR="00D82D18">
          <w:rPr>
            <w:noProof/>
            <w:webHidden/>
          </w:rPr>
          <w:t>158</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627" w:history="1">
        <w:r w:rsidR="00423159" w:rsidRPr="00D82D18">
          <w:rPr>
            <w:rStyle w:val="affff9"/>
            <w:rFonts w:ascii="Times New Roman" w:hAnsi="Times New Roman" w:cs="Times New Roman"/>
            <w:noProof/>
            <w:color w:val="auto"/>
          </w:rPr>
          <w:t>Статья 40. Градостроительные регламенты в отношении земельных участков и объектов капитального строительства, расположенных в пределах зон специального назначения.</w:t>
        </w:r>
        <w:r w:rsidR="00423159" w:rsidRPr="00D82D18">
          <w:rPr>
            <w:noProof/>
            <w:webHidden/>
          </w:rPr>
          <w:tab/>
        </w:r>
        <w:r w:rsidRPr="00D82D18">
          <w:rPr>
            <w:noProof/>
            <w:webHidden/>
          </w:rPr>
          <w:fldChar w:fldCharType="begin"/>
        </w:r>
        <w:r w:rsidR="00423159" w:rsidRPr="00D82D18">
          <w:rPr>
            <w:noProof/>
            <w:webHidden/>
          </w:rPr>
          <w:instrText xml:space="preserve"> PAGEREF _Toc25928627 \h </w:instrText>
        </w:r>
        <w:r w:rsidRPr="00D82D18">
          <w:rPr>
            <w:noProof/>
            <w:webHidden/>
          </w:rPr>
        </w:r>
        <w:r w:rsidRPr="00D82D18">
          <w:rPr>
            <w:noProof/>
            <w:webHidden/>
          </w:rPr>
          <w:fldChar w:fldCharType="separate"/>
        </w:r>
        <w:r w:rsidR="00D82D18">
          <w:rPr>
            <w:noProof/>
            <w:webHidden/>
          </w:rPr>
          <w:t>160</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630" w:history="1">
        <w:r w:rsidR="00423159" w:rsidRPr="00D82D18">
          <w:rPr>
            <w:rStyle w:val="affff9"/>
            <w:rFonts w:ascii="Times New Roman" w:hAnsi="Times New Roman" w:cs="Times New Roman"/>
            <w:noProof/>
            <w:color w:val="auto"/>
          </w:rPr>
          <w:t>Статья 40.1.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зон специального назначения.</w:t>
        </w:r>
        <w:r w:rsidR="00423159" w:rsidRPr="00D82D18">
          <w:rPr>
            <w:noProof/>
            <w:webHidden/>
          </w:rPr>
          <w:tab/>
        </w:r>
        <w:r w:rsidRPr="00D82D18">
          <w:rPr>
            <w:noProof/>
            <w:webHidden/>
          </w:rPr>
          <w:fldChar w:fldCharType="begin"/>
        </w:r>
        <w:r w:rsidR="00423159" w:rsidRPr="00D82D18">
          <w:rPr>
            <w:noProof/>
            <w:webHidden/>
          </w:rPr>
          <w:instrText xml:space="preserve"> PAGEREF _Toc25928630 \h </w:instrText>
        </w:r>
        <w:r w:rsidRPr="00D82D18">
          <w:rPr>
            <w:noProof/>
            <w:webHidden/>
          </w:rPr>
        </w:r>
        <w:r w:rsidRPr="00D82D18">
          <w:rPr>
            <w:noProof/>
            <w:webHidden/>
          </w:rPr>
          <w:fldChar w:fldCharType="separate"/>
        </w:r>
        <w:r w:rsidR="00D82D18">
          <w:rPr>
            <w:noProof/>
            <w:webHidden/>
          </w:rPr>
          <w:t>163</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631" w:history="1">
        <w:r w:rsidR="00423159" w:rsidRPr="00D82D18">
          <w:rPr>
            <w:rStyle w:val="affff9"/>
            <w:rFonts w:ascii="Times New Roman" w:hAnsi="Times New Roman" w:cs="Times New Roman"/>
            <w:noProof/>
            <w:color w:val="auto"/>
          </w:rPr>
          <w:t>Статья 41. Иные параметры разрешенного использования земельных участков и иных объектов недвижимости в различных территориальных зонах на территории Песчаного сельского поселения.</w:t>
        </w:r>
        <w:r w:rsidR="00423159" w:rsidRPr="00D82D18">
          <w:rPr>
            <w:noProof/>
            <w:webHidden/>
          </w:rPr>
          <w:tab/>
        </w:r>
        <w:r w:rsidRPr="00D82D18">
          <w:rPr>
            <w:noProof/>
            <w:webHidden/>
          </w:rPr>
          <w:fldChar w:fldCharType="begin"/>
        </w:r>
        <w:r w:rsidR="00423159" w:rsidRPr="00D82D18">
          <w:rPr>
            <w:noProof/>
            <w:webHidden/>
          </w:rPr>
          <w:instrText xml:space="preserve"> PAGEREF _Toc25928631 \h </w:instrText>
        </w:r>
        <w:r w:rsidRPr="00D82D18">
          <w:rPr>
            <w:noProof/>
            <w:webHidden/>
          </w:rPr>
        </w:r>
        <w:r w:rsidRPr="00D82D18">
          <w:rPr>
            <w:noProof/>
            <w:webHidden/>
          </w:rPr>
          <w:fldChar w:fldCharType="separate"/>
        </w:r>
        <w:r w:rsidR="00D82D18">
          <w:rPr>
            <w:noProof/>
            <w:webHidden/>
          </w:rPr>
          <w:t>165</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632" w:history="1">
        <w:r w:rsidR="00423159" w:rsidRPr="00D82D18">
          <w:rPr>
            <w:rStyle w:val="affff9"/>
            <w:rFonts w:ascii="Times New Roman" w:hAnsi="Times New Roman" w:cs="Times New Roman"/>
            <w:noProof/>
            <w:color w:val="auto"/>
          </w:rPr>
          <w:t>Статья 42. Использование земельных участков и объектов капитального строительства в границах зон комплексного развития территории.</w:t>
        </w:r>
        <w:r w:rsidR="00423159" w:rsidRPr="00D82D18">
          <w:rPr>
            <w:noProof/>
            <w:webHidden/>
          </w:rPr>
          <w:tab/>
        </w:r>
        <w:r w:rsidRPr="00D82D18">
          <w:rPr>
            <w:noProof/>
            <w:webHidden/>
          </w:rPr>
          <w:fldChar w:fldCharType="begin"/>
        </w:r>
        <w:r w:rsidR="00423159" w:rsidRPr="00D82D18">
          <w:rPr>
            <w:noProof/>
            <w:webHidden/>
          </w:rPr>
          <w:instrText xml:space="preserve"> PAGEREF _Toc25928632 \h </w:instrText>
        </w:r>
        <w:r w:rsidRPr="00D82D18">
          <w:rPr>
            <w:noProof/>
            <w:webHidden/>
          </w:rPr>
        </w:r>
        <w:r w:rsidRPr="00D82D18">
          <w:rPr>
            <w:noProof/>
            <w:webHidden/>
          </w:rPr>
          <w:fldChar w:fldCharType="separate"/>
        </w:r>
        <w:r w:rsidR="00D82D18">
          <w:rPr>
            <w:noProof/>
            <w:webHidden/>
          </w:rPr>
          <w:t>174</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633" w:history="1">
        <w:r w:rsidR="00423159" w:rsidRPr="00D82D18">
          <w:rPr>
            <w:rStyle w:val="affff9"/>
            <w:rFonts w:ascii="Times New Roman" w:hAnsi="Times New Roman" w:cs="Times New Roman"/>
            <w:noProof/>
            <w:color w:val="auto"/>
          </w:rPr>
          <w:t>Статья 43.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r w:rsidR="00423159" w:rsidRPr="00D82D18">
          <w:rPr>
            <w:noProof/>
            <w:webHidden/>
          </w:rPr>
          <w:tab/>
        </w:r>
        <w:r w:rsidRPr="00D82D18">
          <w:rPr>
            <w:noProof/>
            <w:webHidden/>
          </w:rPr>
          <w:fldChar w:fldCharType="begin"/>
        </w:r>
        <w:r w:rsidR="00423159" w:rsidRPr="00D82D18">
          <w:rPr>
            <w:noProof/>
            <w:webHidden/>
          </w:rPr>
          <w:instrText xml:space="preserve"> PAGEREF _Toc25928633 \h </w:instrText>
        </w:r>
        <w:r w:rsidRPr="00D82D18">
          <w:rPr>
            <w:noProof/>
            <w:webHidden/>
          </w:rPr>
        </w:r>
        <w:r w:rsidRPr="00D82D18">
          <w:rPr>
            <w:noProof/>
            <w:webHidden/>
          </w:rPr>
          <w:fldChar w:fldCharType="separate"/>
        </w:r>
        <w:r w:rsidR="00D82D18">
          <w:rPr>
            <w:noProof/>
            <w:webHidden/>
          </w:rPr>
          <w:t>174</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634" w:history="1">
        <w:r w:rsidR="00423159" w:rsidRPr="00D82D18">
          <w:rPr>
            <w:rStyle w:val="affff9"/>
            <w:rFonts w:ascii="Times New Roman" w:hAnsi="Times New Roman" w:cs="Times New Roman"/>
            <w:noProof/>
            <w:color w:val="auto"/>
          </w:rPr>
          <w:t>Статья 43. Ограничения в использовании земельных участков и объектов капитального строительства по условиям охраны объектов культурного наследия</w:t>
        </w:r>
        <w:r w:rsidR="00423159" w:rsidRPr="00D82D18">
          <w:rPr>
            <w:noProof/>
            <w:webHidden/>
          </w:rPr>
          <w:tab/>
        </w:r>
        <w:r w:rsidRPr="00D82D18">
          <w:rPr>
            <w:noProof/>
            <w:webHidden/>
          </w:rPr>
          <w:fldChar w:fldCharType="begin"/>
        </w:r>
        <w:r w:rsidR="00423159" w:rsidRPr="00D82D18">
          <w:rPr>
            <w:noProof/>
            <w:webHidden/>
          </w:rPr>
          <w:instrText xml:space="preserve"> PAGEREF _Toc25928634 \h </w:instrText>
        </w:r>
        <w:r w:rsidRPr="00D82D18">
          <w:rPr>
            <w:noProof/>
            <w:webHidden/>
          </w:rPr>
        </w:r>
        <w:r w:rsidRPr="00D82D18">
          <w:rPr>
            <w:noProof/>
            <w:webHidden/>
          </w:rPr>
          <w:fldChar w:fldCharType="separate"/>
        </w:r>
        <w:r w:rsidR="00D82D18">
          <w:rPr>
            <w:noProof/>
            <w:webHidden/>
          </w:rPr>
          <w:t>184</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635" w:history="1">
        <w:r w:rsidR="00423159" w:rsidRPr="00D82D18">
          <w:rPr>
            <w:rStyle w:val="affff9"/>
            <w:rFonts w:ascii="Times New Roman" w:hAnsi="Times New Roman" w:cs="Times New Roman"/>
            <w:noProof/>
            <w:color w:val="auto"/>
          </w:rPr>
          <w:t>Статья 44. Использование земельных участков в границах охранных зон инженерных сетей и сооружений</w:t>
        </w:r>
        <w:r w:rsidR="00423159" w:rsidRPr="00D82D18">
          <w:rPr>
            <w:noProof/>
            <w:webHidden/>
          </w:rPr>
          <w:tab/>
        </w:r>
        <w:r w:rsidRPr="00D82D18">
          <w:rPr>
            <w:noProof/>
            <w:webHidden/>
          </w:rPr>
          <w:fldChar w:fldCharType="begin"/>
        </w:r>
        <w:r w:rsidR="00423159" w:rsidRPr="00D82D18">
          <w:rPr>
            <w:noProof/>
            <w:webHidden/>
          </w:rPr>
          <w:instrText xml:space="preserve"> PAGEREF _Toc25928635 \h </w:instrText>
        </w:r>
        <w:r w:rsidRPr="00D82D18">
          <w:rPr>
            <w:noProof/>
            <w:webHidden/>
          </w:rPr>
        </w:r>
        <w:r w:rsidRPr="00D82D18">
          <w:rPr>
            <w:noProof/>
            <w:webHidden/>
          </w:rPr>
          <w:fldChar w:fldCharType="separate"/>
        </w:r>
        <w:r w:rsidR="00D82D18">
          <w:rPr>
            <w:noProof/>
            <w:webHidden/>
          </w:rPr>
          <w:t>186</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636" w:history="1">
        <w:r w:rsidR="00423159" w:rsidRPr="00D82D18">
          <w:rPr>
            <w:rStyle w:val="affff9"/>
            <w:rFonts w:ascii="Times New Roman" w:hAnsi="Times New Roman" w:cs="Times New Roman"/>
            <w:noProof/>
            <w:color w:val="auto"/>
          </w:rPr>
          <w:t>Статья 45. Описание ограничений использования земельных участков и объектов капитального строительства по экологическим и санитарно-эпидемиологическим условиям</w:t>
        </w:r>
        <w:r w:rsidR="00423159" w:rsidRPr="00D82D18">
          <w:rPr>
            <w:noProof/>
            <w:webHidden/>
          </w:rPr>
          <w:tab/>
        </w:r>
        <w:r w:rsidRPr="00D82D18">
          <w:rPr>
            <w:noProof/>
            <w:webHidden/>
          </w:rPr>
          <w:fldChar w:fldCharType="begin"/>
        </w:r>
        <w:r w:rsidR="00423159" w:rsidRPr="00D82D18">
          <w:rPr>
            <w:noProof/>
            <w:webHidden/>
          </w:rPr>
          <w:instrText xml:space="preserve"> PAGEREF _Toc25928636 \h </w:instrText>
        </w:r>
        <w:r w:rsidRPr="00D82D18">
          <w:rPr>
            <w:noProof/>
            <w:webHidden/>
          </w:rPr>
        </w:r>
        <w:r w:rsidRPr="00D82D18">
          <w:rPr>
            <w:noProof/>
            <w:webHidden/>
          </w:rPr>
          <w:fldChar w:fldCharType="separate"/>
        </w:r>
        <w:r w:rsidR="00D82D18">
          <w:rPr>
            <w:noProof/>
            <w:webHidden/>
          </w:rPr>
          <w:t>189</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638" w:history="1">
        <w:r w:rsidR="00423159" w:rsidRPr="00D82D18">
          <w:rPr>
            <w:rStyle w:val="affff9"/>
            <w:rFonts w:ascii="Times New Roman" w:hAnsi="Times New Roman" w:cs="Times New Roman"/>
            <w:noProof/>
            <w:color w:val="auto"/>
          </w:rPr>
          <w:t>Статья 46. Использование земельных участков и объектов капитального строительства в границах охранных коридоров транспортных коммуникаций</w:t>
        </w:r>
        <w:r w:rsidR="00423159" w:rsidRPr="00D82D18">
          <w:rPr>
            <w:noProof/>
            <w:webHidden/>
          </w:rPr>
          <w:tab/>
        </w:r>
        <w:r w:rsidRPr="00D82D18">
          <w:rPr>
            <w:noProof/>
            <w:webHidden/>
          </w:rPr>
          <w:fldChar w:fldCharType="begin"/>
        </w:r>
        <w:r w:rsidR="00423159" w:rsidRPr="00D82D18">
          <w:rPr>
            <w:noProof/>
            <w:webHidden/>
          </w:rPr>
          <w:instrText xml:space="preserve"> PAGEREF _Toc25928638 \h </w:instrText>
        </w:r>
        <w:r w:rsidRPr="00D82D18">
          <w:rPr>
            <w:noProof/>
            <w:webHidden/>
          </w:rPr>
        </w:r>
        <w:r w:rsidRPr="00D82D18">
          <w:rPr>
            <w:noProof/>
            <w:webHidden/>
          </w:rPr>
          <w:fldChar w:fldCharType="separate"/>
        </w:r>
        <w:r w:rsidR="00D82D18">
          <w:rPr>
            <w:noProof/>
            <w:webHidden/>
          </w:rPr>
          <w:t>190</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639" w:history="1">
        <w:r w:rsidR="00423159" w:rsidRPr="00D82D18">
          <w:rPr>
            <w:rStyle w:val="affff9"/>
            <w:rFonts w:ascii="Times New Roman" w:hAnsi="Times New Roman" w:cs="Times New Roman"/>
            <w:noProof/>
            <w:color w:val="auto"/>
          </w:rPr>
          <w:t>Статья 47. Использование земельных участков и объектов капитального строительства в границах водоохранных зон</w:t>
        </w:r>
        <w:r w:rsidR="00423159" w:rsidRPr="00D82D18">
          <w:rPr>
            <w:noProof/>
            <w:webHidden/>
          </w:rPr>
          <w:tab/>
        </w:r>
        <w:r w:rsidRPr="00D82D18">
          <w:rPr>
            <w:noProof/>
            <w:webHidden/>
          </w:rPr>
          <w:fldChar w:fldCharType="begin"/>
        </w:r>
        <w:r w:rsidR="00423159" w:rsidRPr="00D82D18">
          <w:rPr>
            <w:noProof/>
            <w:webHidden/>
          </w:rPr>
          <w:instrText xml:space="preserve"> PAGEREF _Toc25928639 \h </w:instrText>
        </w:r>
        <w:r w:rsidRPr="00D82D18">
          <w:rPr>
            <w:noProof/>
            <w:webHidden/>
          </w:rPr>
        </w:r>
        <w:r w:rsidRPr="00D82D18">
          <w:rPr>
            <w:noProof/>
            <w:webHidden/>
          </w:rPr>
          <w:fldChar w:fldCharType="separate"/>
        </w:r>
        <w:r w:rsidR="00D82D18">
          <w:rPr>
            <w:noProof/>
            <w:webHidden/>
          </w:rPr>
          <w:t>191</w:t>
        </w:r>
        <w:r w:rsidRPr="00D82D18">
          <w:rPr>
            <w:noProof/>
            <w:webHidden/>
          </w:rPr>
          <w:fldChar w:fldCharType="end"/>
        </w:r>
      </w:hyperlink>
    </w:p>
    <w:p w:rsidR="00423159" w:rsidRPr="00D82D18" w:rsidRDefault="007C55B7">
      <w:pPr>
        <w:pStyle w:val="22"/>
        <w:rPr>
          <w:rFonts w:eastAsiaTheme="minorEastAsia"/>
          <w:noProof/>
          <w:lang w:eastAsia="ru-RU"/>
        </w:rPr>
      </w:pPr>
      <w:hyperlink w:anchor="_Toc25928640" w:history="1">
        <w:r w:rsidR="00423159" w:rsidRPr="00D82D18">
          <w:rPr>
            <w:rStyle w:val="affff9"/>
            <w:rFonts w:ascii="Times New Roman" w:hAnsi="Times New Roman" w:cs="Times New Roman"/>
            <w:noProof/>
            <w:color w:val="auto"/>
          </w:rPr>
          <w:t>Статья 48. Иные ограничения использования земельных участков и объектов капитального строительства</w:t>
        </w:r>
        <w:r w:rsidR="00423159" w:rsidRPr="00D82D18">
          <w:rPr>
            <w:noProof/>
            <w:webHidden/>
          </w:rPr>
          <w:tab/>
        </w:r>
        <w:r w:rsidRPr="00D82D18">
          <w:rPr>
            <w:noProof/>
            <w:webHidden/>
          </w:rPr>
          <w:fldChar w:fldCharType="begin"/>
        </w:r>
        <w:r w:rsidR="00423159" w:rsidRPr="00D82D18">
          <w:rPr>
            <w:noProof/>
            <w:webHidden/>
          </w:rPr>
          <w:instrText xml:space="preserve"> PAGEREF _Toc25928640 \h </w:instrText>
        </w:r>
        <w:r w:rsidRPr="00D82D18">
          <w:rPr>
            <w:noProof/>
            <w:webHidden/>
          </w:rPr>
        </w:r>
        <w:r w:rsidRPr="00D82D18">
          <w:rPr>
            <w:noProof/>
            <w:webHidden/>
          </w:rPr>
          <w:fldChar w:fldCharType="separate"/>
        </w:r>
        <w:r w:rsidR="00D82D18">
          <w:rPr>
            <w:noProof/>
            <w:webHidden/>
          </w:rPr>
          <w:t>193</w:t>
        </w:r>
        <w:r w:rsidRPr="00D82D18">
          <w:rPr>
            <w:noProof/>
            <w:webHidden/>
          </w:rPr>
          <w:fldChar w:fldCharType="end"/>
        </w:r>
      </w:hyperlink>
    </w:p>
    <w:p w:rsidR="00423159" w:rsidRPr="00D82D18" w:rsidRDefault="007C55B7">
      <w:pPr>
        <w:pStyle w:val="11"/>
        <w:rPr>
          <w:rFonts w:asciiTheme="minorHAnsi" w:eastAsiaTheme="minorEastAsia" w:hAnsiTheme="minorHAnsi" w:cstheme="minorBidi"/>
          <w:bCs w:val="0"/>
          <w:caps w:val="0"/>
          <w:sz w:val="22"/>
          <w:szCs w:val="22"/>
          <w:lang w:val="ru-RU" w:eastAsia="ru-RU" w:bidi="ar-SA"/>
        </w:rPr>
      </w:pPr>
      <w:hyperlink w:anchor="_Toc25928641" w:history="1">
        <w:r w:rsidR="00423159" w:rsidRPr="00D82D18">
          <w:rPr>
            <w:rStyle w:val="affff9"/>
            <w:color w:val="auto"/>
          </w:rPr>
          <w:t>ЗАКЛЮЧИТЕЛЬНЫЕ ПОЛОЖЕНИЯ.</w:t>
        </w:r>
        <w:r w:rsidR="00423159" w:rsidRPr="00D82D18">
          <w:rPr>
            <w:webHidden/>
          </w:rPr>
          <w:tab/>
        </w:r>
        <w:r w:rsidRPr="00D82D18">
          <w:rPr>
            <w:webHidden/>
          </w:rPr>
          <w:fldChar w:fldCharType="begin"/>
        </w:r>
        <w:r w:rsidR="00423159" w:rsidRPr="00D82D18">
          <w:rPr>
            <w:webHidden/>
          </w:rPr>
          <w:instrText xml:space="preserve"> PAGEREF _Toc25928641 \h </w:instrText>
        </w:r>
        <w:r w:rsidRPr="00D82D18">
          <w:rPr>
            <w:webHidden/>
          </w:rPr>
        </w:r>
        <w:r w:rsidRPr="00D82D18">
          <w:rPr>
            <w:webHidden/>
          </w:rPr>
          <w:fldChar w:fldCharType="separate"/>
        </w:r>
        <w:r w:rsidR="00D82D18">
          <w:rPr>
            <w:webHidden/>
          </w:rPr>
          <w:t>193</w:t>
        </w:r>
        <w:r w:rsidRPr="00D82D18">
          <w:rPr>
            <w:webHidden/>
          </w:rPr>
          <w:fldChar w:fldCharType="end"/>
        </w:r>
      </w:hyperlink>
    </w:p>
    <w:p w:rsidR="004B4CE5" w:rsidRPr="00D82D18" w:rsidRDefault="007C55B7" w:rsidP="00D82D18">
      <w:pPr>
        <w:pStyle w:val="1"/>
        <w:spacing w:afterLines="20"/>
        <w:rPr>
          <w:rFonts w:ascii="Times New Roman" w:hAnsi="Times New Roman"/>
          <w:color w:val="auto"/>
        </w:rPr>
        <w:sectPr w:rsidR="004B4CE5" w:rsidRPr="00D82D18" w:rsidSect="00D82D18">
          <w:footerReference w:type="default" r:id="rId8"/>
          <w:footerReference w:type="first" r:id="rId9"/>
          <w:pgSz w:w="11906" w:h="16838"/>
          <w:pgMar w:top="851" w:right="851" w:bottom="567" w:left="1418" w:header="709" w:footer="227" w:gutter="0"/>
          <w:pgNumType w:start="1"/>
          <w:cols w:space="708"/>
          <w:titlePg/>
          <w:docGrid w:linePitch="360"/>
        </w:sectPr>
      </w:pPr>
      <w:r w:rsidRPr="00D82D18">
        <w:rPr>
          <w:rFonts w:ascii="Times New Roman" w:hAnsi="Times New Roman"/>
          <w:color w:val="auto"/>
        </w:rPr>
        <w:fldChar w:fldCharType="end"/>
      </w:r>
    </w:p>
    <w:p w:rsidR="004B4CE5" w:rsidRPr="00D82D18" w:rsidRDefault="004B4CE5" w:rsidP="004B4CE5">
      <w:pPr>
        <w:pStyle w:val="1"/>
        <w:rPr>
          <w:rFonts w:ascii="Times New Roman" w:hAnsi="Times New Roman"/>
          <w:color w:val="auto"/>
        </w:rPr>
      </w:pPr>
      <w:bookmarkStart w:id="29" w:name="_Toc7446349"/>
      <w:bookmarkStart w:id="30" w:name="_Toc25928551"/>
      <w:bookmarkStart w:id="31" w:name="_Toc536808395"/>
      <w:bookmarkStart w:id="32" w:name="_Toc2849182"/>
      <w:r w:rsidRPr="00D82D18">
        <w:rPr>
          <w:rFonts w:ascii="Times New Roman" w:hAnsi="Times New Roman"/>
          <w:color w:val="auto"/>
        </w:rPr>
        <w:lastRenderedPageBreak/>
        <w:t>ЧАСТЬ 1. ПОРЯДОК ПРИМЕНЕНИЯ ПРАВИЛ ЗЕМЛЕПОЛЬЗОВАНИЯ И ЗАСТРОЙКИ И ВНЕСЕНИЯ  В НИХ ИЗМЕНЕНИЙ</w:t>
      </w:r>
      <w:bookmarkEnd w:id="29"/>
      <w:bookmarkEnd w:id="30"/>
      <w:r w:rsidRPr="00D82D18">
        <w:rPr>
          <w:rFonts w:ascii="Times New Roman" w:hAnsi="Times New Roman"/>
          <w:color w:val="auto"/>
        </w:rPr>
        <w:t xml:space="preserve"> </w:t>
      </w:r>
      <w:bookmarkEnd w:id="31"/>
      <w:bookmarkEnd w:id="32"/>
    </w:p>
    <w:p w:rsidR="004B4CE5" w:rsidRPr="00D82D18" w:rsidRDefault="004B4CE5" w:rsidP="004B4CE5">
      <w:pPr>
        <w:pStyle w:val="1"/>
        <w:spacing w:before="0" w:after="0"/>
        <w:jc w:val="left"/>
        <w:rPr>
          <w:rFonts w:ascii="Times New Roman" w:hAnsi="Times New Roman"/>
          <w:b w:val="0"/>
          <w:color w:val="auto"/>
        </w:rPr>
      </w:pPr>
      <w:bookmarkStart w:id="33" w:name="_Toc25928552"/>
      <w:r w:rsidRPr="00D82D18">
        <w:rPr>
          <w:rFonts w:ascii="Times New Roman" w:hAnsi="Times New Roman"/>
          <w:b w:val="0"/>
          <w:color w:val="auto"/>
        </w:rPr>
        <w:t>ГЛАВА 1. РЕГУЛИРОВАНИЕ ЗЕМЛЕПОЛЬЗОВАНИЯ И ЗАСТРОЙКИ ОРГАНАМИ МЕСТНОГО САМОУПРАВЛЕНИЯ</w:t>
      </w:r>
      <w:bookmarkEnd w:id="33"/>
    </w:p>
    <w:p w:rsidR="004B4CE5" w:rsidRPr="00D82D18" w:rsidRDefault="004B4CE5" w:rsidP="004B4CE5">
      <w:pPr>
        <w:pStyle w:val="1"/>
        <w:spacing w:before="0" w:after="0"/>
        <w:jc w:val="left"/>
        <w:rPr>
          <w:rFonts w:ascii="Times New Roman" w:hAnsi="Times New Roman"/>
          <w:b w:val="0"/>
          <w:color w:val="auto"/>
        </w:rPr>
      </w:pPr>
      <w:bookmarkStart w:id="34" w:name="_Toc25928553"/>
      <w:r w:rsidRPr="00D82D18">
        <w:rPr>
          <w:rFonts w:ascii="Times New Roman" w:hAnsi="Times New Roman"/>
          <w:b w:val="0"/>
          <w:color w:val="auto"/>
        </w:rPr>
        <w:t>РАЗДЕЛ 1. ОБЩИЕ ПОЛОЖЕНИЯ</w:t>
      </w:r>
      <w:bookmarkEnd w:id="34"/>
    </w:p>
    <w:p w:rsidR="00D42074" w:rsidRPr="00D82D18" w:rsidRDefault="00D42074" w:rsidP="004B4CE5">
      <w:pPr>
        <w:ind w:firstLine="0"/>
        <w:jc w:val="left"/>
        <w:rPr>
          <w:rFonts w:ascii="Times New Roman" w:hAnsi="Times New Roman" w:cs="Times New Roman"/>
          <w:b/>
        </w:rPr>
      </w:pPr>
    </w:p>
    <w:p w:rsidR="004D0281" w:rsidRPr="00D82D18" w:rsidRDefault="008541C4" w:rsidP="004B4CE5">
      <w:pPr>
        <w:pStyle w:val="20"/>
        <w:keepNext/>
        <w:keepLines/>
        <w:widowControl/>
        <w:autoSpaceDE/>
        <w:autoSpaceDN/>
        <w:adjustRightInd/>
        <w:spacing w:before="0" w:after="0"/>
        <w:ind w:firstLine="709"/>
        <w:jc w:val="both"/>
        <w:rPr>
          <w:rFonts w:ascii="Times New Roman" w:eastAsiaTheme="majorEastAsia" w:hAnsi="Times New Roman" w:cs="Times New Roman"/>
          <w:color w:val="auto"/>
          <w:lang w:eastAsia="en-US"/>
        </w:rPr>
      </w:pPr>
      <w:bookmarkStart w:id="35" w:name="_Toc25928554"/>
      <w:r w:rsidRPr="00D82D18">
        <w:rPr>
          <w:rFonts w:ascii="Times New Roman" w:eastAsiaTheme="majorEastAsia" w:hAnsi="Times New Roman" w:cs="Times New Roman"/>
          <w:color w:val="auto"/>
          <w:lang w:eastAsia="en-US"/>
        </w:rPr>
        <w:t xml:space="preserve">Статья </w:t>
      </w:r>
      <w:r w:rsidR="00C25009" w:rsidRPr="00D82D18">
        <w:rPr>
          <w:rFonts w:ascii="Times New Roman" w:eastAsiaTheme="majorEastAsia" w:hAnsi="Times New Roman" w:cs="Times New Roman"/>
          <w:color w:val="auto"/>
          <w:lang w:eastAsia="en-US"/>
        </w:rPr>
        <w:t>1.</w:t>
      </w:r>
      <w:r w:rsidR="009D10A2" w:rsidRPr="00D82D18">
        <w:rPr>
          <w:rFonts w:ascii="Times New Roman" w:eastAsiaTheme="majorEastAsia" w:hAnsi="Times New Roman" w:cs="Times New Roman"/>
          <w:color w:val="auto"/>
          <w:lang w:eastAsia="en-US"/>
        </w:rPr>
        <w:t xml:space="preserve"> </w:t>
      </w:r>
      <w:r w:rsidR="004D0281" w:rsidRPr="00D82D18">
        <w:rPr>
          <w:rFonts w:ascii="Times New Roman" w:eastAsiaTheme="majorEastAsia" w:hAnsi="Times New Roman" w:cs="Times New Roman"/>
          <w:color w:val="auto"/>
          <w:lang w:eastAsia="en-US"/>
        </w:rPr>
        <w:t>Основные понятия, используемые в Правилах</w:t>
      </w:r>
      <w:bookmarkEnd w:id="35"/>
    </w:p>
    <w:p w:rsidR="004D0281" w:rsidRPr="00D82D18" w:rsidRDefault="004D0281" w:rsidP="004D0281">
      <w:pPr>
        <w:rPr>
          <w:rFonts w:ascii="Times New Roman" w:hAnsi="Times New Roman" w:cs="Times New Roman"/>
          <w:i/>
        </w:rPr>
      </w:pPr>
      <w:r w:rsidRPr="00D82D18">
        <w:rPr>
          <w:rFonts w:ascii="Times New Roman" w:hAnsi="Times New Roman" w:cs="Times New Roman"/>
        </w:rPr>
        <w:t>Понятия, используемые в настоящих Правилах, применяются в следующем значении:</w:t>
      </w:r>
    </w:p>
    <w:p w:rsidR="004B4CE5" w:rsidRPr="00D82D18" w:rsidRDefault="004B4CE5" w:rsidP="004B4CE5">
      <w:pPr>
        <w:rPr>
          <w:rFonts w:ascii="Times New Roman" w:hAnsi="Times New Roman" w:cs="Times New Roman"/>
        </w:rPr>
      </w:pPr>
      <w:r w:rsidRPr="00D82D18">
        <w:rPr>
          <w:rFonts w:ascii="Times New Roman" w:hAnsi="Times New Roman" w:cs="Times New Roman"/>
          <w:b/>
        </w:rPr>
        <w:t>Муниципальное образование</w:t>
      </w:r>
      <w:r w:rsidRPr="00D82D18">
        <w:rPr>
          <w:rFonts w:ascii="Times New Roman" w:hAnsi="Times New Roman" w:cs="Times New Roman"/>
        </w:rPr>
        <w:t xml:space="preserve"> - городское или сельское поселение, муниципальный район либо городской округ, городской округ с внутригородским делением, внутригородской район.</w:t>
      </w:r>
    </w:p>
    <w:p w:rsidR="004B4CE5" w:rsidRPr="00D82D18" w:rsidRDefault="004B4CE5" w:rsidP="004B4CE5">
      <w:pPr>
        <w:pStyle w:val="affffa"/>
        <w:spacing w:after="0"/>
        <w:ind w:firstLine="720"/>
        <w:rPr>
          <w:sz w:val="24"/>
        </w:rPr>
      </w:pPr>
      <w:r w:rsidRPr="00D82D18">
        <w:rPr>
          <w:b/>
          <w:sz w:val="24"/>
        </w:rPr>
        <w:t>Муниципальный район</w:t>
      </w:r>
      <w:r w:rsidRPr="00D82D18">
        <w:rPr>
          <w:sz w:val="24"/>
        </w:rPr>
        <w:t xml:space="preserve">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меж поселенческого характера населением непосредственно и (или) через выборные органы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w:t>
      </w:r>
    </w:p>
    <w:p w:rsidR="004B4CE5" w:rsidRPr="00D82D18" w:rsidRDefault="004B4CE5" w:rsidP="004B4CE5">
      <w:pPr>
        <w:pStyle w:val="affffa"/>
        <w:spacing w:after="0"/>
        <w:ind w:firstLine="720"/>
        <w:rPr>
          <w:sz w:val="24"/>
        </w:rPr>
      </w:pPr>
      <w:r w:rsidRPr="00D82D18">
        <w:rPr>
          <w:b/>
          <w:sz w:val="24"/>
        </w:rPr>
        <w:t>Поселение</w:t>
      </w:r>
      <w:r w:rsidRPr="00D82D18">
        <w:rPr>
          <w:sz w:val="24"/>
        </w:rPr>
        <w:t xml:space="preserve"> - городское или сельское поселение.</w:t>
      </w:r>
    </w:p>
    <w:p w:rsidR="004B4CE5" w:rsidRPr="00D82D18" w:rsidRDefault="004B4CE5" w:rsidP="004B4CE5">
      <w:pPr>
        <w:pStyle w:val="affffa"/>
        <w:spacing w:after="0"/>
        <w:ind w:firstLine="720"/>
        <w:rPr>
          <w:sz w:val="24"/>
        </w:rPr>
      </w:pPr>
      <w:r w:rsidRPr="00D82D18">
        <w:rPr>
          <w:b/>
          <w:sz w:val="24"/>
        </w:rPr>
        <w:t>Сельское поселение</w:t>
      </w:r>
      <w:r w:rsidRPr="00D82D18">
        <w:rPr>
          <w:sz w:val="24"/>
        </w:rPr>
        <w:t xml:space="preserve"> - один или несколько объединенных общей территорией сельских населенных пунктов (поселков, сел, станиц, деревень, хуторов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4B4CE5" w:rsidRPr="00D82D18" w:rsidRDefault="004B4CE5" w:rsidP="004B4CE5">
      <w:pPr>
        <w:pStyle w:val="affffa"/>
        <w:spacing w:after="0"/>
        <w:ind w:firstLine="720"/>
        <w:rPr>
          <w:sz w:val="24"/>
        </w:rPr>
      </w:pPr>
      <w:r w:rsidRPr="00D82D18">
        <w:rPr>
          <w:b/>
          <w:sz w:val="24"/>
        </w:rPr>
        <w:t>Населенный пункт</w:t>
      </w:r>
      <w:r w:rsidRPr="00D82D18">
        <w:rPr>
          <w:sz w:val="24"/>
        </w:rPr>
        <w:t xml:space="preserve"> -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4B4CE5" w:rsidRPr="00D82D18" w:rsidRDefault="004B4CE5" w:rsidP="004B4CE5">
      <w:pPr>
        <w:pStyle w:val="affffa"/>
        <w:spacing w:after="0"/>
        <w:ind w:firstLine="720"/>
        <w:rPr>
          <w:sz w:val="24"/>
        </w:rPr>
      </w:pPr>
      <w:r w:rsidRPr="00D82D18">
        <w:rPr>
          <w:b/>
          <w:sz w:val="24"/>
        </w:rPr>
        <w:t>Вопросы местного значения</w:t>
      </w:r>
      <w:r w:rsidRPr="00D82D18">
        <w:rPr>
          <w:sz w:val="24"/>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настоящим Федеральным законом осуществляется населением и (или) органами местного самоуправления самостоятельно.</w:t>
      </w:r>
    </w:p>
    <w:p w:rsidR="004B4CE5" w:rsidRPr="00D82D18" w:rsidRDefault="004B4CE5" w:rsidP="004B4CE5">
      <w:pPr>
        <w:pStyle w:val="affffa"/>
        <w:spacing w:after="0"/>
        <w:ind w:firstLine="720"/>
        <w:rPr>
          <w:sz w:val="24"/>
        </w:rPr>
      </w:pPr>
      <w:r w:rsidRPr="00D82D18">
        <w:rPr>
          <w:b/>
          <w:sz w:val="24"/>
        </w:rPr>
        <w:t>Устойчивое развитие территорий</w:t>
      </w:r>
      <w:r w:rsidRPr="00D82D18">
        <w:rPr>
          <w:sz w:val="24"/>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4B4CE5" w:rsidRPr="00D82D18" w:rsidRDefault="004B4CE5" w:rsidP="004B4CE5">
      <w:pPr>
        <w:rPr>
          <w:rFonts w:ascii="Times New Roman" w:hAnsi="Times New Roman" w:cs="Times New Roman"/>
        </w:rPr>
      </w:pPr>
      <w:r w:rsidRPr="00D82D18">
        <w:rPr>
          <w:rFonts w:ascii="Times New Roman" w:hAnsi="Times New Roman" w:cs="Times New Roman"/>
          <w:b/>
        </w:rPr>
        <w:t>Градостроительная деятельность</w:t>
      </w:r>
      <w:r w:rsidRPr="00D82D18">
        <w:rPr>
          <w:rFonts w:ascii="Times New Roman" w:hAnsi="Times New Roman" w:cs="Times New Roman"/>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p>
    <w:p w:rsidR="004B4CE5" w:rsidRPr="00D82D18" w:rsidRDefault="004B4CE5" w:rsidP="004B4CE5">
      <w:pPr>
        <w:pStyle w:val="affffa"/>
        <w:spacing w:after="0"/>
        <w:ind w:firstLine="720"/>
        <w:rPr>
          <w:sz w:val="24"/>
        </w:rPr>
      </w:pPr>
      <w:r w:rsidRPr="00D82D18">
        <w:rPr>
          <w:b/>
          <w:sz w:val="24"/>
        </w:rPr>
        <w:t>Территориальное планирование</w:t>
      </w:r>
      <w:r w:rsidRPr="00D82D18">
        <w:rPr>
          <w:sz w:val="24"/>
        </w:rPr>
        <w:t xml:space="preserve"> - 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4B4CE5" w:rsidRPr="00D82D18" w:rsidRDefault="004B4CE5" w:rsidP="004B4CE5">
      <w:pPr>
        <w:pStyle w:val="affffa"/>
        <w:spacing w:after="0"/>
        <w:ind w:firstLine="720"/>
        <w:rPr>
          <w:sz w:val="24"/>
        </w:rPr>
      </w:pPr>
      <w:r w:rsidRPr="00D82D18">
        <w:rPr>
          <w:b/>
          <w:sz w:val="24"/>
        </w:rPr>
        <w:t>Генеральный план</w:t>
      </w:r>
      <w:r w:rsidRPr="00D82D18">
        <w:rPr>
          <w:sz w:val="24"/>
        </w:rPr>
        <w:t xml:space="preserve">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rsidR="004B4CE5" w:rsidRPr="00D82D18" w:rsidRDefault="004B4CE5" w:rsidP="004B4CE5">
      <w:pPr>
        <w:pStyle w:val="affffa"/>
        <w:spacing w:after="0"/>
        <w:ind w:firstLine="720"/>
        <w:rPr>
          <w:sz w:val="24"/>
        </w:rPr>
      </w:pPr>
      <w:r w:rsidRPr="00D82D18">
        <w:rPr>
          <w:b/>
          <w:sz w:val="24"/>
        </w:rPr>
        <w:lastRenderedPageBreak/>
        <w:t>Функциональное зонирование территории</w:t>
      </w:r>
      <w:r w:rsidRPr="00D82D18">
        <w:rPr>
          <w:sz w:val="24"/>
        </w:rPr>
        <w:t xml:space="preserve">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rsidR="004B4CE5" w:rsidRPr="00D82D18" w:rsidRDefault="004B4CE5" w:rsidP="004B4CE5">
      <w:pPr>
        <w:pStyle w:val="affffa"/>
        <w:spacing w:after="0"/>
        <w:ind w:firstLine="720"/>
        <w:rPr>
          <w:sz w:val="24"/>
        </w:rPr>
      </w:pPr>
      <w:r w:rsidRPr="00D82D18">
        <w:rPr>
          <w:b/>
          <w:sz w:val="24"/>
        </w:rPr>
        <w:t>Функциональные зоны</w:t>
      </w:r>
      <w:r w:rsidRPr="00D82D18">
        <w:rPr>
          <w:sz w:val="24"/>
        </w:rPr>
        <w:t xml:space="preserve"> - зоны, для которых документами территориального планирования определены границы и функциональное назначение.</w:t>
      </w:r>
    </w:p>
    <w:p w:rsidR="004B4CE5" w:rsidRPr="00D82D18" w:rsidRDefault="004B4CE5" w:rsidP="004B4CE5">
      <w:pPr>
        <w:rPr>
          <w:rFonts w:ascii="Times New Roman" w:hAnsi="Times New Roman" w:cs="Times New Roman"/>
        </w:rPr>
      </w:pPr>
      <w:r w:rsidRPr="00D82D18">
        <w:rPr>
          <w:rFonts w:ascii="Times New Roman" w:hAnsi="Times New Roman" w:cs="Times New Roman"/>
          <w:b/>
        </w:rPr>
        <w:t>Зоны с особыми условиями использования территорий</w:t>
      </w:r>
      <w:r w:rsidRPr="00D82D18">
        <w:rPr>
          <w:rFonts w:ascii="Times New Roman" w:hAnsi="Times New Roman" w:cs="Times New Roman"/>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rsidR="004B4CE5" w:rsidRPr="00D82D18" w:rsidRDefault="004B4CE5" w:rsidP="004B4CE5">
      <w:pPr>
        <w:pStyle w:val="affffa"/>
        <w:spacing w:after="0"/>
        <w:ind w:firstLine="720"/>
        <w:rPr>
          <w:sz w:val="24"/>
        </w:rPr>
      </w:pPr>
      <w:r w:rsidRPr="00D82D18">
        <w:rPr>
          <w:b/>
          <w:sz w:val="24"/>
        </w:rPr>
        <w:t>Территории общего пользования</w:t>
      </w:r>
      <w:r w:rsidRPr="00D82D18">
        <w:rPr>
          <w:sz w:val="24"/>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4B4CE5" w:rsidRPr="00D82D18" w:rsidRDefault="004B4CE5" w:rsidP="004B4CE5">
      <w:pPr>
        <w:pStyle w:val="affffa"/>
        <w:spacing w:after="0"/>
        <w:ind w:firstLine="720"/>
        <w:rPr>
          <w:sz w:val="24"/>
        </w:rPr>
      </w:pPr>
      <w:r w:rsidRPr="00D82D18">
        <w:rPr>
          <w:b/>
          <w:sz w:val="24"/>
        </w:rPr>
        <w:t>Линии градостроительного регулирования</w:t>
      </w:r>
      <w:r w:rsidRPr="00D82D18">
        <w:rPr>
          <w:sz w:val="24"/>
        </w:rPr>
        <w:t xml:space="preserve"> – красные линии, границы земельных участков, линии застройки, отступ застройки, 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территорий,  границы территорий природного комплекса Краснодарского края, не являющихся особо охраняемыми, границы озелененных территорий, не входящих в природный комплекс городских округов и поселений Краснодарского края, границы водоохранных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сооружений.</w:t>
      </w:r>
    </w:p>
    <w:p w:rsidR="006453D0" w:rsidRPr="00D82D18" w:rsidRDefault="004B4CE5" w:rsidP="004B4CE5">
      <w:pPr>
        <w:pStyle w:val="affffa"/>
        <w:spacing w:after="0"/>
        <w:ind w:firstLine="720"/>
        <w:rPr>
          <w:sz w:val="24"/>
        </w:rPr>
      </w:pPr>
      <w:r w:rsidRPr="00D82D18">
        <w:rPr>
          <w:b/>
          <w:sz w:val="24"/>
        </w:rPr>
        <w:t>Красные линии</w:t>
      </w:r>
      <w:r w:rsidRPr="00D82D18">
        <w:rPr>
          <w:sz w:val="24"/>
        </w:rPr>
        <w:t xml:space="preserve"> - </w:t>
      </w:r>
      <w:r w:rsidR="006453D0" w:rsidRPr="00D82D18">
        <w:rPr>
          <w:sz w:val="24"/>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4B4CE5" w:rsidRPr="00D82D18" w:rsidRDefault="004B4CE5" w:rsidP="004B4CE5">
      <w:pPr>
        <w:pStyle w:val="affffa"/>
        <w:spacing w:after="0"/>
        <w:ind w:firstLine="720"/>
        <w:rPr>
          <w:sz w:val="24"/>
        </w:rPr>
      </w:pPr>
      <w:r w:rsidRPr="00D82D18">
        <w:rPr>
          <w:b/>
          <w:sz w:val="24"/>
        </w:rPr>
        <w:t>Линии застройки</w:t>
      </w:r>
      <w:r w:rsidRPr="00D82D18">
        <w:rPr>
          <w:sz w:val="24"/>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B4CE5" w:rsidRPr="00D82D18" w:rsidRDefault="004B4CE5" w:rsidP="004B4CE5">
      <w:pPr>
        <w:pStyle w:val="affffa"/>
        <w:spacing w:after="0"/>
        <w:ind w:firstLine="720"/>
        <w:rPr>
          <w:sz w:val="24"/>
        </w:rPr>
      </w:pPr>
      <w:r w:rsidRPr="00D82D18">
        <w:rPr>
          <w:b/>
          <w:sz w:val="24"/>
        </w:rPr>
        <w:t>Отступ застройки</w:t>
      </w:r>
      <w:r w:rsidRPr="00D82D18">
        <w:rPr>
          <w:sz w:val="24"/>
        </w:rPr>
        <w:t xml:space="preserve"> - расстояние между красной линией или границей земельного участка и стеной здания, строения, сооружения.</w:t>
      </w:r>
    </w:p>
    <w:p w:rsidR="004B4CE5" w:rsidRPr="00D82D18" w:rsidRDefault="004B4CE5" w:rsidP="004B4CE5">
      <w:pPr>
        <w:pStyle w:val="affffa"/>
        <w:spacing w:after="0"/>
        <w:ind w:firstLine="720"/>
        <w:rPr>
          <w:sz w:val="24"/>
        </w:rPr>
      </w:pPr>
      <w:r w:rsidRPr="00D82D18">
        <w:rPr>
          <w:b/>
          <w:sz w:val="24"/>
        </w:rPr>
        <w:t>Синие линии</w:t>
      </w:r>
      <w:r w:rsidRPr="00D82D18">
        <w:rPr>
          <w:sz w:val="24"/>
        </w:rPr>
        <w:t xml:space="preserve"> - границы акваторий рек, а также существующих и проектируемых открытых водоемов, устанавливаемые по нормальному подпорному горизонту.</w:t>
      </w:r>
    </w:p>
    <w:p w:rsidR="004B4CE5" w:rsidRPr="00D82D18" w:rsidRDefault="004B4CE5" w:rsidP="004B4CE5">
      <w:pPr>
        <w:pStyle w:val="affffa"/>
        <w:spacing w:after="0"/>
        <w:ind w:firstLine="720"/>
        <w:rPr>
          <w:sz w:val="24"/>
        </w:rPr>
      </w:pPr>
      <w:r w:rsidRPr="00D82D18">
        <w:rPr>
          <w:b/>
          <w:sz w:val="24"/>
        </w:rPr>
        <w:t>Границы полосы отвода автомобильных дорог</w:t>
      </w:r>
      <w:r w:rsidRPr="00D82D18">
        <w:rPr>
          <w:sz w:val="24"/>
        </w:rPr>
        <w:t xml:space="preserve">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rsidR="004B4CE5" w:rsidRPr="00D82D18" w:rsidRDefault="004B4CE5" w:rsidP="004B4CE5">
      <w:pPr>
        <w:pStyle w:val="affffa"/>
        <w:spacing w:after="0"/>
        <w:ind w:firstLine="720"/>
        <w:rPr>
          <w:sz w:val="24"/>
        </w:rPr>
      </w:pPr>
      <w:r w:rsidRPr="00D82D18">
        <w:rPr>
          <w:b/>
          <w:sz w:val="24"/>
        </w:rPr>
        <w:t xml:space="preserve">Границы технических (охранных) зон инженерных сооружений и коммуникаций </w:t>
      </w:r>
      <w:r w:rsidRPr="00D82D18">
        <w:rPr>
          <w:sz w:val="24"/>
        </w:rPr>
        <w:t>-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rsidR="004B4CE5" w:rsidRPr="00D82D18" w:rsidRDefault="004B4CE5" w:rsidP="004B4CE5">
      <w:pPr>
        <w:pStyle w:val="affffa"/>
        <w:spacing w:after="0"/>
        <w:ind w:firstLine="720"/>
        <w:rPr>
          <w:sz w:val="24"/>
        </w:rPr>
      </w:pPr>
      <w:r w:rsidRPr="00D82D18">
        <w:rPr>
          <w:b/>
          <w:sz w:val="24"/>
        </w:rPr>
        <w:t xml:space="preserve">Границы территорий памятников и ансамблей </w:t>
      </w:r>
      <w:r w:rsidRPr="00D82D18">
        <w:rPr>
          <w:sz w:val="24"/>
        </w:rPr>
        <w:t>-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rsidR="004B4CE5" w:rsidRPr="00D82D18" w:rsidRDefault="004B4CE5" w:rsidP="004B4CE5">
      <w:pPr>
        <w:rPr>
          <w:rFonts w:ascii="Times New Roman" w:hAnsi="Times New Roman" w:cs="Times New Roman"/>
        </w:rPr>
      </w:pPr>
      <w:r w:rsidRPr="00D82D18">
        <w:rPr>
          <w:rFonts w:ascii="Times New Roman" w:hAnsi="Times New Roman" w:cs="Times New Roman"/>
          <w:b/>
        </w:rPr>
        <w:t>Границы зон охраны объекта культурного наследия</w:t>
      </w:r>
      <w:r w:rsidRPr="00D82D18">
        <w:rPr>
          <w:rFonts w:ascii="Times New Roman" w:hAnsi="Times New Roman" w:cs="Times New Roman"/>
        </w:rPr>
        <w:t xml:space="preserve"> - границы территорий, устанавливаемых в целях обеспечения сохранности объекта культурного наследия в его исторической среде на сопряженной с ним территории, в составе охранной зоны, зоны </w:t>
      </w:r>
      <w:r w:rsidRPr="00D82D18">
        <w:rPr>
          <w:rFonts w:ascii="Times New Roman" w:hAnsi="Times New Roman" w:cs="Times New Roman"/>
        </w:rPr>
        <w:lastRenderedPageBreak/>
        <w:t>регулирования застройки и хозяйственной деятельности, зоны охраняемого природного ландшафта. Необходимый состав зон охраны объекта культурного наследия определяется проектом зон охраны объекта культурного наследия.</w:t>
      </w:r>
    </w:p>
    <w:p w:rsidR="004B4CE5" w:rsidRPr="00D82D18" w:rsidRDefault="004B4CE5" w:rsidP="004B4CE5">
      <w:pPr>
        <w:rPr>
          <w:rFonts w:ascii="Times New Roman" w:hAnsi="Times New Roman" w:cs="Times New Roman"/>
        </w:rPr>
      </w:pPr>
      <w:r w:rsidRPr="00D82D18">
        <w:rPr>
          <w:rFonts w:ascii="Times New Roman" w:hAnsi="Times New Roman" w:cs="Times New Roman"/>
          <w:b/>
        </w:rPr>
        <w:t>Защитные зоны объектов культурного наследия</w:t>
      </w:r>
      <w:r w:rsidRPr="00D82D18">
        <w:rPr>
          <w:rFonts w:ascii="Times New Roman" w:hAnsi="Times New Roman" w:cs="Times New Roman"/>
        </w:rPr>
        <w:t xml:space="preserve"> - территории, которые прилегают к включенным в реестр памятникам и ансамблям (за исключением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требования и ограничения)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4B4CE5" w:rsidRPr="00D82D18" w:rsidRDefault="004B4CE5" w:rsidP="004B4CE5">
      <w:pPr>
        <w:pStyle w:val="affffa"/>
        <w:spacing w:after="0"/>
        <w:ind w:firstLine="720"/>
        <w:rPr>
          <w:sz w:val="24"/>
        </w:rPr>
      </w:pPr>
      <w:r w:rsidRPr="00D82D18">
        <w:rPr>
          <w:b/>
          <w:sz w:val="24"/>
        </w:rPr>
        <w:t>Границы охранных зон особо охраняемых природных территорий</w:t>
      </w:r>
      <w:r w:rsidRPr="00D82D18">
        <w:rPr>
          <w:sz w:val="24"/>
        </w:rPr>
        <w:t xml:space="preserve">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rsidR="004B4CE5" w:rsidRPr="00D82D18" w:rsidRDefault="004B4CE5" w:rsidP="004B4CE5">
      <w:pPr>
        <w:pStyle w:val="affffa"/>
        <w:spacing w:after="0"/>
        <w:ind w:firstLine="720"/>
        <w:rPr>
          <w:sz w:val="24"/>
        </w:rPr>
      </w:pPr>
      <w:r w:rsidRPr="00D82D18">
        <w:rPr>
          <w:b/>
          <w:sz w:val="24"/>
        </w:rPr>
        <w:t xml:space="preserve">Границы территорий природного комплекса Краснодарского края, не являющихся особо охраняемыми </w:t>
      </w:r>
      <w:r w:rsidRPr="00D82D18">
        <w:rPr>
          <w:sz w:val="24"/>
        </w:rPr>
        <w:t>-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rsidR="004B4CE5" w:rsidRPr="00D82D18" w:rsidRDefault="004B4CE5" w:rsidP="004B4CE5">
      <w:pPr>
        <w:pStyle w:val="affffa"/>
        <w:spacing w:after="0"/>
        <w:ind w:firstLine="720"/>
        <w:rPr>
          <w:sz w:val="24"/>
        </w:rPr>
      </w:pPr>
      <w:r w:rsidRPr="00D82D18">
        <w:rPr>
          <w:b/>
          <w:sz w:val="24"/>
        </w:rPr>
        <w:t>Границы озелененных территорий, не входящих в природный комплекс городских округов и поселений Краснодарского края</w:t>
      </w:r>
      <w:r w:rsidRPr="00D82D18">
        <w:rPr>
          <w:sz w:val="24"/>
        </w:rPr>
        <w:t xml:space="preserve"> - границы участков внутриквартального озеленения общего пользования и трасс внутриквартальных транспортных коммуникаций.</w:t>
      </w:r>
    </w:p>
    <w:p w:rsidR="004B4CE5" w:rsidRPr="00D82D18" w:rsidRDefault="004B4CE5" w:rsidP="004B4CE5">
      <w:pPr>
        <w:rPr>
          <w:rFonts w:ascii="Times New Roman" w:hAnsi="Times New Roman" w:cs="Times New Roman"/>
        </w:rPr>
      </w:pPr>
      <w:r w:rsidRPr="00D82D18">
        <w:rPr>
          <w:rFonts w:ascii="Times New Roman" w:hAnsi="Times New Roman" w:cs="Times New Roman"/>
          <w:b/>
        </w:rPr>
        <w:t>Границы водоохранных зон</w:t>
      </w:r>
      <w:r w:rsidRPr="00D82D18">
        <w:rPr>
          <w:rFonts w:ascii="Times New Roman" w:hAnsi="Times New Roman" w:cs="Times New Roman"/>
        </w:rPr>
        <w:t xml:space="preserve"> - границы территорий, примыкающих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4B4CE5" w:rsidRPr="00D82D18" w:rsidRDefault="004B4CE5" w:rsidP="004B4CE5">
      <w:pPr>
        <w:rPr>
          <w:rFonts w:ascii="Times New Roman" w:hAnsi="Times New Roman" w:cs="Times New Roman"/>
        </w:rPr>
      </w:pPr>
      <w:r w:rsidRPr="00D82D18">
        <w:rPr>
          <w:rFonts w:ascii="Times New Roman" w:hAnsi="Times New Roman" w:cs="Times New Roman"/>
          <w:b/>
        </w:rPr>
        <w:t xml:space="preserve">Границы прибрежных защитных полос </w:t>
      </w:r>
      <w:r w:rsidRPr="00D82D18">
        <w:rPr>
          <w:rFonts w:ascii="Times New Roman" w:hAnsi="Times New Roman" w:cs="Times New Roman"/>
        </w:rPr>
        <w:t xml:space="preserve">- границы территорий внутри водоохранных зон, на которых в соответствии с Водным </w:t>
      </w:r>
      <w:hyperlink r:id="rId10" w:history="1">
        <w:r w:rsidRPr="00D82D18">
          <w:rPr>
            <w:rFonts w:ascii="Times New Roman" w:hAnsi="Times New Roman" w:cs="Times New Roman"/>
          </w:rPr>
          <w:t>кодексом</w:t>
        </w:r>
      </w:hyperlink>
      <w:r w:rsidRPr="00D82D18">
        <w:rPr>
          <w:rFonts w:ascii="Times New Roman" w:hAnsi="Times New Roman" w:cs="Times New Roman"/>
        </w:rPr>
        <w:t xml:space="preserve">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rsidR="004B4CE5" w:rsidRPr="00D82D18" w:rsidRDefault="004B4CE5" w:rsidP="004B4CE5">
      <w:pPr>
        <w:rPr>
          <w:rFonts w:ascii="Times New Roman" w:hAnsi="Times New Roman" w:cs="Times New Roman"/>
        </w:rPr>
      </w:pPr>
      <w:r w:rsidRPr="00D82D18">
        <w:rPr>
          <w:rFonts w:ascii="Times New Roman" w:hAnsi="Times New Roman" w:cs="Times New Roman"/>
          <w:b/>
        </w:rPr>
        <w:t>Береговая полоса</w:t>
      </w:r>
      <w:r w:rsidRPr="00D82D18">
        <w:rPr>
          <w:rFonts w:ascii="Times New Roman" w:hAnsi="Times New Roman" w:cs="Times New Roman"/>
        </w:rPr>
        <w:t xml:space="preserve"> - полоса земли вдоль береговой линии (границы водного объекта) водного объекта общего пользования, предназначенная для общего пользования. </w:t>
      </w:r>
    </w:p>
    <w:p w:rsidR="004B4CE5" w:rsidRPr="00D82D18" w:rsidRDefault="004B4CE5" w:rsidP="004B4CE5">
      <w:pPr>
        <w:pStyle w:val="affffa"/>
        <w:spacing w:after="0"/>
        <w:ind w:firstLine="720"/>
        <w:rPr>
          <w:sz w:val="24"/>
        </w:rPr>
      </w:pPr>
      <w:r w:rsidRPr="00D82D18">
        <w:rPr>
          <w:b/>
          <w:sz w:val="24"/>
        </w:rPr>
        <w:t xml:space="preserve">Границы зон санитарной охраны источников питьевого водоснабжения - </w:t>
      </w:r>
      <w:r w:rsidRPr="00D82D18">
        <w:rPr>
          <w:sz w:val="24"/>
        </w:rPr>
        <w:t>границы зон I и II поясов, а также жесткой зоны II пояса:</w:t>
      </w:r>
    </w:p>
    <w:p w:rsidR="004B4CE5" w:rsidRPr="00D82D18" w:rsidRDefault="004B4CE5" w:rsidP="004B4CE5">
      <w:pPr>
        <w:pStyle w:val="affffa"/>
        <w:spacing w:after="0"/>
        <w:ind w:firstLine="720"/>
        <w:rPr>
          <w:sz w:val="24"/>
        </w:rPr>
      </w:pPr>
      <w:r w:rsidRPr="00D82D18">
        <w:rPr>
          <w:sz w:val="24"/>
        </w:rPr>
        <w:t>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4B4CE5" w:rsidRPr="00D82D18" w:rsidRDefault="004B4CE5" w:rsidP="004B4CE5">
      <w:pPr>
        <w:pStyle w:val="affffa"/>
        <w:spacing w:after="0"/>
        <w:ind w:firstLine="720"/>
        <w:rPr>
          <w:sz w:val="24"/>
        </w:rPr>
      </w:pPr>
      <w:r w:rsidRPr="00D82D18">
        <w:rPr>
          <w:sz w:val="24"/>
        </w:rPr>
        <w:t>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4B4CE5" w:rsidRPr="00D82D18" w:rsidRDefault="004B4CE5" w:rsidP="004B4CE5">
      <w:pPr>
        <w:pStyle w:val="affffa"/>
        <w:spacing w:after="0"/>
        <w:ind w:firstLine="720"/>
        <w:rPr>
          <w:sz w:val="24"/>
        </w:rPr>
      </w:pPr>
      <w:r w:rsidRPr="00D82D18">
        <w:rPr>
          <w:sz w:val="24"/>
        </w:rPr>
        <w:t xml:space="preserve">3) Границы жесткой зоны II пояса санитарной охраны - границы территории, непосредственно прилегающей к акватории водоисточников и выделяемой в пределах </w:t>
      </w:r>
      <w:r w:rsidRPr="00D82D18">
        <w:rPr>
          <w:sz w:val="24"/>
        </w:rPr>
        <w:lastRenderedPageBreak/>
        <w:t>территории II пояса по границам прибрежной полосы с режимом ограничения хозяйственной деятельности.</w:t>
      </w:r>
    </w:p>
    <w:p w:rsidR="004B4CE5" w:rsidRPr="00D82D18" w:rsidRDefault="004B4CE5" w:rsidP="004B4CE5">
      <w:pPr>
        <w:pStyle w:val="affffa"/>
        <w:spacing w:after="0"/>
        <w:ind w:firstLine="720"/>
        <w:rPr>
          <w:sz w:val="24"/>
        </w:rPr>
      </w:pPr>
      <w:r w:rsidRPr="00D82D18">
        <w:rPr>
          <w:b/>
          <w:sz w:val="24"/>
        </w:rPr>
        <w:t>Границы санитарно-защитных зон</w:t>
      </w:r>
      <w:r w:rsidRPr="00D82D18">
        <w:rPr>
          <w:sz w:val="24"/>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rsidR="004B4CE5" w:rsidRPr="00D82D18" w:rsidRDefault="004B4CE5" w:rsidP="004B4CE5">
      <w:pPr>
        <w:rPr>
          <w:rFonts w:ascii="Times New Roman" w:hAnsi="Times New Roman" w:cs="Times New Roman"/>
        </w:rPr>
      </w:pPr>
      <w:r w:rsidRPr="00D82D18">
        <w:rPr>
          <w:rFonts w:ascii="Times New Roman" w:hAnsi="Times New Roman" w:cs="Times New Roman"/>
          <w:b/>
        </w:rPr>
        <w:t>Правила землепользования и застройки</w:t>
      </w:r>
      <w:r w:rsidRPr="00D82D18">
        <w:rPr>
          <w:rFonts w:ascii="Times New Roman" w:hAnsi="Times New Roman" w:cs="Times New Roman"/>
        </w:rPr>
        <w:t xml:space="preserve">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4B4CE5" w:rsidRPr="00D82D18" w:rsidRDefault="004B4CE5" w:rsidP="004B4CE5">
      <w:pPr>
        <w:pStyle w:val="affffa"/>
        <w:spacing w:after="0"/>
        <w:ind w:firstLine="720"/>
        <w:rPr>
          <w:sz w:val="24"/>
        </w:rPr>
      </w:pPr>
      <w:r w:rsidRPr="00D82D18">
        <w:rPr>
          <w:b/>
          <w:sz w:val="24"/>
        </w:rPr>
        <w:t>Градостроительное зонирование</w:t>
      </w:r>
      <w:r w:rsidRPr="00D82D18">
        <w:rPr>
          <w:sz w:val="24"/>
        </w:rPr>
        <w:t xml:space="preserve"> - зонирование территорий муниципального образования в целях определения территориальных зон и установления градостроительных регламентов.</w:t>
      </w:r>
    </w:p>
    <w:p w:rsidR="004B4CE5" w:rsidRPr="00D82D18" w:rsidRDefault="004B4CE5" w:rsidP="004B4CE5">
      <w:pPr>
        <w:pStyle w:val="affffa"/>
        <w:spacing w:after="0"/>
        <w:ind w:firstLine="720"/>
        <w:rPr>
          <w:sz w:val="24"/>
        </w:rPr>
      </w:pPr>
      <w:r w:rsidRPr="00D82D18">
        <w:rPr>
          <w:b/>
          <w:sz w:val="24"/>
        </w:rPr>
        <w:t>Территориальные зоны</w:t>
      </w:r>
      <w:r w:rsidRPr="00D82D18">
        <w:rPr>
          <w:sz w:val="24"/>
        </w:rPr>
        <w:t xml:space="preserve"> - зоны, для которых в правилах землепользования и застройки определены границы и установлены градостроительные регламенты.</w:t>
      </w:r>
    </w:p>
    <w:p w:rsidR="004B4CE5" w:rsidRPr="00D82D18" w:rsidRDefault="004B4CE5" w:rsidP="004B4CE5">
      <w:pPr>
        <w:pStyle w:val="affffa"/>
        <w:spacing w:after="0"/>
        <w:ind w:firstLine="720"/>
        <w:rPr>
          <w:sz w:val="24"/>
        </w:rPr>
      </w:pPr>
      <w:r w:rsidRPr="00D82D18">
        <w:rPr>
          <w:b/>
          <w:sz w:val="24"/>
        </w:rPr>
        <w:t>Градостроительный регламент</w:t>
      </w:r>
      <w:r w:rsidRPr="00D82D18">
        <w:rPr>
          <w:sz w:val="24"/>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4B4CE5" w:rsidRPr="00D82D18" w:rsidRDefault="004B4CE5" w:rsidP="004B4CE5">
      <w:pPr>
        <w:pStyle w:val="affffa"/>
        <w:spacing w:after="0"/>
        <w:ind w:firstLine="720"/>
        <w:rPr>
          <w:sz w:val="24"/>
        </w:rPr>
      </w:pPr>
      <w:r w:rsidRPr="00D82D18">
        <w:rPr>
          <w:b/>
          <w:sz w:val="24"/>
        </w:rPr>
        <w:t>Благоустройство территории поселения</w:t>
      </w:r>
      <w:r w:rsidRPr="00D82D18">
        <w:rPr>
          <w:sz w:val="24"/>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4B4CE5" w:rsidRPr="00D82D18" w:rsidRDefault="004B4CE5" w:rsidP="004B4CE5">
      <w:pPr>
        <w:pStyle w:val="affffa"/>
        <w:spacing w:after="0"/>
        <w:ind w:firstLine="720"/>
        <w:rPr>
          <w:sz w:val="24"/>
        </w:rPr>
      </w:pPr>
      <w:r w:rsidRPr="00D82D18">
        <w:rPr>
          <w:b/>
          <w:sz w:val="24"/>
        </w:rPr>
        <w:t>Земельный участок</w:t>
      </w:r>
      <w:r w:rsidRPr="00D82D18">
        <w:rPr>
          <w:sz w:val="24"/>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 </w:t>
      </w:r>
    </w:p>
    <w:p w:rsidR="004B4CE5" w:rsidRPr="00D82D18" w:rsidRDefault="004B4CE5" w:rsidP="004B4CE5">
      <w:pPr>
        <w:pStyle w:val="affffa"/>
        <w:spacing w:after="0"/>
        <w:ind w:firstLine="720"/>
        <w:rPr>
          <w:sz w:val="24"/>
        </w:rPr>
      </w:pPr>
      <w:r w:rsidRPr="00D82D18">
        <w:rPr>
          <w:b/>
          <w:sz w:val="24"/>
        </w:rPr>
        <w:t>Градостроительный план земельного участка</w:t>
      </w:r>
      <w:r w:rsidRPr="00D82D18">
        <w:rPr>
          <w:sz w:val="24"/>
        </w:rPr>
        <w:t xml:space="preserve">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и подготовка которого осуществляется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объектов), земельным участкам.</w:t>
      </w:r>
    </w:p>
    <w:p w:rsidR="004B4CE5" w:rsidRPr="00D82D18" w:rsidRDefault="004B4CE5" w:rsidP="004B4CE5">
      <w:pPr>
        <w:pStyle w:val="affffa"/>
        <w:spacing w:after="0"/>
        <w:ind w:firstLine="720"/>
        <w:rPr>
          <w:sz w:val="24"/>
        </w:rPr>
      </w:pPr>
      <w:r w:rsidRPr="00D82D18">
        <w:rPr>
          <w:b/>
          <w:sz w:val="24"/>
        </w:rPr>
        <w:t>Градостроительная емкость территории (интенсивность использования, застройки)</w:t>
      </w:r>
      <w:r w:rsidRPr="00D82D18">
        <w:rPr>
          <w:sz w:val="24"/>
        </w:rPr>
        <w:t xml:space="preserve"> - объем застройки, который соответствует роли и месту территории в планировочной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rsidR="004B4CE5" w:rsidRPr="00D82D18" w:rsidRDefault="004B4CE5" w:rsidP="004B4CE5">
      <w:pPr>
        <w:pStyle w:val="affffa"/>
        <w:spacing w:after="0"/>
        <w:ind w:firstLine="720"/>
        <w:rPr>
          <w:sz w:val="24"/>
        </w:rPr>
      </w:pPr>
      <w:r w:rsidRPr="00D82D18">
        <w:rPr>
          <w:b/>
          <w:sz w:val="24"/>
        </w:rPr>
        <w:lastRenderedPageBreak/>
        <w:t>Коэффициент застройки (Кз)</w:t>
      </w:r>
      <w:r w:rsidRPr="00D82D18">
        <w:rPr>
          <w:sz w:val="24"/>
        </w:rPr>
        <w:t xml:space="preserve"> - отношение территории земельного участка, которая может быть занята зданиями, ко всей площади участка (в процентах).</w:t>
      </w:r>
    </w:p>
    <w:p w:rsidR="004B4CE5" w:rsidRPr="00D82D18" w:rsidRDefault="004B4CE5" w:rsidP="004B4CE5">
      <w:pPr>
        <w:pStyle w:val="affffa"/>
        <w:spacing w:after="0"/>
        <w:ind w:firstLine="720"/>
        <w:rPr>
          <w:sz w:val="24"/>
        </w:rPr>
      </w:pPr>
      <w:r w:rsidRPr="00D82D18">
        <w:rPr>
          <w:b/>
          <w:sz w:val="24"/>
        </w:rPr>
        <w:t>Коэффициент плотности застройки (Кпз)</w:t>
      </w:r>
      <w:r w:rsidRPr="00D82D18">
        <w:rPr>
          <w:sz w:val="24"/>
        </w:rPr>
        <w:t xml:space="preserve"> - отношение  площади всех этажей зданий и сооружений к площади участка.</w:t>
      </w:r>
    </w:p>
    <w:p w:rsidR="004B4CE5" w:rsidRPr="00D82D18" w:rsidRDefault="004B4CE5" w:rsidP="004B4CE5">
      <w:pPr>
        <w:pStyle w:val="affffa"/>
        <w:spacing w:after="0"/>
        <w:ind w:firstLine="720"/>
        <w:rPr>
          <w:sz w:val="24"/>
        </w:rPr>
      </w:pPr>
      <w:r w:rsidRPr="00D82D18">
        <w:rPr>
          <w:b/>
          <w:sz w:val="24"/>
        </w:rPr>
        <w:t>Плотность застройки</w:t>
      </w:r>
      <w:r w:rsidRPr="00D82D18">
        <w:rPr>
          <w:sz w:val="24"/>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 </w:t>
      </w:r>
    </w:p>
    <w:p w:rsidR="004B4CE5" w:rsidRPr="00D82D18" w:rsidRDefault="004B4CE5" w:rsidP="004B4CE5">
      <w:pPr>
        <w:pStyle w:val="affffa"/>
        <w:spacing w:after="0"/>
        <w:ind w:firstLine="720"/>
        <w:rPr>
          <w:sz w:val="24"/>
        </w:rPr>
      </w:pPr>
      <w:r w:rsidRPr="00D82D18">
        <w:rPr>
          <w:b/>
          <w:sz w:val="24"/>
        </w:rPr>
        <w:t>Суммарная поэтажная площадь</w:t>
      </w:r>
      <w:r w:rsidRPr="00D82D18">
        <w:rPr>
          <w:sz w:val="24"/>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4B4CE5" w:rsidRPr="00D82D18" w:rsidRDefault="004B4CE5" w:rsidP="004B4CE5">
      <w:pPr>
        <w:pStyle w:val="affffa"/>
        <w:spacing w:after="0"/>
        <w:ind w:firstLine="720"/>
        <w:rPr>
          <w:sz w:val="24"/>
        </w:rPr>
      </w:pPr>
      <w:r w:rsidRPr="00D82D18">
        <w:rPr>
          <w:b/>
          <w:sz w:val="24"/>
        </w:rPr>
        <w:t>Высота здания, строения, сооружения</w:t>
      </w:r>
      <w:r w:rsidRPr="00D82D18">
        <w:rPr>
          <w:sz w:val="24"/>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4B4CE5" w:rsidRPr="00D82D18" w:rsidRDefault="004B4CE5" w:rsidP="004B4CE5">
      <w:pPr>
        <w:pStyle w:val="affffa"/>
        <w:spacing w:after="0"/>
        <w:ind w:firstLine="720"/>
        <w:rPr>
          <w:sz w:val="24"/>
        </w:rPr>
      </w:pPr>
      <w:r w:rsidRPr="00D82D18">
        <w:rPr>
          <w:b/>
          <w:sz w:val="24"/>
        </w:rPr>
        <w:t>Высота здания (архитектурная)</w:t>
      </w:r>
      <w:r w:rsidRPr="00D82D18">
        <w:rPr>
          <w:sz w:val="24"/>
        </w:rPr>
        <w:t xml:space="preserve">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rsidR="004B4CE5" w:rsidRPr="00D82D18" w:rsidRDefault="004B4CE5" w:rsidP="004B4CE5">
      <w:pPr>
        <w:pStyle w:val="affffa"/>
        <w:spacing w:after="0"/>
        <w:ind w:firstLine="720"/>
        <w:rPr>
          <w:sz w:val="24"/>
        </w:rPr>
      </w:pPr>
      <w:r w:rsidRPr="00D82D18">
        <w:rPr>
          <w:b/>
          <w:sz w:val="24"/>
        </w:rPr>
        <w:t>Строительство</w:t>
      </w:r>
      <w:r w:rsidRPr="00D82D18">
        <w:rPr>
          <w:sz w:val="24"/>
        </w:rPr>
        <w:t xml:space="preserve"> - создание зданий, строений, сооружений (в том числе на месте сносимых объектов капитального строительства).</w:t>
      </w:r>
    </w:p>
    <w:p w:rsidR="004B4CE5" w:rsidRPr="00D82D18" w:rsidRDefault="004B4CE5" w:rsidP="004B4CE5">
      <w:pPr>
        <w:rPr>
          <w:rFonts w:ascii="Times New Roman" w:hAnsi="Times New Roman" w:cs="Times New Roman"/>
        </w:rPr>
      </w:pPr>
      <w:r w:rsidRPr="00D82D18">
        <w:rPr>
          <w:rFonts w:ascii="Times New Roman" w:hAnsi="Times New Roman" w:cs="Times New Roman"/>
          <w:b/>
        </w:rPr>
        <w:t>Объект капитального строительства</w:t>
      </w:r>
      <w:r w:rsidRPr="00D82D18">
        <w:rPr>
          <w:rFonts w:ascii="Times New Roman" w:hAnsi="Times New Roman" w:cs="Times New Roman"/>
        </w:rPr>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4B4CE5" w:rsidRPr="00D82D18" w:rsidRDefault="004B4CE5" w:rsidP="004B4CE5">
      <w:pPr>
        <w:rPr>
          <w:rFonts w:ascii="Times New Roman" w:hAnsi="Times New Roman" w:cs="Times New Roman"/>
        </w:rPr>
      </w:pPr>
      <w:r w:rsidRPr="00D82D18">
        <w:rPr>
          <w:rFonts w:ascii="Times New Roman" w:hAnsi="Times New Roman" w:cs="Times New Roman"/>
          <w:b/>
        </w:rPr>
        <w:t>Некапитальные строения, сооружения</w:t>
      </w:r>
      <w:r w:rsidRPr="00D82D18">
        <w:rPr>
          <w:rFonts w:ascii="Times New Roman" w:hAnsi="Times New Roman" w:cs="Times New Roman"/>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4B4CE5" w:rsidRPr="00D82D18" w:rsidRDefault="004B4CE5" w:rsidP="004B4CE5">
      <w:pPr>
        <w:pStyle w:val="affffa"/>
        <w:spacing w:after="0"/>
        <w:ind w:firstLine="720"/>
        <w:rPr>
          <w:sz w:val="24"/>
        </w:rPr>
      </w:pPr>
      <w:r w:rsidRPr="00D82D18">
        <w:rPr>
          <w:b/>
          <w:sz w:val="24"/>
        </w:rPr>
        <w:t>Линейные объекты</w:t>
      </w:r>
      <w:r w:rsidRPr="00D82D18">
        <w:rPr>
          <w:sz w:val="24"/>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4B4CE5" w:rsidRPr="00D82D18" w:rsidRDefault="004B4CE5" w:rsidP="004B4CE5">
      <w:pPr>
        <w:pStyle w:val="affffa"/>
        <w:spacing w:after="0"/>
        <w:ind w:firstLine="720"/>
        <w:rPr>
          <w:sz w:val="24"/>
        </w:rPr>
      </w:pPr>
      <w:r w:rsidRPr="00D82D18">
        <w:rPr>
          <w:b/>
          <w:sz w:val="24"/>
        </w:rPr>
        <w:t>Реконструкция объектов капитального строительства (за исключением линейных объектов)</w:t>
      </w:r>
      <w:r w:rsidRPr="00D82D18">
        <w:rPr>
          <w:sz w:val="24"/>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
    <w:p w:rsidR="004B4CE5" w:rsidRPr="00D82D18" w:rsidRDefault="004B4CE5" w:rsidP="004B4CE5">
      <w:pPr>
        <w:pStyle w:val="affffa"/>
        <w:spacing w:after="0"/>
        <w:ind w:firstLine="720"/>
        <w:rPr>
          <w:sz w:val="24"/>
        </w:rPr>
      </w:pPr>
      <w:r w:rsidRPr="00D82D18">
        <w:rPr>
          <w:b/>
          <w:sz w:val="24"/>
        </w:rPr>
        <w:t>Реконструкция линейных объектов</w:t>
      </w:r>
      <w:r w:rsidRPr="00D82D18">
        <w:rPr>
          <w:sz w:val="24"/>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4B4CE5" w:rsidRPr="00D82D18" w:rsidRDefault="004B4CE5" w:rsidP="004B4CE5">
      <w:pPr>
        <w:pStyle w:val="affffa"/>
        <w:spacing w:after="0"/>
        <w:ind w:firstLine="720"/>
        <w:rPr>
          <w:sz w:val="24"/>
        </w:rPr>
      </w:pPr>
      <w:r w:rsidRPr="00D82D18">
        <w:rPr>
          <w:b/>
          <w:sz w:val="24"/>
        </w:rPr>
        <w:t>Капитальный ремонт объектов капитального строительства (за исключением линейных объектов)</w:t>
      </w:r>
      <w:r w:rsidRPr="00D82D18">
        <w:rPr>
          <w:sz w:val="24"/>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w:t>
      </w:r>
      <w:r w:rsidRPr="00D82D18">
        <w:rPr>
          <w:sz w:val="24"/>
        </w:rPr>
        <w:lastRenderedPageBreak/>
        <w:t>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4B4CE5" w:rsidRPr="00D82D18" w:rsidRDefault="004B4CE5" w:rsidP="004B4CE5">
      <w:pPr>
        <w:pStyle w:val="affffa"/>
        <w:spacing w:after="0"/>
        <w:ind w:firstLine="720"/>
        <w:rPr>
          <w:sz w:val="24"/>
        </w:rPr>
      </w:pPr>
      <w:r w:rsidRPr="00D82D18">
        <w:rPr>
          <w:b/>
          <w:sz w:val="24"/>
        </w:rPr>
        <w:t>Капитальный ремонт линейных объектов</w:t>
      </w:r>
      <w:r w:rsidRPr="00D82D18">
        <w:rPr>
          <w:sz w:val="24"/>
        </w:rP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4B4CE5" w:rsidRPr="00D82D18" w:rsidRDefault="004B4CE5" w:rsidP="004B4CE5">
      <w:pPr>
        <w:pStyle w:val="affffa"/>
        <w:spacing w:after="0"/>
        <w:ind w:firstLine="720"/>
        <w:rPr>
          <w:sz w:val="24"/>
        </w:rPr>
      </w:pPr>
      <w:r w:rsidRPr="00D82D18">
        <w:rPr>
          <w:b/>
          <w:sz w:val="24"/>
        </w:rPr>
        <w:t>Снос объекта капитального строительства</w:t>
      </w:r>
      <w:r w:rsidRPr="00D82D18">
        <w:rPr>
          <w:sz w:val="24"/>
        </w:rPr>
        <w:t xml:space="preserve">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4B4CE5" w:rsidRPr="00D82D18" w:rsidRDefault="004B4CE5" w:rsidP="004B4CE5">
      <w:pPr>
        <w:pStyle w:val="affffa"/>
        <w:spacing w:after="0"/>
        <w:ind w:firstLine="720"/>
        <w:rPr>
          <w:sz w:val="24"/>
        </w:rPr>
      </w:pPr>
      <w:r w:rsidRPr="00D82D18">
        <w:rPr>
          <w:b/>
          <w:sz w:val="24"/>
        </w:rPr>
        <w:t>Инженерные изыскания</w:t>
      </w:r>
      <w:r w:rsidRPr="00D82D18">
        <w:rPr>
          <w:sz w:val="24"/>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6453D0" w:rsidRPr="00D82D18" w:rsidRDefault="004B4CE5" w:rsidP="004B4CE5">
      <w:pPr>
        <w:pStyle w:val="affffa"/>
        <w:spacing w:after="0"/>
        <w:ind w:firstLine="720"/>
        <w:rPr>
          <w:sz w:val="24"/>
        </w:rPr>
      </w:pPr>
      <w:r w:rsidRPr="00D82D18">
        <w:rPr>
          <w:b/>
          <w:sz w:val="24"/>
        </w:rPr>
        <w:t>Застройщик</w:t>
      </w:r>
      <w:r w:rsidRPr="00D82D18">
        <w:rPr>
          <w:sz w:val="24"/>
        </w:rPr>
        <w:t xml:space="preserve"> - </w:t>
      </w:r>
      <w:r w:rsidR="006453D0" w:rsidRPr="00D82D18">
        <w:rPr>
          <w:sz w:val="24"/>
        </w:rPr>
        <w:t>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w:t>
      </w:r>
      <w:hyperlink r:id="rId11" w:anchor="dst100872" w:history="1">
        <w:r w:rsidR="006453D0" w:rsidRPr="00D82D18">
          <w:rPr>
            <w:sz w:val="24"/>
          </w:rPr>
          <w:t>статьей 13.3</w:t>
        </w:r>
      </w:hyperlink>
      <w:r w:rsidR="006453D0" w:rsidRPr="00D82D18">
        <w:rPr>
          <w:sz w:val="24"/>
        </w:rPr>
        <w:t> Федерального закона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rsidR="004B4CE5" w:rsidRPr="00D82D18" w:rsidRDefault="004B4CE5" w:rsidP="004B4CE5">
      <w:pPr>
        <w:pStyle w:val="affffa"/>
        <w:spacing w:after="0"/>
        <w:ind w:firstLine="720"/>
        <w:rPr>
          <w:sz w:val="24"/>
        </w:rPr>
      </w:pPr>
      <w:r w:rsidRPr="00D82D18">
        <w:rPr>
          <w:b/>
          <w:sz w:val="24"/>
        </w:rPr>
        <w:t>Объекты федерального значения</w:t>
      </w:r>
      <w:r w:rsidRPr="00D82D18">
        <w:rPr>
          <w:sz w:val="24"/>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4B4CE5" w:rsidRPr="00D82D18" w:rsidRDefault="004B4CE5" w:rsidP="004B4CE5">
      <w:pPr>
        <w:pStyle w:val="affffa"/>
        <w:spacing w:after="0"/>
        <w:ind w:firstLine="720"/>
        <w:rPr>
          <w:sz w:val="24"/>
        </w:rPr>
      </w:pPr>
      <w:r w:rsidRPr="00D82D18">
        <w:rPr>
          <w:b/>
          <w:sz w:val="24"/>
        </w:rPr>
        <w:t>Объекты регионального значения</w:t>
      </w:r>
      <w:r w:rsidRPr="00D82D18">
        <w:rPr>
          <w:sz w:val="24"/>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w:t>
      </w:r>
      <w:r w:rsidRPr="00D82D18">
        <w:rPr>
          <w:sz w:val="24"/>
        </w:rPr>
        <w:lastRenderedPageBreak/>
        <w:t>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Краснодарского края.</w:t>
      </w:r>
    </w:p>
    <w:p w:rsidR="004B4CE5" w:rsidRPr="00D82D18" w:rsidRDefault="004B4CE5" w:rsidP="004B4CE5">
      <w:pPr>
        <w:pStyle w:val="affffa"/>
        <w:spacing w:after="0"/>
        <w:ind w:firstLine="720"/>
        <w:rPr>
          <w:sz w:val="24"/>
        </w:rPr>
      </w:pPr>
      <w:r w:rsidRPr="00D82D18">
        <w:rPr>
          <w:b/>
          <w:sz w:val="24"/>
        </w:rPr>
        <w:t>Объекты местного значения</w:t>
      </w:r>
      <w:r w:rsidRPr="00D82D18">
        <w:rPr>
          <w:sz w:val="24"/>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Краснодарского края.</w:t>
      </w:r>
    </w:p>
    <w:p w:rsidR="004B4CE5" w:rsidRPr="00D82D18" w:rsidRDefault="004B4CE5" w:rsidP="004B4CE5">
      <w:pPr>
        <w:pStyle w:val="affffa"/>
        <w:spacing w:after="0"/>
        <w:ind w:firstLine="720"/>
        <w:rPr>
          <w:sz w:val="24"/>
        </w:rPr>
      </w:pPr>
      <w:r w:rsidRPr="00D82D18">
        <w:rPr>
          <w:b/>
          <w:sz w:val="24"/>
        </w:rPr>
        <w:t>Технический заказчик</w:t>
      </w:r>
      <w:r w:rsidRPr="00D82D18">
        <w:rPr>
          <w:sz w:val="24"/>
        </w:rPr>
        <w:t xml:space="preserve">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w:t>
      </w:r>
      <w:hyperlink w:anchor="Par2415" w:tooltip="2.1. Не требуется членство в саморегулируемых организациях в области инженерных изысканий:" w:history="1">
        <w:r w:rsidRPr="00D82D18">
          <w:rPr>
            <w:sz w:val="24"/>
          </w:rPr>
          <w:t>частью 2.1 статьи 47</w:t>
        </w:r>
      </w:hyperlink>
      <w:r w:rsidRPr="00D82D18">
        <w:rPr>
          <w:sz w:val="24"/>
        </w:rPr>
        <w:t xml:space="preserve">, </w:t>
      </w:r>
      <w:hyperlink w:anchor="Par2456" w:tooltip="4.1. Не требуется членство в саморегулируемых организациях в области архитектурно-строительного проектирования:" w:history="1">
        <w:r w:rsidRPr="00D82D18">
          <w:rPr>
            <w:sz w:val="24"/>
          </w:rPr>
          <w:t>частью 4.1 статьи 48</w:t>
        </w:r>
      </w:hyperlink>
      <w:r w:rsidRPr="00D82D18">
        <w:rPr>
          <w:sz w:val="24"/>
        </w:rPr>
        <w:t xml:space="preserve">, </w:t>
      </w:r>
      <w:hyperlink w:anchor="Par3131" w:tooltip="2.1. Индивидуальный предприниматель или юридическое лицо, не являющиеся членами саморегулируемых организаций в области строительства, реконструкции, капитального ремонта объектов капитального строительства, могут выполнять работы по договорам строительного под" w:history="1">
        <w:r w:rsidRPr="00D82D18">
          <w:rPr>
            <w:sz w:val="24"/>
          </w:rPr>
          <w:t>частями 2.1</w:t>
        </w:r>
      </w:hyperlink>
      <w:r w:rsidRPr="00D82D18">
        <w:rPr>
          <w:sz w:val="24"/>
        </w:rPr>
        <w:t xml:space="preserve"> и </w:t>
      </w:r>
      <w:hyperlink w:anchor="Par3133" w:tooltip="2.2. Не требуется членство в саморегулируемых организациях в области строительства, реконструкции, капитального ремонта объектов капитального строительства:" w:history="1">
        <w:r w:rsidRPr="00D82D18">
          <w:rPr>
            <w:sz w:val="24"/>
          </w:rPr>
          <w:t>2.2 статьи 52</w:t>
        </w:r>
      </w:hyperlink>
      <w:r w:rsidRPr="00D82D18">
        <w:rPr>
          <w:sz w:val="24"/>
        </w:rPr>
        <w:t xml:space="preserve">, </w:t>
      </w:r>
      <w:hyperlink w:anchor="Par4231" w:tooltip="5. Индивидуальный предприниматель или юридическое лицо, не являющиеся членами саморегулируемых организаций в области строительства, может выполнять работы по договорам подряда на осуществление сноса в случае, если размер обязательств по каждому из таких догово" w:history="1">
        <w:r w:rsidRPr="00D82D18">
          <w:rPr>
            <w:sz w:val="24"/>
          </w:rPr>
          <w:t>частями 5</w:t>
        </w:r>
      </w:hyperlink>
      <w:r w:rsidRPr="00D82D18">
        <w:rPr>
          <w:sz w:val="24"/>
        </w:rPr>
        <w:t xml:space="preserve"> и </w:t>
      </w:r>
      <w:hyperlink w:anchor="Par4234" w:tooltip="6. Не требуется членство в саморегулируемых организациях в области строительства для выполнения работ по сносу объектов капитального строительства:" w:history="1">
        <w:r w:rsidRPr="00D82D18">
          <w:rPr>
            <w:sz w:val="24"/>
          </w:rPr>
          <w:t>6 статьи 55.31</w:t>
        </w:r>
      </w:hyperlink>
      <w:r w:rsidRPr="00D82D18">
        <w:rPr>
          <w:sz w:val="24"/>
        </w:rPr>
        <w:t xml:space="preserve"> Градостроительного Кодекса</w:t>
      </w:r>
    </w:p>
    <w:p w:rsidR="004B4CE5" w:rsidRPr="00D82D18" w:rsidRDefault="004B4CE5" w:rsidP="004B4CE5">
      <w:pPr>
        <w:pStyle w:val="affffa"/>
        <w:spacing w:after="0"/>
        <w:ind w:firstLine="720"/>
        <w:rPr>
          <w:sz w:val="24"/>
        </w:rPr>
      </w:pPr>
      <w:r w:rsidRPr="00D82D18">
        <w:rPr>
          <w:b/>
          <w:sz w:val="24"/>
        </w:rPr>
        <w:t xml:space="preserve">Программы комплексного развития систем коммунальной инфраструктуры поселения </w:t>
      </w:r>
      <w:r w:rsidRPr="00D82D18">
        <w:rPr>
          <w:sz w:val="24"/>
        </w:rPr>
        <w:t xml:space="preserve">-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разрабатываются и утверждаются органами местного самоуправления поселения на основании утвержденных в порядке, установленном Градостроительным кодексом Российской Федерации, генеральных планов таких поселения,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w:t>
      </w:r>
      <w:r w:rsidRPr="00D82D18">
        <w:rPr>
          <w:sz w:val="24"/>
        </w:rPr>
        <w:lastRenderedPageBreak/>
        <w:t>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rsidR="004B4CE5" w:rsidRPr="00D82D18" w:rsidRDefault="004B4CE5" w:rsidP="004B4CE5">
      <w:pPr>
        <w:pStyle w:val="affffa"/>
        <w:spacing w:after="0"/>
        <w:ind w:firstLine="720"/>
        <w:rPr>
          <w:sz w:val="24"/>
        </w:rPr>
      </w:pPr>
      <w:r w:rsidRPr="00D82D18">
        <w:rPr>
          <w:b/>
          <w:sz w:val="24"/>
        </w:rPr>
        <w:t>Система коммунальной инфраструктуры</w:t>
      </w:r>
      <w:r w:rsidRPr="00D82D18">
        <w:rPr>
          <w:sz w:val="24"/>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rsidR="004B4CE5" w:rsidRPr="00D82D18" w:rsidRDefault="004B4CE5" w:rsidP="004B4CE5">
      <w:pPr>
        <w:pStyle w:val="affffa"/>
        <w:spacing w:after="0"/>
        <w:ind w:firstLine="720"/>
        <w:rPr>
          <w:sz w:val="24"/>
        </w:rPr>
      </w:pPr>
      <w:r w:rsidRPr="00D82D18">
        <w:rPr>
          <w:b/>
          <w:sz w:val="24"/>
        </w:rPr>
        <w:t>Транспортно-пересадочный узел</w:t>
      </w:r>
      <w:r w:rsidRPr="00D82D18">
        <w:rPr>
          <w:sz w:val="24"/>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4B4CE5" w:rsidRPr="00D82D18" w:rsidRDefault="004B4CE5" w:rsidP="004B4CE5">
      <w:pPr>
        <w:pStyle w:val="affffa"/>
        <w:spacing w:after="0"/>
        <w:ind w:firstLine="720"/>
        <w:rPr>
          <w:sz w:val="24"/>
        </w:rPr>
      </w:pPr>
      <w:r w:rsidRPr="00D82D18">
        <w:rPr>
          <w:b/>
          <w:sz w:val="24"/>
        </w:rPr>
        <w:t>Нормативы градостроительного проектирования</w:t>
      </w:r>
      <w:r w:rsidRPr="00D82D18">
        <w:rPr>
          <w:sz w:val="24"/>
        </w:rPr>
        <w:t xml:space="preserve">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1,3 и 4 ст.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4B4CE5" w:rsidRPr="00D82D18" w:rsidRDefault="004B4CE5" w:rsidP="004B4CE5">
      <w:pPr>
        <w:pStyle w:val="affffa"/>
        <w:spacing w:after="0"/>
        <w:ind w:firstLine="720"/>
        <w:rPr>
          <w:sz w:val="24"/>
        </w:rPr>
      </w:pPr>
      <w:r w:rsidRPr="00D82D18">
        <w:rPr>
          <w:b/>
          <w:sz w:val="24"/>
        </w:rPr>
        <w:t>Программы комплексного развития транспортной инфраструктуры поселения</w:t>
      </w:r>
      <w:r w:rsidRPr="00D82D18">
        <w:rPr>
          <w:sz w:val="24"/>
        </w:rPr>
        <w:t xml:space="preserve">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разрабатываются и утверждаются органами местного самоуправления поселения на основании утвержденных в порядке, установленном Градостроительным кодексом Российской Федерации, генеральных планов поселения и должны обеспечивать сбалансированное, перспективное развитие транспортной инфраструктуры поселения в соответствии с потребностями в строительстве, реконструкции объектов транспортной инфраструктуры местного значения.</w:t>
      </w:r>
    </w:p>
    <w:p w:rsidR="004B4CE5" w:rsidRPr="00D82D18" w:rsidRDefault="004B4CE5" w:rsidP="004B4CE5">
      <w:pPr>
        <w:pStyle w:val="affffa"/>
        <w:spacing w:after="0"/>
        <w:ind w:firstLine="720"/>
        <w:rPr>
          <w:sz w:val="24"/>
        </w:rPr>
      </w:pPr>
      <w:r w:rsidRPr="00D82D18">
        <w:rPr>
          <w:b/>
          <w:sz w:val="24"/>
        </w:rPr>
        <w:t>Программы комплексного развития социальной инфраструктуры поселения</w:t>
      </w:r>
      <w:r w:rsidRPr="00D82D18">
        <w:rPr>
          <w:sz w:val="24"/>
        </w:rPr>
        <w:t xml:space="preserve"> -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Программы комплексного развития социальной инфраструктуры поселения разрабатываются и утверждаются органами местного самоуправления поселения на основании утвержденных в порядке, установленном Градостроительным кодексом Российской Федерации, генеральных планов поселения и должны обеспечивать сбалансированное, перспективное развитие социальной </w:t>
      </w:r>
      <w:r w:rsidRPr="00D82D18">
        <w:rPr>
          <w:sz w:val="24"/>
        </w:rPr>
        <w:lastRenderedPageBreak/>
        <w:t>инфраструктуры поселения в соответствии с потребностями в строительстве объектов социальной инфраструктуры местного значения.</w:t>
      </w:r>
    </w:p>
    <w:p w:rsidR="004B4CE5" w:rsidRPr="00D82D18" w:rsidRDefault="004B4CE5" w:rsidP="004B4CE5">
      <w:pPr>
        <w:pStyle w:val="affffa"/>
        <w:spacing w:after="0"/>
        <w:ind w:firstLine="720"/>
        <w:rPr>
          <w:sz w:val="24"/>
        </w:rPr>
      </w:pPr>
      <w:r w:rsidRPr="00D82D18">
        <w:rPr>
          <w:b/>
          <w:sz w:val="24"/>
        </w:rPr>
        <w:t>Машино-место</w:t>
      </w:r>
      <w:r w:rsidRPr="00D82D18">
        <w:rPr>
          <w:sz w:val="24"/>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4B4CE5" w:rsidRPr="00D82D18" w:rsidRDefault="004B4CE5" w:rsidP="004B4CE5">
      <w:pPr>
        <w:pStyle w:val="affffa"/>
        <w:spacing w:after="0"/>
        <w:ind w:firstLine="720"/>
        <w:rPr>
          <w:sz w:val="24"/>
        </w:rPr>
      </w:pPr>
      <w:r w:rsidRPr="00D82D18">
        <w:rPr>
          <w:b/>
          <w:sz w:val="24"/>
        </w:rPr>
        <w:t>Деятельность по комплексному и устойчивому развитию территории</w:t>
      </w:r>
      <w:r w:rsidRPr="00D82D18">
        <w:rPr>
          <w:sz w:val="24"/>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rsidR="004B4CE5" w:rsidRPr="00D82D18" w:rsidRDefault="004B4CE5" w:rsidP="004B4CE5">
      <w:pPr>
        <w:pStyle w:val="affffa"/>
        <w:spacing w:after="0"/>
        <w:ind w:firstLine="720"/>
        <w:rPr>
          <w:sz w:val="24"/>
        </w:rPr>
      </w:pPr>
      <w:r w:rsidRPr="00D82D18">
        <w:rPr>
          <w:b/>
          <w:sz w:val="24"/>
        </w:rPr>
        <w:t>Элемент планировочной структуры</w:t>
      </w:r>
      <w:r w:rsidRPr="00D82D18">
        <w:rPr>
          <w:sz w:val="24"/>
        </w:rPr>
        <w:t xml:space="preserve"> - часть территории поселения, городского округа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4B4CE5" w:rsidRPr="00D82D18" w:rsidRDefault="004B4CE5" w:rsidP="004B4CE5">
      <w:pPr>
        <w:pStyle w:val="affffa"/>
        <w:spacing w:after="0"/>
        <w:ind w:firstLine="720"/>
        <w:rPr>
          <w:sz w:val="24"/>
        </w:rPr>
      </w:pPr>
      <w:r w:rsidRPr="00D82D18">
        <w:rPr>
          <w:b/>
          <w:sz w:val="24"/>
        </w:rPr>
        <w:t>Микрорайон (квартал)</w:t>
      </w:r>
      <w:r w:rsidRPr="00D82D18">
        <w:rPr>
          <w:sz w:val="24"/>
        </w:rPr>
        <w:t xml:space="preserve"> - структурный элемент жилой застройки.</w:t>
      </w:r>
    </w:p>
    <w:p w:rsidR="004B4CE5" w:rsidRPr="00D82D18" w:rsidRDefault="004B4CE5" w:rsidP="004B4CE5">
      <w:pPr>
        <w:pStyle w:val="affffa"/>
        <w:spacing w:after="0"/>
        <w:ind w:firstLine="720"/>
        <w:rPr>
          <w:sz w:val="24"/>
        </w:rPr>
      </w:pPr>
      <w:r w:rsidRPr="00D82D18">
        <w:rPr>
          <w:b/>
          <w:sz w:val="24"/>
        </w:rPr>
        <w:t>Жилой район</w:t>
      </w:r>
      <w:r w:rsidRPr="00D82D18">
        <w:rPr>
          <w:sz w:val="24"/>
        </w:rPr>
        <w:t xml:space="preserve"> - структурный элемент селитебной территории.</w:t>
      </w:r>
    </w:p>
    <w:p w:rsidR="004B4CE5" w:rsidRPr="00D82D18" w:rsidRDefault="004B4CE5" w:rsidP="004B4CE5">
      <w:pPr>
        <w:pStyle w:val="affffa"/>
        <w:spacing w:after="0"/>
        <w:ind w:firstLine="720"/>
        <w:rPr>
          <w:sz w:val="24"/>
        </w:rPr>
      </w:pPr>
      <w:r w:rsidRPr="00D82D18">
        <w:rPr>
          <w:b/>
          <w:sz w:val="24"/>
        </w:rPr>
        <w:t>Улица</w:t>
      </w:r>
      <w:r w:rsidRPr="00D82D18">
        <w:rPr>
          <w:sz w:val="24"/>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4B4CE5" w:rsidRPr="00D82D18" w:rsidRDefault="004B4CE5" w:rsidP="004B4CE5">
      <w:pPr>
        <w:pStyle w:val="affffa"/>
        <w:spacing w:after="0"/>
        <w:ind w:firstLine="720"/>
        <w:rPr>
          <w:sz w:val="24"/>
        </w:rPr>
      </w:pPr>
      <w:r w:rsidRPr="00D82D18">
        <w:rPr>
          <w:b/>
          <w:sz w:val="24"/>
        </w:rPr>
        <w:t xml:space="preserve">Дорога </w:t>
      </w:r>
      <w:r w:rsidRPr="00D82D18">
        <w:rPr>
          <w:sz w:val="24"/>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4B4CE5" w:rsidRPr="00D82D18" w:rsidRDefault="004B4CE5" w:rsidP="004B4CE5">
      <w:pPr>
        <w:pStyle w:val="affffa"/>
        <w:spacing w:after="0"/>
        <w:ind w:firstLine="720"/>
        <w:rPr>
          <w:sz w:val="24"/>
        </w:rPr>
      </w:pPr>
      <w:r w:rsidRPr="00D82D18">
        <w:rPr>
          <w:b/>
          <w:sz w:val="24"/>
        </w:rPr>
        <w:t>Пешеходная зона</w:t>
      </w:r>
      <w:r w:rsidRPr="00D82D18">
        <w:rPr>
          <w:sz w:val="24"/>
        </w:rPr>
        <w:t xml:space="preserve"> - территория, предназначенная для передвижения пешеходов.</w:t>
      </w:r>
    </w:p>
    <w:p w:rsidR="004B4CE5" w:rsidRPr="00D82D18" w:rsidRDefault="004B4CE5" w:rsidP="004B4CE5">
      <w:pPr>
        <w:rPr>
          <w:rFonts w:ascii="Times New Roman" w:hAnsi="Times New Roman" w:cs="Times New Roman"/>
        </w:rPr>
      </w:pPr>
      <w:r w:rsidRPr="00D82D18">
        <w:rPr>
          <w:rFonts w:ascii="Times New Roman" w:hAnsi="Times New Roman" w:cs="Times New Roman"/>
          <w:b/>
        </w:rPr>
        <w:t>Объект индивидуального жилищного строительства</w:t>
      </w:r>
      <w:r w:rsidRPr="00D82D18">
        <w:rPr>
          <w:rFonts w:ascii="Times New Roman" w:hAnsi="Times New Roman" w:cs="Times New Roman"/>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настоящих правилах в одном значении. При этом параметры, устанавливаемые к объектам индивидуального жилищного строительства настоящими правилами, в равной степени применяются к жилым домам, индивидуальным жилым домам.</w:t>
      </w:r>
    </w:p>
    <w:p w:rsidR="004B4CE5" w:rsidRPr="00D82D18" w:rsidRDefault="004B4CE5" w:rsidP="004B4CE5">
      <w:pPr>
        <w:pStyle w:val="affffa"/>
        <w:spacing w:after="0"/>
        <w:ind w:firstLine="720"/>
        <w:rPr>
          <w:sz w:val="24"/>
        </w:rPr>
      </w:pPr>
      <w:r w:rsidRPr="00D82D18">
        <w:rPr>
          <w:b/>
          <w:sz w:val="24"/>
        </w:rPr>
        <w:t>Здание жилое многоквартирное</w:t>
      </w:r>
      <w:r w:rsidRPr="00D82D18">
        <w:rPr>
          <w:sz w:val="24"/>
        </w:rPr>
        <w:t xml:space="preserve"> - жилое здание, в котором квартиры имеют общие вне квартирные помещения и инженерные системы.</w:t>
      </w:r>
    </w:p>
    <w:p w:rsidR="004B4CE5" w:rsidRPr="00D82D18" w:rsidRDefault="004B4CE5" w:rsidP="004B4CE5">
      <w:pPr>
        <w:pStyle w:val="affffa"/>
        <w:spacing w:after="0"/>
        <w:ind w:firstLine="720"/>
        <w:rPr>
          <w:sz w:val="24"/>
        </w:rPr>
      </w:pPr>
      <w:r w:rsidRPr="00D82D18">
        <w:rPr>
          <w:b/>
          <w:sz w:val="24"/>
        </w:rPr>
        <w:t>Здание жилое многоквартирное секционного типа</w:t>
      </w:r>
      <w:r w:rsidRPr="00D82D18">
        <w:rPr>
          <w:sz w:val="24"/>
        </w:rPr>
        <w:t xml:space="preserve">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 </w:t>
      </w:r>
    </w:p>
    <w:p w:rsidR="004B4CE5" w:rsidRPr="00D82D18" w:rsidRDefault="004B4CE5" w:rsidP="004B4CE5">
      <w:pPr>
        <w:pStyle w:val="affffa"/>
        <w:spacing w:after="0"/>
        <w:ind w:firstLine="720"/>
        <w:rPr>
          <w:sz w:val="24"/>
        </w:rPr>
      </w:pPr>
      <w:r w:rsidRPr="00D82D18">
        <w:rPr>
          <w:b/>
          <w:sz w:val="24"/>
        </w:rPr>
        <w:t>Секция жилого здания</w:t>
      </w:r>
      <w:r w:rsidRPr="00D82D18">
        <w:rPr>
          <w:sz w:val="24"/>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rsidR="004B4CE5" w:rsidRPr="00D82D18" w:rsidRDefault="004B4CE5" w:rsidP="004B4CE5">
      <w:pPr>
        <w:pStyle w:val="affffa"/>
        <w:spacing w:after="0"/>
        <w:ind w:firstLine="720"/>
        <w:rPr>
          <w:sz w:val="24"/>
        </w:rPr>
      </w:pPr>
      <w:r w:rsidRPr="00D82D18">
        <w:rPr>
          <w:b/>
          <w:sz w:val="24"/>
        </w:rPr>
        <w:t>Здание жилое многоквартирное галерейного типа</w:t>
      </w:r>
      <w:r w:rsidRPr="00D82D18">
        <w:rPr>
          <w:sz w:val="24"/>
        </w:rPr>
        <w:t xml:space="preserve"> - здание, в котором все квартиры этажа имеют выходы через общую галерею не менее чем на две лестницы.</w:t>
      </w:r>
    </w:p>
    <w:p w:rsidR="004B4CE5" w:rsidRPr="00D82D18" w:rsidRDefault="004B4CE5" w:rsidP="004B4CE5">
      <w:pPr>
        <w:pStyle w:val="affffa"/>
        <w:spacing w:after="0"/>
        <w:ind w:firstLine="720"/>
        <w:rPr>
          <w:sz w:val="24"/>
        </w:rPr>
      </w:pPr>
      <w:r w:rsidRPr="00D82D18">
        <w:rPr>
          <w:b/>
          <w:sz w:val="24"/>
        </w:rPr>
        <w:t>Здание жилое многоквартирное коридорного типа</w:t>
      </w:r>
      <w:r w:rsidRPr="00D82D18">
        <w:rPr>
          <w:sz w:val="24"/>
        </w:rPr>
        <w:t xml:space="preserve"> - здание, в котором все квартиры этажа имеют выходы через общий коридор не менее чем на две лестницы.</w:t>
      </w:r>
    </w:p>
    <w:p w:rsidR="004B4CE5" w:rsidRPr="00D82D18" w:rsidRDefault="004B4CE5" w:rsidP="004B4CE5">
      <w:pPr>
        <w:pStyle w:val="affffa"/>
        <w:spacing w:after="0"/>
        <w:ind w:firstLine="720"/>
        <w:rPr>
          <w:sz w:val="24"/>
        </w:rPr>
      </w:pPr>
      <w:r w:rsidRPr="00D82D18">
        <w:rPr>
          <w:b/>
          <w:sz w:val="24"/>
        </w:rPr>
        <w:lastRenderedPageBreak/>
        <w:t>Блокированный жилой дом (дом жилой блокированной застройки)</w:t>
      </w:r>
      <w:r w:rsidRPr="00D82D18">
        <w:rPr>
          <w:sz w:val="24"/>
        </w:rPr>
        <w:t xml:space="preserve">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имеют общую стену (общие стены) без проемов с соседним блоком или соседними блоками, расположены на отдельном земельном участке и имеют выход на территорию общего пользования.</w:t>
      </w:r>
    </w:p>
    <w:p w:rsidR="004B4CE5" w:rsidRPr="00D82D18" w:rsidRDefault="004B4CE5" w:rsidP="004B4CE5">
      <w:pPr>
        <w:pStyle w:val="affffa"/>
        <w:spacing w:after="0"/>
        <w:ind w:firstLine="720"/>
        <w:rPr>
          <w:sz w:val="24"/>
        </w:rPr>
      </w:pPr>
      <w:r w:rsidRPr="00D82D18">
        <w:rPr>
          <w:b/>
          <w:sz w:val="24"/>
        </w:rPr>
        <w:t>Приквартирный участок</w:t>
      </w:r>
      <w:r w:rsidRPr="00D82D18">
        <w:rPr>
          <w:sz w:val="24"/>
        </w:rPr>
        <w:t xml:space="preserve"> - земельный участок, примыкающий к жилому зданию (квартире) с непосредственным выходом на него.</w:t>
      </w:r>
    </w:p>
    <w:p w:rsidR="004B4CE5" w:rsidRPr="00D82D18" w:rsidRDefault="004B4CE5" w:rsidP="004B4CE5">
      <w:pPr>
        <w:pStyle w:val="affffa"/>
        <w:spacing w:after="0"/>
        <w:ind w:firstLine="720"/>
        <w:rPr>
          <w:sz w:val="24"/>
        </w:rPr>
      </w:pPr>
      <w:r w:rsidRPr="00D82D18">
        <w:rPr>
          <w:b/>
          <w:sz w:val="24"/>
        </w:rPr>
        <w:t>Этаж надземный</w:t>
      </w:r>
      <w:r w:rsidRPr="00D82D18">
        <w:rPr>
          <w:sz w:val="24"/>
        </w:rPr>
        <w:t xml:space="preserve"> - этаж с отметкой пола помещений не ниже планировочной отметки земли.</w:t>
      </w:r>
    </w:p>
    <w:p w:rsidR="004B4CE5" w:rsidRPr="00D82D18" w:rsidRDefault="004B4CE5" w:rsidP="004B4CE5">
      <w:pPr>
        <w:pStyle w:val="affffa"/>
        <w:spacing w:after="0"/>
        <w:ind w:firstLine="720"/>
        <w:rPr>
          <w:sz w:val="24"/>
        </w:rPr>
      </w:pPr>
      <w:r w:rsidRPr="00D82D18">
        <w:rPr>
          <w:b/>
          <w:sz w:val="24"/>
        </w:rPr>
        <w:t>Этаж подземный</w:t>
      </w:r>
      <w:r w:rsidRPr="00D82D18">
        <w:rPr>
          <w:sz w:val="24"/>
        </w:rPr>
        <w:t xml:space="preserve"> - этаж с отметкой пола помещений ниже планировочной отметки земли на всю высоту помещений.</w:t>
      </w:r>
    </w:p>
    <w:p w:rsidR="004B4CE5" w:rsidRPr="00D82D18" w:rsidRDefault="004B4CE5" w:rsidP="004B4CE5">
      <w:pPr>
        <w:pStyle w:val="affffa"/>
        <w:spacing w:after="0"/>
        <w:ind w:firstLine="720"/>
        <w:rPr>
          <w:sz w:val="24"/>
        </w:rPr>
      </w:pPr>
      <w:r w:rsidRPr="00D82D18">
        <w:rPr>
          <w:b/>
          <w:sz w:val="24"/>
        </w:rPr>
        <w:t>Этаж первый</w:t>
      </w:r>
      <w:r w:rsidRPr="00D82D18">
        <w:rPr>
          <w:sz w:val="24"/>
        </w:rPr>
        <w:t xml:space="preserve"> - нижний надземный этаж здания.</w:t>
      </w:r>
    </w:p>
    <w:p w:rsidR="004B4CE5" w:rsidRPr="00D82D18" w:rsidRDefault="004B4CE5" w:rsidP="004B4CE5">
      <w:pPr>
        <w:pStyle w:val="affffa"/>
        <w:spacing w:after="0"/>
        <w:ind w:firstLine="720"/>
        <w:rPr>
          <w:sz w:val="24"/>
        </w:rPr>
      </w:pPr>
      <w:r w:rsidRPr="00D82D18">
        <w:rPr>
          <w:b/>
          <w:sz w:val="24"/>
        </w:rPr>
        <w:t>Этаж цокольный</w:t>
      </w:r>
      <w:r w:rsidRPr="00D82D18">
        <w:rPr>
          <w:sz w:val="24"/>
        </w:rPr>
        <w:t xml:space="preserve"> - этаж с отметкой пола помещений ниже планировочной отметки земли на высоту не более половины высоты помещений.</w:t>
      </w:r>
    </w:p>
    <w:p w:rsidR="004B4CE5" w:rsidRPr="00D82D18" w:rsidRDefault="004B4CE5" w:rsidP="004B4CE5">
      <w:pPr>
        <w:pStyle w:val="affffa"/>
        <w:spacing w:after="0"/>
        <w:ind w:firstLine="720"/>
        <w:rPr>
          <w:sz w:val="24"/>
        </w:rPr>
      </w:pPr>
      <w:r w:rsidRPr="00D82D18">
        <w:rPr>
          <w:b/>
          <w:sz w:val="24"/>
        </w:rPr>
        <w:t>Этаж подвальный</w:t>
      </w:r>
      <w:r w:rsidRPr="00D82D18">
        <w:rPr>
          <w:sz w:val="24"/>
        </w:rPr>
        <w:t xml:space="preserve"> - этаж с отметкой пола помещений ниже планировочной отметки земли более чем наполовину высоты помещений или первый подземный этаж.</w:t>
      </w:r>
    </w:p>
    <w:p w:rsidR="004B4CE5" w:rsidRPr="00D82D18" w:rsidRDefault="004B4CE5" w:rsidP="004B4CE5">
      <w:pPr>
        <w:pStyle w:val="affffa"/>
        <w:spacing w:after="0"/>
        <w:ind w:firstLine="720"/>
        <w:rPr>
          <w:sz w:val="24"/>
        </w:rPr>
      </w:pPr>
      <w:r w:rsidRPr="00D82D18">
        <w:rPr>
          <w:b/>
          <w:sz w:val="24"/>
        </w:rPr>
        <w:t>Этаж мансардный</w:t>
      </w:r>
      <w:r w:rsidRPr="00D82D18">
        <w:rPr>
          <w:sz w:val="24"/>
        </w:rPr>
        <w:t xml:space="preserve"> - этаж в чердачном пространстве, фасад которого полностью или частично образован поверхностью (поверхностями) наклонной, ломанной или криволинейной крыши.</w:t>
      </w:r>
    </w:p>
    <w:p w:rsidR="004B4CE5" w:rsidRPr="00D82D18" w:rsidRDefault="004B4CE5" w:rsidP="004B4CE5">
      <w:pPr>
        <w:pStyle w:val="affffa"/>
        <w:spacing w:after="0"/>
        <w:ind w:firstLine="720"/>
        <w:rPr>
          <w:sz w:val="24"/>
        </w:rPr>
      </w:pPr>
      <w:r w:rsidRPr="00D82D18">
        <w:rPr>
          <w:b/>
          <w:sz w:val="24"/>
        </w:rPr>
        <w:t>Этаж технический</w:t>
      </w:r>
      <w:r w:rsidRPr="00D82D18">
        <w:rPr>
          <w:sz w:val="24"/>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rsidR="004B4CE5" w:rsidRPr="00D82D18" w:rsidRDefault="004B4CE5" w:rsidP="004B4CE5">
      <w:pPr>
        <w:pStyle w:val="affffa"/>
        <w:spacing w:after="0"/>
        <w:ind w:firstLine="720"/>
        <w:rPr>
          <w:sz w:val="24"/>
        </w:rPr>
      </w:pPr>
      <w:r w:rsidRPr="00D82D18">
        <w:rPr>
          <w:b/>
          <w:sz w:val="24"/>
        </w:rPr>
        <w:t>Планировочная отметка земли</w:t>
      </w:r>
      <w:r w:rsidRPr="00D82D18">
        <w:rPr>
          <w:sz w:val="24"/>
        </w:rPr>
        <w:t xml:space="preserve"> - уровень земли на границе земли и отмостки здания.</w:t>
      </w:r>
    </w:p>
    <w:p w:rsidR="004B4CE5" w:rsidRPr="00D82D18" w:rsidRDefault="004B4CE5" w:rsidP="004B4CE5">
      <w:pPr>
        <w:pStyle w:val="affffa"/>
        <w:spacing w:after="0"/>
        <w:ind w:firstLine="720"/>
        <w:rPr>
          <w:sz w:val="24"/>
        </w:rPr>
      </w:pPr>
      <w:r w:rsidRPr="00D82D18">
        <w:rPr>
          <w:b/>
          <w:sz w:val="24"/>
        </w:rPr>
        <w:t>Гостевой дом для сезонного проживания отдыхающих и туристов (далее - гостевой дом)</w:t>
      </w:r>
      <w:r w:rsidRPr="00D82D18">
        <w:rPr>
          <w:sz w:val="24"/>
        </w:rPr>
        <w:t xml:space="preserve">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rsidR="004B4CE5" w:rsidRPr="00D82D18" w:rsidRDefault="004B4CE5" w:rsidP="004B4CE5">
      <w:pPr>
        <w:pStyle w:val="affffa"/>
        <w:spacing w:after="0"/>
        <w:ind w:firstLine="720"/>
        <w:rPr>
          <w:sz w:val="24"/>
        </w:rPr>
      </w:pPr>
      <w:r w:rsidRPr="00D82D18">
        <w:rPr>
          <w:b/>
          <w:sz w:val="24"/>
        </w:rPr>
        <w:t>Доходный дом</w:t>
      </w:r>
      <w:r w:rsidRPr="00D82D18">
        <w:rPr>
          <w:sz w:val="24"/>
        </w:rPr>
        <w:t xml:space="preserve"> - многоквартирный жилой дом, возведенный на участке, предоставленном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 </w:t>
      </w:r>
    </w:p>
    <w:p w:rsidR="004B4CE5" w:rsidRPr="00D82D18" w:rsidRDefault="004B4CE5" w:rsidP="004B4CE5">
      <w:pPr>
        <w:pStyle w:val="affffa"/>
        <w:spacing w:after="0"/>
        <w:ind w:firstLine="720"/>
        <w:rPr>
          <w:sz w:val="24"/>
        </w:rPr>
      </w:pPr>
      <w:r w:rsidRPr="00D82D18">
        <w:rPr>
          <w:b/>
          <w:sz w:val="24"/>
        </w:rPr>
        <w:t>Подрядчик</w:t>
      </w:r>
      <w:r w:rsidRPr="00D82D18">
        <w:rPr>
          <w:sz w:val="24"/>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4B4CE5" w:rsidRPr="00D82D18" w:rsidRDefault="004B4CE5" w:rsidP="004B4CE5">
      <w:pPr>
        <w:pStyle w:val="affffa"/>
        <w:spacing w:after="0"/>
        <w:ind w:firstLine="720"/>
        <w:rPr>
          <w:sz w:val="24"/>
        </w:rPr>
      </w:pPr>
      <w:r w:rsidRPr="00D82D18">
        <w:rPr>
          <w:b/>
          <w:sz w:val="24"/>
        </w:rPr>
        <w:t>Прибрежная защитная полоса</w:t>
      </w:r>
      <w:r w:rsidRPr="00D82D18">
        <w:rPr>
          <w:sz w:val="24"/>
        </w:rPr>
        <w:t xml:space="preserve"> – часть водоохраной зоны, для которой вводятся дополнительные ограничения хозяйственной и иной деятельности.</w:t>
      </w:r>
    </w:p>
    <w:p w:rsidR="004B4CE5" w:rsidRPr="00D82D18" w:rsidRDefault="004B4CE5" w:rsidP="004B4CE5">
      <w:pPr>
        <w:pStyle w:val="affffa"/>
        <w:spacing w:after="0"/>
        <w:ind w:firstLine="720"/>
        <w:rPr>
          <w:sz w:val="24"/>
        </w:rPr>
      </w:pPr>
      <w:r w:rsidRPr="00D82D18">
        <w:rPr>
          <w:b/>
          <w:sz w:val="24"/>
        </w:rPr>
        <w:t>Процент застройки участка</w:t>
      </w:r>
      <w:r w:rsidRPr="00D82D18">
        <w:rPr>
          <w:sz w:val="24"/>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 </w:t>
      </w:r>
    </w:p>
    <w:p w:rsidR="004B4CE5" w:rsidRPr="00D82D18" w:rsidRDefault="004B4CE5" w:rsidP="004B4CE5">
      <w:pPr>
        <w:pStyle w:val="affffa"/>
        <w:spacing w:after="0"/>
        <w:ind w:firstLine="720"/>
        <w:rPr>
          <w:sz w:val="24"/>
        </w:rPr>
      </w:pPr>
      <w:r w:rsidRPr="00D82D18">
        <w:rPr>
          <w:b/>
          <w:sz w:val="24"/>
        </w:rPr>
        <w:t>Максимальный процент застройки в границах земельного участка</w:t>
      </w:r>
      <w:r w:rsidRPr="00D82D18">
        <w:rPr>
          <w:sz w:val="24"/>
        </w:rPr>
        <w:t xml:space="preserve"> - отношение суммарной площади земельного участка, которая может быть застроена, ко всей площади земельного участка.</w:t>
      </w:r>
    </w:p>
    <w:p w:rsidR="004B4CE5" w:rsidRPr="00D82D18" w:rsidRDefault="004B4CE5" w:rsidP="004B4CE5">
      <w:pPr>
        <w:pStyle w:val="affffa"/>
        <w:spacing w:after="0"/>
        <w:ind w:firstLine="720"/>
        <w:rPr>
          <w:sz w:val="24"/>
        </w:rPr>
      </w:pPr>
      <w:r w:rsidRPr="00D82D18">
        <w:rPr>
          <w:b/>
          <w:sz w:val="24"/>
        </w:rPr>
        <w:t>Публичный сервитут</w:t>
      </w:r>
      <w:r w:rsidRPr="00D82D18">
        <w:rPr>
          <w:sz w:val="24"/>
        </w:rPr>
        <w:t xml:space="preserve"> – право ограниченного пользования недвижимостью, установленное законом или иным нормативным правовым актом Российской Федерации, </w:t>
      </w:r>
      <w:r w:rsidRPr="00D82D18">
        <w:rPr>
          <w:sz w:val="24"/>
        </w:rPr>
        <w:lastRenderedPageBreak/>
        <w:t xml:space="preserve">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rsidR="004B4CE5" w:rsidRPr="00D82D18" w:rsidRDefault="004B4CE5" w:rsidP="004B4CE5">
      <w:pPr>
        <w:pStyle w:val="affffa"/>
        <w:spacing w:after="0"/>
        <w:ind w:firstLine="720"/>
        <w:rPr>
          <w:sz w:val="24"/>
        </w:rPr>
      </w:pPr>
      <w:r w:rsidRPr="00D82D18">
        <w:rPr>
          <w:b/>
          <w:sz w:val="24"/>
        </w:rPr>
        <w:t>Разрешенное использование земельных участков и иных объектов недвижимости</w:t>
      </w:r>
      <w:r w:rsidRPr="00D82D18">
        <w:rPr>
          <w:sz w:val="24"/>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4B4CE5" w:rsidRPr="00D82D18" w:rsidRDefault="004B4CE5" w:rsidP="004B4CE5">
      <w:pPr>
        <w:pStyle w:val="affffa"/>
        <w:spacing w:after="0"/>
        <w:ind w:firstLine="720"/>
        <w:rPr>
          <w:sz w:val="24"/>
        </w:rPr>
      </w:pPr>
      <w:r w:rsidRPr="00D82D18">
        <w:rPr>
          <w:b/>
          <w:sz w:val="24"/>
        </w:rPr>
        <w:t>Частный сервитут</w:t>
      </w:r>
      <w:r w:rsidRPr="00D82D18">
        <w:rPr>
          <w:sz w:val="24"/>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4B4CE5" w:rsidRPr="00D82D18" w:rsidRDefault="004B4CE5" w:rsidP="004B4CE5">
      <w:pPr>
        <w:pStyle w:val="affffa"/>
        <w:spacing w:after="0"/>
        <w:ind w:firstLine="720"/>
        <w:rPr>
          <w:sz w:val="24"/>
        </w:rPr>
      </w:pPr>
      <w:r w:rsidRPr="00D82D18">
        <w:rPr>
          <w:b/>
          <w:sz w:val="24"/>
        </w:rPr>
        <w:t>Озелененная территория</w:t>
      </w:r>
      <w:r w:rsidRPr="00D82D18">
        <w:rPr>
          <w:sz w:val="24"/>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rsidR="004B4CE5" w:rsidRPr="00D82D18" w:rsidRDefault="004B4CE5" w:rsidP="004B4CE5">
      <w:pPr>
        <w:pStyle w:val="affffa"/>
        <w:spacing w:after="0"/>
        <w:ind w:firstLine="720"/>
        <w:rPr>
          <w:sz w:val="24"/>
        </w:rPr>
      </w:pPr>
      <w:r w:rsidRPr="00D82D18">
        <w:rPr>
          <w:b/>
          <w:sz w:val="24"/>
        </w:rPr>
        <w:t>Коэффициент озеленения</w:t>
      </w:r>
      <w:r w:rsidRPr="00D82D18">
        <w:rPr>
          <w:sz w:val="24"/>
        </w:rPr>
        <w:t xml:space="preserve"> - отношение территории земельного участка, которая должна быть занята зелеными насаждениями, ко всей площади участка (в процентах).</w:t>
      </w:r>
    </w:p>
    <w:p w:rsidR="004B4CE5" w:rsidRPr="00D82D18" w:rsidRDefault="004B4CE5" w:rsidP="004B4CE5">
      <w:pPr>
        <w:pStyle w:val="affffa"/>
        <w:spacing w:after="0"/>
        <w:ind w:firstLine="720"/>
        <w:rPr>
          <w:sz w:val="24"/>
        </w:rPr>
      </w:pPr>
      <w:r w:rsidRPr="00D82D18">
        <w:rPr>
          <w:b/>
          <w:sz w:val="24"/>
        </w:rPr>
        <w:t>Квартал сохраняемой застройки</w:t>
      </w:r>
      <w:r w:rsidRPr="00D82D18">
        <w:rPr>
          <w:sz w:val="24"/>
        </w:rP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rsidR="004B4CE5" w:rsidRPr="00D82D18" w:rsidRDefault="004B4CE5" w:rsidP="004B4CE5">
      <w:pPr>
        <w:pStyle w:val="affffa"/>
        <w:spacing w:after="0"/>
        <w:ind w:firstLine="720"/>
        <w:rPr>
          <w:sz w:val="24"/>
        </w:rPr>
      </w:pPr>
      <w:r w:rsidRPr="00D82D18">
        <w:rPr>
          <w:b/>
          <w:sz w:val="24"/>
        </w:rPr>
        <w:t>Малые архитектурные формы</w:t>
      </w:r>
      <w:r w:rsidRPr="00D82D18">
        <w:rPr>
          <w:sz w:val="24"/>
        </w:rPr>
        <w:t xml:space="preserve"> - фонтаны, декоративные бассейны, водопады, беседки, теневые навесы, перголы, подпорные стенки, лестницы, кровли, парапеты, оборудование для игр детей и отдыха взрослого населения, ограждения, садово-парковая мебель и тому подобное.</w:t>
      </w:r>
    </w:p>
    <w:p w:rsidR="004B4CE5" w:rsidRPr="00D82D18" w:rsidRDefault="004B4CE5" w:rsidP="004B4CE5">
      <w:pPr>
        <w:pStyle w:val="affffa"/>
        <w:spacing w:after="0"/>
        <w:ind w:firstLine="720"/>
        <w:rPr>
          <w:sz w:val="24"/>
        </w:rPr>
      </w:pPr>
      <w:r w:rsidRPr="00D82D18">
        <w:rPr>
          <w:b/>
          <w:sz w:val="24"/>
        </w:rPr>
        <w:t>Защитные дорожные сооружения</w:t>
      </w:r>
      <w:r w:rsidRPr="00D82D18">
        <w:rPr>
          <w:sz w:val="24"/>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шумозащитные и ветрозащитные устройства; подобные сооружения. </w:t>
      </w:r>
    </w:p>
    <w:p w:rsidR="004B4CE5" w:rsidRPr="00D82D18" w:rsidRDefault="004B4CE5" w:rsidP="004B4CE5">
      <w:pPr>
        <w:pStyle w:val="affffa"/>
        <w:spacing w:after="0"/>
        <w:ind w:firstLine="720"/>
        <w:rPr>
          <w:sz w:val="24"/>
        </w:rPr>
      </w:pPr>
      <w:r w:rsidRPr="00D82D18">
        <w:rPr>
          <w:b/>
          <w:sz w:val="24"/>
        </w:rPr>
        <w:t>Стоянка для автомобилей (автостоянка)</w:t>
      </w:r>
      <w:r w:rsidRPr="00D82D18">
        <w:rPr>
          <w:sz w:val="24"/>
        </w:rPr>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rsidR="004B4CE5" w:rsidRPr="00D82D18" w:rsidRDefault="004B4CE5" w:rsidP="004B4CE5">
      <w:pPr>
        <w:pStyle w:val="affffa"/>
        <w:spacing w:after="0"/>
        <w:ind w:firstLine="720"/>
        <w:rPr>
          <w:sz w:val="24"/>
        </w:rPr>
      </w:pPr>
      <w:r w:rsidRPr="00D82D18">
        <w:rPr>
          <w:b/>
          <w:sz w:val="24"/>
        </w:rPr>
        <w:t>Надземная автостоянка закрытого типа</w:t>
      </w:r>
      <w:r w:rsidRPr="00D82D18">
        <w:rPr>
          <w:sz w:val="24"/>
        </w:rPr>
        <w:t xml:space="preserve"> - автостоянка с наружными стеновыми ограждениями (гаражи, гаражи-стоянки, гаражные комплексы).</w:t>
      </w:r>
    </w:p>
    <w:p w:rsidR="004B4CE5" w:rsidRPr="00D82D18" w:rsidRDefault="004B4CE5" w:rsidP="004B4CE5">
      <w:pPr>
        <w:pStyle w:val="affffa"/>
        <w:spacing w:after="0"/>
        <w:ind w:firstLine="720"/>
        <w:rPr>
          <w:sz w:val="24"/>
        </w:rPr>
      </w:pPr>
      <w:r w:rsidRPr="00D82D18">
        <w:rPr>
          <w:b/>
          <w:sz w:val="24"/>
        </w:rPr>
        <w:t>Автостоянка открытого типа</w:t>
      </w:r>
      <w:r w:rsidRPr="00D82D18">
        <w:rPr>
          <w:sz w:val="24"/>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4B4CE5" w:rsidRPr="00D82D18" w:rsidRDefault="004B4CE5" w:rsidP="004B4CE5">
      <w:pPr>
        <w:pStyle w:val="affffa"/>
        <w:spacing w:after="0"/>
        <w:ind w:firstLine="720"/>
        <w:rPr>
          <w:sz w:val="24"/>
        </w:rPr>
      </w:pPr>
      <w:r w:rsidRPr="00D82D18">
        <w:rPr>
          <w:b/>
          <w:sz w:val="24"/>
        </w:rPr>
        <w:t>Парковка (парковочное место)</w:t>
      </w:r>
      <w:r w:rsidRPr="00D82D18">
        <w:rPr>
          <w:sz w:val="24"/>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4B4CE5" w:rsidRPr="00D82D18" w:rsidRDefault="004B4CE5" w:rsidP="004B4CE5">
      <w:pPr>
        <w:pStyle w:val="affffa"/>
        <w:spacing w:after="0"/>
        <w:ind w:firstLine="720"/>
        <w:rPr>
          <w:sz w:val="24"/>
        </w:rPr>
      </w:pPr>
      <w:r w:rsidRPr="00D82D18">
        <w:rPr>
          <w:b/>
          <w:sz w:val="24"/>
        </w:rPr>
        <w:t>Гостевые стоянки</w:t>
      </w:r>
      <w:r w:rsidRPr="00D82D18">
        <w:rPr>
          <w:sz w:val="24"/>
        </w:rPr>
        <w:t xml:space="preserve"> - открытые площадки, предназначенные для кратковременного хранения (стоянки) легковых автомобилей.</w:t>
      </w:r>
    </w:p>
    <w:p w:rsidR="004B4CE5" w:rsidRPr="00D82D18" w:rsidRDefault="004B4CE5" w:rsidP="004B4CE5">
      <w:pPr>
        <w:pStyle w:val="affffa"/>
        <w:spacing w:after="0"/>
        <w:ind w:firstLine="720"/>
        <w:rPr>
          <w:sz w:val="24"/>
        </w:rPr>
      </w:pPr>
      <w:r w:rsidRPr="00D82D18">
        <w:rPr>
          <w:b/>
          <w:sz w:val="24"/>
        </w:rPr>
        <w:t>Магазин</w:t>
      </w:r>
      <w:r w:rsidRPr="00D82D18">
        <w:rPr>
          <w:sz w:val="24"/>
        </w:rPr>
        <w:t xml:space="preserve">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rsidR="004B4CE5" w:rsidRPr="00D82D18" w:rsidRDefault="004B4CE5" w:rsidP="004B4CE5">
      <w:pPr>
        <w:pStyle w:val="affffa"/>
        <w:spacing w:after="0"/>
        <w:ind w:firstLine="720"/>
        <w:rPr>
          <w:sz w:val="24"/>
        </w:rPr>
      </w:pPr>
      <w:r w:rsidRPr="00D82D18">
        <w:rPr>
          <w:b/>
          <w:sz w:val="24"/>
        </w:rPr>
        <w:lastRenderedPageBreak/>
        <w:t>Киоск</w:t>
      </w:r>
      <w:r w:rsidRPr="00D82D18">
        <w:rPr>
          <w:sz w:val="24"/>
        </w:rPr>
        <w:t xml:space="preserve"> - нестационарный торговый объект, представляющий собой  некапитальное,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кв.м.</w:t>
      </w:r>
    </w:p>
    <w:p w:rsidR="004B4CE5" w:rsidRPr="00D82D18" w:rsidRDefault="004B4CE5" w:rsidP="004B4CE5">
      <w:pPr>
        <w:pStyle w:val="affffa"/>
        <w:spacing w:after="0"/>
        <w:ind w:firstLine="720"/>
        <w:rPr>
          <w:sz w:val="24"/>
        </w:rPr>
      </w:pPr>
      <w:r w:rsidRPr="00D82D18">
        <w:rPr>
          <w:b/>
          <w:sz w:val="24"/>
        </w:rPr>
        <w:t>Торговый павильон</w:t>
      </w:r>
      <w:r w:rsidRPr="00D82D18">
        <w:rPr>
          <w:sz w:val="24"/>
        </w:rPr>
        <w:t xml:space="preserve"> - нестационарный торговый объект, представляющий собой некапитальное, одноэтажное сооружение, имеющее торговый зал рассчитанный на одно или несколько рабочих мест продавцов и помещение для хранения товарного запаса.</w:t>
      </w:r>
    </w:p>
    <w:p w:rsidR="004B4CE5" w:rsidRPr="00D82D18" w:rsidRDefault="004B4CE5" w:rsidP="004B4CE5">
      <w:pPr>
        <w:pStyle w:val="affffa"/>
        <w:spacing w:after="0"/>
        <w:ind w:firstLine="720"/>
        <w:rPr>
          <w:sz w:val="24"/>
        </w:rPr>
      </w:pPr>
      <w:r w:rsidRPr="00D82D18">
        <w:rPr>
          <w:b/>
          <w:sz w:val="24"/>
        </w:rPr>
        <w:t>Пандус</w:t>
      </w:r>
      <w:r w:rsidRPr="00D82D18">
        <w:rPr>
          <w:sz w:val="24"/>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rsidR="004B4CE5" w:rsidRPr="00D82D18" w:rsidRDefault="004B4CE5" w:rsidP="004B4CE5">
      <w:pPr>
        <w:pStyle w:val="affffa"/>
        <w:spacing w:after="0"/>
        <w:ind w:firstLine="720"/>
        <w:rPr>
          <w:sz w:val="24"/>
        </w:rPr>
      </w:pPr>
      <w:r w:rsidRPr="00D82D18">
        <w:rPr>
          <w:b/>
          <w:sz w:val="24"/>
        </w:rPr>
        <w:t>Маломобильные граждане</w:t>
      </w:r>
      <w:r w:rsidRPr="00D82D18">
        <w:rPr>
          <w:sz w:val="24"/>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 </w:t>
      </w:r>
    </w:p>
    <w:p w:rsidR="004B4CE5" w:rsidRPr="00D82D18" w:rsidRDefault="004B4CE5" w:rsidP="004B4CE5">
      <w:pPr>
        <w:pStyle w:val="affffa"/>
        <w:spacing w:after="0"/>
        <w:ind w:firstLine="720"/>
        <w:rPr>
          <w:sz w:val="24"/>
        </w:rPr>
      </w:pPr>
      <w:r w:rsidRPr="00D82D18">
        <w:rPr>
          <w:b/>
          <w:sz w:val="24"/>
        </w:rPr>
        <w:t xml:space="preserve">Контейнер </w:t>
      </w:r>
      <w:r w:rsidRPr="00D82D18">
        <w:rPr>
          <w:sz w:val="24"/>
        </w:rPr>
        <w:t>– стандартная емкость для сбора ТБО объемом 0,6 - 1,5 кубических метров.</w:t>
      </w:r>
    </w:p>
    <w:p w:rsidR="004B4CE5" w:rsidRPr="00D82D18" w:rsidRDefault="004B4CE5" w:rsidP="004B4CE5">
      <w:pPr>
        <w:pStyle w:val="affffa"/>
        <w:spacing w:after="0"/>
        <w:ind w:firstLine="720"/>
        <w:rPr>
          <w:sz w:val="24"/>
        </w:rPr>
      </w:pPr>
      <w:r w:rsidRPr="00D82D18">
        <w:rPr>
          <w:b/>
          <w:sz w:val="24"/>
        </w:rPr>
        <w:t>Бункер-накопитель</w:t>
      </w:r>
      <w:r w:rsidRPr="00D82D18">
        <w:rPr>
          <w:sz w:val="24"/>
        </w:rPr>
        <w:t xml:space="preserve"> – стандартная емкость для сбора КГМ объемом             более 2,0 кубических метров.</w:t>
      </w:r>
    </w:p>
    <w:p w:rsidR="006C3410" w:rsidRPr="00D82D18" w:rsidRDefault="006C3410" w:rsidP="0086399A">
      <w:pPr>
        <w:rPr>
          <w:rFonts w:ascii="Times New Roman" w:hAnsi="Times New Roman" w:cs="Times New Roman"/>
          <w:b/>
          <w:i/>
        </w:rPr>
      </w:pPr>
    </w:p>
    <w:p w:rsidR="001F65CE" w:rsidRPr="00D82D18" w:rsidRDefault="00C25009" w:rsidP="006453D0">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36" w:name="_Toc25928555"/>
      <w:r w:rsidRPr="00D82D18">
        <w:rPr>
          <w:rFonts w:ascii="Times New Roman" w:eastAsiaTheme="majorEastAsia" w:hAnsi="Times New Roman" w:cs="Times New Roman"/>
          <w:color w:val="auto"/>
          <w:lang w:eastAsia="en-US"/>
        </w:rPr>
        <w:t>Статья 2.</w:t>
      </w:r>
      <w:r w:rsidR="0035764D" w:rsidRPr="00D82D18">
        <w:rPr>
          <w:rFonts w:ascii="Times New Roman" w:eastAsiaTheme="majorEastAsia" w:hAnsi="Times New Roman" w:cs="Times New Roman"/>
          <w:color w:val="auto"/>
          <w:lang w:eastAsia="en-US"/>
        </w:rPr>
        <w:t xml:space="preserve"> </w:t>
      </w:r>
      <w:r w:rsidR="00FF002A" w:rsidRPr="00D82D18">
        <w:rPr>
          <w:rFonts w:ascii="Times New Roman" w:eastAsiaTheme="majorEastAsia" w:hAnsi="Times New Roman" w:cs="Times New Roman"/>
          <w:color w:val="auto"/>
          <w:lang w:eastAsia="en-US"/>
        </w:rPr>
        <w:t>Основания введения, назначение и состав Правил</w:t>
      </w:r>
      <w:bookmarkEnd w:id="36"/>
    </w:p>
    <w:p w:rsidR="007C60B0" w:rsidRPr="00D82D18" w:rsidRDefault="005B6AB6" w:rsidP="0086399A">
      <w:pPr>
        <w:rPr>
          <w:rFonts w:ascii="Times New Roman" w:hAnsi="Times New Roman" w:cs="Times New Roman"/>
        </w:rPr>
      </w:pPr>
      <w:r w:rsidRPr="00D82D18">
        <w:rPr>
          <w:rFonts w:ascii="Times New Roman" w:hAnsi="Times New Roman" w:cs="Times New Roman"/>
        </w:rPr>
        <w:t>1.</w:t>
      </w:r>
      <w:r w:rsidR="006C3410" w:rsidRPr="00D82D18">
        <w:rPr>
          <w:rFonts w:ascii="Times New Roman" w:hAnsi="Times New Roman" w:cs="Times New Roman"/>
        </w:rPr>
        <w:t xml:space="preserve"> Настоящие Правила в соответствии с Градостроительным кодексом Российской Федерации, Земельным кодексом Российск</w:t>
      </w:r>
      <w:r w:rsidR="00E61C96" w:rsidRPr="00D82D18">
        <w:rPr>
          <w:rFonts w:ascii="Times New Roman" w:hAnsi="Times New Roman" w:cs="Times New Roman"/>
        </w:rPr>
        <w:t xml:space="preserve">ой Федерации предусматривают в </w:t>
      </w:r>
      <w:r w:rsidR="006C3410" w:rsidRPr="00D82D18">
        <w:rPr>
          <w:rFonts w:ascii="Times New Roman" w:hAnsi="Times New Roman" w:cs="Times New Roman"/>
        </w:rPr>
        <w:t>му</w:t>
      </w:r>
      <w:r w:rsidR="00E61C96" w:rsidRPr="00D82D18">
        <w:rPr>
          <w:rFonts w:ascii="Times New Roman" w:hAnsi="Times New Roman" w:cs="Times New Roman"/>
        </w:rPr>
        <w:t xml:space="preserve">ниципальном образовании </w:t>
      </w:r>
      <w:r w:rsidR="007E7AF3" w:rsidRPr="00D82D18">
        <w:rPr>
          <w:rFonts w:ascii="Times New Roman" w:hAnsi="Times New Roman" w:cs="Times New Roman"/>
        </w:rPr>
        <w:t>Песчаное</w:t>
      </w:r>
      <w:r w:rsidR="00E61C96" w:rsidRPr="00D82D18">
        <w:rPr>
          <w:rFonts w:ascii="Times New Roman" w:hAnsi="Times New Roman" w:cs="Times New Roman"/>
        </w:rPr>
        <w:t xml:space="preserve"> сельское поселение</w:t>
      </w:r>
      <w:r w:rsidR="006C3410" w:rsidRPr="00D82D18">
        <w:rPr>
          <w:rFonts w:ascii="Times New Roman" w:hAnsi="Times New Roman" w:cs="Times New Roman"/>
        </w:rPr>
        <w:t xml:space="preserve"> систему регулирования землепользования и застройки, которая основана на градостроительном зонировании – делении всей территории в границах </w:t>
      </w:r>
      <w:r w:rsidR="007E7AF3" w:rsidRPr="00D82D18">
        <w:rPr>
          <w:rFonts w:ascii="Times New Roman" w:hAnsi="Times New Roman" w:cs="Times New Roman"/>
        </w:rPr>
        <w:t>Песчаного</w:t>
      </w:r>
      <w:r w:rsidR="00E61C96" w:rsidRPr="00D82D18">
        <w:rPr>
          <w:rFonts w:ascii="Times New Roman" w:hAnsi="Times New Roman" w:cs="Times New Roman"/>
        </w:rPr>
        <w:t xml:space="preserve"> сельского поселения </w:t>
      </w:r>
      <w:r w:rsidR="006C3410" w:rsidRPr="00D82D18">
        <w:rPr>
          <w:rFonts w:ascii="Times New Roman" w:hAnsi="Times New Roman" w:cs="Times New Roman"/>
        </w:rPr>
        <w:t>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86399A" w:rsidRPr="00D82D18" w:rsidRDefault="005B6AB6" w:rsidP="0086399A">
      <w:pPr>
        <w:rPr>
          <w:rFonts w:ascii="Times New Roman" w:hAnsi="Times New Roman" w:cs="Times New Roman"/>
        </w:rPr>
      </w:pPr>
      <w:r w:rsidRPr="00D82D18">
        <w:rPr>
          <w:rFonts w:ascii="Times New Roman" w:hAnsi="Times New Roman" w:cs="Times New Roman"/>
        </w:rPr>
        <w:t>2</w:t>
      </w:r>
      <w:r w:rsidR="0086399A" w:rsidRPr="00D82D18">
        <w:rPr>
          <w:rFonts w:ascii="Times New Roman" w:hAnsi="Times New Roman" w:cs="Times New Roman"/>
        </w:rPr>
        <w:t>. Правила землепользования и застройки разрабатываются в целях:</w:t>
      </w:r>
    </w:p>
    <w:p w:rsidR="0086399A" w:rsidRPr="00D82D18" w:rsidRDefault="0086399A" w:rsidP="0086399A">
      <w:pPr>
        <w:rPr>
          <w:rFonts w:ascii="Times New Roman" w:hAnsi="Times New Roman" w:cs="Times New Roman"/>
        </w:rPr>
      </w:pPr>
      <w:r w:rsidRPr="00D82D18">
        <w:rPr>
          <w:rFonts w:ascii="Times New Roman" w:hAnsi="Times New Roman" w:cs="Times New Roman"/>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rsidR="0086399A" w:rsidRPr="00D82D18" w:rsidRDefault="0086399A" w:rsidP="0086399A">
      <w:pPr>
        <w:rPr>
          <w:rFonts w:ascii="Times New Roman" w:hAnsi="Times New Roman" w:cs="Times New Roman"/>
        </w:rPr>
      </w:pPr>
      <w:r w:rsidRPr="00D82D18">
        <w:rPr>
          <w:rFonts w:ascii="Times New Roman" w:hAnsi="Times New Roman" w:cs="Times New Roman"/>
        </w:rPr>
        <w:t>2) создания условий для планировки территорий муниципальных образований;</w:t>
      </w:r>
    </w:p>
    <w:p w:rsidR="0086399A" w:rsidRPr="00D82D18" w:rsidRDefault="0086399A" w:rsidP="0086399A">
      <w:pPr>
        <w:rPr>
          <w:rFonts w:ascii="Times New Roman" w:hAnsi="Times New Roman" w:cs="Times New Roman"/>
        </w:rPr>
      </w:pPr>
      <w:r w:rsidRPr="00D82D18">
        <w:rPr>
          <w:rFonts w:ascii="Times New Roman" w:hAnsi="Times New Roman" w:cs="Times New Roman"/>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86399A" w:rsidRPr="00D82D18" w:rsidRDefault="0086399A" w:rsidP="00B81737">
      <w:pPr>
        <w:rPr>
          <w:rFonts w:ascii="Times New Roman" w:hAnsi="Times New Roman" w:cs="Times New Roman"/>
        </w:rPr>
      </w:pPr>
      <w:r w:rsidRPr="00D82D18">
        <w:rPr>
          <w:rFonts w:ascii="Times New Roman" w:hAnsi="Times New Roman" w:cs="Times New Roman"/>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86399A" w:rsidRPr="00D82D18" w:rsidRDefault="005B6AB6" w:rsidP="00B81737">
      <w:pPr>
        <w:rPr>
          <w:rFonts w:ascii="Times New Roman" w:hAnsi="Times New Roman" w:cs="Times New Roman"/>
        </w:rPr>
      </w:pPr>
      <w:r w:rsidRPr="00D82D18">
        <w:rPr>
          <w:rFonts w:ascii="Times New Roman" w:hAnsi="Times New Roman" w:cs="Times New Roman"/>
        </w:rPr>
        <w:t>3</w:t>
      </w:r>
      <w:r w:rsidR="0086399A" w:rsidRPr="00D82D18">
        <w:rPr>
          <w:rFonts w:ascii="Times New Roman" w:hAnsi="Times New Roman" w:cs="Times New Roman"/>
        </w:rPr>
        <w:t>. Правила землепользования и застройки включают в себя:</w:t>
      </w:r>
    </w:p>
    <w:p w:rsidR="0086399A" w:rsidRPr="00D82D18" w:rsidRDefault="0086399A" w:rsidP="00B81737">
      <w:pPr>
        <w:rPr>
          <w:rFonts w:ascii="Times New Roman" w:hAnsi="Times New Roman" w:cs="Times New Roman"/>
        </w:rPr>
      </w:pPr>
      <w:r w:rsidRPr="00D82D18">
        <w:rPr>
          <w:rFonts w:ascii="Times New Roman" w:hAnsi="Times New Roman" w:cs="Times New Roman"/>
        </w:rPr>
        <w:t>1) порядок их применения и внесения изменений в указанные правила;</w:t>
      </w:r>
    </w:p>
    <w:p w:rsidR="0086399A" w:rsidRPr="00D82D18" w:rsidRDefault="0086399A" w:rsidP="0086399A">
      <w:pPr>
        <w:rPr>
          <w:rFonts w:ascii="Times New Roman" w:hAnsi="Times New Roman" w:cs="Times New Roman"/>
        </w:rPr>
      </w:pPr>
      <w:r w:rsidRPr="00D82D18">
        <w:rPr>
          <w:rFonts w:ascii="Times New Roman" w:hAnsi="Times New Roman" w:cs="Times New Roman"/>
        </w:rPr>
        <w:lastRenderedPageBreak/>
        <w:t>2) карту градостроительного зонирования;</w:t>
      </w:r>
    </w:p>
    <w:p w:rsidR="0086399A" w:rsidRPr="00D82D18" w:rsidRDefault="0086399A" w:rsidP="0086399A">
      <w:pPr>
        <w:rPr>
          <w:rFonts w:ascii="Times New Roman" w:hAnsi="Times New Roman" w:cs="Times New Roman"/>
        </w:rPr>
      </w:pPr>
      <w:r w:rsidRPr="00D82D18">
        <w:rPr>
          <w:rFonts w:ascii="Times New Roman" w:hAnsi="Times New Roman" w:cs="Times New Roman"/>
        </w:rPr>
        <w:t>3) градостроительные регламенты.</w:t>
      </w:r>
    </w:p>
    <w:p w:rsidR="0086399A" w:rsidRPr="00D82D18" w:rsidRDefault="005B6AB6" w:rsidP="0086399A">
      <w:pPr>
        <w:rPr>
          <w:rFonts w:ascii="Times New Roman" w:hAnsi="Times New Roman" w:cs="Times New Roman"/>
        </w:rPr>
      </w:pPr>
      <w:r w:rsidRPr="00D82D18">
        <w:rPr>
          <w:rFonts w:ascii="Times New Roman" w:hAnsi="Times New Roman" w:cs="Times New Roman"/>
        </w:rPr>
        <w:t>4</w:t>
      </w:r>
      <w:r w:rsidR="0086399A" w:rsidRPr="00D82D18">
        <w:rPr>
          <w:rFonts w:ascii="Times New Roman" w:hAnsi="Times New Roman" w:cs="Times New Roman"/>
        </w:rPr>
        <w:t>. Порядок применения правил землепользования и застройки и внесения в них изменений включает в себя положения:</w:t>
      </w:r>
    </w:p>
    <w:p w:rsidR="0086399A" w:rsidRPr="00D82D18" w:rsidRDefault="0086399A" w:rsidP="0086399A">
      <w:pPr>
        <w:rPr>
          <w:rFonts w:ascii="Times New Roman" w:hAnsi="Times New Roman" w:cs="Times New Roman"/>
        </w:rPr>
      </w:pPr>
      <w:r w:rsidRPr="00D82D18">
        <w:rPr>
          <w:rFonts w:ascii="Times New Roman" w:hAnsi="Times New Roman" w:cs="Times New Roman"/>
        </w:rPr>
        <w:t>1) о регулировании землепользования и застройки органами местного самоуправления;</w:t>
      </w:r>
    </w:p>
    <w:p w:rsidR="0086399A" w:rsidRPr="00D82D18" w:rsidRDefault="0086399A" w:rsidP="0086399A">
      <w:pPr>
        <w:rPr>
          <w:rFonts w:ascii="Times New Roman" w:hAnsi="Times New Roman" w:cs="Times New Roman"/>
        </w:rPr>
      </w:pPr>
      <w:r w:rsidRPr="00D82D18">
        <w:rPr>
          <w:rFonts w:ascii="Times New Roman" w:hAnsi="Times New Roman" w:cs="Times New Roman"/>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86399A" w:rsidRPr="00D82D18" w:rsidRDefault="0086399A" w:rsidP="0086399A">
      <w:pPr>
        <w:rPr>
          <w:rFonts w:ascii="Times New Roman" w:hAnsi="Times New Roman" w:cs="Times New Roman"/>
        </w:rPr>
      </w:pPr>
      <w:r w:rsidRPr="00D82D18">
        <w:rPr>
          <w:rFonts w:ascii="Times New Roman" w:hAnsi="Times New Roman" w:cs="Times New Roman"/>
        </w:rPr>
        <w:t>3) о подготовке документации по планировке территории органами местного самоуправления;</w:t>
      </w:r>
    </w:p>
    <w:p w:rsidR="0086399A" w:rsidRPr="00D82D18" w:rsidRDefault="0086399A" w:rsidP="0086399A">
      <w:pPr>
        <w:rPr>
          <w:rFonts w:ascii="Times New Roman" w:hAnsi="Times New Roman" w:cs="Times New Roman"/>
        </w:rPr>
      </w:pPr>
      <w:r w:rsidRPr="00D82D18">
        <w:rPr>
          <w:rFonts w:ascii="Times New Roman" w:hAnsi="Times New Roman" w:cs="Times New Roman"/>
        </w:rPr>
        <w:t>4) о проведении публичных слушаний по вопросам землепользования и застройки;</w:t>
      </w:r>
    </w:p>
    <w:p w:rsidR="0086399A" w:rsidRPr="00D82D18" w:rsidRDefault="0086399A" w:rsidP="0086399A">
      <w:pPr>
        <w:rPr>
          <w:rFonts w:ascii="Times New Roman" w:hAnsi="Times New Roman" w:cs="Times New Roman"/>
        </w:rPr>
      </w:pPr>
      <w:r w:rsidRPr="00D82D18">
        <w:rPr>
          <w:rFonts w:ascii="Times New Roman" w:hAnsi="Times New Roman" w:cs="Times New Roman"/>
        </w:rPr>
        <w:t>5) о внесении изменений в правила землепользования и застройки;</w:t>
      </w:r>
    </w:p>
    <w:p w:rsidR="0086399A" w:rsidRPr="00D82D18" w:rsidRDefault="0086399A" w:rsidP="0086399A">
      <w:pPr>
        <w:rPr>
          <w:rFonts w:ascii="Times New Roman" w:hAnsi="Times New Roman" w:cs="Times New Roman"/>
        </w:rPr>
      </w:pPr>
      <w:r w:rsidRPr="00D82D18">
        <w:rPr>
          <w:rFonts w:ascii="Times New Roman" w:hAnsi="Times New Roman" w:cs="Times New Roman"/>
        </w:rPr>
        <w:t>6) о регулировании иных вопросов землепользования и застройки.</w:t>
      </w:r>
    </w:p>
    <w:p w:rsidR="0086399A" w:rsidRPr="00D82D18" w:rsidRDefault="005B6AB6" w:rsidP="0086399A">
      <w:pPr>
        <w:rPr>
          <w:rFonts w:ascii="Times New Roman" w:hAnsi="Times New Roman" w:cs="Times New Roman"/>
        </w:rPr>
      </w:pPr>
      <w:r w:rsidRPr="00D82D18">
        <w:rPr>
          <w:rFonts w:ascii="Times New Roman" w:hAnsi="Times New Roman" w:cs="Times New Roman"/>
        </w:rPr>
        <w:t>5</w:t>
      </w:r>
      <w:r w:rsidR="0086399A" w:rsidRPr="00D82D18">
        <w:rPr>
          <w:rFonts w:ascii="Times New Roman" w:hAnsi="Times New Roman" w:cs="Times New Roman"/>
        </w:rPr>
        <w:t xml:space="preserve">. </w:t>
      </w:r>
      <w:r w:rsidR="006453D0" w:rsidRPr="00D82D18">
        <w:rPr>
          <w:rFonts w:ascii="Times New Roman" w:hAnsi="Times New Roman" w:cs="Times New Roman"/>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w:t>
      </w:r>
      <w:hyperlink r:id="rId12" w:anchor="dst345" w:history="1">
        <w:r w:rsidR="006453D0" w:rsidRPr="00D82D18">
          <w:rPr>
            <w:rFonts w:ascii="Times New Roman" w:hAnsi="Times New Roman" w:cs="Times New Roman"/>
          </w:rPr>
          <w:t>законодательством</w:t>
        </w:r>
      </w:hyperlink>
      <w:r w:rsidR="006453D0" w:rsidRPr="00D82D18">
        <w:rPr>
          <w:rFonts w:ascii="Times New Roman" w:hAnsi="Times New Roman" w:cs="Times New Roman"/>
        </w:rPr>
        <w:t> могут пересекать границы территориальных зон.</w:t>
      </w:r>
      <w:r w:rsidR="0086399A" w:rsidRPr="00D82D18">
        <w:rPr>
          <w:rFonts w:ascii="Times New Roman" w:hAnsi="Times New Roman" w:cs="Times New Roman"/>
        </w:rPr>
        <w:t xml:space="preserve"> Территориальные зоны, как правило, не устанавливаются применительно к одному земельному участку.</w:t>
      </w:r>
    </w:p>
    <w:p w:rsidR="006453D0" w:rsidRPr="00D82D18" w:rsidRDefault="005B6AB6" w:rsidP="0086399A">
      <w:pPr>
        <w:rPr>
          <w:rFonts w:ascii="Times New Roman" w:hAnsi="Times New Roman" w:cs="Times New Roman"/>
        </w:rPr>
      </w:pPr>
      <w:r w:rsidRPr="00D82D18">
        <w:rPr>
          <w:rFonts w:ascii="Times New Roman" w:hAnsi="Times New Roman" w:cs="Times New Roman"/>
        </w:rPr>
        <w:t>6</w:t>
      </w:r>
      <w:r w:rsidR="0086399A" w:rsidRPr="00D82D18">
        <w:rPr>
          <w:rFonts w:ascii="Times New Roman" w:hAnsi="Times New Roman" w:cs="Times New Roman"/>
        </w:rPr>
        <w:t xml:space="preserve">. </w:t>
      </w:r>
      <w:r w:rsidR="006453D0" w:rsidRPr="00D82D18">
        <w:rPr>
          <w:shd w:val="clear" w:color="auto" w:fill="FFFFFF"/>
        </w:rPr>
        <w:t> </w:t>
      </w:r>
      <w:r w:rsidR="006453D0" w:rsidRPr="00D82D18">
        <w:rPr>
          <w:rFonts w:ascii="Times New Roman" w:hAnsi="Times New Roman" w:cs="Times New Roman"/>
        </w:rPr>
        <w:t>На карте градостроительного зонирования в обязательном порядке отображаются границы населенных пунктов, входящих в состав поселения,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rsidR="006453D0" w:rsidRPr="00D82D18" w:rsidRDefault="005B6AB6" w:rsidP="0086399A">
      <w:pPr>
        <w:rPr>
          <w:rFonts w:ascii="Times New Roman" w:hAnsi="Times New Roman" w:cs="Times New Roman"/>
        </w:rPr>
      </w:pPr>
      <w:r w:rsidRPr="00D82D18">
        <w:rPr>
          <w:rFonts w:ascii="Times New Roman" w:hAnsi="Times New Roman" w:cs="Times New Roman"/>
        </w:rPr>
        <w:t>6</w:t>
      </w:r>
      <w:r w:rsidR="0086399A" w:rsidRPr="00D82D18">
        <w:rPr>
          <w:rFonts w:ascii="Times New Roman" w:hAnsi="Times New Roman" w:cs="Times New Roman"/>
        </w:rPr>
        <w:t xml:space="preserve">.1. </w:t>
      </w:r>
      <w:r w:rsidR="006453D0" w:rsidRPr="00D82D18">
        <w:rPr>
          <w:rFonts w:ascii="Times New Roman" w:hAnsi="Times New Roman" w:cs="Times New Roman"/>
        </w:rPr>
        <w:t xml:space="preserve">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предусматривающих осуществление деятельности по комплексному и устойчивому развитию территории в соответствии с Градостроительным </w:t>
      </w:r>
      <w:hyperlink r:id="rId13" w:anchor="dst3149" w:history="1">
        <w:r w:rsidR="006453D0" w:rsidRPr="00D82D18">
          <w:rPr>
            <w:rFonts w:ascii="Times New Roman" w:hAnsi="Times New Roman" w:cs="Times New Roman"/>
          </w:rPr>
          <w:t>Кодексом</w:t>
        </w:r>
      </w:hyperlink>
      <w:r w:rsidR="006453D0" w:rsidRPr="00D82D18">
        <w:rPr>
          <w:rFonts w:ascii="Times New Roman" w:hAnsi="Times New Roman" w:cs="Times New Roman"/>
        </w:rPr>
        <w:t xml:space="preserve"> РФ.</w:t>
      </w:r>
    </w:p>
    <w:p w:rsidR="0086399A" w:rsidRPr="00D82D18" w:rsidRDefault="003869AA" w:rsidP="0086399A">
      <w:pPr>
        <w:rPr>
          <w:rFonts w:ascii="Times New Roman" w:hAnsi="Times New Roman" w:cs="Times New Roman"/>
        </w:rPr>
      </w:pPr>
      <w:r w:rsidRPr="00D82D18">
        <w:rPr>
          <w:rFonts w:ascii="Times New Roman" w:hAnsi="Times New Roman" w:cs="Times New Roman"/>
        </w:rPr>
        <w:t xml:space="preserve">С </w:t>
      </w:r>
      <w:r w:rsidR="003A3C0C" w:rsidRPr="00D82D18">
        <w:rPr>
          <w:rFonts w:ascii="Times New Roman" w:hAnsi="Times New Roman" w:cs="Times New Roman"/>
        </w:rPr>
        <w:t>1 июля 2017 года</w:t>
      </w:r>
      <w:r w:rsidR="0086399A" w:rsidRPr="00D82D18">
        <w:rPr>
          <w:rFonts w:ascii="Times New Roman" w:hAnsi="Times New Roman" w:cs="Times New Roman"/>
        </w:rPr>
        <w:t xml:space="preserve"> заключение договоров о развитии застроенных территорий, договоров о комплексном освоении территорий </w:t>
      </w:r>
      <w:r w:rsidRPr="00D82D18">
        <w:rPr>
          <w:rFonts w:ascii="Times New Roman" w:hAnsi="Times New Roman" w:cs="Times New Roman"/>
        </w:rPr>
        <w:t xml:space="preserve">не </w:t>
      </w:r>
      <w:r w:rsidR="0086399A" w:rsidRPr="00D82D18">
        <w:rPr>
          <w:rFonts w:ascii="Times New Roman" w:hAnsi="Times New Roman" w:cs="Times New Roman"/>
        </w:rPr>
        <w:t>допускается без установления на карте градостроительного зонирования территорий, в границах которых предусматривается осуществление деятельности по комплексному и устойчивому развитию территорий</w:t>
      </w:r>
      <w:r w:rsidRPr="00D82D18">
        <w:rPr>
          <w:rFonts w:ascii="Times New Roman" w:hAnsi="Times New Roman" w:cs="Times New Roman"/>
        </w:rPr>
        <w:t>.</w:t>
      </w:r>
    </w:p>
    <w:p w:rsidR="0086399A" w:rsidRPr="00D82D18" w:rsidRDefault="005B6AB6" w:rsidP="0086399A">
      <w:pPr>
        <w:rPr>
          <w:rFonts w:ascii="Times New Roman" w:hAnsi="Times New Roman" w:cs="Times New Roman"/>
        </w:rPr>
      </w:pPr>
      <w:r w:rsidRPr="00D82D18">
        <w:rPr>
          <w:rFonts w:ascii="Times New Roman" w:hAnsi="Times New Roman" w:cs="Times New Roman"/>
        </w:rPr>
        <w:t>7</w:t>
      </w:r>
      <w:r w:rsidR="0086399A" w:rsidRPr="00D82D18">
        <w:rPr>
          <w:rFonts w:ascii="Times New Roman" w:hAnsi="Times New Roman" w:cs="Times New Roman"/>
        </w:rPr>
        <w:t>.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86399A" w:rsidRPr="00D82D18" w:rsidRDefault="0086399A" w:rsidP="0086399A">
      <w:pPr>
        <w:rPr>
          <w:rFonts w:ascii="Times New Roman" w:hAnsi="Times New Roman" w:cs="Times New Roman"/>
        </w:rPr>
      </w:pPr>
      <w:r w:rsidRPr="00D82D18">
        <w:rPr>
          <w:rFonts w:ascii="Times New Roman" w:hAnsi="Times New Roman" w:cs="Times New Roman"/>
        </w:rPr>
        <w:t>1) виды разрешенного использования земельных участков и объектов капитального строительства;</w:t>
      </w:r>
    </w:p>
    <w:p w:rsidR="0086399A" w:rsidRPr="00D82D18" w:rsidRDefault="0086399A" w:rsidP="00B96E1E">
      <w:pPr>
        <w:widowControl/>
        <w:rPr>
          <w:rFonts w:ascii="Times New Roman" w:hAnsi="Times New Roman" w:cs="Times New Roman"/>
        </w:rPr>
      </w:pPr>
      <w:r w:rsidRPr="00D82D18">
        <w:rPr>
          <w:rFonts w:ascii="Times New Roman" w:hAnsi="Times New Roman" w:cs="Times New Roman"/>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6399A" w:rsidRPr="00D82D18" w:rsidRDefault="0086399A" w:rsidP="0086399A">
      <w:pPr>
        <w:rPr>
          <w:rFonts w:ascii="Times New Roman" w:hAnsi="Times New Roman" w:cs="Times New Roman"/>
        </w:rPr>
      </w:pPr>
      <w:r w:rsidRPr="00D82D18">
        <w:rPr>
          <w:rFonts w:ascii="Times New Roman" w:hAnsi="Times New Roman" w:cs="Times New Roman"/>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86399A" w:rsidRPr="00D82D18" w:rsidRDefault="0086399A" w:rsidP="0086399A">
      <w:pPr>
        <w:rPr>
          <w:rFonts w:ascii="Times New Roman" w:hAnsi="Times New Roman" w:cs="Times New Roman"/>
        </w:rPr>
      </w:pPr>
      <w:r w:rsidRPr="00D82D18">
        <w:rPr>
          <w:rFonts w:ascii="Times New Roman" w:hAnsi="Times New Roman" w:cs="Times New Roman"/>
        </w:rPr>
        <w:t xml:space="preserve">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w:t>
      </w:r>
      <w:r w:rsidRPr="00D82D18">
        <w:rPr>
          <w:rFonts w:ascii="Times New Roman" w:hAnsi="Times New Roman" w:cs="Times New Roman"/>
        </w:rPr>
        <w:lastRenderedPageBreak/>
        <w:t>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5B6AB6" w:rsidRPr="00D82D18" w:rsidRDefault="005B6AB6" w:rsidP="005B6AB6">
      <w:pPr>
        <w:rPr>
          <w:rFonts w:ascii="Times New Roman" w:hAnsi="Times New Roman" w:cs="Times New Roman"/>
        </w:rPr>
      </w:pPr>
      <w:r w:rsidRPr="00D82D18">
        <w:rPr>
          <w:rFonts w:ascii="Times New Roman" w:hAnsi="Times New Roman" w:cs="Times New Roman"/>
        </w:rPr>
        <w:t>8</w:t>
      </w:r>
      <w:r w:rsidR="0079030B" w:rsidRPr="00D82D18">
        <w:rPr>
          <w:rFonts w:ascii="Times New Roman" w:hAnsi="Times New Roman" w:cs="Times New Roman"/>
        </w:rPr>
        <w:t xml:space="preserve">. </w:t>
      </w:r>
      <w:r w:rsidRPr="00D82D18">
        <w:rPr>
          <w:rFonts w:ascii="Times New Roman" w:hAnsi="Times New Roman" w:cs="Times New Roman"/>
        </w:rPr>
        <w:t xml:space="preserve">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w:t>
      </w:r>
      <w:r w:rsidR="0058516D" w:rsidRPr="00D82D18">
        <w:rPr>
          <w:rFonts w:ascii="Times New Roman" w:hAnsi="Times New Roman" w:cs="Times New Roman"/>
        </w:rPr>
        <w:t xml:space="preserve">актами </w:t>
      </w:r>
      <w:r w:rsidR="007E7AF3" w:rsidRPr="00D82D18">
        <w:rPr>
          <w:rFonts w:ascii="Times New Roman" w:hAnsi="Times New Roman" w:cs="Times New Roman"/>
        </w:rPr>
        <w:t>Песчаного</w:t>
      </w:r>
      <w:r w:rsidR="007132B4" w:rsidRPr="00D82D18">
        <w:rPr>
          <w:rFonts w:ascii="Times New Roman" w:hAnsi="Times New Roman" w:cs="Times New Roman"/>
        </w:rPr>
        <w:t xml:space="preserve"> сельского поселения и муниципального образования Тбилисский район </w:t>
      </w:r>
      <w:r w:rsidRPr="00D82D18">
        <w:rPr>
          <w:rFonts w:ascii="Times New Roman" w:hAnsi="Times New Roman" w:cs="Times New Roman"/>
        </w:rPr>
        <w:t>по вопросам регулирования землепользования и застройки. Указанные акты применяются в части, не противоречащей настоящим Правилам.</w:t>
      </w:r>
      <w:r w:rsidR="007D3077" w:rsidRPr="00D82D18">
        <w:rPr>
          <w:rFonts w:ascii="Times New Roman" w:hAnsi="Times New Roman" w:cs="Times New Roman"/>
        </w:rPr>
        <w:t xml:space="preserve"> </w:t>
      </w:r>
    </w:p>
    <w:p w:rsidR="005B6AB6" w:rsidRPr="00D82D18" w:rsidRDefault="005B6AB6" w:rsidP="005B6AB6">
      <w:pPr>
        <w:rPr>
          <w:rFonts w:ascii="Times New Roman" w:hAnsi="Times New Roman" w:cs="Times New Roman"/>
        </w:rPr>
      </w:pPr>
      <w:r w:rsidRPr="00D82D18">
        <w:rPr>
          <w:rFonts w:ascii="Times New Roman" w:hAnsi="Times New Roman" w:cs="Times New Roman"/>
        </w:rPr>
        <w:t>9. Настоящие Правила обязательны для исполнения всеми расположенны</w:t>
      </w:r>
      <w:r w:rsidR="00076D86" w:rsidRPr="00D82D18">
        <w:rPr>
          <w:rFonts w:ascii="Times New Roman" w:hAnsi="Times New Roman" w:cs="Times New Roman"/>
        </w:rPr>
        <w:t>ми на территории</w:t>
      </w:r>
      <w:r w:rsidR="00076D86" w:rsidRPr="00D82D18">
        <w:t xml:space="preserve"> </w:t>
      </w:r>
      <w:r w:rsidR="007E7AF3" w:rsidRPr="00D82D18">
        <w:rPr>
          <w:rFonts w:ascii="Times New Roman" w:hAnsi="Times New Roman" w:cs="Times New Roman"/>
        </w:rPr>
        <w:t>Песчаного</w:t>
      </w:r>
      <w:r w:rsidR="00076D86" w:rsidRPr="00D82D18">
        <w:rPr>
          <w:rFonts w:ascii="Times New Roman" w:hAnsi="Times New Roman" w:cs="Times New Roman"/>
        </w:rPr>
        <w:t xml:space="preserve"> сельского поселения </w:t>
      </w:r>
      <w:r w:rsidRPr="00D82D18">
        <w:rPr>
          <w:rFonts w:ascii="Times New Roman" w:hAnsi="Times New Roman" w:cs="Times New Roman"/>
        </w:rPr>
        <w:t xml:space="preserve">юридическими и физическими лицами, </w:t>
      </w:r>
      <w:r w:rsidR="00076D86" w:rsidRPr="00D82D18">
        <w:rPr>
          <w:rFonts w:ascii="Times New Roman" w:hAnsi="Times New Roman" w:cs="Times New Roman"/>
        </w:rPr>
        <w:t xml:space="preserve">должностными лицами, </w:t>
      </w:r>
      <w:r w:rsidRPr="00D82D18">
        <w:rPr>
          <w:rFonts w:ascii="Times New Roman" w:hAnsi="Times New Roman" w:cs="Times New Roman"/>
        </w:rPr>
        <w:t>осуществляющими и контролирующими градостроительную</w:t>
      </w:r>
      <w:r w:rsidR="00076D86" w:rsidRPr="00D82D18">
        <w:rPr>
          <w:rFonts w:ascii="Times New Roman" w:hAnsi="Times New Roman" w:cs="Times New Roman"/>
        </w:rPr>
        <w:t xml:space="preserve"> деятельность на территории </w:t>
      </w:r>
      <w:r w:rsidR="007E7AF3" w:rsidRPr="00D82D18">
        <w:rPr>
          <w:rFonts w:ascii="Times New Roman" w:hAnsi="Times New Roman" w:cs="Times New Roman"/>
        </w:rPr>
        <w:t>Песчаного</w:t>
      </w:r>
      <w:r w:rsidR="00076D86" w:rsidRPr="00D82D18">
        <w:rPr>
          <w:rFonts w:ascii="Times New Roman" w:hAnsi="Times New Roman" w:cs="Times New Roman"/>
        </w:rPr>
        <w:t xml:space="preserve"> сельского поселения.</w:t>
      </w:r>
    </w:p>
    <w:p w:rsidR="00033CC9" w:rsidRPr="00D82D18" w:rsidRDefault="00033CC9" w:rsidP="00033CC9">
      <w:pPr>
        <w:spacing w:after="20"/>
        <w:textAlignment w:val="top"/>
        <w:rPr>
          <w:rFonts w:ascii="Times New Roman" w:hAnsi="Times New Roman" w:cs="Times New Roman"/>
        </w:rPr>
      </w:pPr>
      <w:r w:rsidRPr="00D82D18">
        <w:rPr>
          <w:rFonts w:ascii="Times New Roman" w:hAnsi="Times New Roman" w:cs="Times New Roman"/>
        </w:rPr>
        <w:t xml:space="preserve">10. Настоящие Правила регламентируют деятельность по: </w:t>
      </w:r>
    </w:p>
    <w:p w:rsidR="00033CC9" w:rsidRPr="00D82D18" w:rsidRDefault="00033CC9" w:rsidP="00033CC9">
      <w:pPr>
        <w:spacing w:after="20"/>
        <w:textAlignment w:val="top"/>
        <w:rPr>
          <w:rFonts w:ascii="Times New Roman" w:hAnsi="Times New Roman" w:cs="Times New Roman"/>
        </w:rPr>
      </w:pPr>
      <w:r w:rsidRPr="00D82D18">
        <w:rPr>
          <w:rFonts w:ascii="Times New Roman" w:hAnsi="Times New Roman" w:cs="Times New Roman"/>
        </w:rPr>
        <w:t xml:space="preserve">- проведению градостроительного зонирования территории сельского поселения 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 </w:t>
      </w:r>
    </w:p>
    <w:p w:rsidR="00033CC9" w:rsidRPr="00D82D18" w:rsidRDefault="00033CC9" w:rsidP="00033CC9">
      <w:pPr>
        <w:spacing w:after="20"/>
        <w:textAlignment w:val="top"/>
        <w:rPr>
          <w:rFonts w:ascii="Times New Roman" w:hAnsi="Times New Roman" w:cs="Times New Roman"/>
        </w:rPr>
      </w:pPr>
      <w:r w:rsidRPr="00D82D18">
        <w:rPr>
          <w:rFonts w:ascii="Times New Roman" w:hAnsi="Times New Roman" w:cs="Times New Roman"/>
        </w:rPr>
        <w:t xml:space="preserve">- разделению территории поселения и населенных пунктов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ее дальнейшего строительного освоения и преобразования; </w:t>
      </w:r>
    </w:p>
    <w:p w:rsidR="00033CC9" w:rsidRPr="00D82D18" w:rsidRDefault="00033CC9" w:rsidP="00033CC9">
      <w:pPr>
        <w:spacing w:after="20"/>
        <w:textAlignment w:val="top"/>
        <w:rPr>
          <w:rFonts w:ascii="Times New Roman" w:hAnsi="Times New Roman" w:cs="Times New Roman"/>
        </w:rPr>
      </w:pPr>
      <w:r w:rsidRPr="00D82D18">
        <w:rPr>
          <w:rFonts w:ascii="Times New Roman" w:hAnsi="Times New Roman" w:cs="Times New Roman"/>
        </w:rPr>
        <w:t xml:space="preserve">- предоставлению прав на земельные участки, подготовленные посредством планировки территории и сформированные из состава государственных, муниципальных земель, физическим и юридическим лицам; </w:t>
      </w:r>
    </w:p>
    <w:p w:rsidR="00033CC9" w:rsidRPr="00D82D18" w:rsidRDefault="00033CC9" w:rsidP="00033CC9">
      <w:pPr>
        <w:spacing w:after="20"/>
        <w:textAlignment w:val="top"/>
        <w:rPr>
          <w:rFonts w:ascii="Times New Roman" w:hAnsi="Times New Roman" w:cs="Times New Roman"/>
        </w:rPr>
      </w:pPr>
      <w:r w:rsidRPr="00D82D18">
        <w:rPr>
          <w:rFonts w:ascii="Times New Roman" w:hAnsi="Times New Roman" w:cs="Times New Roman"/>
        </w:rPr>
        <w:t xml:space="preserve">- подготовке градостроительных оснований для принятия решений о резервировании и изъятии земельных участков для реализации государственных и муниципальных нужд; </w:t>
      </w:r>
    </w:p>
    <w:p w:rsidR="00033CC9" w:rsidRPr="00D82D18" w:rsidRDefault="00033CC9" w:rsidP="00033CC9">
      <w:pPr>
        <w:spacing w:after="20"/>
        <w:textAlignment w:val="top"/>
        <w:rPr>
          <w:rFonts w:ascii="Times New Roman" w:hAnsi="Times New Roman" w:cs="Times New Roman"/>
        </w:rPr>
      </w:pPr>
      <w:r w:rsidRPr="00D82D18">
        <w:rPr>
          <w:rFonts w:ascii="Times New Roman" w:hAnsi="Times New Roman" w:cs="Times New Roman"/>
        </w:rPr>
        <w:t xml:space="preserve">- предоставлению разрешений на строительство, разрешений на ввод в эксплуатацию вновь построенных, реконструированных объектов; </w:t>
      </w:r>
    </w:p>
    <w:p w:rsidR="00033CC9" w:rsidRPr="00D82D18" w:rsidRDefault="00033CC9" w:rsidP="00033CC9">
      <w:pPr>
        <w:spacing w:after="20"/>
        <w:textAlignment w:val="top"/>
        <w:rPr>
          <w:rFonts w:ascii="Times New Roman" w:hAnsi="Times New Roman" w:cs="Times New Roman"/>
        </w:rPr>
      </w:pPr>
      <w:r w:rsidRPr="00D82D18">
        <w:rPr>
          <w:rFonts w:ascii="Times New Roman" w:hAnsi="Times New Roman" w:cs="Times New Roman"/>
        </w:rPr>
        <w:t xml:space="preserve">- контролю за использованием и строительными изменениями объектов недвижимости, применению штрафных санкций в случаях и порядке, установленных законодательством; </w:t>
      </w:r>
    </w:p>
    <w:p w:rsidR="00033CC9" w:rsidRPr="00D82D18" w:rsidRDefault="00033CC9" w:rsidP="00033CC9">
      <w:pPr>
        <w:spacing w:after="20"/>
        <w:textAlignment w:val="top"/>
        <w:rPr>
          <w:rFonts w:ascii="Times New Roman" w:hAnsi="Times New Roman" w:cs="Times New Roman"/>
        </w:rPr>
      </w:pPr>
      <w:r w:rsidRPr="00D82D18">
        <w:rPr>
          <w:rFonts w:ascii="Times New Roman" w:hAnsi="Times New Roman" w:cs="Times New Roman"/>
        </w:rPr>
        <w:t xml:space="preserve">- 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публичных слушаний; </w:t>
      </w:r>
    </w:p>
    <w:p w:rsidR="00033CC9" w:rsidRPr="00D82D18" w:rsidRDefault="00033CC9" w:rsidP="00033CC9">
      <w:pPr>
        <w:spacing w:after="20"/>
        <w:textAlignment w:val="top"/>
        <w:rPr>
          <w:rFonts w:ascii="Times New Roman" w:hAnsi="Times New Roman" w:cs="Times New Roman"/>
        </w:rPr>
      </w:pPr>
      <w:r w:rsidRPr="00D82D18">
        <w:rPr>
          <w:rFonts w:ascii="Times New Roman" w:hAnsi="Times New Roman" w:cs="Times New Roman"/>
        </w:rPr>
        <w:t xml:space="preserve">-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 </w:t>
      </w:r>
    </w:p>
    <w:p w:rsidR="00033CC9" w:rsidRPr="00D82D18" w:rsidRDefault="00033CC9" w:rsidP="00033CC9">
      <w:pPr>
        <w:spacing w:after="20"/>
        <w:textAlignment w:val="top"/>
        <w:rPr>
          <w:rFonts w:ascii="Times New Roman" w:hAnsi="Times New Roman" w:cs="Times New Roman"/>
        </w:rPr>
      </w:pPr>
      <w:r w:rsidRPr="00D82D18">
        <w:rPr>
          <w:rFonts w:ascii="Times New Roman" w:hAnsi="Times New Roman" w:cs="Times New Roman"/>
        </w:rPr>
        <w:t>11. Действие настоящих Правил не распространяется на земельные участки:</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приспособлений, которые применяются в порядке, установленном законодательством РФ об охране объектов культурного наследия;</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2) в границах территорий общего пользования;</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3) предназначенные для размещения линейных объектов и (или) занятые линейными объектами;</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4) предоставленные для добычи полезных ископаемых.</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lastRenderedPageBreak/>
        <w:t>12.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13.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14.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033CC9" w:rsidRPr="00D82D18" w:rsidRDefault="00033CC9" w:rsidP="00033CC9">
      <w:pPr>
        <w:pStyle w:val="ConsPlusNormal"/>
        <w:ind w:firstLine="540"/>
        <w:rPr>
          <w:rFonts w:ascii="Times New Roman" w:eastAsiaTheme="minorHAnsi" w:hAnsi="Times New Roman" w:cs="Times New Roman"/>
          <w:sz w:val="24"/>
          <w:szCs w:val="24"/>
          <w:lang w:eastAsia="en-US"/>
        </w:rPr>
      </w:pPr>
      <w:r w:rsidRPr="00D82D18">
        <w:rPr>
          <w:rFonts w:ascii="Times New Roman" w:eastAsiaTheme="minorHAnsi" w:hAnsi="Times New Roman" w:cs="Times New Roman"/>
          <w:sz w:val="24"/>
          <w:szCs w:val="24"/>
          <w:lang w:eastAsia="en-US"/>
        </w:rPr>
        <w:t>15.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033CC9" w:rsidRPr="00D82D18" w:rsidRDefault="00033CC9" w:rsidP="00033CC9">
      <w:pPr>
        <w:pStyle w:val="ConsPlusNormal"/>
        <w:ind w:firstLine="540"/>
        <w:rPr>
          <w:rFonts w:ascii="Times New Roman" w:eastAsiaTheme="minorHAnsi" w:hAnsi="Times New Roman" w:cs="Times New Roman"/>
          <w:sz w:val="24"/>
          <w:szCs w:val="24"/>
          <w:lang w:eastAsia="en-US"/>
        </w:rPr>
      </w:pPr>
      <w:bookmarkStart w:id="37" w:name="Par1184"/>
      <w:bookmarkEnd w:id="37"/>
      <w:r w:rsidRPr="00D82D18">
        <w:rPr>
          <w:rFonts w:ascii="Times New Roman" w:eastAsiaTheme="minorHAnsi" w:hAnsi="Times New Roman" w:cs="Times New Roman"/>
          <w:sz w:val="24"/>
          <w:szCs w:val="24"/>
          <w:lang w:eastAsia="en-US"/>
        </w:rPr>
        <w:t>16.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033CC9" w:rsidRPr="00D82D18" w:rsidRDefault="00033CC9" w:rsidP="00033CC9">
      <w:pPr>
        <w:pStyle w:val="ConsPlusNormal"/>
        <w:ind w:firstLine="540"/>
        <w:rPr>
          <w:rFonts w:ascii="Times New Roman" w:eastAsiaTheme="minorHAnsi" w:hAnsi="Times New Roman" w:cs="Times New Roman"/>
          <w:sz w:val="24"/>
          <w:szCs w:val="24"/>
          <w:lang w:eastAsia="en-US"/>
        </w:rPr>
      </w:pPr>
      <w:r w:rsidRPr="00D82D18">
        <w:rPr>
          <w:rFonts w:ascii="Times New Roman" w:eastAsiaTheme="minorHAnsi" w:hAnsi="Times New Roman" w:cs="Times New Roman"/>
          <w:sz w:val="24"/>
          <w:szCs w:val="24"/>
          <w:lang w:eastAsia="en-US"/>
        </w:rPr>
        <w:t xml:space="preserve">17. Реконструкция указанных в </w:t>
      </w:r>
      <w:hyperlink w:anchor="Par1184" w:tooltip="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 w:history="1">
        <w:r w:rsidRPr="00D82D18">
          <w:rPr>
            <w:rFonts w:ascii="Times New Roman" w:eastAsiaTheme="minorHAnsi" w:hAnsi="Times New Roman" w:cs="Times New Roman"/>
            <w:sz w:val="24"/>
            <w:szCs w:val="24"/>
            <w:lang w:eastAsia="en-US"/>
          </w:rPr>
          <w:t>части 1</w:t>
        </w:r>
      </w:hyperlink>
      <w:r w:rsidRPr="00D82D18">
        <w:rPr>
          <w:rFonts w:ascii="Times New Roman" w:eastAsiaTheme="minorHAnsi" w:hAnsi="Times New Roman" w:cs="Times New Roman"/>
          <w:sz w:val="24"/>
          <w:szCs w:val="24"/>
          <w:lang w:eastAsia="en-US"/>
        </w:rPr>
        <w:t>6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033CC9" w:rsidRPr="00D82D18" w:rsidRDefault="00033CC9" w:rsidP="00033CC9">
      <w:pPr>
        <w:pStyle w:val="ConsPlusNormal"/>
        <w:ind w:firstLine="540"/>
        <w:rPr>
          <w:rFonts w:ascii="Times New Roman" w:eastAsiaTheme="minorHAnsi" w:hAnsi="Times New Roman" w:cs="Times New Roman"/>
          <w:sz w:val="24"/>
          <w:szCs w:val="24"/>
          <w:lang w:eastAsia="en-US"/>
        </w:rPr>
      </w:pPr>
      <w:r w:rsidRPr="00D82D18">
        <w:rPr>
          <w:rFonts w:ascii="Times New Roman" w:eastAsiaTheme="minorHAnsi" w:hAnsi="Times New Roman" w:cs="Times New Roman"/>
          <w:sz w:val="24"/>
          <w:szCs w:val="24"/>
          <w:lang w:eastAsia="en-US"/>
        </w:rPr>
        <w:t xml:space="preserve">18. В случае, если использование указанных в </w:t>
      </w:r>
      <w:hyperlink w:anchor="Par1184" w:tooltip="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 w:history="1">
        <w:r w:rsidRPr="00D82D18">
          <w:rPr>
            <w:rFonts w:ascii="Times New Roman" w:eastAsiaTheme="minorHAnsi" w:hAnsi="Times New Roman" w:cs="Times New Roman"/>
            <w:sz w:val="24"/>
            <w:szCs w:val="24"/>
            <w:lang w:eastAsia="en-US"/>
          </w:rPr>
          <w:t>части 1</w:t>
        </w:r>
      </w:hyperlink>
      <w:r w:rsidRPr="00D82D18">
        <w:rPr>
          <w:rFonts w:ascii="Times New Roman" w:eastAsiaTheme="minorHAnsi" w:hAnsi="Times New Roman" w:cs="Times New Roman"/>
          <w:sz w:val="24"/>
          <w:szCs w:val="24"/>
          <w:lang w:eastAsia="en-US"/>
        </w:rPr>
        <w:t>6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8541C4" w:rsidRPr="00D82D18" w:rsidRDefault="005B6AB6" w:rsidP="00033CC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38" w:name="_Toc25928556"/>
      <w:r w:rsidRPr="00D82D18">
        <w:rPr>
          <w:rFonts w:ascii="Times New Roman" w:eastAsiaTheme="majorEastAsia" w:hAnsi="Times New Roman" w:cs="Times New Roman"/>
          <w:color w:val="auto"/>
          <w:lang w:eastAsia="en-US"/>
        </w:rPr>
        <w:t xml:space="preserve">Статья 3. </w:t>
      </w:r>
      <w:r w:rsidR="008541C4" w:rsidRPr="00D82D18">
        <w:rPr>
          <w:rFonts w:ascii="Times New Roman" w:eastAsiaTheme="majorEastAsia" w:hAnsi="Times New Roman" w:cs="Times New Roman"/>
          <w:color w:val="auto"/>
          <w:lang w:eastAsia="en-US"/>
        </w:rPr>
        <w:t>Откр</w:t>
      </w:r>
      <w:r w:rsidR="00B22EC2" w:rsidRPr="00D82D18">
        <w:rPr>
          <w:rFonts w:ascii="Times New Roman" w:eastAsiaTheme="majorEastAsia" w:hAnsi="Times New Roman" w:cs="Times New Roman"/>
          <w:color w:val="auto"/>
          <w:lang w:eastAsia="en-US"/>
        </w:rPr>
        <w:t>ытость и доступность информации</w:t>
      </w:r>
      <w:r w:rsidR="00033CC9" w:rsidRPr="00D82D18">
        <w:rPr>
          <w:rFonts w:ascii="Times New Roman" w:eastAsiaTheme="majorEastAsia" w:hAnsi="Times New Roman" w:cs="Times New Roman"/>
          <w:color w:val="auto"/>
          <w:lang w:eastAsia="en-US"/>
        </w:rPr>
        <w:t xml:space="preserve"> </w:t>
      </w:r>
      <w:r w:rsidR="00B22EC2" w:rsidRPr="00D82D18">
        <w:rPr>
          <w:rFonts w:ascii="Times New Roman" w:eastAsiaTheme="majorEastAsia" w:hAnsi="Times New Roman" w:cs="Times New Roman"/>
          <w:color w:val="auto"/>
          <w:lang w:eastAsia="en-US"/>
        </w:rPr>
        <w:t xml:space="preserve">о </w:t>
      </w:r>
      <w:r w:rsidR="008541C4" w:rsidRPr="00D82D18">
        <w:rPr>
          <w:rFonts w:ascii="Times New Roman" w:eastAsiaTheme="majorEastAsia" w:hAnsi="Times New Roman" w:cs="Times New Roman"/>
          <w:color w:val="auto"/>
          <w:lang w:eastAsia="en-US"/>
        </w:rPr>
        <w:t>землепользовании и застройке</w:t>
      </w:r>
      <w:bookmarkEnd w:id="38"/>
    </w:p>
    <w:p w:rsidR="00536617" w:rsidRPr="00D82D18" w:rsidRDefault="00033CC9" w:rsidP="00536617">
      <w:pPr>
        <w:rPr>
          <w:rFonts w:ascii="Times New Roman" w:hAnsi="Times New Roman" w:cs="Times New Roman"/>
        </w:rPr>
      </w:pPr>
      <w:r w:rsidRPr="00D82D18">
        <w:rPr>
          <w:rFonts w:ascii="Times New Roman" w:hAnsi="Times New Roman" w:cs="Times New Roman"/>
        </w:rPr>
        <w:t xml:space="preserve">1. </w:t>
      </w:r>
      <w:r w:rsidR="00536617" w:rsidRPr="00D82D18">
        <w:rPr>
          <w:rFonts w:ascii="Times New Roman" w:hAnsi="Times New Roman" w:cs="Times New Roman"/>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536617" w:rsidRPr="00D82D18" w:rsidRDefault="00033CC9" w:rsidP="00536617">
      <w:pPr>
        <w:rPr>
          <w:rFonts w:ascii="Times New Roman" w:eastAsiaTheme="minorHAnsi" w:hAnsi="Times New Roman" w:cs="Times New Roman"/>
          <w:lang w:eastAsia="en-US"/>
        </w:rPr>
      </w:pPr>
      <w:r w:rsidRPr="00D82D18">
        <w:rPr>
          <w:rFonts w:ascii="Times New Roman" w:eastAsiaTheme="minorHAnsi" w:hAnsi="Times New Roman" w:cs="Times New Roman"/>
          <w:lang w:eastAsia="en-US"/>
        </w:rPr>
        <w:t xml:space="preserve">2. Уполномоченные органы местного самоуправления </w:t>
      </w:r>
      <w:r w:rsidR="00536617" w:rsidRPr="00D82D18">
        <w:rPr>
          <w:rFonts w:ascii="Times New Roman" w:eastAsiaTheme="minorHAnsi" w:hAnsi="Times New Roman" w:cs="Times New Roman"/>
          <w:lang w:eastAsia="en-US"/>
        </w:rPr>
        <w:t>обеспечива</w:t>
      </w:r>
      <w:r w:rsidRPr="00D82D18">
        <w:rPr>
          <w:rFonts w:ascii="Times New Roman" w:eastAsiaTheme="minorHAnsi" w:hAnsi="Times New Roman" w:cs="Times New Roman"/>
          <w:lang w:eastAsia="en-US"/>
        </w:rPr>
        <w:t>ю</w:t>
      </w:r>
      <w:r w:rsidR="00536617" w:rsidRPr="00D82D18">
        <w:rPr>
          <w:rFonts w:ascii="Times New Roman" w:eastAsiaTheme="minorHAnsi" w:hAnsi="Times New Roman" w:cs="Times New Roman"/>
          <w:lang w:eastAsia="en-US"/>
        </w:rPr>
        <w:t>т возможность ознакомления с настоящими Правилами всем желающим путем:</w:t>
      </w:r>
    </w:p>
    <w:p w:rsidR="00536617" w:rsidRPr="00D82D18" w:rsidRDefault="00536617" w:rsidP="00536617">
      <w:pPr>
        <w:rPr>
          <w:rFonts w:ascii="Times New Roman" w:hAnsi="Times New Roman" w:cs="Times New Roman"/>
        </w:rPr>
      </w:pPr>
      <w:r w:rsidRPr="00D82D18">
        <w:rPr>
          <w:rFonts w:ascii="Times New Roman" w:hAnsi="Times New Roman" w:cs="Times New Roman"/>
        </w:rPr>
        <w:lastRenderedPageBreak/>
        <w:t>1) опубликования (обнародования) Правил;</w:t>
      </w:r>
    </w:p>
    <w:p w:rsidR="00536617" w:rsidRPr="00D82D18" w:rsidRDefault="00536617" w:rsidP="00536617">
      <w:pPr>
        <w:rPr>
          <w:rFonts w:ascii="Times New Roman" w:hAnsi="Times New Roman" w:cs="Times New Roman"/>
        </w:rPr>
      </w:pPr>
      <w:r w:rsidRPr="00D82D18">
        <w:rPr>
          <w:rFonts w:ascii="Times New Roman" w:hAnsi="Times New Roman" w:cs="Times New Roman"/>
        </w:rPr>
        <w:t>2) помещения Правил на официальном сайте в сети Интернет;</w:t>
      </w:r>
    </w:p>
    <w:p w:rsidR="007132B4" w:rsidRPr="00D82D18" w:rsidRDefault="00536617" w:rsidP="007132B4">
      <w:pPr>
        <w:rPr>
          <w:rFonts w:ascii="Times New Roman" w:hAnsi="Times New Roman" w:cs="Times New Roman"/>
        </w:rPr>
      </w:pPr>
      <w:r w:rsidRPr="00D82D18">
        <w:rPr>
          <w:rFonts w:ascii="Times New Roman" w:hAnsi="Times New Roman" w:cs="Times New Roman"/>
        </w:rPr>
        <w:t xml:space="preserve">3) создания условий для ознакомления с настоящими Правилами в полном комплекте входящих в их состав картографических и иных документов в </w:t>
      </w:r>
      <w:r w:rsidR="00DF1D11" w:rsidRPr="00D82D18">
        <w:rPr>
          <w:rFonts w:ascii="Times New Roman" w:hAnsi="Times New Roman" w:cs="Times New Roman"/>
        </w:rPr>
        <w:t>муниципальном образовании</w:t>
      </w:r>
      <w:r w:rsidRPr="00D82D18">
        <w:rPr>
          <w:rFonts w:ascii="Times New Roman" w:hAnsi="Times New Roman" w:cs="Times New Roman"/>
        </w:rPr>
        <w:t xml:space="preserve">,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w:t>
      </w:r>
      <w:r w:rsidR="007132B4" w:rsidRPr="00D82D18">
        <w:rPr>
          <w:rFonts w:ascii="Times New Roman" w:hAnsi="Times New Roman" w:cs="Times New Roman"/>
        </w:rPr>
        <w:t xml:space="preserve">главы муниципального образования Тбилисский район и главы </w:t>
      </w:r>
      <w:r w:rsidR="007E7AF3" w:rsidRPr="00D82D18">
        <w:rPr>
          <w:rFonts w:ascii="Times New Roman" w:hAnsi="Times New Roman" w:cs="Times New Roman"/>
        </w:rPr>
        <w:t>Песчаного</w:t>
      </w:r>
      <w:r w:rsidR="007132B4" w:rsidRPr="00D82D18">
        <w:rPr>
          <w:rFonts w:ascii="Times New Roman" w:hAnsi="Times New Roman" w:cs="Times New Roman"/>
        </w:rPr>
        <w:t xml:space="preserve"> сельского поселения.</w:t>
      </w:r>
    </w:p>
    <w:p w:rsidR="00033CC9" w:rsidRPr="00D82D18" w:rsidRDefault="00033CC9" w:rsidP="00033CC9">
      <w:pPr>
        <w:pStyle w:val="ConsPlusNormal"/>
        <w:ind w:firstLine="540"/>
        <w:rPr>
          <w:rFonts w:ascii="Times New Roman" w:eastAsiaTheme="minorHAnsi" w:hAnsi="Times New Roman" w:cs="Times New Roman"/>
          <w:sz w:val="24"/>
          <w:szCs w:val="24"/>
          <w:lang w:eastAsia="en-US"/>
        </w:rPr>
      </w:pPr>
      <w:bookmarkStart w:id="39" w:name="_Toc332875203"/>
      <w:r w:rsidRPr="00D82D18">
        <w:rPr>
          <w:rFonts w:ascii="Times New Roman" w:eastAsiaTheme="minorHAnsi" w:hAnsi="Times New Roman" w:cs="Times New Roman"/>
          <w:sz w:val="24"/>
          <w:szCs w:val="24"/>
          <w:lang w:eastAsia="en-US"/>
        </w:rPr>
        <w:t>3. Граждане имеют право участвовать в принятии решений по вопросам землепользования и застройки в соответствии с действующим законодательством и настоящими Правилами.</w:t>
      </w:r>
      <w:bookmarkEnd w:id="39"/>
    </w:p>
    <w:p w:rsidR="00033CC9" w:rsidRPr="00D82D18" w:rsidRDefault="00033CC9" w:rsidP="00033CC9">
      <w:pPr>
        <w:pStyle w:val="ConsPlusNormal"/>
        <w:ind w:firstLine="540"/>
        <w:rPr>
          <w:rFonts w:ascii="Times New Roman" w:eastAsiaTheme="minorHAnsi" w:hAnsi="Times New Roman" w:cs="Times New Roman"/>
          <w:sz w:val="24"/>
          <w:szCs w:val="24"/>
          <w:lang w:eastAsia="en-US"/>
        </w:rPr>
      </w:pPr>
      <w:bookmarkStart w:id="40" w:name="_Toc332875204"/>
      <w:r w:rsidRPr="00D82D18">
        <w:rPr>
          <w:rFonts w:ascii="Times New Roman" w:eastAsiaTheme="minorHAnsi" w:hAnsi="Times New Roman" w:cs="Times New Roman"/>
          <w:sz w:val="24"/>
          <w:szCs w:val="24"/>
          <w:lang w:eastAsia="en-US"/>
        </w:rPr>
        <w:t>4. Граждане, их объединения и юридические лица до утверждения градостроительной документации имеют право обсуждать, вносить предложения и участвовать в подготовке решений по вопросам градостроительной деятельности на территории поселения.</w:t>
      </w:r>
      <w:bookmarkEnd w:id="40"/>
    </w:p>
    <w:p w:rsidR="00033CC9" w:rsidRPr="00D82D18" w:rsidRDefault="00033CC9" w:rsidP="00033CC9">
      <w:pPr>
        <w:pStyle w:val="ConsPlusNormal"/>
        <w:ind w:firstLine="540"/>
        <w:rPr>
          <w:rFonts w:ascii="Times New Roman" w:eastAsiaTheme="minorHAnsi" w:hAnsi="Times New Roman" w:cs="Times New Roman"/>
          <w:sz w:val="24"/>
          <w:szCs w:val="24"/>
          <w:lang w:eastAsia="en-US"/>
        </w:rPr>
      </w:pPr>
      <w:bookmarkStart w:id="41" w:name="_Toc332875205"/>
      <w:r w:rsidRPr="00D82D18">
        <w:rPr>
          <w:rFonts w:ascii="Times New Roman" w:eastAsiaTheme="minorHAnsi" w:hAnsi="Times New Roman" w:cs="Times New Roman"/>
          <w:sz w:val="24"/>
          <w:szCs w:val="24"/>
          <w:lang w:eastAsia="en-US"/>
        </w:rPr>
        <w:t>5. Участие граждан, их объединений и юридических лиц в обсуждении и принятии решений в области градостроительной деятельности осуществляется в следующих формах:</w:t>
      </w:r>
      <w:bookmarkEnd w:id="41"/>
    </w:p>
    <w:p w:rsidR="00033CC9" w:rsidRPr="00D82D18" w:rsidRDefault="00033CC9" w:rsidP="00033CC9">
      <w:pPr>
        <w:pStyle w:val="ConsPlusNormal"/>
        <w:ind w:firstLine="540"/>
        <w:rPr>
          <w:rFonts w:ascii="Times New Roman" w:eastAsiaTheme="minorHAnsi" w:hAnsi="Times New Roman" w:cs="Times New Roman"/>
          <w:sz w:val="24"/>
          <w:szCs w:val="24"/>
          <w:lang w:eastAsia="en-US"/>
        </w:rPr>
      </w:pPr>
      <w:bookmarkStart w:id="42" w:name="_Toc332875206"/>
      <w:r w:rsidRPr="00D82D18">
        <w:rPr>
          <w:rFonts w:ascii="Times New Roman" w:eastAsiaTheme="minorHAnsi" w:hAnsi="Times New Roman" w:cs="Times New Roman"/>
          <w:sz w:val="24"/>
          <w:szCs w:val="24"/>
          <w:lang w:eastAsia="en-US"/>
        </w:rPr>
        <w:t>1) участие в собраниях (сходах) граждан;</w:t>
      </w:r>
      <w:bookmarkEnd w:id="42"/>
    </w:p>
    <w:p w:rsidR="00033CC9" w:rsidRPr="00D82D18" w:rsidRDefault="00033CC9" w:rsidP="00033CC9">
      <w:pPr>
        <w:pStyle w:val="ConsPlusNormal"/>
        <w:ind w:firstLine="540"/>
        <w:rPr>
          <w:rFonts w:ascii="Times New Roman" w:eastAsiaTheme="minorHAnsi" w:hAnsi="Times New Roman" w:cs="Times New Roman"/>
          <w:sz w:val="24"/>
          <w:szCs w:val="24"/>
          <w:lang w:eastAsia="en-US"/>
        </w:rPr>
      </w:pPr>
      <w:bookmarkStart w:id="43" w:name="_Toc332875207"/>
      <w:bookmarkStart w:id="44" w:name="_Toc332875208"/>
      <w:r w:rsidRPr="00D82D18">
        <w:rPr>
          <w:rFonts w:ascii="Times New Roman" w:eastAsiaTheme="minorHAnsi" w:hAnsi="Times New Roman" w:cs="Times New Roman"/>
          <w:sz w:val="24"/>
          <w:szCs w:val="24"/>
          <w:lang w:eastAsia="en-US"/>
        </w:rPr>
        <w:t>2) участие в публичных слушаниях и общественных обсуждениях;</w:t>
      </w:r>
      <w:bookmarkEnd w:id="43"/>
    </w:p>
    <w:p w:rsidR="00033CC9" w:rsidRPr="00D82D18" w:rsidRDefault="00033CC9" w:rsidP="00033CC9">
      <w:pPr>
        <w:pStyle w:val="ConsPlusNormal"/>
        <w:ind w:firstLine="540"/>
        <w:rPr>
          <w:rFonts w:ascii="Times New Roman" w:eastAsiaTheme="minorHAnsi" w:hAnsi="Times New Roman" w:cs="Times New Roman"/>
          <w:sz w:val="24"/>
          <w:szCs w:val="24"/>
          <w:lang w:eastAsia="en-US"/>
        </w:rPr>
      </w:pPr>
      <w:r w:rsidRPr="00D82D18">
        <w:rPr>
          <w:rFonts w:ascii="Times New Roman" w:eastAsiaTheme="minorHAnsi" w:hAnsi="Times New Roman" w:cs="Times New Roman"/>
          <w:sz w:val="24"/>
          <w:szCs w:val="24"/>
          <w:lang w:eastAsia="en-US"/>
        </w:rPr>
        <w:t>3) проведение независимых экспертиз градостроительной документации за счет собственных средств;</w:t>
      </w:r>
      <w:bookmarkEnd w:id="44"/>
    </w:p>
    <w:p w:rsidR="00033CC9" w:rsidRPr="00D82D18" w:rsidRDefault="00033CC9" w:rsidP="00033CC9">
      <w:pPr>
        <w:pStyle w:val="ConsPlusNormal"/>
        <w:ind w:firstLine="540"/>
        <w:rPr>
          <w:rFonts w:ascii="Times New Roman" w:eastAsiaTheme="minorHAnsi" w:hAnsi="Times New Roman" w:cs="Times New Roman"/>
          <w:sz w:val="24"/>
          <w:szCs w:val="24"/>
          <w:lang w:eastAsia="en-US"/>
        </w:rPr>
      </w:pPr>
      <w:bookmarkStart w:id="45" w:name="_Toc332875209"/>
      <w:r w:rsidRPr="00D82D18">
        <w:rPr>
          <w:rFonts w:ascii="Times New Roman" w:eastAsiaTheme="minorHAnsi" w:hAnsi="Times New Roman" w:cs="Times New Roman"/>
          <w:sz w:val="24"/>
          <w:szCs w:val="24"/>
          <w:lang w:eastAsia="en-US"/>
        </w:rPr>
        <w:t>4) иных формах, установленных действующим законодательством.</w:t>
      </w:r>
      <w:bookmarkEnd w:id="45"/>
    </w:p>
    <w:p w:rsidR="00033CC9" w:rsidRPr="00D82D18" w:rsidRDefault="00033CC9" w:rsidP="00033CC9">
      <w:pPr>
        <w:pStyle w:val="ConsPlusNormal"/>
        <w:ind w:firstLine="540"/>
        <w:rPr>
          <w:rFonts w:ascii="Times New Roman" w:eastAsiaTheme="minorHAnsi" w:hAnsi="Times New Roman" w:cs="Times New Roman"/>
          <w:sz w:val="24"/>
          <w:szCs w:val="24"/>
          <w:lang w:eastAsia="en-US"/>
        </w:rPr>
      </w:pPr>
      <w:bookmarkStart w:id="46" w:name="_Toc332875210"/>
      <w:r w:rsidRPr="00D82D18">
        <w:rPr>
          <w:rFonts w:ascii="Times New Roman" w:eastAsiaTheme="minorHAnsi" w:hAnsi="Times New Roman" w:cs="Times New Roman"/>
          <w:sz w:val="24"/>
          <w:szCs w:val="24"/>
          <w:lang w:eastAsia="en-US"/>
        </w:rPr>
        <w:t>6. Порядок участия граждан, их объединений и юридических лиц в осуществлении градостроительной деятельности определяется нормативными правовыми актами органов местного самоуправления в соответствии с законами и иными нормативными правовыми актами Российской Федерации и субъекта Российской Федерации.</w:t>
      </w:r>
      <w:bookmarkEnd w:id="46"/>
    </w:p>
    <w:p w:rsidR="00033CC9" w:rsidRPr="00D82D18" w:rsidRDefault="00033CC9" w:rsidP="00033CC9">
      <w:pPr>
        <w:pStyle w:val="ConsPlusNormal"/>
        <w:ind w:firstLine="540"/>
        <w:rPr>
          <w:rFonts w:ascii="Times New Roman" w:eastAsiaTheme="minorHAnsi" w:hAnsi="Times New Roman" w:cs="Times New Roman"/>
          <w:sz w:val="24"/>
          <w:szCs w:val="24"/>
          <w:lang w:eastAsia="en-US"/>
        </w:rPr>
      </w:pPr>
      <w:bookmarkStart w:id="47" w:name="_Toc332875211"/>
      <w:r w:rsidRPr="00D82D18">
        <w:rPr>
          <w:rFonts w:ascii="Times New Roman" w:eastAsiaTheme="minorHAnsi" w:hAnsi="Times New Roman" w:cs="Times New Roman"/>
          <w:sz w:val="24"/>
          <w:szCs w:val="24"/>
          <w:lang w:eastAsia="en-US"/>
        </w:rPr>
        <w:t>7. Органы местного самоуправления муниципального образования, их структурные подразделения в пределах своих полномочий и компетенций рассматривают заявления и другие обращения граждан, их объединений и юридических лиц, касающиеся вопросов землепользования и застройки, затрагивающих их интересы, и в установленные сроки предоставляют им обоснованные ответы.</w:t>
      </w:r>
      <w:bookmarkEnd w:id="47"/>
    </w:p>
    <w:p w:rsidR="00033CC9" w:rsidRPr="00D82D18" w:rsidRDefault="00033CC9" w:rsidP="00033CC9">
      <w:pPr>
        <w:pStyle w:val="ConsPlusNormal"/>
        <w:ind w:firstLine="540"/>
        <w:rPr>
          <w:rFonts w:ascii="Times New Roman" w:eastAsiaTheme="minorHAnsi" w:hAnsi="Times New Roman" w:cs="Times New Roman"/>
          <w:sz w:val="24"/>
          <w:szCs w:val="24"/>
          <w:lang w:eastAsia="en-US"/>
        </w:rPr>
      </w:pPr>
      <w:bookmarkStart w:id="48" w:name="_Toc332875212"/>
      <w:r w:rsidRPr="00D82D18">
        <w:rPr>
          <w:rFonts w:ascii="Times New Roman" w:eastAsiaTheme="minorHAnsi" w:hAnsi="Times New Roman" w:cs="Times New Roman"/>
          <w:sz w:val="24"/>
          <w:szCs w:val="24"/>
          <w:lang w:eastAsia="en-US"/>
        </w:rPr>
        <w:t>8. 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 законодательством.</w:t>
      </w:r>
      <w:bookmarkEnd w:id="48"/>
    </w:p>
    <w:p w:rsidR="00536617" w:rsidRPr="00D82D18" w:rsidRDefault="00033CC9" w:rsidP="007132B4">
      <w:pPr>
        <w:widowControl/>
        <w:rPr>
          <w:rFonts w:ascii="Times New Roman" w:hAnsi="Times New Roman" w:cs="Times New Roman"/>
        </w:rPr>
      </w:pPr>
      <w:r w:rsidRPr="00D82D18">
        <w:rPr>
          <w:rFonts w:ascii="Times New Roman" w:hAnsi="Times New Roman" w:cs="Times New Roman"/>
        </w:rPr>
        <w:t xml:space="preserve">9. </w:t>
      </w:r>
      <w:r w:rsidR="007132B4" w:rsidRPr="00D82D18">
        <w:rPr>
          <w:rFonts w:ascii="Times New Roman" w:hAnsi="Times New Roman" w:cs="Times New Roman"/>
        </w:rPr>
        <w:t>Администрация муниципального образования Тбилисский район (отдел архитектуры)</w:t>
      </w:r>
      <w:r w:rsidR="00076D86" w:rsidRPr="00D82D18">
        <w:rPr>
          <w:rFonts w:ascii="Times New Roman" w:hAnsi="Times New Roman" w:cs="Times New Roman"/>
        </w:rPr>
        <w:t xml:space="preserve"> </w:t>
      </w:r>
      <w:r w:rsidR="00536617" w:rsidRPr="00D82D18">
        <w:rPr>
          <w:rFonts w:ascii="Times New Roman" w:hAnsi="Times New Roman" w:cs="Times New Roman"/>
        </w:rPr>
        <w:t>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rsidR="00033CC9" w:rsidRPr="00D82D18" w:rsidRDefault="00033CC9" w:rsidP="007132B4">
      <w:pPr>
        <w:widowControl/>
        <w:rPr>
          <w:rFonts w:ascii="Times New Roman" w:hAnsi="Times New Roman" w:cs="Times New Roman"/>
        </w:rPr>
      </w:pPr>
    </w:p>
    <w:p w:rsidR="00B22EC2" w:rsidRPr="00D82D18" w:rsidRDefault="00033CC9" w:rsidP="00033CC9">
      <w:pPr>
        <w:pStyle w:val="1"/>
        <w:keepNext/>
        <w:widowControl/>
        <w:autoSpaceDE/>
        <w:autoSpaceDN/>
        <w:adjustRightInd/>
        <w:spacing w:before="0" w:after="0"/>
        <w:ind w:firstLine="709"/>
        <w:jc w:val="both"/>
        <w:rPr>
          <w:rFonts w:ascii="Times New Roman" w:hAnsi="Times New Roman" w:cs="Times New Roman"/>
          <w:b w:val="0"/>
          <w:color w:val="auto"/>
          <w:kern w:val="32"/>
        </w:rPr>
      </w:pPr>
      <w:bookmarkStart w:id="49" w:name="_Toc25928557"/>
      <w:r w:rsidRPr="00D82D18">
        <w:rPr>
          <w:rFonts w:ascii="Times New Roman" w:hAnsi="Times New Roman" w:cs="Times New Roman"/>
          <w:b w:val="0"/>
          <w:color w:val="auto"/>
          <w:kern w:val="32"/>
        </w:rPr>
        <w:t>РАЗДЕЛ 2. ПРАВА ИСПОЛЬЗОВАНИЯ НЕДВИЖИМОСТИ, ВОЗНИКШИЕ</w:t>
      </w:r>
      <w:bookmarkEnd w:id="49"/>
    </w:p>
    <w:p w:rsidR="005B6AB6" w:rsidRPr="00D82D18" w:rsidRDefault="00033CC9" w:rsidP="00033CC9">
      <w:pPr>
        <w:pStyle w:val="1"/>
        <w:keepNext/>
        <w:widowControl/>
        <w:autoSpaceDE/>
        <w:autoSpaceDN/>
        <w:adjustRightInd/>
        <w:spacing w:before="0" w:after="0"/>
        <w:ind w:firstLine="709"/>
        <w:jc w:val="both"/>
        <w:rPr>
          <w:rFonts w:ascii="Times New Roman" w:hAnsi="Times New Roman" w:cs="Times New Roman"/>
          <w:b w:val="0"/>
          <w:color w:val="auto"/>
          <w:kern w:val="32"/>
        </w:rPr>
      </w:pPr>
      <w:bookmarkStart w:id="50" w:name="_Toc25928558"/>
      <w:r w:rsidRPr="00D82D18">
        <w:rPr>
          <w:rFonts w:ascii="Times New Roman" w:hAnsi="Times New Roman" w:cs="Times New Roman"/>
          <w:b w:val="0"/>
          <w:color w:val="auto"/>
          <w:kern w:val="32"/>
        </w:rPr>
        <w:t>ДО ВСТУПЛЕНИЯ В СИЛУ ПРАВИЛ</w:t>
      </w:r>
      <w:bookmarkEnd w:id="50"/>
    </w:p>
    <w:p w:rsidR="008541C4" w:rsidRPr="00D82D18" w:rsidRDefault="005B6AB6" w:rsidP="00033CC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51" w:name="_Toc25928559"/>
      <w:r w:rsidRPr="00D82D18">
        <w:rPr>
          <w:rFonts w:ascii="Times New Roman" w:eastAsiaTheme="majorEastAsia" w:hAnsi="Times New Roman" w:cs="Times New Roman"/>
          <w:color w:val="auto"/>
          <w:lang w:eastAsia="en-US"/>
        </w:rPr>
        <w:t xml:space="preserve">Статья 4. </w:t>
      </w:r>
      <w:r w:rsidR="008541C4" w:rsidRPr="00D82D18">
        <w:rPr>
          <w:rFonts w:ascii="Times New Roman" w:eastAsiaTheme="majorEastAsia" w:hAnsi="Times New Roman" w:cs="Times New Roman"/>
          <w:color w:val="auto"/>
          <w:lang w:eastAsia="en-US"/>
        </w:rPr>
        <w:t>Общие</w:t>
      </w:r>
      <w:r w:rsidR="00B22EC2" w:rsidRPr="00D82D18">
        <w:rPr>
          <w:rFonts w:ascii="Times New Roman" w:eastAsiaTheme="majorEastAsia" w:hAnsi="Times New Roman" w:cs="Times New Roman"/>
          <w:color w:val="auto"/>
          <w:lang w:eastAsia="en-US"/>
        </w:rPr>
        <w:t xml:space="preserve"> положения, относящиеся к ранее</w:t>
      </w:r>
      <w:r w:rsidR="00033CC9" w:rsidRPr="00D82D18">
        <w:rPr>
          <w:rFonts w:ascii="Times New Roman" w:eastAsiaTheme="majorEastAsia" w:hAnsi="Times New Roman" w:cs="Times New Roman"/>
          <w:color w:val="auto"/>
          <w:lang w:eastAsia="en-US"/>
        </w:rPr>
        <w:t xml:space="preserve"> </w:t>
      </w:r>
      <w:r w:rsidR="008541C4" w:rsidRPr="00D82D18">
        <w:rPr>
          <w:rFonts w:ascii="Times New Roman" w:eastAsiaTheme="majorEastAsia" w:hAnsi="Times New Roman" w:cs="Times New Roman"/>
          <w:color w:val="auto"/>
          <w:lang w:eastAsia="en-US"/>
        </w:rPr>
        <w:t>возникшим правам</w:t>
      </w:r>
      <w:bookmarkEnd w:id="51"/>
    </w:p>
    <w:p w:rsidR="00536617" w:rsidRPr="00D82D18" w:rsidRDefault="00536617" w:rsidP="00536617">
      <w:pPr>
        <w:rPr>
          <w:rFonts w:ascii="Times New Roman" w:hAnsi="Times New Roman" w:cs="Times New Roman"/>
        </w:rPr>
      </w:pPr>
      <w:r w:rsidRPr="00D82D18">
        <w:rPr>
          <w:rFonts w:ascii="Times New Roman" w:hAnsi="Times New Roman" w:cs="Times New Roman"/>
        </w:rPr>
        <w:t xml:space="preserve">1. Принятые до введения в действие настоящих </w:t>
      </w:r>
      <w:r w:rsidR="00563C4E" w:rsidRPr="00D82D18">
        <w:rPr>
          <w:rFonts w:ascii="Times New Roman" w:hAnsi="Times New Roman" w:cs="Times New Roman"/>
        </w:rPr>
        <w:t xml:space="preserve">Правил, нормативные правовые акты в отношении территории </w:t>
      </w:r>
      <w:r w:rsidR="00AF2892" w:rsidRPr="00D82D18">
        <w:rPr>
          <w:rFonts w:ascii="Times New Roman" w:hAnsi="Times New Roman" w:cs="Times New Roman"/>
        </w:rPr>
        <w:t>муниципального образования</w:t>
      </w:r>
      <w:r w:rsidR="00896107" w:rsidRPr="00D82D18">
        <w:rPr>
          <w:rFonts w:ascii="Times New Roman" w:hAnsi="Times New Roman" w:cs="Times New Roman"/>
        </w:rPr>
        <w:t xml:space="preserve"> </w:t>
      </w:r>
      <w:r w:rsidR="007E7AF3" w:rsidRPr="00D82D18">
        <w:rPr>
          <w:rFonts w:ascii="Times New Roman" w:hAnsi="Times New Roman" w:cs="Times New Roman"/>
        </w:rPr>
        <w:t>Песчаное</w:t>
      </w:r>
      <w:r w:rsidR="00563C4E" w:rsidRPr="00D82D18">
        <w:rPr>
          <w:rFonts w:ascii="Times New Roman" w:hAnsi="Times New Roman" w:cs="Times New Roman"/>
        </w:rPr>
        <w:t xml:space="preserve"> сельское поселение </w:t>
      </w:r>
      <w:r w:rsidRPr="00D82D18">
        <w:rPr>
          <w:rFonts w:ascii="Times New Roman" w:hAnsi="Times New Roman" w:cs="Times New Roman"/>
        </w:rPr>
        <w:t>по вопросам землепользования и застройки применяются в части, не противоречащей настоящим Правилам.</w:t>
      </w:r>
    </w:p>
    <w:p w:rsidR="00536617" w:rsidRPr="00D82D18" w:rsidRDefault="00536617" w:rsidP="00536617">
      <w:pPr>
        <w:rPr>
          <w:rFonts w:ascii="Times New Roman" w:hAnsi="Times New Roman" w:cs="Times New Roman"/>
        </w:rPr>
      </w:pPr>
      <w:r w:rsidRPr="00D82D18">
        <w:rPr>
          <w:rFonts w:ascii="Times New Roman" w:hAnsi="Times New Roman" w:cs="Times New Roman"/>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033CC9" w:rsidRPr="00D82D18" w:rsidRDefault="00033CC9" w:rsidP="00033CC9">
      <w:pPr>
        <w:rPr>
          <w:rFonts w:ascii="Times New Roman" w:hAnsi="Times New Roman" w:cs="Times New Roman"/>
        </w:rPr>
      </w:pPr>
      <w:r w:rsidRPr="00D82D18">
        <w:rPr>
          <w:rFonts w:ascii="Times New Roman" w:hAnsi="Times New Roman" w:cs="Times New Roman"/>
        </w:rPr>
        <w:t xml:space="preserve">3. Объекты недвижимости, существовавшие на законных основаниях до вступления в </w:t>
      </w:r>
      <w:r w:rsidRPr="00D82D18">
        <w:rPr>
          <w:rFonts w:ascii="Times New Roman" w:hAnsi="Times New Roman" w:cs="Times New Roman"/>
        </w:rPr>
        <w:lastRenderedPageBreak/>
        <w:t>силу настоящих Правил, или до вступления в силу изменений в настоящие Правила являются несоответствующими настоящим Правилам в случаях, когда:</w:t>
      </w:r>
    </w:p>
    <w:p w:rsidR="00033CC9" w:rsidRPr="00D82D18" w:rsidRDefault="00033CC9" w:rsidP="00033CC9">
      <w:pPr>
        <w:rPr>
          <w:rFonts w:ascii="Times New Roman" w:hAnsi="Times New Roman" w:cs="Times New Roman"/>
        </w:rPr>
      </w:pPr>
      <w:r w:rsidRPr="00D82D18">
        <w:rPr>
          <w:rFonts w:ascii="Times New Roman" w:hAnsi="Times New Roman" w:cs="Times New Roman"/>
        </w:rPr>
        <w:t>1) вид разрешенного использования   не соответствует градостроительному регламенту территориальной зоны, к которой относится земельный участок или объект капитального строительства;</w:t>
      </w:r>
    </w:p>
    <w:p w:rsidR="00033CC9" w:rsidRPr="00D82D18" w:rsidRDefault="00033CC9" w:rsidP="00033CC9">
      <w:pPr>
        <w:rPr>
          <w:rFonts w:ascii="Times New Roman" w:hAnsi="Times New Roman" w:cs="Times New Roman"/>
        </w:rPr>
      </w:pPr>
      <w:r w:rsidRPr="00D82D18">
        <w:rPr>
          <w:rFonts w:ascii="Times New Roman" w:hAnsi="Times New Roman" w:cs="Times New Roman"/>
        </w:rPr>
        <w:t xml:space="preserve">2) предельные (минимальные и (или) максимальные) размеры и предельные параметры объектов недвижимости не соответствуют градостроительному регламенту. </w:t>
      </w:r>
    </w:p>
    <w:p w:rsidR="00F8541A" w:rsidRPr="00D82D18" w:rsidRDefault="00033CC9" w:rsidP="006A4B12">
      <w:pPr>
        <w:rPr>
          <w:rFonts w:ascii="Times New Roman" w:hAnsi="Times New Roman" w:cs="Times New Roman"/>
        </w:rPr>
      </w:pPr>
      <w:r w:rsidRPr="00D82D18">
        <w:rPr>
          <w:rFonts w:ascii="Times New Roman" w:hAnsi="Times New Roman" w:cs="Times New Roman"/>
        </w:rPr>
        <w:t xml:space="preserve">4. </w:t>
      </w:r>
      <w:r w:rsidR="00536617" w:rsidRPr="00D82D18">
        <w:rPr>
          <w:rFonts w:ascii="Times New Roman" w:hAnsi="Times New Roman" w:cs="Times New Roman"/>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rsidR="006A4B12" w:rsidRPr="00D82D18" w:rsidRDefault="006A4B12" w:rsidP="006A4B12">
      <w:pPr>
        <w:rPr>
          <w:rFonts w:ascii="Times New Roman" w:hAnsi="Times New Roman" w:cs="Times New Roman"/>
          <w:b/>
          <w:i/>
        </w:rPr>
      </w:pPr>
    </w:p>
    <w:p w:rsidR="008541C4" w:rsidRPr="00D82D18" w:rsidRDefault="00F8541A" w:rsidP="00033CC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52" w:name="_Toc25928560"/>
      <w:r w:rsidRPr="00D82D18">
        <w:rPr>
          <w:rFonts w:ascii="Times New Roman" w:eastAsiaTheme="majorEastAsia" w:hAnsi="Times New Roman" w:cs="Times New Roman"/>
          <w:color w:val="auto"/>
          <w:lang w:eastAsia="en-US"/>
        </w:rPr>
        <w:t xml:space="preserve">Статья 5. </w:t>
      </w:r>
      <w:r w:rsidR="008541C4" w:rsidRPr="00D82D18">
        <w:rPr>
          <w:rFonts w:ascii="Times New Roman" w:eastAsiaTheme="majorEastAsia" w:hAnsi="Times New Roman" w:cs="Times New Roman"/>
          <w:color w:val="auto"/>
          <w:lang w:eastAsia="en-US"/>
        </w:rPr>
        <w:t>Использование и строительные изменения объектов недвижимости, несоответствующих Правилам</w:t>
      </w:r>
      <w:bookmarkEnd w:id="52"/>
    </w:p>
    <w:p w:rsidR="00033CC9" w:rsidRPr="00D82D18" w:rsidRDefault="00033CC9" w:rsidP="00033CC9">
      <w:pPr>
        <w:rPr>
          <w:rFonts w:ascii="Times New Roman" w:hAnsi="Times New Roman" w:cs="Times New Roman"/>
        </w:rPr>
      </w:pPr>
      <w:bookmarkStart w:id="53" w:name="_Toc527312159"/>
      <w:bookmarkStart w:id="54" w:name="_Toc527312341"/>
      <w:bookmarkStart w:id="55" w:name="_Toc527312906"/>
      <w:bookmarkStart w:id="56" w:name="_Toc529513905"/>
      <w:bookmarkStart w:id="57" w:name="_Toc530328325"/>
      <w:bookmarkStart w:id="58" w:name="_Toc532287078"/>
      <w:bookmarkStart w:id="59" w:name="_Toc532314456"/>
      <w:bookmarkStart w:id="60" w:name="_Toc532399892"/>
      <w:r w:rsidRPr="00D82D18">
        <w:rPr>
          <w:rFonts w:ascii="Times New Roman" w:hAnsi="Times New Roman" w:cs="Times New Roman"/>
        </w:rPr>
        <w:t>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bookmarkEnd w:id="53"/>
      <w:bookmarkEnd w:id="54"/>
      <w:bookmarkEnd w:id="55"/>
      <w:bookmarkEnd w:id="56"/>
      <w:bookmarkEnd w:id="57"/>
      <w:bookmarkEnd w:id="58"/>
      <w:bookmarkEnd w:id="59"/>
      <w:bookmarkEnd w:id="60"/>
    </w:p>
    <w:p w:rsidR="00033CC9" w:rsidRPr="00D82D18" w:rsidRDefault="00033CC9" w:rsidP="00033CC9">
      <w:pPr>
        <w:rPr>
          <w:rFonts w:ascii="Times New Roman" w:hAnsi="Times New Roman" w:cs="Times New Roman"/>
        </w:rPr>
      </w:pPr>
      <w:r w:rsidRPr="00D82D18">
        <w:rPr>
          <w:rFonts w:ascii="Times New Roman" w:hAnsi="Times New Roman" w:cs="Times New Roman"/>
        </w:rPr>
        <w:t xml:space="preserve">1.1. Реконструкция указанных в </w:t>
      </w:r>
      <w:hyperlink w:anchor="Par1472" w:tooltip="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 w:history="1">
        <w:r w:rsidRPr="00D82D18">
          <w:rPr>
            <w:rFonts w:ascii="Times New Roman" w:hAnsi="Times New Roman" w:cs="Times New Roman"/>
          </w:rPr>
          <w:t xml:space="preserve">пункте </w:t>
        </w:r>
      </w:hyperlink>
      <w:r w:rsidRPr="00D82D18">
        <w:rPr>
          <w:rFonts w:ascii="Times New Roman" w:hAnsi="Times New Roman" w:cs="Times New Roman"/>
        </w:rPr>
        <w:t>3 статьи 4 настоящих Правил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033CC9" w:rsidRPr="00D82D18" w:rsidRDefault="00033CC9" w:rsidP="00033CC9">
      <w:pPr>
        <w:rPr>
          <w:rFonts w:ascii="Times New Roman" w:hAnsi="Times New Roman" w:cs="Times New Roman"/>
        </w:rPr>
      </w:pPr>
      <w:r w:rsidRPr="00D82D18">
        <w:rPr>
          <w:rFonts w:ascii="Times New Roman" w:hAnsi="Times New Roman" w:cs="Times New Roman"/>
        </w:rPr>
        <w:t xml:space="preserve">1.2. В случае, если использование указанных в </w:t>
      </w:r>
      <w:hyperlink w:anchor="Par1472" w:tooltip="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 w:history="1">
        <w:r w:rsidRPr="00D82D18">
          <w:rPr>
            <w:rFonts w:ascii="Times New Roman" w:hAnsi="Times New Roman" w:cs="Times New Roman"/>
          </w:rPr>
          <w:t xml:space="preserve">пункте </w:t>
        </w:r>
      </w:hyperlink>
      <w:r w:rsidRPr="00D82D18">
        <w:rPr>
          <w:rFonts w:ascii="Times New Roman" w:hAnsi="Times New Roman" w:cs="Times New Roman"/>
        </w:rPr>
        <w:t>3 статьи 4 настоящих Правил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536617" w:rsidRPr="00D82D18" w:rsidRDefault="00536617" w:rsidP="00033CC9">
      <w:pPr>
        <w:rPr>
          <w:rFonts w:ascii="Times New Roman" w:hAnsi="Times New Roman" w:cs="Times New Roman"/>
        </w:rPr>
      </w:pPr>
      <w:r w:rsidRPr="00D82D18">
        <w:rPr>
          <w:rFonts w:ascii="Times New Roman" w:hAnsi="Times New Roman" w:cs="Times New Roman"/>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rsidR="00536617" w:rsidRPr="00D82D18" w:rsidRDefault="00536617" w:rsidP="00536617">
      <w:pPr>
        <w:rPr>
          <w:rFonts w:ascii="Times New Roman" w:hAnsi="Times New Roman" w:cs="Times New Roman"/>
        </w:rPr>
      </w:pPr>
      <w:r w:rsidRPr="00D82D18">
        <w:rPr>
          <w:rFonts w:ascii="Times New Roman" w:hAnsi="Times New Roman" w:cs="Times New Roman"/>
        </w:rPr>
        <w:t xml:space="preserve">Не допускается увеличивать площадь и строительный объем объектов недвижимости, указанных в подпунктах 1, 2 </w:t>
      </w:r>
      <w:r w:rsidR="007D3077" w:rsidRPr="00D82D18">
        <w:rPr>
          <w:rFonts w:ascii="Times New Roman" w:hAnsi="Times New Roman" w:cs="Times New Roman"/>
        </w:rPr>
        <w:t>пункта</w:t>
      </w:r>
      <w:r w:rsidRPr="00D82D18">
        <w:rPr>
          <w:rFonts w:ascii="Times New Roman" w:hAnsi="Times New Roman" w:cs="Times New Roman"/>
        </w:rPr>
        <w:t xml:space="preserve"> 3 статьи </w:t>
      </w:r>
      <w:r w:rsidR="003133C4" w:rsidRPr="00D82D18">
        <w:rPr>
          <w:rFonts w:ascii="Times New Roman" w:hAnsi="Times New Roman" w:cs="Times New Roman"/>
        </w:rPr>
        <w:t xml:space="preserve">«Общие положения, относящиеся к ранее возникшим правам» </w:t>
      </w:r>
      <w:r w:rsidRPr="00D82D18">
        <w:rPr>
          <w:rFonts w:ascii="Times New Roman" w:hAnsi="Times New Roman" w:cs="Times New Roman"/>
        </w:rPr>
        <w:t>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требованиями безопасности, устанавливаемые техническими регламентами (а до их принятия – соответствующими норматива</w:t>
      </w:r>
      <w:r w:rsidR="007D3077" w:rsidRPr="00D82D18">
        <w:rPr>
          <w:rFonts w:ascii="Times New Roman" w:hAnsi="Times New Roman" w:cs="Times New Roman"/>
        </w:rPr>
        <w:t>ми и стандартами безопасности).</w:t>
      </w:r>
    </w:p>
    <w:p w:rsidR="00536617" w:rsidRPr="00D82D18" w:rsidRDefault="00536617" w:rsidP="00536617">
      <w:pPr>
        <w:rPr>
          <w:rFonts w:ascii="Times New Roman" w:hAnsi="Times New Roman" w:cs="Times New Roman"/>
        </w:rPr>
      </w:pPr>
      <w:r w:rsidRPr="00D82D18">
        <w:rPr>
          <w:rFonts w:ascii="Times New Roman" w:hAnsi="Times New Roman" w:cs="Times New Roman"/>
        </w:rPr>
        <w:t xml:space="preserve">Указанные в подпункте 3 </w:t>
      </w:r>
      <w:r w:rsidR="007D3077" w:rsidRPr="00D82D18">
        <w:rPr>
          <w:rFonts w:ascii="Times New Roman" w:hAnsi="Times New Roman" w:cs="Times New Roman"/>
        </w:rPr>
        <w:t>пункта</w:t>
      </w:r>
      <w:r w:rsidRPr="00D82D18">
        <w:rPr>
          <w:rFonts w:ascii="Times New Roman" w:hAnsi="Times New Roman" w:cs="Times New Roman"/>
        </w:rPr>
        <w:t xml:space="preserve"> 3 статьи </w:t>
      </w:r>
      <w:r w:rsidR="003133C4" w:rsidRPr="00D82D18">
        <w:rPr>
          <w:rFonts w:ascii="Times New Roman" w:hAnsi="Times New Roman" w:cs="Times New Roman"/>
        </w:rPr>
        <w:t>«Общие положения, относящиеся к ранее возникшим правам»</w:t>
      </w:r>
      <w:r w:rsidRPr="00D82D18">
        <w:rPr>
          <w:rFonts w:ascii="Times New Roman" w:hAnsi="Times New Roman" w:cs="Times New Roman"/>
        </w:rPr>
        <w:t xml:space="preserve"> настоящих Правил объекты недвижимости, несоответствующие настоящим Правилам по строительным параметрам, затрудняющие или блокирующие возможность прохода, проезда, имеющие превышение площади и высоты по сравнению с разреш</w:t>
      </w:r>
      <w:r w:rsidR="00747F34" w:rsidRPr="00D82D18">
        <w:rPr>
          <w:rFonts w:ascii="Times New Roman" w:hAnsi="Times New Roman" w:cs="Times New Roman"/>
        </w:rPr>
        <w:t xml:space="preserve">енными пределами и т.д., могут </w:t>
      </w:r>
      <w:r w:rsidRPr="00D82D18">
        <w:rPr>
          <w:rFonts w:ascii="Times New Roman" w:hAnsi="Times New Roman" w:cs="Times New Roman"/>
        </w:rPr>
        <w:t xml:space="preserve">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w:t>
      </w:r>
      <w:r w:rsidRPr="00D82D18">
        <w:rPr>
          <w:rFonts w:ascii="Times New Roman" w:hAnsi="Times New Roman" w:cs="Times New Roman"/>
        </w:rPr>
        <w:lastRenderedPageBreak/>
        <w:t>строительство, должны быть направлены на устранение несоответствия таких объектов настоящим Правилам.</w:t>
      </w:r>
    </w:p>
    <w:p w:rsidR="00536617" w:rsidRPr="00D82D18" w:rsidRDefault="00536617" w:rsidP="00536617">
      <w:pPr>
        <w:rPr>
          <w:rFonts w:ascii="Times New Roman" w:hAnsi="Times New Roman" w:cs="Times New Roman"/>
        </w:rPr>
      </w:pPr>
      <w:r w:rsidRPr="00D82D18">
        <w:rPr>
          <w:rFonts w:ascii="Times New Roman" w:hAnsi="Times New Roman" w:cs="Times New Roman"/>
        </w:rPr>
        <w:t>3. Несоответствующий вид использования недвижимости не может быть заменен на иной несоответствующий вид использования.</w:t>
      </w:r>
    </w:p>
    <w:p w:rsidR="006A4B12" w:rsidRPr="00D82D18" w:rsidRDefault="006A4B12" w:rsidP="00536617">
      <w:pPr>
        <w:rPr>
          <w:rFonts w:ascii="Times New Roman" w:hAnsi="Times New Roman" w:cs="Times New Roman"/>
        </w:rPr>
      </w:pPr>
    </w:p>
    <w:p w:rsidR="00F8541A" w:rsidRPr="00D82D18" w:rsidRDefault="00033CC9" w:rsidP="00033CC9">
      <w:pPr>
        <w:ind w:firstLine="0"/>
        <w:jc w:val="left"/>
        <w:rPr>
          <w:rFonts w:ascii="Times New Roman" w:hAnsi="Times New Roman" w:cs="Times New Roman"/>
          <w:bCs/>
          <w:kern w:val="32"/>
        </w:rPr>
      </w:pPr>
      <w:r w:rsidRPr="00D82D18">
        <w:rPr>
          <w:rFonts w:ascii="Times New Roman" w:hAnsi="Times New Roman" w:cs="Times New Roman"/>
          <w:bCs/>
          <w:kern w:val="32"/>
        </w:rPr>
        <w:t>РАЗДЕЛ 3. УЧАСТНИКИ ОТНОШЕНИЙ, ВОЗНИКАЮЩИХ ПО ПОВОДУ ЗЕМЛЕПОЛЬЗОВАНИЯ И ЗАСТРОЙКИ</w:t>
      </w:r>
    </w:p>
    <w:p w:rsidR="008541C4" w:rsidRPr="00D82D18" w:rsidRDefault="00F8541A" w:rsidP="00033CC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61" w:name="_Toc25928561"/>
      <w:r w:rsidRPr="00D82D18">
        <w:rPr>
          <w:rFonts w:ascii="Times New Roman" w:eastAsiaTheme="majorEastAsia" w:hAnsi="Times New Roman" w:cs="Times New Roman"/>
          <w:color w:val="auto"/>
          <w:lang w:eastAsia="en-US"/>
        </w:rPr>
        <w:t xml:space="preserve">Статья 6. </w:t>
      </w:r>
      <w:r w:rsidR="008541C4" w:rsidRPr="00D82D18">
        <w:rPr>
          <w:rFonts w:ascii="Times New Roman" w:eastAsiaTheme="majorEastAsia" w:hAnsi="Times New Roman" w:cs="Times New Roman"/>
          <w:color w:val="auto"/>
          <w:lang w:eastAsia="en-US"/>
        </w:rPr>
        <w:t>Общие по</w:t>
      </w:r>
      <w:r w:rsidR="00B22EC2" w:rsidRPr="00D82D18">
        <w:rPr>
          <w:rFonts w:ascii="Times New Roman" w:eastAsiaTheme="majorEastAsia" w:hAnsi="Times New Roman" w:cs="Times New Roman"/>
          <w:color w:val="auto"/>
          <w:lang w:eastAsia="en-US"/>
        </w:rPr>
        <w:t>ложения о лицах, осуществляющих</w:t>
      </w:r>
      <w:r w:rsidR="00033CC9" w:rsidRPr="00D82D18">
        <w:rPr>
          <w:rFonts w:ascii="Times New Roman" w:eastAsiaTheme="majorEastAsia" w:hAnsi="Times New Roman" w:cs="Times New Roman"/>
          <w:color w:val="auto"/>
          <w:lang w:eastAsia="en-US"/>
        </w:rPr>
        <w:t xml:space="preserve"> </w:t>
      </w:r>
      <w:r w:rsidR="008541C4" w:rsidRPr="00D82D18">
        <w:rPr>
          <w:rFonts w:ascii="Times New Roman" w:eastAsiaTheme="majorEastAsia" w:hAnsi="Times New Roman" w:cs="Times New Roman"/>
          <w:color w:val="auto"/>
          <w:lang w:eastAsia="en-US"/>
        </w:rPr>
        <w:t>землепользование и застройку, и их действиях</w:t>
      </w:r>
      <w:bookmarkEnd w:id="61"/>
    </w:p>
    <w:p w:rsidR="00536617" w:rsidRPr="00D82D18" w:rsidRDefault="00536617" w:rsidP="00536617">
      <w:pPr>
        <w:rPr>
          <w:rFonts w:ascii="Times New Roman" w:hAnsi="Times New Roman" w:cs="Times New Roman"/>
        </w:rPr>
      </w:pPr>
      <w:r w:rsidRPr="00D82D18">
        <w:rPr>
          <w:rFonts w:ascii="Times New Roman" w:hAnsi="Times New Roman" w:cs="Times New Roman"/>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w:t>
      </w:r>
      <w:r w:rsidR="00896107" w:rsidRPr="00D82D18">
        <w:rPr>
          <w:rFonts w:ascii="Times New Roman" w:hAnsi="Times New Roman" w:cs="Times New Roman"/>
        </w:rPr>
        <w:t xml:space="preserve"> </w:t>
      </w:r>
      <w:r w:rsidR="007132B4" w:rsidRPr="00D82D18">
        <w:rPr>
          <w:rFonts w:ascii="Times New Roman" w:hAnsi="Times New Roman" w:cs="Times New Roman"/>
        </w:rPr>
        <w:t xml:space="preserve">Тбилисский район и </w:t>
      </w:r>
      <w:r w:rsidR="007E7AF3" w:rsidRPr="00D82D18">
        <w:rPr>
          <w:rFonts w:ascii="Times New Roman" w:hAnsi="Times New Roman" w:cs="Times New Roman"/>
        </w:rPr>
        <w:t>Песчаного</w:t>
      </w:r>
      <w:r w:rsidR="007132B4" w:rsidRPr="00D82D18">
        <w:rPr>
          <w:rFonts w:ascii="Times New Roman" w:hAnsi="Times New Roman" w:cs="Times New Roman"/>
        </w:rPr>
        <w:t xml:space="preserve"> сельского поселения </w:t>
      </w:r>
      <w:r w:rsidRPr="00D82D18">
        <w:rPr>
          <w:rFonts w:ascii="Times New Roman" w:hAnsi="Times New Roman" w:cs="Times New Roman"/>
        </w:rPr>
        <w:t>регулируют действия физических и юридических лиц, которые:</w:t>
      </w:r>
    </w:p>
    <w:p w:rsidR="00536617" w:rsidRPr="00D82D18" w:rsidRDefault="00536617" w:rsidP="00536617">
      <w:pPr>
        <w:rPr>
          <w:rFonts w:ascii="Times New Roman" w:hAnsi="Times New Roman" w:cs="Times New Roman"/>
        </w:rPr>
      </w:pPr>
      <w:r w:rsidRPr="00D82D18">
        <w:rPr>
          <w:rFonts w:ascii="Times New Roman" w:hAnsi="Times New Roman" w:cs="Times New Roman"/>
        </w:rPr>
        <w:t>1) участвуют в торгах (конкурсах, аукционах), подготавливаемых и проводимых администрацией муниципального образования</w:t>
      </w:r>
      <w:r w:rsidR="00C201A6" w:rsidRPr="00D82D18">
        <w:rPr>
          <w:rFonts w:ascii="Times New Roman" w:hAnsi="Times New Roman" w:cs="Times New Roman"/>
        </w:rPr>
        <w:t xml:space="preserve"> </w:t>
      </w:r>
      <w:r w:rsidR="00F545C0" w:rsidRPr="00D82D18">
        <w:rPr>
          <w:rFonts w:ascii="Times New Roman" w:hAnsi="Times New Roman" w:cs="Times New Roman"/>
        </w:rPr>
        <w:t>Тбилисский район,</w:t>
      </w:r>
      <w:r w:rsidR="00FF3730" w:rsidRPr="00D82D18">
        <w:rPr>
          <w:rFonts w:ascii="Times New Roman" w:hAnsi="Times New Roman" w:cs="Times New Roman"/>
        </w:rPr>
        <w:t xml:space="preserve"> </w:t>
      </w:r>
      <w:r w:rsidRPr="00D82D18">
        <w:rPr>
          <w:rFonts w:ascii="Times New Roman" w:hAnsi="Times New Roman" w:cs="Times New Roman"/>
        </w:rPr>
        <w:t>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rsidR="00536617" w:rsidRPr="00D82D18" w:rsidRDefault="00536617" w:rsidP="00536617">
      <w:pPr>
        <w:rPr>
          <w:rFonts w:ascii="Times New Roman" w:hAnsi="Times New Roman" w:cs="Times New Roman"/>
        </w:rPr>
      </w:pPr>
      <w:r w:rsidRPr="00D82D18">
        <w:rPr>
          <w:rFonts w:ascii="Times New Roman" w:hAnsi="Times New Roman" w:cs="Times New Roman"/>
        </w:rPr>
        <w:t xml:space="preserve">2) обращаются в администрацию муниципального образования </w:t>
      </w:r>
      <w:r w:rsidR="00F545C0" w:rsidRPr="00D82D18">
        <w:rPr>
          <w:rFonts w:ascii="Times New Roman" w:hAnsi="Times New Roman" w:cs="Times New Roman"/>
        </w:rPr>
        <w:t xml:space="preserve">Тбилисский район, </w:t>
      </w:r>
      <w:r w:rsidRPr="00D82D18">
        <w:rPr>
          <w:rFonts w:ascii="Times New Roman" w:hAnsi="Times New Roman" w:cs="Times New Roman"/>
        </w:rPr>
        <w:t xml:space="preserve">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 </w:t>
      </w:r>
    </w:p>
    <w:p w:rsidR="00536617" w:rsidRPr="00D82D18" w:rsidRDefault="00536617" w:rsidP="00536617">
      <w:pPr>
        <w:rPr>
          <w:rFonts w:ascii="Times New Roman" w:hAnsi="Times New Roman" w:cs="Times New Roman"/>
        </w:rPr>
      </w:pPr>
      <w:r w:rsidRPr="00D82D18">
        <w:rPr>
          <w:rFonts w:ascii="Times New Roman" w:hAnsi="Times New Roman" w:cs="Times New Roman"/>
        </w:rPr>
        <w:t>3) владея земельными участками, объектами недвижимости, осуществляют их текущее использование, а также подгота</w:t>
      </w:r>
      <w:r w:rsidR="00F545C0" w:rsidRPr="00D82D18">
        <w:rPr>
          <w:rFonts w:ascii="Times New Roman" w:hAnsi="Times New Roman" w:cs="Times New Roman"/>
        </w:rPr>
        <w:t xml:space="preserve">вливают проектную документацию </w:t>
      </w:r>
      <w:r w:rsidRPr="00D82D18">
        <w:rPr>
          <w:rFonts w:ascii="Times New Roman" w:hAnsi="Times New Roman" w:cs="Times New Roman"/>
        </w:rPr>
        <w:t>и осуществляют в соответствии с ней строительство, реконструкцию, иные изменения недвижимости;</w:t>
      </w:r>
    </w:p>
    <w:p w:rsidR="00536617" w:rsidRPr="00D82D18" w:rsidRDefault="00536617" w:rsidP="00536617">
      <w:pPr>
        <w:rPr>
          <w:rFonts w:ascii="Times New Roman" w:hAnsi="Times New Roman" w:cs="Times New Roman"/>
        </w:rPr>
      </w:pPr>
      <w:r w:rsidRPr="00D82D18">
        <w:rPr>
          <w:rFonts w:ascii="Times New Roman" w:hAnsi="Times New Roman" w:cs="Times New Roman"/>
        </w:rPr>
        <w:t xml:space="preserve">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 </w:t>
      </w:r>
    </w:p>
    <w:p w:rsidR="00536617" w:rsidRPr="00D82D18" w:rsidRDefault="00536617" w:rsidP="00536617">
      <w:pPr>
        <w:rPr>
          <w:rFonts w:ascii="Times New Roman" w:hAnsi="Times New Roman" w:cs="Times New Roman"/>
        </w:rPr>
      </w:pPr>
      <w:r w:rsidRPr="00D82D18">
        <w:rPr>
          <w:rFonts w:ascii="Times New Roman" w:hAnsi="Times New Roman" w:cs="Times New Roman"/>
        </w:rPr>
        <w:t>5) осуществляют иные действия в области землепользования и застройки.</w:t>
      </w:r>
    </w:p>
    <w:p w:rsidR="00536617" w:rsidRPr="00D82D18" w:rsidRDefault="00536617" w:rsidP="00536617">
      <w:pPr>
        <w:rPr>
          <w:rFonts w:ascii="Times New Roman" w:hAnsi="Times New Roman" w:cs="Times New Roman"/>
        </w:rPr>
      </w:pPr>
      <w:r w:rsidRPr="00D82D18">
        <w:rPr>
          <w:rFonts w:ascii="Times New Roman" w:hAnsi="Times New Roman" w:cs="Times New Roman"/>
        </w:rPr>
        <w:t xml:space="preserve">2. К указанным в </w:t>
      </w:r>
      <w:r w:rsidR="007D3077" w:rsidRPr="00D82D18">
        <w:rPr>
          <w:rFonts w:ascii="Times New Roman" w:hAnsi="Times New Roman" w:cs="Times New Roman"/>
        </w:rPr>
        <w:t>пункта</w:t>
      </w:r>
      <w:r w:rsidRPr="00D82D18">
        <w:rPr>
          <w:rFonts w:ascii="Times New Roman" w:hAnsi="Times New Roman" w:cs="Times New Roman"/>
        </w:rPr>
        <w:t xml:space="preserve"> 1 настоящей статьи иным действиям в области землепользования и застройки могут быть отнесены, в частности:</w:t>
      </w:r>
    </w:p>
    <w:p w:rsidR="00536617" w:rsidRPr="00D82D18" w:rsidRDefault="00FF3730" w:rsidP="00536617">
      <w:pPr>
        <w:rPr>
          <w:rFonts w:ascii="Times New Roman" w:hAnsi="Times New Roman" w:cs="Times New Roman"/>
        </w:rPr>
      </w:pPr>
      <w:r w:rsidRPr="00D82D18">
        <w:rPr>
          <w:rFonts w:ascii="Times New Roman" w:hAnsi="Times New Roman" w:cs="Times New Roman"/>
        </w:rPr>
        <w:t>1</w:t>
      </w:r>
      <w:r w:rsidR="00536617" w:rsidRPr="00D82D18">
        <w:rPr>
          <w:rFonts w:ascii="Times New Roman" w:hAnsi="Times New Roman" w:cs="Times New Roman"/>
        </w:rPr>
        <w:t>)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rsidR="00033CC9" w:rsidRPr="00D82D18" w:rsidRDefault="00033CC9" w:rsidP="00033CC9">
      <w:pPr>
        <w:pStyle w:val="affffa"/>
        <w:spacing w:after="0"/>
        <w:rPr>
          <w:sz w:val="24"/>
        </w:rPr>
      </w:pPr>
      <w:r w:rsidRPr="00D82D18">
        <w:rPr>
          <w:sz w:val="24"/>
        </w:rPr>
        <w:t>2)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rsidR="00536617" w:rsidRPr="00D82D18" w:rsidRDefault="00033CC9" w:rsidP="00536617">
      <w:pPr>
        <w:rPr>
          <w:rFonts w:ascii="Times New Roman" w:hAnsi="Times New Roman" w:cs="Times New Roman"/>
        </w:rPr>
      </w:pPr>
      <w:r w:rsidRPr="00D82D18">
        <w:rPr>
          <w:rFonts w:ascii="Times New Roman" w:hAnsi="Times New Roman" w:cs="Times New Roman"/>
        </w:rPr>
        <w:t>3</w:t>
      </w:r>
      <w:r w:rsidR="00536617" w:rsidRPr="00D82D18">
        <w:rPr>
          <w:rFonts w:ascii="Times New Roman" w:hAnsi="Times New Roman" w:cs="Times New Roman"/>
        </w:rPr>
        <w:t>) иные действия, связанные с подготовкой и реализацией общественных или частных планов по землепользованию и застройке.</w:t>
      </w:r>
    </w:p>
    <w:p w:rsidR="00B41942" w:rsidRPr="00D82D18" w:rsidRDefault="00F8541A" w:rsidP="00033CC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62" w:name="_Toc25928562"/>
      <w:r w:rsidRPr="00D82D18">
        <w:rPr>
          <w:rFonts w:ascii="Times New Roman" w:eastAsiaTheme="majorEastAsia" w:hAnsi="Times New Roman" w:cs="Times New Roman"/>
          <w:color w:val="auto"/>
          <w:lang w:eastAsia="en-US"/>
        </w:rPr>
        <w:t>Статья 7.</w:t>
      </w:r>
      <w:r w:rsidR="00F545C0" w:rsidRPr="00D82D18">
        <w:rPr>
          <w:rFonts w:ascii="Times New Roman" w:eastAsiaTheme="majorEastAsia" w:hAnsi="Times New Roman" w:cs="Times New Roman"/>
          <w:color w:val="auto"/>
          <w:lang w:eastAsia="en-US"/>
        </w:rPr>
        <w:t xml:space="preserve"> </w:t>
      </w:r>
      <w:r w:rsidR="008541C4" w:rsidRPr="00D82D18">
        <w:rPr>
          <w:rFonts w:ascii="Times New Roman" w:eastAsiaTheme="majorEastAsia" w:hAnsi="Times New Roman" w:cs="Times New Roman"/>
          <w:color w:val="auto"/>
          <w:lang w:eastAsia="en-US"/>
        </w:rPr>
        <w:t xml:space="preserve">Комиссия по </w:t>
      </w:r>
      <w:r w:rsidR="00670D4E" w:rsidRPr="00D82D18">
        <w:rPr>
          <w:rFonts w:ascii="Times New Roman" w:eastAsiaTheme="majorEastAsia" w:hAnsi="Times New Roman" w:cs="Times New Roman"/>
          <w:color w:val="auto"/>
          <w:lang w:eastAsia="en-US"/>
        </w:rPr>
        <w:t>подготовке проекта правил землепользования и застройки на территории сельских поселений муниципального образования Тбилисский район</w:t>
      </w:r>
      <w:bookmarkEnd w:id="62"/>
    </w:p>
    <w:p w:rsidR="00536617" w:rsidRPr="00D82D18" w:rsidRDefault="00536617" w:rsidP="00536617">
      <w:pPr>
        <w:rPr>
          <w:rFonts w:ascii="Times New Roman" w:hAnsi="Times New Roman" w:cs="Times New Roman"/>
        </w:rPr>
      </w:pPr>
      <w:r w:rsidRPr="00D82D18">
        <w:rPr>
          <w:rFonts w:ascii="Times New Roman" w:hAnsi="Times New Roman" w:cs="Times New Roman"/>
        </w:rPr>
        <w:t xml:space="preserve">1. Комиссия по </w:t>
      </w:r>
      <w:r w:rsidR="00670D4E" w:rsidRPr="00D82D18">
        <w:rPr>
          <w:rFonts w:ascii="Times New Roman" w:hAnsi="Times New Roman" w:cs="Times New Roman"/>
        </w:rPr>
        <w:t xml:space="preserve">подготовке проекта правил землепользования и застройки на территории сельских поселений муниципального образования Тбилисский район </w:t>
      </w:r>
      <w:r w:rsidRPr="00D82D18">
        <w:rPr>
          <w:rFonts w:ascii="Times New Roman" w:hAnsi="Times New Roman" w:cs="Times New Roman"/>
        </w:rPr>
        <w:t>(далее – Комиссия) является постоянно действующим консультативным органом и формируется для обеспечения реализации настоящих Правил.</w:t>
      </w:r>
    </w:p>
    <w:p w:rsidR="00536617" w:rsidRPr="00D82D18" w:rsidRDefault="00536617" w:rsidP="00536617">
      <w:pPr>
        <w:rPr>
          <w:rFonts w:ascii="Times New Roman" w:hAnsi="Times New Roman" w:cs="Times New Roman"/>
        </w:rPr>
      </w:pPr>
      <w:r w:rsidRPr="00D82D18">
        <w:rPr>
          <w:rFonts w:ascii="Times New Roman" w:hAnsi="Times New Roman" w:cs="Times New Roman"/>
        </w:rPr>
        <w:t xml:space="preserve">Комиссия осуществляет свою деятельность в соответствии с законодательством Российской Федерации, настоящими Правилами, Положением о Комиссии и иными </w:t>
      </w:r>
      <w:r w:rsidRPr="00D82D18">
        <w:rPr>
          <w:rFonts w:ascii="Times New Roman" w:hAnsi="Times New Roman" w:cs="Times New Roman"/>
        </w:rPr>
        <w:lastRenderedPageBreak/>
        <w:t>муниципальными правовыми актами.</w:t>
      </w:r>
    </w:p>
    <w:p w:rsidR="00536617" w:rsidRPr="00D82D18" w:rsidRDefault="00536617" w:rsidP="00536617">
      <w:pPr>
        <w:rPr>
          <w:rFonts w:ascii="Times New Roman" w:hAnsi="Times New Roman" w:cs="Times New Roman"/>
        </w:rPr>
      </w:pPr>
      <w:r w:rsidRPr="00D82D18">
        <w:rPr>
          <w:rFonts w:ascii="Times New Roman" w:hAnsi="Times New Roman" w:cs="Times New Roman"/>
        </w:rPr>
        <w:t>2. К полномочиям Комиссии относится:</w:t>
      </w:r>
    </w:p>
    <w:p w:rsidR="00B71481" w:rsidRPr="00D82D18" w:rsidRDefault="00B71481" w:rsidP="00536617">
      <w:pPr>
        <w:rPr>
          <w:rFonts w:ascii="Times New Roman" w:hAnsi="Times New Roman" w:cs="Times New Roman"/>
        </w:rPr>
      </w:pPr>
      <w:r w:rsidRPr="00D82D18">
        <w:rPr>
          <w:rFonts w:ascii="Times New Roman" w:hAnsi="Times New Roman" w:cs="Times New Roman"/>
        </w:rPr>
        <w:t>1) организация работ по подготовке проектов предложений по внесению изменений в генеральный план;</w:t>
      </w:r>
    </w:p>
    <w:p w:rsidR="00B71481" w:rsidRPr="00D82D18" w:rsidRDefault="00B71481" w:rsidP="00536617">
      <w:pPr>
        <w:rPr>
          <w:rFonts w:ascii="Times New Roman" w:hAnsi="Times New Roman" w:cs="Times New Roman"/>
        </w:rPr>
      </w:pPr>
      <w:r w:rsidRPr="00D82D18">
        <w:rPr>
          <w:rFonts w:ascii="Times New Roman" w:hAnsi="Times New Roman" w:cs="Times New Roman"/>
        </w:rPr>
        <w:t>2) организация работ по подготовке проекта правил землепользования и застройки поселения, а так же проектов предложений по внесению изменений в правила землепользования и застройки;</w:t>
      </w:r>
    </w:p>
    <w:p w:rsidR="00B71481" w:rsidRPr="00D82D18" w:rsidRDefault="0087490E" w:rsidP="00536617">
      <w:pPr>
        <w:rPr>
          <w:rFonts w:ascii="Times New Roman" w:hAnsi="Times New Roman" w:cs="Times New Roman"/>
        </w:rPr>
      </w:pPr>
      <w:r w:rsidRPr="00D82D18">
        <w:rPr>
          <w:rFonts w:ascii="Times New Roman" w:hAnsi="Times New Roman" w:cs="Times New Roman"/>
        </w:rPr>
        <w:t>3) организация работ по подготовке документации по планировке территории;</w:t>
      </w:r>
    </w:p>
    <w:p w:rsidR="0087490E" w:rsidRPr="00D82D18" w:rsidRDefault="0087490E" w:rsidP="00536617">
      <w:pPr>
        <w:rPr>
          <w:rFonts w:ascii="Times New Roman" w:hAnsi="Times New Roman" w:cs="Times New Roman"/>
        </w:rPr>
      </w:pPr>
      <w:r w:rsidRPr="00D82D18">
        <w:rPr>
          <w:rFonts w:ascii="Times New Roman" w:hAnsi="Times New Roman" w:cs="Times New Roman"/>
        </w:rPr>
        <w:t>4) получение от разработчиков проектов внесения изменений в генеральный план, проектов правил землепользования и застройки, проектов планировки и проектов межевания и рассмотрение на заседании комиссии;</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5) организация и проведение общественных обсуждений и публичных слушаний по вопросам градостроительной деятельности;</w:t>
      </w:r>
    </w:p>
    <w:p w:rsidR="0087490E" w:rsidRPr="00D82D18" w:rsidRDefault="0087490E" w:rsidP="00536617">
      <w:pPr>
        <w:rPr>
          <w:rFonts w:ascii="Times New Roman" w:hAnsi="Times New Roman" w:cs="Times New Roman"/>
        </w:rPr>
      </w:pPr>
      <w:r w:rsidRPr="00D82D18">
        <w:rPr>
          <w:rFonts w:ascii="Times New Roman" w:hAnsi="Times New Roman" w:cs="Times New Roman"/>
        </w:rPr>
        <w:t xml:space="preserve">6) координация </w:t>
      </w:r>
      <w:r w:rsidR="00BC743A" w:rsidRPr="00D82D18">
        <w:rPr>
          <w:rFonts w:ascii="Times New Roman" w:hAnsi="Times New Roman" w:cs="Times New Roman"/>
        </w:rPr>
        <w:t>деятельности органов администрации муниципального образования по вопросам землепользования и застройки;</w:t>
      </w:r>
    </w:p>
    <w:p w:rsidR="00BC743A" w:rsidRPr="00D82D18" w:rsidRDefault="00BC743A" w:rsidP="00536617">
      <w:pPr>
        <w:rPr>
          <w:rFonts w:ascii="Times New Roman" w:hAnsi="Times New Roman" w:cs="Times New Roman"/>
        </w:rPr>
      </w:pPr>
      <w:r w:rsidRPr="00D82D18">
        <w:rPr>
          <w:rFonts w:ascii="Times New Roman" w:hAnsi="Times New Roman" w:cs="Times New Roman"/>
        </w:rPr>
        <w:t xml:space="preserve">7) рассмотрение предложений граждан и юридических лиц в связи с подготовкой проекта правил землепользования и застройки поселения, поступивших в администрацию муниципального </w:t>
      </w:r>
      <w:r w:rsidR="007E0B81" w:rsidRPr="00D82D18">
        <w:rPr>
          <w:rFonts w:ascii="Times New Roman" w:hAnsi="Times New Roman" w:cs="Times New Roman"/>
        </w:rPr>
        <w:t>образования Тбилисский район;</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8) подготовка заключения о результатах общественных обсуждений и публичных слушаний и рекомендаций главе муниципального образования Тбилисский район для принятия решения;</w:t>
      </w:r>
    </w:p>
    <w:p w:rsidR="007E0B81" w:rsidRPr="00D82D18" w:rsidRDefault="007E0B81" w:rsidP="00536617">
      <w:pPr>
        <w:rPr>
          <w:rFonts w:ascii="Times New Roman" w:hAnsi="Times New Roman" w:cs="Times New Roman"/>
        </w:rPr>
      </w:pPr>
      <w:r w:rsidRPr="00D82D18">
        <w:rPr>
          <w:rFonts w:ascii="Times New Roman" w:hAnsi="Times New Roman" w:cs="Times New Roman"/>
        </w:rPr>
        <w:t>9) организация работ по подготовке проектов предложений по внесению изменений в нормативы градостроительного проектирования;</w:t>
      </w:r>
    </w:p>
    <w:p w:rsidR="00033CC9" w:rsidRPr="00D82D18" w:rsidRDefault="00033CC9" w:rsidP="00033CC9">
      <w:pPr>
        <w:rPr>
          <w:rFonts w:ascii="Times New Roman" w:hAnsi="Times New Roman" w:cs="Times New Roman"/>
        </w:rPr>
      </w:pPr>
      <w:r w:rsidRPr="00D82D18">
        <w:rPr>
          <w:rFonts w:ascii="Times New Roman" w:hAnsi="Times New Roman" w:cs="Times New Roman"/>
        </w:rPr>
        <w:t>10) организация и проведение общественных обсуждений или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 xml:space="preserve">11) иные полномочия, отнесенные к компетенции комиссии муниципальными правовыми актами </w:t>
      </w:r>
    </w:p>
    <w:p w:rsidR="00536617" w:rsidRPr="00D82D18" w:rsidRDefault="008537D1" w:rsidP="00536617">
      <w:pPr>
        <w:rPr>
          <w:rFonts w:ascii="Times New Roman" w:hAnsi="Times New Roman" w:cs="Times New Roman"/>
        </w:rPr>
      </w:pPr>
      <w:r w:rsidRPr="00D82D18">
        <w:rPr>
          <w:rFonts w:ascii="Times New Roman" w:hAnsi="Times New Roman" w:cs="Times New Roman"/>
        </w:rPr>
        <w:t xml:space="preserve">3. Состав и порядок </w:t>
      </w:r>
      <w:r w:rsidR="00536617" w:rsidRPr="00D82D18">
        <w:rPr>
          <w:rFonts w:ascii="Times New Roman" w:hAnsi="Times New Roman" w:cs="Times New Roman"/>
        </w:rPr>
        <w:t>деятельности комиссии утверждаютс</w:t>
      </w:r>
      <w:r w:rsidR="00670D4E" w:rsidRPr="00D82D18">
        <w:rPr>
          <w:rFonts w:ascii="Times New Roman" w:hAnsi="Times New Roman" w:cs="Times New Roman"/>
        </w:rPr>
        <w:t xml:space="preserve">я постановлением администрации </w:t>
      </w:r>
      <w:r w:rsidR="00536617" w:rsidRPr="00D82D18">
        <w:rPr>
          <w:rFonts w:ascii="Times New Roman" w:hAnsi="Times New Roman" w:cs="Times New Roman"/>
        </w:rPr>
        <w:t>муниципального образования</w:t>
      </w:r>
      <w:r w:rsidR="00670D4E" w:rsidRPr="00D82D18">
        <w:rPr>
          <w:rFonts w:ascii="Times New Roman" w:hAnsi="Times New Roman" w:cs="Times New Roman"/>
        </w:rPr>
        <w:t xml:space="preserve"> Тбилисский район.</w:t>
      </w:r>
    </w:p>
    <w:p w:rsidR="00536617" w:rsidRPr="00D82D18" w:rsidRDefault="00536617" w:rsidP="00536617">
      <w:pPr>
        <w:rPr>
          <w:rFonts w:ascii="Times New Roman" w:hAnsi="Times New Roman" w:cs="Times New Roman"/>
        </w:rPr>
      </w:pPr>
      <w:r w:rsidRPr="00D82D18">
        <w:rPr>
          <w:rFonts w:ascii="Times New Roman" w:hAnsi="Times New Roman" w:cs="Times New Roman"/>
        </w:rPr>
        <w:t xml:space="preserve">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rsidR="00536617" w:rsidRPr="00D82D18" w:rsidRDefault="00536617" w:rsidP="00536617">
      <w:pPr>
        <w:rPr>
          <w:rFonts w:ascii="Times New Roman" w:hAnsi="Times New Roman" w:cs="Times New Roman"/>
        </w:rPr>
      </w:pPr>
      <w:r w:rsidRPr="00D82D18">
        <w:rPr>
          <w:rFonts w:ascii="Times New Roman" w:hAnsi="Times New Roman" w:cs="Times New Roman"/>
        </w:rPr>
        <w:t>5. На каждом заседании Комиссии ведется протокол, который подписывается председательствующим на заседании и секретарем Комиссии. К протоколу прилагаются копии материалов, рассматриваемые на заседании.</w:t>
      </w:r>
    </w:p>
    <w:p w:rsidR="00536617" w:rsidRPr="00D82D18" w:rsidRDefault="00536617" w:rsidP="00536617">
      <w:pPr>
        <w:rPr>
          <w:rFonts w:ascii="Times New Roman" w:hAnsi="Times New Roman" w:cs="Times New Roman"/>
        </w:rPr>
      </w:pPr>
      <w:r w:rsidRPr="00D82D18">
        <w:rPr>
          <w:rFonts w:ascii="Times New Roman" w:hAnsi="Times New Roman" w:cs="Times New Roman"/>
        </w:rPr>
        <w:t>Протоколы заседаний Комиссии являются открытыми для всех заинтересованных лиц, которые м</w:t>
      </w:r>
      <w:r w:rsidR="006A4B12" w:rsidRPr="00D82D18">
        <w:rPr>
          <w:rFonts w:ascii="Times New Roman" w:hAnsi="Times New Roman" w:cs="Times New Roman"/>
        </w:rPr>
        <w:t>огут получать копии протоколов.</w:t>
      </w:r>
    </w:p>
    <w:p w:rsidR="00B96E1E" w:rsidRPr="00D82D18" w:rsidRDefault="00B96E1E" w:rsidP="00B96E1E">
      <w:pPr>
        <w:widowControl/>
        <w:rPr>
          <w:rFonts w:ascii="Times New Roman" w:hAnsi="Times New Roman" w:cs="Times New Roman"/>
        </w:rPr>
      </w:pPr>
    </w:p>
    <w:p w:rsidR="00F8541A" w:rsidRPr="00D82D18" w:rsidRDefault="00033CC9" w:rsidP="00033CC9">
      <w:pPr>
        <w:ind w:firstLine="0"/>
        <w:jc w:val="left"/>
        <w:rPr>
          <w:rFonts w:ascii="Times New Roman" w:hAnsi="Times New Roman" w:cs="Times New Roman"/>
          <w:bCs/>
          <w:kern w:val="32"/>
        </w:rPr>
      </w:pPr>
      <w:r w:rsidRPr="00D82D18">
        <w:rPr>
          <w:rFonts w:ascii="Times New Roman" w:hAnsi="Times New Roman" w:cs="Times New Roman"/>
          <w:bCs/>
          <w:kern w:val="32"/>
        </w:rPr>
        <w:t>РАЗДЕЛ 4. ПРЕДОСТАВЛЕНИЕ ПРАВ НА ЗЕМЕЛЬНЫЕ УЧАСТКИ</w:t>
      </w:r>
    </w:p>
    <w:p w:rsidR="008541C4" w:rsidRPr="00D82D18" w:rsidRDefault="00F8541A" w:rsidP="00033CC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63" w:name="_Toc25928563"/>
      <w:r w:rsidRPr="00D82D18">
        <w:rPr>
          <w:rFonts w:ascii="Times New Roman" w:eastAsiaTheme="majorEastAsia" w:hAnsi="Times New Roman" w:cs="Times New Roman"/>
          <w:color w:val="auto"/>
          <w:lang w:eastAsia="en-US"/>
        </w:rPr>
        <w:t xml:space="preserve">Статья </w:t>
      </w:r>
      <w:r w:rsidR="00BB1F82" w:rsidRPr="00D82D18">
        <w:rPr>
          <w:rFonts w:ascii="Times New Roman" w:eastAsiaTheme="majorEastAsia" w:hAnsi="Times New Roman" w:cs="Times New Roman"/>
          <w:color w:val="auto"/>
          <w:lang w:eastAsia="en-US"/>
        </w:rPr>
        <w:t>8</w:t>
      </w:r>
      <w:r w:rsidRPr="00D82D18">
        <w:rPr>
          <w:rFonts w:ascii="Times New Roman" w:eastAsiaTheme="majorEastAsia" w:hAnsi="Times New Roman" w:cs="Times New Roman"/>
          <w:color w:val="auto"/>
          <w:lang w:eastAsia="en-US"/>
        </w:rPr>
        <w:t>.</w:t>
      </w:r>
      <w:r w:rsidR="00BB1F82" w:rsidRPr="00D82D18">
        <w:rPr>
          <w:rFonts w:ascii="Times New Roman" w:eastAsiaTheme="majorEastAsia" w:hAnsi="Times New Roman" w:cs="Times New Roman"/>
          <w:color w:val="auto"/>
          <w:lang w:eastAsia="en-US"/>
        </w:rPr>
        <w:t xml:space="preserve"> </w:t>
      </w:r>
      <w:r w:rsidR="00484868" w:rsidRPr="00D82D18">
        <w:rPr>
          <w:rFonts w:ascii="Times New Roman" w:eastAsiaTheme="majorEastAsia" w:hAnsi="Times New Roman" w:cs="Times New Roman"/>
          <w:color w:val="auto"/>
          <w:lang w:eastAsia="en-US"/>
        </w:rPr>
        <w:t>Общие положения предоставления</w:t>
      </w:r>
      <w:r w:rsidR="008541C4" w:rsidRPr="00D82D18">
        <w:rPr>
          <w:rFonts w:ascii="Times New Roman" w:eastAsiaTheme="majorEastAsia" w:hAnsi="Times New Roman" w:cs="Times New Roman"/>
          <w:color w:val="auto"/>
          <w:lang w:eastAsia="en-US"/>
        </w:rPr>
        <w:t xml:space="preserve"> прав</w:t>
      </w:r>
      <w:r w:rsidR="00033CC9" w:rsidRPr="00D82D18">
        <w:rPr>
          <w:rFonts w:ascii="Times New Roman" w:eastAsiaTheme="majorEastAsia" w:hAnsi="Times New Roman" w:cs="Times New Roman"/>
          <w:color w:val="auto"/>
          <w:lang w:eastAsia="en-US"/>
        </w:rPr>
        <w:t xml:space="preserve"> </w:t>
      </w:r>
      <w:r w:rsidR="008541C4" w:rsidRPr="00D82D18">
        <w:rPr>
          <w:rFonts w:ascii="Times New Roman" w:eastAsiaTheme="majorEastAsia" w:hAnsi="Times New Roman" w:cs="Times New Roman"/>
          <w:color w:val="auto"/>
          <w:lang w:eastAsia="en-US"/>
        </w:rPr>
        <w:t>на земельные участки</w:t>
      </w:r>
      <w:bookmarkEnd w:id="63"/>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 xml:space="preserve">1. До разграничения государственной собственности на землю предоставление земельных участков, находящихся в государственной или муниципальной собственности, на территории муниципального образования </w:t>
      </w:r>
      <w:r w:rsidR="007E7AF3" w:rsidRPr="00D82D18">
        <w:rPr>
          <w:rFonts w:ascii="Times New Roman" w:hAnsi="Times New Roman" w:cs="Times New Roman"/>
        </w:rPr>
        <w:t>Песчаного</w:t>
      </w:r>
      <w:r w:rsidRPr="00D82D18">
        <w:rPr>
          <w:rFonts w:ascii="Times New Roman" w:hAnsi="Times New Roman" w:cs="Times New Roman"/>
        </w:rPr>
        <w:t xml:space="preserve">  сельского поселения осуществляется администрацией муниципального образования Тбилисский район в соответствии с нормативными правовыми актами Российской Федерации, Краснодарского края, Уставом муниципального образования и нормативными правовыми актами муниципального </w:t>
      </w:r>
      <w:r w:rsidRPr="00D82D18">
        <w:rPr>
          <w:rFonts w:ascii="Times New Roman" w:hAnsi="Times New Roman" w:cs="Times New Roman"/>
        </w:rPr>
        <w:lastRenderedPageBreak/>
        <w:t>образования Тбилисский район.</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2. Земельные участки, находящиеся в государственной или муниципальной собственности, предоставляются на основании:</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2) договора купли-продажи в случае предоставления земельного участка в собственность за плату;</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3) договора аренды в случае предоставления земельного участка в аренду;</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 xml:space="preserve">4) договора безвозмездного пользования в случае предоставления земельного участка в безвозмездное пользование. </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3.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1) проект межевания территории, утвержденный в соответствии с Градостроительным кодексом Российской Федерации;</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2) проектная документация лесных участков;</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 xml:space="preserve">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Российской Федерации. </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4.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пунктом 3 настоящей статьи.</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4.1. Образование лесных участков в целях размещения линейных объектов осуществляется на основании утвержденного проекта межевания территории.</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5. Исключительно в соответствии с утвержденным проектом межевания территории осуществляется образование земельных участков:</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1) из земельного участка, предоставленного для комплексного освоения территории;</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2) из земельного участка, предоставленного некоммерческой организации, созданной гражданами, для ведения садоводства, огородничества, дачного хозяйства либо для ведения дачного хозяйства иным юридическим лицам;</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4) в границах элемента планировочной структуры, застроенного многоквартирными домами;</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5) для строительства, реконструкции линейных объектов федерального, регионального или местного значения.</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6. 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на которых предусмотрено строительство зданий, сооружений, не допускается, за исключением случаев, указанных в пункте 2 статьи 39.3 Земельного кодекса Российской Федерации, а также случаев проведения аукционов по продаже таких земельных участков в соответствии со статьей 39.18 Земельного кодекса Российской Федерации.</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7.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пунктом 6 настоящей статьи.</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8. Без проведения торгов осуществляется продажа:</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 xml:space="preserve">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w:t>
      </w:r>
      <w:r w:rsidRPr="00D82D18">
        <w:rPr>
          <w:rFonts w:ascii="Times New Roman" w:hAnsi="Times New Roman" w:cs="Times New Roman"/>
        </w:rPr>
        <w:lastRenderedPageBreak/>
        <w:t>Градостроительным кодексом Российской Федерации заключен договор о комплексном освоении территории, если иное не предусмотрено подпунктами 2 и 4 настоящего пункта;</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2)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3)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5) 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6)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Земельного кодекса Российской Федерации;</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7)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Земельного кодекса Российской Федерации;</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8)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10)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Российской Федерации;</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9.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исключением случаев, предусмотренных пунктом 8 настоящей статьи.</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10.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1) земельного участка юридическим лицам в соответствии с указом или распоряжением Президента Российской Федерации;</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 xml:space="preserve">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w:t>
      </w:r>
      <w:r w:rsidRPr="00D82D18">
        <w:rPr>
          <w:rFonts w:ascii="Times New Roman" w:hAnsi="Times New Roman" w:cs="Times New Roman"/>
        </w:rPr>
        <w:lastRenderedPageBreak/>
        <w:t>указанных объектов, инвестиционных проектов критериям, установленным Правительством Российской Федерации;</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подпунктами 6 и 8 настоящего пункта;</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6)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7) земельного участка, образованного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данной некоммерческой организации;</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8) земельного участка, образованного в результате раздела ограниченного в обороте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данной некоммерческой организации;</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Земельного кодекса Российской Федерации, на праве оперативного управления;</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Земельного кодекса Российской Федерации;</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12)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13) земельного участка, образованного в границах застроенной территории, лицу, с которым заключен договор о развитии застроенной территории;</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13.1)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 xml:space="preserve">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w:t>
      </w:r>
      <w:r w:rsidRPr="00D82D18">
        <w:rPr>
          <w:rFonts w:ascii="Times New Roman" w:hAnsi="Times New Roman" w:cs="Times New Roman"/>
        </w:rPr>
        <w:lastRenderedPageBreak/>
        <w:t>законами субъектов Российской Федерации;</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Российской Федерации;</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18) земельного участка лицу, которое в соответствии с Градостроительным кодексом Российской Федерации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20) земельного участка, необходимого для проведения работ, связанных с пользованием недрами, недропользователю;</w:t>
      </w:r>
    </w:p>
    <w:p w:rsidR="00033CC9" w:rsidRPr="00D82D18" w:rsidRDefault="00033CC9" w:rsidP="00033CC9">
      <w:pPr>
        <w:rPr>
          <w:rFonts w:ascii="Times New Roman" w:hAnsi="Times New Roman" w:cs="Times New Roman"/>
        </w:rPr>
      </w:pPr>
      <w:r w:rsidRPr="00D82D18">
        <w:rPr>
          <w:rFonts w:ascii="Times New Roman" w:hAnsi="Times New Roman" w:cs="Times New Roman"/>
        </w:rPr>
        <w:t>20.1)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033CC9" w:rsidRPr="00D82D18" w:rsidRDefault="00033CC9" w:rsidP="00033CC9">
      <w:pPr>
        <w:rPr>
          <w:rFonts w:ascii="Times New Roman" w:hAnsi="Times New Roman" w:cs="Times New Roman"/>
        </w:rPr>
      </w:pPr>
      <w:r w:rsidRPr="00D82D18">
        <w:rPr>
          <w:rFonts w:ascii="Times New Roman" w:hAnsi="Times New Roman" w:cs="Times New Roman"/>
        </w:rPr>
        <w:t>20.2)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21)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муниципально-частном партнерстве, лицу, с которым заключены указанные соглашения;</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 xml:space="preserve">22)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w:t>
      </w:r>
      <w:r w:rsidRPr="00D82D18">
        <w:rPr>
          <w:rFonts w:ascii="Times New Roman" w:hAnsi="Times New Roman" w:cs="Times New Roman"/>
        </w:rPr>
        <w:lastRenderedPageBreak/>
        <w:t>освоения территорий в целях строительства и эксплуатации наемных домов социального использования;</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23) земельного участка, необходимого для осуществления видов деятельности в сфере охотничьего хозяйства, лицу, с которым заключено охот хозяйственное соглашение;</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24)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25)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26)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27)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28)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29)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033CC9" w:rsidRPr="00D82D18" w:rsidRDefault="00033CC9" w:rsidP="00033CC9">
      <w:pPr>
        <w:spacing w:after="20"/>
        <w:rPr>
          <w:rFonts w:ascii="Times New Roman" w:hAnsi="Times New Roman" w:cs="Times New Roman"/>
        </w:rPr>
      </w:pPr>
      <w:r w:rsidRPr="00D82D18">
        <w:rPr>
          <w:rFonts w:ascii="Times New Roman" w:hAnsi="Times New Roman" w:cs="Times New Roman"/>
        </w:rPr>
        <w:t>30) земельного участка арендатору, если этот арендатор имеет право на заключение нового договора аренды такого земельного участка.</w:t>
      </w:r>
    </w:p>
    <w:p w:rsidR="008541C4" w:rsidRPr="00D82D18" w:rsidRDefault="00F8541A" w:rsidP="00033CC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64" w:name="_Toc25928564"/>
      <w:r w:rsidRPr="00D82D18">
        <w:rPr>
          <w:rFonts w:ascii="Times New Roman" w:eastAsiaTheme="majorEastAsia" w:hAnsi="Times New Roman" w:cs="Times New Roman"/>
          <w:color w:val="auto"/>
          <w:lang w:eastAsia="en-US"/>
        </w:rPr>
        <w:t xml:space="preserve">Статья 9. </w:t>
      </w:r>
      <w:r w:rsidR="008541C4" w:rsidRPr="00D82D18">
        <w:rPr>
          <w:rFonts w:ascii="Times New Roman" w:eastAsiaTheme="majorEastAsia" w:hAnsi="Times New Roman" w:cs="Times New Roman"/>
          <w:color w:val="auto"/>
          <w:lang w:eastAsia="en-US"/>
        </w:rPr>
        <w:t xml:space="preserve">Организация и </w:t>
      </w:r>
      <w:r w:rsidR="006A4B12" w:rsidRPr="00D82D18">
        <w:rPr>
          <w:rFonts w:ascii="Times New Roman" w:eastAsiaTheme="majorEastAsia" w:hAnsi="Times New Roman" w:cs="Times New Roman"/>
          <w:color w:val="auto"/>
          <w:lang w:eastAsia="en-US"/>
        </w:rPr>
        <w:t>проведение аукционов по продаже</w:t>
      </w:r>
      <w:r w:rsidR="00033CC9" w:rsidRPr="00D82D18">
        <w:rPr>
          <w:rFonts w:ascii="Times New Roman" w:eastAsiaTheme="majorEastAsia" w:hAnsi="Times New Roman" w:cs="Times New Roman"/>
          <w:color w:val="auto"/>
          <w:lang w:eastAsia="en-US"/>
        </w:rPr>
        <w:t xml:space="preserve"> </w:t>
      </w:r>
      <w:r w:rsidR="008541C4" w:rsidRPr="00D82D18">
        <w:rPr>
          <w:rFonts w:ascii="Times New Roman" w:eastAsiaTheme="majorEastAsia" w:hAnsi="Times New Roman" w:cs="Times New Roman"/>
          <w:color w:val="auto"/>
          <w:lang w:eastAsia="en-US"/>
        </w:rPr>
        <w:t>земельных участков, на</w:t>
      </w:r>
      <w:r w:rsidR="00B81737" w:rsidRPr="00D82D18">
        <w:rPr>
          <w:rFonts w:ascii="Times New Roman" w:eastAsiaTheme="majorEastAsia" w:hAnsi="Times New Roman" w:cs="Times New Roman"/>
          <w:color w:val="auto"/>
          <w:lang w:eastAsia="en-US"/>
        </w:rPr>
        <w:t>ходящихся в государственной или</w:t>
      </w:r>
      <w:r w:rsidR="00033CC9" w:rsidRPr="00D82D18">
        <w:rPr>
          <w:rFonts w:ascii="Times New Roman" w:eastAsiaTheme="majorEastAsia" w:hAnsi="Times New Roman" w:cs="Times New Roman"/>
          <w:color w:val="auto"/>
          <w:lang w:eastAsia="en-US"/>
        </w:rPr>
        <w:t xml:space="preserve"> </w:t>
      </w:r>
      <w:r w:rsidR="008541C4" w:rsidRPr="00D82D18">
        <w:rPr>
          <w:rFonts w:ascii="Times New Roman" w:eastAsiaTheme="majorEastAsia" w:hAnsi="Times New Roman" w:cs="Times New Roman"/>
          <w:color w:val="auto"/>
          <w:lang w:eastAsia="en-US"/>
        </w:rPr>
        <w:t>муниципальной собственности, или пр</w:t>
      </w:r>
      <w:r w:rsidR="00B81737" w:rsidRPr="00D82D18">
        <w:rPr>
          <w:rFonts w:ascii="Times New Roman" w:eastAsiaTheme="majorEastAsia" w:hAnsi="Times New Roman" w:cs="Times New Roman"/>
          <w:color w:val="auto"/>
          <w:lang w:eastAsia="en-US"/>
        </w:rPr>
        <w:t>ава на</w:t>
      </w:r>
      <w:r w:rsidR="00033CC9" w:rsidRPr="00D82D18">
        <w:rPr>
          <w:rFonts w:ascii="Times New Roman" w:eastAsiaTheme="majorEastAsia" w:hAnsi="Times New Roman" w:cs="Times New Roman"/>
          <w:color w:val="auto"/>
          <w:lang w:eastAsia="en-US"/>
        </w:rPr>
        <w:t xml:space="preserve"> </w:t>
      </w:r>
      <w:r w:rsidR="008541C4" w:rsidRPr="00D82D18">
        <w:rPr>
          <w:rFonts w:ascii="Times New Roman" w:eastAsiaTheme="majorEastAsia" w:hAnsi="Times New Roman" w:cs="Times New Roman"/>
          <w:color w:val="auto"/>
          <w:lang w:eastAsia="en-US"/>
        </w:rPr>
        <w:t>заключение догов</w:t>
      </w:r>
      <w:r w:rsidR="00B81737" w:rsidRPr="00D82D18">
        <w:rPr>
          <w:rFonts w:ascii="Times New Roman" w:eastAsiaTheme="majorEastAsia" w:hAnsi="Times New Roman" w:cs="Times New Roman"/>
          <w:color w:val="auto"/>
          <w:lang w:eastAsia="en-US"/>
        </w:rPr>
        <w:t>оров аренды земельных участков,</w:t>
      </w:r>
      <w:r w:rsidR="00033CC9" w:rsidRPr="00D82D18">
        <w:rPr>
          <w:rFonts w:ascii="Times New Roman" w:eastAsiaTheme="majorEastAsia" w:hAnsi="Times New Roman" w:cs="Times New Roman"/>
          <w:color w:val="auto"/>
          <w:lang w:eastAsia="en-US"/>
        </w:rPr>
        <w:t xml:space="preserve"> </w:t>
      </w:r>
      <w:r w:rsidR="008541C4" w:rsidRPr="00D82D18">
        <w:rPr>
          <w:rFonts w:ascii="Times New Roman" w:eastAsiaTheme="majorEastAsia" w:hAnsi="Times New Roman" w:cs="Times New Roman"/>
          <w:color w:val="auto"/>
          <w:lang w:eastAsia="en-US"/>
        </w:rPr>
        <w:t>на</w:t>
      </w:r>
      <w:r w:rsidR="00B81737" w:rsidRPr="00D82D18">
        <w:rPr>
          <w:rFonts w:ascii="Times New Roman" w:eastAsiaTheme="majorEastAsia" w:hAnsi="Times New Roman" w:cs="Times New Roman"/>
          <w:color w:val="auto"/>
          <w:lang w:eastAsia="en-US"/>
        </w:rPr>
        <w:t>ходящихся в государственной или</w:t>
      </w:r>
      <w:r w:rsidR="00033CC9" w:rsidRPr="00D82D18">
        <w:rPr>
          <w:rFonts w:ascii="Times New Roman" w:eastAsiaTheme="majorEastAsia" w:hAnsi="Times New Roman" w:cs="Times New Roman"/>
          <w:color w:val="auto"/>
          <w:lang w:eastAsia="en-US"/>
        </w:rPr>
        <w:t xml:space="preserve"> </w:t>
      </w:r>
      <w:r w:rsidR="008541C4" w:rsidRPr="00D82D18">
        <w:rPr>
          <w:rFonts w:ascii="Times New Roman" w:eastAsiaTheme="majorEastAsia" w:hAnsi="Times New Roman" w:cs="Times New Roman"/>
          <w:color w:val="auto"/>
          <w:lang w:eastAsia="en-US"/>
        </w:rPr>
        <w:t>муниципальн</w:t>
      </w:r>
      <w:r w:rsidR="00B81737" w:rsidRPr="00D82D18">
        <w:rPr>
          <w:rFonts w:ascii="Times New Roman" w:eastAsiaTheme="majorEastAsia" w:hAnsi="Times New Roman" w:cs="Times New Roman"/>
          <w:color w:val="auto"/>
          <w:lang w:eastAsia="en-US"/>
        </w:rPr>
        <w:t>ой собственности, на территории</w:t>
      </w:r>
      <w:r w:rsidR="00033CC9" w:rsidRPr="00D82D18">
        <w:rPr>
          <w:rFonts w:ascii="Times New Roman" w:eastAsiaTheme="majorEastAsia" w:hAnsi="Times New Roman" w:cs="Times New Roman"/>
          <w:color w:val="auto"/>
          <w:lang w:eastAsia="en-US"/>
        </w:rPr>
        <w:t xml:space="preserve"> </w:t>
      </w:r>
      <w:r w:rsidR="00E435AD" w:rsidRPr="00D82D18">
        <w:rPr>
          <w:rFonts w:ascii="Times New Roman" w:eastAsiaTheme="majorEastAsia" w:hAnsi="Times New Roman" w:cs="Times New Roman"/>
          <w:color w:val="auto"/>
          <w:lang w:eastAsia="en-US"/>
        </w:rPr>
        <w:t>муниципа</w:t>
      </w:r>
      <w:r w:rsidR="00213281" w:rsidRPr="00D82D18">
        <w:rPr>
          <w:rFonts w:ascii="Times New Roman" w:eastAsiaTheme="majorEastAsia" w:hAnsi="Times New Roman" w:cs="Times New Roman"/>
          <w:color w:val="auto"/>
          <w:lang w:eastAsia="en-US"/>
        </w:rPr>
        <w:t>льного образования</w:t>
      </w:r>
      <w:r w:rsidR="00033CC9" w:rsidRPr="00D82D18">
        <w:rPr>
          <w:rFonts w:ascii="Times New Roman" w:eastAsiaTheme="majorEastAsia" w:hAnsi="Times New Roman" w:cs="Times New Roman"/>
          <w:color w:val="auto"/>
          <w:lang w:eastAsia="en-US"/>
        </w:rPr>
        <w:t xml:space="preserve"> </w:t>
      </w:r>
      <w:r w:rsidR="007E7AF3" w:rsidRPr="00D82D18">
        <w:rPr>
          <w:rFonts w:ascii="Times New Roman" w:eastAsiaTheme="majorEastAsia" w:hAnsi="Times New Roman" w:cs="Times New Roman"/>
          <w:color w:val="auto"/>
          <w:lang w:eastAsia="en-US"/>
        </w:rPr>
        <w:t>Песчаное</w:t>
      </w:r>
      <w:r w:rsidR="00213281" w:rsidRPr="00D82D18">
        <w:rPr>
          <w:rFonts w:ascii="Times New Roman" w:eastAsiaTheme="majorEastAsia" w:hAnsi="Times New Roman" w:cs="Times New Roman"/>
          <w:color w:val="auto"/>
          <w:lang w:eastAsia="en-US"/>
        </w:rPr>
        <w:t xml:space="preserve"> сельское поселение</w:t>
      </w:r>
      <w:bookmarkEnd w:id="64"/>
    </w:p>
    <w:p w:rsidR="00536617" w:rsidRPr="00D82D18" w:rsidRDefault="00033CC9" w:rsidP="008541C4">
      <w:pPr>
        <w:rPr>
          <w:rFonts w:ascii="Times New Roman" w:hAnsi="Times New Roman" w:cs="Times New Roman"/>
        </w:rPr>
      </w:pPr>
      <w:r w:rsidRPr="00D82D18">
        <w:rPr>
          <w:rFonts w:ascii="Times New Roman" w:hAnsi="Times New Roman" w:cs="Times New Roman"/>
        </w:rPr>
        <w:t xml:space="preserve">1. </w:t>
      </w:r>
      <w:r w:rsidR="00536617" w:rsidRPr="00D82D18">
        <w:rPr>
          <w:rFonts w:ascii="Times New Roman" w:hAnsi="Times New Roman" w:cs="Times New Roman"/>
        </w:rPr>
        <w:t>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заключение договоров аренды таких земельных участков определяется уполномоченным Правительством Российской Федерации федеральным органом исполнительной власти в соответствии с Гражданским кодексом Российской Федерации и Земельным кодексом Российской Федерации.</w:t>
      </w:r>
    </w:p>
    <w:p w:rsidR="008541C4" w:rsidRPr="00D82D18" w:rsidRDefault="00FD23C4" w:rsidP="008F144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65" w:name="_Toc25928565"/>
      <w:r w:rsidRPr="00D82D18">
        <w:rPr>
          <w:rFonts w:ascii="Times New Roman" w:eastAsiaTheme="majorEastAsia" w:hAnsi="Times New Roman" w:cs="Times New Roman"/>
          <w:color w:val="auto"/>
          <w:lang w:eastAsia="en-US"/>
        </w:rPr>
        <w:t xml:space="preserve">Статья 10. </w:t>
      </w:r>
      <w:r w:rsidR="008541C4" w:rsidRPr="00D82D18">
        <w:rPr>
          <w:rFonts w:ascii="Times New Roman" w:eastAsiaTheme="majorEastAsia" w:hAnsi="Times New Roman" w:cs="Times New Roman"/>
          <w:color w:val="auto"/>
          <w:lang w:eastAsia="en-US"/>
        </w:rPr>
        <w:t>Приобрет</w:t>
      </w:r>
      <w:r w:rsidR="006A4B12" w:rsidRPr="00D82D18">
        <w:rPr>
          <w:rFonts w:ascii="Times New Roman" w:eastAsiaTheme="majorEastAsia" w:hAnsi="Times New Roman" w:cs="Times New Roman"/>
          <w:color w:val="auto"/>
          <w:lang w:eastAsia="en-US"/>
        </w:rPr>
        <w:t>ение прав на земельные участки,</w:t>
      </w:r>
      <w:r w:rsidR="008F1449" w:rsidRPr="00D82D18">
        <w:rPr>
          <w:rFonts w:ascii="Times New Roman" w:eastAsiaTheme="majorEastAsia" w:hAnsi="Times New Roman" w:cs="Times New Roman"/>
          <w:color w:val="auto"/>
          <w:lang w:eastAsia="en-US"/>
        </w:rPr>
        <w:t xml:space="preserve"> </w:t>
      </w:r>
      <w:r w:rsidR="008541C4" w:rsidRPr="00D82D18">
        <w:rPr>
          <w:rFonts w:ascii="Times New Roman" w:eastAsiaTheme="majorEastAsia" w:hAnsi="Times New Roman" w:cs="Times New Roman"/>
          <w:color w:val="auto"/>
          <w:lang w:eastAsia="en-US"/>
        </w:rPr>
        <w:t>на которых расположены объекты недвижимости</w:t>
      </w:r>
      <w:bookmarkEnd w:id="65"/>
    </w:p>
    <w:p w:rsidR="008F1449" w:rsidRPr="00D82D18" w:rsidRDefault="008F1449" w:rsidP="008F1449">
      <w:pPr>
        <w:rPr>
          <w:rFonts w:ascii="Times New Roman" w:hAnsi="Times New Roman" w:cs="Times New Roman"/>
        </w:rPr>
      </w:pPr>
      <w:r w:rsidRPr="00D82D18">
        <w:rPr>
          <w:rFonts w:ascii="Times New Roman" w:hAnsi="Times New Roman" w:cs="Times New Roman"/>
        </w:rPr>
        <w:t>1.1. Земельные участки, находящиеся в государственной или муниципальной собственности, не предоставляются в собственность или в аренду собственникам и иным правообладателям сооружений, которые могут размещаться на таких земельных участках на основании сервитута, публичного сервитута или в соответствии со </w:t>
      </w:r>
      <w:hyperlink r:id="rId14" w:anchor="dst1095" w:history="1">
        <w:r w:rsidRPr="00D82D18">
          <w:rPr>
            <w:rFonts w:ascii="Times New Roman" w:hAnsi="Times New Roman" w:cs="Times New Roman"/>
          </w:rPr>
          <w:t>статьей 39.36</w:t>
        </w:r>
      </w:hyperlink>
      <w:r w:rsidRPr="00D82D18">
        <w:rPr>
          <w:rFonts w:ascii="Times New Roman" w:hAnsi="Times New Roman" w:cs="Times New Roman"/>
        </w:rPr>
        <w:t xml:space="preserve"> Земельного Кодекса. </w:t>
      </w:r>
    </w:p>
    <w:p w:rsidR="00536617" w:rsidRPr="00D82D18" w:rsidRDefault="00536617" w:rsidP="00536617">
      <w:pPr>
        <w:rPr>
          <w:rFonts w:ascii="Times New Roman" w:hAnsi="Times New Roman" w:cs="Times New Roman"/>
        </w:rPr>
      </w:pPr>
      <w:r w:rsidRPr="00D82D18">
        <w:rPr>
          <w:rFonts w:ascii="Times New Roman" w:hAnsi="Times New Roman" w:cs="Times New Roman"/>
        </w:rPr>
        <w:t>1. Если иное не установлено настоящей статьей или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rsidR="00536617" w:rsidRPr="00D82D18" w:rsidRDefault="00DB73D3" w:rsidP="00536617">
      <w:pPr>
        <w:rPr>
          <w:rFonts w:ascii="Times New Roman" w:hAnsi="Times New Roman" w:cs="Times New Roman"/>
        </w:rPr>
      </w:pPr>
      <w:r w:rsidRPr="00D82D18">
        <w:rPr>
          <w:rFonts w:ascii="Times New Roman" w:hAnsi="Times New Roman" w:cs="Times New Roman"/>
        </w:rPr>
        <w:lastRenderedPageBreak/>
        <w:t>2. В случае</w:t>
      </w:r>
      <w:r w:rsidR="00536617" w:rsidRPr="00D82D18">
        <w:rPr>
          <w:rFonts w:ascii="Times New Roman" w:hAnsi="Times New Roman" w:cs="Times New Roman"/>
        </w:rPr>
        <w:t xml:space="preserve">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rsidR="00536617" w:rsidRPr="00D82D18" w:rsidRDefault="00536617" w:rsidP="00536617">
      <w:pPr>
        <w:rPr>
          <w:rFonts w:ascii="Times New Roman" w:hAnsi="Times New Roman" w:cs="Times New Roman"/>
        </w:rPr>
      </w:pPr>
      <w:r w:rsidRPr="00D82D18">
        <w:rPr>
          <w:rFonts w:ascii="Times New Roman" w:hAnsi="Times New Roman" w:cs="Times New Roman"/>
        </w:rPr>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rsidR="00536617" w:rsidRPr="00D82D18" w:rsidRDefault="00536617" w:rsidP="00536617">
      <w:pPr>
        <w:rPr>
          <w:rFonts w:ascii="Times New Roman" w:hAnsi="Times New Roman" w:cs="Times New Roman"/>
        </w:rPr>
      </w:pPr>
      <w:r w:rsidRPr="00D82D18">
        <w:rPr>
          <w:rFonts w:ascii="Times New Roman" w:hAnsi="Times New Roman" w:cs="Times New Roman"/>
        </w:rP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536617" w:rsidRPr="00D82D18" w:rsidRDefault="00536617" w:rsidP="00536617">
      <w:pPr>
        <w:rPr>
          <w:rFonts w:ascii="Times New Roman" w:hAnsi="Times New Roman" w:cs="Times New Roman"/>
        </w:rPr>
      </w:pPr>
      <w:r w:rsidRPr="00D82D18">
        <w:rPr>
          <w:rFonts w:ascii="Times New Roman" w:hAnsi="Times New Roman" w:cs="Times New Roman"/>
        </w:rP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уполномоченный орган.</w:t>
      </w:r>
    </w:p>
    <w:p w:rsidR="00536617" w:rsidRPr="00D82D18" w:rsidRDefault="00536617" w:rsidP="00536617">
      <w:pPr>
        <w:rPr>
          <w:rFonts w:ascii="Times New Roman" w:hAnsi="Times New Roman" w:cs="Times New Roman"/>
        </w:rPr>
      </w:pPr>
      <w:r w:rsidRPr="00D82D18">
        <w:rPr>
          <w:rFonts w:ascii="Times New Roman" w:hAnsi="Times New Roman" w:cs="Times New Roman"/>
        </w:rPr>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rsidR="00536617" w:rsidRPr="00D82D18" w:rsidRDefault="00536617" w:rsidP="00536617">
      <w:pPr>
        <w:rPr>
          <w:rFonts w:ascii="Times New Roman" w:hAnsi="Times New Roman" w:cs="Times New Roman"/>
        </w:rPr>
      </w:pPr>
      <w:r w:rsidRPr="00D82D18">
        <w:rPr>
          <w:rFonts w:ascii="Times New Roman" w:hAnsi="Times New Roman" w:cs="Times New Roman"/>
        </w:rP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rsidR="00536617" w:rsidRPr="00D82D18" w:rsidRDefault="00536617" w:rsidP="00536617">
      <w:pPr>
        <w:rPr>
          <w:rFonts w:ascii="Times New Roman" w:hAnsi="Times New Roman" w:cs="Times New Roman"/>
        </w:rPr>
      </w:pPr>
      <w:r w:rsidRPr="00D82D18">
        <w:rPr>
          <w:rFonts w:ascii="Times New Roman" w:hAnsi="Times New Roman" w:cs="Times New Roman"/>
        </w:rP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подписали этот договор аренды и представили его в уполномоченный орган в указанный срок.</w:t>
      </w:r>
    </w:p>
    <w:p w:rsidR="00536617" w:rsidRPr="00D82D18" w:rsidRDefault="00536617" w:rsidP="00536617">
      <w:pPr>
        <w:rPr>
          <w:rFonts w:ascii="Times New Roman" w:hAnsi="Times New Roman" w:cs="Times New Roman"/>
        </w:rPr>
      </w:pPr>
      <w:r w:rsidRPr="00D82D18">
        <w:rPr>
          <w:rFonts w:ascii="Times New Roman" w:hAnsi="Times New Roman" w:cs="Times New Roman"/>
        </w:rPr>
        <w:t>7. В течение трех месяцев со дня представления в уполномоченный орган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rsidR="00536617" w:rsidRPr="00D82D18" w:rsidRDefault="00536617" w:rsidP="00536617">
      <w:pPr>
        <w:rPr>
          <w:rFonts w:ascii="Times New Roman" w:hAnsi="Times New Roman" w:cs="Times New Roman"/>
        </w:rPr>
      </w:pPr>
      <w:r w:rsidRPr="00D82D18">
        <w:rPr>
          <w:rFonts w:ascii="Times New Roman" w:hAnsi="Times New Roman" w:cs="Times New Roman"/>
        </w:rPr>
        <w:t>8. Уполномоченный орган вправе обратиться в суд с иском о понуждении указанных в пунктах 2 - 4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rsidR="00536617" w:rsidRPr="00D82D18" w:rsidRDefault="00536617" w:rsidP="00B96E1E">
      <w:pPr>
        <w:widowControl/>
        <w:rPr>
          <w:rFonts w:ascii="Times New Roman" w:hAnsi="Times New Roman" w:cs="Times New Roman"/>
        </w:rPr>
      </w:pPr>
      <w:r w:rsidRPr="00D82D18">
        <w:rPr>
          <w:rFonts w:ascii="Times New Roman" w:hAnsi="Times New Roman" w:cs="Times New Roman"/>
        </w:rPr>
        <w:lastRenderedPageBreak/>
        <w:t>9. Договор аренды земельного участка в случаях, предусмотренных пунктами 2 - 4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536617" w:rsidRPr="00D82D18" w:rsidRDefault="00536617" w:rsidP="00B96E1E">
      <w:pPr>
        <w:widowControl/>
        <w:rPr>
          <w:rFonts w:ascii="Times New Roman" w:hAnsi="Times New Roman" w:cs="Times New Roman"/>
        </w:rPr>
      </w:pPr>
      <w:r w:rsidRPr="00D82D18">
        <w:rPr>
          <w:rFonts w:ascii="Times New Roman" w:hAnsi="Times New Roman" w:cs="Times New Roman"/>
        </w:rPr>
        <w:t>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пунктами 2 - 4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rsidR="00536617" w:rsidRPr="00D82D18" w:rsidRDefault="00DB73D3" w:rsidP="00536617">
      <w:pPr>
        <w:rPr>
          <w:rFonts w:ascii="Times New Roman" w:hAnsi="Times New Roman" w:cs="Times New Roman"/>
        </w:rPr>
      </w:pPr>
      <w:r w:rsidRPr="00D82D18">
        <w:rPr>
          <w:rFonts w:ascii="Times New Roman" w:hAnsi="Times New Roman" w:cs="Times New Roman"/>
        </w:rPr>
        <w:t>11. В случае</w:t>
      </w:r>
      <w:r w:rsidR="00536617" w:rsidRPr="00D82D18">
        <w:rPr>
          <w:rFonts w:ascii="Times New Roman" w:hAnsi="Times New Roman" w:cs="Times New Roman"/>
        </w:rPr>
        <w:t xml:space="preserve">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w:t>
      </w:r>
      <w:r w:rsidRPr="00D82D18">
        <w:rPr>
          <w:rFonts w:ascii="Times New Roman" w:hAnsi="Times New Roman" w:cs="Times New Roman"/>
        </w:rPr>
        <w:t>управлении</w:t>
      </w:r>
      <w:r w:rsidR="00536617" w:rsidRPr="00D82D18">
        <w:rPr>
          <w:rFonts w:ascii="Times New Roman" w:hAnsi="Times New Roman" w:cs="Times New Roman"/>
        </w:rPr>
        <w:t xml:space="preserve"> которого превышает площадь зданий, сооружений, находящихся в оперативном управлении остальных лиц.</w:t>
      </w:r>
    </w:p>
    <w:p w:rsidR="00536617" w:rsidRPr="00D82D18" w:rsidRDefault="00536617" w:rsidP="00536617">
      <w:pPr>
        <w:rPr>
          <w:rFonts w:ascii="Times New Roman" w:hAnsi="Times New Roman" w:cs="Times New Roman"/>
        </w:rPr>
      </w:pPr>
      <w:r w:rsidRPr="00D82D18">
        <w:rPr>
          <w:rFonts w:ascii="Times New Roman" w:hAnsi="Times New Roman" w:cs="Times New Roman"/>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rsidR="00536617" w:rsidRPr="00D82D18" w:rsidRDefault="00536617" w:rsidP="00536617">
      <w:pPr>
        <w:rPr>
          <w:rFonts w:ascii="Times New Roman" w:hAnsi="Times New Roman" w:cs="Times New Roman"/>
        </w:rPr>
      </w:pPr>
      <w:r w:rsidRPr="00D82D18">
        <w:rPr>
          <w:rFonts w:ascii="Times New Roman" w:hAnsi="Times New Roman" w:cs="Times New Roman"/>
        </w:rPr>
        <w:t>12. До установления сервитута, указанного в пункте 11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rsidR="00536617" w:rsidRPr="00D82D18" w:rsidRDefault="00536617" w:rsidP="00536617">
      <w:pPr>
        <w:rPr>
          <w:rFonts w:ascii="Times New Roman" w:hAnsi="Times New Roman" w:cs="Times New Roman"/>
        </w:rPr>
      </w:pPr>
      <w:r w:rsidRPr="00D82D18">
        <w:rPr>
          <w:rFonts w:ascii="Times New Roman" w:hAnsi="Times New Roman" w:cs="Times New Roman"/>
        </w:rPr>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rsidR="00536617" w:rsidRPr="00D82D18" w:rsidRDefault="00536617" w:rsidP="008541C4">
      <w:pPr>
        <w:rPr>
          <w:rFonts w:ascii="Times New Roman" w:hAnsi="Times New Roman" w:cs="Times New Roman"/>
        </w:rPr>
      </w:pPr>
    </w:p>
    <w:p w:rsidR="00FD23C4" w:rsidRPr="00D82D18" w:rsidRDefault="008F1449" w:rsidP="008F1449">
      <w:pPr>
        <w:pStyle w:val="1"/>
        <w:keepNext/>
        <w:widowControl/>
        <w:autoSpaceDE/>
        <w:autoSpaceDN/>
        <w:adjustRightInd/>
        <w:spacing w:before="0" w:after="0"/>
        <w:ind w:firstLine="709"/>
        <w:jc w:val="both"/>
        <w:rPr>
          <w:rFonts w:ascii="Times New Roman" w:hAnsi="Times New Roman" w:cs="Times New Roman"/>
          <w:b w:val="0"/>
          <w:color w:val="auto"/>
          <w:kern w:val="32"/>
        </w:rPr>
      </w:pPr>
      <w:bookmarkStart w:id="66" w:name="_Toc25928566"/>
      <w:r w:rsidRPr="00D82D18">
        <w:rPr>
          <w:rFonts w:ascii="Times New Roman" w:hAnsi="Times New Roman" w:cs="Times New Roman"/>
          <w:b w:val="0"/>
          <w:color w:val="auto"/>
          <w:kern w:val="32"/>
        </w:rPr>
        <w:t>РАЗДЕЛ 5. ПРЕКРАЩЕНИЕ И ОГРАНИЧЕНИЕ ПРАВ НА ЗЕМЕЛЬНЫЕ УЧАСТКИ. СЕРВИТУТЫ</w:t>
      </w:r>
      <w:bookmarkEnd w:id="66"/>
    </w:p>
    <w:p w:rsidR="008541C4" w:rsidRPr="00D82D18" w:rsidRDefault="00FD23C4" w:rsidP="008F144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67" w:name="_Toc25928567"/>
      <w:r w:rsidRPr="00D82D18">
        <w:rPr>
          <w:rFonts w:ascii="Times New Roman" w:eastAsiaTheme="majorEastAsia" w:hAnsi="Times New Roman" w:cs="Times New Roman"/>
          <w:color w:val="auto"/>
          <w:lang w:eastAsia="en-US"/>
        </w:rPr>
        <w:t xml:space="preserve">Статья 11. </w:t>
      </w:r>
      <w:r w:rsidR="008541C4" w:rsidRPr="00D82D18">
        <w:rPr>
          <w:rFonts w:ascii="Times New Roman" w:eastAsiaTheme="majorEastAsia" w:hAnsi="Times New Roman" w:cs="Times New Roman"/>
          <w:color w:val="auto"/>
          <w:lang w:eastAsia="en-US"/>
        </w:rPr>
        <w:t>Прекра</w:t>
      </w:r>
      <w:r w:rsidR="000806F7" w:rsidRPr="00D82D18">
        <w:rPr>
          <w:rFonts w:ascii="Times New Roman" w:eastAsiaTheme="majorEastAsia" w:hAnsi="Times New Roman" w:cs="Times New Roman"/>
          <w:color w:val="auto"/>
          <w:lang w:eastAsia="en-US"/>
        </w:rPr>
        <w:t>щение прав на земельные участки</w:t>
      </w:r>
      <w:bookmarkEnd w:id="67"/>
    </w:p>
    <w:p w:rsidR="008F1449" w:rsidRPr="00D82D18" w:rsidRDefault="008F1449" w:rsidP="008F1449">
      <w:pPr>
        <w:rPr>
          <w:rFonts w:ascii="Times New Roman" w:hAnsi="Times New Roman" w:cs="Times New Roman"/>
        </w:rPr>
      </w:pPr>
      <w:r w:rsidRPr="00D82D18">
        <w:rPr>
          <w:rFonts w:ascii="Times New Roman" w:hAnsi="Times New Roman" w:cs="Times New Roman"/>
        </w:rPr>
        <w:t>1. Право собственности на земельный участок прекращается при отчуждении собственником своего земельного участка другим лицам, отказе собственника от права собственности на земельный участок, по иным основаниям, предусмотренным гражданским и земельным законодательством.</w:t>
      </w:r>
    </w:p>
    <w:p w:rsidR="008F1449" w:rsidRPr="00D82D18" w:rsidRDefault="008F1449" w:rsidP="008F1449">
      <w:pPr>
        <w:rPr>
          <w:rFonts w:ascii="Times New Roman" w:hAnsi="Times New Roman" w:cs="Times New Roman"/>
        </w:rPr>
      </w:pPr>
      <w:bookmarkStart w:id="68" w:name="_Toc479574638"/>
      <w:r w:rsidRPr="00D82D18">
        <w:rPr>
          <w:rFonts w:ascii="Times New Roman" w:hAnsi="Times New Roman" w:cs="Times New Roman"/>
        </w:rPr>
        <w:t>2. Основания прекращения права постоянного (бессрочного) пользования земельным участком, права пожизненного наследуемого владения земельным участком предусматриваются статьей 45 Земельного кодекса РФ.</w:t>
      </w:r>
      <w:bookmarkEnd w:id="68"/>
    </w:p>
    <w:p w:rsidR="008F1449" w:rsidRPr="00D82D18" w:rsidRDefault="008F1449" w:rsidP="008F1449">
      <w:pPr>
        <w:rPr>
          <w:rFonts w:ascii="Times New Roman" w:hAnsi="Times New Roman" w:cs="Times New Roman"/>
        </w:rPr>
      </w:pPr>
      <w:bookmarkStart w:id="69" w:name="_Toc479574639"/>
      <w:r w:rsidRPr="00D82D18">
        <w:rPr>
          <w:rFonts w:ascii="Times New Roman" w:hAnsi="Times New Roman" w:cs="Times New Roman"/>
        </w:rPr>
        <w:t>Основания прекращения аренды земельного участка предусматриваются статьей 46 Земельного кодекса РФ.</w:t>
      </w:r>
      <w:bookmarkEnd w:id="69"/>
    </w:p>
    <w:p w:rsidR="008F1449" w:rsidRPr="00D82D18" w:rsidRDefault="008F1449" w:rsidP="008F1449">
      <w:pPr>
        <w:rPr>
          <w:rFonts w:ascii="Times New Roman" w:hAnsi="Times New Roman" w:cs="Times New Roman"/>
        </w:rPr>
      </w:pPr>
      <w:bookmarkStart w:id="70" w:name="_Toc479574640"/>
      <w:r w:rsidRPr="00D82D18">
        <w:rPr>
          <w:rFonts w:ascii="Times New Roman" w:hAnsi="Times New Roman" w:cs="Times New Roman"/>
        </w:rPr>
        <w:t>Основания прекращения права безвозмездного пользования земельным участком предусматриваются статьей 47 Земельного кодекса РФ.</w:t>
      </w:r>
      <w:bookmarkEnd w:id="70"/>
    </w:p>
    <w:p w:rsidR="008F1449" w:rsidRPr="00D82D18" w:rsidRDefault="008F1449" w:rsidP="008F1449">
      <w:pPr>
        <w:rPr>
          <w:rFonts w:ascii="Times New Roman" w:hAnsi="Times New Roman" w:cs="Times New Roman"/>
        </w:rPr>
      </w:pPr>
      <w:bookmarkStart w:id="71" w:name="_Toc479574641"/>
      <w:r w:rsidRPr="00D82D18">
        <w:rPr>
          <w:rFonts w:ascii="Times New Roman" w:hAnsi="Times New Roman" w:cs="Times New Roman"/>
        </w:rPr>
        <w:t>3. Земельный участок может быть безвозмездно изъят у его собственника по решению суда в виде санкции за совершение преступления (конфискация).</w:t>
      </w:r>
      <w:bookmarkEnd w:id="71"/>
    </w:p>
    <w:p w:rsidR="008F1449" w:rsidRPr="00D82D18" w:rsidRDefault="008F1449" w:rsidP="008F1449">
      <w:pPr>
        <w:rPr>
          <w:rFonts w:ascii="Times New Roman" w:hAnsi="Times New Roman" w:cs="Times New Roman"/>
        </w:rPr>
      </w:pPr>
      <w:bookmarkStart w:id="72" w:name="_Toc479574642"/>
      <w:r w:rsidRPr="00D82D18">
        <w:rPr>
          <w:rFonts w:ascii="Times New Roman" w:hAnsi="Times New Roman" w:cs="Times New Roman"/>
        </w:rPr>
        <w:t xml:space="preserve">4. В случаях стихийных бедствий, аварий, эпидемий, эпизоотий и при иных обстоятельствах, носящих чрезвычайный характер, земельный участок может быть временно </w:t>
      </w:r>
      <w:r w:rsidRPr="00D82D18">
        <w:rPr>
          <w:rFonts w:ascii="Times New Roman" w:hAnsi="Times New Roman" w:cs="Times New Roman"/>
        </w:rPr>
        <w:lastRenderedPageBreak/>
        <w:t>изъят у его собственника уполномоченными исполнительными органами государственной власти в целях защиты жизненно важных интересов граждан, общества и государства от возникающих в связи с этими чрезвычайными обстоятельствами угроз с возмещением собственнику земельного участка причиненных убытков (реквизиция) и выдачей ему документа о реквизиции.</w:t>
      </w:r>
      <w:bookmarkEnd w:id="72"/>
    </w:p>
    <w:p w:rsidR="008F1449" w:rsidRPr="00D82D18" w:rsidRDefault="008F1449" w:rsidP="008F1449">
      <w:pPr>
        <w:rPr>
          <w:rFonts w:ascii="Times New Roman" w:hAnsi="Times New Roman" w:cs="Times New Roman"/>
        </w:rPr>
      </w:pPr>
      <w:bookmarkStart w:id="73" w:name="_Toc479574643"/>
      <w:r w:rsidRPr="00D82D18">
        <w:rPr>
          <w:rFonts w:ascii="Times New Roman" w:hAnsi="Times New Roman" w:cs="Times New Roman"/>
        </w:rPr>
        <w:t xml:space="preserve">Реквизицией не является изъятие земельных участков, осуществляемое в порядке изъятия для государственных или муниципальных нужд на условиях и в порядке, которые установлены </w:t>
      </w:r>
      <w:hyperlink w:anchor="Par1787" w:tooltip="Глава VII.1. ПОРЯДОК ИЗЪЯТИЯ ЗЕМЕЛЬНЫХ УЧАСТКОВ" w:history="1">
        <w:r w:rsidRPr="00D82D18">
          <w:rPr>
            <w:rFonts w:ascii="Times New Roman" w:hAnsi="Times New Roman" w:cs="Times New Roman"/>
          </w:rPr>
          <w:t>главой VII.1</w:t>
        </w:r>
      </w:hyperlink>
      <w:r w:rsidRPr="00D82D18">
        <w:rPr>
          <w:rFonts w:ascii="Times New Roman" w:hAnsi="Times New Roman" w:cs="Times New Roman"/>
        </w:rPr>
        <w:t xml:space="preserve"> Земельного Кодекса РФ.</w:t>
      </w:r>
      <w:bookmarkEnd w:id="73"/>
    </w:p>
    <w:p w:rsidR="008F1449" w:rsidRPr="00D82D18" w:rsidRDefault="008F1449" w:rsidP="008F1449">
      <w:pPr>
        <w:rPr>
          <w:rFonts w:ascii="Times New Roman" w:hAnsi="Times New Roman" w:cs="Times New Roman"/>
        </w:rPr>
      </w:pPr>
      <w:bookmarkStart w:id="74" w:name="_Toc479574644"/>
      <w:r w:rsidRPr="00D82D18">
        <w:rPr>
          <w:rFonts w:ascii="Times New Roman" w:hAnsi="Times New Roman" w:cs="Times New Roman"/>
        </w:rPr>
        <w:t xml:space="preserve">5. Отчуждение земельного участка его собственником другим лицам осуществляется в порядке, установленном гражданским законодательством, с учетом предусмотренных </w:t>
      </w:r>
      <w:hyperlink w:anchor="Par575" w:tooltip="Статья 27. Ограничения оборотоспособности земельных участков" w:history="1">
        <w:r w:rsidRPr="00D82D18">
          <w:rPr>
            <w:rFonts w:ascii="Times New Roman" w:hAnsi="Times New Roman" w:cs="Times New Roman"/>
          </w:rPr>
          <w:t>статьей 27</w:t>
        </w:r>
      </w:hyperlink>
      <w:r w:rsidRPr="00D82D18">
        <w:rPr>
          <w:rFonts w:ascii="Times New Roman" w:hAnsi="Times New Roman" w:cs="Times New Roman"/>
        </w:rPr>
        <w:t xml:space="preserve"> Земельного Кодекса РФ ограничений оборотоспособности земельных участков.</w:t>
      </w:r>
      <w:bookmarkEnd w:id="74"/>
    </w:p>
    <w:p w:rsidR="008F1449" w:rsidRPr="00D82D18" w:rsidRDefault="008F1449" w:rsidP="008F1449">
      <w:pPr>
        <w:rPr>
          <w:rFonts w:ascii="Times New Roman" w:hAnsi="Times New Roman" w:cs="Times New Roman"/>
        </w:rPr>
      </w:pPr>
      <w:bookmarkStart w:id="75" w:name="_Toc479574645"/>
      <w:r w:rsidRPr="00D82D18">
        <w:rPr>
          <w:rFonts w:ascii="Times New Roman" w:hAnsi="Times New Roman" w:cs="Times New Roman"/>
        </w:rPr>
        <w:t>6. Отказ от права собственности на земельный участок осуществляется посредством подачи собственником земельного участка заявления о таком отказе в орган, осуществляющий государственную регистрацию прав на недвижимое имущество и сделок с ним. Право собственности на этот земельный участок прекращается с даты государственной регистрации прекращения указанного права.</w:t>
      </w:r>
      <w:bookmarkEnd w:id="75"/>
    </w:p>
    <w:p w:rsidR="008F1449" w:rsidRPr="00D82D18" w:rsidRDefault="008F1449" w:rsidP="008F1449">
      <w:pPr>
        <w:rPr>
          <w:rFonts w:ascii="Times New Roman" w:hAnsi="Times New Roman" w:cs="Times New Roman"/>
        </w:rPr>
      </w:pPr>
      <w:bookmarkStart w:id="76" w:name="_Toc479574646"/>
      <w:r w:rsidRPr="00D82D18">
        <w:rPr>
          <w:rFonts w:ascii="Times New Roman" w:hAnsi="Times New Roman" w:cs="Times New Roman"/>
        </w:rPr>
        <w:t>Отказ от права собственности на земельный участок осуществляется в соответствии со статьей 53 Земельного кодекса РФ.</w:t>
      </w:r>
      <w:bookmarkEnd w:id="76"/>
    </w:p>
    <w:p w:rsidR="008F1449" w:rsidRPr="00D82D18" w:rsidRDefault="008F1449" w:rsidP="008F1449">
      <w:pPr>
        <w:rPr>
          <w:rFonts w:ascii="Times New Roman" w:hAnsi="Times New Roman" w:cs="Times New Roman"/>
        </w:rPr>
      </w:pPr>
      <w:bookmarkStart w:id="77" w:name="_Toc479574647"/>
      <w:r w:rsidRPr="00D82D18">
        <w:rPr>
          <w:rFonts w:ascii="Times New Roman" w:hAnsi="Times New Roman" w:cs="Times New Roman"/>
        </w:rPr>
        <w:t>7. Порядок изъятия земельного участка, предоставленного на праве пожизненного наследуемого владения, праве постоянного (бессрочного) пользования, ввиду ненадлежащего использования земельного участка предусматривается статьей 54 Земельного кодекса РФ.</w:t>
      </w:r>
      <w:bookmarkEnd w:id="77"/>
    </w:p>
    <w:p w:rsidR="008541C4" w:rsidRPr="00D82D18" w:rsidRDefault="00FD23C4" w:rsidP="008F144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78" w:name="_Toc25928568"/>
      <w:r w:rsidRPr="00D82D18">
        <w:rPr>
          <w:rFonts w:ascii="Times New Roman" w:eastAsiaTheme="majorEastAsia" w:hAnsi="Times New Roman" w:cs="Times New Roman"/>
          <w:color w:val="auto"/>
          <w:lang w:eastAsia="en-US"/>
        </w:rPr>
        <w:t xml:space="preserve">Статья 12. </w:t>
      </w:r>
      <w:r w:rsidR="008541C4" w:rsidRPr="00D82D18">
        <w:rPr>
          <w:rFonts w:ascii="Times New Roman" w:eastAsiaTheme="majorEastAsia" w:hAnsi="Times New Roman" w:cs="Times New Roman"/>
          <w:color w:val="auto"/>
          <w:lang w:eastAsia="en-US"/>
        </w:rPr>
        <w:t>Право ограниченного пользования чужим</w:t>
      </w:r>
      <w:r w:rsidR="008F1449" w:rsidRPr="00D82D18">
        <w:rPr>
          <w:rFonts w:ascii="Times New Roman" w:eastAsiaTheme="majorEastAsia" w:hAnsi="Times New Roman" w:cs="Times New Roman"/>
          <w:color w:val="auto"/>
          <w:lang w:eastAsia="en-US"/>
        </w:rPr>
        <w:t xml:space="preserve"> </w:t>
      </w:r>
      <w:r w:rsidR="008541C4" w:rsidRPr="00D82D18">
        <w:rPr>
          <w:rFonts w:ascii="Times New Roman" w:eastAsiaTheme="majorEastAsia" w:hAnsi="Times New Roman" w:cs="Times New Roman"/>
          <w:color w:val="auto"/>
          <w:lang w:eastAsia="en-US"/>
        </w:rPr>
        <w:t>земельным участком (сервитут)</w:t>
      </w:r>
      <w:bookmarkEnd w:id="78"/>
    </w:p>
    <w:p w:rsidR="00545182" w:rsidRPr="00D82D18" w:rsidRDefault="00545182" w:rsidP="008541C4">
      <w:pPr>
        <w:rPr>
          <w:rFonts w:ascii="Times New Roman" w:hAnsi="Times New Roman" w:cs="Times New Roman"/>
        </w:rPr>
      </w:pPr>
      <w:r w:rsidRPr="00D82D18">
        <w:rPr>
          <w:rFonts w:ascii="Times New Roman" w:hAnsi="Times New Roman" w:cs="Times New Roman"/>
        </w:rPr>
        <w:t>1. Сервитут устанавливается в соответствии с гражданским законодательством.</w:t>
      </w:r>
    </w:p>
    <w:p w:rsidR="00545182" w:rsidRPr="00D82D18" w:rsidRDefault="00545182" w:rsidP="00545182">
      <w:pPr>
        <w:rPr>
          <w:rFonts w:ascii="Times New Roman" w:hAnsi="Times New Roman" w:cs="Times New Roman"/>
          <w:b/>
          <w:i/>
        </w:rPr>
      </w:pPr>
      <w:r w:rsidRPr="00D82D18">
        <w:rPr>
          <w:rFonts w:ascii="Times New Roman" w:hAnsi="Times New Roman" w:cs="Times New Roman"/>
        </w:rPr>
        <w:t>2. Публичный сервитут устанавливается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rsidR="00545182" w:rsidRPr="00D82D18" w:rsidRDefault="00545182" w:rsidP="00545182">
      <w:pPr>
        <w:rPr>
          <w:rFonts w:ascii="Times New Roman" w:hAnsi="Times New Roman" w:cs="Times New Roman"/>
        </w:rPr>
      </w:pPr>
      <w:r w:rsidRPr="00D82D18">
        <w:rPr>
          <w:rFonts w:ascii="Times New Roman" w:hAnsi="Times New Roman" w:cs="Times New Roman"/>
        </w:rPr>
        <w:t>3. Могут устанавливаться публичные сервитуты для:</w:t>
      </w:r>
    </w:p>
    <w:p w:rsidR="00545182" w:rsidRPr="00D82D18" w:rsidRDefault="00545182" w:rsidP="00545182">
      <w:pPr>
        <w:rPr>
          <w:rFonts w:ascii="Times New Roman" w:hAnsi="Times New Roman" w:cs="Times New Roman"/>
        </w:rPr>
      </w:pPr>
      <w:r w:rsidRPr="00D82D18">
        <w:rPr>
          <w:rFonts w:ascii="Times New Roman" w:hAnsi="Times New Roman" w:cs="Times New Roman"/>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545182" w:rsidRPr="00D82D18" w:rsidRDefault="00545182" w:rsidP="00545182">
      <w:pPr>
        <w:rPr>
          <w:rFonts w:ascii="Times New Roman" w:hAnsi="Times New Roman" w:cs="Times New Roman"/>
        </w:rPr>
      </w:pPr>
      <w:r w:rsidRPr="00D82D18">
        <w:rPr>
          <w:rFonts w:ascii="Times New Roman" w:hAnsi="Times New Roman" w:cs="Times New Roman"/>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545182" w:rsidRPr="00D82D18" w:rsidRDefault="00545182" w:rsidP="00545182">
      <w:pPr>
        <w:rPr>
          <w:rFonts w:ascii="Times New Roman" w:hAnsi="Times New Roman" w:cs="Times New Roman"/>
        </w:rPr>
      </w:pPr>
      <w:r w:rsidRPr="00D82D18">
        <w:rPr>
          <w:rFonts w:ascii="Times New Roman" w:hAnsi="Times New Roman" w:cs="Times New Roman"/>
        </w:rPr>
        <w:t>3)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545182" w:rsidRPr="00D82D18" w:rsidRDefault="00545182" w:rsidP="00545182">
      <w:pPr>
        <w:rPr>
          <w:rFonts w:ascii="Times New Roman" w:hAnsi="Times New Roman" w:cs="Times New Roman"/>
        </w:rPr>
      </w:pPr>
      <w:r w:rsidRPr="00D82D18">
        <w:rPr>
          <w:rFonts w:ascii="Times New Roman" w:hAnsi="Times New Roman" w:cs="Times New Roman"/>
        </w:rPr>
        <w:t>4) проведения дренажных работ на земельном участке;</w:t>
      </w:r>
    </w:p>
    <w:p w:rsidR="00545182" w:rsidRPr="00D82D18" w:rsidRDefault="00545182" w:rsidP="00545182">
      <w:pPr>
        <w:rPr>
          <w:rFonts w:ascii="Times New Roman" w:hAnsi="Times New Roman" w:cs="Times New Roman"/>
        </w:rPr>
      </w:pPr>
      <w:r w:rsidRPr="00D82D18">
        <w:rPr>
          <w:rFonts w:ascii="Times New Roman" w:hAnsi="Times New Roman" w:cs="Times New Roman"/>
        </w:rPr>
        <w:t>5) забора (изъятия) водных ресурсов из водных объектов и водопоя;</w:t>
      </w:r>
    </w:p>
    <w:p w:rsidR="00545182" w:rsidRPr="00D82D18" w:rsidRDefault="00545182" w:rsidP="00545182">
      <w:pPr>
        <w:rPr>
          <w:rFonts w:ascii="Times New Roman" w:hAnsi="Times New Roman" w:cs="Times New Roman"/>
        </w:rPr>
      </w:pPr>
      <w:r w:rsidRPr="00D82D18">
        <w:rPr>
          <w:rFonts w:ascii="Times New Roman" w:hAnsi="Times New Roman" w:cs="Times New Roman"/>
        </w:rPr>
        <w:t>6) прогона сельскохозяйственных животных через земельный участок;</w:t>
      </w:r>
    </w:p>
    <w:p w:rsidR="00545182" w:rsidRPr="00D82D18" w:rsidRDefault="00545182" w:rsidP="00545182">
      <w:pPr>
        <w:rPr>
          <w:rFonts w:ascii="Times New Roman" w:hAnsi="Times New Roman" w:cs="Times New Roman"/>
        </w:rPr>
      </w:pPr>
      <w:r w:rsidRPr="00D82D18">
        <w:rPr>
          <w:rFonts w:ascii="Times New Roman" w:hAnsi="Times New Roman" w:cs="Times New Roman"/>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545182" w:rsidRPr="00D82D18" w:rsidRDefault="00545182" w:rsidP="00545182">
      <w:pPr>
        <w:rPr>
          <w:rFonts w:ascii="Times New Roman" w:hAnsi="Times New Roman" w:cs="Times New Roman"/>
        </w:rPr>
      </w:pPr>
      <w:r w:rsidRPr="00D82D18">
        <w:rPr>
          <w:rFonts w:ascii="Times New Roman" w:hAnsi="Times New Roman" w:cs="Times New Roman"/>
        </w:rPr>
        <w:t>8) использования земельного участка в целях охоты, рыболовства, аквакультуры (рыбоводства);</w:t>
      </w:r>
    </w:p>
    <w:p w:rsidR="00545182" w:rsidRPr="00D82D18" w:rsidRDefault="00545182" w:rsidP="00545182">
      <w:pPr>
        <w:rPr>
          <w:rFonts w:ascii="Times New Roman" w:hAnsi="Times New Roman" w:cs="Times New Roman"/>
        </w:rPr>
      </w:pPr>
      <w:r w:rsidRPr="00D82D18">
        <w:rPr>
          <w:rFonts w:ascii="Times New Roman" w:hAnsi="Times New Roman" w:cs="Times New Roman"/>
        </w:rPr>
        <w:t>9) временного пользования земельным участком в целях проведения изыскательских, и</w:t>
      </w:r>
      <w:r w:rsidR="000806F7" w:rsidRPr="00D82D18">
        <w:rPr>
          <w:rFonts w:ascii="Times New Roman" w:hAnsi="Times New Roman" w:cs="Times New Roman"/>
        </w:rPr>
        <w:t>сследовательских и других работ.</w:t>
      </w:r>
    </w:p>
    <w:p w:rsidR="000E24DF" w:rsidRPr="00D82D18" w:rsidRDefault="000E24DF" w:rsidP="000E24DF">
      <w:pPr>
        <w:rPr>
          <w:rFonts w:ascii="Times New Roman" w:hAnsi="Times New Roman" w:cs="Times New Roman"/>
        </w:rPr>
      </w:pPr>
      <w:r w:rsidRPr="00D82D18">
        <w:rPr>
          <w:rFonts w:ascii="Times New Roman" w:hAnsi="Times New Roman" w:cs="Times New Roman"/>
        </w:rPr>
        <w:t>4. Сервитут может быть срочным или постоянным.</w:t>
      </w:r>
    </w:p>
    <w:p w:rsidR="000E24DF" w:rsidRPr="00D82D18" w:rsidRDefault="000E24DF" w:rsidP="000E24DF">
      <w:pPr>
        <w:rPr>
          <w:rFonts w:ascii="Times New Roman" w:hAnsi="Times New Roman" w:cs="Times New Roman"/>
        </w:rPr>
      </w:pPr>
      <w:r w:rsidRPr="00D82D18">
        <w:rPr>
          <w:rFonts w:ascii="Times New Roman" w:hAnsi="Times New Roman" w:cs="Times New Roman"/>
        </w:rPr>
        <w:t xml:space="preserve">4.1. Срок установления публичного сервитута в отношении земельного участка, расположенного в границах земель, зарезервированных для государственных или </w:t>
      </w:r>
      <w:r w:rsidRPr="00D82D18">
        <w:rPr>
          <w:rFonts w:ascii="Times New Roman" w:hAnsi="Times New Roman" w:cs="Times New Roman"/>
        </w:rPr>
        <w:lastRenderedPageBreak/>
        <w:t>муниципальных нужд, не может превышать срок резервирования таких земель.</w:t>
      </w:r>
    </w:p>
    <w:p w:rsidR="000E24DF" w:rsidRPr="00D82D18" w:rsidRDefault="000E24DF" w:rsidP="000E24DF">
      <w:pPr>
        <w:rPr>
          <w:rFonts w:ascii="Times New Roman" w:hAnsi="Times New Roman" w:cs="Times New Roman"/>
        </w:rPr>
      </w:pPr>
      <w:r w:rsidRPr="00D82D18">
        <w:rPr>
          <w:rFonts w:ascii="Times New Roman" w:hAnsi="Times New Roman" w:cs="Times New Roman"/>
        </w:rPr>
        <w:t>5. Осуществление сервитута должно быть наименее обременительным для земельного участка, в отношении которого он установлен.</w:t>
      </w:r>
    </w:p>
    <w:p w:rsidR="000E24DF" w:rsidRPr="00D82D18" w:rsidRDefault="000E24DF" w:rsidP="00B81737">
      <w:pPr>
        <w:widowControl/>
        <w:rPr>
          <w:rFonts w:ascii="Times New Roman" w:hAnsi="Times New Roman" w:cs="Times New Roman"/>
        </w:rPr>
      </w:pPr>
      <w:r w:rsidRPr="00D82D18">
        <w:rPr>
          <w:rFonts w:ascii="Times New Roman" w:hAnsi="Times New Roman" w:cs="Times New Roman"/>
        </w:rPr>
        <w:t>6. Собственник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федеральными законами.</w:t>
      </w:r>
    </w:p>
    <w:p w:rsidR="000E24DF" w:rsidRPr="00D82D18" w:rsidRDefault="000E24DF" w:rsidP="000E24DF">
      <w:pPr>
        <w:rPr>
          <w:rFonts w:ascii="Times New Roman" w:hAnsi="Times New Roman" w:cs="Times New Roman"/>
        </w:rPr>
      </w:pPr>
      <w:r w:rsidRPr="00D82D18">
        <w:rPr>
          <w:rFonts w:ascii="Times New Roman" w:hAnsi="Times New Roman" w:cs="Times New Roman"/>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rsidR="00AE33D6" w:rsidRPr="00D82D18" w:rsidRDefault="00723BAD" w:rsidP="00AE33D6">
      <w:pPr>
        <w:rPr>
          <w:rFonts w:ascii="Times New Roman" w:hAnsi="Times New Roman" w:cs="Times New Roman"/>
        </w:rPr>
      </w:pPr>
      <w:r w:rsidRPr="00D82D18">
        <w:rPr>
          <w:rFonts w:ascii="Times New Roman" w:hAnsi="Times New Roman" w:cs="Times New Roman"/>
        </w:rPr>
        <w:t>7</w:t>
      </w:r>
      <w:r w:rsidR="00AE33D6" w:rsidRPr="00D82D18">
        <w:rPr>
          <w:rFonts w:ascii="Times New Roman" w:hAnsi="Times New Roman" w:cs="Times New Roman"/>
        </w:rPr>
        <w:t>.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AE33D6" w:rsidRPr="00D82D18" w:rsidRDefault="00723BAD" w:rsidP="00AE33D6">
      <w:pPr>
        <w:rPr>
          <w:rFonts w:ascii="Times New Roman" w:hAnsi="Times New Roman" w:cs="Times New Roman"/>
        </w:rPr>
      </w:pPr>
      <w:r w:rsidRPr="00D82D18">
        <w:rPr>
          <w:rFonts w:ascii="Times New Roman" w:hAnsi="Times New Roman" w:cs="Times New Roman"/>
        </w:rPr>
        <w:t>8</w:t>
      </w:r>
      <w:r w:rsidR="00AE33D6" w:rsidRPr="00D82D18">
        <w:rPr>
          <w:rFonts w:ascii="Times New Roman" w:hAnsi="Times New Roman" w:cs="Times New Roman"/>
        </w:rPr>
        <w:t xml:space="preserve">. Сервитуты подлежат государственной регистрации в соответствии с Федеральным законом </w:t>
      </w:r>
      <w:r w:rsidR="00B81314" w:rsidRPr="00D82D18">
        <w:rPr>
          <w:rFonts w:ascii="Times New Roman" w:hAnsi="Times New Roman" w:cs="Times New Roman"/>
        </w:rPr>
        <w:t>«</w:t>
      </w:r>
      <w:r w:rsidR="00AE33D6" w:rsidRPr="00D82D18">
        <w:rPr>
          <w:rFonts w:ascii="Times New Roman" w:hAnsi="Times New Roman" w:cs="Times New Roman"/>
        </w:rPr>
        <w:t>О государст</w:t>
      </w:r>
      <w:r w:rsidR="00B81314" w:rsidRPr="00D82D18">
        <w:rPr>
          <w:rFonts w:ascii="Times New Roman" w:hAnsi="Times New Roman" w:cs="Times New Roman"/>
        </w:rPr>
        <w:t>венной регистрации недвижимости»</w:t>
      </w:r>
      <w:r w:rsidR="00AE33D6" w:rsidRPr="00D82D18">
        <w:rPr>
          <w:rFonts w:ascii="Times New Roman" w:hAnsi="Times New Roman" w:cs="Times New Roman"/>
        </w:rPr>
        <w:t>.</w:t>
      </w:r>
    </w:p>
    <w:p w:rsidR="00AE33D6" w:rsidRPr="00D82D18" w:rsidRDefault="000806F7" w:rsidP="00AE33D6">
      <w:pPr>
        <w:rPr>
          <w:rFonts w:ascii="Times New Roman" w:hAnsi="Times New Roman" w:cs="Times New Roman"/>
        </w:rPr>
      </w:pPr>
      <w:r w:rsidRPr="00D82D18">
        <w:rPr>
          <w:rFonts w:ascii="Times New Roman" w:hAnsi="Times New Roman" w:cs="Times New Roman"/>
        </w:rPr>
        <w:t>(в редакции Федерального закона от 3 июля 2016 года №</w:t>
      </w:r>
      <w:r w:rsidR="00AE33D6" w:rsidRPr="00D82D18">
        <w:rPr>
          <w:rFonts w:ascii="Times New Roman" w:hAnsi="Times New Roman" w:cs="Times New Roman"/>
        </w:rPr>
        <w:t xml:space="preserve"> 361-ФЗ)</w:t>
      </w:r>
    </w:p>
    <w:p w:rsidR="00AE33D6" w:rsidRPr="00D82D18" w:rsidRDefault="00723BAD" w:rsidP="00AE33D6">
      <w:pPr>
        <w:rPr>
          <w:rFonts w:ascii="Times New Roman" w:hAnsi="Times New Roman" w:cs="Times New Roman"/>
        </w:rPr>
      </w:pPr>
      <w:r w:rsidRPr="00D82D18">
        <w:rPr>
          <w:rFonts w:ascii="Times New Roman" w:hAnsi="Times New Roman" w:cs="Times New Roman"/>
        </w:rPr>
        <w:t>9</w:t>
      </w:r>
      <w:r w:rsidR="00AE33D6" w:rsidRPr="00D82D18">
        <w:rPr>
          <w:rFonts w:ascii="Times New Roman" w:hAnsi="Times New Roman" w:cs="Times New Roman"/>
        </w:rPr>
        <w:t xml:space="preserve">. Порядок, условия и случаи установления сервитутов в отношении земельных участков в границах полос отвода автомобильных дорог для прокладки, переноса, переустройства инженерных коммуникаций, их эксплуатации, а также для строительства, реконструкции, капитального ремонта объектов дорожного сервиса, их эксплуатации, размещения и эксплуатации рекламных конструкций устанавливаются Федеральным законом от 8 ноября 2007 года </w:t>
      </w:r>
      <w:r w:rsidR="000806F7" w:rsidRPr="00D82D18">
        <w:rPr>
          <w:rFonts w:ascii="Times New Roman" w:hAnsi="Times New Roman" w:cs="Times New Roman"/>
        </w:rPr>
        <w:t>№</w:t>
      </w:r>
      <w:r w:rsidR="00B81314" w:rsidRPr="00D82D18">
        <w:rPr>
          <w:rFonts w:ascii="Times New Roman" w:hAnsi="Times New Roman" w:cs="Times New Roman"/>
        </w:rPr>
        <w:t xml:space="preserve"> 257-ФЗ «</w:t>
      </w:r>
      <w:r w:rsidR="00AE33D6" w:rsidRPr="00D82D18">
        <w:rPr>
          <w:rFonts w:ascii="Times New Roman" w:hAnsi="Times New Roman" w:cs="Times New Roman"/>
        </w:rPr>
        <w:t>Об автомобильных дорогах и о дорожной деятельности в Российской Федерации и о внесении изменений в отдельные законодате</w:t>
      </w:r>
      <w:r w:rsidR="00B81314" w:rsidRPr="00D82D18">
        <w:rPr>
          <w:rFonts w:ascii="Times New Roman" w:hAnsi="Times New Roman" w:cs="Times New Roman"/>
        </w:rPr>
        <w:t>льные акты Российской Федерации»</w:t>
      </w:r>
      <w:r w:rsidR="00AE33D6" w:rsidRPr="00D82D18">
        <w:rPr>
          <w:rFonts w:ascii="Times New Roman" w:hAnsi="Times New Roman" w:cs="Times New Roman"/>
        </w:rPr>
        <w:t>.</w:t>
      </w:r>
    </w:p>
    <w:p w:rsidR="008F1449" w:rsidRPr="00D82D18" w:rsidRDefault="008F1449" w:rsidP="008F1449">
      <w:pPr>
        <w:spacing w:after="20"/>
        <w:rPr>
          <w:rFonts w:ascii="Times New Roman" w:hAnsi="Times New Roman" w:cs="Times New Roman"/>
        </w:rPr>
      </w:pPr>
      <w:bookmarkStart w:id="79" w:name="_Toc479574681"/>
      <w:r w:rsidRPr="00D82D18">
        <w:rPr>
          <w:rFonts w:ascii="Times New Roman" w:hAnsi="Times New Roman" w:cs="Times New Roman"/>
        </w:rPr>
        <w:t>10. Соглашение об установлении сервитута в отношении земельного участка, находящегося в государственной или муниципальной собственности, заключается в случаях, установленных гражданским законодательством, Земельным Кодексом, другими федеральными законами, и, в частности, в следующих случаях:</w:t>
      </w:r>
      <w:bookmarkEnd w:id="79"/>
    </w:p>
    <w:p w:rsidR="008F1449" w:rsidRPr="00D82D18" w:rsidRDefault="008F1449" w:rsidP="008F1449">
      <w:pPr>
        <w:spacing w:after="20"/>
        <w:rPr>
          <w:rFonts w:ascii="Times New Roman" w:hAnsi="Times New Roman" w:cs="Times New Roman"/>
        </w:rPr>
      </w:pPr>
      <w:bookmarkStart w:id="80" w:name="_Toc479574682"/>
      <w:r w:rsidRPr="00D82D18">
        <w:rPr>
          <w:rFonts w:ascii="Times New Roman" w:hAnsi="Times New Roman" w:cs="Times New Roman"/>
        </w:rPr>
        <w:t>1) 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w:t>
      </w:r>
      <w:bookmarkEnd w:id="80"/>
    </w:p>
    <w:p w:rsidR="008F1449" w:rsidRPr="00D82D18" w:rsidRDefault="008F1449" w:rsidP="008F1449">
      <w:pPr>
        <w:spacing w:after="20"/>
        <w:rPr>
          <w:rFonts w:ascii="Times New Roman" w:hAnsi="Times New Roman" w:cs="Times New Roman"/>
        </w:rPr>
      </w:pPr>
      <w:bookmarkStart w:id="81" w:name="_Toc479574683"/>
      <w:r w:rsidRPr="00D82D18">
        <w:rPr>
          <w:rFonts w:ascii="Times New Roman" w:hAnsi="Times New Roman" w:cs="Times New Roman"/>
        </w:rPr>
        <w:t>2) проведение изыскательских работ;</w:t>
      </w:r>
      <w:bookmarkEnd w:id="81"/>
    </w:p>
    <w:p w:rsidR="008F1449" w:rsidRPr="00D82D18" w:rsidRDefault="008F1449" w:rsidP="008F1449">
      <w:pPr>
        <w:spacing w:after="20"/>
        <w:rPr>
          <w:rFonts w:ascii="Times New Roman" w:hAnsi="Times New Roman" w:cs="Times New Roman"/>
        </w:rPr>
      </w:pPr>
      <w:bookmarkStart w:id="82" w:name="_Toc479574684"/>
      <w:r w:rsidRPr="00D82D18">
        <w:rPr>
          <w:rFonts w:ascii="Times New Roman" w:hAnsi="Times New Roman" w:cs="Times New Roman"/>
        </w:rPr>
        <w:t>3) ведение работ, связанных с пользованием недрами.</w:t>
      </w:r>
      <w:bookmarkEnd w:id="82"/>
    </w:p>
    <w:p w:rsidR="008F1449" w:rsidRPr="00D82D18" w:rsidRDefault="008F1449" w:rsidP="008F1449">
      <w:pPr>
        <w:spacing w:after="20"/>
        <w:rPr>
          <w:rFonts w:ascii="Times New Roman" w:hAnsi="Times New Roman" w:cs="Times New Roman"/>
        </w:rPr>
      </w:pPr>
      <w:bookmarkStart w:id="83" w:name="_Toc479574685"/>
      <w:r w:rsidRPr="00D82D18">
        <w:rPr>
          <w:rFonts w:ascii="Times New Roman" w:hAnsi="Times New Roman" w:cs="Times New Roman"/>
        </w:rPr>
        <w:t>Установление сервитута в отношении земельного участка, находящегося в государственной или муниципальной собственности предусмотрено главой V.3 Земельного кодекса РФ.</w:t>
      </w:r>
      <w:bookmarkEnd w:id="83"/>
      <w:r w:rsidRPr="00D82D18">
        <w:rPr>
          <w:rFonts w:ascii="Times New Roman" w:hAnsi="Times New Roman" w:cs="Times New Roman"/>
        </w:rPr>
        <w:t xml:space="preserve"> </w:t>
      </w:r>
    </w:p>
    <w:p w:rsidR="008F1449" w:rsidRPr="00D82D18" w:rsidRDefault="008F1449" w:rsidP="008F144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84" w:name="_Toc25928569"/>
      <w:r w:rsidRPr="00D82D18">
        <w:rPr>
          <w:rFonts w:ascii="Times New Roman" w:eastAsiaTheme="majorEastAsia" w:hAnsi="Times New Roman" w:cs="Times New Roman"/>
          <w:color w:val="auto"/>
          <w:lang w:eastAsia="en-US"/>
        </w:rPr>
        <w:t>Статья 13. Ограничение прав на землю</w:t>
      </w:r>
      <w:bookmarkEnd w:id="84"/>
    </w:p>
    <w:p w:rsidR="00C81231" w:rsidRPr="00D82D18" w:rsidRDefault="00C81231" w:rsidP="008541C4">
      <w:pPr>
        <w:rPr>
          <w:rFonts w:ascii="Times New Roman" w:hAnsi="Times New Roman" w:cs="Times New Roman"/>
        </w:rPr>
      </w:pPr>
      <w:r w:rsidRPr="00D82D18">
        <w:rPr>
          <w:rFonts w:ascii="Times New Roman" w:hAnsi="Times New Roman" w:cs="Times New Roman"/>
        </w:rPr>
        <w:t xml:space="preserve">1. Права на землю могут быть ограничены по основаниям, установленным Земельным </w:t>
      </w:r>
      <w:r w:rsidR="000C08D1" w:rsidRPr="00D82D18">
        <w:rPr>
          <w:rFonts w:ascii="Times New Roman" w:hAnsi="Times New Roman" w:cs="Times New Roman"/>
        </w:rPr>
        <w:t>к</w:t>
      </w:r>
      <w:r w:rsidRPr="00D82D18">
        <w:rPr>
          <w:rFonts w:ascii="Times New Roman" w:hAnsi="Times New Roman" w:cs="Times New Roman"/>
        </w:rPr>
        <w:t>одексом Российской Федерации, федеральными законами.</w:t>
      </w:r>
    </w:p>
    <w:p w:rsidR="00D2696C" w:rsidRPr="00D82D18" w:rsidRDefault="00D2696C" w:rsidP="00D2696C">
      <w:pPr>
        <w:rPr>
          <w:rFonts w:ascii="Times New Roman" w:hAnsi="Times New Roman" w:cs="Times New Roman"/>
        </w:rPr>
      </w:pPr>
      <w:r w:rsidRPr="00D82D18">
        <w:rPr>
          <w:rFonts w:ascii="Times New Roman" w:hAnsi="Times New Roman" w:cs="Times New Roman"/>
        </w:rPr>
        <w:t>2. Могут устанавливаться следующие ограничения прав на землю:</w:t>
      </w:r>
    </w:p>
    <w:p w:rsidR="00D2696C" w:rsidRPr="00D82D18" w:rsidRDefault="00D2696C" w:rsidP="00D2696C">
      <w:pPr>
        <w:rPr>
          <w:rFonts w:ascii="Times New Roman" w:hAnsi="Times New Roman" w:cs="Times New Roman"/>
        </w:rPr>
      </w:pPr>
      <w:r w:rsidRPr="00D82D18">
        <w:rPr>
          <w:rFonts w:ascii="Times New Roman" w:hAnsi="Times New Roman" w:cs="Times New Roman"/>
        </w:rPr>
        <w:t>1) особые условия использования земельных участков и режим хозяйственной деятельности в охранных, санитарно-защитных зонах;</w:t>
      </w:r>
    </w:p>
    <w:p w:rsidR="00D2696C" w:rsidRPr="00D82D18" w:rsidRDefault="00D2696C" w:rsidP="00D2696C">
      <w:pPr>
        <w:rPr>
          <w:rFonts w:ascii="Times New Roman" w:hAnsi="Times New Roman" w:cs="Times New Roman"/>
        </w:rPr>
      </w:pPr>
      <w:r w:rsidRPr="00D82D18">
        <w:rPr>
          <w:rFonts w:ascii="Times New Roman" w:hAnsi="Times New Roman" w:cs="Times New Roman"/>
        </w:rP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rsidR="00D2696C" w:rsidRPr="00D82D18" w:rsidRDefault="00D2696C" w:rsidP="00D2696C">
      <w:pPr>
        <w:rPr>
          <w:rFonts w:ascii="Times New Roman" w:hAnsi="Times New Roman" w:cs="Times New Roman"/>
        </w:rPr>
      </w:pPr>
      <w:r w:rsidRPr="00D82D18">
        <w:rPr>
          <w:rFonts w:ascii="Times New Roman" w:hAnsi="Times New Roman" w:cs="Times New Roman"/>
        </w:rPr>
        <w:t>3) 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муниципальной собственности;</w:t>
      </w:r>
    </w:p>
    <w:p w:rsidR="00D2696C" w:rsidRPr="00D82D18" w:rsidRDefault="00D2696C" w:rsidP="00D2696C">
      <w:pPr>
        <w:rPr>
          <w:rFonts w:ascii="Times New Roman" w:hAnsi="Times New Roman" w:cs="Times New Roman"/>
        </w:rPr>
      </w:pPr>
      <w:r w:rsidRPr="00D82D18">
        <w:rPr>
          <w:rFonts w:ascii="Times New Roman" w:hAnsi="Times New Roman" w:cs="Times New Roman"/>
        </w:rPr>
        <w:t xml:space="preserve">4) иные ограничения использования земельных участков в случаях, установленных </w:t>
      </w:r>
      <w:r w:rsidR="005C52EC" w:rsidRPr="00D82D18">
        <w:rPr>
          <w:rFonts w:ascii="Times New Roman" w:hAnsi="Times New Roman" w:cs="Times New Roman"/>
        </w:rPr>
        <w:lastRenderedPageBreak/>
        <w:t xml:space="preserve">Земельным </w:t>
      </w:r>
      <w:r w:rsidR="000C08D1" w:rsidRPr="00D82D18">
        <w:rPr>
          <w:rFonts w:ascii="Times New Roman" w:hAnsi="Times New Roman" w:cs="Times New Roman"/>
        </w:rPr>
        <w:t>к</w:t>
      </w:r>
      <w:r w:rsidRPr="00D82D18">
        <w:rPr>
          <w:rFonts w:ascii="Times New Roman" w:hAnsi="Times New Roman" w:cs="Times New Roman"/>
        </w:rPr>
        <w:t>одексом</w:t>
      </w:r>
      <w:r w:rsidR="005C52EC" w:rsidRPr="00D82D18">
        <w:t xml:space="preserve"> </w:t>
      </w:r>
      <w:r w:rsidR="005C52EC" w:rsidRPr="00D82D18">
        <w:rPr>
          <w:rFonts w:ascii="Times New Roman" w:hAnsi="Times New Roman" w:cs="Times New Roman"/>
        </w:rPr>
        <w:t>Российской Федерации</w:t>
      </w:r>
      <w:r w:rsidRPr="00D82D18">
        <w:rPr>
          <w:rFonts w:ascii="Times New Roman" w:hAnsi="Times New Roman" w:cs="Times New Roman"/>
        </w:rPr>
        <w:t>, федеральными законами.</w:t>
      </w:r>
    </w:p>
    <w:p w:rsidR="00D2696C" w:rsidRPr="00D82D18" w:rsidRDefault="00D2696C" w:rsidP="00B81737">
      <w:pPr>
        <w:widowControl/>
        <w:rPr>
          <w:rFonts w:ascii="Times New Roman" w:hAnsi="Times New Roman" w:cs="Times New Roman"/>
        </w:rPr>
      </w:pPr>
      <w:r w:rsidRPr="00D82D18">
        <w:rPr>
          <w:rFonts w:ascii="Times New Roman" w:hAnsi="Times New Roman" w:cs="Times New Roman"/>
        </w:rPr>
        <w:t>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или в порядке, предусмотренном</w:t>
      </w:r>
      <w:r w:rsidR="00BC6356" w:rsidRPr="00D82D18">
        <w:t xml:space="preserve"> </w:t>
      </w:r>
      <w:r w:rsidR="00BC6356" w:rsidRPr="00D82D18">
        <w:rPr>
          <w:rFonts w:ascii="Times New Roman" w:hAnsi="Times New Roman" w:cs="Times New Roman"/>
        </w:rPr>
        <w:t xml:space="preserve">Земельным </w:t>
      </w:r>
      <w:r w:rsidR="000C08D1" w:rsidRPr="00D82D18">
        <w:rPr>
          <w:rFonts w:ascii="Times New Roman" w:hAnsi="Times New Roman" w:cs="Times New Roman"/>
        </w:rPr>
        <w:t>к</w:t>
      </w:r>
      <w:r w:rsidR="00BC6356" w:rsidRPr="00D82D18">
        <w:rPr>
          <w:rFonts w:ascii="Times New Roman" w:hAnsi="Times New Roman" w:cs="Times New Roman"/>
        </w:rPr>
        <w:t xml:space="preserve">одексом Российской Федерации </w:t>
      </w:r>
      <w:r w:rsidRPr="00D82D18">
        <w:rPr>
          <w:rFonts w:ascii="Times New Roman" w:hAnsi="Times New Roman" w:cs="Times New Roman"/>
        </w:rPr>
        <w:t>для охранных зон.</w:t>
      </w:r>
    </w:p>
    <w:p w:rsidR="00D2696C" w:rsidRPr="00D82D18" w:rsidRDefault="00D2696C" w:rsidP="00D2696C">
      <w:pPr>
        <w:rPr>
          <w:rFonts w:ascii="Times New Roman" w:hAnsi="Times New Roman" w:cs="Times New Roman"/>
        </w:rPr>
      </w:pPr>
      <w:r w:rsidRPr="00D82D18">
        <w:rPr>
          <w:rFonts w:ascii="Times New Roman" w:hAnsi="Times New Roman" w:cs="Times New Roman"/>
        </w:rPr>
        <w:t>4. Ограничения прав на землю устанавливаются бессрочно или на определенный срок.</w:t>
      </w:r>
    </w:p>
    <w:p w:rsidR="0071791C" w:rsidRPr="00D82D18" w:rsidRDefault="0071791C" w:rsidP="00D2696C">
      <w:pPr>
        <w:rPr>
          <w:rFonts w:ascii="Times New Roman" w:hAnsi="Times New Roman" w:cs="Times New Roman"/>
        </w:rPr>
      </w:pPr>
    </w:p>
    <w:p w:rsidR="00D2696C" w:rsidRPr="00D82D18" w:rsidRDefault="00D2696C" w:rsidP="00D2696C">
      <w:pPr>
        <w:rPr>
          <w:rFonts w:ascii="Times New Roman" w:hAnsi="Times New Roman" w:cs="Times New Roman"/>
        </w:rPr>
      </w:pPr>
      <w:r w:rsidRPr="00D82D18">
        <w:rPr>
          <w:rFonts w:ascii="Times New Roman" w:hAnsi="Times New Roman" w:cs="Times New Roman"/>
        </w:rPr>
        <w:t>5. Ограничения прав на землю сохраняются при переходе права собственности на земельный участок к другому лицу.</w:t>
      </w:r>
    </w:p>
    <w:p w:rsidR="00D2696C" w:rsidRPr="00D82D18" w:rsidRDefault="00D2696C" w:rsidP="00D2696C">
      <w:pPr>
        <w:rPr>
          <w:rFonts w:ascii="Times New Roman" w:hAnsi="Times New Roman" w:cs="Times New Roman"/>
        </w:rPr>
      </w:pPr>
      <w:r w:rsidRPr="00D82D18">
        <w:rPr>
          <w:rFonts w:ascii="Times New Roman" w:hAnsi="Times New Roman" w:cs="Times New Roman"/>
        </w:rPr>
        <w:t>6. Ограничение прав на землю подлежит государственной регистрации в случаях и в порядке, которые установлены федеральными законами.</w:t>
      </w:r>
    </w:p>
    <w:p w:rsidR="005B243D" w:rsidRPr="00D82D18" w:rsidRDefault="00D2696C" w:rsidP="005B243D">
      <w:pPr>
        <w:rPr>
          <w:rFonts w:ascii="Times New Roman" w:hAnsi="Times New Roman" w:cs="Times New Roman"/>
        </w:rPr>
      </w:pPr>
      <w:r w:rsidRPr="00D82D18">
        <w:rPr>
          <w:rFonts w:ascii="Times New Roman" w:hAnsi="Times New Roman" w:cs="Times New Roman"/>
        </w:rPr>
        <w:t>7. Ограничение прав на землю может быть обжаловано лицом, чьи права ограничены, в судебном порядке.</w:t>
      </w:r>
    </w:p>
    <w:p w:rsidR="005B243D" w:rsidRPr="00D82D18" w:rsidRDefault="004D2EC9" w:rsidP="005B243D">
      <w:pPr>
        <w:rPr>
          <w:rFonts w:ascii="Times New Roman" w:hAnsi="Times New Roman" w:cs="Times New Roman"/>
        </w:rPr>
      </w:pPr>
      <w:r w:rsidRPr="00D82D18">
        <w:rPr>
          <w:rFonts w:ascii="Times New Roman" w:hAnsi="Times New Roman" w:cs="Times New Roman"/>
        </w:rPr>
        <w:t>8.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государ</w:t>
      </w:r>
      <w:r w:rsidR="00BE7A99" w:rsidRPr="00D82D18">
        <w:rPr>
          <w:rFonts w:ascii="Times New Roman" w:hAnsi="Times New Roman" w:cs="Times New Roman"/>
        </w:rPr>
        <w:t xml:space="preserve">ственных или муниципальных нужд в соответствии </w:t>
      </w:r>
      <w:r w:rsidR="00B7075F" w:rsidRPr="00D82D18">
        <w:rPr>
          <w:rFonts w:ascii="Times New Roman" w:hAnsi="Times New Roman" w:cs="Times New Roman"/>
        </w:rPr>
        <w:t>федеральным законодательством.</w:t>
      </w:r>
    </w:p>
    <w:p w:rsidR="008F1449" w:rsidRPr="00D82D18" w:rsidRDefault="008F1449" w:rsidP="008F1449">
      <w:pPr>
        <w:pStyle w:val="20"/>
        <w:spacing w:after="100"/>
        <w:rPr>
          <w:rFonts w:ascii="Times New Roman" w:hAnsi="Times New Roman" w:cs="Times New Roman"/>
          <w:color w:val="auto"/>
        </w:rPr>
      </w:pPr>
      <w:bookmarkStart w:id="85" w:name="_Toc387084714"/>
      <w:bookmarkStart w:id="86" w:name="_Toc25928570"/>
      <w:r w:rsidRPr="00D82D18">
        <w:rPr>
          <w:rFonts w:ascii="Times New Roman" w:hAnsi="Times New Roman" w:cs="Times New Roman"/>
          <w:color w:val="auto"/>
        </w:rPr>
        <w:t>Статья 13.1. Резервирование и изъятие земельных участков для муниципальных нужд</w:t>
      </w:r>
      <w:bookmarkEnd w:id="85"/>
      <w:bookmarkEnd w:id="86"/>
    </w:p>
    <w:p w:rsidR="008F1449" w:rsidRPr="00D82D18" w:rsidRDefault="008F1449" w:rsidP="008F1449">
      <w:pPr>
        <w:rPr>
          <w:rFonts w:ascii="Times New Roman" w:hAnsi="Times New Roman" w:cs="Times New Roman"/>
        </w:rPr>
      </w:pPr>
      <w:bookmarkStart w:id="87" w:name="_Toc479574687"/>
      <w:r w:rsidRPr="00D82D18">
        <w:rPr>
          <w:rFonts w:ascii="Times New Roman" w:hAnsi="Times New Roman" w:cs="Times New Roman"/>
        </w:rPr>
        <w:t>1. Земельные участки на территории поселения, границы которых определены в генеральном плане поселения для размещения объектов капитального строительства местного значения резервируются для муниципальных нужд.</w:t>
      </w:r>
      <w:bookmarkEnd w:id="87"/>
    </w:p>
    <w:p w:rsidR="008F1449" w:rsidRPr="00D82D18" w:rsidRDefault="008F1449" w:rsidP="008F1449">
      <w:pPr>
        <w:rPr>
          <w:rFonts w:ascii="Times New Roman" w:hAnsi="Times New Roman" w:cs="Times New Roman"/>
        </w:rPr>
      </w:pPr>
      <w:bookmarkStart w:id="88" w:name="_Toc479574688"/>
      <w:r w:rsidRPr="00D82D18">
        <w:rPr>
          <w:rFonts w:ascii="Times New Roman" w:hAnsi="Times New Roman" w:cs="Times New Roman"/>
        </w:rPr>
        <w:t>2. В соответствии с земельным законодательством РФ предоставление зарезервированных земельных участков в собственность граждан и юридических лиц не допускается.</w:t>
      </w:r>
      <w:bookmarkEnd w:id="88"/>
    </w:p>
    <w:p w:rsidR="008F1449" w:rsidRPr="00D82D18" w:rsidRDefault="008F1449" w:rsidP="008F1449">
      <w:pPr>
        <w:rPr>
          <w:rFonts w:ascii="Times New Roman" w:hAnsi="Times New Roman" w:cs="Times New Roman"/>
        </w:rPr>
      </w:pPr>
      <w:bookmarkStart w:id="89" w:name="_Toc479574689"/>
      <w:r w:rsidRPr="00D82D18">
        <w:rPr>
          <w:rFonts w:ascii="Times New Roman" w:hAnsi="Times New Roman" w:cs="Times New Roman"/>
        </w:rPr>
        <w:t>3. Земельные участки, находящиеся в собственности физических или юридических лиц и зарезервированные для муниципальных нужд, а также объекты капитального строительства расположенные на указанных земельных участках подлежат изъятию (в том числе путем выкупа) в соответствии с гражданским законодательством РФ.</w:t>
      </w:r>
      <w:bookmarkEnd w:id="89"/>
    </w:p>
    <w:p w:rsidR="008F1449" w:rsidRPr="00D82D18" w:rsidRDefault="008F1449" w:rsidP="008F1449">
      <w:pPr>
        <w:rPr>
          <w:rFonts w:ascii="Times New Roman" w:hAnsi="Times New Roman" w:cs="Times New Roman"/>
        </w:rPr>
      </w:pPr>
      <w:bookmarkStart w:id="90" w:name="_Toc479574690"/>
      <w:r w:rsidRPr="00D82D18">
        <w:rPr>
          <w:rFonts w:ascii="Times New Roman" w:hAnsi="Times New Roman" w:cs="Times New Roman"/>
        </w:rPr>
        <w:t>4. Решения о резервировании и об изъятии земельных участков для муниципальных нужд принимаются представительным органом местного самоуправления.</w:t>
      </w:r>
      <w:bookmarkEnd w:id="90"/>
    </w:p>
    <w:p w:rsidR="008F1449" w:rsidRPr="00D82D18" w:rsidRDefault="008F1449" w:rsidP="005B243D">
      <w:pPr>
        <w:rPr>
          <w:rFonts w:ascii="Times New Roman" w:hAnsi="Times New Roman" w:cs="Times New Roman"/>
        </w:rPr>
      </w:pPr>
    </w:p>
    <w:p w:rsidR="005B243D" w:rsidRPr="00D82D18" w:rsidRDefault="005B243D" w:rsidP="008F1449">
      <w:pPr>
        <w:pStyle w:val="1"/>
        <w:keepNext/>
        <w:widowControl/>
        <w:autoSpaceDE/>
        <w:autoSpaceDN/>
        <w:adjustRightInd/>
        <w:spacing w:before="0" w:after="0"/>
        <w:ind w:firstLine="709"/>
        <w:jc w:val="both"/>
        <w:rPr>
          <w:rFonts w:ascii="Times New Roman" w:hAnsi="Times New Roman" w:cs="Times New Roman"/>
          <w:b w:val="0"/>
          <w:color w:val="auto"/>
          <w:kern w:val="32"/>
        </w:rPr>
      </w:pPr>
    </w:p>
    <w:p w:rsidR="00FD23C4" w:rsidRPr="00D82D18" w:rsidRDefault="008F1449" w:rsidP="008F1449">
      <w:pPr>
        <w:pStyle w:val="1"/>
        <w:keepNext/>
        <w:widowControl/>
        <w:autoSpaceDE/>
        <w:autoSpaceDN/>
        <w:adjustRightInd/>
        <w:spacing w:before="0" w:after="0"/>
        <w:ind w:firstLine="709"/>
        <w:jc w:val="both"/>
        <w:rPr>
          <w:rFonts w:ascii="Times New Roman" w:hAnsi="Times New Roman" w:cs="Times New Roman"/>
          <w:b w:val="0"/>
          <w:color w:val="auto"/>
          <w:kern w:val="32"/>
        </w:rPr>
      </w:pPr>
      <w:bookmarkStart w:id="91" w:name="_Toc25928571"/>
      <w:r w:rsidRPr="00D82D18">
        <w:rPr>
          <w:rFonts w:ascii="Times New Roman" w:hAnsi="Times New Roman" w:cs="Times New Roman"/>
          <w:b w:val="0"/>
          <w:color w:val="auto"/>
          <w:kern w:val="32"/>
        </w:rPr>
        <w:t>ГЛАВА II. ИЗМЕНЕНИЕ ВИДОВ РАЗРЕШЕННОГО ИСПОЛЬЗОВАНИЯ ЗЕМЕЛЬНЫХ УЧАСТКОВ И ОБЪЕКТОВ КАПИТАЛЬНОГО СТРОИТЕЛЬСТВА ФИЗИЧЕСКИМИ И ЮРИДИЧЕСКИМИ ЛИЦАМИ</w:t>
      </w:r>
      <w:bookmarkEnd w:id="91"/>
    </w:p>
    <w:p w:rsidR="008541C4" w:rsidRPr="00D82D18" w:rsidRDefault="00FD23C4" w:rsidP="008F144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92" w:name="_Toc25928572"/>
      <w:r w:rsidRPr="00D82D18">
        <w:rPr>
          <w:rFonts w:ascii="Times New Roman" w:eastAsiaTheme="majorEastAsia" w:hAnsi="Times New Roman" w:cs="Times New Roman"/>
          <w:color w:val="auto"/>
          <w:lang w:eastAsia="en-US"/>
        </w:rPr>
        <w:t xml:space="preserve">Статья 14. </w:t>
      </w:r>
      <w:r w:rsidR="008541C4" w:rsidRPr="00D82D18">
        <w:rPr>
          <w:rFonts w:ascii="Times New Roman" w:eastAsiaTheme="majorEastAsia" w:hAnsi="Times New Roman" w:cs="Times New Roman"/>
          <w:color w:val="auto"/>
          <w:lang w:eastAsia="en-US"/>
        </w:rPr>
        <w:t>Градостроительный регламент</w:t>
      </w:r>
      <w:bookmarkEnd w:id="92"/>
    </w:p>
    <w:p w:rsidR="00737129" w:rsidRPr="00D82D18" w:rsidRDefault="00737129" w:rsidP="00737129">
      <w:pPr>
        <w:rPr>
          <w:rFonts w:ascii="Times New Roman" w:hAnsi="Times New Roman" w:cs="Times New Roman"/>
        </w:rPr>
      </w:pPr>
      <w:r w:rsidRPr="00D82D18">
        <w:rPr>
          <w:rFonts w:ascii="Times New Roman" w:hAnsi="Times New Roman" w:cs="Times New Roman"/>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737129" w:rsidRPr="00D82D18" w:rsidRDefault="00737129" w:rsidP="00737129">
      <w:pPr>
        <w:rPr>
          <w:rFonts w:ascii="Times New Roman" w:hAnsi="Times New Roman" w:cs="Times New Roman"/>
        </w:rPr>
      </w:pPr>
      <w:r w:rsidRPr="00D82D18">
        <w:rPr>
          <w:rFonts w:ascii="Times New Roman" w:hAnsi="Times New Roman" w:cs="Times New Roman"/>
        </w:rPr>
        <w:t>2. Градостроительные регламенты устанавливаются с учетом:</w:t>
      </w:r>
    </w:p>
    <w:p w:rsidR="00737129" w:rsidRPr="00D82D18" w:rsidRDefault="00737129" w:rsidP="00737129">
      <w:pPr>
        <w:rPr>
          <w:rFonts w:ascii="Times New Roman" w:hAnsi="Times New Roman" w:cs="Times New Roman"/>
        </w:rPr>
      </w:pPr>
      <w:r w:rsidRPr="00D82D18">
        <w:rPr>
          <w:rFonts w:ascii="Times New Roman" w:hAnsi="Times New Roman" w:cs="Times New Roman"/>
        </w:rPr>
        <w:t>1) фактического использования земельных участков и объектов капитального строительства в границах территориальной зоны;</w:t>
      </w:r>
    </w:p>
    <w:p w:rsidR="00737129" w:rsidRPr="00D82D18" w:rsidRDefault="00737129" w:rsidP="00737129">
      <w:pPr>
        <w:rPr>
          <w:rFonts w:ascii="Times New Roman" w:hAnsi="Times New Roman" w:cs="Times New Roman"/>
        </w:rPr>
      </w:pPr>
      <w:r w:rsidRPr="00D82D18">
        <w:rPr>
          <w:rFonts w:ascii="Times New Roman" w:hAnsi="Times New Roman" w:cs="Times New Roman"/>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737129" w:rsidRPr="00D82D18" w:rsidRDefault="00737129" w:rsidP="00737129">
      <w:pPr>
        <w:rPr>
          <w:rFonts w:ascii="Times New Roman" w:hAnsi="Times New Roman" w:cs="Times New Roman"/>
        </w:rPr>
      </w:pPr>
      <w:r w:rsidRPr="00D82D18">
        <w:rPr>
          <w:rFonts w:ascii="Times New Roman" w:hAnsi="Times New Roman" w:cs="Times New Roman"/>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737129" w:rsidRPr="00D82D18" w:rsidRDefault="00737129" w:rsidP="00737129">
      <w:pPr>
        <w:rPr>
          <w:rFonts w:ascii="Times New Roman" w:hAnsi="Times New Roman" w:cs="Times New Roman"/>
        </w:rPr>
      </w:pPr>
      <w:r w:rsidRPr="00D82D18">
        <w:rPr>
          <w:rFonts w:ascii="Times New Roman" w:hAnsi="Times New Roman" w:cs="Times New Roman"/>
        </w:rPr>
        <w:t>4) видов территориальных зон;</w:t>
      </w:r>
    </w:p>
    <w:p w:rsidR="00737129" w:rsidRPr="00D82D18" w:rsidRDefault="00737129" w:rsidP="00737129">
      <w:pPr>
        <w:rPr>
          <w:rFonts w:ascii="Times New Roman" w:hAnsi="Times New Roman" w:cs="Times New Roman"/>
        </w:rPr>
      </w:pPr>
      <w:r w:rsidRPr="00D82D18">
        <w:rPr>
          <w:rFonts w:ascii="Times New Roman" w:hAnsi="Times New Roman" w:cs="Times New Roman"/>
        </w:rPr>
        <w:t>5) требований охраны объектов культурного наследия, а также особо охраняемых природных территорий, иных природных объектов.</w:t>
      </w:r>
    </w:p>
    <w:p w:rsidR="00737129" w:rsidRPr="00D82D18" w:rsidRDefault="00737129" w:rsidP="00737129">
      <w:pPr>
        <w:rPr>
          <w:rFonts w:ascii="Times New Roman" w:hAnsi="Times New Roman" w:cs="Times New Roman"/>
        </w:rPr>
      </w:pPr>
      <w:r w:rsidRPr="00D82D18">
        <w:rPr>
          <w:rFonts w:ascii="Times New Roman" w:hAnsi="Times New Roman" w:cs="Times New Roman"/>
        </w:rPr>
        <w:t xml:space="preserve">3. Действие градостроительного регламента распространяется в равной мере на все </w:t>
      </w:r>
      <w:r w:rsidRPr="00D82D18">
        <w:rPr>
          <w:rFonts w:ascii="Times New Roman" w:hAnsi="Times New Roman" w:cs="Times New Roman"/>
        </w:rPr>
        <w:lastRenderedPageBreak/>
        <w:t>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737129" w:rsidRPr="00D82D18" w:rsidRDefault="00737129" w:rsidP="00B81737">
      <w:pPr>
        <w:widowControl/>
        <w:rPr>
          <w:rFonts w:ascii="Times New Roman" w:hAnsi="Times New Roman" w:cs="Times New Roman"/>
        </w:rPr>
      </w:pPr>
      <w:r w:rsidRPr="00D82D18">
        <w:rPr>
          <w:rFonts w:ascii="Times New Roman" w:hAnsi="Times New Roman" w:cs="Times New Roman"/>
        </w:rPr>
        <w:t>4. Действие градостроительного регламента не распространяется на земельные участки:</w:t>
      </w:r>
    </w:p>
    <w:p w:rsidR="00737129" w:rsidRPr="00D82D18" w:rsidRDefault="00737129" w:rsidP="00737129">
      <w:pPr>
        <w:rPr>
          <w:rFonts w:ascii="Times New Roman" w:hAnsi="Times New Roman" w:cs="Times New Roman"/>
        </w:rPr>
      </w:pPr>
      <w:r w:rsidRPr="00D82D18">
        <w:rPr>
          <w:rFonts w:ascii="Times New Roman" w:hAnsi="Times New Roman" w:cs="Times New Roman"/>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737129" w:rsidRPr="00D82D18" w:rsidRDefault="00737129" w:rsidP="00737129">
      <w:pPr>
        <w:rPr>
          <w:rFonts w:ascii="Times New Roman" w:hAnsi="Times New Roman" w:cs="Times New Roman"/>
        </w:rPr>
      </w:pPr>
      <w:r w:rsidRPr="00D82D18">
        <w:rPr>
          <w:rFonts w:ascii="Times New Roman" w:hAnsi="Times New Roman" w:cs="Times New Roman"/>
        </w:rPr>
        <w:t>2) в границах территорий общего пользования;</w:t>
      </w:r>
    </w:p>
    <w:p w:rsidR="00737129" w:rsidRPr="00D82D18" w:rsidRDefault="00737129" w:rsidP="00737129">
      <w:pPr>
        <w:rPr>
          <w:rFonts w:ascii="Times New Roman" w:hAnsi="Times New Roman" w:cs="Times New Roman"/>
        </w:rPr>
      </w:pPr>
      <w:r w:rsidRPr="00D82D18">
        <w:rPr>
          <w:rFonts w:ascii="Times New Roman" w:hAnsi="Times New Roman" w:cs="Times New Roman"/>
        </w:rPr>
        <w:t>3) предназначенные для размещения линейных объектов и (или) занятые линейными объектами;</w:t>
      </w:r>
    </w:p>
    <w:p w:rsidR="00737129" w:rsidRPr="00D82D18" w:rsidRDefault="00737129" w:rsidP="00737129">
      <w:pPr>
        <w:rPr>
          <w:rFonts w:ascii="Times New Roman" w:hAnsi="Times New Roman" w:cs="Times New Roman"/>
        </w:rPr>
      </w:pPr>
      <w:r w:rsidRPr="00D82D18">
        <w:rPr>
          <w:rFonts w:ascii="Times New Roman" w:hAnsi="Times New Roman" w:cs="Times New Roman"/>
        </w:rPr>
        <w:t>4) предоставленные для добычи полезных ископаемых.</w:t>
      </w:r>
    </w:p>
    <w:p w:rsidR="00737129" w:rsidRPr="00D82D18" w:rsidRDefault="00737129" w:rsidP="00737129">
      <w:pPr>
        <w:rPr>
          <w:rFonts w:ascii="Times New Roman" w:hAnsi="Times New Roman" w:cs="Times New Roman"/>
        </w:rPr>
      </w:pPr>
      <w:r w:rsidRPr="00D82D18">
        <w:rPr>
          <w:rFonts w:ascii="Times New Roman" w:hAnsi="Times New Roman" w:cs="Times New Roman"/>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737129" w:rsidRPr="00D82D18" w:rsidRDefault="00737129" w:rsidP="00737129">
      <w:pPr>
        <w:rPr>
          <w:rFonts w:ascii="Times New Roman" w:hAnsi="Times New Roman" w:cs="Times New Roman"/>
        </w:rPr>
      </w:pPr>
      <w:r w:rsidRPr="00D82D18">
        <w:rPr>
          <w:rFonts w:ascii="Times New Roman" w:hAnsi="Times New Roman" w:cs="Times New Roman"/>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8F1449" w:rsidRPr="00D82D18" w:rsidRDefault="008F1449" w:rsidP="008F1449">
      <w:pPr>
        <w:rPr>
          <w:rFonts w:ascii="Times New Roman" w:hAnsi="Times New Roman" w:cs="Times New Roman"/>
        </w:rPr>
      </w:pPr>
      <w:r w:rsidRPr="00D82D18">
        <w:rPr>
          <w:rFonts w:ascii="Times New Roman" w:hAnsi="Times New Roman" w:cs="Times New Roman"/>
        </w:rP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8F1449" w:rsidRPr="00D82D18" w:rsidRDefault="00737129" w:rsidP="008F1449">
      <w:pPr>
        <w:rPr>
          <w:rFonts w:ascii="Times New Roman" w:hAnsi="Times New Roman" w:cs="Times New Roman"/>
        </w:rPr>
      </w:pPr>
      <w:r w:rsidRPr="00D82D18">
        <w:rPr>
          <w:rFonts w:ascii="Times New Roman" w:hAnsi="Times New Roman" w:cs="Times New Roman"/>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r w:rsidR="008F1449" w:rsidRPr="00D82D18">
        <w:rPr>
          <w:rFonts w:ascii="Times New Roman" w:hAnsi="Times New Roman" w:cs="Times New Roman"/>
        </w:rPr>
        <w:t xml:space="preserve">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737129" w:rsidRPr="00D82D18" w:rsidRDefault="00737129" w:rsidP="00737129">
      <w:pPr>
        <w:rPr>
          <w:rFonts w:ascii="Times New Roman" w:hAnsi="Times New Roman" w:cs="Times New Roman"/>
        </w:rPr>
      </w:pPr>
      <w:r w:rsidRPr="00D82D18">
        <w:rPr>
          <w:rFonts w:ascii="Times New Roman" w:hAnsi="Times New Roman" w:cs="Times New Roman"/>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737129" w:rsidRPr="00D82D18" w:rsidRDefault="00737129" w:rsidP="00737129">
      <w:pPr>
        <w:rPr>
          <w:rFonts w:ascii="Times New Roman" w:hAnsi="Times New Roman" w:cs="Times New Roman"/>
        </w:rPr>
      </w:pPr>
      <w:r w:rsidRPr="00D82D18">
        <w:rPr>
          <w:rFonts w:ascii="Times New Roman" w:hAnsi="Times New Roman" w:cs="Times New Roman"/>
        </w:rPr>
        <w:t xml:space="preserve">9. Реконструкция указанных в </w:t>
      </w:r>
      <w:r w:rsidR="00B81314" w:rsidRPr="00D82D18">
        <w:rPr>
          <w:rFonts w:ascii="Times New Roman" w:hAnsi="Times New Roman" w:cs="Times New Roman"/>
        </w:rPr>
        <w:t xml:space="preserve">пункте </w:t>
      </w:r>
      <w:r w:rsidRPr="00D82D18">
        <w:rPr>
          <w:rFonts w:ascii="Times New Roman" w:hAnsi="Times New Roman" w:cs="Times New Roman"/>
        </w:rPr>
        <w:t xml:space="preserve">8 настоящей статьи объектов капитального </w:t>
      </w:r>
      <w:r w:rsidRPr="00D82D18">
        <w:rPr>
          <w:rFonts w:ascii="Times New Roman" w:hAnsi="Times New Roman" w:cs="Times New Roman"/>
        </w:rPr>
        <w:lastRenderedPageBreak/>
        <w:t>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737129" w:rsidRPr="00D82D18" w:rsidRDefault="00BB2D1A" w:rsidP="00737129">
      <w:pPr>
        <w:rPr>
          <w:rFonts w:ascii="Times New Roman" w:hAnsi="Times New Roman" w:cs="Times New Roman"/>
        </w:rPr>
      </w:pPr>
      <w:r w:rsidRPr="00D82D18">
        <w:rPr>
          <w:rFonts w:ascii="Times New Roman" w:hAnsi="Times New Roman" w:cs="Times New Roman"/>
        </w:rPr>
        <w:t>10. В случае</w:t>
      </w:r>
      <w:r w:rsidR="00737129" w:rsidRPr="00D82D18">
        <w:rPr>
          <w:rFonts w:ascii="Times New Roman" w:hAnsi="Times New Roman" w:cs="Times New Roman"/>
        </w:rPr>
        <w:t xml:space="preserve"> если использование указанных в </w:t>
      </w:r>
      <w:r w:rsidR="00B81314" w:rsidRPr="00D82D18">
        <w:rPr>
          <w:rFonts w:ascii="Times New Roman" w:hAnsi="Times New Roman" w:cs="Times New Roman"/>
        </w:rPr>
        <w:t>пункте</w:t>
      </w:r>
      <w:r w:rsidR="00737129" w:rsidRPr="00D82D18">
        <w:rPr>
          <w:rFonts w:ascii="Times New Roman" w:hAnsi="Times New Roman" w:cs="Times New Roman"/>
        </w:rPr>
        <w:t xml:space="preserve"> 8 настоящей статьи </w:t>
      </w:r>
      <w:r w:rsidR="003E0815" w:rsidRPr="00D82D18">
        <w:rPr>
          <w:rFonts w:ascii="Times New Roman" w:hAnsi="Times New Roman" w:cs="Times New Roman"/>
        </w:rPr>
        <w:t xml:space="preserve"> </w:t>
      </w:r>
      <w:r w:rsidR="00737129" w:rsidRPr="00D82D18">
        <w:rPr>
          <w:rFonts w:ascii="Times New Roman" w:hAnsi="Times New Roman" w:cs="Times New Roman"/>
        </w:rPr>
        <w:t>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8541C4" w:rsidRPr="00D82D18" w:rsidRDefault="00FD23C4" w:rsidP="008F144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93" w:name="_Toc25928573"/>
      <w:r w:rsidRPr="00D82D18">
        <w:rPr>
          <w:rFonts w:ascii="Times New Roman" w:eastAsiaTheme="majorEastAsia" w:hAnsi="Times New Roman" w:cs="Times New Roman"/>
          <w:color w:val="auto"/>
          <w:lang w:eastAsia="en-US"/>
        </w:rPr>
        <w:t xml:space="preserve">Статья 15. </w:t>
      </w:r>
      <w:r w:rsidR="008541C4" w:rsidRPr="00D82D18">
        <w:rPr>
          <w:rFonts w:ascii="Times New Roman" w:eastAsiaTheme="majorEastAsia" w:hAnsi="Times New Roman" w:cs="Times New Roman"/>
          <w:color w:val="auto"/>
          <w:lang w:eastAsia="en-US"/>
        </w:rPr>
        <w:t>Виды разрешенного использования</w:t>
      </w:r>
      <w:r w:rsidR="008F1449" w:rsidRPr="00D82D18">
        <w:rPr>
          <w:rFonts w:ascii="Times New Roman" w:eastAsiaTheme="majorEastAsia" w:hAnsi="Times New Roman" w:cs="Times New Roman"/>
          <w:color w:val="auto"/>
          <w:lang w:eastAsia="en-US"/>
        </w:rPr>
        <w:t xml:space="preserve"> </w:t>
      </w:r>
      <w:r w:rsidR="0071791C" w:rsidRPr="00D82D18">
        <w:rPr>
          <w:rFonts w:ascii="Times New Roman" w:eastAsiaTheme="majorEastAsia" w:hAnsi="Times New Roman" w:cs="Times New Roman"/>
          <w:color w:val="auto"/>
          <w:lang w:eastAsia="en-US"/>
        </w:rPr>
        <w:t>земельных участков и объектов</w:t>
      </w:r>
      <w:r w:rsidR="008F1449" w:rsidRPr="00D82D18">
        <w:rPr>
          <w:rFonts w:ascii="Times New Roman" w:eastAsiaTheme="majorEastAsia" w:hAnsi="Times New Roman" w:cs="Times New Roman"/>
          <w:color w:val="auto"/>
          <w:lang w:eastAsia="en-US"/>
        </w:rPr>
        <w:t xml:space="preserve"> </w:t>
      </w:r>
      <w:r w:rsidR="008541C4" w:rsidRPr="00D82D18">
        <w:rPr>
          <w:rFonts w:ascii="Times New Roman" w:eastAsiaTheme="majorEastAsia" w:hAnsi="Times New Roman" w:cs="Times New Roman"/>
          <w:color w:val="auto"/>
          <w:lang w:eastAsia="en-US"/>
        </w:rPr>
        <w:t>капитального строительства</w:t>
      </w:r>
      <w:bookmarkEnd w:id="93"/>
    </w:p>
    <w:p w:rsidR="00737129" w:rsidRPr="00D82D18" w:rsidRDefault="00737129" w:rsidP="00737129">
      <w:pPr>
        <w:rPr>
          <w:rFonts w:ascii="Times New Roman" w:hAnsi="Times New Roman" w:cs="Times New Roman"/>
        </w:rPr>
      </w:pPr>
      <w:r w:rsidRPr="00D82D18">
        <w:rPr>
          <w:rFonts w:ascii="Times New Roman" w:hAnsi="Times New Roman" w:cs="Times New Roman"/>
        </w:rPr>
        <w:t>1. Разрешенное использование земельных участков и объектов капитального строительства может быть следующих видов:</w:t>
      </w:r>
    </w:p>
    <w:p w:rsidR="00737129" w:rsidRPr="00D82D18" w:rsidRDefault="00737129" w:rsidP="00737129">
      <w:pPr>
        <w:rPr>
          <w:rFonts w:ascii="Times New Roman" w:hAnsi="Times New Roman" w:cs="Times New Roman"/>
        </w:rPr>
      </w:pPr>
      <w:r w:rsidRPr="00D82D18">
        <w:rPr>
          <w:rFonts w:ascii="Times New Roman" w:hAnsi="Times New Roman" w:cs="Times New Roman"/>
        </w:rPr>
        <w:t>1) основные виды разрешенного использования;</w:t>
      </w:r>
    </w:p>
    <w:p w:rsidR="00737129" w:rsidRPr="00D82D18" w:rsidRDefault="00737129" w:rsidP="00737129">
      <w:pPr>
        <w:rPr>
          <w:rFonts w:ascii="Times New Roman" w:hAnsi="Times New Roman" w:cs="Times New Roman"/>
        </w:rPr>
      </w:pPr>
      <w:r w:rsidRPr="00D82D18">
        <w:rPr>
          <w:rFonts w:ascii="Times New Roman" w:hAnsi="Times New Roman" w:cs="Times New Roman"/>
        </w:rPr>
        <w:t>2) условно разрешенные виды использования;</w:t>
      </w:r>
    </w:p>
    <w:p w:rsidR="00737129" w:rsidRPr="00D82D18" w:rsidRDefault="00737129" w:rsidP="00737129">
      <w:pPr>
        <w:rPr>
          <w:rFonts w:ascii="Times New Roman" w:hAnsi="Times New Roman" w:cs="Times New Roman"/>
        </w:rPr>
      </w:pPr>
      <w:r w:rsidRPr="00D82D18">
        <w:rPr>
          <w:rFonts w:ascii="Times New Roman" w:hAnsi="Times New Roman" w:cs="Times New Roman"/>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737129" w:rsidRPr="00D82D18" w:rsidRDefault="00737129" w:rsidP="00737129">
      <w:pPr>
        <w:rPr>
          <w:rFonts w:ascii="Times New Roman" w:hAnsi="Times New Roman" w:cs="Times New Roman"/>
        </w:rPr>
      </w:pPr>
      <w:r w:rsidRPr="00D82D18">
        <w:rPr>
          <w:rFonts w:ascii="Times New Roman" w:hAnsi="Times New Roman" w:cs="Times New Roman"/>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737129" w:rsidRPr="00D82D18" w:rsidRDefault="00737129" w:rsidP="00737129">
      <w:pPr>
        <w:rPr>
          <w:rFonts w:ascii="Times New Roman" w:hAnsi="Times New Roman" w:cs="Times New Roman"/>
        </w:rPr>
      </w:pPr>
      <w:r w:rsidRPr="00D82D18">
        <w:rPr>
          <w:rFonts w:ascii="Times New Roman" w:hAnsi="Times New Roman" w:cs="Times New Roman"/>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737129" w:rsidRPr="00D82D18" w:rsidRDefault="00737129" w:rsidP="00737129">
      <w:pPr>
        <w:rPr>
          <w:rFonts w:ascii="Times New Roman" w:hAnsi="Times New Roman" w:cs="Times New Roman"/>
        </w:rPr>
      </w:pPr>
      <w:r w:rsidRPr="00D82D18">
        <w:rPr>
          <w:rFonts w:ascii="Times New Roman" w:hAnsi="Times New Roman" w:cs="Times New Roman"/>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737129" w:rsidRPr="00D82D18" w:rsidRDefault="00737129" w:rsidP="00737129">
      <w:pPr>
        <w:rPr>
          <w:rFonts w:ascii="Times New Roman" w:hAnsi="Times New Roman" w:cs="Times New Roman"/>
        </w:rPr>
      </w:pPr>
      <w:r w:rsidRPr="00D82D18">
        <w:rPr>
          <w:rFonts w:ascii="Times New Roman" w:hAnsi="Times New Roman" w:cs="Times New Roman"/>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737129" w:rsidRPr="00D82D18" w:rsidRDefault="00737129" w:rsidP="00737129">
      <w:pPr>
        <w:rPr>
          <w:rFonts w:ascii="Times New Roman" w:hAnsi="Times New Roman" w:cs="Times New Roman"/>
        </w:rPr>
      </w:pPr>
      <w:r w:rsidRPr="00D82D18">
        <w:rPr>
          <w:rFonts w:ascii="Times New Roman" w:hAnsi="Times New Roman" w:cs="Times New Roman"/>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737129" w:rsidRPr="00D82D18" w:rsidRDefault="00737129" w:rsidP="0071791C">
      <w:pPr>
        <w:widowControl/>
        <w:rPr>
          <w:rFonts w:ascii="Times New Roman" w:hAnsi="Times New Roman" w:cs="Times New Roman"/>
        </w:rPr>
      </w:pPr>
      <w:r w:rsidRPr="00D82D18">
        <w:rPr>
          <w:rFonts w:ascii="Times New Roman" w:hAnsi="Times New Roman" w:cs="Times New Roman"/>
        </w:rPr>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w:t>
      </w:r>
      <w:r w:rsidR="008A0E87" w:rsidRPr="00D82D18">
        <w:rPr>
          <w:rFonts w:ascii="Times New Roman" w:hAnsi="Times New Roman" w:cs="Times New Roman"/>
        </w:rPr>
        <w:t>Градостроительного</w:t>
      </w:r>
      <w:r w:rsidRPr="00D82D18">
        <w:rPr>
          <w:rFonts w:ascii="Times New Roman" w:hAnsi="Times New Roman" w:cs="Times New Roman"/>
        </w:rPr>
        <w:t xml:space="preserve"> </w:t>
      </w:r>
      <w:r w:rsidR="000C08D1" w:rsidRPr="00D82D18">
        <w:rPr>
          <w:rFonts w:ascii="Times New Roman" w:hAnsi="Times New Roman" w:cs="Times New Roman"/>
        </w:rPr>
        <w:t>к</w:t>
      </w:r>
      <w:r w:rsidR="00D42074" w:rsidRPr="00D82D18">
        <w:rPr>
          <w:rFonts w:ascii="Times New Roman" w:hAnsi="Times New Roman" w:cs="Times New Roman"/>
        </w:rPr>
        <w:t>одекса</w:t>
      </w:r>
      <w:r w:rsidR="008A0E87" w:rsidRPr="00D82D18">
        <w:rPr>
          <w:rFonts w:ascii="Times New Roman" w:hAnsi="Times New Roman" w:cs="Times New Roman"/>
        </w:rPr>
        <w:t xml:space="preserve"> Российской Федерации</w:t>
      </w:r>
      <w:r w:rsidRPr="00D82D18">
        <w:rPr>
          <w:rFonts w:ascii="Times New Roman" w:hAnsi="Times New Roman" w:cs="Times New Roman"/>
        </w:rPr>
        <w:t>.</w:t>
      </w:r>
    </w:p>
    <w:p w:rsidR="00737129" w:rsidRPr="00D82D18" w:rsidRDefault="00737129" w:rsidP="00737129">
      <w:pPr>
        <w:rPr>
          <w:rFonts w:ascii="Times New Roman" w:hAnsi="Times New Roman" w:cs="Times New Roman"/>
        </w:rPr>
      </w:pPr>
      <w:r w:rsidRPr="00D82D18">
        <w:rPr>
          <w:rFonts w:ascii="Times New Roman" w:hAnsi="Times New Roman" w:cs="Times New Roman"/>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737129" w:rsidRPr="00D82D18" w:rsidRDefault="00737129" w:rsidP="008541C4">
      <w:pPr>
        <w:rPr>
          <w:rFonts w:ascii="Times New Roman" w:hAnsi="Times New Roman" w:cs="Times New Roman"/>
        </w:rPr>
      </w:pPr>
    </w:p>
    <w:p w:rsidR="008541C4" w:rsidRPr="00D82D18" w:rsidRDefault="00FD23C4" w:rsidP="008F1449">
      <w:pPr>
        <w:pStyle w:val="20"/>
        <w:keepNext/>
        <w:keepLines/>
        <w:widowControl/>
        <w:autoSpaceDE/>
        <w:autoSpaceDN/>
        <w:adjustRightInd/>
        <w:spacing w:before="200" w:after="100"/>
        <w:ind w:firstLine="709"/>
        <w:jc w:val="both"/>
        <w:rPr>
          <w:rFonts w:ascii="Times New Roman" w:hAnsi="Times New Roman" w:cs="Times New Roman"/>
          <w:b w:val="0"/>
          <w:color w:val="auto"/>
        </w:rPr>
      </w:pPr>
      <w:bookmarkStart w:id="94" w:name="_Toc25928574"/>
      <w:r w:rsidRPr="00D82D18">
        <w:rPr>
          <w:rFonts w:ascii="Times New Roman" w:eastAsiaTheme="majorEastAsia" w:hAnsi="Times New Roman" w:cs="Times New Roman"/>
          <w:color w:val="auto"/>
          <w:lang w:eastAsia="en-US"/>
        </w:rPr>
        <w:lastRenderedPageBreak/>
        <w:t xml:space="preserve">Статья 16. </w:t>
      </w:r>
      <w:r w:rsidR="008541C4" w:rsidRPr="00D82D18">
        <w:rPr>
          <w:rFonts w:ascii="Times New Roman" w:eastAsiaTheme="majorEastAsia" w:hAnsi="Times New Roman" w:cs="Times New Roman"/>
          <w:color w:val="auto"/>
          <w:lang w:eastAsia="en-US"/>
        </w:rPr>
        <w:t>Предельные (минимальные и (или</w:t>
      </w:r>
      <w:r w:rsidR="0071791C" w:rsidRPr="00D82D18">
        <w:rPr>
          <w:rFonts w:ascii="Times New Roman" w:eastAsiaTheme="majorEastAsia" w:hAnsi="Times New Roman" w:cs="Times New Roman"/>
          <w:color w:val="auto"/>
          <w:lang w:eastAsia="en-US"/>
        </w:rPr>
        <w:t>) максимальные)</w:t>
      </w:r>
      <w:r w:rsidR="008F1449" w:rsidRPr="00D82D18">
        <w:rPr>
          <w:rFonts w:ascii="Times New Roman" w:eastAsiaTheme="majorEastAsia" w:hAnsi="Times New Roman" w:cs="Times New Roman"/>
          <w:color w:val="auto"/>
          <w:lang w:eastAsia="en-US"/>
        </w:rPr>
        <w:t xml:space="preserve"> </w:t>
      </w:r>
      <w:r w:rsidR="008541C4" w:rsidRPr="00D82D18">
        <w:rPr>
          <w:rFonts w:ascii="Times New Roman" w:eastAsiaTheme="majorEastAsia" w:hAnsi="Times New Roman" w:cs="Times New Roman"/>
          <w:color w:val="auto"/>
          <w:lang w:eastAsia="en-US"/>
        </w:rPr>
        <w:t xml:space="preserve">размеры </w:t>
      </w:r>
      <w:r w:rsidR="000806F7" w:rsidRPr="00D82D18">
        <w:rPr>
          <w:rFonts w:ascii="Times New Roman" w:eastAsiaTheme="majorEastAsia" w:hAnsi="Times New Roman" w:cs="Times New Roman"/>
          <w:color w:val="auto"/>
          <w:lang w:eastAsia="en-US"/>
        </w:rPr>
        <w:t xml:space="preserve">земельных участков и предельные </w:t>
      </w:r>
      <w:r w:rsidR="008541C4" w:rsidRPr="00D82D18">
        <w:rPr>
          <w:rFonts w:ascii="Times New Roman" w:eastAsiaTheme="majorEastAsia" w:hAnsi="Times New Roman" w:cs="Times New Roman"/>
          <w:color w:val="auto"/>
          <w:lang w:eastAsia="en-US"/>
        </w:rPr>
        <w:t>параме</w:t>
      </w:r>
      <w:r w:rsidR="000806F7" w:rsidRPr="00D82D18">
        <w:rPr>
          <w:rFonts w:ascii="Times New Roman" w:eastAsiaTheme="majorEastAsia" w:hAnsi="Times New Roman" w:cs="Times New Roman"/>
          <w:color w:val="auto"/>
          <w:lang w:eastAsia="en-US"/>
        </w:rPr>
        <w:t>тры</w:t>
      </w:r>
      <w:r w:rsidR="008F1449" w:rsidRPr="00D82D18">
        <w:rPr>
          <w:rFonts w:ascii="Times New Roman" w:eastAsiaTheme="majorEastAsia" w:hAnsi="Times New Roman" w:cs="Times New Roman"/>
          <w:color w:val="auto"/>
          <w:lang w:eastAsia="en-US"/>
        </w:rPr>
        <w:t xml:space="preserve"> </w:t>
      </w:r>
      <w:r w:rsidR="000806F7" w:rsidRPr="00D82D18">
        <w:rPr>
          <w:rFonts w:ascii="Times New Roman" w:eastAsiaTheme="majorEastAsia" w:hAnsi="Times New Roman" w:cs="Times New Roman"/>
          <w:color w:val="auto"/>
          <w:lang w:eastAsia="en-US"/>
        </w:rPr>
        <w:t>разрешенного строительства, реконструкции объектов</w:t>
      </w:r>
      <w:r w:rsidR="008F1449" w:rsidRPr="00D82D18">
        <w:rPr>
          <w:rFonts w:ascii="Times New Roman" w:eastAsiaTheme="majorEastAsia" w:hAnsi="Times New Roman" w:cs="Times New Roman"/>
          <w:color w:val="auto"/>
          <w:lang w:eastAsia="en-US"/>
        </w:rPr>
        <w:t xml:space="preserve"> </w:t>
      </w:r>
      <w:r w:rsidR="008541C4" w:rsidRPr="00D82D18">
        <w:rPr>
          <w:rFonts w:ascii="Times New Roman" w:eastAsiaTheme="majorEastAsia" w:hAnsi="Times New Roman" w:cs="Times New Roman"/>
          <w:color w:val="auto"/>
          <w:lang w:eastAsia="en-US"/>
        </w:rPr>
        <w:t>капитального строительства</w:t>
      </w:r>
      <w:bookmarkEnd w:id="94"/>
    </w:p>
    <w:p w:rsidR="00737129" w:rsidRPr="00D82D18" w:rsidRDefault="00737129" w:rsidP="00737129">
      <w:pPr>
        <w:rPr>
          <w:rFonts w:ascii="Times New Roman" w:hAnsi="Times New Roman" w:cs="Times New Roman"/>
        </w:rPr>
      </w:pPr>
      <w:r w:rsidRPr="00D82D18">
        <w:rPr>
          <w:rFonts w:ascii="Times New Roman" w:hAnsi="Times New Roman" w:cs="Times New Roman"/>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737129" w:rsidRPr="00D82D18" w:rsidRDefault="00737129" w:rsidP="00737129">
      <w:pPr>
        <w:rPr>
          <w:rFonts w:ascii="Times New Roman" w:hAnsi="Times New Roman" w:cs="Times New Roman"/>
        </w:rPr>
      </w:pPr>
      <w:r w:rsidRPr="00D82D18">
        <w:rPr>
          <w:rFonts w:ascii="Times New Roman" w:hAnsi="Times New Roman" w:cs="Times New Roman"/>
        </w:rPr>
        <w:t>1) предельные (минимальные и (или) максимальные) размеры земельных участков, в том числе их площадь;</w:t>
      </w:r>
    </w:p>
    <w:p w:rsidR="00737129" w:rsidRPr="00D82D18" w:rsidRDefault="00737129" w:rsidP="00737129">
      <w:pPr>
        <w:rPr>
          <w:rFonts w:ascii="Times New Roman" w:hAnsi="Times New Roman" w:cs="Times New Roman"/>
        </w:rPr>
      </w:pPr>
      <w:r w:rsidRPr="00D82D18">
        <w:rPr>
          <w:rFonts w:ascii="Times New Roman" w:hAnsi="Times New Roman" w:cs="Times New Roman"/>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37129" w:rsidRPr="00D82D18" w:rsidRDefault="00737129" w:rsidP="00737129">
      <w:pPr>
        <w:rPr>
          <w:rFonts w:ascii="Times New Roman" w:hAnsi="Times New Roman" w:cs="Times New Roman"/>
        </w:rPr>
      </w:pPr>
      <w:r w:rsidRPr="00D82D18">
        <w:rPr>
          <w:rFonts w:ascii="Times New Roman" w:hAnsi="Times New Roman" w:cs="Times New Roman"/>
        </w:rPr>
        <w:t>3) предельное количество этажей или предельную высоту зданий, строений, сооружений;</w:t>
      </w:r>
    </w:p>
    <w:p w:rsidR="00737129" w:rsidRPr="00D82D18" w:rsidRDefault="00737129" w:rsidP="00737129">
      <w:pPr>
        <w:rPr>
          <w:rFonts w:ascii="Times New Roman" w:hAnsi="Times New Roman" w:cs="Times New Roman"/>
        </w:rPr>
      </w:pPr>
      <w:r w:rsidRPr="00D82D18">
        <w:rPr>
          <w:rFonts w:ascii="Times New Roman" w:hAnsi="Times New Roman" w:cs="Times New Roman"/>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737129" w:rsidRPr="00D82D18" w:rsidRDefault="00737129" w:rsidP="00737129">
      <w:pPr>
        <w:rPr>
          <w:rFonts w:ascii="Times New Roman" w:hAnsi="Times New Roman" w:cs="Times New Roman"/>
        </w:rPr>
      </w:pPr>
      <w:r w:rsidRPr="00D82D18">
        <w:rPr>
          <w:rFonts w:ascii="Times New Roman" w:hAnsi="Times New Roman" w:cs="Times New Roman"/>
        </w:rPr>
        <w:t xml:space="preserve">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r w:rsidR="00467E98" w:rsidRPr="00D82D18">
        <w:rPr>
          <w:rFonts w:ascii="Times New Roman" w:hAnsi="Times New Roman" w:cs="Times New Roman"/>
        </w:rPr>
        <w:t>подпунктами</w:t>
      </w:r>
      <w:r w:rsidRPr="00D82D18">
        <w:rPr>
          <w:rFonts w:ascii="Times New Roman" w:hAnsi="Times New Roman" w:cs="Times New Roman"/>
        </w:rPr>
        <w:t xml:space="preserve"> 2 - 4 </w:t>
      </w:r>
      <w:r w:rsidR="00593C5A" w:rsidRPr="00D82D18">
        <w:rPr>
          <w:rFonts w:ascii="Times New Roman" w:hAnsi="Times New Roman" w:cs="Times New Roman"/>
        </w:rPr>
        <w:t>пункта</w:t>
      </w:r>
      <w:r w:rsidRPr="00D82D18">
        <w:rPr>
          <w:rFonts w:ascii="Times New Roman" w:hAnsi="Times New Roman" w:cs="Times New Roman"/>
        </w:rPr>
        <w:t xml:space="preserve">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737129" w:rsidRPr="00D82D18" w:rsidRDefault="00737129" w:rsidP="00737129">
      <w:pPr>
        <w:rPr>
          <w:rFonts w:ascii="Times New Roman" w:hAnsi="Times New Roman" w:cs="Times New Roman"/>
        </w:rPr>
      </w:pPr>
      <w:r w:rsidRPr="00D82D18">
        <w:rPr>
          <w:rFonts w:ascii="Times New Roman" w:hAnsi="Times New Roman" w:cs="Times New Roman"/>
        </w:rPr>
        <w:t xml:space="preserve">1.2. Наряду с указанными в </w:t>
      </w:r>
      <w:r w:rsidR="00593C5A" w:rsidRPr="00D82D18">
        <w:rPr>
          <w:rFonts w:ascii="Times New Roman" w:hAnsi="Times New Roman" w:cs="Times New Roman"/>
        </w:rPr>
        <w:t>абзацах</w:t>
      </w:r>
      <w:r w:rsidRPr="00D82D18">
        <w:rPr>
          <w:rFonts w:ascii="Times New Roman" w:hAnsi="Times New Roman" w:cs="Times New Roman"/>
        </w:rPr>
        <w:t xml:space="preserve"> 2 - 4 </w:t>
      </w:r>
      <w:r w:rsidR="00593C5A" w:rsidRPr="00D82D18">
        <w:rPr>
          <w:rFonts w:ascii="Times New Roman" w:hAnsi="Times New Roman" w:cs="Times New Roman"/>
        </w:rPr>
        <w:t>пункта</w:t>
      </w:r>
      <w:r w:rsidRPr="00D82D18">
        <w:rPr>
          <w:rFonts w:ascii="Times New Roman" w:hAnsi="Times New Roman" w:cs="Times New Roman"/>
        </w:rPr>
        <w:t xml:space="preserve">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737129" w:rsidRPr="00D82D18" w:rsidRDefault="00737129" w:rsidP="00737129">
      <w:pPr>
        <w:rPr>
          <w:rFonts w:ascii="Times New Roman" w:hAnsi="Times New Roman" w:cs="Times New Roman"/>
        </w:rPr>
      </w:pPr>
      <w:r w:rsidRPr="00D82D18">
        <w:rPr>
          <w:rFonts w:ascii="Times New Roman" w:hAnsi="Times New Roman" w:cs="Times New Roman"/>
        </w:rPr>
        <w:t xml:space="preserve">2. Применительно к каждой территориальной зоне устанавливаются указанные в </w:t>
      </w:r>
      <w:r w:rsidR="00467E98" w:rsidRPr="00D82D18">
        <w:rPr>
          <w:rFonts w:ascii="Times New Roman" w:hAnsi="Times New Roman" w:cs="Times New Roman"/>
        </w:rPr>
        <w:t>пункте</w:t>
      </w:r>
      <w:r w:rsidRPr="00D82D18">
        <w:rPr>
          <w:rFonts w:ascii="Times New Roman" w:hAnsi="Times New Roman" w:cs="Times New Roman"/>
        </w:rPr>
        <w:t xml:space="preserve"> 1 настоящей статьи размеры и параметры, их сочетания.</w:t>
      </w:r>
    </w:p>
    <w:p w:rsidR="00737129" w:rsidRPr="00D82D18" w:rsidRDefault="00737129" w:rsidP="00737129">
      <w:pPr>
        <w:rPr>
          <w:rFonts w:ascii="Times New Roman" w:hAnsi="Times New Roman" w:cs="Times New Roman"/>
        </w:rPr>
      </w:pPr>
      <w:r w:rsidRPr="00D82D18">
        <w:rPr>
          <w:rFonts w:ascii="Times New Roman" w:hAnsi="Times New Roman" w:cs="Times New Roman"/>
        </w:rP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8541C4" w:rsidRPr="00D82D18" w:rsidRDefault="00FD23C4" w:rsidP="008F144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95" w:name="_Toc25928575"/>
      <w:r w:rsidRPr="00D82D18">
        <w:rPr>
          <w:rFonts w:ascii="Times New Roman" w:eastAsiaTheme="majorEastAsia" w:hAnsi="Times New Roman" w:cs="Times New Roman"/>
          <w:color w:val="auto"/>
          <w:lang w:eastAsia="en-US"/>
        </w:rPr>
        <w:t xml:space="preserve">Статья 17. </w:t>
      </w:r>
      <w:r w:rsidR="008541C4" w:rsidRPr="00D82D18">
        <w:rPr>
          <w:rFonts w:ascii="Times New Roman" w:eastAsiaTheme="majorEastAsia" w:hAnsi="Times New Roman" w:cs="Times New Roman"/>
          <w:color w:val="auto"/>
          <w:lang w:eastAsia="en-US"/>
        </w:rPr>
        <w:t>Поряд</w:t>
      </w:r>
      <w:r w:rsidR="0071791C" w:rsidRPr="00D82D18">
        <w:rPr>
          <w:rFonts w:ascii="Times New Roman" w:eastAsiaTheme="majorEastAsia" w:hAnsi="Times New Roman" w:cs="Times New Roman"/>
          <w:color w:val="auto"/>
          <w:lang w:eastAsia="en-US"/>
        </w:rPr>
        <w:t>ок предоставления разрешения на</w:t>
      </w:r>
      <w:r w:rsidR="008F1449" w:rsidRPr="00D82D18">
        <w:rPr>
          <w:rFonts w:ascii="Times New Roman" w:eastAsiaTheme="majorEastAsia" w:hAnsi="Times New Roman" w:cs="Times New Roman"/>
          <w:color w:val="auto"/>
          <w:lang w:eastAsia="en-US"/>
        </w:rPr>
        <w:t xml:space="preserve"> </w:t>
      </w:r>
      <w:r w:rsidR="008541C4" w:rsidRPr="00D82D18">
        <w:rPr>
          <w:rFonts w:ascii="Times New Roman" w:eastAsiaTheme="majorEastAsia" w:hAnsi="Times New Roman" w:cs="Times New Roman"/>
          <w:color w:val="auto"/>
          <w:lang w:eastAsia="en-US"/>
        </w:rPr>
        <w:t>условно разрешенн</w:t>
      </w:r>
      <w:r w:rsidR="0071791C" w:rsidRPr="00D82D18">
        <w:rPr>
          <w:rFonts w:ascii="Times New Roman" w:eastAsiaTheme="majorEastAsia" w:hAnsi="Times New Roman" w:cs="Times New Roman"/>
          <w:color w:val="auto"/>
          <w:lang w:eastAsia="en-US"/>
        </w:rPr>
        <w:t>ый вид использования</w:t>
      </w:r>
      <w:r w:rsidR="008F1449" w:rsidRPr="00D82D18">
        <w:rPr>
          <w:rFonts w:ascii="Times New Roman" w:eastAsiaTheme="majorEastAsia" w:hAnsi="Times New Roman" w:cs="Times New Roman"/>
          <w:color w:val="auto"/>
          <w:lang w:eastAsia="en-US"/>
        </w:rPr>
        <w:t xml:space="preserve"> </w:t>
      </w:r>
      <w:r w:rsidR="008541C4" w:rsidRPr="00D82D18">
        <w:rPr>
          <w:rFonts w:ascii="Times New Roman" w:eastAsiaTheme="majorEastAsia" w:hAnsi="Times New Roman" w:cs="Times New Roman"/>
          <w:color w:val="auto"/>
          <w:lang w:eastAsia="en-US"/>
        </w:rPr>
        <w:t>земельного участка</w:t>
      </w:r>
      <w:r w:rsidR="0071791C" w:rsidRPr="00D82D18">
        <w:rPr>
          <w:rFonts w:ascii="Times New Roman" w:eastAsiaTheme="majorEastAsia" w:hAnsi="Times New Roman" w:cs="Times New Roman"/>
          <w:color w:val="auto"/>
          <w:lang w:eastAsia="en-US"/>
        </w:rPr>
        <w:t xml:space="preserve"> или объекта</w:t>
      </w:r>
      <w:r w:rsidR="008F1449" w:rsidRPr="00D82D18">
        <w:rPr>
          <w:rFonts w:ascii="Times New Roman" w:eastAsiaTheme="majorEastAsia" w:hAnsi="Times New Roman" w:cs="Times New Roman"/>
          <w:color w:val="auto"/>
          <w:lang w:eastAsia="en-US"/>
        </w:rPr>
        <w:t xml:space="preserve"> </w:t>
      </w:r>
      <w:r w:rsidR="008541C4" w:rsidRPr="00D82D18">
        <w:rPr>
          <w:rFonts w:ascii="Times New Roman" w:eastAsiaTheme="majorEastAsia" w:hAnsi="Times New Roman" w:cs="Times New Roman"/>
          <w:color w:val="auto"/>
          <w:lang w:eastAsia="en-US"/>
        </w:rPr>
        <w:t>капитального строительства</w:t>
      </w:r>
      <w:bookmarkEnd w:id="95"/>
    </w:p>
    <w:p w:rsidR="00737129" w:rsidRPr="00D82D18" w:rsidRDefault="00737129" w:rsidP="00737129">
      <w:pPr>
        <w:rPr>
          <w:rFonts w:ascii="Times New Roman" w:hAnsi="Times New Roman" w:cs="Times New Roman"/>
        </w:rPr>
      </w:pPr>
      <w:r w:rsidRPr="00D82D18">
        <w:rPr>
          <w:rFonts w:ascii="Times New Roman" w:hAnsi="Times New Roman" w:cs="Times New Roman"/>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5F3BDE" w:rsidRPr="00D82D18" w:rsidRDefault="005F3BDE" w:rsidP="005F3BDE">
      <w:pPr>
        <w:spacing w:after="20"/>
        <w:rPr>
          <w:rFonts w:ascii="Times New Roman" w:hAnsi="Times New Roman" w:cs="Times New Roman"/>
        </w:rPr>
      </w:pPr>
      <w:r w:rsidRPr="00D82D18">
        <w:rPr>
          <w:rFonts w:ascii="Times New Roman" w:hAnsi="Times New Roman" w:cs="Times New Roman"/>
        </w:rPr>
        <w:t xml:space="preserve">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w:t>
      </w:r>
      <w:hyperlink w:anchor="Par195" w:tooltip="Статья 5.1. 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 w:history="1">
        <w:r w:rsidRPr="00D82D18">
          <w:rPr>
            <w:rFonts w:ascii="Times New Roman" w:hAnsi="Times New Roman" w:cs="Times New Roman"/>
          </w:rPr>
          <w:t>статьей 5.1</w:t>
        </w:r>
      </w:hyperlink>
      <w:r w:rsidRPr="00D82D18">
        <w:rPr>
          <w:rFonts w:ascii="Times New Roman" w:hAnsi="Times New Roman" w:cs="Times New Roman"/>
        </w:rPr>
        <w:t xml:space="preserve"> Градостроительного Кодекса, с учетом положений настоящей статьи. </w:t>
      </w:r>
    </w:p>
    <w:p w:rsidR="005F3BDE" w:rsidRPr="00D82D18" w:rsidRDefault="005F3BDE" w:rsidP="005F3BDE">
      <w:pPr>
        <w:pStyle w:val="ConsPlusNormal"/>
        <w:ind w:firstLine="539"/>
        <w:rPr>
          <w:rFonts w:ascii="Times New Roman" w:eastAsiaTheme="minorHAnsi" w:hAnsi="Times New Roman" w:cs="Times New Roman"/>
          <w:sz w:val="24"/>
          <w:szCs w:val="24"/>
          <w:lang w:eastAsia="en-US"/>
        </w:rPr>
      </w:pPr>
      <w:r w:rsidRPr="00D82D18">
        <w:rPr>
          <w:rFonts w:ascii="Times New Roman" w:eastAsiaTheme="minorHAnsi" w:hAnsi="Times New Roman" w:cs="Times New Roman"/>
          <w:sz w:val="24"/>
          <w:szCs w:val="24"/>
          <w:lang w:eastAsia="en-US"/>
        </w:rPr>
        <w:t xml:space="preserve">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w:t>
      </w:r>
      <w:r w:rsidRPr="00D82D18">
        <w:rPr>
          <w:rFonts w:ascii="Times New Roman" w:eastAsiaTheme="minorHAnsi" w:hAnsi="Times New Roman" w:cs="Times New Roman"/>
          <w:sz w:val="24"/>
          <w:szCs w:val="24"/>
          <w:lang w:eastAsia="en-US"/>
        </w:rPr>
        <w:lastRenderedPageBreak/>
        <w:t>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5F3BDE" w:rsidRPr="00D82D18" w:rsidRDefault="005F3BDE" w:rsidP="005F3BDE">
      <w:pPr>
        <w:spacing w:after="20"/>
        <w:rPr>
          <w:rFonts w:ascii="Times New Roman" w:hAnsi="Times New Roman" w:cs="Times New Roman"/>
        </w:rPr>
      </w:pPr>
      <w:r w:rsidRPr="00D82D18">
        <w:rPr>
          <w:rFonts w:ascii="Times New Roman" w:hAnsi="Times New Roman" w:cs="Times New Roman"/>
        </w:rPr>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5F3BDE" w:rsidRPr="00D82D18" w:rsidRDefault="005F3BDE" w:rsidP="005F3BDE">
      <w:pPr>
        <w:ind w:firstLine="567"/>
        <w:rPr>
          <w:rFonts w:ascii="Times New Roman" w:hAnsi="Times New Roman" w:cs="Times New Roman"/>
        </w:rPr>
      </w:pPr>
      <w:r w:rsidRPr="00D82D18">
        <w:rPr>
          <w:rFonts w:ascii="Times New Roman" w:hAnsi="Times New Roman" w:cs="Times New Roman"/>
        </w:rPr>
        <w:t>5. Утратил силу.</w:t>
      </w:r>
    </w:p>
    <w:p w:rsidR="005F3BDE" w:rsidRPr="00D82D18" w:rsidRDefault="005F3BDE" w:rsidP="005F3BDE">
      <w:pPr>
        <w:ind w:firstLine="567"/>
        <w:rPr>
          <w:rFonts w:ascii="Times New Roman" w:hAnsi="Times New Roman" w:cs="Times New Roman"/>
        </w:rPr>
      </w:pPr>
      <w:r w:rsidRPr="00D82D18">
        <w:rPr>
          <w:rFonts w:ascii="Times New Roman" w:hAnsi="Times New Roman" w:cs="Times New Roman"/>
        </w:rPr>
        <w:t>6. Утратил силу.</w:t>
      </w:r>
    </w:p>
    <w:p w:rsidR="005F3BDE" w:rsidRPr="00D82D18" w:rsidRDefault="005F3BDE" w:rsidP="005F3BDE">
      <w:pPr>
        <w:pStyle w:val="ConsPlusNormal"/>
        <w:ind w:firstLine="567"/>
        <w:rPr>
          <w:rFonts w:ascii="Times New Roman" w:eastAsiaTheme="minorHAnsi" w:hAnsi="Times New Roman" w:cs="Times New Roman"/>
          <w:sz w:val="24"/>
          <w:szCs w:val="24"/>
          <w:lang w:eastAsia="en-US"/>
        </w:rPr>
      </w:pPr>
      <w:r w:rsidRPr="00D82D18">
        <w:rPr>
          <w:rFonts w:ascii="Times New Roman" w:eastAsiaTheme="minorHAnsi" w:hAnsi="Times New Roman" w:cs="Times New Roman"/>
          <w:sz w:val="24"/>
          <w:szCs w:val="24"/>
          <w:lang w:eastAsia="en-US"/>
        </w:rPr>
        <w:t>7.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5F3BDE" w:rsidRPr="00D82D18" w:rsidRDefault="005F3BDE" w:rsidP="005F3BDE">
      <w:pPr>
        <w:pStyle w:val="ConsPlusNormal"/>
        <w:ind w:firstLine="540"/>
        <w:rPr>
          <w:rFonts w:ascii="Times New Roman" w:hAnsi="Times New Roman" w:cs="Times New Roman"/>
          <w:sz w:val="24"/>
          <w:szCs w:val="24"/>
        </w:rPr>
      </w:pPr>
      <w:r w:rsidRPr="00D82D18">
        <w:rPr>
          <w:rFonts w:ascii="Times New Roman" w:eastAsiaTheme="minorHAnsi" w:hAnsi="Times New Roman" w:cs="Times New Roman"/>
          <w:sz w:val="24"/>
          <w:szCs w:val="24"/>
          <w:lang w:eastAsia="en-US"/>
        </w:rPr>
        <w:t>8.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w:t>
      </w:r>
      <w:r w:rsidRPr="00D82D18">
        <w:rPr>
          <w:rFonts w:ascii="Times New Roman" w:hAnsi="Times New Roman" w:cs="Times New Roman"/>
          <w:sz w:val="24"/>
          <w:szCs w:val="24"/>
        </w:rPr>
        <w:t xml:space="preserve"> администрации.</w:t>
      </w:r>
    </w:p>
    <w:p w:rsidR="00737129" w:rsidRPr="00D82D18" w:rsidRDefault="00737129" w:rsidP="00737129">
      <w:pPr>
        <w:rPr>
          <w:rFonts w:ascii="Times New Roman" w:hAnsi="Times New Roman" w:cs="Times New Roman"/>
        </w:rPr>
      </w:pPr>
      <w:r w:rsidRPr="00D82D18">
        <w:rPr>
          <w:rFonts w:ascii="Times New Roman" w:hAnsi="Times New Roman" w:cs="Times New Roman"/>
        </w:rPr>
        <w:t xml:space="preserve">9. На основании указанных в </w:t>
      </w:r>
      <w:r w:rsidR="00593C5A" w:rsidRPr="00D82D18">
        <w:rPr>
          <w:rFonts w:ascii="Times New Roman" w:hAnsi="Times New Roman" w:cs="Times New Roman"/>
        </w:rPr>
        <w:t>пункте</w:t>
      </w:r>
      <w:r w:rsidRPr="00D82D18">
        <w:rPr>
          <w:rFonts w:ascii="Times New Roman" w:hAnsi="Times New Roman" w:cs="Times New Roman"/>
        </w:rPr>
        <w:t xml:space="preserve"> 8 настоящей статьи рекомендаций глава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000806F7" w:rsidRPr="00D82D18">
        <w:rPr>
          <w:rFonts w:ascii="Times New Roman" w:hAnsi="Times New Roman" w:cs="Times New Roman"/>
        </w:rPr>
        <w:t xml:space="preserve">администрации </w:t>
      </w:r>
      <w:r w:rsidRPr="00D82D18">
        <w:rPr>
          <w:rFonts w:ascii="Times New Roman" w:hAnsi="Times New Roman" w:cs="Times New Roman"/>
        </w:rPr>
        <w:t xml:space="preserve">муниципального образования </w:t>
      </w:r>
      <w:r w:rsidR="00092623" w:rsidRPr="00D82D18">
        <w:rPr>
          <w:rFonts w:ascii="Times New Roman" w:hAnsi="Times New Roman" w:cs="Times New Roman"/>
        </w:rPr>
        <w:t>Тбилисский район</w:t>
      </w:r>
      <w:r w:rsidR="00467E98" w:rsidRPr="00D82D18">
        <w:rPr>
          <w:rFonts w:ascii="Times New Roman" w:hAnsi="Times New Roman" w:cs="Times New Roman"/>
        </w:rPr>
        <w:t xml:space="preserve"> в сети «Интерне»</w:t>
      </w:r>
      <w:r w:rsidRPr="00D82D18">
        <w:rPr>
          <w:rFonts w:ascii="Times New Roman" w:hAnsi="Times New Roman" w:cs="Times New Roman"/>
        </w:rPr>
        <w:t>.</w:t>
      </w:r>
    </w:p>
    <w:p w:rsidR="005F3BDE" w:rsidRPr="00D82D18" w:rsidRDefault="005F3BDE" w:rsidP="005F3BDE">
      <w:pPr>
        <w:pStyle w:val="ConsPlusNormal"/>
        <w:ind w:firstLine="540"/>
        <w:rPr>
          <w:rFonts w:ascii="Times New Roman" w:eastAsiaTheme="minorHAnsi" w:hAnsi="Times New Roman" w:cs="Times New Roman"/>
          <w:sz w:val="24"/>
          <w:szCs w:val="24"/>
          <w:lang w:eastAsia="en-US"/>
        </w:rPr>
      </w:pPr>
      <w:r w:rsidRPr="00D82D18">
        <w:rPr>
          <w:rFonts w:ascii="Times New Roman" w:eastAsiaTheme="minorHAnsi" w:hAnsi="Times New Roman" w:cs="Times New Roman"/>
          <w:sz w:val="24"/>
          <w:szCs w:val="24"/>
          <w:lang w:eastAsia="en-US"/>
        </w:rPr>
        <w:t>10.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5F3BDE" w:rsidRPr="00D82D18" w:rsidRDefault="005F3BDE" w:rsidP="005F3BDE">
      <w:pPr>
        <w:pStyle w:val="ConsPlusNormal"/>
        <w:ind w:firstLine="540"/>
        <w:rPr>
          <w:rFonts w:ascii="Times New Roman" w:eastAsiaTheme="minorHAnsi" w:hAnsi="Times New Roman" w:cs="Times New Roman"/>
          <w:sz w:val="24"/>
          <w:szCs w:val="24"/>
          <w:lang w:eastAsia="en-US"/>
        </w:rPr>
      </w:pPr>
      <w:r w:rsidRPr="00D82D18">
        <w:rPr>
          <w:rFonts w:ascii="Times New Roman" w:eastAsiaTheme="minorHAnsi" w:hAnsi="Times New Roman" w:cs="Times New Roman"/>
          <w:sz w:val="24"/>
          <w:szCs w:val="24"/>
          <w:lang w:eastAsia="en-US"/>
        </w:rPr>
        <w:t>11.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5F3BDE" w:rsidRPr="00D82D18" w:rsidRDefault="005F3BDE" w:rsidP="005F3BDE">
      <w:pPr>
        <w:pStyle w:val="ConsPlusNormal"/>
        <w:ind w:firstLine="540"/>
        <w:rPr>
          <w:rFonts w:ascii="Times New Roman" w:eastAsiaTheme="minorHAnsi" w:hAnsi="Times New Roman" w:cs="Times New Roman"/>
          <w:sz w:val="24"/>
          <w:szCs w:val="24"/>
          <w:lang w:eastAsia="en-US"/>
        </w:rPr>
      </w:pPr>
      <w:r w:rsidRPr="00D82D18">
        <w:rPr>
          <w:rFonts w:ascii="Times New Roman" w:eastAsiaTheme="minorHAnsi" w:hAnsi="Times New Roman" w:cs="Times New Roman"/>
          <w:sz w:val="24"/>
          <w:szCs w:val="24"/>
          <w:lang w:eastAsia="en-US"/>
        </w:rPr>
        <w:t xml:space="preserve">11.1.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anchor="Par4264" w:tooltip="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 w:history="1">
        <w:r w:rsidRPr="00D82D18">
          <w:rPr>
            <w:rFonts w:ascii="Times New Roman" w:eastAsiaTheme="minorHAnsi" w:hAnsi="Times New Roman" w:cs="Times New Roman"/>
            <w:sz w:val="24"/>
            <w:szCs w:val="24"/>
            <w:lang w:eastAsia="en-US"/>
          </w:rPr>
          <w:t>части 2 статьи 55.32</w:t>
        </w:r>
      </w:hyperlink>
      <w:r w:rsidRPr="00D82D18">
        <w:rPr>
          <w:rFonts w:ascii="Times New Roman" w:eastAsiaTheme="minorHAnsi" w:hAnsi="Times New Roman" w:cs="Times New Roman"/>
          <w:sz w:val="24"/>
          <w:szCs w:val="24"/>
          <w:lang w:eastAsia="en-US"/>
        </w:rPr>
        <w:t xml:space="preserve"> Градостроительного Кодекса РФ, не допускается предоставление разрешения на условно разрешенный вид использования в отношении земельного участка, на котором </w:t>
      </w:r>
      <w:r w:rsidRPr="00D82D18">
        <w:rPr>
          <w:rFonts w:ascii="Times New Roman" w:eastAsiaTheme="minorHAnsi" w:hAnsi="Times New Roman" w:cs="Times New Roman"/>
          <w:sz w:val="24"/>
          <w:szCs w:val="24"/>
          <w:lang w:eastAsia="en-US"/>
        </w:rPr>
        <w:lastRenderedPageBreak/>
        <w:t xml:space="preserve">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w:anchor="Par4264" w:tooltip="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 w:history="1">
        <w:r w:rsidRPr="00D82D18">
          <w:rPr>
            <w:rFonts w:ascii="Times New Roman" w:eastAsiaTheme="minorHAnsi" w:hAnsi="Times New Roman" w:cs="Times New Roman"/>
            <w:sz w:val="24"/>
            <w:szCs w:val="24"/>
            <w:lang w:eastAsia="en-US"/>
          </w:rPr>
          <w:t>части 2 статьи 55.32</w:t>
        </w:r>
      </w:hyperlink>
      <w:r w:rsidRPr="00D82D18">
        <w:rPr>
          <w:rFonts w:ascii="Times New Roman" w:eastAsiaTheme="minorHAnsi" w:hAnsi="Times New Roman" w:cs="Times New Roman"/>
          <w:sz w:val="24"/>
          <w:szCs w:val="24"/>
          <w:lang w:eastAsia="en-US"/>
        </w:rPr>
        <w:t xml:space="preserve"> Градостроительного Кодекса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737129" w:rsidRPr="00D82D18" w:rsidRDefault="00737129" w:rsidP="00B96E1E">
      <w:pPr>
        <w:widowControl/>
        <w:rPr>
          <w:rFonts w:ascii="Times New Roman" w:hAnsi="Times New Roman" w:cs="Times New Roman"/>
        </w:rPr>
      </w:pPr>
      <w:r w:rsidRPr="00D82D18">
        <w:rPr>
          <w:rFonts w:ascii="Times New Roman" w:hAnsi="Times New Roman" w:cs="Times New Roman"/>
        </w:rPr>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8541C4" w:rsidRPr="00D82D18" w:rsidRDefault="00FD23C4" w:rsidP="005F3BDE">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96" w:name="_Toc25928576"/>
      <w:r w:rsidRPr="00D82D18">
        <w:rPr>
          <w:rFonts w:ascii="Times New Roman" w:eastAsiaTheme="majorEastAsia" w:hAnsi="Times New Roman" w:cs="Times New Roman"/>
          <w:color w:val="auto"/>
          <w:lang w:eastAsia="en-US"/>
        </w:rPr>
        <w:t xml:space="preserve">Статья 18. </w:t>
      </w:r>
      <w:r w:rsidR="008541C4" w:rsidRPr="00D82D18">
        <w:rPr>
          <w:rFonts w:ascii="Times New Roman" w:eastAsiaTheme="majorEastAsia" w:hAnsi="Times New Roman" w:cs="Times New Roman"/>
          <w:color w:val="auto"/>
          <w:lang w:eastAsia="en-US"/>
        </w:rPr>
        <w:t>Откл</w:t>
      </w:r>
      <w:r w:rsidR="0071791C" w:rsidRPr="00D82D18">
        <w:rPr>
          <w:rFonts w:ascii="Times New Roman" w:eastAsiaTheme="majorEastAsia" w:hAnsi="Times New Roman" w:cs="Times New Roman"/>
          <w:color w:val="auto"/>
          <w:lang w:eastAsia="en-US"/>
        </w:rPr>
        <w:t>онение от предельных параметров</w:t>
      </w:r>
      <w:r w:rsidR="005F3BDE" w:rsidRPr="00D82D18">
        <w:rPr>
          <w:rFonts w:ascii="Times New Roman" w:eastAsiaTheme="majorEastAsia" w:hAnsi="Times New Roman" w:cs="Times New Roman"/>
          <w:color w:val="auto"/>
          <w:lang w:eastAsia="en-US"/>
        </w:rPr>
        <w:t xml:space="preserve"> </w:t>
      </w:r>
      <w:r w:rsidR="008541C4" w:rsidRPr="00D82D18">
        <w:rPr>
          <w:rFonts w:ascii="Times New Roman" w:eastAsiaTheme="majorEastAsia" w:hAnsi="Times New Roman" w:cs="Times New Roman"/>
          <w:color w:val="auto"/>
          <w:lang w:eastAsia="en-US"/>
        </w:rPr>
        <w:t>разрешенно</w:t>
      </w:r>
      <w:r w:rsidR="0071791C" w:rsidRPr="00D82D18">
        <w:rPr>
          <w:rFonts w:ascii="Times New Roman" w:eastAsiaTheme="majorEastAsia" w:hAnsi="Times New Roman" w:cs="Times New Roman"/>
          <w:color w:val="auto"/>
          <w:lang w:eastAsia="en-US"/>
        </w:rPr>
        <w:t>го строительства, реконструкции</w:t>
      </w:r>
      <w:r w:rsidR="005F3BDE" w:rsidRPr="00D82D18">
        <w:rPr>
          <w:rFonts w:ascii="Times New Roman" w:eastAsiaTheme="majorEastAsia" w:hAnsi="Times New Roman" w:cs="Times New Roman"/>
          <w:color w:val="auto"/>
          <w:lang w:eastAsia="en-US"/>
        </w:rPr>
        <w:t xml:space="preserve"> </w:t>
      </w:r>
      <w:r w:rsidR="008541C4" w:rsidRPr="00D82D18">
        <w:rPr>
          <w:rFonts w:ascii="Times New Roman" w:eastAsiaTheme="majorEastAsia" w:hAnsi="Times New Roman" w:cs="Times New Roman"/>
          <w:color w:val="auto"/>
          <w:lang w:eastAsia="en-US"/>
        </w:rPr>
        <w:t>объектов капитального строительства</w:t>
      </w:r>
      <w:bookmarkEnd w:id="96"/>
    </w:p>
    <w:p w:rsidR="00737129" w:rsidRPr="00D82D18" w:rsidRDefault="00737129" w:rsidP="00737129">
      <w:pPr>
        <w:rPr>
          <w:rFonts w:ascii="Times New Roman" w:hAnsi="Times New Roman" w:cs="Times New Roman"/>
        </w:rPr>
      </w:pPr>
      <w:r w:rsidRPr="00D82D18">
        <w:rPr>
          <w:rFonts w:ascii="Times New Roman" w:hAnsi="Times New Roman" w:cs="Times New Roman"/>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A43B2D" w:rsidRPr="00D82D18" w:rsidRDefault="00A43B2D" w:rsidP="00A43B2D">
      <w:pPr>
        <w:pStyle w:val="ConsPlusNormal"/>
        <w:ind w:firstLine="540"/>
        <w:rPr>
          <w:rFonts w:ascii="Times New Roman" w:eastAsiaTheme="minorHAnsi" w:hAnsi="Times New Roman" w:cs="Times New Roman"/>
          <w:sz w:val="24"/>
          <w:szCs w:val="24"/>
          <w:lang w:eastAsia="en-US"/>
        </w:rPr>
      </w:pPr>
      <w:r w:rsidRPr="00D82D18">
        <w:rPr>
          <w:rFonts w:ascii="Times New Roman" w:eastAsiaTheme="minorHAnsi" w:hAnsi="Times New Roman" w:cs="Times New Roman"/>
          <w:sz w:val="24"/>
          <w:szCs w:val="24"/>
          <w:lang w:eastAsia="en-US"/>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A43B2D" w:rsidRPr="00D82D18" w:rsidRDefault="00737129" w:rsidP="00A43B2D">
      <w:pPr>
        <w:pStyle w:val="ConsPlusNormal"/>
        <w:ind w:firstLine="540"/>
        <w:rPr>
          <w:rFonts w:ascii="Times New Roman" w:eastAsiaTheme="minorHAnsi" w:hAnsi="Times New Roman" w:cs="Times New Roman"/>
          <w:sz w:val="24"/>
          <w:szCs w:val="24"/>
          <w:lang w:eastAsia="en-US"/>
        </w:rPr>
      </w:pPr>
      <w:r w:rsidRPr="00D82D18">
        <w:rPr>
          <w:rFonts w:ascii="Times New Roman"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r w:rsidR="00A43B2D" w:rsidRPr="00D82D18">
        <w:rPr>
          <w:rFonts w:ascii="Times New Roman" w:eastAsiaTheme="minorHAnsi" w:hAnsi="Times New Roman" w:cs="Times New Roman"/>
          <w:lang w:eastAsia="en-US"/>
        </w:rPr>
        <w:t xml:space="preserve"> </w:t>
      </w:r>
      <w:r w:rsidR="00A43B2D" w:rsidRPr="00D82D18">
        <w:rPr>
          <w:rFonts w:ascii="Times New Roman" w:eastAsiaTheme="minorHAnsi" w:hAnsi="Times New Roman" w:cs="Times New Roman"/>
          <w:sz w:val="24"/>
          <w:szCs w:val="24"/>
          <w:lang w:eastAsia="en-US"/>
        </w:rPr>
        <w:t>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737129" w:rsidRPr="00D82D18" w:rsidRDefault="00737129" w:rsidP="00737129">
      <w:pPr>
        <w:rPr>
          <w:rFonts w:ascii="Times New Roman" w:hAnsi="Times New Roman" w:cs="Times New Roman"/>
        </w:rPr>
      </w:pPr>
      <w:r w:rsidRPr="00D82D18">
        <w:rPr>
          <w:rFonts w:ascii="Times New Roman" w:hAnsi="Times New Roman" w:cs="Times New Roman"/>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A43B2D" w:rsidRPr="00D82D18" w:rsidRDefault="00A43B2D" w:rsidP="00A43B2D">
      <w:pPr>
        <w:pStyle w:val="ConsPlusNormal"/>
        <w:ind w:firstLine="539"/>
        <w:rPr>
          <w:rFonts w:ascii="Times New Roman" w:eastAsiaTheme="minorHAnsi" w:hAnsi="Times New Roman" w:cs="Times New Roman"/>
          <w:sz w:val="24"/>
          <w:szCs w:val="24"/>
          <w:lang w:eastAsia="en-US"/>
        </w:rPr>
      </w:pPr>
      <w:bookmarkStart w:id="97" w:name="_Toc332875235"/>
      <w:r w:rsidRPr="00D82D18">
        <w:rPr>
          <w:rFonts w:ascii="Times New Roman" w:eastAsiaTheme="minorHAnsi" w:hAnsi="Times New Roman" w:cs="Times New Roman"/>
          <w:sz w:val="24"/>
          <w:szCs w:val="24"/>
          <w:lang w:eastAsia="en-US"/>
        </w:rPr>
        <w:t xml:space="preserve">4. </w:t>
      </w:r>
      <w:bookmarkStart w:id="98" w:name="_Toc332875236"/>
      <w:bookmarkEnd w:id="97"/>
      <w:r w:rsidRPr="00D82D18">
        <w:rPr>
          <w:rFonts w:ascii="Times New Roman" w:eastAsiaTheme="minorHAnsi" w:hAnsi="Times New Roman" w:cs="Times New Roman"/>
          <w:sz w:val="24"/>
          <w:szCs w:val="24"/>
          <w:lang w:eastAsia="en-US"/>
        </w:rPr>
        <w:t xml:space="preserve">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w:t>
      </w:r>
      <w:hyperlink w:anchor="Par195" w:tooltip="Статья 5.1. 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 w:history="1">
        <w:r w:rsidRPr="00D82D18">
          <w:rPr>
            <w:rFonts w:ascii="Times New Roman" w:eastAsiaTheme="minorHAnsi" w:hAnsi="Times New Roman" w:cs="Times New Roman"/>
            <w:sz w:val="24"/>
            <w:szCs w:val="24"/>
            <w:lang w:eastAsia="en-US"/>
          </w:rPr>
          <w:t>статьей 5.1</w:t>
        </w:r>
      </w:hyperlink>
      <w:r w:rsidRPr="00D82D18">
        <w:rPr>
          <w:rFonts w:ascii="Times New Roman" w:eastAsiaTheme="minorHAnsi" w:hAnsi="Times New Roman" w:cs="Times New Roman"/>
          <w:sz w:val="24"/>
          <w:szCs w:val="24"/>
          <w:lang w:eastAsia="en-US"/>
        </w:rPr>
        <w:t xml:space="preserve"> Градостроительного Кодекса, с учетом положений </w:t>
      </w:r>
      <w:hyperlink w:anchor="Par1550" w:tooltip="Статья 39. Порядок предоставления разрешения на условно разрешенный вид использования земельного участка или объекта капитального строительства" w:history="1">
        <w:r w:rsidRPr="00D82D18">
          <w:rPr>
            <w:rFonts w:ascii="Times New Roman" w:eastAsiaTheme="minorHAnsi" w:hAnsi="Times New Roman" w:cs="Times New Roman"/>
            <w:sz w:val="24"/>
            <w:szCs w:val="24"/>
            <w:lang w:eastAsia="en-US"/>
          </w:rPr>
          <w:t>статьи 39</w:t>
        </w:r>
      </w:hyperlink>
      <w:r w:rsidRPr="00D82D18">
        <w:rPr>
          <w:rFonts w:ascii="Times New Roman" w:eastAsiaTheme="minorHAnsi" w:hAnsi="Times New Roman" w:cs="Times New Roman"/>
          <w:sz w:val="24"/>
          <w:szCs w:val="24"/>
          <w:lang w:eastAsia="en-US"/>
        </w:rPr>
        <w:t xml:space="preserve"> Градостроительного Кодекса, за исключением случая, указанного в </w:t>
      </w:r>
      <w:hyperlink r:id="rId15" w:anchor="dst3127" w:history="1">
        <w:r w:rsidRPr="00D82D18">
          <w:rPr>
            <w:rFonts w:ascii="Times New Roman" w:eastAsiaTheme="minorHAnsi" w:hAnsi="Times New Roman" w:cs="Times New Roman"/>
            <w:sz w:val="24"/>
            <w:szCs w:val="24"/>
            <w:lang w:eastAsia="en-US"/>
          </w:rPr>
          <w:t>части 1.1</w:t>
        </w:r>
      </w:hyperlink>
      <w:r w:rsidRPr="00D82D18">
        <w:rPr>
          <w:rFonts w:ascii="Times New Roman" w:eastAsiaTheme="minorHAnsi" w:hAnsi="Times New Roman" w:cs="Times New Roman"/>
          <w:sz w:val="24"/>
          <w:szCs w:val="24"/>
          <w:lang w:eastAsia="en-US"/>
        </w:rPr>
        <w:t>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A43B2D" w:rsidRPr="00D82D18" w:rsidRDefault="00A43B2D" w:rsidP="00A43B2D">
      <w:pPr>
        <w:spacing w:after="20"/>
        <w:rPr>
          <w:rFonts w:ascii="Times New Roman" w:hAnsi="Times New Roman" w:cs="Times New Roman"/>
        </w:rPr>
      </w:pPr>
      <w:r w:rsidRPr="00D82D18">
        <w:rPr>
          <w:rFonts w:ascii="Times New Roman" w:hAnsi="Times New Roman" w:cs="Times New Roman"/>
        </w:rPr>
        <w:t xml:space="preserve">5. </w:t>
      </w:r>
      <w:bookmarkEnd w:id="98"/>
      <w:r w:rsidRPr="00D82D18">
        <w:rPr>
          <w:rFonts w:ascii="Times New Roman" w:hAnsi="Times New Roman" w:cs="Times New Roman"/>
        </w:rPr>
        <w:t xml:space="preserve">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w:t>
      </w:r>
      <w:r w:rsidRPr="00D82D18">
        <w:rPr>
          <w:rFonts w:ascii="Times New Roman" w:hAnsi="Times New Roman" w:cs="Times New Roman"/>
        </w:rPr>
        <w:lastRenderedPageBreak/>
        <w:t>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737129" w:rsidRPr="00D82D18" w:rsidRDefault="00737129" w:rsidP="00B96E1E">
      <w:pPr>
        <w:widowControl/>
        <w:rPr>
          <w:rFonts w:ascii="Times New Roman" w:hAnsi="Times New Roman" w:cs="Times New Roman"/>
        </w:rPr>
      </w:pPr>
      <w:r w:rsidRPr="00D82D18">
        <w:rPr>
          <w:rFonts w:ascii="Times New Roman" w:hAnsi="Times New Roman" w:cs="Times New Roman"/>
        </w:rPr>
        <w:t xml:space="preserve">6. Глава администрации в течение семи дней со дня поступления указанных в </w:t>
      </w:r>
      <w:r w:rsidR="00B81737" w:rsidRPr="00D82D18">
        <w:rPr>
          <w:rFonts w:ascii="Times New Roman" w:hAnsi="Times New Roman" w:cs="Times New Roman"/>
        </w:rPr>
        <w:t>пункте</w:t>
      </w:r>
      <w:r w:rsidRPr="00D82D18">
        <w:rPr>
          <w:rFonts w:ascii="Times New Roman" w:hAnsi="Times New Roman" w:cs="Times New Roman"/>
        </w:rPr>
        <w:t xml:space="preserve">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A43B2D" w:rsidRPr="00D82D18" w:rsidRDefault="00A43B2D" w:rsidP="00A43B2D">
      <w:pPr>
        <w:spacing w:after="20"/>
        <w:rPr>
          <w:rFonts w:ascii="Times New Roman" w:hAnsi="Times New Roman" w:cs="Times New Roman"/>
        </w:rPr>
      </w:pPr>
      <w:r w:rsidRPr="00D82D18">
        <w:rPr>
          <w:rFonts w:ascii="Times New Roman" w:hAnsi="Times New Roman" w:cs="Times New Roman"/>
        </w:rPr>
        <w:t xml:space="preserve">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anchor="Par4264" w:tooltip="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 w:history="1">
        <w:r w:rsidRPr="00D82D18">
          <w:rPr>
            <w:rFonts w:ascii="Times New Roman" w:hAnsi="Times New Roman" w:cs="Times New Roman"/>
          </w:rPr>
          <w:t>части 2 статьи 55.32</w:t>
        </w:r>
      </w:hyperlink>
      <w:r w:rsidRPr="00D82D18">
        <w:rPr>
          <w:rFonts w:ascii="Times New Roman" w:hAnsi="Times New Roman" w:cs="Times New Roman"/>
        </w:rPr>
        <w:t xml:space="preserve"> Градостроительного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w:anchor="Par4264" w:tooltip="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 w:history="1">
        <w:r w:rsidRPr="00D82D18">
          <w:rPr>
            <w:rFonts w:ascii="Times New Roman" w:hAnsi="Times New Roman" w:cs="Times New Roman"/>
          </w:rPr>
          <w:t>части 2 статьи 55.32</w:t>
        </w:r>
      </w:hyperlink>
      <w:r w:rsidRPr="00D82D18">
        <w:rPr>
          <w:rFonts w:ascii="Times New Roman" w:hAnsi="Times New Roman" w:cs="Times New Roman"/>
        </w:rPr>
        <w:t xml:space="preserve">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737129" w:rsidRPr="00D82D18" w:rsidRDefault="00737129" w:rsidP="00B96E1E">
      <w:pPr>
        <w:widowControl/>
        <w:rPr>
          <w:rFonts w:ascii="Times New Roman" w:hAnsi="Times New Roman" w:cs="Times New Roman"/>
        </w:rPr>
      </w:pPr>
      <w:r w:rsidRPr="00D82D18">
        <w:rPr>
          <w:rFonts w:ascii="Times New Roman" w:hAnsi="Times New Roman" w:cs="Times New Roman"/>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A43B2D" w:rsidRPr="00D82D18" w:rsidRDefault="00A43B2D" w:rsidP="00A43B2D">
      <w:pPr>
        <w:pStyle w:val="ConsPlusNormal"/>
        <w:ind w:firstLine="539"/>
        <w:rPr>
          <w:rFonts w:ascii="Times New Roman" w:eastAsiaTheme="minorHAnsi" w:hAnsi="Times New Roman" w:cs="Times New Roman"/>
          <w:sz w:val="24"/>
          <w:szCs w:val="24"/>
          <w:lang w:eastAsia="en-US"/>
        </w:rPr>
      </w:pPr>
      <w:r w:rsidRPr="00D82D18">
        <w:rPr>
          <w:rFonts w:ascii="Times New Roman" w:eastAsiaTheme="minorHAnsi" w:hAnsi="Times New Roman" w:cs="Times New Roman"/>
          <w:sz w:val="24"/>
          <w:szCs w:val="24"/>
          <w:lang w:eastAsia="en-US"/>
        </w:rPr>
        <w:t>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rsidR="00147A27" w:rsidRPr="00D82D18" w:rsidRDefault="00147A27" w:rsidP="00147A27">
      <w:pPr>
        <w:pStyle w:val="20"/>
        <w:spacing w:after="100"/>
        <w:rPr>
          <w:rFonts w:ascii="Times New Roman" w:hAnsi="Times New Roman" w:cs="Times New Roman"/>
          <w:color w:val="auto"/>
        </w:rPr>
      </w:pPr>
      <w:bookmarkStart w:id="99" w:name="_Toc332875239"/>
      <w:bookmarkStart w:id="100" w:name="_Toc387084722"/>
      <w:bookmarkStart w:id="101" w:name="_Toc25928577"/>
      <w:r w:rsidRPr="00D82D18">
        <w:rPr>
          <w:rFonts w:ascii="Times New Roman" w:hAnsi="Times New Roman" w:cs="Times New Roman"/>
          <w:color w:val="auto"/>
        </w:rPr>
        <w:t>Статья 18.1. Использование объектов недвижимости, не соответствующих установленному градостроительному регламенту</w:t>
      </w:r>
      <w:bookmarkEnd w:id="99"/>
      <w:bookmarkEnd w:id="100"/>
      <w:bookmarkEnd w:id="101"/>
    </w:p>
    <w:p w:rsidR="00147A27" w:rsidRPr="00D82D18" w:rsidRDefault="00147A27" w:rsidP="00147A27">
      <w:pPr>
        <w:spacing w:after="20"/>
        <w:rPr>
          <w:rFonts w:ascii="Times New Roman" w:hAnsi="Times New Roman" w:cs="Times New Roman"/>
        </w:rPr>
      </w:pPr>
      <w:r w:rsidRPr="00D82D18">
        <w:rPr>
          <w:rFonts w:ascii="Times New Roman" w:hAnsi="Times New Roman" w:cs="Times New Roman"/>
        </w:rPr>
        <w:t>1. Земельные участки или объекты капитального строительства являются не соответствующими установленным градостроительным регламентам территориальных зон в следующих случаях:</w:t>
      </w:r>
    </w:p>
    <w:p w:rsidR="00147A27" w:rsidRPr="00D82D18" w:rsidRDefault="00147A27" w:rsidP="00147A27">
      <w:pPr>
        <w:spacing w:after="20"/>
        <w:rPr>
          <w:rFonts w:ascii="Times New Roman" w:hAnsi="Times New Roman" w:cs="Times New Roman"/>
        </w:rPr>
      </w:pPr>
      <w:r w:rsidRPr="00D82D18">
        <w:rPr>
          <w:rFonts w:ascii="Times New Roman" w:hAnsi="Times New Roman" w:cs="Times New Roman"/>
        </w:rPr>
        <w:t>1) если виды их разрешенного использования (основные, условно-разрешенные или вспомогательные) не соответствуют градостроительному регламенту;</w:t>
      </w:r>
    </w:p>
    <w:p w:rsidR="00147A27" w:rsidRPr="00D82D18" w:rsidRDefault="00147A27" w:rsidP="00147A27">
      <w:pPr>
        <w:spacing w:after="20"/>
        <w:rPr>
          <w:rFonts w:ascii="Times New Roman" w:hAnsi="Times New Roman" w:cs="Times New Roman"/>
        </w:rPr>
      </w:pPr>
      <w:r w:rsidRPr="00D82D18">
        <w:rPr>
          <w:rFonts w:ascii="Times New Roman" w:hAnsi="Times New Roman" w:cs="Times New Roman"/>
        </w:rPr>
        <w:t>2) если их предельные (минимальные и (или) максимальные) размеры и предельные параметры  не соответствуют градостроительному регламенту.</w:t>
      </w:r>
    </w:p>
    <w:p w:rsidR="00147A27" w:rsidRPr="00D82D18" w:rsidRDefault="00147A27" w:rsidP="00147A27">
      <w:pPr>
        <w:spacing w:after="20"/>
        <w:rPr>
          <w:rFonts w:ascii="Times New Roman" w:hAnsi="Times New Roman" w:cs="Times New Roman"/>
        </w:rPr>
      </w:pPr>
      <w:r w:rsidRPr="00D82D18">
        <w:rPr>
          <w:rFonts w:ascii="Times New Roman" w:hAnsi="Times New Roman" w:cs="Times New Roman"/>
        </w:rPr>
        <w:t>2. Использование объектов недвижимости, указанных в части первой настоящей статьи, может осуществляться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147A27" w:rsidRPr="00D82D18" w:rsidRDefault="00147A27" w:rsidP="00147A27">
      <w:pPr>
        <w:spacing w:after="20"/>
        <w:rPr>
          <w:rFonts w:ascii="Times New Roman" w:hAnsi="Times New Roman" w:cs="Times New Roman"/>
        </w:rPr>
      </w:pPr>
      <w:r w:rsidRPr="00D82D18">
        <w:rPr>
          <w:rFonts w:ascii="Times New Roman" w:hAnsi="Times New Roman" w:cs="Times New Roman"/>
        </w:rPr>
        <w:t>3. Объекты недвижимости, не соответствующие градостроительным регламентам по указанным в части первой настоящей статьи размерам и параметрам, поддерживаются и ремонтируются при условии, что эти действия не увеличивают степень несоответствия этих объектов требованиям градостроительных регламентов.</w:t>
      </w:r>
    </w:p>
    <w:p w:rsidR="00147A27" w:rsidRPr="00D82D18" w:rsidRDefault="00147A27" w:rsidP="00147A27">
      <w:pPr>
        <w:spacing w:after="20"/>
        <w:rPr>
          <w:rFonts w:ascii="Times New Roman" w:hAnsi="Times New Roman" w:cs="Times New Roman"/>
        </w:rPr>
      </w:pPr>
      <w:r w:rsidRPr="00D82D18">
        <w:rPr>
          <w:rFonts w:ascii="Times New Roman" w:hAnsi="Times New Roman" w:cs="Times New Roman"/>
        </w:rPr>
        <w:t xml:space="preserve">4. Реконструкция указанных в части первой настоящей статьи объектов капитального строительства может осуществляться только путем приведения таких объектов в </w:t>
      </w:r>
      <w:r w:rsidRPr="00D82D18">
        <w:rPr>
          <w:rFonts w:ascii="Times New Roman" w:hAnsi="Times New Roman" w:cs="Times New Roman"/>
        </w:rPr>
        <w:lastRenderedPageBreak/>
        <w:t>соответствие с градостроительным регламентом или путем уменьшения их несоответствия предельным параметрам разрешенного строительства, реконструкции.</w:t>
      </w:r>
    </w:p>
    <w:p w:rsidR="00147A27" w:rsidRPr="00D82D18" w:rsidRDefault="00147A27" w:rsidP="00147A27">
      <w:pPr>
        <w:spacing w:after="20"/>
        <w:rPr>
          <w:rFonts w:ascii="Times New Roman" w:hAnsi="Times New Roman" w:cs="Times New Roman"/>
        </w:rPr>
      </w:pPr>
      <w:r w:rsidRPr="00D82D18">
        <w:rPr>
          <w:rFonts w:ascii="Times New Roman" w:hAnsi="Times New Roman" w:cs="Times New Roman"/>
        </w:rPr>
        <w:t>5. Строительство новых объектов капитального строительства, прочно связанных с указанными в части первой настоящей статьи земельными участками, может осуществляться только в соответствии с установленными настоящими Правилами градостроительными регламентами.</w:t>
      </w:r>
    </w:p>
    <w:p w:rsidR="00147A27" w:rsidRPr="00D82D18" w:rsidRDefault="00147A27" w:rsidP="00147A27">
      <w:pPr>
        <w:spacing w:after="20"/>
        <w:rPr>
          <w:rFonts w:ascii="Times New Roman" w:hAnsi="Times New Roman" w:cs="Times New Roman"/>
        </w:rPr>
      </w:pPr>
      <w:r w:rsidRPr="00D82D18">
        <w:rPr>
          <w:rFonts w:ascii="Times New Roman" w:hAnsi="Times New Roman" w:cs="Times New Roman"/>
        </w:rPr>
        <w:t>6. Изменение видов разрешенного использования указанных в части первой настоящей статьи земельных участков и объектов капитального строительства может осуществляться только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147A27" w:rsidRPr="00D82D18" w:rsidRDefault="00147A27" w:rsidP="00147A27">
      <w:pPr>
        <w:spacing w:after="20"/>
        <w:rPr>
          <w:rFonts w:ascii="Times New Roman" w:hAnsi="Times New Roman" w:cs="Times New Roman"/>
        </w:rPr>
      </w:pPr>
      <w:r w:rsidRPr="00D82D18">
        <w:rPr>
          <w:rFonts w:ascii="Times New Roman" w:hAnsi="Times New Roman" w:cs="Times New Roman"/>
        </w:rPr>
        <w:t>Запрещается изменение одного вида не соответствующего градостроительным регламентам использования объектов недвижимости на другой вид не соответствующего использования.</w:t>
      </w:r>
    </w:p>
    <w:p w:rsidR="00147A27" w:rsidRPr="00D82D18" w:rsidRDefault="00147A27" w:rsidP="00147A27">
      <w:pPr>
        <w:spacing w:after="20"/>
        <w:rPr>
          <w:rFonts w:ascii="Times New Roman" w:hAnsi="Times New Roman" w:cs="Times New Roman"/>
        </w:rPr>
      </w:pPr>
      <w:r w:rsidRPr="00D82D18">
        <w:rPr>
          <w:rFonts w:ascii="Times New Roman" w:hAnsi="Times New Roman" w:cs="Times New Roman"/>
        </w:rPr>
        <w:t>7.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147A27" w:rsidRPr="00D82D18" w:rsidRDefault="00147A27" w:rsidP="00147A27">
      <w:pPr>
        <w:spacing w:after="20"/>
        <w:rPr>
          <w:rFonts w:ascii="Times New Roman" w:hAnsi="Times New Roman" w:cs="Times New Roman"/>
        </w:rPr>
      </w:pPr>
      <w:r w:rsidRPr="00D82D18">
        <w:rPr>
          <w:rFonts w:ascii="Times New Roman" w:hAnsi="Times New Roman" w:cs="Times New Roman"/>
        </w:rPr>
        <w:t>8. В случае, если использование указанных в части первой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использования таких земельных участков и объектов.</w:t>
      </w:r>
    </w:p>
    <w:p w:rsidR="00D92BE2" w:rsidRPr="00D82D18" w:rsidRDefault="00D92BE2" w:rsidP="00737129">
      <w:pPr>
        <w:rPr>
          <w:rFonts w:ascii="Times New Roman" w:hAnsi="Times New Roman" w:cs="Times New Roman"/>
        </w:rPr>
      </w:pPr>
    </w:p>
    <w:p w:rsidR="00D92BE2" w:rsidRPr="00D82D18" w:rsidRDefault="00147A27" w:rsidP="00147A27">
      <w:pPr>
        <w:pStyle w:val="1"/>
        <w:keepNext/>
        <w:widowControl/>
        <w:autoSpaceDE/>
        <w:autoSpaceDN/>
        <w:adjustRightInd/>
        <w:spacing w:before="0" w:after="0"/>
        <w:ind w:firstLine="709"/>
        <w:jc w:val="both"/>
        <w:rPr>
          <w:rFonts w:ascii="Times New Roman" w:hAnsi="Times New Roman" w:cs="Times New Roman"/>
          <w:b w:val="0"/>
          <w:color w:val="auto"/>
          <w:kern w:val="32"/>
        </w:rPr>
      </w:pPr>
      <w:bookmarkStart w:id="102" w:name="_Toc25928578"/>
      <w:r w:rsidRPr="00D82D18">
        <w:rPr>
          <w:rFonts w:ascii="Times New Roman" w:hAnsi="Times New Roman" w:cs="Times New Roman"/>
          <w:b w:val="0"/>
          <w:color w:val="auto"/>
          <w:kern w:val="32"/>
        </w:rPr>
        <w:t>ГЛАВА III. ПОДГОТОВКА ДОКУМЕНТАЦИИ ПО ПЛАНИРОВКЕ ТЕРРИТОРИИ</w:t>
      </w:r>
      <w:bookmarkEnd w:id="102"/>
    </w:p>
    <w:p w:rsidR="008541C4" w:rsidRPr="00D82D18" w:rsidRDefault="00D92BE2" w:rsidP="00147A27">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03" w:name="_Toc25928579"/>
      <w:r w:rsidRPr="00D82D18">
        <w:rPr>
          <w:rFonts w:ascii="Times New Roman" w:eastAsiaTheme="majorEastAsia" w:hAnsi="Times New Roman" w:cs="Times New Roman"/>
          <w:color w:val="auto"/>
          <w:lang w:eastAsia="en-US"/>
        </w:rPr>
        <w:t xml:space="preserve">Статья 19. </w:t>
      </w:r>
      <w:r w:rsidR="008541C4" w:rsidRPr="00D82D18">
        <w:rPr>
          <w:rFonts w:ascii="Times New Roman" w:eastAsiaTheme="majorEastAsia" w:hAnsi="Times New Roman" w:cs="Times New Roman"/>
          <w:color w:val="auto"/>
          <w:lang w:eastAsia="en-US"/>
        </w:rPr>
        <w:t>Общие положения о планировке территории</w:t>
      </w:r>
      <w:bookmarkEnd w:id="103"/>
    </w:p>
    <w:p w:rsidR="00737129" w:rsidRPr="00D82D18" w:rsidRDefault="00737129" w:rsidP="00737129">
      <w:pPr>
        <w:rPr>
          <w:rFonts w:ascii="Times New Roman" w:hAnsi="Times New Roman" w:cs="Times New Roman"/>
        </w:rPr>
      </w:pPr>
      <w:r w:rsidRPr="00D82D18">
        <w:rPr>
          <w:rFonts w:ascii="Times New Roman" w:hAnsi="Times New Roman" w:cs="Times New Roman"/>
        </w:rPr>
        <w:t>1.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F552A6" w:rsidRPr="00D82D18" w:rsidRDefault="00F552A6" w:rsidP="00F552A6">
      <w:pPr>
        <w:spacing w:after="20"/>
        <w:rPr>
          <w:rFonts w:ascii="Times New Roman" w:hAnsi="Times New Roman" w:cs="Times New Roman"/>
        </w:rPr>
      </w:pPr>
      <w:bookmarkStart w:id="104" w:name="_Toc332875242"/>
      <w:r w:rsidRPr="00D82D18">
        <w:rPr>
          <w:rFonts w:ascii="Times New Roman" w:hAnsi="Times New Roman" w:cs="Times New Roman"/>
        </w:rPr>
        <w:t xml:space="preserve">2. </w:t>
      </w:r>
      <w:bookmarkEnd w:id="104"/>
      <w:r w:rsidRPr="00D82D18">
        <w:rPr>
          <w:rFonts w:ascii="Times New Roman" w:hAnsi="Times New Roman" w:cs="Times New Roman"/>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 территории, в отношении которой предусматривается осуществление деятельности по ее комплексному и устойчивому развитию.</w:t>
      </w:r>
    </w:p>
    <w:p w:rsidR="00737129" w:rsidRPr="00D82D18" w:rsidRDefault="00737129" w:rsidP="00737129">
      <w:pPr>
        <w:rPr>
          <w:rFonts w:ascii="Times New Roman" w:hAnsi="Times New Roman" w:cs="Times New Roman"/>
        </w:rPr>
      </w:pPr>
      <w:r w:rsidRPr="00D82D18">
        <w:rPr>
          <w:rFonts w:ascii="Times New Roman" w:hAnsi="Times New Roman" w:cs="Times New Roman"/>
        </w:rPr>
        <w:t>3.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F552A6" w:rsidRPr="00D82D18" w:rsidRDefault="00F552A6" w:rsidP="00F552A6">
      <w:pPr>
        <w:pStyle w:val="affffa"/>
        <w:spacing w:after="0"/>
        <w:rPr>
          <w:sz w:val="24"/>
        </w:rPr>
      </w:pPr>
      <w:bookmarkStart w:id="105" w:name="_Toc332875245"/>
      <w:r w:rsidRPr="00D82D18">
        <w:rPr>
          <w:sz w:val="24"/>
        </w:rPr>
        <w:t>4. При подготовке документации по планировке территории может осуществляться разработка проектов планировки территории, проектов межевания территории.</w:t>
      </w:r>
    </w:p>
    <w:p w:rsidR="00F552A6" w:rsidRPr="00D82D18" w:rsidRDefault="00F552A6" w:rsidP="00F552A6">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 xml:space="preserve">5. </w:t>
      </w:r>
      <w:bookmarkEnd w:id="105"/>
      <w:r w:rsidRPr="00D82D18">
        <w:rPr>
          <w:rFonts w:ascii="Times New Roman" w:hAnsi="Times New Roman" w:cs="Times New Roman"/>
          <w:sz w:val="24"/>
          <w:szCs w:val="24"/>
        </w:rPr>
        <w:t xml:space="preserve">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w:anchor="Par1673" w:tooltip="2. Подготовка проекта межевания территории осуществляется для:" w:history="1">
        <w:r w:rsidRPr="00D82D18">
          <w:rPr>
            <w:rFonts w:ascii="Times New Roman" w:hAnsi="Times New Roman" w:cs="Times New Roman"/>
            <w:sz w:val="24"/>
            <w:szCs w:val="24"/>
          </w:rPr>
          <w:t>частью 2 статьи 43</w:t>
        </w:r>
      </w:hyperlink>
      <w:r w:rsidRPr="00D82D18">
        <w:rPr>
          <w:rFonts w:ascii="Times New Roman" w:hAnsi="Times New Roman" w:cs="Times New Roman"/>
          <w:sz w:val="24"/>
          <w:szCs w:val="24"/>
        </w:rPr>
        <w:t xml:space="preserve"> Градостроительного Кодекса РФ.</w:t>
      </w:r>
    </w:p>
    <w:p w:rsidR="00F552A6" w:rsidRPr="00D82D18" w:rsidRDefault="00F552A6" w:rsidP="00F552A6">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lastRenderedPageBreak/>
        <w:t>5.1.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F552A6" w:rsidRPr="00D82D18" w:rsidRDefault="00F552A6" w:rsidP="00F552A6">
      <w:pPr>
        <w:pStyle w:val="ConsPlusNormal"/>
        <w:ind w:firstLine="709"/>
        <w:rPr>
          <w:rFonts w:ascii="Times New Roman" w:hAnsi="Times New Roman" w:cs="Times New Roman"/>
          <w:sz w:val="24"/>
          <w:szCs w:val="24"/>
        </w:rPr>
      </w:pPr>
      <w:bookmarkStart w:id="106" w:name="dst1661"/>
      <w:bookmarkEnd w:id="106"/>
      <w:r w:rsidRPr="00D82D18">
        <w:rPr>
          <w:rFonts w:ascii="Times New Roman" w:hAnsi="Times New Roman" w:cs="Times New Roman"/>
          <w:sz w:val="24"/>
          <w:szCs w:val="24"/>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F552A6" w:rsidRPr="00D82D18" w:rsidRDefault="00F552A6" w:rsidP="00F552A6">
      <w:pPr>
        <w:pStyle w:val="ConsPlusNormal"/>
        <w:ind w:firstLine="709"/>
        <w:rPr>
          <w:rFonts w:ascii="Times New Roman" w:hAnsi="Times New Roman" w:cs="Times New Roman"/>
          <w:sz w:val="24"/>
          <w:szCs w:val="24"/>
        </w:rPr>
      </w:pPr>
      <w:bookmarkStart w:id="107" w:name="dst1662"/>
      <w:bookmarkEnd w:id="107"/>
      <w:r w:rsidRPr="00D82D18">
        <w:rPr>
          <w:rFonts w:ascii="Times New Roman" w:hAnsi="Times New Roman" w:cs="Times New Roman"/>
          <w:sz w:val="24"/>
          <w:szCs w:val="24"/>
        </w:rPr>
        <w:t>2) необходимы установление, изменение или отмена красных линий;</w:t>
      </w:r>
    </w:p>
    <w:p w:rsidR="00F552A6" w:rsidRPr="00D82D18" w:rsidRDefault="00F552A6" w:rsidP="00F552A6">
      <w:pPr>
        <w:pStyle w:val="ConsPlusNormal"/>
        <w:ind w:firstLine="709"/>
        <w:rPr>
          <w:rFonts w:ascii="Times New Roman" w:hAnsi="Times New Roman" w:cs="Times New Roman"/>
          <w:sz w:val="24"/>
          <w:szCs w:val="24"/>
        </w:rPr>
      </w:pPr>
      <w:bookmarkStart w:id="108" w:name="dst1663"/>
      <w:bookmarkEnd w:id="108"/>
      <w:r w:rsidRPr="00D82D18">
        <w:rPr>
          <w:rFonts w:ascii="Times New Roman" w:hAnsi="Times New Roman" w:cs="Times New Roman"/>
          <w:sz w:val="24"/>
          <w:szCs w:val="24"/>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F552A6" w:rsidRPr="00D82D18" w:rsidRDefault="00F552A6" w:rsidP="00F552A6">
      <w:pPr>
        <w:pStyle w:val="ConsPlusNormal"/>
        <w:ind w:firstLine="709"/>
        <w:rPr>
          <w:rFonts w:ascii="Times New Roman" w:hAnsi="Times New Roman" w:cs="Times New Roman"/>
          <w:sz w:val="24"/>
          <w:szCs w:val="24"/>
        </w:rPr>
      </w:pPr>
      <w:bookmarkStart w:id="109" w:name="dst1664"/>
      <w:bookmarkEnd w:id="109"/>
      <w:r w:rsidRPr="00D82D18">
        <w:rPr>
          <w:rFonts w:ascii="Times New Roman" w:hAnsi="Times New Roman" w:cs="Times New Roman"/>
          <w:sz w:val="24"/>
          <w:szCs w:val="24"/>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F552A6" w:rsidRPr="00D82D18" w:rsidRDefault="00F552A6" w:rsidP="00F552A6">
      <w:pPr>
        <w:pStyle w:val="ConsPlusNormal"/>
        <w:ind w:firstLine="709"/>
        <w:rPr>
          <w:rFonts w:ascii="Times New Roman" w:hAnsi="Times New Roman" w:cs="Times New Roman"/>
          <w:sz w:val="24"/>
          <w:szCs w:val="24"/>
        </w:rPr>
      </w:pPr>
      <w:bookmarkStart w:id="110" w:name="dst1665"/>
      <w:bookmarkEnd w:id="110"/>
      <w:r w:rsidRPr="00D82D18">
        <w:rPr>
          <w:rFonts w:ascii="Times New Roman" w:hAnsi="Times New Roman" w:cs="Times New Roman"/>
          <w:sz w:val="24"/>
          <w:szCs w:val="24"/>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w:t>
      </w:r>
      <w:hyperlink r:id="rId16" w:anchor="dst100009" w:history="1">
        <w:r w:rsidRPr="00D82D18">
          <w:rPr>
            <w:rFonts w:ascii="Times New Roman" w:hAnsi="Times New Roman" w:cs="Times New Roman"/>
            <w:sz w:val="24"/>
            <w:szCs w:val="24"/>
          </w:rPr>
          <w:t>случаи</w:t>
        </w:r>
      </w:hyperlink>
      <w:r w:rsidRPr="00D82D18">
        <w:rPr>
          <w:rFonts w:ascii="Times New Roman" w:hAnsi="Times New Roman" w:cs="Times New Roman"/>
          <w:sz w:val="24"/>
          <w:szCs w:val="24"/>
        </w:rPr>
        <w:t>, при которых для строительства, реконструкции линейного объекта не требуется подготовка документации по планировке территории;</w:t>
      </w:r>
    </w:p>
    <w:p w:rsidR="00F552A6" w:rsidRPr="00D82D18" w:rsidRDefault="00F552A6" w:rsidP="00F552A6">
      <w:pPr>
        <w:pStyle w:val="ConsPlusNormal"/>
        <w:ind w:firstLine="709"/>
        <w:rPr>
          <w:rFonts w:ascii="Times New Roman" w:hAnsi="Times New Roman" w:cs="Times New Roman"/>
          <w:sz w:val="24"/>
          <w:szCs w:val="24"/>
        </w:rPr>
      </w:pPr>
      <w:bookmarkStart w:id="111" w:name="dst2867"/>
      <w:bookmarkEnd w:id="111"/>
      <w:r w:rsidRPr="00D82D18">
        <w:rPr>
          <w:rFonts w:ascii="Times New Roman" w:hAnsi="Times New Roman" w:cs="Times New Roman"/>
          <w:sz w:val="24"/>
          <w:szCs w:val="24"/>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F552A6" w:rsidRPr="00D82D18" w:rsidRDefault="00F552A6" w:rsidP="00F552A6">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 xml:space="preserve">5.2. Проект планировки территории является основой для подготовки проекта межевания территории, за исключением случаев, предусмотренных </w:t>
      </w:r>
      <w:hyperlink w:anchor="Par1609" w:tooltip="5.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 w:history="1">
        <w:r w:rsidRPr="00D82D18">
          <w:rPr>
            <w:rFonts w:ascii="Times New Roman" w:hAnsi="Times New Roman" w:cs="Times New Roman"/>
            <w:sz w:val="24"/>
            <w:szCs w:val="24"/>
          </w:rPr>
          <w:t>частью 5</w:t>
        </w:r>
      </w:hyperlink>
      <w:r w:rsidRPr="00D82D18">
        <w:rPr>
          <w:rFonts w:ascii="Times New Roman" w:hAnsi="Times New Roman" w:cs="Times New Roman"/>
          <w:sz w:val="24"/>
          <w:szCs w:val="24"/>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737129" w:rsidRPr="00D82D18" w:rsidRDefault="000806F7" w:rsidP="00737129">
      <w:pPr>
        <w:rPr>
          <w:rFonts w:ascii="Times New Roman" w:hAnsi="Times New Roman" w:cs="Times New Roman"/>
        </w:rPr>
      </w:pPr>
      <w:r w:rsidRPr="00D82D18">
        <w:rPr>
          <w:rFonts w:ascii="Times New Roman" w:hAnsi="Times New Roman" w:cs="Times New Roman"/>
        </w:rPr>
        <w:t>6</w:t>
      </w:r>
      <w:r w:rsidR="00737129" w:rsidRPr="00D82D18">
        <w:rPr>
          <w:rFonts w:ascii="Times New Roman" w:hAnsi="Times New Roman" w:cs="Times New Roman"/>
        </w:rPr>
        <w:t>.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w:t>
      </w:r>
      <w:r w:rsidR="00577FFA" w:rsidRPr="00D82D18">
        <w:rPr>
          <w:rFonts w:ascii="Times New Roman" w:hAnsi="Times New Roman" w:cs="Times New Roman"/>
        </w:rPr>
        <w:t xml:space="preserve">ми поселений </w:t>
      </w:r>
      <w:r w:rsidR="00737129" w:rsidRPr="00D82D18">
        <w:rPr>
          <w:rFonts w:ascii="Times New Roman" w:hAnsi="Times New Roman" w:cs="Times New Roman"/>
        </w:rPr>
        <w:t>функциональных зон.</w:t>
      </w:r>
    </w:p>
    <w:p w:rsidR="00737129" w:rsidRPr="00D82D18" w:rsidRDefault="000806F7" w:rsidP="00737129">
      <w:pPr>
        <w:rPr>
          <w:rFonts w:ascii="Times New Roman" w:hAnsi="Times New Roman" w:cs="Times New Roman"/>
        </w:rPr>
      </w:pPr>
      <w:r w:rsidRPr="00D82D18">
        <w:rPr>
          <w:rFonts w:ascii="Times New Roman" w:hAnsi="Times New Roman" w:cs="Times New Roman"/>
        </w:rPr>
        <w:t>7</w:t>
      </w:r>
      <w:r w:rsidR="00737129" w:rsidRPr="00D82D18">
        <w:rPr>
          <w:rFonts w:ascii="Times New Roman" w:hAnsi="Times New Roman" w:cs="Times New Roman"/>
        </w:rPr>
        <w:t>.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737129" w:rsidRPr="00D82D18" w:rsidRDefault="000806F7" w:rsidP="00737129">
      <w:pPr>
        <w:rPr>
          <w:rFonts w:ascii="Times New Roman" w:hAnsi="Times New Roman" w:cs="Times New Roman"/>
        </w:rPr>
      </w:pPr>
      <w:r w:rsidRPr="00D82D18">
        <w:rPr>
          <w:rFonts w:ascii="Times New Roman" w:hAnsi="Times New Roman" w:cs="Times New Roman"/>
        </w:rPr>
        <w:t>8</w:t>
      </w:r>
      <w:r w:rsidR="00737129" w:rsidRPr="00D82D18">
        <w:rPr>
          <w:rFonts w:ascii="Times New Roman" w:hAnsi="Times New Roman" w:cs="Times New Roman"/>
        </w:rPr>
        <w:t>. Подготовка графической части документации по планировке территории осуществляется:</w:t>
      </w:r>
    </w:p>
    <w:p w:rsidR="00737129" w:rsidRPr="00D82D18" w:rsidRDefault="00737129" w:rsidP="00737129">
      <w:pPr>
        <w:rPr>
          <w:rFonts w:ascii="Times New Roman" w:hAnsi="Times New Roman" w:cs="Times New Roman"/>
        </w:rPr>
      </w:pPr>
      <w:r w:rsidRPr="00D82D18">
        <w:rPr>
          <w:rFonts w:ascii="Times New Roman" w:hAnsi="Times New Roman" w:cs="Times New Roman"/>
        </w:rPr>
        <w:t>1) в соответствии с системой координат, используемой для ведения Единого государственного реестра недвижимости;</w:t>
      </w:r>
    </w:p>
    <w:p w:rsidR="00737129" w:rsidRPr="00D82D18" w:rsidRDefault="00737129" w:rsidP="00737129">
      <w:pPr>
        <w:rPr>
          <w:rFonts w:ascii="Times New Roman" w:hAnsi="Times New Roman" w:cs="Times New Roman"/>
        </w:rPr>
      </w:pPr>
      <w:r w:rsidRPr="00D82D18">
        <w:rPr>
          <w:rFonts w:ascii="Times New Roman" w:hAnsi="Times New Roman" w:cs="Times New Roman"/>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F552A6" w:rsidRPr="00D82D18" w:rsidRDefault="00F552A6" w:rsidP="00F552A6">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 xml:space="preserve">9.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w:t>
      </w:r>
      <w:hyperlink w:anchor="Par1625" w:tooltip="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 w:history="1">
        <w:r w:rsidRPr="00D82D18">
          <w:rPr>
            <w:rFonts w:ascii="Times New Roman" w:hAnsi="Times New Roman" w:cs="Times New Roman"/>
            <w:sz w:val="24"/>
            <w:szCs w:val="24"/>
          </w:rPr>
          <w:t>частью 2</w:t>
        </w:r>
      </w:hyperlink>
      <w:r w:rsidRPr="00D82D18">
        <w:rPr>
          <w:rFonts w:ascii="Times New Roman" w:hAnsi="Times New Roman" w:cs="Times New Roman"/>
          <w:sz w:val="24"/>
          <w:szCs w:val="24"/>
        </w:rPr>
        <w:t xml:space="preserve"> статьи 41.2 Градостроительного Кодекса РФ.</w:t>
      </w:r>
    </w:p>
    <w:p w:rsidR="00737129" w:rsidRPr="00D82D18" w:rsidRDefault="00D92BE2" w:rsidP="00F552A6">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12" w:name="_Toc25928580"/>
      <w:r w:rsidRPr="00D82D18">
        <w:rPr>
          <w:rFonts w:ascii="Times New Roman" w:eastAsiaTheme="majorEastAsia" w:hAnsi="Times New Roman" w:cs="Times New Roman"/>
          <w:color w:val="auto"/>
          <w:lang w:eastAsia="en-US"/>
        </w:rPr>
        <w:lastRenderedPageBreak/>
        <w:t xml:space="preserve">Статья 20. </w:t>
      </w:r>
      <w:r w:rsidR="00737129" w:rsidRPr="00D82D18">
        <w:rPr>
          <w:rFonts w:ascii="Times New Roman" w:eastAsiaTheme="majorEastAsia" w:hAnsi="Times New Roman" w:cs="Times New Roman"/>
          <w:color w:val="auto"/>
          <w:lang w:eastAsia="en-US"/>
        </w:rPr>
        <w:t>Инжене</w:t>
      </w:r>
      <w:r w:rsidR="0071791C" w:rsidRPr="00D82D18">
        <w:rPr>
          <w:rFonts w:ascii="Times New Roman" w:eastAsiaTheme="majorEastAsia" w:hAnsi="Times New Roman" w:cs="Times New Roman"/>
          <w:color w:val="auto"/>
          <w:lang w:eastAsia="en-US"/>
        </w:rPr>
        <w:t>рные изыскания для подготовки</w:t>
      </w:r>
      <w:r w:rsidR="00F552A6" w:rsidRPr="00D82D18">
        <w:rPr>
          <w:rFonts w:ascii="Times New Roman" w:eastAsiaTheme="majorEastAsia" w:hAnsi="Times New Roman" w:cs="Times New Roman"/>
          <w:color w:val="auto"/>
          <w:lang w:eastAsia="en-US"/>
        </w:rPr>
        <w:t xml:space="preserve"> </w:t>
      </w:r>
      <w:r w:rsidR="00737129" w:rsidRPr="00D82D18">
        <w:rPr>
          <w:rFonts w:ascii="Times New Roman" w:eastAsiaTheme="majorEastAsia" w:hAnsi="Times New Roman" w:cs="Times New Roman"/>
          <w:color w:val="auto"/>
          <w:lang w:eastAsia="en-US"/>
        </w:rPr>
        <w:t>документации по планировке территории</w:t>
      </w:r>
      <w:bookmarkEnd w:id="112"/>
    </w:p>
    <w:p w:rsidR="00737129" w:rsidRPr="00D82D18" w:rsidRDefault="00737129" w:rsidP="00737129">
      <w:pPr>
        <w:rPr>
          <w:rFonts w:ascii="Times New Roman" w:hAnsi="Times New Roman" w:cs="Times New Roman"/>
        </w:rPr>
      </w:pPr>
      <w:r w:rsidRPr="00D82D18">
        <w:rPr>
          <w:rFonts w:ascii="Times New Roman" w:hAnsi="Times New Roman" w:cs="Times New Roman"/>
        </w:rPr>
        <w:t xml:space="preserve">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w:t>
      </w:r>
      <w:r w:rsidR="00593C5A" w:rsidRPr="00D82D18">
        <w:rPr>
          <w:rFonts w:ascii="Times New Roman" w:hAnsi="Times New Roman" w:cs="Times New Roman"/>
        </w:rPr>
        <w:t>пунктом</w:t>
      </w:r>
      <w:r w:rsidRPr="00D82D18">
        <w:rPr>
          <w:rFonts w:ascii="Times New Roman" w:hAnsi="Times New Roman" w:cs="Times New Roman"/>
        </w:rPr>
        <w:t xml:space="preserve"> 2 настоящей статьи.</w:t>
      </w:r>
    </w:p>
    <w:p w:rsidR="00737129" w:rsidRPr="00D82D18" w:rsidRDefault="00737129" w:rsidP="00737129">
      <w:pPr>
        <w:rPr>
          <w:rFonts w:ascii="Times New Roman" w:hAnsi="Times New Roman" w:cs="Times New Roman"/>
        </w:rPr>
      </w:pPr>
      <w:r w:rsidRPr="00D82D18">
        <w:rPr>
          <w:rFonts w:ascii="Times New Roman" w:hAnsi="Times New Roman" w:cs="Times New Roman"/>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F552A6" w:rsidRPr="00D82D18" w:rsidRDefault="00F552A6" w:rsidP="00F552A6">
      <w:pPr>
        <w:spacing w:after="20"/>
        <w:rPr>
          <w:rFonts w:ascii="Times New Roman" w:hAnsi="Times New Roman" w:cs="Times New Roman"/>
        </w:rPr>
      </w:pPr>
      <w:r w:rsidRPr="00D82D18">
        <w:rPr>
          <w:rFonts w:ascii="Times New Roman" w:hAnsi="Times New Roman" w:cs="Times New Roman"/>
        </w:rPr>
        <w:t xml:space="preserve">3. </w:t>
      </w:r>
      <w:hyperlink r:id="rId17" w:anchor="dst100010" w:history="1">
        <w:r w:rsidRPr="00D82D18">
          <w:rPr>
            <w:rFonts w:ascii="Times New Roman" w:hAnsi="Times New Roman" w:cs="Times New Roman"/>
          </w:rPr>
          <w:t>Состав</w:t>
        </w:r>
      </w:hyperlink>
      <w:r w:rsidRPr="00D82D18">
        <w:rPr>
          <w:rFonts w:ascii="Times New Roman" w:hAnsi="Times New Roman" w:cs="Times New Roman"/>
        </w:rPr>
        <w:t>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а также </w:t>
      </w:r>
      <w:hyperlink r:id="rId18" w:anchor="dst100030" w:history="1">
        <w:r w:rsidRPr="00D82D18">
          <w:rPr>
            <w:rFonts w:ascii="Times New Roman" w:hAnsi="Times New Roman" w:cs="Times New Roman"/>
          </w:rPr>
          <w:t>форма</w:t>
        </w:r>
      </w:hyperlink>
      <w:r w:rsidRPr="00D82D18">
        <w:rPr>
          <w:rFonts w:ascii="Times New Roman" w:hAnsi="Times New Roman" w:cs="Times New Roman"/>
        </w:rPr>
        <w:t> и </w:t>
      </w:r>
      <w:hyperlink r:id="rId19" w:anchor="dst100022" w:history="1">
        <w:r w:rsidRPr="00D82D18">
          <w:rPr>
            <w:rFonts w:ascii="Times New Roman" w:hAnsi="Times New Roman" w:cs="Times New Roman"/>
          </w:rPr>
          <w:t>порядок</w:t>
        </w:r>
      </w:hyperlink>
      <w:r w:rsidRPr="00D82D18">
        <w:rPr>
          <w:rFonts w:ascii="Times New Roman" w:hAnsi="Times New Roman" w:cs="Times New Roman"/>
        </w:rPr>
        <w:t> их представления устанавливаются Правительством Российской Федерации.</w:t>
      </w:r>
    </w:p>
    <w:p w:rsidR="00737129" w:rsidRPr="00D82D18" w:rsidRDefault="00737129" w:rsidP="00737129">
      <w:pPr>
        <w:rPr>
          <w:rFonts w:ascii="Times New Roman" w:hAnsi="Times New Roman" w:cs="Times New Roman"/>
        </w:rPr>
      </w:pPr>
      <w:r w:rsidRPr="00D82D18">
        <w:rPr>
          <w:rFonts w:ascii="Times New Roman" w:hAnsi="Times New Roman" w:cs="Times New Roman"/>
        </w:rPr>
        <w:t>4. Инженерные изыскания для подготовки документации по планировке территории выполняются в целях получения:</w:t>
      </w:r>
    </w:p>
    <w:p w:rsidR="00737129" w:rsidRPr="00D82D18" w:rsidRDefault="00737129" w:rsidP="00737129">
      <w:pPr>
        <w:rPr>
          <w:rFonts w:ascii="Times New Roman" w:hAnsi="Times New Roman" w:cs="Times New Roman"/>
        </w:rPr>
      </w:pPr>
      <w:r w:rsidRPr="00D82D18">
        <w:rPr>
          <w:rFonts w:ascii="Times New Roman" w:hAnsi="Times New Roman" w:cs="Times New Roman"/>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737129" w:rsidRPr="00D82D18" w:rsidRDefault="00737129" w:rsidP="00737129">
      <w:pPr>
        <w:rPr>
          <w:rFonts w:ascii="Times New Roman" w:hAnsi="Times New Roman" w:cs="Times New Roman"/>
        </w:rPr>
      </w:pPr>
      <w:r w:rsidRPr="00D82D18">
        <w:rPr>
          <w:rFonts w:ascii="Times New Roman" w:hAnsi="Times New Roman" w:cs="Times New Roman"/>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737129" w:rsidRPr="00D82D18" w:rsidRDefault="00737129" w:rsidP="00737129">
      <w:pPr>
        <w:rPr>
          <w:rFonts w:ascii="Times New Roman" w:hAnsi="Times New Roman" w:cs="Times New Roman"/>
        </w:rPr>
      </w:pPr>
      <w:r w:rsidRPr="00D82D18">
        <w:rPr>
          <w:rFonts w:ascii="Times New Roman" w:hAnsi="Times New Roman" w:cs="Times New Roman"/>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737129" w:rsidRPr="00D82D18" w:rsidRDefault="00737129" w:rsidP="00737129">
      <w:pPr>
        <w:rPr>
          <w:rFonts w:ascii="Times New Roman" w:hAnsi="Times New Roman" w:cs="Times New Roman"/>
        </w:rPr>
      </w:pPr>
      <w:r w:rsidRPr="00D82D18">
        <w:rPr>
          <w:rFonts w:ascii="Times New Roman" w:hAnsi="Times New Roman" w:cs="Times New Roman"/>
        </w:rPr>
        <w:t xml:space="preserve">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w:t>
      </w:r>
      <w:r w:rsidR="000C08D1" w:rsidRPr="00D82D18">
        <w:rPr>
          <w:rFonts w:ascii="Times New Roman" w:hAnsi="Times New Roman" w:cs="Times New Roman"/>
        </w:rPr>
        <w:t>Градостроительным кодексом Российской Федерации</w:t>
      </w:r>
      <w:r w:rsidRPr="00D82D18">
        <w:rPr>
          <w:rFonts w:ascii="Times New Roman" w:hAnsi="Times New Roman" w:cs="Times New Roman"/>
        </w:rPr>
        <w:t>,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737129" w:rsidRPr="00D82D18" w:rsidRDefault="00737129" w:rsidP="00737129">
      <w:pPr>
        <w:rPr>
          <w:rFonts w:ascii="Times New Roman" w:hAnsi="Times New Roman" w:cs="Times New Roman"/>
        </w:rPr>
      </w:pPr>
      <w:r w:rsidRPr="00D82D18">
        <w:rPr>
          <w:rFonts w:ascii="Times New Roman" w:hAnsi="Times New Roman" w:cs="Times New Roman"/>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FB59DF" w:rsidRPr="00D82D18" w:rsidRDefault="00FB59DF" w:rsidP="00737129">
      <w:pPr>
        <w:rPr>
          <w:rFonts w:ascii="Times New Roman" w:hAnsi="Times New Roman" w:cs="Times New Roman"/>
        </w:rPr>
      </w:pPr>
    </w:p>
    <w:p w:rsidR="00737129" w:rsidRPr="00D82D18" w:rsidRDefault="00FB59DF" w:rsidP="0071791C">
      <w:pPr>
        <w:ind w:firstLine="0"/>
        <w:jc w:val="center"/>
        <w:rPr>
          <w:rFonts w:ascii="Times New Roman" w:hAnsi="Times New Roman" w:cs="Times New Roman"/>
          <w:b/>
        </w:rPr>
      </w:pPr>
      <w:r w:rsidRPr="00D82D18">
        <w:rPr>
          <w:rFonts w:ascii="Times New Roman" w:hAnsi="Times New Roman" w:cs="Times New Roman"/>
          <w:b/>
        </w:rPr>
        <w:t xml:space="preserve">Статья 21. </w:t>
      </w:r>
      <w:r w:rsidR="00737129" w:rsidRPr="00D82D18">
        <w:rPr>
          <w:rFonts w:ascii="Times New Roman" w:hAnsi="Times New Roman" w:cs="Times New Roman"/>
          <w:b/>
        </w:rPr>
        <w:t>Проекты планировки территории</w:t>
      </w:r>
    </w:p>
    <w:p w:rsidR="00FB59DF" w:rsidRPr="00D82D18" w:rsidRDefault="00FB59DF" w:rsidP="00737129">
      <w:pPr>
        <w:rPr>
          <w:rFonts w:ascii="Times New Roman" w:hAnsi="Times New Roman" w:cs="Times New Roman"/>
          <w:b/>
          <w:i/>
        </w:rPr>
      </w:pPr>
    </w:p>
    <w:p w:rsidR="00B31207" w:rsidRPr="00D82D18" w:rsidRDefault="00B31207" w:rsidP="00B31207">
      <w:pPr>
        <w:rPr>
          <w:rFonts w:ascii="Times New Roman" w:hAnsi="Times New Roman" w:cs="Times New Roman"/>
        </w:rPr>
      </w:pPr>
      <w:r w:rsidRPr="00D82D18">
        <w:rPr>
          <w:rFonts w:ascii="Times New Roman" w:hAnsi="Times New Roman" w:cs="Times New Roman"/>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B31207" w:rsidRPr="00D82D18" w:rsidRDefault="00B31207" w:rsidP="00B31207">
      <w:pPr>
        <w:rPr>
          <w:rFonts w:ascii="Times New Roman" w:hAnsi="Times New Roman" w:cs="Times New Roman"/>
        </w:rPr>
      </w:pPr>
      <w:r w:rsidRPr="00D82D18">
        <w:rPr>
          <w:rFonts w:ascii="Times New Roman" w:hAnsi="Times New Roman" w:cs="Times New Roman"/>
        </w:rPr>
        <w:t>2. Проект планировки территории состоит из основной части, которая подлежит утверждению, и материалов по ее обоснованию.</w:t>
      </w:r>
    </w:p>
    <w:p w:rsidR="00B31207" w:rsidRPr="00D82D18" w:rsidRDefault="00B31207" w:rsidP="00B31207">
      <w:pPr>
        <w:rPr>
          <w:rFonts w:ascii="Times New Roman" w:hAnsi="Times New Roman" w:cs="Times New Roman"/>
        </w:rPr>
      </w:pPr>
      <w:r w:rsidRPr="00D82D18">
        <w:rPr>
          <w:rFonts w:ascii="Times New Roman" w:hAnsi="Times New Roman" w:cs="Times New Roman"/>
        </w:rPr>
        <w:t>3. Основная часть проекта планировки территории включает в себя:</w:t>
      </w:r>
    </w:p>
    <w:p w:rsidR="00B31207" w:rsidRPr="00D82D18" w:rsidRDefault="00B31207" w:rsidP="00B31207">
      <w:pPr>
        <w:rPr>
          <w:rFonts w:ascii="Times New Roman" w:hAnsi="Times New Roman" w:cs="Times New Roman"/>
        </w:rPr>
      </w:pPr>
      <w:r w:rsidRPr="00D82D18">
        <w:rPr>
          <w:rFonts w:ascii="Times New Roman" w:hAnsi="Times New Roman" w:cs="Times New Roman"/>
        </w:rPr>
        <w:t>1) чертеж или чертежи планировки территории, на которых отображаются:</w:t>
      </w:r>
    </w:p>
    <w:p w:rsidR="00B31207" w:rsidRPr="00D82D18" w:rsidRDefault="00B31207" w:rsidP="00B31207">
      <w:pPr>
        <w:rPr>
          <w:rFonts w:ascii="Times New Roman" w:hAnsi="Times New Roman" w:cs="Times New Roman"/>
        </w:rPr>
      </w:pPr>
      <w:r w:rsidRPr="00D82D18">
        <w:rPr>
          <w:rFonts w:ascii="Times New Roman" w:hAnsi="Times New Roman" w:cs="Times New Roman"/>
        </w:rPr>
        <w:t>а) красные линии;</w:t>
      </w:r>
    </w:p>
    <w:p w:rsidR="00B31207" w:rsidRPr="00D82D18" w:rsidRDefault="00B31207" w:rsidP="00B31207">
      <w:pPr>
        <w:rPr>
          <w:rFonts w:ascii="Times New Roman" w:hAnsi="Times New Roman" w:cs="Times New Roman"/>
        </w:rPr>
      </w:pPr>
      <w:r w:rsidRPr="00D82D18">
        <w:rPr>
          <w:rFonts w:ascii="Times New Roman" w:hAnsi="Times New Roman" w:cs="Times New Roman"/>
        </w:rPr>
        <w:t>б) границы существующих и планируемых элементов планировочной структуры;</w:t>
      </w:r>
    </w:p>
    <w:p w:rsidR="00B31207" w:rsidRPr="00D82D18" w:rsidRDefault="00B31207" w:rsidP="00B31207">
      <w:pPr>
        <w:rPr>
          <w:rFonts w:ascii="Times New Roman" w:hAnsi="Times New Roman" w:cs="Times New Roman"/>
        </w:rPr>
      </w:pPr>
      <w:r w:rsidRPr="00D82D18">
        <w:rPr>
          <w:rFonts w:ascii="Times New Roman" w:hAnsi="Times New Roman" w:cs="Times New Roman"/>
        </w:rPr>
        <w:lastRenderedPageBreak/>
        <w:t>в) границы зон планируемого размещения объектов капитального строительства;</w:t>
      </w:r>
    </w:p>
    <w:p w:rsidR="00B31207" w:rsidRPr="00D82D18" w:rsidRDefault="00B31207" w:rsidP="00B31207">
      <w:pPr>
        <w:rPr>
          <w:rFonts w:ascii="Times New Roman" w:hAnsi="Times New Roman" w:cs="Times New Roman"/>
        </w:rPr>
      </w:pPr>
      <w:r w:rsidRPr="00D82D18">
        <w:rPr>
          <w:rFonts w:ascii="Times New Roman" w:hAnsi="Times New Roman" w:cs="Times New Roman"/>
        </w:rPr>
        <w:t xml:space="preserve">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w:t>
      </w:r>
      <w:r w:rsidR="00E235D7" w:rsidRPr="00D82D18">
        <w:rPr>
          <w:rFonts w:ascii="Times New Roman" w:hAnsi="Times New Roman" w:cs="Times New Roman"/>
        </w:rPr>
        <w:t xml:space="preserve">Градостроительного </w:t>
      </w:r>
      <w:r w:rsidR="00D42074" w:rsidRPr="00D82D18">
        <w:rPr>
          <w:rFonts w:ascii="Times New Roman" w:hAnsi="Times New Roman" w:cs="Times New Roman"/>
        </w:rPr>
        <w:t>кодекса</w:t>
      </w:r>
      <w:r w:rsidR="00E235D7" w:rsidRPr="00D82D18">
        <w:rPr>
          <w:rFonts w:ascii="Times New Roman" w:hAnsi="Times New Roman" w:cs="Times New Roman"/>
        </w:rPr>
        <w:t xml:space="preserve"> Российской Федерации</w:t>
      </w:r>
      <w:r w:rsidRPr="00D82D18">
        <w:rPr>
          <w:rFonts w:ascii="Times New Roman" w:hAnsi="Times New Roman" w:cs="Times New Roman"/>
        </w:rPr>
        <w:t xml:space="preserve">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rsidR="00B31207" w:rsidRPr="00D82D18" w:rsidRDefault="00B31207" w:rsidP="00B31207">
      <w:pPr>
        <w:rPr>
          <w:rFonts w:ascii="Times New Roman" w:hAnsi="Times New Roman" w:cs="Times New Roman"/>
        </w:rPr>
      </w:pPr>
      <w:r w:rsidRPr="00D82D18">
        <w:rPr>
          <w:rFonts w:ascii="Times New Roman" w:hAnsi="Times New Roman" w:cs="Times New Roman"/>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B31207" w:rsidRPr="00D82D18" w:rsidRDefault="00B31207" w:rsidP="00B31207">
      <w:pPr>
        <w:rPr>
          <w:rFonts w:ascii="Times New Roman" w:hAnsi="Times New Roman" w:cs="Times New Roman"/>
        </w:rPr>
      </w:pPr>
      <w:r w:rsidRPr="00D82D18">
        <w:rPr>
          <w:rFonts w:ascii="Times New Roman" w:hAnsi="Times New Roman" w:cs="Times New Roman"/>
        </w:rPr>
        <w:t>4. Материалы по обоснованию проекта планировки территории содержат:</w:t>
      </w:r>
    </w:p>
    <w:p w:rsidR="00B31207" w:rsidRPr="00D82D18" w:rsidRDefault="00B31207" w:rsidP="00B31207">
      <w:pPr>
        <w:rPr>
          <w:rFonts w:ascii="Times New Roman" w:hAnsi="Times New Roman" w:cs="Times New Roman"/>
        </w:rPr>
      </w:pPr>
      <w:r w:rsidRPr="00D82D18">
        <w:rPr>
          <w:rFonts w:ascii="Times New Roman" w:hAnsi="Times New Roman" w:cs="Times New Roman"/>
        </w:rPr>
        <w:t>1) карту (фрагмент карты) планировочной ст</w:t>
      </w:r>
      <w:r w:rsidR="00E7473C" w:rsidRPr="00D82D18">
        <w:rPr>
          <w:rFonts w:ascii="Times New Roman" w:hAnsi="Times New Roman" w:cs="Times New Roman"/>
        </w:rPr>
        <w:t xml:space="preserve">руктуры территорий поселения </w:t>
      </w:r>
      <w:r w:rsidRPr="00D82D18">
        <w:rPr>
          <w:rFonts w:ascii="Times New Roman" w:hAnsi="Times New Roman" w:cs="Times New Roman"/>
        </w:rPr>
        <w:t>с отображением границ элементов планировочной структуры;</w:t>
      </w:r>
    </w:p>
    <w:p w:rsidR="00B31207" w:rsidRPr="00D82D18" w:rsidRDefault="00B31207" w:rsidP="00B31207">
      <w:pPr>
        <w:rPr>
          <w:rFonts w:ascii="Times New Roman" w:hAnsi="Times New Roman" w:cs="Times New Roman"/>
        </w:rPr>
      </w:pPr>
      <w:r w:rsidRPr="00D82D18">
        <w:rPr>
          <w:rFonts w:ascii="Times New Roman" w:hAnsi="Times New Roman" w:cs="Times New Roman"/>
        </w:rPr>
        <w:t xml:space="preserve">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w:t>
      </w:r>
      <w:r w:rsidR="00575A2F" w:rsidRPr="00D82D18">
        <w:rPr>
          <w:rFonts w:ascii="Times New Roman" w:hAnsi="Times New Roman" w:cs="Times New Roman"/>
        </w:rPr>
        <w:t>Градостроительным кодексом Российской Федерации</w:t>
      </w:r>
      <w:r w:rsidRPr="00D82D18">
        <w:rPr>
          <w:rFonts w:ascii="Times New Roman" w:hAnsi="Times New Roman" w:cs="Times New Roman"/>
        </w:rPr>
        <w:t>;</w:t>
      </w:r>
    </w:p>
    <w:p w:rsidR="00B31207" w:rsidRPr="00D82D18" w:rsidRDefault="00B31207" w:rsidP="00B31207">
      <w:pPr>
        <w:rPr>
          <w:rFonts w:ascii="Times New Roman" w:hAnsi="Times New Roman" w:cs="Times New Roman"/>
        </w:rPr>
      </w:pPr>
      <w:r w:rsidRPr="00D82D18">
        <w:rPr>
          <w:rFonts w:ascii="Times New Roman" w:hAnsi="Times New Roman" w:cs="Times New Roman"/>
        </w:rPr>
        <w:t>3) обоснование определения границ зон планируемого размещения объектов капитального строительства;</w:t>
      </w:r>
    </w:p>
    <w:p w:rsidR="00B31207" w:rsidRPr="00D82D18" w:rsidRDefault="00B31207" w:rsidP="00B31207">
      <w:pPr>
        <w:rPr>
          <w:rFonts w:ascii="Times New Roman" w:hAnsi="Times New Roman" w:cs="Times New Roman"/>
        </w:rPr>
      </w:pPr>
      <w:r w:rsidRPr="00D82D18">
        <w:rPr>
          <w:rFonts w:ascii="Times New Roman" w:hAnsi="Times New Roman" w:cs="Times New Roman"/>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B31207" w:rsidRPr="00D82D18" w:rsidRDefault="00B31207" w:rsidP="00B31207">
      <w:pPr>
        <w:rPr>
          <w:rFonts w:ascii="Times New Roman" w:hAnsi="Times New Roman" w:cs="Times New Roman"/>
        </w:rPr>
      </w:pPr>
      <w:r w:rsidRPr="00D82D18">
        <w:rPr>
          <w:rFonts w:ascii="Times New Roman" w:hAnsi="Times New Roman" w:cs="Times New Roman"/>
        </w:rPr>
        <w:t>5) схему границ территорий объектов культурного наследия;</w:t>
      </w:r>
    </w:p>
    <w:p w:rsidR="00B31207" w:rsidRPr="00D82D18" w:rsidRDefault="00B31207" w:rsidP="00B31207">
      <w:pPr>
        <w:rPr>
          <w:rFonts w:ascii="Times New Roman" w:hAnsi="Times New Roman" w:cs="Times New Roman"/>
        </w:rPr>
      </w:pPr>
      <w:r w:rsidRPr="00D82D18">
        <w:rPr>
          <w:rFonts w:ascii="Times New Roman" w:hAnsi="Times New Roman" w:cs="Times New Roman"/>
        </w:rPr>
        <w:t>6) схему границ зон с особыми условиями использования территории;</w:t>
      </w:r>
    </w:p>
    <w:p w:rsidR="00B31207" w:rsidRPr="00D82D18" w:rsidRDefault="00B31207" w:rsidP="00B31207">
      <w:pPr>
        <w:rPr>
          <w:rFonts w:ascii="Times New Roman" w:hAnsi="Times New Roman" w:cs="Times New Roman"/>
        </w:rPr>
      </w:pPr>
      <w:r w:rsidRPr="00D82D18">
        <w:rPr>
          <w:rFonts w:ascii="Times New Roman" w:hAnsi="Times New Roman" w:cs="Times New Roman"/>
        </w:rPr>
        <w:t xml:space="preserve">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w:t>
      </w:r>
      <w:r w:rsidRPr="00D82D18">
        <w:rPr>
          <w:rFonts w:ascii="Times New Roman" w:hAnsi="Times New Roman" w:cs="Times New Roman"/>
        </w:rPr>
        <w:lastRenderedPageBreak/>
        <w:t>доступности таких объектов для населения;</w:t>
      </w:r>
    </w:p>
    <w:p w:rsidR="00B31207" w:rsidRPr="00D82D18" w:rsidRDefault="00B31207" w:rsidP="0071791C">
      <w:pPr>
        <w:widowControl/>
        <w:rPr>
          <w:rFonts w:ascii="Times New Roman" w:hAnsi="Times New Roman" w:cs="Times New Roman"/>
        </w:rPr>
      </w:pPr>
      <w:r w:rsidRPr="00D82D18">
        <w:rPr>
          <w:rFonts w:ascii="Times New Roman" w:hAnsi="Times New Roman" w:cs="Times New Roman"/>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B31207" w:rsidRPr="00D82D18" w:rsidRDefault="00B31207" w:rsidP="00B31207">
      <w:pPr>
        <w:rPr>
          <w:rFonts w:ascii="Times New Roman" w:hAnsi="Times New Roman" w:cs="Times New Roman"/>
        </w:rPr>
      </w:pPr>
      <w:r w:rsidRPr="00D82D18">
        <w:rPr>
          <w:rFonts w:ascii="Times New Roman" w:hAnsi="Times New Roman" w:cs="Times New Roman"/>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B31207" w:rsidRPr="00D82D18" w:rsidRDefault="00B31207" w:rsidP="00B31207">
      <w:pPr>
        <w:rPr>
          <w:rFonts w:ascii="Times New Roman" w:hAnsi="Times New Roman" w:cs="Times New Roman"/>
        </w:rPr>
      </w:pPr>
      <w:r w:rsidRPr="00D82D18">
        <w:rPr>
          <w:rFonts w:ascii="Times New Roman" w:hAnsi="Times New Roman" w:cs="Times New Roman"/>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B31207" w:rsidRPr="00D82D18" w:rsidRDefault="00B31207" w:rsidP="00B31207">
      <w:pPr>
        <w:rPr>
          <w:rFonts w:ascii="Times New Roman" w:hAnsi="Times New Roman" w:cs="Times New Roman"/>
        </w:rPr>
      </w:pPr>
      <w:r w:rsidRPr="00D82D18">
        <w:rPr>
          <w:rFonts w:ascii="Times New Roman" w:hAnsi="Times New Roman" w:cs="Times New Roman"/>
        </w:rPr>
        <w:t>11) перечень мероприятий по охране окружающей среды;</w:t>
      </w:r>
    </w:p>
    <w:p w:rsidR="00B31207" w:rsidRPr="00D82D18" w:rsidRDefault="00B31207" w:rsidP="00B31207">
      <w:pPr>
        <w:rPr>
          <w:rFonts w:ascii="Times New Roman" w:hAnsi="Times New Roman" w:cs="Times New Roman"/>
        </w:rPr>
      </w:pPr>
      <w:r w:rsidRPr="00D82D18">
        <w:rPr>
          <w:rFonts w:ascii="Times New Roman" w:hAnsi="Times New Roman" w:cs="Times New Roman"/>
        </w:rPr>
        <w:t>12) обоснование очередности планируемого развития территории;</w:t>
      </w:r>
    </w:p>
    <w:p w:rsidR="00B31207" w:rsidRPr="00D82D18" w:rsidRDefault="00B31207" w:rsidP="00B31207">
      <w:pPr>
        <w:rPr>
          <w:rFonts w:ascii="Times New Roman" w:hAnsi="Times New Roman" w:cs="Times New Roman"/>
        </w:rPr>
      </w:pPr>
      <w:r w:rsidRPr="00D82D18">
        <w:rPr>
          <w:rFonts w:ascii="Times New Roman" w:hAnsi="Times New Roman" w:cs="Times New Roman"/>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rsidR="00B31207" w:rsidRPr="00D82D18" w:rsidRDefault="00B31207" w:rsidP="00B31207">
      <w:pPr>
        <w:rPr>
          <w:rFonts w:ascii="Times New Roman" w:hAnsi="Times New Roman" w:cs="Times New Roman"/>
        </w:rPr>
      </w:pPr>
      <w:r w:rsidRPr="00D82D18">
        <w:rPr>
          <w:rFonts w:ascii="Times New Roman" w:hAnsi="Times New Roman" w:cs="Times New Roman"/>
        </w:rPr>
        <w:t>14) иные материалы для обоснования положений по планировке территории.</w:t>
      </w:r>
    </w:p>
    <w:p w:rsidR="00C87966" w:rsidRPr="00D82D18" w:rsidRDefault="00C87966" w:rsidP="00C87966">
      <w:pPr>
        <w:pStyle w:val="affffa"/>
        <w:spacing w:after="0"/>
        <w:rPr>
          <w:sz w:val="24"/>
        </w:rPr>
      </w:pPr>
      <w:r w:rsidRPr="00D82D18">
        <w:rPr>
          <w:sz w:val="24"/>
        </w:rPr>
        <w:t>5. Утратил силу.</w:t>
      </w:r>
    </w:p>
    <w:p w:rsidR="008541C4" w:rsidRPr="00D82D18" w:rsidRDefault="00FB59DF" w:rsidP="00C87966">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13" w:name="_Toc25928581"/>
      <w:r w:rsidRPr="00D82D18">
        <w:rPr>
          <w:rFonts w:ascii="Times New Roman" w:eastAsiaTheme="majorEastAsia" w:hAnsi="Times New Roman" w:cs="Times New Roman"/>
          <w:color w:val="auto"/>
          <w:lang w:eastAsia="en-US"/>
        </w:rPr>
        <w:t xml:space="preserve">Статья 22. </w:t>
      </w:r>
      <w:r w:rsidR="008541C4" w:rsidRPr="00D82D18">
        <w:rPr>
          <w:rFonts w:ascii="Times New Roman" w:eastAsiaTheme="majorEastAsia" w:hAnsi="Times New Roman" w:cs="Times New Roman"/>
          <w:color w:val="auto"/>
          <w:lang w:eastAsia="en-US"/>
        </w:rPr>
        <w:t>Проекты межевания территорий</w:t>
      </w:r>
      <w:bookmarkEnd w:id="113"/>
    </w:p>
    <w:p w:rsidR="00C87966" w:rsidRPr="00D82D18" w:rsidRDefault="00C87966" w:rsidP="00C87966">
      <w:pPr>
        <w:pStyle w:val="affffa"/>
        <w:spacing w:after="0"/>
        <w:rPr>
          <w:sz w:val="24"/>
        </w:rPr>
      </w:pPr>
      <w:r w:rsidRPr="00D82D18">
        <w:rPr>
          <w:sz w:val="24"/>
        </w:rP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 территории, в отношении которой предусматривается осуществление деятельности по ее комплексному и устойчивому развитию.</w:t>
      </w:r>
    </w:p>
    <w:p w:rsidR="00B31207" w:rsidRPr="00D82D18" w:rsidRDefault="00B31207" w:rsidP="00B31207">
      <w:pPr>
        <w:rPr>
          <w:rFonts w:ascii="Times New Roman" w:hAnsi="Times New Roman" w:cs="Times New Roman"/>
        </w:rPr>
      </w:pPr>
      <w:r w:rsidRPr="00D82D18">
        <w:rPr>
          <w:rFonts w:ascii="Times New Roman" w:hAnsi="Times New Roman" w:cs="Times New Roman"/>
        </w:rPr>
        <w:t>2. Подготовка проекта межевания территории осуществляется для:</w:t>
      </w:r>
    </w:p>
    <w:p w:rsidR="00B31207" w:rsidRPr="00D82D18" w:rsidRDefault="00B31207" w:rsidP="00B31207">
      <w:pPr>
        <w:rPr>
          <w:rFonts w:ascii="Times New Roman" w:hAnsi="Times New Roman" w:cs="Times New Roman"/>
        </w:rPr>
      </w:pPr>
      <w:r w:rsidRPr="00D82D18">
        <w:rPr>
          <w:rFonts w:ascii="Times New Roman" w:hAnsi="Times New Roman" w:cs="Times New Roman"/>
        </w:rPr>
        <w:t>1) определения местоположения границ образуемых и изменяемых земельных участков;</w:t>
      </w:r>
    </w:p>
    <w:p w:rsidR="00B31207" w:rsidRPr="00D82D18" w:rsidRDefault="00B31207" w:rsidP="00B31207">
      <w:pPr>
        <w:rPr>
          <w:rFonts w:ascii="Times New Roman" w:hAnsi="Times New Roman" w:cs="Times New Roman"/>
        </w:rPr>
      </w:pPr>
      <w:r w:rsidRPr="00D82D18">
        <w:rPr>
          <w:rFonts w:ascii="Times New Roman" w:hAnsi="Times New Roman" w:cs="Times New Roman"/>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B31207" w:rsidRPr="00D82D18" w:rsidRDefault="00B31207" w:rsidP="00B31207">
      <w:pPr>
        <w:rPr>
          <w:rFonts w:ascii="Times New Roman" w:hAnsi="Times New Roman" w:cs="Times New Roman"/>
        </w:rPr>
      </w:pPr>
      <w:r w:rsidRPr="00D82D18">
        <w:rPr>
          <w:rFonts w:ascii="Times New Roman" w:hAnsi="Times New Roman" w:cs="Times New Roman"/>
        </w:rPr>
        <w:t>3. Проект межевания территории состоит из основной части, которая подлежит утверждению, и материалов по обоснованию этого проекта.</w:t>
      </w:r>
    </w:p>
    <w:p w:rsidR="00B31207" w:rsidRPr="00D82D18" w:rsidRDefault="00B31207" w:rsidP="00B31207">
      <w:pPr>
        <w:rPr>
          <w:rFonts w:ascii="Times New Roman" w:hAnsi="Times New Roman" w:cs="Times New Roman"/>
        </w:rPr>
      </w:pPr>
      <w:r w:rsidRPr="00D82D18">
        <w:rPr>
          <w:rFonts w:ascii="Times New Roman" w:hAnsi="Times New Roman" w:cs="Times New Roman"/>
        </w:rPr>
        <w:t>4. Основная часть проекта межевания территории включает в себя текстовую часть и чертежи межевания территории.</w:t>
      </w:r>
    </w:p>
    <w:p w:rsidR="00B31207" w:rsidRPr="00D82D18" w:rsidRDefault="00B31207" w:rsidP="00B31207">
      <w:pPr>
        <w:rPr>
          <w:rFonts w:ascii="Times New Roman" w:hAnsi="Times New Roman" w:cs="Times New Roman"/>
        </w:rPr>
      </w:pPr>
      <w:r w:rsidRPr="00D82D18">
        <w:rPr>
          <w:rFonts w:ascii="Times New Roman" w:hAnsi="Times New Roman" w:cs="Times New Roman"/>
        </w:rPr>
        <w:t>5. Текстовая часть проекта межевания территории включает в себя:</w:t>
      </w:r>
    </w:p>
    <w:p w:rsidR="00B31207" w:rsidRPr="00D82D18" w:rsidRDefault="00B31207" w:rsidP="00B31207">
      <w:pPr>
        <w:rPr>
          <w:rFonts w:ascii="Times New Roman" w:hAnsi="Times New Roman" w:cs="Times New Roman"/>
        </w:rPr>
      </w:pPr>
      <w:r w:rsidRPr="00D82D18">
        <w:rPr>
          <w:rFonts w:ascii="Times New Roman" w:hAnsi="Times New Roman" w:cs="Times New Roman"/>
        </w:rPr>
        <w:t>1) перечень и сведения о площади образуемых земельных участков, в том числе возможные способы их образования;</w:t>
      </w:r>
    </w:p>
    <w:p w:rsidR="00B31207" w:rsidRPr="00D82D18" w:rsidRDefault="00B31207" w:rsidP="00B31207">
      <w:pPr>
        <w:rPr>
          <w:rFonts w:ascii="Times New Roman" w:hAnsi="Times New Roman" w:cs="Times New Roman"/>
        </w:rPr>
      </w:pPr>
      <w:r w:rsidRPr="00D82D18">
        <w:rPr>
          <w:rFonts w:ascii="Times New Roman" w:hAnsi="Times New Roman" w:cs="Times New Roman"/>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B31207" w:rsidRPr="00D82D18" w:rsidRDefault="00B31207" w:rsidP="00B31207">
      <w:pPr>
        <w:rPr>
          <w:rFonts w:ascii="Times New Roman" w:hAnsi="Times New Roman" w:cs="Times New Roman"/>
        </w:rPr>
      </w:pPr>
      <w:r w:rsidRPr="00D82D18">
        <w:rPr>
          <w:rFonts w:ascii="Times New Roman" w:hAnsi="Times New Roman" w:cs="Times New Roman"/>
        </w:rPr>
        <w:t xml:space="preserve">3) вид разрешенного использования образуемых земельных участков в соответствии с проектом планировки территории в случаях, предусмотренных </w:t>
      </w:r>
      <w:r w:rsidR="000C08D1" w:rsidRPr="00D82D18">
        <w:rPr>
          <w:rFonts w:ascii="Times New Roman" w:hAnsi="Times New Roman" w:cs="Times New Roman"/>
        </w:rPr>
        <w:t xml:space="preserve">Градостроительным </w:t>
      </w:r>
      <w:r w:rsidR="000C08D1" w:rsidRPr="00D82D18">
        <w:rPr>
          <w:rFonts w:ascii="Times New Roman" w:hAnsi="Times New Roman" w:cs="Times New Roman"/>
        </w:rPr>
        <w:lastRenderedPageBreak/>
        <w:t>кодексом Российской Федерации</w:t>
      </w:r>
      <w:r w:rsidR="00C87966" w:rsidRPr="00D82D18">
        <w:rPr>
          <w:rFonts w:ascii="Times New Roman" w:hAnsi="Times New Roman" w:cs="Times New Roman"/>
        </w:rPr>
        <w:t>;</w:t>
      </w:r>
    </w:p>
    <w:p w:rsidR="00C87966" w:rsidRPr="00D82D18" w:rsidRDefault="00C87966" w:rsidP="00C87966">
      <w:pPr>
        <w:pStyle w:val="affffa"/>
        <w:spacing w:after="0"/>
        <w:rPr>
          <w:rFonts w:cs="Calibri"/>
          <w:sz w:val="24"/>
        </w:rPr>
      </w:pPr>
      <w:r w:rsidRPr="00D82D18">
        <w:rPr>
          <w:rFonts w:cs="Calibri"/>
          <w:sz w:val="24"/>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rsidR="00C87966" w:rsidRPr="00D82D18" w:rsidRDefault="00C87966" w:rsidP="00C87966">
      <w:pPr>
        <w:pStyle w:val="affffa"/>
        <w:spacing w:after="0"/>
        <w:rPr>
          <w:rFonts w:cs="Calibri"/>
          <w:sz w:val="24"/>
        </w:rPr>
      </w:pPr>
      <w:r w:rsidRPr="00D82D18">
        <w:rPr>
          <w:rFonts w:cs="Calibri"/>
          <w:sz w:val="24"/>
        </w:rPr>
        <w:t>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настоящим Кодексом для территориальных зон.</w:t>
      </w:r>
    </w:p>
    <w:p w:rsidR="00B31207" w:rsidRPr="00D82D18" w:rsidRDefault="00B31207" w:rsidP="00B31207">
      <w:pPr>
        <w:rPr>
          <w:rFonts w:ascii="Times New Roman" w:hAnsi="Times New Roman" w:cs="Times New Roman"/>
        </w:rPr>
      </w:pPr>
      <w:r w:rsidRPr="00D82D18">
        <w:rPr>
          <w:rFonts w:ascii="Times New Roman" w:hAnsi="Times New Roman" w:cs="Times New Roman"/>
        </w:rPr>
        <w:t>6. На чертежах межевания территории отображаются:</w:t>
      </w:r>
    </w:p>
    <w:p w:rsidR="00B31207" w:rsidRPr="00D82D18" w:rsidRDefault="00B31207" w:rsidP="00B31207">
      <w:pPr>
        <w:rPr>
          <w:rFonts w:ascii="Times New Roman" w:hAnsi="Times New Roman" w:cs="Times New Roman"/>
        </w:rPr>
      </w:pPr>
      <w:r w:rsidRPr="00D82D18">
        <w:rPr>
          <w:rFonts w:ascii="Times New Roman" w:hAnsi="Times New Roman" w:cs="Times New Roman"/>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B31207" w:rsidRPr="00D82D18" w:rsidRDefault="00B31207" w:rsidP="00B31207">
      <w:pPr>
        <w:rPr>
          <w:rFonts w:ascii="Times New Roman" w:hAnsi="Times New Roman" w:cs="Times New Roman"/>
        </w:rPr>
      </w:pPr>
      <w:r w:rsidRPr="00D82D18">
        <w:rPr>
          <w:rFonts w:ascii="Times New Roman" w:hAnsi="Times New Roman" w:cs="Times New Roman"/>
        </w:rPr>
        <w:t xml:space="preserve">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w:t>
      </w:r>
      <w:r w:rsidR="00593C5A" w:rsidRPr="00D82D18">
        <w:rPr>
          <w:rFonts w:ascii="Times New Roman" w:hAnsi="Times New Roman" w:cs="Times New Roman"/>
        </w:rPr>
        <w:t>абзацем</w:t>
      </w:r>
      <w:r w:rsidRPr="00D82D18">
        <w:rPr>
          <w:rFonts w:ascii="Times New Roman" w:hAnsi="Times New Roman" w:cs="Times New Roman"/>
        </w:rPr>
        <w:t xml:space="preserve"> 2 </w:t>
      </w:r>
      <w:r w:rsidR="00593C5A" w:rsidRPr="00D82D18">
        <w:rPr>
          <w:rFonts w:ascii="Times New Roman" w:hAnsi="Times New Roman" w:cs="Times New Roman"/>
        </w:rPr>
        <w:t>пункта</w:t>
      </w:r>
      <w:r w:rsidRPr="00D82D18">
        <w:rPr>
          <w:rFonts w:ascii="Times New Roman" w:hAnsi="Times New Roman" w:cs="Times New Roman"/>
        </w:rPr>
        <w:t xml:space="preserve"> 2 настоящей статьи;</w:t>
      </w:r>
    </w:p>
    <w:p w:rsidR="00B31207" w:rsidRPr="00D82D18" w:rsidRDefault="00B31207" w:rsidP="00B31207">
      <w:pPr>
        <w:rPr>
          <w:rFonts w:ascii="Times New Roman" w:hAnsi="Times New Roman" w:cs="Times New Roman"/>
        </w:rPr>
      </w:pPr>
      <w:r w:rsidRPr="00D82D18">
        <w:rPr>
          <w:rFonts w:ascii="Times New Roman" w:hAnsi="Times New Roman" w:cs="Times New Roman"/>
        </w:rPr>
        <w:t>3) линии отступа от красных линий в целях определения мест допустимого размещения зданий, строений, сооружений;</w:t>
      </w:r>
    </w:p>
    <w:p w:rsidR="00B31207" w:rsidRPr="00D82D18" w:rsidRDefault="00B31207" w:rsidP="00B31207">
      <w:pPr>
        <w:rPr>
          <w:rFonts w:ascii="Times New Roman" w:hAnsi="Times New Roman" w:cs="Times New Roman"/>
        </w:rPr>
      </w:pPr>
      <w:r w:rsidRPr="00D82D18">
        <w:rPr>
          <w:rFonts w:ascii="Times New Roman" w:hAnsi="Times New Roman" w:cs="Times New Roman"/>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C87966" w:rsidRPr="00D82D18" w:rsidRDefault="00C87966" w:rsidP="00C87966">
      <w:pPr>
        <w:pStyle w:val="affffa"/>
        <w:spacing w:after="0"/>
        <w:rPr>
          <w:sz w:val="24"/>
        </w:rPr>
      </w:pPr>
      <w:r w:rsidRPr="00D82D18">
        <w:rPr>
          <w:sz w:val="24"/>
        </w:rPr>
        <w:t>5) границы публичных сервитутов.</w:t>
      </w:r>
    </w:p>
    <w:p w:rsidR="00C87966" w:rsidRPr="00D82D18" w:rsidRDefault="00C87966" w:rsidP="00C87966">
      <w:pPr>
        <w:pStyle w:val="affffa"/>
        <w:spacing w:after="0"/>
        <w:rPr>
          <w:sz w:val="24"/>
        </w:rPr>
      </w:pPr>
      <w:r w:rsidRPr="00D82D18">
        <w:rPr>
          <w:sz w:val="24"/>
        </w:rPr>
        <w:t>6.1. 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rsidR="00B31207" w:rsidRPr="00D82D18" w:rsidRDefault="00B31207" w:rsidP="00B31207">
      <w:pPr>
        <w:rPr>
          <w:rFonts w:ascii="Times New Roman" w:hAnsi="Times New Roman" w:cs="Times New Roman"/>
        </w:rPr>
      </w:pPr>
      <w:r w:rsidRPr="00D82D18">
        <w:rPr>
          <w:rFonts w:ascii="Times New Roman" w:hAnsi="Times New Roman" w:cs="Times New Roman"/>
        </w:rPr>
        <w:t>7. Материалы по обоснованию проекта межевания территории включают в себя чертежи, на которых отображаются:</w:t>
      </w:r>
    </w:p>
    <w:p w:rsidR="00B31207" w:rsidRPr="00D82D18" w:rsidRDefault="00B31207" w:rsidP="00B31207">
      <w:pPr>
        <w:rPr>
          <w:rFonts w:ascii="Times New Roman" w:hAnsi="Times New Roman" w:cs="Times New Roman"/>
        </w:rPr>
      </w:pPr>
      <w:r w:rsidRPr="00D82D18">
        <w:rPr>
          <w:rFonts w:ascii="Times New Roman" w:hAnsi="Times New Roman" w:cs="Times New Roman"/>
        </w:rPr>
        <w:t>1) границы существующих земельных участков;</w:t>
      </w:r>
    </w:p>
    <w:p w:rsidR="00B31207" w:rsidRPr="00D82D18" w:rsidRDefault="00B31207" w:rsidP="00B31207">
      <w:pPr>
        <w:rPr>
          <w:rFonts w:ascii="Times New Roman" w:hAnsi="Times New Roman" w:cs="Times New Roman"/>
        </w:rPr>
      </w:pPr>
      <w:r w:rsidRPr="00D82D18">
        <w:rPr>
          <w:rFonts w:ascii="Times New Roman" w:hAnsi="Times New Roman" w:cs="Times New Roman"/>
        </w:rPr>
        <w:t>2) границы зон с особыми условиями использования территорий;</w:t>
      </w:r>
    </w:p>
    <w:p w:rsidR="00B31207" w:rsidRPr="00D82D18" w:rsidRDefault="00B31207" w:rsidP="00B31207">
      <w:pPr>
        <w:rPr>
          <w:rFonts w:ascii="Times New Roman" w:hAnsi="Times New Roman" w:cs="Times New Roman"/>
        </w:rPr>
      </w:pPr>
      <w:r w:rsidRPr="00D82D18">
        <w:rPr>
          <w:rFonts w:ascii="Times New Roman" w:hAnsi="Times New Roman" w:cs="Times New Roman"/>
        </w:rPr>
        <w:t>3) местоположение существующих объектов капитального строительства;</w:t>
      </w:r>
    </w:p>
    <w:p w:rsidR="00B31207" w:rsidRPr="00D82D18" w:rsidRDefault="00B31207" w:rsidP="00B31207">
      <w:pPr>
        <w:rPr>
          <w:rFonts w:ascii="Times New Roman" w:hAnsi="Times New Roman" w:cs="Times New Roman"/>
        </w:rPr>
      </w:pPr>
      <w:r w:rsidRPr="00D82D18">
        <w:rPr>
          <w:rFonts w:ascii="Times New Roman" w:hAnsi="Times New Roman" w:cs="Times New Roman"/>
        </w:rPr>
        <w:t>4) границы особо охраняемых природных территорий;</w:t>
      </w:r>
    </w:p>
    <w:p w:rsidR="00B31207" w:rsidRPr="00D82D18" w:rsidRDefault="00B31207" w:rsidP="00B31207">
      <w:pPr>
        <w:rPr>
          <w:rFonts w:ascii="Times New Roman" w:hAnsi="Times New Roman" w:cs="Times New Roman"/>
        </w:rPr>
      </w:pPr>
      <w:r w:rsidRPr="00D82D18">
        <w:rPr>
          <w:rFonts w:ascii="Times New Roman" w:hAnsi="Times New Roman" w:cs="Times New Roman"/>
        </w:rPr>
        <w:t>5) границы территори</w:t>
      </w:r>
      <w:r w:rsidR="00C87966" w:rsidRPr="00D82D18">
        <w:rPr>
          <w:rFonts w:ascii="Times New Roman" w:hAnsi="Times New Roman" w:cs="Times New Roman"/>
        </w:rPr>
        <w:t>й объектов культурного наследия;</w:t>
      </w:r>
    </w:p>
    <w:p w:rsidR="00C87966" w:rsidRPr="00D82D18" w:rsidRDefault="00C87966" w:rsidP="00C87966">
      <w:pPr>
        <w:pStyle w:val="affffa"/>
        <w:spacing w:after="0"/>
        <w:rPr>
          <w:sz w:val="24"/>
        </w:rPr>
      </w:pPr>
      <w:r w:rsidRPr="00D82D18">
        <w:rPr>
          <w:sz w:val="24"/>
        </w:rPr>
        <w:t>6) границы лесничеств, лесопарков, участковых лесничеств, лесных кварталов, лесотаксационных выделов или частей лесотаксационных выделов.</w:t>
      </w:r>
    </w:p>
    <w:p w:rsidR="00B31207" w:rsidRPr="00D82D18" w:rsidRDefault="00B31207" w:rsidP="00B31207">
      <w:pPr>
        <w:rPr>
          <w:rFonts w:ascii="Times New Roman" w:hAnsi="Times New Roman" w:cs="Times New Roman"/>
        </w:rPr>
      </w:pPr>
      <w:r w:rsidRPr="00D82D18">
        <w:rPr>
          <w:rFonts w:ascii="Times New Roman" w:hAnsi="Times New Roman" w:cs="Times New Roman"/>
        </w:rPr>
        <w:t xml:space="preserve">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w:t>
      </w:r>
      <w:r w:rsidR="000C08D1" w:rsidRPr="00D82D18">
        <w:rPr>
          <w:rFonts w:ascii="Times New Roman" w:hAnsi="Times New Roman" w:cs="Times New Roman"/>
        </w:rPr>
        <w:t>Градостроительным кодексом Российской Федерации</w:t>
      </w:r>
      <w:r w:rsidRPr="00D82D18">
        <w:rPr>
          <w:rFonts w:ascii="Times New Roman" w:hAnsi="Times New Roman" w:cs="Times New Roman"/>
        </w:rPr>
        <w:t>.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B31207" w:rsidRPr="00D82D18" w:rsidRDefault="00B31207" w:rsidP="00B81737">
      <w:pPr>
        <w:widowControl/>
        <w:rPr>
          <w:rFonts w:ascii="Times New Roman" w:hAnsi="Times New Roman" w:cs="Times New Roman"/>
        </w:rPr>
      </w:pPr>
      <w:r w:rsidRPr="00D82D18">
        <w:rPr>
          <w:rFonts w:ascii="Times New Roman" w:hAnsi="Times New Roman" w:cs="Times New Roman"/>
        </w:rP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B31207" w:rsidRPr="00D82D18" w:rsidRDefault="00B31207" w:rsidP="00B31207">
      <w:pPr>
        <w:rPr>
          <w:rFonts w:ascii="Times New Roman" w:hAnsi="Times New Roman" w:cs="Times New Roman"/>
        </w:rPr>
      </w:pPr>
      <w:r w:rsidRPr="00D82D18">
        <w:rPr>
          <w:rFonts w:ascii="Times New Roman" w:hAnsi="Times New Roman" w:cs="Times New Roman"/>
        </w:rPr>
        <w:t xml:space="preserve">10. В случае, если разработка проекта межевания территории осуществляется </w:t>
      </w:r>
      <w:r w:rsidRPr="00D82D18">
        <w:rPr>
          <w:rFonts w:ascii="Times New Roman" w:hAnsi="Times New Roman" w:cs="Times New Roman"/>
        </w:rPr>
        <w:lastRenderedPageBreak/>
        <w:t>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B31207" w:rsidRPr="00D82D18" w:rsidRDefault="00E7473C" w:rsidP="00B31207">
      <w:pPr>
        <w:rPr>
          <w:rFonts w:ascii="Times New Roman" w:hAnsi="Times New Roman" w:cs="Times New Roman"/>
        </w:rPr>
      </w:pPr>
      <w:r w:rsidRPr="00D82D18">
        <w:rPr>
          <w:rFonts w:ascii="Times New Roman" w:hAnsi="Times New Roman" w:cs="Times New Roman"/>
        </w:rPr>
        <w:t>11</w:t>
      </w:r>
      <w:r w:rsidR="00B31207" w:rsidRPr="00D82D18">
        <w:rPr>
          <w:rFonts w:ascii="Times New Roman" w:hAnsi="Times New Roman" w:cs="Times New Roman"/>
        </w:rPr>
        <w:t>.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8541C4" w:rsidRPr="00D82D18" w:rsidRDefault="00FB59DF" w:rsidP="00991295">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14" w:name="_Toc25928582"/>
      <w:r w:rsidRPr="00D82D18">
        <w:rPr>
          <w:rFonts w:ascii="Times New Roman" w:eastAsiaTheme="majorEastAsia" w:hAnsi="Times New Roman" w:cs="Times New Roman"/>
          <w:color w:val="auto"/>
          <w:lang w:eastAsia="en-US"/>
        </w:rPr>
        <w:t xml:space="preserve">Статья 23. </w:t>
      </w:r>
      <w:r w:rsidR="008541C4" w:rsidRPr="00D82D18">
        <w:rPr>
          <w:rFonts w:ascii="Times New Roman" w:eastAsiaTheme="majorEastAsia" w:hAnsi="Times New Roman" w:cs="Times New Roman"/>
          <w:color w:val="auto"/>
          <w:lang w:eastAsia="en-US"/>
        </w:rPr>
        <w:t>Градостроительные планы земельных участков</w:t>
      </w:r>
      <w:bookmarkEnd w:id="114"/>
    </w:p>
    <w:p w:rsidR="00991295" w:rsidRPr="00D82D18" w:rsidRDefault="00991295" w:rsidP="00991295">
      <w:pPr>
        <w:pStyle w:val="ConsPlusNormal"/>
        <w:ind w:firstLine="540"/>
        <w:rPr>
          <w:rFonts w:ascii="Times New Roman" w:hAnsi="Times New Roman" w:cs="Times New Roman"/>
          <w:sz w:val="24"/>
          <w:szCs w:val="24"/>
        </w:rPr>
      </w:pPr>
      <w:r w:rsidRPr="00D82D18">
        <w:rPr>
          <w:rFonts w:ascii="Times New Roman" w:hAnsi="Times New Roman" w:cs="Times New Roman"/>
          <w:sz w:val="24"/>
          <w:szCs w:val="24"/>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991295" w:rsidRPr="00D82D18" w:rsidRDefault="00991295" w:rsidP="00991295">
      <w:pPr>
        <w:ind w:firstLine="540"/>
        <w:rPr>
          <w:rFonts w:ascii="Times New Roman" w:hAnsi="Times New Roman" w:cs="Times New Roman"/>
        </w:rPr>
      </w:pPr>
      <w:r w:rsidRPr="00D82D18">
        <w:rPr>
          <w:rFonts w:ascii="Times New Roman" w:hAnsi="Times New Roman" w:cs="Times New Roman"/>
        </w:rPr>
        <w:t>1.1.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991295" w:rsidRPr="00D82D18" w:rsidRDefault="00991295" w:rsidP="00991295">
      <w:pPr>
        <w:pStyle w:val="ConsPlusNormal"/>
        <w:ind w:firstLine="540"/>
        <w:rPr>
          <w:rFonts w:ascii="Times New Roman" w:hAnsi="Times New Roman" w:cs="Times New Roman"/>
          <w:sz w:val="24"/>
          <w:szCs w:val="24"/>
        </w:rPr>
      </w:pPr>
      <w:r w:rsidRPr="00D82D18">
        <w:rPr>
          <w:rFonts w:ascii="Times New Roman" w:hAnsi="Times New Roman" w:cs="Times New Roman"/>
          <w:sz w:val="24"/>
          <w:szCs w:val="24"/>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991295" w:rsidRPr="00D82D18" w:rsidRDefault="00991295" w:rsidP="00991295">
      <w:pPr>
        <w:pStyle w:val="ConsPlusNormal"/>
        <w:ind w:firstLine="540"/>
        <w:rPr>
          <w:rFonts w:ascii="Times New Roman" w:hAnsi="Times New Roman" w:cs="Times New Roman"/>
          <w:sz w:val="24"/>
          <w:szCs w:val="24"/>
        </w:rPr>
      </w:pPr>
      <w:r w:rsidRPr="00D82D18">
        <w:rPr>
          <w:rFonts w:ascii="Times New Roman" w:hAnsi="Times New Roman" w:cs="Times New Roman"/>
          <w:sz w:val="24"/>
          <w:szCs w:val="24"/>
        </w:rPr>
        <w:t>3. В градостроительном плане земельного участка содержится информация:</w:t>
      </w:r>
    </w:p>
    <w:p w:rsidR="00991295" w:rsidRPr="00D82D18" w:rsidRDefault="00991295" w:rsidP="00991295">
      <w:pPr>
        <w:pStyle w:val="ConsPlusNormal"/>
        <w:ind w:firstLine="540"/>
        <w:rPr>
          <w:rFonts w:ascii="Times New Roman" w:hAnsi="Times New Roman" w:cs="Times New Roman"/>
          <w:sz w:val="24"/>
          <w:szCs w:val="24"/>
        </w:rPr>
      </w:pPr>
      <w:r w:rsidRPr="00D82D18">
        <w:rPr>
          <w:rFonts w:ascii="Times New Roman" w:hAnsi="Times New Roman" w:cs="Times New Roman"/>
          <w:sz w:val="24"/>
          <w:szCs w:val="24"/>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991295" w:rsidRPr="00D82D18" w:rsidRDefault="00991295" w:rsidP="00991295">
      <w:pPr>
        <w:ind w:firstLine="540"/>
        <w:rPr>
          <w:rFonts w:ascii="Times New Roman" w:hAnsi="Times New Roman" w:cs="Times New Roman"/>
        </w:rPr>
      </w:pPr>
      <w:r w:rsidRPr="00D82D18">
        <w:rPr>
          <w:rFonts w:ascii="Times New Roman" w:hAnsi="Times New Roman" w:cs="Times New Roman"/>
        </w:rPr>
        <w:t>2) о границах земельного участка и о кадастровом номере земельного участка (при его наличии) или в случае, предусмотренном частью 1.1 настоящей статьи, о границах образуемого земельного участка, указанных в утвержденной схеме расположения земельного участка или земельных участков на кадастровом плане территории;</w:t>
      </w:r>
    </w:p>
    <w:p w:rsidR="00991295" w:rsidRPr="00D82D18" w:rsidRDefault="00991295" w:rsidP="00991295">
      <w:pPr>
        <w:pStyle w:val="ConsPlusNormal"/>
        <w:ind w:firstLine="540"/>
        <w:rPr>
          <w:rFonts w:ascii="Times New Roman" w:hAnsi="Times New Roman" w:cs="Times New Roman"/>
          <w:sz w:val="24"/>
          <w:szCs w:val="24"/>
        </w:rPr>
      </w:pPr>
      <w:r w:rsidRPr="00D82D18">
        <w:rPr>
          <w:rFonts w:ascii="Times New Roman" w:hAnsi="Times New Roman" w:cs="Times New Roman"/>
          <w:sz w:val="24"/>
          <w:szCs w:val="24"/>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rsidR="00991295" w:rsidRPr="00D82D18" w:rsidRDefault="00991295" w:rsidP="00991295">
      <w:pPr>
        <w:pStyle w:val="ConsPlusNormal"/>
        <w:ind w:firstLine="540"/>
        <w:rPr>
          <w:rFonts w:ascii="Times New Roman" w:hAnsi="Times New Roman" w:cs="Times New Roman"/>
          <w:sz w:val="24"/>
          <w:szCs w:val="24"/>
        </w:rPr>
      </w:pPr>
      <w:r w:rsidRPr="00D82D18">
        <w:rPr>
          <w:rFonts w:ascii="Times New Roman" w:hAnsi="Times New Roman" w:cs="Times New Roman"/>
          <w:sz w:val="24"/>
          <w:szCs w:val="24"/>
        </w:rPr>
        <w:t>4) о минимальных отступах от границ земельного участка, в пределах которых разрешается строительство объектов капитального строительства;</w:t>
      </w:r>
    </w:p>
    <w:p w:rsidR="00991295" w:rsidRPr="00D82D18" w:rsidRDefault="00991295" w:rsidP="00991295">
      <w:pPr>
        <w:pStyle w:val="ConsPlusNormal"/>
        <w:ind w:firstLine="540"/>
        <w:rPr>
          <w:rFonts w:ascii="Times New Roman" w:hAnsi="Times New Roman" w:cs="Times New Roman"/>
          <w:sz w:val="24"/>
          <w:szCs w:val="24"/>
        </w:rPr>
      </w:pPr>
      <w:r w:rsidRPr="00D82D18">
        <w:rPr>
          <w:rFonts w:ascii="Times New Roman" w:hAnsi="Times New Roman" w:cs="Times New Roman"/>
          <w:sz w:val="24"/>
          <w:szCs w:val="24"/>
        </w:rPr>
        <w:t>5) об основных, условно разрешенных и вспомогательных видах разрешенного использования земельного участка, установленных в соответствии с настоящим Кодексом, иным федеральным законом;</w:t>
      </w:r>
    </w:p>
    <w:p w:rsidR="00991295" w:rsidRPr="00D82D18" w:rsidRDefault="00991295" w:rsidP="00991295">
      <w:pPr>
        <w:pStyle w:val="ConsPlusNormal"/>
        <w:ind w:firstLine="540"/>
        <w:rPr>
          <w:rFonts w:ascii="Times New Roman" w:hAnsi="Times New Roman" w:cs="Times New Roman"/>
          <w:sz w:val="24"/>
          <w:szCs w:val="24"/>
        </w:rPr>
      </w:pPr>
      <w:r w:rsidRPr="00D82D18">
        <w:rPr>
          <w:rFonts w:ascii="Times New Roman" w:hAnsi="Times New Roman" w:cs="Times New Roman"/>
          <w:sz w:val="24"/>
          <w:szCs w:val="24"/>
        </w:rPr>
        <w:lastRenderedPageBreak/>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991295" w:rsidRPr="00D82D18" w:rsidRDefault="00991295" w:rsidP="00991295">
      <w:pPr>
        <w:pStyle w:val="ConsPlusNormal"/>
        <w:ind w:firstLine="540"/>
        <w:rPr>
          <w:rFonts w:ascii="Times New Roman" w:hAnsi="Times New Roman" w:cs="Times New Roman"/>
          <w:sz w:val="24"/>
          <w:szCs w:val="24"/>
        </w:rPr>
      </w:pPr>
      <w:r w:rsidRPr="00D82D18">
        <w:rPr>
          <w:rFonts w:ascii="Times New Roman" w:hAnsi="Times New Roman" w:cs="Times New Roman"/>
          <w:sz w:val="24"/>
          <w:szCs w:val="24"/>
        </w:rPr>
        <w:t xml:space="preserve">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w:t>
      </w:r>
      <w:hyperlink w:anchor="Par1511" w:tooltip="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 w:history="1">
        <w:r w:rsidRPr="00D82D18">
          <w:rPr>
            <w:rFonts w:ascii="Times New Roman" w:hAnsi="Times New Roman" w:cs="Times New Roman"/>
            <w:sz w:val="24"/>
            <w:szCs w:val="24"/>
          </w:rPr>
          <w:t>частью 7 статьи 14</w:t>
        </w:r>
      </w:hyperlink>
      <w:r w:rsidRPr="00D82D18">
        <w:rPr>
          <w:rFonts w:ascii="Times New Roman" w:hAnsi="Times New Roman" w:cs="Times New Roman"/>
          <w:sz w:val="24"/>
          <w:szCs w:val="24"/>
        </w:rPr>
        <w:t xml:space="preserve"> настоящих Правил,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w:t>
      </w:r>
      <w:hyperlink w:anchor="Par4573" w:tooltip="7.1)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 w:history="1">
        <w:r w:rsidRPr="00D82D18">
          <w:rPr>
            <w:rFonts w:ascii="Times New Roman" w:hAnsi="Times New Roman" w:cs="Times New Roman"/>
            <w:sz w:val="24"/>
            <w:szCs w:val="24"/>
          </w:rPr>
          <w:t>пунктом 7.1</w:t>
        </w:r>
      </w:hyperlink>
      <w:r w:rsidRPr="00D82D18">
        <w:rPr>
          <w:rFonts w:ascii="Times New Roman" w:hAnsi="Times New Roman" w:cs="Times New Roman"/>
          <w:sz w:val="24"/>
          <w:szCs w:val="24"/>
        </w:rPr>
        <w:t xml:space="preserve"> настоящей части;</w:t>
      </w:r>
    </w:p>
    <w:p w:rsidR="00991295" w:rsidRPr="00D82D18" w:rsidRDefault="00991295" w:rsidP="00991295">
      <w:pPr>
        <w:pStyle w:val="ConsPlusNormal"/>
        <w:ind w:firstLine="540"/>
        <w:rPr>
          <w:rFonts w:ascii="Times New Roman" w:hAnsi="Times New Roman" w:cs="Times New Roman"/>
          <w:sz w:val="24"/>
          <w:szCs w:val="24"/>
        </w:rPr>
      </w:pPr>
      <w:r w:rsidRPr="00D82D18">
        <w:rPr>
          <w:rFonts w:ascii="Times New Roman" w:hAnsi="Times New Roman" w:cs="Times New Roman"/>
          <w:sz w:val="24"/>
          <w:szCs w:val="24"/>
        </w:rPr>
        <w:t>7.1)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rsidR="00991295" w:rsidRPr="00D82D18" w:rsidRDefault="00991295" w:rsidP="00991295">
      <w:pPr>
        <w:pStyle w:val="ConsPlusNormal"/>
        <w:ind w:firstLine="540"/>
        <w:rPr>
          <w:rFonts w:ascii="Times New Roman" w:hAnsi="Times New Roman" w:cs="Times New Roman"/>
          <w:sz w:val="24"/>
          <w:szCs w:val="24"/>
        </w:rPr>
      </w:pPr>
      <w:r w:rsidRPr="00D82D18">
        <w:rPr>
          <w:rFonts w:ascii="Times New Roman" w:hAnsi="Times New Roman" w:cs="Times New Roman"/>
          <w:sz w:val="24"/>
          <w:szCs w:val="24"/>
        </w:rP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p w:rsidR="00991295" w:rsidRPr="00D82D18" w:rsidRDefault="00991295" w:rsidP="00991295">
      <w:pPr>
        <w:pStyle w:val="ConsPlusNormal"/>
        <w:ind w:firstLine="540"/>
        <w:rPr>
          <w:rFonts w:ascii="Times New Roman" w:hAnsi="Times New Roman" w:cs="Times New Roman"/>
          <w:sz w:val="24"/>
          <w:szCs w:val="24"/>
        </w:rPr>
      </w:pPr>
      <w:r w:rsidRPr="00D82D18">
        <w:rPr>
          <w:rFonts w:ascii="Times New Roman" w:hAnsi="Times New Roman" w:cs="Times New Roman"/>
          <w:sz w:val="24"/>
          <w:szCs w:val="24"/>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rsidR="00991295" w:rsidRPr="00D82D18" w:rsidRDefault="00991295" w:rsidP="00991295">
      <w:pPr>
        <w:pStyle w:val="ConsPlusNormal"/>
        <w:ind w:firstLine="540"/>
        <w:rPr>
          <w:rFonts w:ascii="Times New Roman" w:hAnsi="Times New Roman" w:cs="Times New Roman"/>
          <w:sz w:val="24"/>
          <w:szCs w:val="24"/>
        </w:rPr>
      </w:pPr>
      <w:r w:rsidRPr="00D82D18">
        <w:rPr>
          <w:rFonts w:ascii="Times New Roman" w:hAnsi="Times New Roman" w:cs="Times New Roman"/>
          <w:sz w:val="24"/>
          <w:szCs w:val="24"/>
        </w:rPr>
        <w:t>10) о границах зон с особыми условиями использования территорий, если земельный участок полностью или частично расположен в границах таких зон;</w:t>
      </w:r>
    </w:p>
    <w:p w:rsidR="00991295" w:rsidRPr="00D82D18" w:rsidRDefault="00991295" w:rsidP="00991295">
      <w:pPr>
        <w:pStyle w:val="ConsPlusNormal"/>
        <w:ind w:firstLine="540"/>
        <w:rPr>
          <w:rFonts w:ascii="Times New Roman" w:hAnsi="Times New Roman" w:cs="Times New Roman"/>
          <w:sz w:val="24"/>
          <w:szCs w:val="24"/>
        </w:rPr>
      </w:pPr>
      <w:r w:rsidRPr="00D82D18">
        <w:rPr>
          <w:rFonts w:ascii="Times New Roman" w:hAnsi="Times New Roman" w:cs="Times New Roman"/>
          <w:sz w:val="24"/>
          <w:szCs w:val="24"/>
        </w:rPr>
        <w:t>11) о границах публичных сервитутов;</w:t>
      </w:r>
    </w:p>
    <w:p w:rsidR="00991295" w:rsidRPr="00D82D18" w:rsidRDefault="00991295" w:rsidP="00991295">
      <w:pPr>
        <w:pStyle w:val="ConsPlusNormal"/>
        <w:ind w:firstLine="540"/>
        <w:rPr>
          <w:rFonts w:ascii="Times New Roman" w:hAnsi="Times New Roman" w:cs="Times New Roman"/>
          <w:sz w:val="24"/>
          <w:szCs w:val="24"/>
        </w:rPr>
      </w:pPr>
      <w:r w:rsidRPr="00D82D18">
        <w:rPr>
          <w:rFonts w:ascii="Times New Roman" w:hAnsi="Times New Roman" w:cs="Times New Roman"/>
          <w:sz w:val="24"/>
          <w:szCs w:val="24"/>
        </w:rPr>
        <w:t>12) о номере и (или) наименовании элемента планировочной структуры, в границах которого расположен земельный участок;</w:t>
      </w:r>
    </w:p>
    <w:p w:rsidR="00991295" w:rsidRPr="00D82D18" w:rsidRDefault="00991295" w:rsidP="00991295">
      <w:pPr>
        <w:pStyle w:val="ConsPlusNormal"/>
        <w:ind w:firstLine="540"/>
        <w:rPr>
          <w:rFonts w:ascii="Times New Roman" w:hAnsi="Times New Roman" w:cs="Times New Roman"/>
          <w:sz w:val="24"/>
          <w:szCs w:val="24"/>
        </w:rPr>
      </w:pPr>
      <w:r w:rsidRPr="00D82D18">
        <w:rPr>
          <w:rFonts w:ascii="Times New Roman" w:hAnsi="Times New Roman" w:cs="Times New Roman"/>
          <w:sz w:val="24"/>
          <w:szCs w:val="24"/>
        </w:rP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rsidR="00991295" w:rsidRPr="00D82D18" w:rsidRDefault="00991295" w:rsidP="00991295">
      <w:pPr>
        <w:pStyle w:val="ConsPlusNormal"/>
        <w:ind w:firstLine="540"/>
        <w:rPr>
          <w:rFonts w:ascii="Times New Roman" w:hAnsi="Times New Roman" w:cs="Times New Roman"/>
          <w:sz w:val="24"/>
          <w:szCs w:val="24"/>
        </w:rPr>
      </w:pPr>
      <w:r w:rsidRPr="00D82D18">
        <w:rPr>
          <w:rFonts w:ascii="Times New Roman" w:hAnsi="Times New Roman" w:cs="Times New Roman"/>
          <w:sz w:val="24"/>
          <w:szCs w:val="24"/>
        </w:rPr>
        <w:t>14) о наличии или отсутствии в границах земельного участка объектов культурного наследия, о границах территорий таких объектов;</w:t>
      </w:r>
    </w:p>
    <w:p w:rsidR="00991295" w:rsidRPr="00D82D18" w:rsidRDefault="00991295" w:rsidP="00991295">
      <w:pPr>
        <w:pStyle w:val="ConsPlusNormal"/>
        <w:ind w:firstLine="540"/>
        <w:rPr>
          <w:rFonts w:ascii="Times New Roman" w:hAnsi="Times New Roman" w:cs="Times New Roman"/>
          <w:sz w:val="24"/>
          <w:szCs w:val="24"/>
        </w:rPr>
      </w:pPr>
      <w:r w:rsidRPr="00D82D18">
        <w:rPr>
          <w:rFonts w:ascii="Times New Roman" w:hAnsi="Times New Roman" w:cs="Times New Roman"/>
          <w:sz w:val="24"/>
          <w:szCs w:val="24"/>
        </w:rPr>
        <w:t>15)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rsidR="00991295" w:rsidRPr="00D82D18" w:rsidRDefault="00991295" w:rsidP="00991295">
      <w:pPr>
        <w:pStyle w:val="ConsPlusNormal"/>
        <w:ind w:firstLine="540"/>
        <w:rPr>
          <w:rFonts w:ascii="Times New Roman" w:hAnsi="Times New Roman" w:cs="Times New Roman"/>
          <w:sz w:val="24"/>
          <w:szCs w:val="24"/>
        </w:rPr>
      </w:pPr>
      <w:r w:rsidRPr="00D82D18">
        <w:rPr>
          <w:rFonts w:ascii="Times New Roman" w:hAnsi="Times New Roman" w:cs="Times New Roman"/>
          <w:sz w:val="24"/>
          <w:szCs w:val="24"/>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rsidR="00991295" w:rsidRPr="00D82D18" w:rsidRDefault="00991295" w:rsidP="00991295">
      <w:pPr>
        <w:pStyle w:val="ConsPlusNormal"/>
        <w:ind w:firstLine="540"/>
        <w:rPr>
          <w:rFonts w:ascii="Times New Roman" w:hAnsi="Times New Roman" w:cs="Times New Roman"/>
          <w:sz w:val="24"/>
          <w:szCs w:val="24"/>
        </w:rPr>
      </w:pPr>
      <w:r w:rsidRPr="00D82D18">
        <w:rPr>
          <w:rFonts w:ascii="Times New Roman" w:hAnsi="Times New Roman" w:cs="Times New Roman"/>
          <w:sz w:val="24"/>
          <w:szCs w:val="24"/>
        </w:rPr>
        <w:t>17) о красных линиях.</w:t>
      </w:r>
    </w:p>
    <w:p w:rsidR="00991295" w:rsidRPr="00D82D18" w:rsidRDefault="00991295" w:rsidP="00991295">
      <w:pPr>
        <w:ind w:firstLine="540"/>
        <w:rPr>
          <w:rFonts w:ascii="Times New Roman" w:hAnsi="Times New Roman" w:cs="Times New Roman"/>
        </w:rPr>
      </w:pPr>
      <w:r w:rsidRPr="00D82D18">
        <w:rPr>
          <w:rFonts w:ascii="Times New Roman" w:hAnsi="Times New Roman" w:cs="Times New Roman"/>
        </w:rPr>
        <w:t xml:space="preserve">4. </w:t>
      </w:r>
      <w:bookmarkStart w:id="115" w:name="Par3873"/>
      <w:bookmarkEnd w:id="115"/>
      <w:r w:rsidRPr="00D82D18">
        <w:rPr>
          <w:rFonts w:ascii="Times New Roman" w:hAnsi="Times New Roman" w:cs="Times New Roman"/>
        </w:rPr>
        <w:t xml:space="preserve">В случае, если в соответствии с настоящим Кодексом, иными федеральными законами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 о развитии застроенной территории или о комплексном развитии территории по инициативе органа местного самоуправления, выдача градостроительного плана земельного участка допускается только при наличии документации по планировке территории, </w:t>
      </w:r>
      <w:r w:rsidRPr="00D82D18">
        <w:rPr>
          <w:rFonts w:ascii="Times New Roman" w:hAnsi="Times New Roman" w:cs="Times New Roman"/>
        </w:rPr>
        <w:lastRenderedPageBreak/>
        <w:t>утвержденной в соответствии с договором о развитии застроенной территории или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w:t>
      </w:r>
    </w:p>
    <w:p w:rsidR="00991295" w:rsidRPr="00D82D18" w:rsidRDefault="00991295" w:rsidP="00991295">
      <w:pPr>
        <w:ind w:firstLine="540"/>
        <w:rPr>
          <w:rFonts w:ascii="Times New Roman" w:hAnsi="Times New Roman" w:cs="Times New Roman"/>
        </w:rPr>
      </w:pPr>
      <w:r w:rsidRPr="00D82D18">
        <w:rPr>
          <w:rFonts w:ascii="Times New Roman" w:hAnsi="Times New Roman" w:cs="Times New Roman"/>
        </w:rPr>
        <w:t>5. В целях получения градостроительного плана земельного участка правообладатель земельного участка, иное лицо в случае, предусмотренном частью 1.1 настоящей статьи, обращаются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подано заявителем через многофункциональный центр.</w:t>
      </w:r>
    </w:p>
    <w:p w:rsidR="00991295" w:rsidRPr="00D82D18" w:rsidRDefault="00991295" w:rsidP="00991295">
      <w:pPr>
        <w:pStyle w:val="ConsPlusNormal"/>
        <w:ind w:firstLine="540"/>
        <w:rPr>
          <w:rFonts w:ascii="Times New Roman" w:hAnsi="Times New Roman" w:cs="Times New Roman"/>
          <w:sz w:val="24"/>
          <w:szCs w:val="24"/>
        </w:rPr>
      </w:pPr>
      <w:r w:rsidRPr="00D82D18">
        <w:rPr>
          <w:rFonts w:ascii="Times New Roman" w:hAnsi="Times New Roman" w:cs="Times New Roman"/>
          <w:sz w:val="24"/>
          <w:szCs w:val="24"/>
        </w:rPr>
        <w:t xml:space="preserve">6. Орган местного самоуправления в течение двадцати рабочих дней после получения заявления, указанного в </w:t>
      </w:r>
      <w:hyperlink w:anchor="Par3873" w:tooltip="5. В целях получения градостроительного плана земельного участка правообладатель земельного участка обращае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 w:history="1">
        <w:r w:rsidRPr="00D82D18">
          <w:rPr>
            <w:rFonts w:ascii="Times New Roman" w:hAnsi="Times New Roman" w:cs="Times New Roman"/>
            <w:sz w:val="24"/>
            <w:szCs w:val="24"/>
          </w:rPr>
          <w:t>части 5</w:t>
        </w:r>
      </w:hyperlink>
      <w:r w:rsidRPr="00D82D18">
        <w:rPr>
          <w:rFonts w:ascii="Times New Roman" w:hAnsi="Times New Roman" w:cs="Times New Roman"/>
          <w:sz w:val="24"/>
          <w:szCs w:val="24"/>
        </w:rPr>
        <w:t xml:space="preserve">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w:t>
      </w:r>
    </w:p>
    <w:p w:rsidR="00991295" w:rsidRPr="00D82D18" w:rsidRDefault="00991295" w:rsidP="00991295">
      <w:pPr>
        <w:pStyle w:val="ConsPlusNormal"/>
        <w:ind w:firstLine="540"/>
        <w:rPr>
          <w:rFonts w:ascii="Times New Roman" w:hAnsi="Times New Roman" w:cs="Times New Roman"/>
          <w:sz w:val="24"/>
          <w:szCs w:val="24"/>
        </w:rPr>
      </w:pPr>
      <w:r w:rsidRPr="00D82D18">
        <w:rPr>
          <w:rFonts w:ascii="Times New Roman" w:hAnsi="Times New Roman" w:cs="Times New Roman"/>
          <w:sz w:val="24"/>
          <w:szCs w:val="24"/>
        </w:rPr>
        <w:t xml:space="preserve">7. 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Указанные технические условия подлежат представлению в орган местного самоуправления в срок, установленный </w:t>
      </w:r>
      <w:hyperlink w:anchor="Par2147" w:tooltip="7. 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технических условий, а также информация о плате з" w:history="1">
        <w:r w:rsidRPr="00D82D18">
          <w:rPr>
            <w:rFonts w:ascii="Times New Roman" w:hAnsi="Times New Roman" w:cs="Times New Roman"/>
            <w:sz w:val="24"/>
            <w:szCs w:val="24"/>
          </w:rPr>
          <w:t>частью 7 статьи 48</w:t>
        </w:r>
      </w:hyperlink>
      <w:r w:rsidRPr="00D82D18">
        <w:rPr>
          <w:rFonts w:ascii="Times New Roman" w:hAnsi="Times New Roman" w:cs="Times New Roman"/>
          <w:sz w:val="24"/>
          <w:szCs w:val="24"/>
        </w:rPr>
        <w:t xml:space="preserve"> Градостроительного Кодекса РФ.</w:t>
      </w:r>
    </w:p>
    <w:p w:rsidR="00991295" w:rsidRPr="00D82D18" w:rsidRDefault="00991295" w:rsidP="00991295">
      <w:pPr>
        <w:ind w:firstLine="540"/>
        <w:rPr>
          <w:rFonts w:ascii="Times New Roman" w:hAnsi="Times New Roman" w:cs="Times New Roman"/>
        </w:rPr>
      </w:pPr>
      <w:r w:rsidRPr="00D82D18">
        <w:rPr>
          <w:rFonts w:ascii="Times New Roman" w:hAnsi="Times New Roman" w:cs="Times New Roman"/>
        </w:rPr>
        <w:t>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 и в документации по планировке территории (при наличии такой документации). Информация о цели использования земельного участка при ее наличии в заявлении о выдаче градостроительного плана земельного участка, за исключением случая, если такая информация о цели использования земельного участка не соответствует правилам землепользования и застройки, или сведения из правил землепользования и застройки и (или) документации по планировке территории предоставляются организациям, осуществляющим эксплуатацию сетей инженерно-технического обеспечения, органами местного самоуправления в составе запроса, указанного в части 7 настоящей статьи.</w:t>
      </w:r>
    </w:p>
    <w:p w:rsidR="00991295" w:rsidRPr="00D82D18" w:rsidRDefault="00991295" w:rsidP="00991295">
      <w:pPr>
        <w:ind w:firstLine="540"/>
        <w:rPr>
          <w:rFonts w:ascii="Times New Roman" w:hAnsi="Times New Roman" w:cs="Times New Roman"/>
        </w:rPr>
      </w:pPr>
      <w:r w:rsidRPr="00D82D18">
        <w:rPr>
          <w:rFonts w:ascii="Times New Roman" w:hAnsi="Times New Roman" w:cs="Times New Roman"/>
        </w:rPr>
        <w:t>9. Форма градостроительного плана земельного участка, порядок ее заполнения, порядок присвоения номеров градостроительным планам земельных участков устанавливаются уполномоченным Правительством Российской Федерации федеральным органом исполнительной власти.</w:t>
      </w:r>
    </w:p>
    <w:p w:rsidR="00991295" w:rsidRPr="00D82D18" w:rsidRDefault="00991295" w:rsidP="00991295">
      <w:pPr>
        <w:pStyle w:val="ConsPlusNormal"/>
        <w:ind w:firstLine="540"/>
        <w:rPr>
          <w:rFonts w:ascii="Times New Roman" w:hAnsi="Times New Roman" w:cs="Times New Roman"/>
          <w:sz w:val="24"/>
          <w:szCs w:val="24"/>
        </w:rPr>
      </w:pPr>
      <w:r w:rsidRPr="00D82D18">
        <w:rPr>
          <w:rFonts w:ascii="Times New Roman" w:hAnsi="Times New Roman" w:cs="Times New Roman"/>
          <w:sz w:val="24"/>
          <w:szCs w:val="24"/>
        </w:rPr>
        <w:t>10.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rsidR="00991295" w:rsidRPr="00D82D18" w:rsidRDefault="00991295" w:rsidP="00991295">
      <w:pPr>
        <w:ind w:firstLine="540"/>
        <w:rPr>
          <w:rFonts w:ascii="Verdana" w:hAnsi="Verdana" w:cs="Times New Roman"/>
          <w:sz w:val="21"/>
          <w:szCs w:val="21"/>
        </w:rPr>
      </w:pPr>
      <w:r w:rsidRPr="00D82D18">
        <w:rPr>
          <w:rFonts w:ascii="Times New Roman" w:hAnsi="Times New Roman" w:cs="Times New Roman"/>
        </w:rPr>
        <w:t>11. В случае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участков не требуется. При прохождении в течение срока, установленного частью 10 настоящей статьи, процедур, включенных в исчерпывающие перечни процедур в сферах строительства, в указанном случае используется градостроительный план исходного земельного участка.</w:t>
      </w:r>
    </w:p>
    <w:p w:rsidR="002A6500" w:rsidRPr="00D82D18" w:rsidRDefault="002A6500" w:rsidP="00991295">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16" w:name="_Toc25928583"/>
      <w:r w:rsidRPr="00D82D18">
        <w:rPr>
          <w:rFonts w:ascii="Times New Roman" w:eastAsiaTheme="majorEastAsia" w:hAnsi="Times New Roman" w:cs="Times New Roman"/>
          <w:color w:val="auto"/>
          <w:lang w:eastAsia="en-US"/>
        </w:rPr>
        <w:t xml:space="preserve">Статья 24. Согласование </w:t>
      </w:r>
      <w:r w:rsidR="0071791C" w:rsidRPr="00D82D18">
        <w:rPr>
          <w:rFonts w:ascii="Times New Roman" w:eastAsiaTheme="majorEastAsia" w:hAnsi="Times New Roman" w:cs="Times New Roman"/>
          <w:color w:val="auto"/>
          <w:lang w:eastAsia="en-US"/>
        </w:rPr>
        <w:t>архитектурно-градостроительного</w:t>
      </w:r>
      <w:r w:rsidR="00991295" w:rsidRPr="00D82D18">
        <w:rPr>
          <w:rFonts w:ascii="Times New Roman" w:eastAsiaTheme="majorEastAsia" w:hAnsi="Times New Roman" w:cs="Times New Roman"/>
          <w:color w:val="auto"/>
          <w:lang w:eastAsia="en-US"/>
        </w:rPr>
        <w:t xml:space="preserve"> </w:t>
      </w:r>
      <w:r w:rsidRPr="00D82D18">
        <w:rPr>
          <w:rFonts w:ascii="Times New Roman" w:eastAsiaTheme="majorEastAsia" w:hAnsi="Times New Roman" w:cs="Times New Roman"/>
          <w:color w:val="auto"/>
          <w:lang w:eastAsia="en-US"/>
        </w:rPr>
        <w:t>облика</w:t>
      </w:r>
      <w:bookmarkEnd w:id="116"/>
    </w:p>
    <w:p w:rsidR="002E7A59" w:rsidRPr="00D82D18" w:rsidRDefault="002E7A59" w:rsidP="002E7A59">
      <w:pPr>
        <w:rPr>
          <w:rFonts w:ascii="Times New Roman" w:hAnsi="Times New Roman" w:cs="Times New Roman"/>
        </w:rPr>
      </w:pPr>
      <w:r w:rsidRPr="00D82D18">
        <w:rPr>
          <w:rFonts w:ascii="Times New Roman" w:hAnsi="Times New Roman" w:cs="Times New Roman"/>
        </w:rPr>
        <w:t>1. Порядок рассмотрения архитектурно-градостроительного облика объекта капитального строительства и выдача решения о согласовании архитектурно-</w:t>
      </w:r>
      <w:r w:rsidRPr="00D82D18">
        <w:rPr>
          <w:rFonts w:ascii="Times New Roman" w:hAnsi="Times New Roman" w:cs="Times New Roman"/>
        </w:rPr>
        <w:lastRenderedPageBreak/>
        <w:t>градостроительного облика объекта капитального строительства на территории Краснодарского края утвержден приказом департамента по архитектуре и градостроительству Краснодарского края от 26 июня 2016 года №</w:t>
      </w:r>
      <w:r w:rsidR="000806F7" w:rsidRPr="00D82D18">
        <w:rPr>
          <w:rFonts w:ascii="Times New Roman" w:hAnsi="Times New Roman" w:cs="Times New Roman"/>
        </w:rPr>
        <w:t xml:space="preserve"> </w:t>
      </w:r>
      <w:r w:rsidRPr="00D82D18">
        <w:rPr>
          <w:rFonts w:ascii="Times New Roman" w:hAnsi="Times New Roman" w:cs="Times New Roman"/>
        </w:rPr>
        <w:t>167 в соответствии с постановлением Правительства Российской Федерации от 30 апреля 2014 года №</w:t>
      </w:r>
      <w:r w:rsidR="000806F7" w:rsidRPr="00D82D18">
        <w:rPr>
          <w:rFonts w:ascii="Times New Roman" w:hAnsi="Times New Roman" w:cs="Times New Roman"/>
        </w:rPr>
        <w:t xml:space="preserve"> </w:t>
      </w:r>
      <w:r w:rsidRPr="00D82D18">
        <w:rPr>
          <w:rFonts w:ascii="Times New Roman" w:hAnsi="Times New Roman" w:cs="Times New Roman"/>
        </w:rPr>
        <w:t>403 «Об исчерпывающем перечне процедур в сфере жилищного строительства»</w:t>
      </w:r>
    </w:p>
    <w:p w:rsidR="002E7A59" w:rsidRPr="00D82D18" w:rsidRDefault="002E7A59" w:rsidP="002E7A59">
      <w:pPr>
        <w:rPr>
          <w:rFonts w:ascii="Times New Roman" w:hAnsi="Times New Roman" w:cs="Times New Roman"/>
        </w:rPr>
      </w:pPr>
      <w:r w:rsidRPr="00D82D18">
        <w:rPr>
          <w:rFonts w:ascii="Times New Roman" w:hAnsi="Times New Roman" w:cs="Times New Roman"/>
        </w:rPr>
        <w:t>2. Основными целями рассмотрения архитектурно-градостроительного облика объекта капитального строительства являются:</w:t>
      </w:r>
    </w:p>
    <w:p w:rsidR="002E7A59" w:rsidRPr="00D82D18" w:rsidRDefault="002E7A59" w:rsidP="002E7A59">
      <w:pPr>
        <w:rPr>
          <w:rFonts w:ascii="Times New Roman" w:hAnsi="Times New Roman" w:cs="Times New Roman"/>
        </w:rPr>
      </w:pPr>
      <w:r w:rsidRPr="00D82D18">
        <w:rPr>
          <w:rFonts w:ascii="Times New Roman" w:hAnsi="Times New Roman" w:cs="Times New Roman"/>
        </w:rPr>
        <w:t>обеспечение пространственной интеграции, композиционной гармонизации, средового разнообразия в структуре застройки муниципальных образований Краснодарского края;</w:t>
      </w:r>
    </w:p>
    <w:p w:rsidR="002E7A59" w:rsidRPr="00D82D18" w:rsidRDefault="002E7A59" w:rsidP="002E7A59">
      <w:pPr>
        <w:rPr>
          <w:rFonts w:ascii="Times New Roman" w:hAnsi="Times New Roman" w:cs="Times New Roman"/>
        </w:rPr>
      </w:pPr>
      <w:r w:rsidRPr="00D82D18">
        <w:rPr>
          <w:rFonts w:ascii="Times New Roman" w:hAnsi="Times New Roman" w:cs="Times New Roman"/>
        </w:rPr>
        <w:t>формирование силуэта, архитектурно-художественного облика и средовых характеристик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стандартов качества организации жилых, общественных, производственных и рекреационных территорий;</w:t>
      </w:r>
    </w:p>
    <w:p w:rsidR="002E7A59" w:rsidRPr="00D82D18" w:rsidRDefault="002E7A59" w:rsidP="002E7A59">
      <w:pPr>
        <w:rPr>
          <w:rFonts w:ascii="Times New Roman" w:hAnsi="Times New Roman" w:cs="Times New Roman"/>
        </w:rPr>
      </w:pPr>
      <w:r w:rsidRPr="00D82D18">
        <w:rPr>
          <w:rFonts w:ascii="Times New Roman" w:hAnsi="Times New Roman" w:cs="Times New Roman"/>
        </w:rPr>
        <w:t>обеспечение пространственной связности отдельных элементов планировочной структуры в условиях необходимости повышения эффективности использования территорий Краснодарского края.</w:t>
      </w:r>
    </w:p>
    <w:p w:rsidR="002E7A59" w:rsidRPr="00D82D18" w:rsidRDefault="002E7A59" w:rsidP="002E7A59">
      <w:pPr>
        <w:rPr>
          <w:rFonts w:ascii="Times New Roman" w:hAnsi="Times New Roman" w:cs="Times New Roman"/>
        </w:rPr>
      </w:pPr>
      <w:r w:rsidRPr="00D82D18">
        <w:rPr>
          <w:rFonts w:ascii="Times New Roman" w:hAnsi="Times New Roman" w:cs="Times New Roman"/>
        </w:rPr>
        <w:t>3. Достижение целей, указанных в пункте 1 настоящей статьи, осуществляется путем проведения оценки архитектурно-градостроительного облика объекта капитального строительства с учетом:</w:t>
      </w:r>
    </w:p>
    <w:p w:rsidR="002E7A59" w:rsidRPr="00D82D18" w:rsidRDefault="002E7A59" w:rsidP="002E7A59">
      <w:pPr>
        <w:rPr>
          <w:rFonts w:ascii="Times New Roman" w:hAnsi="Times New Roman" w:cs="Times New Roman"/>
        </w:rPr>
      </w:pPr>
      <w:r w:rsidRPr="00D82D18">
        <w:rPr>
          <w:rFonts w:ascii="Times New Roman" w:hAnsi="Times New Roman" w:cs="Times New Roman"/>
        </w:rPr>
        <w:t>соответствия параметров объекта капитального строительства нормативной документации, регламентирующей градостроительную деятельность на территории размещения объекта капитального строительства, и градостроительному плану земельного участка;</w:t>
      </w:r>
    </w:p>
    <w:p w:rsidR="002E7A59" w:rsidRPr="00D82D18" w:rsidRDefault="002E7A59" w:rsidP="002E7A59">
      <w:pPr>
        <w:rPr>
          <w:rFonts w:ascii="Times New Roman" w:hAnsi="Times New Roman" w:cs="Times New Roman"/>
        </w:rPr>
      </w:pPr>
      <w:r w:rsidRPr="00D82D18">
        <w:rPr>
          <w:rFonts w:ascii="Times New Roman" w:hAnsi="Times New Roman" w:cs="Times New Roman"/>
        </w:rPr>
        <w:t>градостроительной интеграции объемно-планировочных архитектурно-художественных (в том числе силуэтных, композиционных декоративно-пластических, стилистических, колористических) характеристик объекта капитального строительства в существующую среду и сложившуюся застройку;</w:t>
      </w:r>
    </w:p>
    <w:p w:rsidR="002E7A59" w:rsidRPr="00D82D18" w:rsidRDefault="002E7A59" w:rsidP="002E7A59">
      <w:pPr>
        <w:rPr>
          <w:rFonts w:ascii="Times New Roman" w:hAnsi="Times New Roman" w:cs="Times New Roman"/>
        </w:rPr>
      </w:pPr>
      <w:r w:rsidRPr="00D82D18">
        <w:rPr>
          <w:rFonts w:ascii="Times New Roman" w:hAnsi="Times New Roman" w:cs="Times New Roman"/>
        </w:rPr>
        <w:t>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муниципальных образований Краснодарского края;</w:t>
      </w:r>
    </w:p>
    <w:p w:rsidR="002E7A59" w:rsidRPr="00D82D18" w:rsidRDefault="002E7A59" w:rsidP="002E7A59">
      <w:pPr>
        <w:rPr>
          <w:rFonts w:ascii="Times New Roman" w:hAnsi="Times New Roman" w:cs="Times New Roman"/>
        </w:rPr>
      </w:pPr>
      <w:r w:rsidRPr="00D82D18">
        <w:rPr>
          <w:rFonts w:ascii="Times New Roman" w:hAnsi="Times New Roman" w:cs="Times New Roman"/>
        </w:rPr>
        <w:t>недопущения ухудшения средовых характеристик и обеспечения устойчивого формирования среды, благоприятной для жизнедеятельности населения.</w:t>
      </w:r>
    </w:p>
    <w:p w:rsidR="002E7A59" w:rsidRPr="00D82D18" w:rsidRDefault="002E7A59" w:rsidP="002E7A59">
      <w:pPr>
        <w:rPr>
          <w:rFonts w:ascii="Times New Roman" w:hAnsi="Times New Roman" w:cs="Times New Roman"/>
        </w:rPr>
      </w:pPr>
      <w:r w:rsidRPr="00D82D18">
        <w:rPr>
          <w:rFonts w:ascii="Times New Roman" w:hAnsi="Times New Roman" w:cs="Times New Roman"/>
        </w:rPr>
        <w:t>4. Рассмотрение архитектурно-градостроительного облика объекта капитального строительства осуществляется в отношении следующих вновь возводимых и реконструируемых объектов капитального строительства:</w:t>
      </w:r>
    </w:p>
    <w:p w:rsidR="002E7A59" w:rsidRPr="00D82D18" w:rsidRDefault="002E7A59" w:rsidP="002E7A59">
      <w:pPr>
        <w:rPr>
          <w:rFonts w:ascii="Times New Roman" w:hAnsi="Times New Roman" w:cs="Times New Roman"/>
        </w:rPr>
      </w:pPr>
      <w:r w:rsidRPr="00D82D18">
        <w:rPr>
          <w:rFonts w:ascii="Times New Roman" w:hAnsi="Times New Roman" w:cs="Times New Roman"/>
        </w:rPr>
        <w:t>1) объекты краевого значения;</w:t>
      </w:r>
    </w:p>
    <w:p w:rsidR="002E7A59" w:rsidRPr="00D82D18" w:rsidRDefault="002E7A59" w:rsidP="002E7A59">
      <w:pPr>
        <w:rPr>
          <w:rFonts w:ascii="Times New Roman" w:hAnsi="Times New Roman" w:cs="Times New Roman"/>
        </w:rPr>
      </w:pPr>
      <w:r w:rsidRPr="00D82D18">
        <w:rPr>
          <w:rFonts w:ascii="Times New Roman" w:hAnsi="Times New Roman" w:cs="Times New Roman"/>
        </w:rPr>
        <w:t>2) уникальные объекты;</w:t>
      </w:r>
    </w:p>
    <w:p w:rsidR="002E7A59" w:rsidRPr="00D82D18" w:rsidRDefault="002E7A59" w:rsidP="002E7A59">
      <w:pPr>
        <w:rPr>
          <w:rFonts w:ascii="Times New Roman" w:hAnsi="Times New Roman" w:cs="Times New Roman"/>
        </w:rPr>
      </w:pPr>
      <w:r w:rsidRPr="00D82D18">
        <w:rPr>
          <w:rFonts w:ascii="Times New Roman" w:hAnsi="Times New Roman" w:cs="Times New Roman"/>
        </w:rPr>
        <w:t>3) общественно-значимые объекты, к которым относятся архитектурные объекты, имеющие высокое социально-культурное, градостроительно</w:t>
      </w:r>
      <w:r w:rsidR="00F67E56" w:rsidRPr="00D82D18">
        <w:rPr>
          <w:rFonts w:ascii="Times New Roman" w:hAnsi="Times New Roman" w:cs="Times New Roman"/>
        </w:rPr>
        <w:t xml:space="preserve">е значение для </w:t>
      </w:r>
      <w:r w:rsidRPr="00D82D18">
        <w:rPr>
          <w:rFonts w:ascii="Times New Roman" w:hAnsi="Times New Roman" w:cs="Times New Roman"/>
        </w:rPr>
        <w:t>населенного пункта, расположенные на основных магистральных улицах, главных улицах и площадях, набережных или исторических территориях населенного пункта, которые формируют облик населенного пункта и (или) может негативно повлиять на сохранение, и (или) восприятие объектов культурного наследия (мес</w:t>
      </w:r>
      <w:r w:rsidR="00585DC5" w:rsidRPr="00D82D18">
        <w:rPr>
          <w:rFonts w:ascii="Times New Roman" w:hAnsi="Times New Roman" w:cs="Times New Roman"/>
        </w:rPr>
        <w:t>тного, муниципального значения);</w:t>
      </w:r>
    </w:p>
    <w:p w:rsidR="00585DC5" w:rsidRPr="00D82D18" w:rsidRDefault="00585DC5" w:rsidP="002E7A59">
      <w:pPr>
        <w:rPr>
          <w:rFonts w:ascii="Times New Roman" w:hAnsi="Times New Roman" w:cs="Times New Roman"/>
        </w:rPr>
      </w:pPr>
      <w:r w:rsidRPr="00D82D18">
        <w:rPr>
          <w:rFonts w:ascii="Times New Roman" w:hAnsi="Times New Roman" w:cs="Times New Roman"/>
        </w:rPr>
        <w:t>4) объекты образования, культуры, торгово-развлекательных центров, многоквартирных жилых домов и прочих объектов, проектная документация которых подлежит прохождению экспертизы проектной документации.</w:t>
      </w:r>
    </w:p>
    <w:p w:rsidR="002E7A59" w:rsidRPr="00D82D18" w:rsidRDefault="002E7A59" w:rsidP="002E7A59">
      <w:pPr>
        <w:rPr>
          <w:rFonts w:ascii="Times New Roman" w:hAnsi="Times New Roman" w:cs="Times New Roman"/>
        </w:rPr>
      </w:pPr>
      <w:r w:rsidRPr="00D82D18">
        <w:rPr>
          <w:rFonts w:ascii="Times New Roman" w:hAnsi="Times New Roman" w:cs="Times New Roman"/>
        </w:rPr>
        <w:t>5. Настоящий Порядок не распространяется на существующие и выявленные объекты культурного наследия, объекты индивидуального жилищного строительства, а также линейные объекты.</w:t>
      </w:r>
    </w:p>
    <w:p w:rsidR="002E7A59" w:rsidRPr="00D82D18" w:rsidRDefault="002E7A59" w:rsidP="0071791C">
      <w:pPr>
        <w:widowControl/>
        <w:rPr>
          <w:rFonts w:ascii="Times New Roman" w:hAnsi="Times New Roman" w:cs="Times New Roman"/>
        </w:rPr>
      </w:pPr>
      <w:r w:rsidRPr="00D82D18">
        <w:rPr>
          <w:rFonts w:ascii="Times New Roman" w:hAnsi="Times New Roman" w:cs="Times New Roman"/>
        </w:rPr>
        <w:lastRenderedPageBreak/>
        <w:t>6. Порядок рассмотрения архитектурно-градостроительного облика объекта капитального строительства и процедура выдачи решения о согласовании архитектурно-градостроительного облика объекта капитального строительства местного значения на территории муниципал</w:t>
      </w:r>
      <w:r w:rsidR="00F67E56" w:rsidRPr="00D82D18">
        <w:rPr>
          <w:rFonts w:ascii="Times New Roman" w:hAnsi="Times New Roman" w:cs="Times New Roman"/>
        </w:rPr>
        <w:t xml:space="preserve">ьного образования Тбилисский район </w:t>
      </w:r>
      <w:r w:rsidRPr="00D82D18">
        <w:rPr>
          <w:rFonts w:ascii="Times New Roman" w:hAnsi="Times New Roman" w:cs="Times New Roman"/>
        </w:rPr>
        <w:t>устанавливается соответствующим нормативно-правовым актом, в соответствии с утвержденным органом местного самоуправления регламентом по предоставлению решения о согласовании архитектурно-градостроительного облика объекта капитального строительства.</w:t>
      </w:r>
    </w:p>
    <w:p w:rsidR="002A6500" w:rsidRPr="00D82D18" w:rsidRDefault="002E7A59" w:rsidP="0071791C">
      <w:pPr>
        <w:widowControl/>
        <w:rPr>
          <w:rFonts w:ascii="Times New Roman" w:hAnsi="Times New Roman" w:cs="Times New Roman"/>
        </w:rPr>
      </w:pPr>
      <w:r w:rsidRPr="00D82D18">
        <w:rPr>
          <w:rFonts w:ascii="Times New Roman" w:hAnsi="Times New Roman" w:cs="Times New Roman"/>
        </w:rPr>
        <w:t>7.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градостроительном плане земельного участка.</w:t>
      </w:r>
    </w:p>
    <w:p w:rsidR="008541C4" w:rsidRPr="00D82D18" w:rsidRDefault="00FB59DF" w:rsidP="00231192">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17" w:name="_Toc25928584"/>
      <w:r w:rsidRPr="00D82D18">
        <w:rPr>
          <w:rFonts w:ascii="Times New Roman" w:eastAsiaTheme="majorEastAsia" w:hAnsi="Times New Roman" w:cs="Times New Roman"/>
          <w:color w:val="auto"/>
          <w:lang w:eastAsia="en-US"/>
        </w:rPr>
        <w:t>Статья 2</w:t>
      </w:r>
      <w:r w:rsidR="00AD72A8" w:rsidRPr="00D82D18">
        <w:rPr>
          <w:rFonts w:ascii="Times New Roman" w:eastAsiaTheme="majorEastAsia" w:hAnsi="Times New Roman" w:cs="Times New Roman"/>
          <w:color w:val="auto"/>
          <w:lang w:eastAsia="en-US"/>
        </w:rPr>
        <w:t>5</w:t>
      </w:r>
      <w:r w:rsidRPr="00D82D18">
        <w:rPr>
          <w:rFonts w:ascii="Times New Roman" w:eastAsiaTheme="majorEastAsia" w:hAnsi="Times New Roman" w:cs="Times New Roman"/>
          <w:color w:val="auto"/>
          <w:lang w:eastAsia="en-US"/>
        </w:rPr>
        <w:t>.</w:t>
      </w:r>
      <w:r w:rsidR="008541C4" w:rsidRPr="00D82D18">
        <w:rPr>
          <w:rFonts w:ascii="Times New Roman" w:eastAsiaTheme="majorEastAsia" w:hAnsi="Times New Roman" w:cs="Times New Roman"/>
          <w:color w:val="auto"/>
          <w:lang w:eastAsia="en-US"/>
        </w:rPr>
        <w:t xml:space="preserve"> Особенности подготовки документации по планировке территории, разрабатываемой на основании решения органа местного самоуправления.</w:t>
      </w:r>
      <w:bookmarkEnd w:id="117"/>
    </w:p>
    <w:p w:rsidR="00206494" w:rsidRPr="00D82D18" w:rsidRDefault="00A214E7" w:rsidP="00B31207">
      <w:pPr>
        <w:rPr>
          <w:rFonts w:ascii="Times New Roman" w:hAnsi="Times New Roman" w:cs="Times New Roman"/>
        </w:rPr>
      </w:pPr>
      <w:r w:rsidRPr="00D82D18">
        <w:rPr>
          <w:rFonts w:ascii="Times New Roman" w:hAnsi="Times New Roman" w:cs="Times New Roman"/>
        </w:rPr>
        <w:t>1. Решение о подготовке документации по планировке территории применительно к территории поселения</w:t>
      </w:r>
      <w:r w:rsidR="006A450A" w:rsidRPr="00D82D18">
        <w:rPr>
          <w:rFonts w:ascii="Times New Roman" w:hAnsi="Times New Roman" w:cs="Times New Roman"/>
        </w:rPr>
        <w:t>,</w:t>
      </w:r>
      <w:r w:rsidR="001F07DF" w:rsidRPr="00D82D18">
        <w:rPr>
          <w:rFonts w:ascii="Times New Roman" w:hAnsi="Times New Roman" w:cs="Times New Roman"/>
        </w:rPr>
        <w:t xml:space="preserve"> </w:t>
      </w:r>
      <w:r w:rsidRPr="00D82D18">
        <w:rPr>
          <w:rFonts w:ascii="Times New Roman" w:hAnsi="Times New Roman" w:cs="Times New Roman"/>
        </w:rPr>
        <w:t xml:space="preserve">за исключением случаев, указанных в частях 2 - 4.2 и 5.2 статьи 45 </w:t>
      </w:r>
      <w:r w:rsidR="00D42074" w:rsidRPr="00D82D18">
        <w:rPr>
          <w:rFonts w:ascii="Times New Roman" w:hAnsi="Times New Roman" w:cs="Times New Roman"/>
        </w:rPr>
        <w:t>Градостроительного кодекса Российской Федерации</w:t>
      </w:r>
      <w:r w:rsidRPr="00D82D18">
        <w:rPr>
          <w:rFonts w:ascii="Times New Roman" w:hAnsi="Times New Roman" w:cs="Times New Roman"/>
        </w:rPr>
        <w:t>, принимается органом местного самоуправлен</w:t>
      </w:r>
      <w:r w:rsidR="009E52DF" w:rsidRPr="00D82D18">
        <w:rPr>
          <w:rFonts w:ascii="Times New Roman" w:hAnsi="Times New Roman" w:cs="Times New Roman"/>
        </w:rPr>
        <w:t xml:space="preserve">ия </w:t>
      </w:r>
      <w:r w:rsidRPr="00D82D18">
        <w:rPr>
          <w:rFonts w:ascii="Times New Roman" w:hAnsi="Times New Roman" w:cs="Times New Roman"/>
        </w:rPr>
        <w:t xml:space="preserve">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w:t>
      </w:r>
      <w:r w:rsidR="00D42074" w:rsidRPr="00D82D18">
        <w:rPr>
          <w:rFonts w:ascii="Times New Roman" w:hAnsi="Times New Roman" w:cs="Times New Roman"/>
        </w:rPr>
        <w:t>Градостроительного кодекса Российской Федерации</w:t>
      </w:r>
      <w:r w:rsidRPr="00D82D18">
        <w:rPr>
          <w:rFonts w:ascii="Times New Roman" w:hAnsi="Times New Roman" w:cs="Times New Roman"/>
        </w:rPr>
        <w:t>, принятие органом местного самоуправлен</w:t>
      </w:r>
      <w:r w:rsidR="009E52DF" w:rsidRPr="00D82D18">
        <w:rPr>
          <w:rFonts w:ascii="Times New Roman" w:hAnsi="Times New Roman" w:cs="Times New Roman"/>
        </w:rPr>
        <w:t xml:space="preserve">ия </w:t>
      </w:r>
      <w:r w:rsidRPr="00D82D18">
        <w:rPr>
          <w:rFonts w:ascii="Times New Roman" w:hAnsi="Times New Roman" w:cs="Times New Roman"/>
        </w:rPr>
        <w:t>решения о подготовке документации по планировке территории не требуется.</w:t>
      </w:r>
    </w:p>
    <w:p w:rsidR="00B31207" w:rsidRPr="00D82D18" w:rsidRDefault="00B31207" w:rsidP="00B31207">
      <w:pPr>
        <w:rPr>
          <w:rFonts w:ascii="Times New Roman" w:hAnsi="Times New Roman" w:cs="Times New Roman"/>
        </w:rPr>
      </w:pPr>
      <w:r w:rsidRPr="00D82D18">
        <w:rPr>
          <w:rFonts w:ascii="Times New Roman" w:hAnsi="Times New Roman" w:cs="Times New Roman"/>
        </w:rPr>
        <w:t>1.1. Решения о подготовке документации по планировке территории принимаются самостоятельно:</w:t>
      </w:r>
    </w:p>
    <w:p w:rsidR="00B31207" w:rsidRPr="00D82D18" w:rsidRDefault="00B31207" w:rsidP="00B31207">
      <w:pPr>
        <w:rPr>
          <w:rFonts w:ascii="Times New Roman" w:hAnsi="Times New Roman" w:cs="Times New Roman"/>
        </w:rPr>
      </w:pPr>
      <w:r w:rsidRPr="00D82D18">
        <w:rPr>
          <w:rFonts w:ascii="Times New Roman" w:hAnsi="Times New Roman" w:cs="Times New Roman"/>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501FB1" w:rsidRPr="00D82D18" w:rsidRDefault="00501FB1" w:rsidP="00B31207">
      <w:pPr>
        <w:rPr>
          <w:rFonts w:ascii="Times New Roman" w:hAnsi="Times New Roman" w:cs="Times New Roman"/>
        </w:rPr>
      </w:pPr>
      <w:r w:rsidRPr="00D82D18">
        <w:rPr>
          <w:rFonts w:ascii="Times New Roman" w:hAnsi="Times New Roman" w:cs="Times New Roman"/>
        </w:rPr>
        <w:t xml:space="preserve">2) </w:t>
      </w:r>
      <w:r w:rsidR="00F249BF" w:rsidRPr="00D82D18">
        <w:rPr>
          <w:rFonts w:ascii="Times New Roman" w:hAnsi="Times New Roman" w:cs="Times New Roman"/>
        </w:rPr>
        <w:t>правообладателями земельных участков и (или) объектов недвижимого имущества, расположенных в границах территории</w:t>
      </w:r>
      <w:r w:rsidRPr="00D82D18">
        <w:rPr>
          <w:rFonts w:ascii="Times New Roman" w:hAnsi="Times New Roman" w:cs="Times New Roman"/>
        </w:rPr>
        <w:t>,</w:t>
      </w:r>
      <w:r w:rsidR="00F249BF" w:rsidRPr="00D82D18">
        <w:rPr>
          <w:rFonts w:ascii="Times New Roman" w:hAnsi="Times New Roman" w:cs="Times New Roman"/>
        </w:rPr>
        <w:t xml:space="preserve"> подлежащей комплексному развитию</w:t>
      </w:r>
      <w:r w:rsidRPr="00D82D18">
        <w:rPr>
          <w:rFonts w:ascii="Times New Roman" w:hAnsi="Times New Roman" w:cs="Times New Roman"/>
        </w:rPr>
        <w:t>;</w:t>
      </w:r>
    </w:p>
    <w:p w:rsidR="00B31207" w:rsidRPr="00D82D18" w:rsidRDefault="00B31207" w:rsidP="00B31207">
      <w:pPr>
        <w:rPr>
          <w:rFonts w:ascii="Times New Roman" w:hAnsi="Times New Roman" w:cs="Times New Roman"/>
        </w:rPr>
      </w:pPr>
      <w:r w:rsidRPr="00D82D18">
        <w:rPr>
          <w:rFonts w:ascii="Times New Roman" w:hAnsi="Times New Roman" w:cs="Times New Roman"/>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B31207" w:rsidRPr="00D82D18" w:rsidRDefault="00B31207" w:rsidP="00B31207">
      <w:pPr>
        <w:rPr>
          <w:rFonts w:ascii="Times New Roman" w:hAnsi="Times New Roman" w:cs="Times New Roman"/>
        </w:rPr>
      </w:pPr>
      <w:r w:rsidRPr="00D82D18">
        <w:rPr>
          <w:rFonts w:ascii="Times New Roman" w:hAnsi="Times New Roman" w:cs="Times New Roman"/>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B31207" w:rsidRPr="00D82D18" w:rsidRDefault="00B31207" w:rsidP="00B31207">
      <w:pPr>
        <w:rPr>
          <w:rFonts w:ascii="Times New Roman" w:hAnsi="Times New Roman" w:cs="Times New Roman"/>
        </w:rPr>
      </w:pPr>
      <w:r w:rsidRPr="00D82D18">
        <w:rPr>
          <w:rFonts w:ascii="Times New Roman" w:hAnsi="Times New Roman" w:cs="Times New Roman"/>
        </w:rPr>
        <w:t xml:space="preserve">1.2. В случаях, предусмотренных </w:t>
      </w:r>
      <w:r w:rsidR="00723BAD" w:rsidRPr="00D82D18">
        <w:rPr>
          <w:rFonts w:ascii="Times New Roman" w:hAnsi="Times New Roman" w:cs="Times New Roman"/>
        </w:rPr>
        <w:t>пунктами</w:t>
      </w:r>
      <w:r w:rsidRPr="00D82D18">
        <w:rPr>
          <w:rFonts w:ascii="Times New Roman" w:hAnsi="Times New Roman" w:cs="Times New Roman"/>
        </w:rPr>
        <w:t xml:space="preserve">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B31207" w:rsidRPr="00D82D18" w:rsidRDefault="00506061" w:rsidP="00B31207">
      <w:pPr>
        <w:rPr>
          <w:rFonts w:ascii="Times New Roman" w:hAnsi="Times New Roman" w:cs="Times New Roman"/>
        </w:rPr>
      </w:pPr>
      <w:r w:rsidRPr="00D82D18">
        <w:rPr>
          <w:rFonts w:ascii="Times New Roman" w:hAnsi="Times New Roman" w:cs="Times New Roman"/>
        </w:rPr>
        <w:t>2</w:t>
      </w:r>
      <w:r w:rsidR="00B31207" w:rsidRPr="00D82D18">
        <w:rPr>
          <w:rFonts w:ascii="Times New Roman" w:hAnsi="Times New Roman" w:cs="Times New Roman"/>
        </w:rPr>
        <w:t>. Уполномоченные органы местного самоу</w:t>
      </w:r>
      <w:r w:rsidR="009E52DF" w:rsidRPr="00D82D18">
        <w:rPr>
          <w:rFonts w:ascii="Times New Roman" w:hAnsi="Times New Roman" w:cs="Times New Roman"/>
        </w:rPr>
        <w:t xml:space="preserve">правления </w:t>
      </w:r>
      <w:r w:rsidR="00B31207" w:rsidRPr="00D82D18">
        <w:rPr>
          <w:rFonts w:ascii="Times New Roman" w:hAnsi="Times New Roman" w:cs="Times New Roman"/>
        </w:rPr>
        <w:t xml:space="preserve">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r w:rsidR="00723BAD" w:rsidRPr="00D82D18">
        <w:rPr>
          <w:rFonts w:ascii="Times New Roman" w:hAnsi="Times New Roman" w:cs="Times New Roman"/>
        </w:rPr>
        <w:t>пунктах</w:t>
      </w:r>
      <w:r w:rsidR="00B31207" w:rsidRPr="00D82D18">
        <w:rPr>
          <w:rFonts w:ascii="Times New Roman" w:hAnsi="Times New Roman" w:cs="Times New Roman"/>
        </w:rPr>
        <w:t xml:space="preserve"> 1.1 настоящей статьи, и утверждают документацию по планировке территории, предусматривающую размещение объектов ме</w:t>
      </w:r>
      <w:r w:rsidR="009E52DF" w:rsidRPr="00D82D18">
        <w:rPr>
          <w:rFonts w:ascii="Times New Roman" w:hAnsi="Times New Roman" w:cs="Times New Roman"/>
        </w:rPr>
        <w:t xml:space="preserve">стного значения </w:t>
      </w:r>
      <w:r w:rsidR="00B31207" w:rsidRPr="00D82D18">
        <w:rPr>
          <w:rFonts w:ascii="Times New Roman" w:hAnsi="Times New Roman" w:cs="Times New Roman"/>
        </w:rPr>
        <w:t xml:space="preserve">и иных объектов капитального строительства, размещение которых планируется на территориях двух и более поселений в границах муниципального района, за исключением случаев, указанных в </w:t>
      </w:r>
      <w:r w:rsidR="00723BAD" w:rsidRPr="00D82D18">
        <w:rPr>
          <w:rFonts w:ascii="Times New Roman" w:hAnsi="Times New Roman" w:cs="Times New Roman"/>
        </w:rPr>
        <w:t>пунктах</w:t>
      </w:r>
      <w:r w:rsidR="00B31207" w:rsidRPr="00D82D18">
        <w:rPr>
          <w:rFonts w:ascii="Times New Roman" w:hAnsi="Times New Roman" w:cs="Times New Roman"/>
        </w:rPr>
        <w:t xml:space="preserve"> </w:t>
      </w:r>
      <w:r w:rsidRPr="00D82D18">
        <w:rPr>
          <w:rFonts w:ascii="Times New Roman" w:hAnsi="Times New Roman" w:cs="Times New Roman"/>
        </w:rPr>
        <w:t>2.1, 2</w:t>
      </w:r>
      <w:r w:rsidR="00B31207" w:rsidRPr="00D82D18">
        <w:rPr>
          <w:rFonts w:ascii="Times New Roman" w:hAnsi="Times New Roman" w:cs="Times New Roman"/>
        </w:rPr>
        <w:t>.2 настоящей статьи.</w:t>
      </w:r>
    </w:p>
    <w:p w:rsidR="00B31207" w:rsidRPr="00D82D18" w:rsidRDefault="00506061" w:rsidP="00B31207">
      <w:pPr>
        <w:rPr>
          <w:rFonts w:ascii="Times New Roman" w:hAnsi="Times New Roman" w:cs="Times New Roman"/>
        </w:rPr>
      </w:pPr>
      <w:r w:rsidRPr="00D82D18">
        <w:rPr>
          <w:rFonts w:ascii="Times New Roman" w:hAnsi="Times New Roman" w:cs="Times New Roman"/>
        </w:rPr>
        <w:t>2</w:t>
      </w:r>
      <w:r w:rsidR="00B31207" w:rsidRPr="00D82D18">
        <w:rPr>
          <w:rFonts w:ascii="Times New Roman" w:hAnsi="Times New Roman" w:cs="Times New Roman"/>
        </w:rPr>
        <w:t xml:space="preserve">.1.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w:t>
      </w:r>
      <w:r w:rsidR="00B31207" w:rsidRPr="00D82D18">
        <w:rPr>
          <w:rFonts w:ascii="Times New Roman" w:hAnsi="Times New Roman" w:cs="Times New Roman"/>
        </w:rPr>
        <w:lastRenderedPageBreak/>
        <w:t>местного значения муниципаль</w:t>
      </w:r>
      <w:r w:rsidR="0022100E" w:rsidRPr="00D82D18">
        <w:rPr>
          <w:rFonts w:ascii="Times New Roman" w:hAnsi="Times New Roman" w:cs="Times New Roman"/>
        </w:rPr>
        <w:t xml:space="preserve">ного района, </w:t>
      </w:r>
      <w:r w:rsidR="00B31207" w:rsidRPr="00D82D18">
        <w:rPr>
          <w:rFonts w:ascii="Times New Roman" w:hAnsi="Times New Roman" w:cs="Times New Roman"/>
        </w:rPr>
        <w:t>финансирование строительства, реконструкции которого осуществляется полностью за счет средств местного бюджета муниципал</w:t>
      </w:r>
      <w:r w:rsidR="0022100E" w:rsidRPr="00D82D18">
        <w:rPr>
          <w:rFonts w:ascii="Times New Roman" w:hAnsi="Times New Roman" w:cs="Times New Roman"/>
        </w:rPr>
        <w:t xml:space="preserve">ьного района </w:t>
      </w:r>
      <w:r w:rsidR="00B31207" w:rsidRPr="00D82D18">
        <w:rPr>
          <w:rFonts w:ascii="Times New Roman" w:hAnsi="Times New Roman" w:cs="Times New Roman"/>
        </w:rPr>
        <w:t>и размещение которого планируется на территориях двух и более муниципаль</w:t>
      </w:r>
      <w:r w:rsidR="0022100E" w:rsidRPr="00D82D18">
        <w:rPr>
          <w:rFonts w:ascii="Times New Roman" w:hAnsi="Times New Roman" w:cs="Times New Roman"/>
        </w:rPr>
        <w:t xml:space="preserve">ных районов, </w:t>
      </w:r>
      <w:r w:rsidR="00B31207" w:rsidRPr="00D82D18">
        <w:rPr>
          <w:rFonts w:ascii="Times New Roman" w:hAnsi="Times New Roman" w:cs="Times New Roman"/>
        </w:rPr>
        <w:t>имеющих общую границу, в границах субъекта Российской Федерации, осуществляются органом местного самоуправления муниципальног</w:t>
      </w:r>
      <w:r w:rsidR="0082476E" w:rsidRPr="00D82D18">
        <w:rPr>
          <w:rFonts w:ascii="Times New Roman" w:hAnsi="Times New Roman" w:cs="Times New Roman"/>
        </w:rPr>
        <w:t xml:space="preserve">о района </w:t>
      </w:r>
      <w:r w:rsidR="00B31207" w:rsidRPr="00D82D18">
        <w:rPr>
          <w:rFonts w:ascii="Times New Roman" w:hAnsi="Times New Roman" w:cs="Times New Roman"/>
        </w:rPr>
        <w:t>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w:t>
      </w:r>
      <w:r w:rsidR="0082476E" w:rsidRPr="00D82D18">
        <w:rPr>
          <w:rFonts w:ascii="Times New Roman" w:hAnsi="Times New Roman" w:cs="Times New Roman"/>
        </w:rPr>
        <w:t xml:space="preserve"> районами, </w:t>
      </w:r>
      <w:r w:rsidR="00B31207" w:rsidRPr="00D82D18">
        <w:rPr>
          <w:rFonts w:ascii="Times New Roman" w:hAnsi="Times New Roman" w:cs="Times New Roman"/>
        </w:rPr>
        <w:t>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муниципальног</w:t>
      </w:r>
      <w:r w:rsidR="0082476E" w:rsidRPr="00D82D18">
        <w:rPr>
          <w:rFonts w:ascii="Times New Roman" w:hAnsi="Times New Roman" w:cs="Times New Roman"/>
        </w:rPr>
        <w:t xml:space="preserve">о района </w:t>
      </w:r>
      <w:r w:rsidR="00B31207" w:rsidRPr="00D82D18">
        <w:rPr>
          <w:rFonts w:ascii="Times New Roman" w:hAnsi="Times New Roman" w:cs="Times New Roman"/>
        </w:rPr>
        <w:t>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w:t>
      </w:r>
      <w:r w:rsidR="0082476E" w:rsidRPr="00D82D18">
        <w:rPr>
          <w:rFonts w:ascii="Times New Roman" w:hAnsi="Times New Roman" w:cs="Times New Roman"/>
        </w:rPr>
        <w:t xml:space="preserve">равления муниципальных районов, </w:t>
      </w:r>
      <w:r w:rsidR="00B31207" w:rsidRPr="00D82D18">
        <w:rPr>
          <w:rFonts w:ascii="Times New Roman" w:hAnsi="Times New Roman" w:cs="Times New Roman"/>
        </w:rPr>
        <w:t>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B31207" w:rsidRPr="00D82D18" w:rsidRDefault="00506061" w:rsidP="00B31207">
      <w:pPr>
        <w:rPr>
          <w:rFonts w:ascii="Times New Roman" w:hAnsi="Times New Roman" w:cs="Times New Roman"/>
        </w:rPr>
      </w:pPr>
      <w:r w:rsidRPr="00D82D18">
        <w:rPr>
          <w:rFonts w:ascii="Times New Roman" w:hAnsi="Times New Roman" w:cs="Times New Roman"/>
        </w:rPr>
        <w:t>2</w:t>
      </w:r>
      <w:r w:rsidR="00B31207" w:rsidRPr="00D82D18">
        <w:rPr>
          <w:rFonts w:ascii="Times New Roman" w:hAnsi="Times New Roman" w:cs="Times New Roman"/>
        </w:rPr>
        <w:t>.2. В случае отказа в согласовании документации по планировке территории одного или нескольких органов местного самоуправления муниципаль</w:t>
      </w:r>
      <w:r w:rsidR="0082476E" w:rsidRPr="00D82D18">
        <w:rPr>
          <w:rFonts w:ascii="Times New Roman" w:hAnsi="Times New Roman" w:cs="Times New Roman"/>
        </w:rPr>
        <w:t xml:space="preserve">ных районов, </w:t>
      </w:r>
      <w:r w:rsidR="00B31207" w:rsidRPr="00D82D18">
        <w:rPr>
          <w:rFonts w:ascii="Times New Roman" w:hAnsi="Times New Roman" w:cs="Times New Roman"/>
        </w:rPr>
        <w:t>на территориях которых планируются строительство, реконструкция объекта местного значения муниципаль</w:t>
      </w:r>
      <w:r w:rsidR="0082476E" w:rsidRPr="00D82D18">
        <w:rPr>
          <w:rFonts w:ascii="Times New Roman" w:hAnsi="Times New Roman" w:cs="Times New Roman"/>
        </w:rPr>
        <w:t xml:space="preserve">ного района, </w:t>
      </w:r>
      <w:r w:rsidR="00B31207" w:rsidRPr="00D82D18">
        <w:rPr>
          <w:rFonts w:ascii="Times New Roman" w:hAnsi="Times New Roman" w:cs="Times New Roman"/>
        </w:rPr>
        <w:t>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состав и порядок работы которой устанавливаются Правительством Российской Федерации.</w:t>
      </w:r>
    </w:p>
    <w:p w:rsidR="00B31207" w:rsidRPr="00D82D18" w:rsidRDefault="00506061" w:rsidP="00B31207">
      <w:pPr>
        <w:rPr>
          <w:rFonts w:ascii="Times New Roman" w:hAnsi="Times New Roman" w:cs="Times New Roman"/>
        </w:rPr>
      </w:pPr>
      <w:r w:rsidRPr="00D82D18">
        <w:rPr>
          <w:rFonts w:ascii="Times New Roman" w:hAnsi="Times New Roman" w:cs="Times New Roman"/>
        </w:rPr>
        <w:t>3</w:t>
      </w:r>
      <w:r w:rsidR="00B31207" w:rsidRPr="00D82D18">
        <w:rPr>
          <w:rFonts w:ascii="Times New Roman" w:hAnsi="Times New Roman" w:cs="Times New Roman"/>
        </w:rPr>
        <w:t xml:space="preserve">. Органы местного самоуправления </w:t>
      </w:r>
      <w:r w:rsidR="0082476E" w:rsidRPr="00D82D18">
        <w:rPr>
          <w:rFonts w:ascii="Times New Roman" w:hAnsi="Times New Roman" w:cs="Times New Roman"/>
        </w:rPr>
        <w:t>муниципального образования Тбилисский район</w:t>
      </w:r>
      <w:r w:rsidR="00364A74" w:rsidRPr="00D82D18">
        <w:rPr>
          <w:rFonts w:ascii="Times New Roman" w:hAnsi="Times New Roman" w:cs="Times New Roman"/>
        </w:rPr>
        <w:t xml:space="preserve"> </w:t>
      </w:r>
      <w:r w:rsidR="00B31207" w:rsidRPr="00D82D18">
        <w:rPr>
          <w:rFonts w:ascii="Times New Roman" w:hAnsi="Times New Roman" w:cs="Times New Roman"/>
        </w:rPr>
        <w:t xml:space="preserve">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r w:rsidR="00723BAD" w:rsidRPr="00D82D18">
        <w:rPr>
          <w:rFonts w:ascii="Times New Roman" w:hAnsi="Times New Roman" w:cs="Times New Roman"/>
        </w:rPr>
        <w:t>пунктах</w:t>
      </w:r>
      <w:r w:rsidR="00B31207" w:rsidRPr="00D82D18">
        <w:rPr>
          <w:rFonts w:ascii="Times New Roman" w:hAnsi="Times New Roman" w:cs="Times New Roman"/>
        </w:rPr>
        <w:t xml:space="preserve"> 1.1 настоящей статьи, и утверждают документацию по планировке территории в границах </w:t>
      </w:r>
      <w:r w:rsidR="00364A74" w:rsidRPr="00D82D18">
        <w:rPr>
          <w:rFonts w:ascii="Times New Roman" w:hAnsi="Times New Roman" w:cs="Times New Roman"/>
        </w:rPr>
        <w:t>муницип</w:t>
      </w:r>
      <w:r w:rsidR="0082476E" w:rsidRPr="00D82D18">
        <w:rPr>
          <w:rFonts w:ascii="Times New Roman" w:hAnsi="Times New Roman" w:cs="Times New Roman"/>
        </w:rPr>
        <w:t>ального образования Тбилисский район</w:t>
      </w:r>
      <w:r w:rsidR="00B31207" w:rsidRPr="00D82D18">
        <w:rPr>
          <w:rFonts w:ascii="Times New Roman" w:hAnsi="Times New Roman" w:cs="Times New Roman"/>
        </w:rPr>
        <w:t>, за исключением с</w:t>
      </w:r>
      <w:r w:rsidR="00023D87" w:rsidRPr="00D82D18">
        <w:rPr>
          <w:rFonts w:ascii="Times New Roman" w:hAnsi="Times New Roman" w:cs="Times New Roman"/>
        </w:rPr>
        <w:t xml:space="preserve">лучаев, указанных в </w:t>
      </w:r>
      <w:r w:rsidR="00723BAD" w:rsidRPr="00D82D18">
        <w:rPr>
          <w:rFonts w:ascii="Times New Roman" w:hAnsi="Times New Roman" w:cs="Times New Roman"/>
        </w:rPr>
        <w:t>пункте</w:t>
      </w:r>
      <w:r w:rsidR="00023D87" w:rsidRPr="00D82D18">
        <w:rPr>
          <w:rFonts w:ascii="Times New Roman" w:hAnsi="Times New Roman" w:cs="Times New Roman"/>
        </w:rPr>
        <w:t xml:space="preserve"> 2</w:t>
      </w:r>
      <w:r w:rsidR="004F6B6B" w:rsidRPr="00D82D18">
        <w:rPr>
          <w:rFonts w:ascii="Times New Roman" w:hAnsi="Times New Roman" w:cs="Times New Roman"/>
        </w:rPr>
        <w:t xml:space="preserve"> и </w:t>
      </w:r>
      <w:r w:rsidR="00723BAD" w:rsidRPr="00D82D18">
        <w:rPr>
          <w:rFonts w:ascii="Times New Roman" w:hAnsi="Times New Roman" w:cs="Times New Roman"/>
        </w:rPr>
        <w:t>пунктах</w:t>
      </w:r>
      <w:r w:rsidR="00023D87" w:rsidRPr="00D82D18">
        <w:rPr>
          <w:rFonts w:ascii="Times New Roman" w:hAnsi="Times New Roman" w:cs="Times New Roman"/>
        </w:rPr>
        <w:t xml:space="preserve"> - 2.2, 3</w:t>
      </w:r>
      <w:r w:rsidR="00723BAD" w:rsidRPr="00D82D18">
        <w:rPr>
          <w:rFonts w:ascii="Times New Roman" w:hAnsi="Times New Roman" w:cs="Times New Roman"/>
        </w:rPr>
        <w:t>.2 настоящей статьи.</w:t>
      </w:r>
    </w:p>
    <w:p w:rsidR="00B31207" w:rsidRPr="00D82D18" w:rsidRDefault="00023D87" w:rsidP="00B31207">
      <w:pPr>
        <w:rPr>
          <w:rFonts w:ascii="Times New Roman" w:hAnsi="Times New Roman" w:cs="Times New Roman"/>
        </w:rPr>
      </w:pPr>
      <w:r w:rsidRPr="00D82D18">
        <w:rPr>
          <w:rFonts w:ascii="Times New Roman" w:hAnsi="Times New Roman" w:cs="Times New Roman"/>
        </w:rPr>
        <w:t>3</w:t>
      </w:r>
      <w:r w:rsidR="00B31207" w:rsidRPr="00D82D18">
        <w:rPr>
          <w:rFonts w:ascii="Times New Roman" w:hAnsi="Times New Roman" w:cs="Times New Roman"/>
        </w:rPr>
        <w:t>.1.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w:t>
      </w:r>
      <w:r w:rsidR="00A22DB1" w:rsidRPr="00D82D18">
        <w:rPr>
          <w:rFonts w:ascii="Times New Roman" w:hAnsi="Times New Roman" w:cs="Times New Roman"/>
        </w:rPr>
        <w:t xml:space="preserve"> самоуправления</w:t>
      </w:r>
      <w:r w:rsidR="00B31207" w:rsidRPr="00D82D18">
        <w:rPr>
          <w:rFonts w:ascii="Times New Roman" w:hAnsi="Times New Roman" w:cs="Times New Roman"/>
        </w:rPr>
        <w:t xml:space="preserve"> </w:t>
      </w:r>
      <w:r w:rsidR="00A22DB1" w:rsidRPr="00D82D18">
        <w:rPr>
          <w:rFonts w:ascii="Times New Roman" w:hAnsi="Times New Roman" w:cs="Times New Roman"/>
        </w:rPr>
        <w:t>муниципального района</w:t>
      </w:r>
      <w:r w:rsidR="00B31207" w:rsidRPr="00D82D18">
        <w:rPr>
          <w:rFonts w:ascii="Times New Roman" w:hAnsi="Times New Roman" w:cs="Times New Roman"/>
        </w:rPr>
        <w:t xml:space="preserve">, за счет средств местного бюджета </w:t>
      </w:r>
      <w:r w:rsidR="00A22DB1" w:rsidRPr="00D82D18">
        <w:rPr>
          <w:rFonts w:ascii="Times New Roman" w:hAnsi="Times New Roman" w:cs="Times New Roman"/>
        </w:rPr>
        <w:t xml:space="preserve">поселения, </w:t>
      </w:r>
      <w:r w:rsidR="00B31207" w:rsidRPr="00D82D18">
        <w:rPr>
          <w:rFonts w:ascii="Times New Roman" w:hAnsi="Times New Roman" w:cs="Times New Roman"/>
        </w:rPr>
        <w:t>котор</w:t>
      </w:r>
      <w:r w:rsidR="00A22DB1" w:rsidRPr="00D82D18">
        <w:rPr>
          <w:rFonts w:ascii="Times New Roman" w:hAnsi="Times New Roman" w:cs="Times New Roman"/>
        </w:rPr>
        <w:t>ым</w:t>
      </w:r>
      <w:r w:rsidR="00B31207" w:rsidRPr="00D82D18">
        <w:rPr>
          <w:rFonts w:ascii="Times New Roman" w:hAnsi="Times New Roman" w:cs="Times New Roman"/>
        </w:rPr>
        <w:t xml:space="preserve">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B31207" w:rsidRPr="00D82D18" w:rsidRDefault="00023D87" w:rsidP="00B31207">
      <w:pPr>
        <w:rPr>
          <w:rFonts w:ascii="Times New Roman" w:hAnsi="Times New Roman" w:cs="Times New Roman"/>
        </w:rPr>
      </w:pPr>
      <w:r w:rsidRPr="00D82D18">
        <w:rPr>
          <w:rFonts w:ascii="Times New Roman" w:hAnsi="Times New Roman" w:cs="Times New Roman"/>
        </w:rPr>
        <w:t>3</w:t>
      </w:r>
      <w:r w:rsidR="00B31207" w:rsidRPr="00D82D18">
        <w:rPr>
          <w:rFonts w:ascii="Times New Roman" w:hAnsi="Times New Roman" w:cs="Times New Roman"/>
        </w:rPr>
        <w:t xml:space="preserve">.2. </w:t>
      </w:r>
      <w:r w:rsidR="00536C14" w:rsidRPr="00D82D18">
        <w:rPr>
          <w:rFonts w:ascii="Times New Roman" w:hAnsi="Times New Roman" w:cs="Times New Roman"/>
        </w:rPr>
        <w:t>У</w:t>
      </w:r>
      <w:r w:rsidR="00B31207" w:rsidRPr="00D82D18">
        <w:rPr>
          <w:rFonts w:ascii="Times New Roman" w:hAnsi="Times New Roman" w:cs="Times New Roman"/>
        </w:rPr>
        <w:t>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w:t>
      </w:r>
      <w:r w:rsidR="0082476E" w:rsidRPr="00D82D18">
        <w:rPr>
          <w:rFonts w:ascii="Times New Roman" w:hAnsi="Times New Roman" w:cs="Times New Roman"/>
        </w:rPr>
        <w:t>.</w:t>
      </w:r>
    </w:p>
    <w:p w:rsidR="00B31207" w:rsidRPr="00D82D18" w:rsidRDefault="00536C14" w:rsidP="00B31207">
      <w:pPr>
        <w:rPr>
          <w:rFonts w:ascii="Times New Roman" w:hAnsi="Times New Roman" w:cs="Times New Roman"/>
        </w:rPr>
      </w:pPr>
      <w:r w:rsidRPr="00D82D18">
        <w:rPr>
          <w:rFonts w:ascii="Times New Roman" w:hAnsi="Times New Roman" w:cs="Times New Roman"/>
        </w:rPr>
        <w:t>4</w:t>
      </w:r>
      <w:r w:rsidR="00B31207" w:rsidRPr="00D82D18">
        <w:rPr>
          <w:rFonts w:ascii="Times New Roman" w:hAnsi="Times New Roman" w:cs="Times New Roman"/>
        </w:rPr>
        <w:t xml:space="preserve">. Не допускается осуществлять подготовку документации по планировке территории (за исключением случая, предусмотренного частью 6 статьи 18 </w:t>
      </w:r>
      <w:r w:rsidRPr="00D82D18">
        <w:rPr>
          <w:rFonts w:ascii="Times New Roman" w:hAnsi="Times New Roman" w:cs="Times New Roman"/>
        </w:rPr>
        <w:t xml:space="preserve">Градостроительного </w:t>
      </w:r>
      <w:r w:rsidR="00D42074" w:rsidRPr="00D82D18">
        <w:rPr>
          <w:rFonts w:ascii="Times New Roman" w:hAnsi="Times New Roman" w:cs="Times New Roman"/>
        </w:rPr>
        <w:t>кодекса</w:t>
      </w:r>
      <w:r w:rsidRPr="00D82D18">
        <w:rPr>
          <w:rFonts w:ascii="Times New Roman" w:hAnsi="Times New Roman" w:cs="Times New Roman"/>
        </w:rPr>
        <w:t xml:space="preserve"> Российской Федерации</w:t>
      </w:r>
      <w:r w:rsidR="00B31207" w:rsidRPr="00D82D18">
        <w:rPr>
          <w:rFonts w:ascii="Times New Roman" w:hAnsi="Times New Roman" w:cs="Times New Roman"/>
        </w:rPr>
        <w:t xml:space="preserve">), предусматривающей размещение объектов федерального значения в областях, указанных в части 1 статьи 10 </w:t>
      </w:r>
      <w:r w:rsidRPr="00D82D18">
        <w:rPr>
          <w:rFonts w:ascii="Times New Roman" w:hAnsi="Times New Roman" w:cs="Times New Roman"/>
        </w:rPr>
        <w:t xml:space="preserve">Градостроительного </w:t>
      </w:r>
      <w:r w:rsidR="00D42074" w:rsidRPr="00D82D18">
        <w:rPr>
          <w:rFonts w:ascii="Times New Roman" w:hAnsi="Times New Roman" w:cs="Times New Roman"/>
        </w:rPr>
        <w:t>кодекса</w:t>
      </w:r>
      <w:r w:rsidRPr="00D82D18">
        <w:rPr>
          <w:rFonts w:ascii="Times New Roman" w:hAnsi="Times New Roman" w:cs="Times New Roman"/>
        </w:rPr>
        <w:t xml:space="preserve"> Российской Федерации</w:t>
      </w:r>
      <w:r w:rsidR="00B31207" w:rsidRPr="00D82D18">
        <w:rPr>
          <w:rFonts w:ascii="Times New Roman" w:hAnsi="Times New Roman" w:cs="Times New Roman"/>
        </w:rPr>
        <w:t xml:space="preserve">, объектов регионального значения в областях, указанных в части 3 статьи 14 </w:t>
      </w:r>
      <w:r w:rsidRPr="00D82D18">
        <w:rPr>
          <w:rFonts w:ascii="Times New Roman" w:hAnsi="Times New Roman" w:cs="Times New Roman"/>
        </w:rPr>
        <w:t xml:space="preserve">Градостроительного </w:t>
      </w:r>
      <w:r w:rsidR="00D42074" w:rsidRPr="00D82D18">
        <w:rPr>
          <w:rFonts w:ascii="Times New Roman" w:hAnsi="Times New Roman" w:cs="Times New Roman"/>
        </w:rPr>
        <w:t>кодекса</w:t>
      </w:r>
      <w:r w:rsidRPr="00D82D18">
        <w:rPr>
          <w:rFonts w:ascii="Times New Roman" w:hAnsi="Times New Roman" w:cs="Times New Roman"/>
        </w:rPr>
        <w:t xml:space="preserve"> Российской Федерации</w:t>
      </w:r>
      <w:r w:rsidR="00B31207" w:rsidRPr="00D82D18">
        <w:rPr>
          <w:rFonts w:ascii="Times New Roman" w:hAnsi="Times New Roman" w:cs="Times New Roman"/>
        </w:rPr>
        <w:t xml:space="preserve">, объектов местного значения муниципального района в областях, указанных в пункте 1 части 3 статьи 19 </w:t>
      </w:r>
      <w:r w:rsidRPr="00D82D18">
        <w:rPr>
          <w:rFonts w:ascii="Times New Roman" w:hAnsi="Times New Roman" w:cs="Times New Roman"/>
        </w:rPr>
        <w:lastRenderedPageBreak/>
        <w:t xml:space="preserve">Градостроительного </w:t>
      </w:r>
      <w:r w:rsidR="00D42074" w:rsidRPr="00D82D18">
        <w:rPr>
          <w:rFonts w:ascii="Times New Roman" w:hAnsi="Times New Roman" w:cs="Times New Roman"/>
        </w:rPr>
        <w:t>кодекса</w:t>
      </w:r>
      <w:r w:rsidRPr="00D82D18">
        <w:rPr>
          <w:rFonts w:ascii="Times New Roman" w:hAnsi="Times New Roman" w:cs="Times New Roman"/>
        </w:rPr>
        <w:t xml:space="preserve"> Российской Федерации</w:t>
      </w:r>
      <w:r w:rsidR="00B31207" w:rsidRPr="00D82D18">
        <w:rPr>
          <w:rFonts w:ascii="Times New Roman" w:hAnsi="Times New Roman" w:cs="Times New Roman"/>
        </w:rPr>
        <w:t>, объектов местного значен</w:t>
      </w:r>
      <w:r w:rsidR="0082476E" w:rsidRPr="00D82D18">
        <w:rPr>
          <w:rFonts w:ascii="Times New Roman" w:hAnsi="Times New Roman" w:cs="Times New Roman"/>
        </w:rPr>
        <w:t xml:space="preserve">ия поселения </w:t>
      </w:r>
      <w:r w:rsidR="00B31207" w:rsidRPr="00D82D18">
        <w:rPr>
          <w:rFonts w:ascii="Times New Roman" w:hAnsi="Times New Roman" w:cs="Times New Roman"/>
        </w:rPr>
        <w:t xml:space="preserve">в областях, указанных в пункте 1 части 5 статьи </w:t>
      </w:r>
      <w:r w:rsidRPr="00D82D18">
        <w:rPr>
          <w:rFonts w:ascii="Times New Roman" w:hAnsi="Times New Roman" w:cs="Times New Roman"/>
        </w:rPr>
        <w:t xml:space="preserve">Градостроительного </w:t>
      </w:r>
      <w:r w:rsidR="00D42074" w:rsidRPr="00D82D18">
        <w:rPr>
          <w:rFonts w:ascii="Times New Roman" w:hAnsi="Times New Roman" w:cs="Times New Roman"/>
        </w:rPr>
        <w:t>кодекса</w:t>
      </w:r>
      <w:r w:rsidRPr="00D82D18">
        <w:rPr>
          <w:rFonts w:ascii="Times New Roman" w:hAnsi="Times New Roman" w:cs="Times New Roman"/>
        </w:rPr>
        <w:t xml:space="preserve"> Российской Федерации</w:t>
      </w:r>
      <w:r w:rsidR="00B31207" w:rsidRPr="00D82D18">
        <w:rPr>
          <w:rFonts w:ascii="Times New Roman" w:hAnsi="Times New Roman" w:cs="Times New Roman"/>
        </w:rPr>
        <w:t xml:space="preserve">,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w:t>
      </w:r>
      <w:r w:rsidRPr="00D82D18">
        <w:rPr>
          <w:rFonts w:ascii="Times New Roman" w:hAnsi="Times New Roman" w:cs="Times New Roman"/>
        </w:rPr>
        <w:t xml:space="preserve">Градостроительного </w:t>
      </w:r>
      <w:r w:rsidR="00D42074" w:rsidRPr="00D82D18">
        <w:rPr>
          <w:rFonts w:ascii="Times New Roman" w:hAnsi="Times New Roman" w:cs="Times New Roman"/>
        </w:rPr>
        <w:t>кодекса</w:t>
      </w:r>
      <w:r w:rsidRPr="00D82D18">
        <w:rPr>
          <w:rFonts w:ascii="Times New Roman" w:hAnsi="Times New Roman" w:cs="Times New Roman"/>
        </w:rPr>
        <w:t xml:space="preserve"> Российской Федерации</w:t>
      </w:r>
      <w:r w:rsidR="00B31207" w:rsidRPr="00D82D18">
        <w:rPr>
          <w:rFonts w:ascii="Times New Roman" w:hAnsi="Times New Roman" w:cs="Times New Roman"/>
        </w:rPr>
        <w:t xml:space="preserve">, документами территориального планирования субъекта Российской Федерации в областях, указанных в части 3 статьи 14 </w:t>
      </w:r>
      <w:r w:rsidRPr="00D82D18">
        <w:rPr>
          <w:rFonts w:ascii="Times New Roman" w:hAnsi="Times New Roman" w:cs="Times New Roman"/>
        </w:rPr>
        <w:t xml:space="preserve">Градостроительного </w:t>
      </w:r>
      <w:r w:rsidR="00D42074" w:rsidRPr="00D82D18">
        <w:rPr>
          <w:rFonts w:ascii="Times New Roman" w:hAnsi="Times New Roman" w:cs="Times New Roman"/>
        </w:rPr>
        <w:t>кодекса</w:t>
      </w:r>
      <w:r w:rsidRPr="00D82D18">
        <w:rPr>
          <w:rFonts w:ascii="Times New Roman" w:hAnsi="Times New Roman" w:cs="Times New Roman"/>
        </w:rPr>
        <w:t xml:space="preserve"> Российской Федерации</w:t>
      </w:r>
      <w:r w:rsidR="00B31207" w:rsidRPr="00D82D18">
        <w:rPr>
          <w:rFonts w:ascii="Times New Roman" w:hAnsi="Times New Roman" w:cs="Times New Roman"/>
        </w:rPr>
        <w:t xml:space="preserve">, документами территориального планирования муниципального района в областях, указанных в пункте 1 части 3 статьи 19 </w:t>
      </w:r>
      <w:r w:rsidRPr="00D82D18">
        <w:rPr>
          <w:rFonts w:ascii="Times New Roman" w:hAnsi="Times New Roman" w:cs="Times New Roman"/>
        </w:rPr>
        <w:t xml:space="preserve">Градостроительного </w:t>
      </w:r>
      <w:r w:rsidR="00D42074" w:rsidRPr="00D82D18">
        <w:rPr>
          <w:rFonts w:ascii="Times New Roman" w:hAnsi="Times New Roman" w:cs="Times New Roman"/>
        </w:rPr>
        <w:t>кодекса</w:t>
      </w:r>
      <w:r w:rsidRPr="00D82D18">
        <w:rPr>
          <w:rFonts w:ascii="Times New Roman" w:hAnsi="Times New Roman" w:cs="Times New Roman"/>
        </w:rPr>
        <w:t xml:space="preserve"> Российской Федерации</w:t>
      </w:r>
      <w:r w:rsidR="00B31207" w:rsidRPr="00D82D18">
        <w:rPr>
          <w:rFonts w:ascii="Times New Roman" w:hAnsi="Times New Roman" w:cs="Times New Roman"/>
        </w:rPr>
        <w:t>, документами территориального планирова</w:t>
      </w:r>
      <w:r w:rsidR="0082476E" w:rsidRPr="00D82D18">
        <w:rPr>
          <w:rFonts w:ascii="Times New Roman" w:hAnsi="Times New Roman" w:cs="Times New Roman"/>
        </w:rPr>
        <w:t>ния поселений</w:t>
      </w:r>
      <w:r w:rsidR="00B31207" w:rsidRPr="00D82D18">
        <w:rPr>
          <w:rFonts w:ascii="Times New Roman" w:hAnsi="Times New Roman" w:cs="Times New Roman"/>
        </w:rPr>
        <w:t xml:space="preserve"> в областях, указанных в пункте 1 части 5 статьи 23 </w:t>
      </w:r>
      <w:r w:rsidRPr="00D82D18">
        <w:rPr>
          <w:rFonts w:ascii="Times New Roman" w:hAnsi="Times New Roman" w:cs="Times New Roman"/>
        </w:rPr>
        <w:t xml:space="preserve">Градостроительного </w:t>
      </w:r>
      <w:r w:rsidR="00D42074" w:rsidRPr="00D82D18">
        <w:rPr>
          <w:rFonts w:ascii="Times New Roman" w:hAnsi="Times New Roman" w:cs="Times New Roman"/>
        </w:rPr>
        <w:t>кодекса</w:t>
      </w:r>
      <w:r w:rsidRPr="00D82D18">
        <w:rPr>
          <w:rFonts w:ascii="Times New Roman" w:hAnsi="Times New Roman" w:cs="Times New Roman"/>
        </w:rPr>
        <w:t xml:space="preserve"> Российской Федерации</w:t>
      </w:r>
      <w:r w:rsidR="00B31207" w:rsidRPr="00D82D18">
        <w:rPr>
          <w:rFonts w:ascii="Times New Roman" w:hAnsi="Times New Roman" w:cs="Times New Roman"/>
        </w:rPr>
        <w:t>.</w:t>
      </w:r>
    </w:p>
    <w:p w:rsidR="00B31207" w:rsidRPr="00D82D18" w:rsidRDefault="00536C14" w:rsidP="00B31207">
      <w:pPr>
        <w:rPr>
          <w:rFonts w:ascii="Times New Roman" w:hAnsi="Times New Roman" w:cs="Times New Roman"/>
        </w:rPr>
      </w:pPr>
      <w:r w:rsidRPr="00D82D18">
        <w:rPr>
          <w:rFonts w:ascii="Times New Roman" w:hAnsi="Times New Roman" w:cs="Times New Roman"/>
        </w:rPr>
        <w:t>5</w:t>
      </w:r>
      <w:r w:rsidR="00B31207" w:rsidRPr="00D82D18">
        <w:rPr>
          <w:rFonts w:ascii="Times New Roman" w:hAnsi="Times New Roman" w:cs="Times New Roman"/>
        </w:rPr>
        <w:t xml:space="preserve">. 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w:t>
      </w:r>
      <w:r w:rsidR="00EF2791" w:rsidRPr="00D82D18">
        <w:rPr>
          <w:rFonts w:ascii="Times New Roman" w:hAnsi="Times New Roman" w:cs="Times New Roman"/>
        </w:rPr>
        <w:t>пункте</w:t>
      </w:r>
      <w:r w:rsidR="00B31207" w:rsidRPr="00D82D18">
        <w:rPr>
          <w:rFonts w:ascii="Times New Roman" w:hAnsi="Times New Roman" w:cs="Times New Roman"/>
        </w:rPr>
        <w:t xml:space="preserve"> 1.1 настоящей статьи, в течение десяти дней со дня принятия такого решения направляют уведомление о принятом решении главе посе</w:t>
      </w:r>
      <w:r w:rsidR="0082476E" w:rsidRPr="00D82D18">
        <w:rPr>
          <w:rFonts w:ascii="Times New Roman" w:hAnsi="Times New Roman" w:cs="Times New Roman"/>
        </w:rPr>
        <w:t xml:space="preserve">ления, </w:t>
      </w:r>
      <w:r w:rsidR="00B31207" w:rsidRPr="00D82D18">
        <w:rPr>
          <w:rFonts w:ascii="Times New Roman" w:hAnsi="Times New Roman" w:cs="Times New Roman"/>
        </w:rPr>
        <w:t>применительно к территориям которых принято такое решение.</w:t>
      </w:r>
    </w:p>
    <w:p w:rsidR="00B31207" w:rsidRPr="00D82D18" w:rsidRDefault="00536C14" w:rsidP="00B31207">
      <w:pPr>
        <w:rPr>
          <w:rFonts w:ascii="Times New Roman" w:hAnsi="Times New Roman" w:cs="Times New Roman"/>
        </w:rPr>
      </w:pPr>
      <w:r w:rsidRPr="00D82D18">
        <w:rPr>
          <w:rFonts w:ascii="Times New Roman" w:hAnsi="Times New Roman" w:cs="Times New Roman"/>
        </w:rPr>
        <w:t>6</w:t>
      </w:r>
      <w:r w:rsidR="00B31207" w:rsidRPr="00D82D18">
        <w:rPr>
          <w:rFonts w:ascii="Times New Roman" w:hAnsi="Times New Roman" w:cs="Times New Roman"/>
        </w:rPr>
        <w:t xml:space="preserve">. 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w:t>
      </w:r>
      <w:r w:rsidR="00EF2791" w:rsidRPr="00D82D18">
        <w:rPr>
          <w:rFonts w:ascii="Times New Roman" w:hAnsi="Times New Roman" w:cs="Times New Roman"/>
        </w:rPr>
        <w:t>пунктом</w:t>
      </w:r>
      <w:r w:rsidR="00B31207" w:rsidRPr="00D82D18">
        <w:rPr>
          <w:rFonts w:ascii="Times New Roman" w:hAnsi="Times New Roman" w:cs="Times New Roman"/>
        </w:rPr>
        <w:t xml:space="preserve">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B31207" w:rsidRPr="00D82D18" w:rsidRDefault="00536C14" w:rsidP="00B31207">
      <w:pPr>
        <w:rPr>
          <w:rFonts w:ascii="Times New Roman" w:hAnsi="Times New Roman" w:cs="Times New Roman"/>
        </w:rPr>
      </w:pPr>
      <w:r w:rsidRPr="00D82D18">
        <w:rPr>
          <w:rFonts w:ascii="Times New Roman" w:hAnsi="Times New Roman" w:cs="Times New Roman"/>
        </w:rPr>
        <w:t>6</w:t>
      </w:r>
      <w:r w:rsidR="0082476E" w:rsidRPr="00D82D18">
        <w:rPr>
          <w:rFonts w:ascii="Times New Roman" w:hAnsi="Times New Roman" w:cs="Times New Roman"/>
        </w:rPr>
        <w:t>.1</w:t>
      </w:r>
      <w:r w:rsidR="00B31207" w:rsidRPr="00D82D18">
        <w:rPr>
          <w:rFonts w:ascii="Times New Roman" w:hAnsi="Times New Roman" w:cs="Times New Roman"/>
        </w:rPr>
        <w:t xml:space="preserve">. Особенности подготовки документации по планировке территории лицами, указанными в части 3 статьи 46.9 </w:t>
      </w:r>
      <w:r w:rsidRPr="00D82D18">
        <w:rPr>
          <w:rFonts w:ascii="Times New Roman" w:hAnsi="Times New Roman" w:cs="Times New Roman"/>
        </w:rPr>
        <w:t xml:space="preserve">Градостроительного </w:t>
      </w:r>
      <w:r w:rsidR="00D42074" w:rsidRPr="00D82D18">
        <w:rPr>
          <w:rFonts w:ascii="Times New Roman" w:hAnsi="Times New Roman" w:cs="Times New Roman"/>
        </w:rPr>
        <w:t>кодекса</w:t>
      </w:r>
      <w:r w:rsidRPr="00D82D18">
        <w:rPr>
          <w:rFonts w:ascii="Times New Roman" w:hAnsi="Times New Roman" w:cs="Times New Roman"/>
        </w:rPr>
        <w:t xml:space="preserve"> Российской Федерации</w:t>
      </w:r>
      <w:r w:rsidR="00B31207" w:rsidRPr="00D82D18">
        <w:rPr>
          <w:rFonts w:ascii="Times New Roman" w:hAnsi="Times New Roman" w:cs="Times New Roman"/>
        </w:rPr>
        <w:t xml:space="preserve">, и лицами, с которыми заключен договор о комплексном развитии территории по инициативе органа местного самоуправления, устанавливаются соответственно статьей 46.9 и статьей 46.10 </w:t>
      </w:r>
      <w:r w:rsidRPr="00D82D18">
        <w:rPr>
          <w:rFonts w:ascii="Times New Roman" w:hAnsi="Times New Roman" w:cs="Times New Roman"/>
        </w:rPr>
        <w:t xml:space="preserve">Градостроительного </w:t>
      </w:r>
      <w:r w:rsidR="00D42074" w:rsidRPr="00D82D18">
        <w:rPr>
          <w:rFonts w:ascii="Times New Roman" w:hAnsi="Times New Roman" w:cs="Times New Roman"/>
        </w:rPr>
        <w:t>кодекса</w:t>
      </w:r>
      <w:r w:rsidRPr="00D82D18">
        <w:rPr>
          <w:rFonts w:ascii="Times New Roman" w:hAnsi="Times New Roman" w:cs="Times New Roman"/>
        </w:rPr>
        <w:t xml:space="preserve"> Российской Федерации</w:t>
      </w:r>
      <w:r w:rsidR="00B31207" w:rsidRPr="00D82D18">
        <w:rPr>
          <w:rFonts w:ascii="Times New Roman" w:hAnsi="Times New Roman" w:cs="Times New Roman"/>
        </w:rPr>
        <w:t>.</w:t>
      </w:r>
    </w:p>
    <w:p w:rsidR="00B31207" w:rsidRPr="00D82D18" w:rsidRDefault="00536C14" w:rsidP="00B31207">
      <w:pPr>
        <w:rPr>
          <w:rFonts w:ascii="Times New Roman" w:hAnsi="Times New Roman" w:cs="Times New Roman"/>
        </w:rPr>
      </w:pPr>
      <w:r w:rsidRPr="00D82D18">
        <w:rPr>
          <w:rFonts w:ascii="Times New Roman" w:hAnsi="Times New Roman" w:cs="Times New Roman"/>
        </w:rPr>
        <w:t>7</w:t>
      </w:r>
      <w:r w:rsidR="00B31207" w:rsidRPr="00D82D18">
        <w:rPr>
          <w:rFonts w:ascii="Times New Roman" w:hAnsi="Times New Roman" w:cs="Times New Roman"/>
        </w:rPr>
        <w:t>.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B31207" w:rsidRPr="00D82D18" w:rsidRDefault="00536C14" w:rsidP="00B31207">
      <w:pPr>
        <w:rPr>
          <w:rFonts w:ascii="Times New Roman" w:hAnsi="Times New Roman" w:cs="Times New Roman"/>
        </w:rPr>
      </w:pPr>
      <w:r w:rsidRPr="00D82D18">
        <w:rPr>
          <w:rFonts w:ascii="Times New Roman" w:hAnsi="Times New Roman" w:cs="Times New Roman"/>
        </w:rPr>
        <w:t>8</w:t>
      </w:r>
      <w:r w:rsidR="00B31207" w:rsidRPr="00D82D18">
        <w:rPr>
          <w:rFonts w:ascii="Times New Roman" w:hAnsi="Times New Roman" w:cs="Times New Roman"/>
        </w:rPr>
        <w:t xml:space="preserve">. Лица, указанные в </w:t>
      </w:r>
      <w:r w:rsidR="00F47763" w:rsidRPr="00D82D18">
        <w:rPr>
          <w:rFonts w:ascii="Times New Roman" w:hAnsi="Times New Roman" w:cs="Times New Roman"/>
        </w:rPr>
        <w:t>под</w:t>
      </w:r>
      <w:r w:rsidR="004F6B6B" w:rsidRPr="00D82D18">
        <w:rPr>
          <w:rFonts w:ascii="Times New Roman" w:hAnsi="Times New Roman" w:cs="Times New Roman"/>
        </w:rPr>
        <w:t>пунктах</w:t>
      </w:r>
      <w:r w:rsidR="00B31207" w:rsidRPr="00D82D18">
        <w:rPr>
          <w:rFonts w:ascii="Times New Roman" w:hAnsi="Times New Roman" w:cs="Times New Roman"/>
        </w:rPr>
        <w:t xml:space="preserve"> 3 и 4 </w:t>
      </w:r>
      <w:r w:rsidR="00EF2791" w:rsidRPr="00D82D18">
        <w:rPr>
          <w:rFonts w:ascii="Times New Roman" w:hAnsi="Times New Roman" w:cs="Times New Roman"/>
        </w:rPr>
        <w:t>пунктах</w:t>
      </w:r>
      <w:r w:rsidR="00B31207" w:rsidRPr="00D82D18">
        <w:rPr>
          <w:rFonts w:ascii="Times New Roman" w:hAnsi="Times New Roman" w:cs="Times New Roman"/>
        </w:rPr>
        <w:t xml:space="preserve"> 1.1 настоящей статьи, осуществляют подготовку документации по планировке территории в соответствии с тре</w:t>
      </w:r>
      <w:r w:rsidR="00F42925" w:rsidRPr="00D82D18">
        <w:rPr>
          <w:rFonts w:ascii="Times New Roman" w:hAnsi="Times New Roman" w:cs="Times New Roman"/>
        </w:rPr>
        <w:t xml:space="preserve">бованиями, указанными в </w:t>
      </w:r>
      <w:r w:rsidR="00EF2791" w:rsidRPr="00D82D18">
        <w:rPr>
          <w:rFonts w:ascii="Times New Roman" w:hAnsi="Times New Roman" w:cs="Times New Roman"/>
        </w:rPr>
        <w:t>пункта</w:t>
      </w:r>
      <w:r w:rsidR="00F42925" w:rsidRPr="00D82D18">
        <w:rPr>
          <w:rFonts w:ascii="Times New Roman" w:hAnsi="Times New Roman" w:cs="Times New Roman"/>
        </w:rPr>
        <w:t xml:space="preserve"> 7</w:t>
      </w:r>
      <w:r w:rsidR="00B31207" w:rsidRPr="00D82D18">
        <w:rPr>
          <w:rFonts w:ascii="Times New Roman" w:hAnsi="Times New Roman" w:cs="Times New Roman"/>
        </w:rPr>
        <w:t xml:space="preserve">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w:t>
      </w:r>
      <w:r w:rsidR="00EF2791" w:rsidRPr="00D82D18">
        <w:rPr>
          <w:rFonts w:ascii="Times New Roman" w:hAnsi="Times New Roman" w:cs="Times New Roman"/>
        </w:rPr>
        <w:t>ения, указанные в пунктах 2 - 5</w:t>
      </w:r>
      <w:r w:rsidR="00B31207" w:rsidRPr="00D82D18">
        <w:rPr>
          <w:rFonts w:ascii="Times New Roman" w:hAnsi="Times New Roman" w:cs="Times New Roman"/>
        </w:rPr>
        <w:t xml:space="preserve"> настоящей статьи.</w:t>
      </w:r>
    </w:p>
    <w:p w:rsidR="00B31207" w:rsidRPr="00D82D18" w:rsidRDefault="00536C14" w:rsidP="00B31207">
      <w:pPr>
        <w:rPr>
          <w:rFonts w:ascii="Times New Roman" w:hAnsi="Times New Roman" w:cs="Times New Roman"/>
        </w:rPr>
      </w:pPr>
      <w:r w:rsidRPr="00D82D18">
        <w:rPr>
          <w:rFonts w:ascii="Times New Roman" w:hAnsi="Times New Roman" w:cs="Times New Roman"/>
        </w:rPr>
        <w:t>9</w:t>
      </w:r>
      <w:r w:rsidR="00B31207" w:rsidRPr="00D82D18">
        <w:rPr>
          <w:rFonts w:ascii="Times New Roman" w:hAnsi="Times New Roman" w:cs="Times New Roman"/>
        </w:rPr>
        <w:t xml:space="preserve">. В случае, если решение о подготовке документации по планировке территории </w:t>
      </w:r>
      <w:r w:rsidR="00B31207" w:rsidRPr="00D82D18">
        <w:rPr>
          <w:rFonts w:ascii="Times New Roman" w:hAnsi="Times New Roman" w:cs="Times New Roman"/>
        </w:rPr>
        <w:lastRenderedPageBreak/>
        <w:t>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субъектов Российской Федерации, документами территориального планирования муниципального района.</w:t>
      </w:r>
    </w:p>
    <w:p w:rsidR="00B31207" w:rsidRPr="00D82D18" w:rsidRDefault="00F42925" w:rsidP="00B31207">
      <w:pPr>
        <w:rPr>
          <w:rFonts w:ascii="Times New Roman" w:hAnsi="Times New Roman" w:cs="Times New Roman"/>
        </w:rPr>
      </w:pPr>
      <w:r w:rsidRPr="00D82D18">
        <w:rPr>
          <w:rFonts w:ascii="Times New Roman" w:hAnsi="Times New Roman" w:cs="Times New Roman"/>
        </w:rPr>
        <w:t>10.</w:t>
      </w:r>
      <w:r w:rsidR="00B31207" w:rsidRPr="00D82D18">
        <w:rPr>
          <w:rFonts w:ascii="Times New Roman" w:hAnsi="Times New Roman" w:cs="Times New Roman"/>
        </w:rPr>
        <w:t xml:space="preserve">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w:t>
      </w:r>
    </w:p>
    <w:p w:rsidR="00B31207" w:rsidRPr="00D82D18" w:rsidRDefault="00F42925" w:rsidP="00B31207">
      <w:pPr>
        <w:rPr>
          <w:rFonts w:ascii="Times New Roman" w:hAnsi="Times New Roman" w:cs="Times New Roman"/>
        </w:rPr>
      </w:pPr>
      <w:r w:rsidRPr="00D82D18">
        <w:rPr>
          <w:rFonts w:ascii="Times New Roman" w:hAnsi="Times New Roman" w:cs="Times New Roman"/>
        </w:rPr>
        <w:t>11</w:t>
      </w:r>
      <w:r w:rsidR="00B31207" w:rsidRPr="00D82D18">
        <w:rPr>
          <w:rFonts w:ascii="Times New Roman" w:hAnsi="Times New Roman" w:cs="Times New Roman"/>
        </w:rPr>
        <w:t>.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B31207" w:rsidRPr="00D82D18" w:rsidRDefault="00F42925" w:rsidP="00B31207">
      <w:pPr>
        <w:rPr>
          <w:rFonts w:ascii="Times New Roman" w:hAnsi="Times New Roman" w:cs="Times New Roman"/>
        </w:rPr>
      </w:pPr>
      <w:r w:rsidRPr="00D82D18">
        <w:rPr>
          <w:rFonts w:ascii="Times New Roman" w:hAnsi="Times New Roman" w:cs="Times New Roman"/>
        </w:rPr>
        <w:t>12</w:t>
      </w:r>
      <w:r w:rsidR="00B31207" w:rsidRPr="00D82D18">
        <w:rPr>
          <w:rFonts w:ascii="Times New Roman" w:hAnsi="Times New Roman" w:cs="Times New Roman"/>
        </w:rPr>
        <w:t>. В случае,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w:t>
      </w:r>
      <w:r w:rsidRPr="00D82D18">
        <w:rPr>
          <w:rFonts w:ascii="Times New Roman" w:hAnsi="Times New Roman" w:cs="Times New Roman"/>
        </w:rPr>
        <w:t xml:space="preserve">ерритории, указанного в </w:t>
      </w:r>
      <w:r w:rsidR="00EF2791" w:rsidRPr="00D82D18">
        <w:rPr>
          <w:rFonts w:ascii="Times New Roman" w:hAnsi="Times New Roman" w:cs="Times New Roman"/>
        </w:rPr>
        <w:t>пункте</w:t>
      </w:r>
      <w:r w:rsidRPr="00D82D18">
        <w:rPr>
          <w:rFonts w:ascii="Times New Roman" w:hAnsi="Times New Roman" w:cs="Times New Roman"/>
        </w:rPr>
        <w:t xml:space="preserve"> 7</w:t>
      </w:r>
      <w:r w:rsidR="00B31207" w:rsidRPr="00D82D18">
        <w:rPr>
          <w:rFonts w:ascii="Times New Roman" w:hAnsi="Times New Roman" w:cs="Times New Roman"/>
        </w:rPr>
        <w:t xml:space="preserve"> настоящей статьи, такими органами не представлены возражения относительно данного проекта планировки, он считается согласованным.</w:t>
      </w:r>
    </w:p>
    <w:p w:rsidR="00B31207" w:rsidRPr="00D82D18" w:rsidRDefault="00F42925" w:rsidP="00B31207">
      <w:pPr>
        <w:rPr>
          <w:rFonts w:ascii="Times New Roman" w:hAnsi="Times New Roman" w:cs="Times New Roman"/>
        </w:rPr>
      </w:pPr>
      <w:r w:rsidRPr="00D82D18">
        <w:rPr>
          <w:rFonts w:ascii="Times New Roman" w:hAnsi="Times New Roman" w:cs="Times New Roman"/>
        </w:rPr>
        <w:t>13.</w:t>
      </w:r>
      <w:r w:rsidR="00B31207" w:rsidRPr="00D82D18">
        <w:rPr>
          <w:rFonts w:ascii="Times New Roman" w:hAnsi="Times New Roman" w:cs="Times New Roman"/>
        </w:rPr>
        <w:t xml:space="preserve">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трех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B31207" w:rsidRPr="00D82D18" w:rsidRDefault="00F42925" w:rsidP="00B31207">
      <w:pPr>
        <w:rPr>
          <w:rFonts w:ascii="Times New Roman" w:hAnsi="Times New Roman" w:cs="Times New Roman"/>
        </w:rPr>
      </w:pPr>
      <w:r w:rsidRPr="00D82D18">
        <w:rPr>
          <w:rFonts w:ascii="Times New Roman" w:hAnsi="Times New Roman" w:cs="Times New Roman"/>
        </w:rPr>
        <w:t>14</w:t>
      </w:r>
      <w:r w:rsidR="00B31207" w:rsidRPr="00D82D18">
        <w:rPr>
          <w:rFonts w:ascii="Times New Roman" w:hAnsi="Times New Roman" w:cs="Times New Roman"/>
        </w:rPr>
        <w:t>.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w:t>
      </w:r>
      <w:r w:rsidR="00AC59A5" w:rsidRPr="00D82D18">
        <w:rPr>
          <w:rFonts w:ascii="Times New Roman" w:hAnsi="Times New Roman" w:cs="Times New Roman"/>
        </w:rPr>
        <w:t xml:space="preserve">ах поселения, </w:t>
      </w:r>
      <w:r w:rsidR="00B31207" w:rsidRPr="00D82D18">
        <w:rPr>
          <w:rFonts w:ascii="Times New Roman" w:hAnsi="Times New Roman" w:cs="Times New Roman"/>
        </w:rPr>
        <w:t>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w:t>
      </w:r>
      <w:r w:rsidR="00AC59A5" w:rsidRPr="00D82D18">
        <w:rPr>
          <w:rFonts w:ascii="Times New Roman" w:hAnsi="Times New Roman" w:cs="Times New Roman"/>
        </w:rPr>
        <w:t>ованию с главой такого поселения</w:t>
      </w:r>
      <w:r w:rsidR="00B31207" w:rsidRPr="00D82D18">
        <w:rPr>
          <w:rFonts w:ascii="Times New Roman" w:hAnsi="Times New Roman" w:cs="Times New Roman"/>
        </w:rPr>
        <w:t>.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B31207" w:rsidRPr="00D82D18" w:rsidRDefault="00F42925" w:rsidP="00B31207">
      <w:pPr>
        <w:rPr>
          <w:rFonts w:ascii="Times New Roman" w:hAnsi="Times New Roman" w:cs="Times New Roman"/>
        </w:rPr>
      </w:pPr>
      <w:r w:rsidRPr="00D82D18">
        <w:rPr>
          <w:rFonts w:ascii="Times New Roman" w:hAnsi="Times New Roman" w:cs="Times New Roman"/>
        </w:rPr>
        <w:t>15</w:t>
      </w:r>
      <w:r w:rsidR="00B31207" w:rsidRPr="00D82D18">
        <w:rPr>
          <w:rFonts w:ascii="Times New Roman" w:hAnsi="Times New Roman" w:cs="Times New Roman"/>
        </w:rPr>
        <w:t xml:space="preserve">. В течение тридцати дней со дня получения указанной в </w:t>
      </w:r>
      <w:r w:rsidR="00EF2791" w:rsidRPr="00D82D18">
        <w:rPr>
          <w:rFonts w:ascii="Times New Roman" w:hAnsi="Times New Roman" w:cs="Times New Roman"/>
        </w:rPr>
        <w:t>пункте</w:t>
      </w:r>
      <w:r w:rsidR="00B31207" w:rsidRPr="00D82D18">
        <w:rPr>
          <w:rFonts w:ascii="Times New Roman" w:hAnsi="Times New Roman" w:cs="Times New Roman"/>
        </w:rPr>
        <w:t xml:space="preserve"> </w:t>
      </w:r>
      <w:r w:rsidRPr="00D82D18">
        <w:rPr>
          <w:rFonts w:ascii="Times New Roman" w:hAnsi="Times New Roman" w:cs="Times New Roman"/>
        </w:rPr>
        <w:t>14</w:t>
      </w:r>
      <w:r w:rsidR="00B31207" w:rsidRPr="00D82D18">
        <w:rPr>
          <w:rFonts w:ascii="Times New Roman" w:hAnsi="Times New Roman" w:cs="Times New Roman"/>
        </w:rPr>
        <w:t xml:space="preserve"> настоящей статьи документации по планировке территории глава поселе</w:t>
      </w:r>
      <w:r w:rsidR="00AC59A5" w:rsidRPr="00D82D18">
        <w:rPr>
          <w:rFonts w:ascii="Times New Roman" w:hAnsi="Times New Roman" w:cs="Times New Roman"/>
        </w:rPr>
        <w:t xml:space="preserve">ния </w:t>
      </w:r>
      <w:r w:rsidR="00B31207" w:rsidRPr="00D82D18">
        <w:rPr>
          <w:rFonts w:ascii="Times New Roman" w:hAnsi="Times New Roman" w:cs="Times New Roman"/>
        </w:rPr>
        <w:t xml:space="preserve">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w:t>
      </w:r>
      <w:r w:rsidR="00B31207" w:rsidRPr="00D82D18">
        <w:rPr>
          <w:rFonts w:ascii="Times New Roman" w:hAnsi="Times New Roman" w:cs="Times New Roman"/>
        </w:rPr>
        <w:lastRenderedPageBreak/>
        <w:t>допускается по следующим основаниям:</w:t>
      </w:r>
    </w:p>
    <w:p w:rsidR="00B31207" w:rsidRPr="00D82D18" w:rsidRDefault="00B31207" w:rsidP="00B31207">
      <w:pPr>
        <w:rPr>
          <w:rFonts w:ascii="Times New Roman" w:hAnsi="Times New Roman" w:cs="Times New Roman"/>
        </w:rPr>
      </w:pPr>
      <w:r w:rsidRPr="00D82D18">
        <w:rPr>
          <w:rFonts w:ascii="Times New Roman" w:hAnsi="Times New Roman" w:cs="Times New Roman"/>
        </w:rPr>
        <w:t xml:space="preserve">1) несоответствие планируемого размещения </w:t>
      </w:r>
      <w:r w:rsidR="00F42925" w:rsidRPr="00D82D18">
        <w:rPr>
          <w:rFonts w:ascii="Times New Roman" w:hAnsi="Times New Roman" w:cs="Times New Roman"/>
        </w:rPr>
        <w:t xml:space="preserve">объектов, указанных в </w:t>
      </w:r>
      <w:r w:rsidR="00EF2791" w:rsidRPr="00D82D18">
        <w:rPr>
          <w:rFonts w:ascii="Times New Roman" w:hAnsi="Times New Roman" w:cs="Times New Roman"/>
        </w:rPr>
        <w:t>пункте</w:t>
      </w:r>
      <w:r w:rsidR="00F42925" w:rsidRPr="00D82D18">
        <w:rPr>
          <w:rFonts w:ascii="Times New Roman" w:hAnsi="Times New Roman" w:cs="Times New Roman"/>
        </w:rPr>
        <w:t xml:space="preserve"> 14</w:t>
      </w:r>
      <w:r w:rsidRPr="00D82D18">
        <w:rPr>
          <w:rFonts w:ascii="Times New Roman" w:hAnsi="Times New Roman" w:cs="Times New Roman"/>
        </w:rPr>
        <w:t xml:space="preserve">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B31207" w:rsidRPr="00D82D18" w:rsidRDefault="00B31207" w:rsidP="00B31207">
      <w:pPr>
        <w:rPr>
          <w:rFonts w:ascii="Times New Roman" w:hAnsi="Times New Roman" w:cs="Times New Roman"/>
        </w:rPr>
      </w:pPr>
      <w:r w:rsidRPr="00D82D18">
        <w:rPr>
          <w:rFonts w:ascii="Times New Roman" w:hAnsi="Times New Roman" w:cs="Times New Roman"/>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B31207" w:rsidRPr="00D82D18" w:rsidRDefault="00F42925" w:rsidP="00B31207">
      <w:pPr>
        <w:rPr>
          <w:rFonts w:ascii="Times New Roman" w:hAnsi="Times New Roman" w:cs="Times New Roman"/>
        </w:rPr>
      </w:pPr>
      <w:r w:rsidRPr="00D82D18">
        <w:rPr>
          <w:rFonts w:ascii="Times New Roman" w:hAnsi="Times New Roman" w:cs="Times New Roman"/>
        </w:rPr>
        <w:t>16</w:t>
      </w:r>
      <w:r w:rsidR="00B31207" w:rsidRPr="00D82D18">
        <w:rPr>
          <w:rFonts w:ascii="Times New Roman" w:hAnsi="Times New Roman" w:cs="Times New Roman"/>
        </w:rPr>
        <w:t xml:space="preserve">. В случае, если по истечении тридцати дней с момента поступления главе поселения предусмотренной </w:t>
      </w:r>
      <w:r w:rsidR="004F6B6B" w:rsidRPr="00D82D18">
        <w:rPr>
          <w:rFonts w:ascii="Times New Roman" w:hAnsi="Times New Roman" w:cs="Times New Roman"/>
        </w:rPr>
        <w:t>пунктом</w:t>
      </w:r>
      <w:r w:rsidR="00B31207" w:rsidRPr="00D82D18">
        <w:rPr>
          <w:rFonts w:ascii="Times New Roman" w:hAnsi="Times New Roman" w:cs="Times New Roman"/>
        </w:rPr>
        <w:t xml:space="preserve"> </w:t>
      </w:r>
      <w:r w:rsidRPr="00D82D18">
        <w:rPr>
          <w:rFonts w:ascii="Times New Roman" w:hAnsi="Times New Roman" w:cs="Times New Roman"/>
        </w:rPr>
        <w:t>14</w:t>
      </w:r>
      <w:r w:rsidR="00B31207" w:rsidRPr="00D82D18">
        <w:rPr>
          <w:rFonts w:ascii="Times New Roman" w:hAnsi="Times New Roman" w:cs="Times New Roman"/>
        </w:rPr>
        <w:t xml:space="preserve"> настоящей статьи документации</w:t>
      </w:r>
      <w:r w:rsidR="00AC59A5" w:rsidRPr="00D82D18">
        <w:rPr>
          <w:rFonts w:ascii="Times New Roman" w:hAnsi="Times New Roman" w:cs="Times New Roman"/>
        </w:rPr>
        <w:t xml:space="preserve"> по планировке территории, таким</w:t>
      </w:r>
      <w:r w:rsidR="00B31207" w:rsidRPr="00D82D18">
        <w:rPr>
          <w:rFonts w:ascii="Times New Roman" w:hAnsi="Times New Roman" w:cs="Times New Roman"/>
        </w:rPr>
        <w:t xml:space="preserve"> главой поселения не направлен предусмотренный </w:t>
      </w:r>
      <w:r w:rsidR="00B5350A" w:rsidRPr="00D82D18">
        <w:rPr>
          <w:rFonts w:ascii="Times New Roman" w:hAnsi="Times New Roman" w:cs="Times New Roman"/>
        </w:rPr>
        <w:t>пунктом</w:t>
      </w:r>
      <w:r w:rsidR="00B31207" w:rsidRPr="00D82D18">
        <w:rPr>
          <w:rFonts w:ascii="Times New Roman" w:hAnsi="Times New Roman" w:cs="Times New Roman"/>
        </w:rPr>
        <w:t xml:space="preserve"> </w:t>
      </w:r>
      <w:r w:rsidRPr="00D82D18">
        <w:rPr>
          <w:rFonts w:ascii="Times New Roman" w:hAnsi="Times New Roman" w:cs="Times New Roman"/>
        </w:rPr>
        <w:t>15</w:t>
      </w:r>
      <w:r w:rsidR="00B31207" w:rsidRPr="00D82D18">
        <w:rPr>
          <w:rFonts w:ascii="Times New Roman" w:hAnsi="Times New Roman" w:cs="Times New Roman"/>
        </w:rPr>
        <w:t xml:space="preserve">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B31207" w:rsidRPr="00D82D18" w:rsidRDefault="00F42925" w:rsidP="00B31207">
      <w:pPr>
        <w:rPr>
          <w:rFonts w:ascii="Times New Roman" w:hAnsi="Times New Roman" w:cs="Times New Roman"/>
        </w:rPr>
      </w:pPr>
      <w:r w:rsidRPr="00D82D18">
        <w:rPr>
          <w:rFonts w:ascii="Times New Roman" w:hAnsi="Times New Roman" w:cs="Times New Roman"/>
        </w:rPr>
        <w:t>17</w:t>
      </w:r>
      <w:r w:rsidR="00B31207" w:rsidRPr="00D82D18">
        <w:rPr>
          <w:rFonts w:ascii="Times New Roman" w:hAnsi="Times New Roman" w:cs="Times New Roman"/>
        </w:rPr>
        <w:t xml:space="preserve">. Особенности подготовки документации по планировке территории применительно </w:t>
      </w:r>
      <w:r w:rsidR="00AC59A5" w:rsidRPr="00D82D18">
        <w:rPr>
          <w:rFonts w:ascii="Times New Roman" w:hAnsi="Times New Roman" w:cs="Times New Roman"/>
        </w:rPr>
        <w:t xml:space="preserve">к территориям поселения </w:t>
      </w:r>
      <w:r w:rsidR="00B31207" w:rsidRPr="00D82D18">
        <w:rPr>
          <w:rFonts w:ascii="Times New Roman" w:hAnsi="Times New Roman" w:cs="Times New Roman"/>
        </w:rPr>
        <w:t xml:space="preserve">устанавливаются статьей 46 </w:t>
      </w:r>
      <w:r w:rsidRPr="00D82D18">
        <w:rPr>
          <w:rFonts w:ascii="Times New Roman" w:hAnsi="Times New Roman" w:cs="Times New Roman"/>
        </w:rPr>
        <w:t xml:space="preserve">Градостроительного </w:t>
      </w:r>
      <w:r w:rsidR="00D42074" w:rsidRPr="00D82D18">
        <w:rPr>
          <w:rFonts w:ascii="Times New Roman" w:hAnsi="Times New Roman" w:cs="Times New Roman"/>
        </w:rPr>
        <w:t>кодекса</w:t>
      </w:r>
      <w:r w:rsidRPr="00D82D18">
        <w:rPr>
          <w:rFonts w:ascii="Times New Roman" w:hAnsi="Times New Roman" w:cs="Times New Roman"/>
        </w:rPr>
        <w:t xml:space="preserve"> Российской Федерации</w:t>
      </w:r>
      <w:r w:rsidR="00B31207" w:rsidRPr="00D82D18">
        <w:rPr>
          <w:rFonts w:ascii="Times New Roman" w:hAnsi="Times New Roman" w:cs="Times New Roman"/>
        </w:rPr>
        <w:t>.</w:t>
      </w:r>
    </w:p>
    <w:p w:rsidR="00B31207" w:rsidRPr="00D82D18" w:rsidRDefault="00F42925" w:rsidP="0071791C">
      <w:pPr>
        <w:widowControl/>
        <w:rPr>
          <w:rFonts w:ascii="Times New Roman" w:hAnsi="Times New Roman" w:cs="Times New Roman"/>
        </w:rPr>
      </w:pPr>
      <w:r w:rsidRPr="00D82D18">
        <w:rPr>
          <w:rFonts w:ascii="Times New Roman" w:hAnsi="Times New Roman" w:cs="Times New Roman"/>
        </w:rPr>
        <w:t>18</w:t>
      </w:r>
      <w:r w:rsidR="00B31207" w:rsidRPr="00D82D18">
        <w:rPr>
          <w:rFonts w:ascii="Times New Roman" w:hAnsi="Times New Roman" w:cs="Times New Roman"/>
        </w:rPr>
        <w:t>. Документация по планировке территории, представленная уполномоченными органами исполнительной власти субъекта Российской Федерации, органами местного самоуправления, утверждается соответственно высшим исполнительным органом государственной власти субъекта Российской Федерации, главой администрации в течение четырнадцати дней со дня поступления указанной документации.</w:t>
      </w:r>
    </w:p>
    <w:p w:rsidR="00B31207" w:rsidRPr="00D82D18" w:rsidRDefault="00F42925" w:rsidP="00B96E1E">
      <w:pPr>
        <w:widowControl/>
        <w:rPr>
          <w:rFonts w:ascii="Times New Roman" w:hAnsi="Times New Roman" w:cs="Times New Roman"/>
        </w:rPr>
      </w:pPr>
      <w:r w:rsidRPr="00D82D18">
        <w:rPr>
          <w:rFonts w:ascii="Times New Roman" w:hAnsi="Times New Roman" w:cs="Times New Roman"/>
        </w:rPr>
        <w:t>19</w:t>
      </w:r>
      <w:r w:rsidR="00B31207" w:rsidRPr="00D82D18">
        <w:rPr>
          <w:rFonts w:ascii="Times New Roman" w:hAnsi="Times New Roman" w:cs="Times New Roman"/>
        </w:rPr>
        <w:t>. Документация по планировке территории, утверждаемая соответственно уполномоченными федеральными органами исполнительной власти, высшим исполнительным органом государственной власти субъекта Российской Федерации, главой администрации муниципального района, направляется гл</w:t>
      </w:r>
      <w:r w:rsidR="00AC59A5" w:rsidRPr="00D82D18">
        <w:rPr>
          <w:rFonts w:ascii="Times New Roman" w:hAnsi="Times New Roman" w:cs="Times New Roman"/>
        </w:rPr>
        <w:t xml:space="preserve">аве поселения, </w:t>
      </w:r>
      <w:r w:rsidR="00B31207" w:rsidRPr="00D82D18">
        <w:rPr>
          <w:rFonts w:ascii="Times New Roman" w:hAnsi="Times New Roman" w:cs="Times New Roman"/>
        </w:rPr>
        <w:t>применительно к территориям которых осуществлялась подготовка такой документации, в течение семи дней со дня ее утверждения.</w:t>
      </w:r>
    </w:p>
    <w:p w:rsidR="00B31207" w:rsidRPr="00D82D18" w:rsidRDefault="00F42925" w:rsidP="00B31207">
      <w:pPr>
        <w:rPr>
          <w:rFonts w:ascii="Times New Roman" w:hAnsi="Times New Roman" w:cs="Times New Roman"/>
        </w:rPr>
      </w:pPr>
      <w:r w:rsidRPr="00D82D18">
        <w:rPr>
          <w:rFonts w:ascii="Times New Roman" w:hAnsi="Times New Roman" w:cs="Times New Roman"/>
        </w:rPr>
        <w:t>20</w:t>
      </w:r>
      <w:r w:rsidR="00B31207" w:rsidRPr="00D82D18">
        <w:rPr>
          <w:rFonts w:ascii="Times New Roman" w:hAnsi="Times New Roman" w:cs="Times New Roman"/>
        </w:rPr>
        <w:t>. Глава администрации обеспечивает оп</w:t>
      </w:r>
      <w:r w:rsidRPr="00D82D18">
        <w:rPr>
          <w:rFonts w:ascii="Times New Roman" w:hAnsi="Times New Roman" w:cs="Times New Roman"/>
        </w:rPr>
        <w:t xml:space="preserve">убликование указанной в </w:t>
      </w:r>
      <w:r w:rsidR="004B6EE6" w:rsidRPr="00D82D18">
        <w:rPr>
          <w:rFonts w:ascii="Times New Roman" w:hAnsi="Times New Roman" w:cs="Times New Roman"/>
        </w:rPr>
        <w:t>пункте</w:t>
      </w:r>
      <w:r w:rsidRPr="00D82D18">
        <w:rPr>
          <w:rFonts w:ascii="Times New Roman" w:hAnsi="Times New Roman" w:cs="Times New Roman"/>
        </w:rPr>
        <w:t xml:space="preserve"> 19</w:t>
      </w:r>
      <w:r w:rsidR="00B31207" w:rsidRPr="00D82D18">
        <w:rPr>
          <w:rFonts w:ascii="Times New Roman" w:hAnsi="Times New Roman" w:cs="Times New Roman"/>
        </w:rPr>
        <w:t xml:space="preserve">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w:t>
      </w:r>
      <w:r w:rsidR="00F47763" w:rsidRPr="00D82D18">
        <w:rPr>
          <w:rFonts w:ascii="Times New Roman" w:hAnsi="Times New Roman" w:cs="Times New Roman"/>
        </w:rPr>
        <w:t xml:space="preserve"> администрации</w:t>
      </w:r>
      <w:r w:rsidR="00B31207" w:rsidRPr="00D82D18">
        <w:rPr>
          <w:rFonts w:ascii="Times New Roman" w:hAnsi="Times New Roman" w:cs="Times New Roman"/>
        </w:rPr>
        <w:t xml:space="preserve"> муниципального образования</w:t>
      </w:r>
      <w:r w:rsidR="00AC59A5" w:rsidRPr="00D82D18">
        <w:rPr>
          <w:rFonts w:ascii="Times New Roman" w:hAnsi="Times New Roman" w:cs="Times New Roman"/>
        </w:rPr>
        <w:t xml:space="preserve"> Тбилисский район </w:t>
      </w:r>
      <w:r w:rsidR="00B31207" w:rsidRPr="00D82D18">
        <w:rPr>
          <w:rFonts w:ascii="Times New Roman" w:hAnsi="Times New Roman" w:cs="Times New Roman"/>
        </w:rPr>
        <w:t xml:space="preserve">в сети </w:t>
      </w:r>
      <w:r w:rsidR="00F47763" w:rsidRPr="00D82D18">
        <w:rPr>
          <w:rFonts w:ascii="Times New Roman" w:hAnsi="Times New Roman" w:cs="Times New Roman"/>
        </w:rPr>
        <w:t>«</w:t>
      </w:r>
      <w:r w:rsidR="00B31207" w:rsidRPr="00D82D18">
        <w:rPr>
          <w:rFonts w:ascii="Times New Roman" w:hAnsi="Times New Roman" w:cs="Times New Roman"/>
        </w:rPr>
        <w:t>Интернет</w:t>
      </w:r>
      <w:r w:rsidR="00F47763" w:rsidRPr="00D82D18">
        <w:rPr>
          <w:rFonts w:ascii="Times New Roman" w:hAnsi="Times New Roman" w:cs="Times New Roman"/>
        </w:rPr>
        <w:t>»</w:t>
      </w:r>
      <w:r w:rsidR="00B31207" w:rsidRPr="00D82D18">
        <w:rPr>
          <w:rFonts w:ascii="Times New Roman" w:hAnsi="Times New Roman" w:cs="Times New Roman"/>
        </w:rPr>
        <w:t>.</w:t>
      </w:r>
    </w:p>
    <w:p w:rsidR="00B31207" w:rsidRPr="00D82D18" w:rsidRDefault="00F42925" w:rsidP="00B31207">
      <w:pPr>
        <w:rPr>
          <w:rFonts w:ascii="Times New Roman" w:hAnsi="Times New Roman" w:cs="Times New Roman"/>
        </w:rPr>
      </w:pPr>
      <w:r w:rsidRPr="00D82D18">
        <w:rPr>
          <w:rFonts w:ascii="Times New Roman" w:hAnsi="Times New Roman" w:cs="Times New Roman"/>
        </w:rPr>
        <w:t>21</w:t>
      </w:r>
      <w:r w:rsidR="00B31207" w:rsidRPr="00D82D18">
        <w:rPr>
          <w:rFonts w:ascii="Times New Roman" w:hAnsi="Times New Roman" w:cs="Times New Roman"/>
        </w:rPr>
        <w:t>.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B31207" w:rsidRPr="00D82D18" w:rsidRDefault="00F42925" w:rsidP="00B31207">
      <w:pPr>
        <w:rPr>
          <w:rFonts w:ascii="Times New Roman" w:hAnsi="Times New Roman" w:cs="Times New Roman"/>
        </w:rPr>
      </w:pPr>
      <w:r w:rsidRPr="00D82D18">
        <w:rPr>
          <w:rFonts w:ascii="Times New Roman" w:hAnsi="Times New Roman" w:cs="Times New Roman"/>
        </w:rPr>
        <w:t>22</w:t>
      </w:r>
      <w:r w:rsidR="00B31207" w:rsidRPr="00D82D18">
        <w:rPr>
          <w:rFonts w:ascii="Times New Roman" w:hAnsi="Times New Roman" w:cs="Times New Roman"/>
        </w:rPr>
        <w:t xml:space="preserve">. 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w:t>
      </w:r>
      <w:r w:rsidR="004B6EE6" w:rsidRPr="00D82D18">
        <w:rPr>
          <w:rFonts w:ascii="Times New Roman" w:hAnsi="Times New Roman" w:cs="Times New Roman"/>
        </w:rPr>
        <w:t>пункте</w:t>
      </w:r>
      <w:r w:rsidR="00B31207" w:rsidRPr="00D82D18">
        <w:rPr>
          <w:rFonts w:ascii="Times New Roman" w:hAnsi="Times New Roman" w:cs="Times New Roman"/>
        </w:rPr>
        <w:t xml:space="preserve"> 2 настоящей статьи, подготовленной в том числе лицами, указанными в </w:t>
      </w:r>
      <w:r w:rsidR="00F47763" w:rsidRPr="00D82D18">
        <w:rPr>
          <w:rFonts w:ascii="Times New Roman" w:hAnsi="Times New Roman" w:cs="Times New Roman"/>
        </w:rPr>
        <w:t>подпунктах</w:t>
      </w:r>
      <w:r w:rsidR="00B31207" w:rsidRPr="00D82D18">
        <w:rPr>
          <w:rFonts w:ascii="Times New Roman" w:hAnsi="Times New Roman" w:cs="Times New Roman"/>
        </w:rPr>
        <w:t xml:space="preserve"> 3 и 4 </w:t>
      </w:r>
      <w:r w:rsidR="004B6EE6" w:rsidRPr="00D82D18">
        <w:rPr>
          <w:rFonts w:ascii="Times New Roman" w:hAnsi="Times New Roman" w:cs="Times New Roman"/>
        </w:rPr>
        <w:t>пункта</w:t>
      </w:r>
      <w:r w:rsidR="00B31207" w:rsidRPr="00D82D18">
        <w:rPr>
          <w:rFonts w:ascii="Times New Roman" w:hAnsi="Times New Roman" w:cs="Times New Roman"/>
        </w:rPr>
        <w:t xml:space="preserve"> 1.1 настоящей статьи, устанавливаются </w:t>
      </w:r>
      <w:r w:rsidRPr="00D82D18">
        <w:rPr>
          <w:rFonts w:ascii="Times New Roman" w:hAnsi="Times New Roman" w:cs="Times New Roman"/>
        </w:rPr>
        <w:t xml:space="preserve">Градостроительным кодексом Российской Федерации </w:t>
      </w:r>
      <w:r w:rsidR="00B31207" w:rsidRPr="00D82D18">
        <w:rPr>
          <w:rFonts w:ascii="Times New Roman" w:hAnsi="Times New Roman" w:cs="Times New Roman"/>
        </w:rPr>
        <w:t>и принимаемыми в соответствии с ним нормативными правовыми актами Российской Федерации.</w:t>
      </w:r>
    </w:p>
    <w:p w:rsidR="00B31207" w:rsidRPr="00D82D18" w:rsidRDefault="00F42925" w:rsidP="00B31207">
      <w:pPr>
        <w:rPr>
          <w:rFonts w:ascii="Times New Roman" w:hAnsi="Times New Roman" w:cs="Times New Roman"/>
        </w:rPr>
      </w:pPr>
      <w:r w:rsidRPr="00D82D18">
        <w:rPr>
          <w:rFonts w:ascii="Times New Roman" w:hAnsi="Times New Roman" w:cs="Times New Roman"/>
        </w:rPr>
        <w:t>23</w:t>
      </w:r>
      <w:r w:rsidR="00B31207" w:rsidRPr="00D82D18">
        <w:rPr>
          <w:rFonts w:ascii="Times New Roman" w:hAnsi="Times New Roman" w:cs="Times New Roman"/>
        </w:rPr>
        <w:t xml:space="preserve">. 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w:t>
      </w:r>
      <w:r w:rsidR="004B6EE6" w:rsidRPr="00D82D18">
        <w:rPr>
          <w:rFonts w:ascii="Times New Roman" w:hAnsi="Times New Roman" w:cs="Times New Roman"/>
        </w:rPr>
        <w:t>пункте</w:t>
      </w:r>
      <w:r w:rsidR="00B31207" w:rsidRPr="00D82D18">
        <w:rPr>
          <w:rFonts w:ascii="Times New Roman" w:hAnsi="Times New Roman" w:cs="Times New Roman"/>
        </w:rPr>
        <w:t xml:space="preserve"> 3 и</w:t>
      </w:r>
      <w:r w:rsidR="00F47763" w:rsidRPr="00D82D18">
        <w:rPr>
          <w:rFonts w:ascii="Times New Roman" w:hAnsi="Times New Roman" w:cs="Times New Roman"/>
        </w:rPr>
        <w:t xml:space="preserve"> </w:t>
      </w:r>
      <w:r w:rsidR="004B6EE6" w:rsidRPr="00D82D18">
        <w:rPr>
          <w:rFonts w:ascii="Times New Roman" w:hAnsi="Times New Roman" w:cs="Times New Roman"/>
        </w:rPr>
        <w:t>пункте</w:t>
      </w:r>
      <w:r w:rsidR="00B31207" w:rsidRPr="00D82D18">
        <w:rPr>
          <w:rFonts w:ascii="Times New Roman" w:hAnsi="Times New Roman" w:cs="Times New Roman"/>
        </w:rPr>
        <w:t xml:space="preserve"> 3.1 настоящей статьи, подготовленной в том числе лицами, указанными в </w:t>
      </w:r>
      <w:r w:rsidR="00F47763" w:rsidRPr="00D82D18">
        <w:rPr>
          <w:rFonts w:ascii="Times New Roman" w:hAnsi="Times New Roman" w:cs="Times New Roman"/>
        </w:rPr>
        <w:t>подпунктах</w:t>
      </w:r>
      <w:r w:rsidR="00B31207" w:rsidRPr="00D82D18">
        <w:rPr>
          <w:rFonts w:ascii="Times New Roman" w:hAnsi="Times New Roman" w:cs="Times New Roman"/>
        </w:rPr>
        <w:t xml:space="preserve"> 3 и 4 </w:t>
      </w:r>
      <w:r w:rsidR="004B6EE6" w:rsidRPr="00D82D18">
        <w:rPr>
          <w:rFonts w:ascii="Times New Roman" w:hAnsi="Times New Roman" w:cs="Times New Roman"/>
        </w:rPr>
        <w:t>пункта</w:t>
      </w:r>
      <w:r w:rsidR="00B31207" w:rsidRPr="00D82D18">
        <w:rPr>
          <w:rFonts w:ascii="Times New Roman" w:hAnsi="Times New Roman" w:cs="Times New Roman"/>
        </w:rPr>
        <w:t xml:space="preserve"> 1.1 настоящей статьи, устанавливаются </w:t>
      </w:r>
      <w:r w:rsidR="00575A2F" w:rsidRPr="00D82D18">
        <w:rPr>
          <w:rFonts w:ascii="Times New Roman" w:hAnsi="Times New Roman" w:cs="Times New Roman"/>
        </w:rPr>
        <w:t xml:space="preserve">Градостроительным кодексом Российской </w:t>
      </w:r>
      <w:r w:rsidR="00575A2F" w:rsidRPr="00D82D18">
        <w:rPr>
          <w:rFonts w:ascii="Times New Roman" w:hAnsi="Times New Roman" w:cs="Times New Roman"/>
        </w:rPr>
        <w:lastRenderedPageBreak/>
        <w:t xml:space="preserve">Федерации </w:t>
      </w:r>
      <w:r w:rsidR="00B31207" w:rsidRPr="00D82D18">
        <w:rPr>
          <w:rFonts w:ascii="Times New Roman" w:hAnsi="Times New Roman" w:cs="Times New Roman"/>
        </w:rPr>
        <w:t>и законами субъектов Российской Федерации.</w:t>
      </w:r>
    </w:p>
    <w:p w:rsidR="00B31207" w:rsidRPr="00D82D18" w:rsidRDefault="00F42925" w:rsidP="00B31207">
      <w:pPr>
        <w:rPr>
          <w:rFonts w:ascii="Times New Roman" w:hAnsi="Times New Roman" w:cs="Times New Roman"/>
        </w:rPr>
      </w:pPr>
      <w:r w:rsidRPr="00D82D18">
        <w:rPr>
          <w:rFonts w:ascii="Times New Roman" w:hAnsi="Times New Roman" w:cs="Times New Roman"/>
        </w:rPr>
        <w:t>24</w:t>
      </w:r>
      <w:r w:rsidR="00B31207" w:rsidRPr="00D82D18">
        <w:rPr>
          <w:rFonts w:ascii="Times New Roman" w:hAnsi="Times New Roman" w:cs="Times New Roman"/>
        </w:rPr>
        <w:t>.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w:t>
      </w:r>
      <w:r w:rsidR="00C839FB" w:rsidRPr="00D82D18">
        <w:rPr>
          <w:rFonts w:ascii="Times New Roman" w:hAnsi="Times New Roman" w:cs="Times New Roman"/>
        </w:rPr>
        <w:t xml:space="preserve"> </w:t>
      </w:r>
      <w:r w:rsidR="00B31207" w:rsidRPr="00D82D18">
        <w:rPr>
          <w:rFonts w:ascii="Times New Roman" w:hAnsi="Times New Roman" w:cs="Times New Roman"/>
        </w:rPr>
        <w:t xml:space="preserve">устанавливаются </w:t>
      </w:r>
      <w:r w:rsidR="00C839FB" w:rsidRPr="00D82D18">
        <w:rPr>
          <w:rFonts w:ascii="Times New Roman" w:hAnsi="Times New Roman" w:cs="Times New Roman"/>
        </w:rPr>
        <w:t xml:space="preserve">Градостроительным кодексом Российской Федерации </w:t>
      </w:r>
      <w:r w:rsidR="00B31207" w:rsidRPr="00D82D18">
        <w:rPr>
          <w:rFonts w:ascii="Times New Roman" w:hAnsi="Times New Roman" w:cs="Times New Roman"/>
        </w:rPr>
        <w:t>и нормативными правовыми актами органов местного самоуправления.</w:t>
      </w:r>
    </w:p>
    <w:p w:rsidR="00B31207" w:rsidRPr="00D82D18" w:rsidRDefault="00B31207" w:rsidP="00B31207">
      <w:pPr>
        <w:rPr>
          <w:rFonts w:ascii="Times New Roman" w:hAnsi="Times New Roman" w:cs="Times New Roman"/>
        </w:rPr>
      </w:pPr>
      <w:r w:rsidRPr="00D82D18">
        <w:rPr>
          <w:rFonts w:ascii="Times New Roman" w:hAnsi="Times New Roman" w:cs="Times New Roman"/>
        </w:rPr>
        <w:t>2</w:t>
      </w:r>
      <w:r w:rsidR="00C839FB" w:rsidRPr="00D82D18">
        <w:rPr>
          <w:rFonts w:ascii="Times New Roman" w:hAnsi="Times New Roman" w:cs="Times New Roman"/>
        </w:rPr>
        <w:t>5</w:t>
      </w:r>
      <w:r w:rsidRPr="00D82D18">
        <w:rPr>
          <w:rFonts w:ascii="Times New Roman" w:hAnsi="Times New Roman" w:cs="Times New Roman"/>
        </w:rPr>
        <w:t>.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F249BF" w:rsidRPr="00D82D18" w:rsidRDefault="00712AB8" w:rsidP="00231192">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18" w:name="_Toc25928585"/>
      <w:r w:rsidRPr="00D82D18">
        <w:rPr>
          <w:rFonts w:ascii="Times New Roman" w:eastAsiaTheme="majorEastAsia" w:hAnsi="Times New Roman" w:cs="Times New Roman"/>
          <w:color w:val="auto"/>
          <w:lang w:eastAsia="en-US"/>
        </w:rPr>
        <w:t>Статья 2</w:t>
      </w:r>
      <w:r w:rsidR="00AD72A8" w:rsidRPr="00D82D18">
        <w:rPr>
          <w:rFonts w:ascii="Times New Roman" w:eastAsiaTheme="majorEastAsia" w:hAnsi="Times New Roman" w:cs="Times New Roman"/>
          <w:color w:val="auto"/>
          <w:lang w:eastAsia="en-US"/>
        </w:rPr>
        <w:t>6</w:t>
      </w:r>
      <w:r w:rsidR="00B31207" w:rsidRPr="00D82D18">
        <w:rPr>
          <w:rFonts w:ascii="Times New Roman" w:eastAsiaTheme="majorEastAsia" w:hAnsi="Times New Roman" w:cs="Times New Roman"/>
          <w:color w:val="auto"/>
          <w:lang w:eastAsia="en-US"/>
        </w:rPr>
        <w:t>. Особенности подготовки документации по планировке террит</w:t>
      </w:r>
      <w:r w:rsidR="0071791C" w:rsidRPr="00D82D18">
        <w:rPr>
          <w:rFonts w:ascii="Times New Roman" w:eastAsiaTheme="majorEastAsia" w:hAnsi="Times New Roman" w:cs="Times New Roman"/>
          <w:color w:val="auto"/>
          <w:lang w:eastAsia="en-US"/>
        </w:rPr>
        <w:t>ории применительно к территории</w:t>
      </w:r>
      <w:r w:rsidR="00231192" w:rsidRPr="00D82D18">
        <w:rPr>
          <w:rFonts w:ascii="Times New Roman" w:eastAsiaTheme="majorEastAsia" w:hAnsi="Times New Roman" w:cs="Times New Roman"/>
          <w:color w:val="auto"/>
          <w:lang w:eastAsia="en-US"/>
        </w:rPr>
        <w:t xml:space="preserve"> </w:t>
      </w:r>
      <w:r w:rsidRPr="00D82D18">
        <w:rPr>
          <w:rFonts w:ascii="Times New Roman" w:eastAsiaTheme="majorEastAsia" w:hAnsi="Times New Roman" w:cs="Times New Roman"/>
          <w:color w:val="auto"/>
          <w:lang w:eastAsia="en-US"/>
        </w:rPr>
        <w:t>муниципального образования</w:t>
      </w:r>
      <w:bookmarkEnd w:id="118"/>
    </w:p>
    <w:p w:rsidR="00B31207" w:rsidRPr="00D82D18" w:rsidRDefault="00B31207" w:rsidP="00B31207">
      <w:pPr>
        <w:rPr>
          <w:rFonts w:ascii="Times New Roman" w:hAnsi="Times New Roman" w:cs="Times New Roman"/>
        </w:rPr>
      </w:pPr>
      <w:r w:rsidRPr="00D82D18">
        <w:rPr>
          <w:rFonts w:ascii="Times New Roman" w:hAnsi="Times New Roman" w:cs="Times New Roman"/>
        </w:rPr>
        <w:t>1. Решение о подготовке документации по планировке территории применительно к территории поселения</w:t>
      </w:r>
      <w:r w:rsidR="00D10D1A" w:rsidRPr="00D82D18">
        <w:rPr>
          <w:rFonts w:ascii="Times New Roman" w:hAnsi="Times New Roman" w:cs="Times New Roman"/>
        </w:rPr>
        <w:t xml:space="preserve"> </w:t>
      </w:r>
      <w:r w:rsidRPr="00D82D18">
        <w:rPr>
          <w:rFonts w:ascii="Times New Roman" w:hAnsi="Times New Roman" w:cs="Times New Roman"/>
        </w:rPr>
        <w:t xml:space="preserve">за исключением случаев, указанных в частях 2 - 4.2 и 5.2 статьи 45 </w:t>
      </w:r>
      <w:r w:rsidR="00712AB8" w:rsidRPr="00D82D18">
        <w:rPr>
          <w:rFonts w:ascii="Times New Roman" w:hAnsi="Times New Roman" w:cs="Times New Roman"/>
        </w:rPr>
        <w:t xml:space="preserve">Градостроительного </w:t>
      </w:r>
      <w:r w:rsidR="00D42074" w:rsidRPr="00D82D18">
        <w:rPr>
          <w:rFonts w:ascii="Times New Roman" w:hAnsi="Times New Roman" w:cs="Times New Roman"/>
        </w:rPr>
        <w:t>кодекса</w:t>
      </w:r>
      <w:r w:rsidR="00712AB8" w:rsidRPr="00D82D18">
        <w:rPr>
          <w:rFonts w:ascii="Times New Roman" w:hAnsi="Times New Roman" w:cs="Times New Roman"/>
        </w:rPr>
        <w:t xml:space="preserve"> Российской Федерации</w:t>
      </w:r>
      <w:r w:rsidRPr="00D82D18">
        <w:rPr>
          <w:rFonts w:ascii="Times New Roman" w:hAnsi="Times New Roman" w:cs="Times New Roman"/>
        </w:rPr>
        <w:t xml:space="preserve">, принимается органом местного самоуправления </w:t>
      </w:r>
      <w:r w:rsidR="00712AB8" w:rsidRPr="00D82D18">
        <w:rPr>
          <w:rFonts w:ascii="Times New Roman" w:hAnsi="Times New Roman" w:cs="Times New Roman"/>
        </w:rPr>
        <w:t>муниципа</w:t>
      </w:r>
      <w:r w:rsidR="00D10D1A" w:rsidRPr="00D82D18">
        <w:rPr>
          <w:rFonts w:ascii="Times New Roman" w:hAnsi="Times New Roman" w:cs="Times New Roman"/>
        </w:rPr>
        <w:t>льного образования Тбилисский район</w:t>
      </w:r>
      <w:r w:rsidRPr="00D82D18">
        <w:rPr>
          <w:rFonts w:ascii="Times New Roman" w:hAnsi="Times New Roman" w:cs="Times New Roman"/>
        </w:rPr>
        <w:t xml:space="preserve">,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w:t>
      </w:r>
      <w:r w:rsidR="00B430AB" w:rsidRPr="00D82D18">
        <w:rPr>
          <w:rFonts w:ascii="Times New Roman" w:hAnsi="Times New Roman" w:cs="Times New Roman"/>
        </w:rPr>
        <w:t xml:space="preserve">Градостроительного </w:t>
      </w:r>
      <w:r w:rsidR="00D42074" w:rsidRPr="00D82D18">
        <w:rPr>
          <w:rFonts w:ascii="Times New Roman" w:hAnsi="Times New Roman" w:cs="Times New Roman"/>
        </w:rPr>
        <w:t>кодекса</w:t>
      </w:r>
      <w:r w:rsidR="00B430AB" w:rsidRPr="00D82D18">
        <w:rPr>
          <w:rFonts w:ascii="Times New Roman" w:hAnsi="Times New Roman" w:cs="Times New Roman"/>
        </w:rPr>
        <w:t xml:space="preserve"> Российской Федерации</w:t>
      </w:r>
      <w:r w:rsidRPr="00D82D18">
        <w:rPr>
          <w:rFonts w:ascii="Times New Roman" w:hAnsi="Times New Roman" w:cs="Times New Roman"/>
        </w:rPr>
        <w:t>, принятие органом местного самоуправления поселения решения о подготовке документации по планировке территории не требуется.</w:t>
      </w:r>
    </w:p>
    <w:p w:rsidR="00B31207" w:rsidRPr="00D82D18" w:rsidRDefault="00F47763" w:rsidP="00B31207">
      <w:pPr>
        <w:rPr>
          <w:rFonts w:ascii="Times New Roman" w:hAnsi="Times New Roman" w:cs="Times New Roman"/>
        </w:rPr>
      </w:pPr>
      <w:r w:rsidRPr="00D82D18">
        <w:rPr>
          <w:rFonts w:ascii="Times New Roman" w:hAnsi="Times New Roman" w:cs="Times New Roman"/>
        </w:rPr>
        <w:t>2. Указанное в пункте</w:t>
      </w:r>
      <w:r w:rsidR="00B31207" w:rsidRPr="00D82D18">
        <w:rPr>
          <w:rFonts w:ascii="Times New Roman" w:hAnsi="Times New Roman" w:cs="Times New Roman"/>
        </w:rPr>
        <w:t xml:space="preserve">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w:t>
      </w:r>
      <w:r w:rsidR="00CF3C25" w:rsidRPr="00D82D18">
        <w:rPr>
          <w:rFonts w:ascii="Times New Roman" w:hAnsi="Times New Roman" w:cs="Times New Roman"/>
        </w:rPr>
        <w:t xml:space="preserve"> администрации</w:t>
      </w:r>
      <w:r w:rsidR="00B31207" w:rsidRPr="00D82D18">
        <w:rPr>
          <w:rFonts w:ascii="Times New Roman" w:hAnsi="Times New Roman" w:cs="Times New Roman"/>
        </w:rPr>
        <w:t xml:space="preserve"> </w:t>
      </w:r>
      <w:r w:rsidR="00B430AB" w:rsidRPr="00D82D18">
        <w:rPr>
          <w:rFonts w:ascii="Times New Roman" w:hAnsi="Times New Roman" w:cs="Times New Roman"/>
        </w:rPr>
        <w:t>муниц</w:t>
      </w:r>
      <w:r w:rsidR="00D10D1A" w:rsidRPr="00D82D18">
        <w:rPr>
          <w:rFonts w:ascii="Times New Roman" w:hAnsi="Times New Roman" w:cs="Times New Roman"/>
        </w:rPr>
        <w:t>ипального образования Тбилисский район</w:t>
      </w:r>
      <w:r w:rsidRPr="00D82D18">
        <w:rPr>
          <w:rFonts w:ascii="Times New Roman" w:hAnsi="Times New Roman" w:cs="Times New Roman"/>
        </w:rPr>
        <w:t xml:space="preserve"> в сети «</w:t>
      </w:r>
      <w:r w:rsidR="00B31207" w:rsidRPr="00D82D18">
        <w:rPr>
          <w:rFonts w:ascii="Times New Roman" w:hAnsi="Times New Roman" w:cs="Times New Roman"/>
        </w:rPr>
        <w:t>Интернет</w:t>
      </w:r>
      <w:r w:rsidRPr="00D82D18">
        <w:rPr>
          <w:rFonts w:ascii="Times New Roman" w:hAnsi="Times New Roman" w:cs="Times New Roman"/>
        </w:rPr>
        <w:t>»</w:t>
      </w:r>
      <w:r w:rsidR="00B31207" w:rsidRPr="00D82D18">
        <w:rPr>
          <w:rFonts w:ascii="Times New Roman" w:hAnsi="Times New Roman" w:cs="Times New Roman"/>
        </w:rPr>
        <w:t>.</w:t>
      </w:r>
    </w:p>
    <w:p w:rsidR="00B31207" w:rsidRPr="00D82D18" w:rsidRDefault="00B31207" w:rsidP="00B31207">
      <w:pPr>
        <w:rPr>
          <w:rFonts w:ascii="Times New Roman" w:hAnsi="Times New Roman" w:cs="Times New Roman"/>
        </w:rPr>
      </w:pPr>
      <w:r w:rsidRPr="00D82D18">
        <w:rPr>
          <w:rFonts w:ascii="Times New Roman" w:hAnsi="Times New Roman" w:cs="Times New Roman"/>
        </w:rPr>
        <w:t xml:space="preserve">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w:t>
      </w:r>
      <w:r w:rsidR="00B430AB" w:rsidRPr="00D82D18">
        <w:rPr>
          <w:rFonts w:ascii="Times New Roman" w:hAnsi="Times New Roman" w:cs="Times New Roman"/>
        </w:rPr>
        <w:t>муниц</w:t>
      </w:r>
      <w:r w:rsidR="00D10D1A" w:rsidRPr="00D82D18">
        <w:rPr>
          <w:rFonts w:ascii="Times New Roman" w:hAnsi="Times New Roman" w:cs="Times New Roman"/>
        </w:rPr>
        <w:t xml:space="preserve">ипального образования Тбилисский район </w:t>
      </w:r>
      <w:r w:rsidRPr="00D82D18">
        <w:rPr>
          <w:rFonts w:ascii="Times New Roman" w:hAnsi="Times New Roman" w:cs="Times New Roman"/>
        </w:rPr>
        <w:t>свои предложения о порядке, сроках подготовки и содержании документации по планировке территории.</w:t>
      </w:r>
    </w:p>
    <w:p w:rsidR="00B31207" w:rsidRPr="00D82D18" w:rsidRDefault="00B31207" w:rsidP="00B31207">
      <w:pPr>
        <w:rPr>
          <w:rFonts w:ascii="Times New Roman" w:hAnsi="Times New Roman" w:cs="Times New Roman"/>
        </w:rPr>
      </w:pPr>
      <w:r w:rsidRPr="00D82D18">
        <w:rPr>
          <w:rFonts w:ascii="Times New Roman" w:hAnsi="Times New Roman" w:cs="Times New Roman"/>
        </w:rPr>
        <w:t xml:space="preserve">3.1. Заинтересованные лица, указанные в части 1.1 статьи 45 </w:t>
      </w:r>
      <w:r w:rsidR="00B430AB" w:rsidRPr="00D82D18">
        <w:rPr>
          <w:rFonts w:ascii="Times New Roman" w:hAnsi="Times New Roman" w:cs="Times New Roman"/>
        </w:rPr>
        <w:t xml:space="preserve">Градостроительного </w:t>
      </w:r>
      <w:r w:rsidR="00D42074" w:rsidRPr="00D82D18">
        <w:rPr>
          <w:rFonts w:ascii="Times New Roman" w:hAnsi="Times New Roman" w:cs="Times New Roman"/>
        </w:rPr>
        <w:t>кодекса</w:t>
      </w:r>
      <w:r w:rsidR="00B430AB" w:rsidRPr="00D82D18">
        <w:rPr>
          <w:rFonts w:ascii="Times New Roman" w:hAnsi="Times New Roman" w:cs="Times New Roman"/>
        </w:rPr>
        <w:t xml:space="preserve"> Российской Федерации</w:t>
      </w:r>
      <w:r w:rsidRPr="00D82D18">
        <w:rPr>
          <w:rFonts w:ascii="Times New Roman" w:hAnsi="Times New Roman" w:cs="Times New Roman"/>
        </w:rPr>
        <w:t xml:space="preserve">, осуществляют подготовку документации по планировке территории в соответствии с требованиями, указанными в части 10 статьи 45 </w:t>
      </w:r>
      <w:r w:rsidR="00B430AB" w:rsidRPr="00D82D18">
        <w:rPr>
          <w:rFonts w:ascii="Times New Roman" w:hAnsi="Times New Roman" w:cs="Times New Roman"/>
        </w:rPr>
        <w:t xml:space="preserve">Градостроительного </w:t>
      </w:r>
      <w:r w:rsidR="00D42074" w:rsidRPr="00D82D18">
        <w:rPr>
          <w:rFonts w:ascii="Times New Roman" w:hAnsi="Times New Roman" w:cs="Times New Roman"/>
        </w:rPr>
        <w:t>кодекса</w:t>
      </w:r>
      <w:r w:rsidR="00B430AB" w:rsidRPr="00D82D18">
        <w:rPr>
          <w:rFonts w:ascii="Times New Roman" w:hAnsi="Times New Roman" w:cs="Times New Roman"/>
        </w:rPr>
        <w:t xml:space="preserve"> Российской Федерации</w:t>
      </w:r>
      <w:r w:rsidRPr="00D82D18">
        <w:rPr>
          <w:rFonts w:ascii="Times New Roman" w:hAnsi="Times New Roman" w:cs="Times New Roman"/>
        </w:rPr>
        <w:t>, и направляют ее для утверждения в орган местного самоуправления</w:t>
      </w:r>
      <w:r w:rsidR="00D10D1A" w:rsidRPr="00D82D18">
        <w:rPr>
          <w:rFonts w:ascii="Times New Roman" w:hAnsi="Times New Roman" w:cs="Times New Roman"/>
        </w:rPr>
        <w:t xml:space="preserve"> муниципального образования Тбилисский район</w:t>
      </w:r>
      <w:r w:rsidRPr="00D82D18">
        <w:rPr>
          <w:rFonts w:ascii="Times New Roman" w:hAnsi="Times New Roman" w:cs="Times New Roman"/>
        </w:rPr>
        <w:t>.</w:t>
      </w:r>
    </w:p>
    <w:p w:rsidR="00B31207" w:rsidRPr="00D82D18" w:rsidRDefault="00B31207" w:rsidP="00B31207">
      <w:pPr>
        <w:rPr>
          <w:rFonts w:ascii="Times New Roman" w:hAnsi="Times New Roman" w:cs="Times New Roman"/>
        </w:rPr>
      </w:pPr>
      <w:r w:rsidRPr="00D82D18">
        <w:rPr>
          <w:rFonts w:ascii="Times New Roman" w:hAnsi="Times New Roman" w:cs="Times New Roman"/>
        </w:rPr>
        <w:t xml:space="preserve">4. Орган местного самоуправления осуществляет проверку документации по планировке территории на соответствие требованиям, установленным частью 10 статьи 45 </w:t>
      </w:r>
      <w:r w:rsidR="00B430AB" w:rsidRPr="00D82D18">
        <w:rPr>
          <w:rFonts w:ascii="Times New Roman" w:hAnsi="Times New Roman" w:cs="Times New Roman"/>
        </w:rPr>
        <w:t xml:space="preserve">Градостроительного </w:t>
      </w:r>
      <w:r w:rsidR="00D42074" w:rsidRPr="00D82D18">
        <w:rPr>
          <w:rFonts w:ascii="Times New Roman" w:hAnsi="Times New Roman" w:cs="Times New Roman"/>
        </w:rPr>
        <w:t>кодекса</w:t>
      </w:r>
      <w:r w:rsidR="00B430AB" w:rsidRPr="00D82D18">
        <w:rPr>
          <w:rFonts w:ascii="Times New Roman" w:hAnsi="Times New Roman" w:cs="Times New Roman"/>
        </w:rPr>
        <w:t xml:space="preserve"> Российской Федерации</w:t>
      </w:r>
      <w:r w:rsidRPr="00D82D18">
        <w:rPr>
          <w:rFonts w:ascii="Times New Roman" w:hAnsi="Times New Roman" w:cs="Times New Roman"/>
        </w:rPr>
        <w:t xml:space="preserve">. По результатам проверки указанные органы принимают соответствующее решение о направлении документации по планировке территории главе </w:t>
      </w:r>
      <w:r w:rsidR="00B430AB" w:rsidRPr="00D82D18">
        <w:rPr>
          <w:rFonts w:ascii="Times New Roman" w:hAnsi="Times New Roman" w:cs="Times New Roman"/>
        </w:rPr>
        <w:t>муниципального образования</w:t>
      </w:r>
      <w:r w:rsidRPr="00D82D18">
        <w:rPr>
          <w:rFonts w:ascii="Times New Roman" w:hAnsi="Times New Roman" w:cs="Times New Roman"/>
        </w:rPr>
        <w:t xml:space="preserve"> или об отклонении такой документации и о направлении ее на доработку.</w:t>
      </w:r>
    </w:p>
    <w:p w:rsidR="0071791C" w:rsidRPr="00D82D18" w:rsidRDefault="0071791C" w:rsidP="00B31207">
      <w:pPr>
        <w:rPr>
          <w:rFonts w:ascii="Times New Roman" w:hAnsi="Times New Roman" w:cs="Times New Roman"/>
        </w:rPr>
      </w:pPr>
    </w:p>
    <w:p w:rsidR="00B31207" w:rsidRPr="00D82D18" w:rsidRDefault="00B31207" w:rsidP="00B31207">
      <w:pPr>
        <w:rPr>
          <w:rFonts w:ascii="Times New Roman" w:hAnsi="Times New Roman" w:cs="Times New Roman"/>
        </w:rPr>
      </w:pPr>
      <w:r w:rsidRPr="00D82D18">
        <w:rPr>
          <w:rFonts w:ascii="Times New Roman" w:hAnsi="Times New Roman" w:cs="Times New Roman"/>
        </w:rPr>
        <w:t xml:space="preserve">5. Проекты планировки территории и проекты межевания территории, решение об утверждении которых принимается в соответствии с </w:t>
      </w:r>
      <w:r w:rsidR="00B430AB" w:rsidRPr="00D82D18">
        <w:rPr>
          <w:rFonts w:ascii="Times New Roman" w:hAnsi="Times New Roman" w:cs="Times New Roman"/>
        </w:rPr>
        <w:t>Градостроительным кодексом Российской Федерации</w:t>
      </w:r>
      <w:r w:rsidRPr="00D82D18">
        <w:rPr>
          <w:rFonts w:ascii="Times New Roman" w:hAnsi="Times New Roman" w:cs="Times New Roman"/>
        </w:rPr>
        <w:t xml:space="preserve"> органами местного самоуправления, до их утверждения подлежат обязательному рассмотрению на публичных слушаниях.</w:t>
      </w:r>
    </w:p>
    <w:p w:rsidR="00B31207" w:rsidRPr="00D82D18" w:rsidRDefault="00B31207" w:rsidP="00B31207">
      <w:pPr>
        <w:rPr>
          <w:rFonts w:ascii="Times New Roman" w:hAnsi="Times New Roman" w:cs="Times New Roman"/>
        </w:rPr>
      </w:pPr>
      <w:r w:rsidRPr="00D82D18">
        <w:rPr>
          <w:rFonts w:ascii="Times New Roman" w:hAnsi="Times New Roman" w:cs="Times New Roman"/>
        </w:rPr>
        <w:t>5.1. Публичные слушания по проекту планировки территории и проекту межевания территории не проводятся, если они подготовлены в отношении:</w:t>
      </w:r>
    </w:p>
    <w:p w:rsidR="00B31207" w:rsidRPr="00D82D18" w:rsidRDefault="00B31207" w:rsidP="00B31207">
      <w:pPr>
        <w:rPr>
          <w:rFonts w:ascii="Times New Roman" w:hAnsi="Times New Roman" w:cs="Times New Roman"/>
        </w:rPr>
      </w:pPr>
      <w:r w:rsidRPr="00D82D18">
        <w:rPr>
          <w:rFonts w:ascii="Times New Roman" w:hAnsi="Times New Roman" w:cs="Times New Roman"/>
        </w:rPr>
        <w:t xml:space="preserve">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w:t>
      </w:r>
      <w:r w:rsidRPr="00D82D18">
        <w:rPr>
          <w:rFonts w:ascii="Times New Roman" w:hAnsi="Times New Roman" w:cs="Times New Roman"/>
        </w:rPr>
        <w:lastRenderedPageBreak/>
        <w:t>развитию территории;</w:t>
      </w:r>
    </w:p>
    <w:p w:rsidR="00B31207" w:rsidRPr="00D82D18" w:rsidRDefault="00B31207" w:rsidP="00B31207">
      <w:pPr>
        <w:rPr>
          <w:rFonts w:ascii="Times New Roman" w:hAnsi="Times New Roman" w:cs="Times New Roman"/>
        </w:rPr>
      </w:pPr>
      <w:r w:rsidRPr="00D82D18">
        <w:rPr>
          <w:rFonts w:ascii="Times New Roman" w:hAnsi="Times New Roman" w:cs="Times New Roman"/>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B31207" w:rsidRPr="00D82D18" w:rsidRDefault="00B31207" w:rsidP="00B31207">
      <w:pPr>
        <w:rPr>
          <w:rFonts w:ascii="Times New Roman" w:hAnsi="Times New Roman" w:cs="Times New Roman"/>
        </w:rPr>
      </w:pPr>
      <w:r w:rsidRPr="00D82D18">
        <w:rPr>
          <w:rFonts w:ascii="Times New Roman" w:hAnsi="Times New Roman" w:cs="Times New Roman"/>
        </w:rPr>
        <w:t>3) территории для размещения линейных объектов в границах земель лесного фонда.</w:t>
      </w:r>
    </w:p>
    <w:p w:rsidR="00B31207" w:rsidRPr="00D82D18" w:rsidRDefault="00B31207" w:rsidP="00B31207">
      <w:pPr>
        <w:rPr>
          <w:rFonts w:ascii="Times New Roman" w:hAnsi="Times New Roman" w:cs="Times New Roman"/>
        </w:rPr>
      </w:pPr>
      <w:r w:rsidRPr="00D82D18">
        <w:rPr>
          <w:rFonts w:ascii="Times New Roman" w:hAnsi="Times New Roman" w:cs="Times New Roman"/>
        </w:rPr>
        <w:t>6. Порядок организации и проведения публичных слушаний по проекту планировки территории и проекту межевания территории определяется уставом муниципального образования</w:t>
      </w:r>
      <w:r w:rsidR="006A7EC7" w:rsidRPr="00D82D18">
        <w:rPr>
          <w:rFonts w:ascii="Times New Roman" w:hAnsi="Times New Roman" w:cs="Times New Roman"/>
        </w:rPr>
        <w:t xml:space="preserve"> Тбилисский район</w:t>
      </w:r>
      <w:r w:rsidRPr="00D82D18">
        <w:rPr>
          <w:rFonts w:ascii="Times New Roman" w:hAnsi="Times New Roman" w:cs="Times New Roman"/>
        </w:rPr>
        <w:t xml:space="preserve"> и (или) нормативными правовыми актами представительного органа муниципального образования</w:t>
      </w:r>
      <w:r w:rsidR="006A7EC7" w:rsidRPr="00D82D18">
        <w:rPr>
          <w:rFonts w:ascii="Times New Roman" w:hAnsi="Times New Roman" w:cs="Times New Roman"/>
        </w:rPr>
        <w:t xml:space="preserve"> Тбилисский район </w:t>
      </w:r>
      <w:r w:rsidRPr="00D82D18">
        <w:rPr>
          <w:rFonts w:ascii="Times New Roman" w:hAnsi="Times New Roman" w:cs="Times New Roman"/>
        </w:rPr>
        <w:t>с учетом положений настоящей статьи.</w:t>
      </w:r>
    </w:p>
    <w:p w:rsidR="00B31207" w:rsidRPr="00D82D18" w:rsidRDefault="00B31207" w:rsidP="00B31207">
      <w:pPr>
        <w:rPr>
          <w:rFonts w:ascii="Times New Roman" w:hAnsi="Times New Roman" w:cs="Times New Roman"/>
        </w:rPr>
      </w:pPr>
      <w:r w:rsidRPr="00D82D18">
        <w:rPr>
          <w:rFonts w:ascii="Times New Roman" w:hAnsi="Times New Roman" w:cs="Times New Roman"/>
        </w:rPr>
        <w:t>7.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B31207" w:rsidRPr="00D82D18" w:rsidRDefault="00B31207" w:rsidP="00B31207">
      <w:pPr>
        <w:rPr>
          <w:rFonts w:ascii="Times New Roman" w:hAnsi="Times New Roman" w:cs="Times New Roman"/>
        </w:rPr>
      </w:pPr>
      <w:r w:rsidRPr="00D82D18">
        <w:rPr>
          <w:rFonts w:ascii="Times New Roman" w:hAnsi="Times New Roman" w:cs="Times New Roman"/>
        </w:rPr>
        <w:t>8.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B31207" w:rsidRPr="00D82D18" w:rsidRDefault="00B31207" w:rsidP="00B31207">
      <w:pPr>
        <w:rPr>
          <w:rFonts w:ascii="Times New Roman" w:hAnsi="Times New Roman" w:cs="Times New Roman"/>
        </w:rPr>
      </w:pPr>
      <w:r w:rsidRPr="00D82D18">
        <w:rPr>
          <w:rFonts w:ascii="Times New Roman" w:hAnsi="Times New Roman" w:cs="Times New Roman"/>
        </w:rPr>
        <w:t>9. Участники публичных слушаний по проекту планировки территории и проекту межевания территории вправе представить в уполномоченные на проведение публичных слушаний орган местного самоуправления</w:t>
      </w:r>
      <w:r w:rsidR="00E95A3C" w:rsidRPr="00D82D18">
        <w:rPr>
          <w:rFonts w:ascii="Times New Roman" w:hAnsi="Times New Roman" w:cs="Times New Roman"/>
        </w:rPr>
        <w:t xml:space="preserve"> муниципального образования Тбилисский район</w:t>
      </w:r>
      <w:r w:rsidRPr="00D82D18">
        <w:rPr>
          <w:rFonts w:ascii="Times New Roman" w:hAnsi="Times New Roman" w:cs="Times New Roman"/>
        </w:rPr>
        <w:t xml:space="preserve">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B31207" w:rsidRPr="00D82D18" w:rsidRDefault="00B31207" w:rsidP="00B31207">
      <w:pPr>
        <w:rPr>
          <w:rFonts w:ascii="Times New Roman" w:hAnsi="Times New Roman" w:cs="Times New Roman"/>
        </w:rPr>
      </w:pPr>
      <w:r w:rsidRPr="00D82D18">
        <w:rPr>
          <w:rFonts w:ascii="Times New Roman" w:hAnsi="Times New Roman" w:cs="Times New Roman"/>
        </w:rPr>
        <w:t xml:space="preserve">10. 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00E95A3C" w:rsidRPr="00D82D18">
        <w:rPr>
          <w:rFonts w:ascii="Times New Roman" w:hAnsi="Times New Roman" w:cs="Times New Roman"/>
        </w:rPr>
        <w:t xml:space="preserve">администрации муниципального образования Тбилисский район </w:t>
      </w:r>
      <w:r w:rsidR="00F47763" w:rsidRPr="00D82D18">
        <w:rPr>
          <w:rFonts w:ascii="Times New Roman" w:hAnsi="Times New Roman" w:cs="Times New Roman"/>
        </w:rPr>
        <w:t>в сети «</w:t>
      </w:r>
      <w:r w:rsidRPr="00D82D18">
        <w:rPr>
          <w:rFonts w:ascii="Times New Roman" w:hAnsi="Times New Roman" w:cs="Times New Roman"/>
        </w:rPr>
        <w:t>Интернет</w:t>
      </w:r>
      <w:r w:rsidR="00F47763" w:rsidRPr="00D82D18">
        <w:rPr>
          <w:rFonts w:ascii="Times New Roman" w:hAnsi="Times New Roman" w:cs="Times New Roman"/>
        </w:rPr>
        <w:t>»</w:t>
      </w:r>
      <w:r w:rsidRPr="00D82D18">
        <w:rPr>
          <w:rFonts w:ascii="Times New Roman" w:hAnsi="Times New Roman" w:cs="Times New Roman"/>
        </w:rPr>
        <w:t>.</w:t>
      </w:r>
    </w:p>
    <w:p w:rsidR="00B31207" w:rsidRPr="00D82D18" w:rsidRDefault="00B31207" w:rsidP="00B31207">
      <w:pPr>
        <w:rPr>
          <w:rFonts w:ascii="Times New Roman" w:hAnsi="Times New Roman" w:cs="Times New Roman"/>
        </w:rPr>
      </w:pPr>
      <w:r w:rsidRPr="00D82D18">
        <w:rPr>
          <w:rFonts w:ascii="Times New Roman" w:hAnsi="Times New Roman" w:cs="Times New Roman"/>
        </w:rPr>
        <w:t>11. Срок проведения публичных слушаний со дня оповещения жителей муниципального образования</w:t>
      </w:r>
      <w:r w:rsidR="00E95A3C" w:rsidRPr="00D82D18">
        <w:rPr>
          <w:rFonts w:ascii="Times New Roman" w:hAnsi="Times New Roman" w:cs="Times New Roman"/>
        </w:rPr>
        <w:t xml:space="preserve"> Тбилисский район</w:t>
      </w:r>
      <w:r w:rsidRPr="00D82D18">
        <w:rPr>
          <w:rFonts w:ascii="Times New Roman" w:hAnsi="Times New Roman" w:cs="Times New Roman"/>
        </w:rPr>
        <w:t xml:space="preserve"> о времени и месте их проведения до дня опубликования заключения о результатах публичных слушаний определяется уставом муниципального образования</w:t>
      </w:r>
      <w:r w:rsidR="00E95A3C" w:rsidRPr="00D82D18">
        <w:rPr>
          <w:rFonts w:ascii="Times New Roman" w:hAnsi="Times New Roman" w:cs="Times New Roman"/>
        </w:rPr>
        <w:t xml:space="preserve"> Тбилисский район</w:t>
      </w:r>
      <w:r w:rsidRPr="00D82D18">
        <w:rPr>
          <w:rFonts w:ascii="Times New Roman" w:hAnsi="Times New Roman" w:cs="Times New Roman"/>
        </w:rPr>
        <w:t xml:space="preserve"> и (или) нормативными правовыми актами представительного органа муниципального образования</w:t>
      </w:r>
      <w:r w:rsidR="00E95A3C" w:rsidRPr="00D82D18">
        <w:rPr>
          <w:rFonts w:ascii="Times New Roman" w:hAnsi="Times New Roman" w:cs="Times New Roman"/>
        </w:rPr>
        <w:t xml:space="preserve"> Тбилисский район</w:t>
      </w:r>
      <w:r w:rsidRPr="00D82D18">
        <w:rPr>
          <w:rFonts w:ascii="Times New Roman" w:hAnsi="Times New Roman" w:cs="Times New Roman"/>
        </w:rPr>
        <w:t xml:space="preserve"> и не может быть менее одного месяца и более трех месяцев.</w:t>
      </w:r>
    </w:p>
    <w:p w:rsidR="00B31207" w:rsidRPr="00D82D18" w:rsidRDefault="00B31207" w:rsidP="00B31207">
      <w:pPr>
        <w:rPr>
          <w:rFonts w:ascii="Times New Roman" w:hAnsi="Times New Roman" w:cs="Times New Roman"/>
        </w:rPr>
      </w:pPr>
      <w:r w:rsidRPr="00D82D18">
        <w:rPr>
          <w:rFonts w:ascii="Times New Roman" w:hAnsi="Times New Roman" w:cs="Times New Roman"/>
        </w:rPr>
        <w:t xml:space="preserve">12. Орган местного самоуправления направляет соответственно главе администрации </w:t>
      </w:r>
      <w:r w:rsidR="00B430AB" w:rsidRPr="00D82D18">
        <w:rPr>
          <w:rFonts w:ascii="Times New Roman" w:hAnsi="Times New Roman" w:cs="Times New Roman"/>
        </w:rPr>
        <w:t xml:space="preserve">муниципального образования </w:t>
      </w:r>
      <w:r w:rsidRPr="00D82D18">
        <w:rPr>
          <w:rFonts w:ascii="Times New Roman" w:hAnsi="Times New Roman" w:cs="Times New Roman"/>
        </w:rPr>
        <w:t>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w:t>
      </w:r>
    </w:p>
    <w:p w:rsidR="00B31207" w:rsidRPr="00D82D18" w:rsidRDefault="00B31207" w:rsidP="00B31207">
      <w:pPr>
        <w:rPr>
          <w:rFonts w:ascii="Times New Roman" w:hAnsi="Times New Roman" w:cs="Times New Roman"/>
        </w:rPr>
      </w:pPr>
      <w:r w:rsidRPr="00D82D18">
        <w:rPr>
          <w:rFonts w:ascii="Times New Roman" w:hAnsi="Times New Roman" w:cs="Times New Roman"/>
        </w:rPr>
        <w:t xml:space="preserve">13. Глава администрации </w:t>
      </w:r>
      <w:r w:rsidR="00B430AB" w:rsidRPr="00D82D18">
        <w:rPr>
          <w:rFonts w:ascii="Times New Roman" w:hAnsi="Times New Roman" w:cs="Times New Roman"/>
        </w:rPr>
        <w:t>муниципального образования</w:t>
      </w:r>
      <w:r w:rsidRPr="00D82D18">
        <w:rPr>
          <w:rFonts w:ascii="Times New Roman" w:hAnsi="Times New Roman" w:cs="Times New Roman"/>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указанных протокола и заключения.</w:t>
      </w:r>
    </w:p>
    <w:p w:rsidR="00B31207" w:rsidRPr="00D82D18" w:rsidRDefault="00B31207" w:rsidP="00B31207">
      <w:pPr>
        <w:rPr>
          <w:rFonts w:ascii="Times New Roman" w:hAnsi="Times New Roman" w:cs="Times New Roman"/>
        </w:rPr>
      </w:pPr>
      <w:r w:rsidRPr="00D82D18">
        <w:rPr>
          <w:rFonts w:ascii="Times New Roman" w:hAnsi="Times New Roman" w:cs="Times New Roman"/>
        </w:rPr>
        <w:t xml:space="preserve">13.1. Основанием для отклонения документации по планировке территории, подготовленной лицами, указанными в части 1.1 статьи 45 </w:t>
      </w:r>
      <w:r w:rsidR="00D42074" w:rsidRPr="00D82D18">
        <w:rPr>
          <w:rFonts w:ascii="Times New Roman" w:hAnsi="Times New Roman" w:cs="Times New Roman"/>
        </w:rPr>
        <w:t>Градостроительного кодекса Российской Федерации</w:t>
      </w:r>
      <w:r w:rsidRPr="00D82D18">
        <w:rPr>
          <w:rFonts w:ascii="Times New Roman" w:hAnsi="Times New Roman" w:cs="Times New Roman"/>
        </w:rPr>
        <w:t xml:space="preserve">, и направления ее на доработку является несоответствие такой документации требованиям, указанным в части 10 статьи 45 </w:t>
      </w:r>
      <w:r w:rsidR="00D42074" w:rsidRPr="00D82D18">
        <w:rPr>
          <w:rFonts w:ascii="Times New Roman" w:hAnsi="Times New Roman" w:cs="Times New Roman"/>
        </w:rPr>
        <w:t>Градостроительного кодекса Российской Федерации</w:t>
      </w:r>
      <w:r w:rsidRPr="00D82D18">
        <w:rPr>
          <w:rFonts w:ascii="Times New Roman" w:hAnsi="Times New Roman" w:cs="Times New Roman"/>
        </w:rPr>
        <w:t xml:space="preserve">. В иных случаях отклонение представленной такими лицами </w:t>
      </w:r>
      <w:r w:rsidRPr="00D82D18">
        <w:rPr>
          <w:rFonts w:ascii="Times New Roman" w:hAnsi="Times New Roman" w:cs="Times New Roman"/>
        </w:rPr>
        <w:lastRenderedPageBreak/>
        <w:t>документации по планировке территории не допускается.</w:t>
      </w:r>
    </w:p>
    <w:p w:rsidR="00B31207" w:rsidRPr="00D82D18" w:rsidRDefault="00B31207" w:rsidP="00B31207">
      <w:pPr>
        <w:rPr>
          <w:rFonts w:ascii="Times New Roman" w:hAnsi="Times New Roman" w:cs="Times New Roman"/>
        </w:rPr>
      </w:pPr>
      <w:r w:rsidRPr="00D82D18">
        <w:rPr>
          <w:rFonts w:ascii="Times New Roman" w:hAnsi="Times New Roman" w:cs="Times New Roman"/>
        </w:rPr>
        <w:t xml:space="preserve">14.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w:t>
      </w:r>
      <w:r w:rsidR="00CF3C25" w:rsidRPr="00D82D18">
        <w:rPr>
          <w:rFonts w:ascii="Times New Roman" w:hAnsi="Times New Roman" w:cs="Times New Roman"/>
        </w:rPr>
        <w:t xml:space="preserve">администрации </w:t>
      </w:r>
      <w:r w:rsidRPr="00D82D18">
        <w:rPr>
          <w:rFonts w:ascii="Times New Roman" w:hAnsi="Times New Roman" w:cs="Times New Roman"/>
        </w:rPr>
        <w:t>муниципального образования</w:t>
      </w:r>
      <w:r w:rsidR="00E95A3C" w:rsidRPr="00D82D18">
        <w:rPr>
          <w:rFonts w:ascii="Times New Roman" w:hAnsi="Times New Roman" w:cs="Times New Roman"/>
        </w:rPr>
        <w:t xml:space="preserve"> Тбилисский район</w:t>
      </w:r>
      <w:r w:rsidR="00F47763" w:rsidRPr="00D82D18">
        <w:rPr>
          <w:rFonts w:ascii="Times New Roman" w:hAnsi="Times New Roman" w:cs="Times New Roman"/>
        </w:rPr>
        <w:t xml:space="preserve"> в сети «</w:t>
      </w:r>
      <w:r w:rsidRPr="00D82D18">
        <w:rPr>
          <w:rFonts w:ascii="Times New Roman" w:hAnsi="Times New Roman" w:cs="Times New Roman"/>
        </w:rPr>
        <w:t>Интернет</w:t>
      </w:r>
      <w:r w:rsidR="00F47763" w:rsidRPr="00D82D18">
        <w:rPr>
          <w:rFonts w:ascii="Times New Roman" w:hAnsi="Times New Roman" w:cs="Times New Roman"/>
        </w:rPr>
        <w:t>»</w:t>
      </w:r>
      <w:r w:rsidRPr="00D82D18">
        <w:rPr>
          <w:rFonts w:ascii="Times New Roman" w:hAnsi="Times New Roman" w:cs="Times New Roman"/>
        </w:rPr>
        <w:t>.</w:t>
      </w:r>
    </w:p>
    <w:p w:rsidR="00B31207" w:rsidRPr="00D82D18" w:rsidRDefault="00A6398C" w:rsidP="00B31207">
      <w:pPr>
        <w:rPr>
          <w:rFonts w:ascii="Times New Roman" w:hAnsi="Times New Roman" w:cs="Times New Roman"/>
        </w:rPr>
      </w:pPr>
      <w:r w:rsidRPr="00D82D18">
        <w:rPr>
          <w:rFonts w:ascii="Times New Roman" w:hAnsi="Times New Roman" w:cs="Times New Roman"/>
        </w:rPr>
        <w:t>15</w:t>
      </w:r>
      <w:r w:rsidR="00B31207" w:rsidRPr="00D82D18">
        <w:rPr>
          <w:rFonts w:ascii="Times New Roman" w:hAnsi="Times New Roman" w:cs="Times New Roman"/>
        </w:rPr>
        <w:t>. В случае, если физическое или юридическое лицо обращается в орган местного самоуправления с заявлением о выдаче ему градостроительного плана земельного участка, проведение процед</w:t>
      </w:r>
      <w:r w:rsidRPr="00D82D18">
        <w:rPr>
          <w:rFonts w:ascii="Times New Roman" w:hAnsi="Times New Roman" w:cs="Times New Roman"/>
        </w:rPr>
        <w:t xml:space="preserve">ур, предусмотренных </w:t>
      </w:r>
      <w:r w:rsidR="004B6EE6" w:rsidRPr="00D82D18">
        <w:rPr>
          <w:rFonts w:ascii="Times New Roman" w:hAnsi="Times New Roman" w:cs="Times New Roman"/>
        </w:rPr>
        <w:t>пунктами</w:t>
      </w:r>
      <w:r w:rsidRPr="00D82D18">
        <w:rPr>
          <w:rFonts w:ascii="Times New Roman" w:hAnsi="Times New Roman" w:cs="Times New Roman"/>
        </w:rPr>
        <w:t xml:space="preserve"> 1-14</w:t>
      </w:r>
      <w:r w:rsidR="00B31207" w:rsidRPr="00D82D18">
        <w:rPr>
          <w:rFonts w:ascii="Times New Roman" w:hAnsi="Times New Roman" w:cs="Times New Roman"/>
        </w:rPr>
        <w:t xml:space="preserve"> настоящей статьи, не требуется. Орган местного самоуп</w:t>
      </w:r>
      <w:r w:rsidR="00E95A3C" w:rsidRPr="00D82D18">
        <w:rPr>
          <w:rFonts w:ascii="Times New Roman" w:hAnsi="Times New Roman" w:cs="Times New Roman"/>
        </w:rPr>
        <w:t>равления в установленный срок</w:t>
      </w:r>
      <w:r w:rsidR="00B31207" w:rsidRPr="00D82D18">
        <w:rPr>
          <w:rFonts w:ascii="Times New Roman" w:hAnsi="Times New Roman" w:cs="Times New Roman"/>
        </w:rPr>
        <w:t xml:space="preserve"> со дня поступления указанного обращения осуществляет подготовку градостроительного плана земельного участка и утверждает его. Орган местного самоуправления предоставляет заявителю градостроительный план земельного участка без взимания платы.</w:t>
      </w:r>
    </w:p>
    <w:p w:rsidR="0071791C" w:rsidRPr="00D82D18" w:rsidRDefault="0071791C" w:rsidP="00B31207">
      <w:pPr>
        <w:rPr>
          <w:rFonts w:ascii="Times New Roman" w:hAnsi="Times New Roman" w:cs="Times New Roman"/>
        </w:rPr>
      </w:pPr>
    </w:p>
    <w:p w:rsidR="00FB59DF" w:rsidRPr="00D82D18" w:rsidRDefault="0071791C" w:rsidP="00231192">
      <w:pPr>
        <w:pStyle w:val="1"/>
        <w:keepNext/>
        <w:widowControl/>
        <w:autoSpaceDE/>
        <w:autoSpaceDN/>
        <w:adjustRightInd/>
        <w:spacing w:before="0" w:after="0"/>
        <w:ind w:firstLine="709"/>
        <w:jc w:val="both"/>
        <w:rPr>
          <w:rFonts w:ascii="Times New Roman" w:hAnsi="Times New Roman" w:cs="Times New Roman"/>
          <w:b w:val="0"/>
          <w:color w:val="auto"/>
        </w:rPr>
      </w:pPr>
      <w:r w:rsidRPr="00D82D18">
        <w:rPr>
          <w:rFonts w:ascii="Times New Roman" w:hAnsi="Times New Roman" w:cs="Times New Roman"/>
          <w:b w:val="0"/>
          <w:color w:val="auto"/>
        </w:rPr>
        <w:br w:type="page"/>
      </w:r>
      <w:bookmarkStart w:id="119" w:name="_Toc25928586"/>
      <w:r w:rsidR="00A315D6" w:rsidRPr="00D82D18">
        <w:rPr>
          <w:rFonts w:ascii="Times New Roman" w:hAnsi="Times New Roman" w:cs="Times New Roman"/>
          <w:color w:val="auto"/>
          <w:kern w:val="32"/>
          <w:sz w:val="28"/>
          <w:szCs w:val="28"/>
        </w:rPr>
        <w:lastRenderedPageBreak/>
        <w:t xml:space="preserve">ГЛАВА </w:t>
      </w:r>
      <w:r w:rsidR="00CF3C25" w:rsidRPr="00D82D18">
        <w:rPr>
          <w:rFonts w:ascii="Times New Roman" w:hAnsi="Times New Roman" w:cs="Times New Roman"/>
          <w:color w:val="auto"/>
          <w:kern w:val="32"/>
          <w:sz w:val="28"/>
          <w:szCs w:val="28"/>
        </w:rPr>
        <w:t>IV</w:t>
      </w:r>
      <w:r w:rsidR="00FB59DF" w:rsidRPr="00D82D18">
        <w:rPr>
          <w:rFonts w:ascii="Times New Roman" w:hAnsi="Times New Roman" w:cs="Times New Roman"/>
          <w:color w:val="auto"/>
          <w:kern w:val="32"/>
          <w:sz w:val="28"/>
          <w:szCs w:val="28"/>
        </w:rPr>
        <w:t xml:space="preserve">. Проведение </w:t>
      </w:r>
      <w:r w:rsidR="00231192" w:rsidRPr="00D82D18">
        <w:rPr>
          <w:rFonts w:ascii="Times New Roman" w:hAnsi="Times New Roman"/>
          <w:color w:val="auto"/>
          <w:sz w:val="28"/>
          <w:szCs w:val="28"/>
        </w:rPr>
        <w:t xml:space="preserve">общественных обсуждений и </w:t>
      </w:r>
      <w:r w:rsidR="00FB59DF" w:rsidRPr="00D82D18">
        <w:rPr>
          <w:rFonts w:ascii="Times New Roman" w:hAnsi="Times New Roman" w:cs="Times New Roman"/>
          <w:color w:val="auto"/>
          <w:kern w:val="32"/>
          <w:sz w:val="28"/>
          <w:szCs w:val="28"/>
        </w:rPr>
        <w:t>публичных слушаний по вопросам землепользования и застройки</w:t>
      </w:r>
      <w:bookmarkEnd w:id="119"/>
    </w:p>
    <w:p w:rsidR="008541C4" w:rsidRPr="00D82D18" w:rsidRDefault="00FB59DF" w:rsidP="00231192">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20" w:name="_Toc25928587"/>
      <w:r w:rsidRPr="00D82D18">
        <w:rPr>
          <w:rFonts w:ascii="Times New Roman" w:eastAsiaTheme="majorEastAsia" w:hAnsi="Times New Roman" w:cs="Times New Roman"/>
          <w:color w:val="auto"/>
          <w:lang w:eastAsia="en-US"/>
        </w:rPr>
        <w:t>Статья 2</w:t>
      </w:r>
      <w:r w:rsidR="00AD72A8" w:rsidRPr="00D82D18">
        <w:rPr>
          <w:rFonts w:ascii="Times New Roman" w:eastAsiaTheme="majorEastAsia" w:hAnsi="Times New Roman" w:cs="Times New Roman"/>
          <w:color w:val="auto"/>
          <w:lang w:eastAsia="en-US"/>
        </w:rPr>
        <w:t>7</w:t>
      </w:r>
      <w:r w:rsidRPr="00D82D18">
        <w:rPr>
          <w:rFonts w:ascii="Times New Roman" w:eastAsiaTheme="majorEastAsia" w:hAnsi="Times New Roman" w:cs="Times New Roman"/>
          <w:color w:val="auto"/>
          <w:lang w:eastAsia="en-US"/>
        </w:rPr>
        <w:t xml:space="preserve">. </w:t>
      </w:r>
      <w:r w:rsidR="00231192" w:rsidRPr="00D82D18">
        <w:rPr>
          <w:rFonts w:ascii="Times New Roman" w:hAnsi="Times New Roman"/>
          <w:color w:val="auto"/>
        </w:rPr>
        <w:t>Общественные обсуждения и</w:t>
      </w:r>
      <w:r w:rsidR="00231192" w:rsidRPr="00D82D18">
        <w:rPr>
          <w:rFonts w:ascii="Times New Roman" w:eastAsiaTheme="majorEastAsia" w:hAnsi="Times New Roman" w:cs="Times New Roman"/>
          <w:color w:val="auto"/>
          <w:lang w:eastAsia="en-US"/>
        </w:rPr>
        <w:t xml:space="preserve"> п</w:t>
      </w:r>
      <w:r w:rsidR="0071791C" w:rsidRPr="00D82D18">
        <w:rPr>
          <w:rFonts w:ascii="Times New Roman" w:eastAsiaTheme="majorEastAsia" w:hAnsi="Times New Roman" w:cs="Times New Roman"/>
          <w:color w:val="auto"/>
          <w:lang w:eastAsia="en-US"/>
        </w:rPr>
        <w:t>убличные слушания по вопросам</w:t>
      </w:r>
      <w:r w:rsidR="00231192" w:rsidRPr="00D82D18">
        <w:rPr>
          <w:rFonts w:ascii="Times New Roman" w:eastAsiaTheme="majorEastAsia" w:hAnsi="Times New Roman" w:cs="Times New Roman"/>
          <w:color w:val="auto"/>
          <w:lang w:eastAsia="en-US"/>
        </w:rPr>
        <w:t xml:space="preserve"> </w:t>
      </w:r>
      <w:r w:rsidR="0071791C" w:rsidRPr="00D82D18">
        <w:rPr>
          <w:rFonts w:ascii="Times New Roman" w:eastAsiaTheme="majorEastAsia" w:hAnsi="Times New Roman" w:cs="Times New Roman"/>
          <w:color w:val="auto"/>
          <w:lang w:eastAsia="en-US"/>
        </w:rPr>
        <w:t>з</w:t>
      </w:r>
      <w:r w:rsidR="008541C4" w:rsidRPr="00D82D18">
        <w:rPr>
          <w:rFonts w:ascii="Times New Roman" w:eastAsiaTheme="majorEastAsia" w:hAnsi="Times New Roman" w:cs="Times New Roman"/>
          <w:color w:val="auto"/>
          <w:lang w:eastAsia="en-US"/>
        </w:rPr>
        <w:t>емлепользования и застройки</w:t>
      </w:r>
      <w:bookmarkEnd w:id="120"/>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РФ проводятся общественные обсуждения или публичные слушания, за исключением случаев, предусмотренных Градостроительным Кодексом РФ, другими федеральными законами и настоящими Правилами.</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2.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231192" w:rsidRPr="00D82D18" w:rsidRDefault="00231192" w:rsidP="00231192">
      <w:pPr>
        <w:pStyle w:val="ConsPlusNormal"/>
        <w:ind w:firstLine="709"/>
        <w:rPr>
          <w:rFonts w:ascii="Times New Roman" w:hAnsi="Times New Roman" w:cs="Times New Roman"/>
          <w:sz w:val="24"/>
          <w:szCs w:val="24"/>
        </w:rPr>
      </w:pPr>
      <w:bookmarkStart w:id="121" w:name="Par197"/>
      <w:bookmarkEnd w:id="121"/>
      <w:r w:rsidRPr="00D82D18">
        <w:rPr>
          <w:rFonts w:ascii="Times New Roman" w:hAnsi="Times New Roman" w:cs="Times New Roman"/>
          <w:sz w:val="24"/>
          <w:szCs w:val="24"/>
        </w:rPr>
        <w:t xml:space="preserve">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w:t>
      </w:r>
      <w:hyperlink w:anchor="Par1514" w:tooltip="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 w:history="1">
        <w:r w:rsidRPr="00D82D18">
          <w:rPr>
            <w:rFonts w:ascii="Times New Roman" w:hAnsi="Times New Roman" w:cs="Times New Roman"/>
            <w:sz w:val="24"/>
            <w:szCs w:val="24"/>
          </w:rPr>
          <w:t>частью 3 статьи 39</w:t>
        </w:r>
      </w:hyperlink>
      <w:r w:rsidRPr="00D82D18">
        <w:rPr>
          <w:rFonts w:ascii="Times New Roman" w:hAnsi="Times New Roman" w:cs="Times New Roman"/>
          <w:sz w:val="24"/>
          <w:szCs w:val="24"/>
        </w:rPr>
        <w:t xml:space="preserve"> Градостроительного Кодекса РФ,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4. Процедура проведения общественных обсуждений состоит из следующих этапов:</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1) оповещение о начале общественных обсуждений;</w:t>
      </w:r>
    </w:p>
    <w:p w:rsidR="00231192" w:rsidRPr="00D82D18" w:rsidRDefault="00231192" w:rsidP="00231192">
      <w:pPr>
        <w:pStyle w:val="ConsPlusNormal"/>
        <w:ind w:firstLine="709"/>
        <w:rPr>
          <w:rFonts w:ascii="Times New Roman" w:hAnsi="Times New Roman" w:cs="Times New Roman"/>
          <w:sz w:val="24"/>
          <w:szCs w:val="24"/>
        </w:rPr>
      </w:pPr>
      <w:bookmarkStart w:id="122" w:name="Par200"/>
      <w:bookmarkEnd w:id="122"/>
      <w:r w:rsidRPr="00D82D18">
        <w:rPr>
          <w:rFonts w:ascii="Times New Roman" w:hAnsi="Times New Roman" w:cs="Times New Roman"/>
          <w:sz w:val="24"/>
          <w:szCs w:val="24"/>
        </w:rPr>
        <w:t xml:space="preserve">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w:t>
      </w:r>
      <w:r w:rsidRPr="00D82D18">
        <w:rPr>
          <w:rFonts w:ascii="Times New Roman" w:hAnsi="Times New Roman" w:cs="Times New Roman"/>
          <w:sz w:val="24"/>
          <w:szCs w:val="24"/>
        </w:rPr>
        <w:lastRenderedPageBreak/>
        <w:t>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3) проведение экспозиции или экспозиций проекта, подлежащего рассмотрению на общественных обсуждениях;</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4) подготовка и оформление протокола общественных обсуждений;</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5) подготовка и опубликование заключения о результатах общественных обсуждений.</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5. Процедура проведения публичных слушаний состоит из следующих этапов:</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1) оповещение о начале публичных слушаний;</w:t>
      </w:r>
    </w:p>
    <w:p w:rsidR="00231192" w:rsidRPr="00D82D18" w:rsidRDefault="00231192" w:rsidP="00231192">
      <w:pPr>
        <w:pStyle w:val="ConsPlusNormal"/>
        <w:ind w:firstLine="709"/>
        <w:rPr>
          <w:rFonts w:ascii="Times New Roman" w:hAnsi="Times New Roman" w:cs="Times New Roman"/>
          <w:sz w:val="24"/>
          <w:szCs w:val="24"/>
        </w:rPr>
      </w:pPr>
      <w:bookmarkStart w:id="123" w:name="Par206"/>
      <w:bookmarkEnd w:id="123"/>
      <w:r w:rsidRPr="00D82D18">
        <w:rPr>
          <w:rFonts w:ascii="Times New Roman" w:hAnsi="Times New Roman" w:cs="Times New Roman"/>
          <w:sz w:val="24"/>
          <w:szCs w:val="24"/>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3) проведение экспозиции или экспозиций проекта, подлежащего рассмотрению на публичных слушаниях;</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4) проведение собрания или собраний участников публичных слушаний;</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5) подготовка и оформление протокола публичных слушаний;</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6) подготовка и опубликование заключения о результатах публичных слушаний.</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6. Оповещение о начале общественных обсуждений или публичных слушаний должно содержать:</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8. Оповещение о начале общественных обсуждений или публичных слушаний:</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 xml:space="preserve">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w:t>
      </w:r>
      <w:r w:rsidRPr="00D82D18">
        <w:rPr>
          <w:rFonts w:ascii="Times New Roman" w:hAnsi="Times New Roman" w:cs="Times New Roman"/>
          <w:sz w:val="24"/>
          <w:szCs w:val="24"/>
        </w:rPr>
        <w:lastRenderedPageBreak/>
        <w:t xml:space="preserve">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w:t>
      </w:r>
      <w:hyperlink w:anchor="Par197" w:tooltip="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 w:history="1">
        <w:r w:rsidRPr="00D82D18">
          <w:rPr>
            <w:rFonts w:ascii="Times New Roman" w:hAnsi="Times New Roman" w:cs="Times New Roman"/>
            <w:sz w:val="24"/>
            <w:szCs w:val="24"/>
          </w:rPr>
          <w:t>части 3</w:t>
        </w:r>
      </w:hyperlink>
      <w:r w:rsidRPr="00D82D18">
        <w:rPr>
          <w:rFonts w:ascii="Times New Roman" w:hAnsi="Times New Roman" w:cs="Times New Roman"/>
          <w:sz w:val="24"/>
          <w:szCs w:val="24"/>
        </w:rPr>
        <w:t xml:space="preserve">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 xml:space="preserve">9. В течение всего периода размещения в соответствии с </w:t>
      </w:r>
      <w:hyperlink w:anchor="Par200" w:tooltip="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quot;Интернет&quot; (далее в настоящей статье -" w:history="1">
        <w:r w:rsidRPr="00D82D18">
          <w:rPr>
            <w:rFonts w:ascii="Times New Roman" w:hAnsi="Times New Roman" w:cs="Times New Roman"/>
            <w:sz w:val="24"/>
            <w:szCs w:val="24"/>
          </w:rPr>
          <w:t>пунктом 2 части 4</w:t>
        </w:r>
      </w:hyperlink>
      <w:r w:rsidRPr="00D82D18">
        <w:rPr>
          <w:rFonts w:ascii="Times New Roman" w:hAnsi="Times New Roman" w:cs="Times New Roman"/>
          <w:sz w:val="24"/>
          <w:szCs w:val="24"/>
        </w:rPr>
        <w:t xml:space="preserve"> и </w:t>
      </w:r>
      <w:hyperlink w:anchor="Par206" w:tooltip="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 w:history="1">
        <w:r w:rsidRPr="00D82D18">
          <w:rPr>
            <w:rFonts w:ascii="Times New Roman" w:hAnsi="Times New Roman" w:cs="Times New Roman"/>
            <w:sz w:val="24"/>
            <w:szCs w:val="24"/>
          </w:rPr>
          <w:t>пунктом 2 части 5</w:t>
        </w:r>
      </w:hyperlink>
      <w:r w:rsidRPr="00D82D18">
        <w:rPr>
          <w:rFonts w:ascii="Times New Roman" w:hAnsi="Times New Roman" w:cs="Times New Roman"/>
          <w:sz w:val="24"/>
          <w:szCs w:val="24"/>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w:t>
      </w:r>
      <w:bookmarkStart w:id="124" w:name="Par221"/>
      <w:bookmarkEnd w:id="124"/>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 xml:space="preserve">10. В период размещения в соответствии с </w:t>
      </w:r>
      <w:hyperlink w:anchor="Par200" w:tooltip="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quot;Интернет&quot; (далее в настоящей статье -" w:history="1">
        <w:r w:rsidRPr="00D82D18">
          <w:rPr>
            <w:rFonts w:ascii="Times New Roman" w:hAnsi="Times New Roman" w:cs="Times New Roman"/>
            <w:sz w:val="24"/>
            <w:szCs w:val="24"/>
          </w:rPr>
          <w:t>пунктом 2 части 4</w:t>
        </w:r>
      </w:hyperlink>
      <w:r w:rsidRPr="00D82D18">
        <w:rPr>
          <w:rFonts w:ascii="Times New Roman" w:hAnsi="Times New Roman" w:cs="Times New Roman"/>
          <w:sz w:val="24"/>
          <w:szCs w:val="24"/>
        </w:rPr>
        <w:t xml:space="preserve"> и </w:t>
      </w:r>
      <w:hyperlink w:anchor="Par206" w:tooltip="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 w:history="1">
        <w:r w:rsidRPr="00D82D18">
          <w:rPr>
            <w:rFonts w:ascii="Times New Roman" w:hAnsi="Times New Roman" w:cs="Times New Roman"/>
            <w:sz w:val="24"/>
            <w:szCs w:val="24"/>
          </w:rPr>
          <w:t>пунктом 2 части 5</w:t>
        </w:r>
      </w:hyperlink>
      <w:r w:rsidRPr="00D82D18">
        <w:rPr>
          <w:rFonts w:ascii="Times New Roman" w:hAnsi="Times New Roman" w:cs="Times New Roman"/>
          <w:sz w:val="24"/>
          <w:szCs w:val="24"/>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w:t>
      </w:r>
      <w:hyperlink w:anchor="Par227" w:tooltip="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 w:history="1">
        <w:r w:rsidRPr="00D82D18">
          <w:rPr>
            <w:rFonts w:ascii="Times New Roman" w:hAnsi="Times New Roman" w:cs="Times New Roman"/>
            <w:sz w:val="24"/>
            <w:szCs w:val="24"/>
          </w:rPr>
          <w:t>частью 12</w:t>
        </w:r>
      </w:hyperlink>
      <w:r w:rsidRPr="00D82D18">
        <w:rPr>
          <w:rFonts w:ascii="Times New Roman" w:hAnsi="Times New Roman" w:cs="Times New Roman"/>
          <w:sz w:val="24"/>
          <w:szCs w:val="24"/>
        </w:rPr>
        <w:t xml:space="preserve"> настоящей статьи идентификацию, имеют право вносить предложения и замечания, касающиеся такого проекта:</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1) посредством официального сайта или информационных систем (в случае проведения общественных обсуждений);</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3) в письменной форме в адрес организатора общественных обсуждений или публичных слушаний;</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 xml:space="preserve">11. Предложения и замечания, внесенные в соответствии с </w:t>
      </w:r>
      <w:hyperlink w:anchor="Par221" w:tooltip="10. 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 w:history="1">
        <w:r w:rsidRPr="00D82D18">
          <w:rPr>
            <w:rFonts w:ascii="Times New Roman" w:hAnsi="Times New Roman" w:cs="Times New Roman"/>
            <w:sz w:val="24"/>
            <w:szCs w:val="24"/>
          </w:rPr>
          <w:t>частью 10</w:t>
        </w:r>
      </w:hyperlink>
      <w:r w:rsidRPr="00D82D18">
        <w:rPr>
          <w:rFonts w:ascii="Times New Roman" w:hAnsi="Times New Roman" w:cs="Times New Roman"/>
          <w:sz w:val="24"/>
          <w:szCs w:val="24"/>
        </w:rPr>
        <w:t xml:space="preserve">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w:t>
      </w:r>
      <w:hyperlink w:anchor="Par230" w:tooltip="15. 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 w:history="1">
        <w:r w:rsidRPr="00D82D18">
          <w:rPr>
            <w:rFonts w:ascii="Times New Roman" w:hAnsi="Times New Roman" w:cs="Times New Roman"/>
            <w:sz w:val="24"/>
            <w:szCs w:val="24"/>
          </w:rPr>
          <w:t>частью 15</w:t>
        </w:r>
      </w:hyperlink>
      <w:r w:rsidRPr="00D82D18">
        <w:rPr>
          <w:rFonts w:ascii="Times New Roman" w:hAnsi="Times New Roman" w:cs="Times New Roman"/>
          <w:sz w:val="24"/>
          <w:szCs w:val="24"/>
        </w:rPr>
        <w:t xml:space="preserve"> настоящей статьи.</w:t>
      </w:r>
    </w:p>
    <w:p w:rsidR="00231192" w:rsidRPr="00D82D18" w:rsidRDefault="00231192" w:rsidP="00231192">
      <w:pPr>
        <w:pStyle w:val="ConsPlusNormal"/>
        <w:ind w:firstLine="709"/>
        <w:rPr>
          <w:rFonts w:ascii="Times New Roman" w:hAnsi="Times New Roman" w:cs="Times New Roman"/>
          <w:sz w:val="24"/>
          <w:szCs w:val="24"/>
        </w:rPr>
      </w:pPr>
      <w:bookmarkStart w:id="125" w:name="Par227"/>
      <w:bookmarkEnd w:id="125"/>
      <w:r w:rsidRPr="00D82D18">
        <w:rPr>
          <w:rFonts w:ascii="Times New Roman" w:hAnsi="Times New Roman" w:cs="Times New Roman"/>
          <w:sz w:val="24"/>
          <w:szCs w:val="24"/>
        </w:rPr>
        <w:t>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 xml:space="preserve">13. Не требуется представление указанных в </w:t>
      </w:r>
      <w:hyperlink w:anchor="Par227" w:tooltip="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 w:history="1">
        <w:r w:rsidRPr="00D82D18">
          <w:rPr>
            <w:rFonts w:ascii="Times New Roman" w:hAnsi="Times New Roman" w:cs="Times New Roman"/>
            <w:sz w:val="24"/>
            <w:szCs w:val="24"/>
          </w:rPr>
          <w:t>части 12</w:t>
        </w:r>
      </w:hyperlink>
      <w:r w:rsidRPr="00D82D18">
        <w:rPr>
          <w:rFonts w:ascii="Times New Roman" w:hAnsi="Times New Roman" w:cs="Times New Roman"/>
          <w:sz w:val="24"/>
          <w:szCs w:val="24"/>
        </w:rPr>
        <w:t xml:space="preserve">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w:t>
      </w:r>
      <w:r w:rsidRPr="00D82D18">
        <w:rPr>
          <w:rFonts w:ascii="Times New Roman" w:hAnsi="Times New Roman" w:cs="Times New Roman"/>
          <w:sz w:val="24"/>
          <w:szCs w:val="24"/>
        </w:rPr>
        <w:lastRenderedPageBreak/>
        <w:t xml:space="preserve">этом для подтверждения сведений, указанных в </w:t>
      </w:r>
      <w:hyperlink w:anchor="Par227" w:tooltip="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 w:history="1">
        <w:r w:rsidRPr="00D82D18">
          <w:rPr>
            <w:rFonts w:ascii="Times New Roman" w:hAnsi="Times New Roman" w:cs="Times New Roman"/>
            <w:sz w:val="24"/>
            <w:szCs w:val="24"/>
          </w:rPr>
          <w:t>части 12</w:t>
        </w:r>
      </w:hyperlink>
      <w:r w:rsidRPr="00D82D18">
        <w:rPr>
          <w:rFonts w:ascii="Times New Roman" w:hAnsi="Times New Roman" w:cs="Times New Roman"/>
          <w:sz w:val="24"/>
          <w:szCs w:val="24"/>
        </w:rPr>
        <w:t xml:space="preserve"> настоящей статьи, может использоваться единая система идентификации и аутентификации.</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N 152-ФЗ "О персональных данных".</w:t>
      </w:r>
    </w:p>
    <w:p w:rsidR="00231192" w:rsidRPr="00D82D18" w:rsidRDefault="00231192" w:rsidP="00231192">
      <w:pPr>
        <w:pStyle w:val="ConsPlusNormal"/>
        <w:ind w:firstLine="709"/>
        <w:rPr>
          <w:rFonts w:ascii="Times New Roman" w:hAnsi="Times New Roman" w:cs="Times New Roman"/>
          <w:sz w:val="24"/>
          <w:szCs w:val="24"/>
        </w:rPr>
      </w:pPr>
      <w:bookmarkStart w:id="126" w:name="Par230"/>
      <w:bookmarkEnd w:id="126"/>
      <w:r w:rsidRPr="00D82D18">
        <w:rPr>
          <w:rFonts w:ascii="Times New Roman" w:hAnsi="Times New Roman" w:cs="Times New Roman"/>
          <w:sz w:val="24"/>
          <w:szCs w:val="24"/>
        </w:rPr>
        <w:t xml:space="preserve">15. Предложения и замечания, внесенные в соответствии с </w:t>
      </w:r>
      <w:hyperlink w:anchor="Par221" w:tooltip="10. 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 w:history="1">
        <w:r w:rsidRPr="00D82D18">
          <w:rPr>
            <w:rFonts w:ascii="Times New Roman" w:hAnsi="Times New Roman" w:cs="Times New Roman"/>
            <w:sz w:val="24"/>
            <w:szCs w:val="24"/>
          </w:rPr>
          <w:t>частью 10</w:t>
        </w:r>
      </w:hyperlink>
      <w:r w:rsidRPr="00D82D18">
        <w:rPr>
          <w:rFonts w:ascii="Times New Roman" w:hAnsi="Times New Roman" w:cs="Times New Roman"/>
          <w:sz w:val="24"/>
          <w:szCs w:val="24"/>
        </w:rPr>
        <w:t xml:space="preserve">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17. Официальный сайт и (или) информационные системы должны обеспечивать возможность:</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2) представления информации о результатах общественных обсуждений, количестве участников общественных обсуждений.</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18. Организатор общественных обсуждений или публичных слушаний подготавливает и оформляет протокол общественных обсуждений или публичных слушаний в соответствии с пунктом 18 статьи 5.1 Градостроительного Кодекса РФ.</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 в соответствии с пунктом 22 статьи 5.1 Градостроительного Кодекса РФ.</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22.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231192" w:rsidRPr="00D82D18" w:rsidRDefault="00231192" w:rsidP="00231192">
      <w:pPr>
        <w:pStyle w:val="ConsPlusNormal"/>
        <w:ind w:firstLine="709"/>
        <w:rPr>
          <w:rFonts w:ascii="Times New Roman" w:hAnsi="Times New Roman" w:cs="Times New Roman"/>
          <w:sz w:val="24"/>
          <w:szCs w:val="24"/>
        </w:rPr>
      </w:pPr>
      <w:bookmarkStart w:id="127" w:name="Par251"/>
      <w:bookmarkEnd w:id="127"/>
      <w:r w:rsidRPr="00D82D18">
        <w:rPr>
          <w:rFonts w:ascii="Times New Roman" w:hAnsi="Times New Roman" w:cs="Times New Roman"/>
          <w:sz w:val="24"/>
          <w:szCs w:val="24"/>
        </w:rPr>
        <w:t>23. Уставом муниципального образования и (или) нормативным правовым актом представительного органа муниципального образования на основании положений Градостроительного Кодекса РФ определяются:</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1) порядок организации и проведения общественных обсуждений или публичных слушаний по проектам;</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2) организатор общественных обсуждений или публичных слушаний;</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3) срок проведения общественных обсуждений или публичных слушаний;</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lastRenderedPageBreak/>
        <w:t>4) официальный сайт и (или) информационные системы;</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5) требования к информационным стендам, на которых размещаются оповещения о начале общественных обсуждений или публичных слушаний;</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231192" w:rsidRPr="00D82D18" w:rsidRDefault="00231192" w:rsidP="00231192">
      <w:pPr>
        <w:pStyle w:val="ConsPlusNormal"/>
        <w:ind w:firstLine="709"/>
        <w:rPr>
          <w:rFonts w:ascii="Times New Roman" w:hAnsi="Times New Roman" w:cs="Times New Roman"/>
          <w:sz w:val="24"/>
          <w:szCs w:val="24"/>
        </w:rPr>
      </w:pPr>
      <w:r w:rsidRPr="00D82D18">
        <w:rPr>
          <w:rFonts w:ascii="Times New Roman" w:hAnsi="Times New Roman" w:cs="Times New Roman"/>
          <w:sz w:val="24"/>
          <w:szCs w:val="24"/>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231192" w:rsidRPr="00D82D18" w:rsidRDefault="00231192" w:rsidP="00231192">
      <w:pPr>
        <w:rPr>
          <w:rFonts w:ascii="Times New Roman" w:hAnsi="Times New Roman" w:cs="Times New Roman"/>
        </w:rPr>
      </w:pPr>
      <w:r w:rsidRPr="00D82D18">
        <w:rPr>
          <w:rFonts w:ascii="Times New Roman" w:hAnsi="Times New Roman" w:cs="Times New Roman"/>
        </w:rPr>
        <w:t>24. Продолжительность общественных обсуждений или публичных слушаний по проекту правил землепользования и застройки составляет не менее двух и не более четырех месяцев со дня опубликования такого проекта.</w:t>
      </w:r>
    </w:p>
    <w:p w:rsidR="00231192" w:rsidRPr="00D82D18" w:rsidRDefault="00231192" w:rsidP="00231192">
      <w:pPr>
        <w:rPr>
          <w:rFonts w:ascii="Times New Roman" w:hAnsi="Times New Roman" w:cs="Times New Roman"/>
        </w:rPr>
      </w:pPr>
      <w:bookmarkStart w:id="128" w:name="Par1320"/>
      <w:bookmarkEnd w:id="128"/>
      <w:r w:rsidRPr="00D82D18">
        <w:rPr>
          <w:rFonts w:ascii="Times New Roman" w:hAnsi="Times New Roman" w:cs="Times New Roman"/>
        </w:rPr>
        <w:t>25.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231192" w:rsidRPr="00D82D18" w:rsidRDefault="00231192" w:rsidP="00231192">
      <w:pPr>
        <w:rPr>
          <w:rFonts w:ascii="Times New Roman" w:hAnsi="Times New Roman" w:cs="Times New Roman"/>
        </w:rPr>
      </w:pPr>
      <w:bookmarkStart w:id="129" w:name="Par1322"/>
      <w:bookmarkEnd w:id="129"/>
      <w:r w:rsidRPr="00D82D18">
        <w:rPr>
          <w:rFonts w:ascii="Times New Roman" w:hAnsi="Times New Roman" w:cs="Times New Roman"/>
        </w:rPr>
        <w:t>26.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РФ и настоящими Правилами не требуется.</w:t>
      </w:r>
    </w:p>
    <w:p w:rsidR="00231192" w:rsidRPr="00D82D18" w:rsidRDefault="00231192" w:rsidP="00231192">
      <w:pPr>
        <w:rPr>
          <w:rFonts w:ascii="Times New Roman" w:hAnsi="Times New Roman" w:cs="Times New Roman"/>
        </w:rPr>
      </w:pPr>
      <w:r w:rsidRPr="00D82D18">
        <w:rPr>
          <w:rFonts w:ascii="Times New Roman" w:hAnsi="Times New Roman" w:cs="Times New Roman"/>
        </w:rPr>
        <w:t>27. Общественные обсуждения или публичные слушания по проекту планировки территории и проекту межевания территории не проводятся, если они подготовлены в отношении:</w:t>
      </w:r>
    </w:p>
    <w:p w:rsidR="00231192" w:rsidRPr="00D82D18" w:rsidRDefault="00231192" w:rsidP="00231192">
      <w:pPr>
        <w:rPr>
          <w:rFonts w:ascii="Times New Roman" w:hAnsi="Times New Roman" w:cs="Times New Roman"/>
        </w:rPr>
      </w:pPr>
      <w:r w:rsidRPr="00D82D18">
        <w:rPr>
          <w:rFonts w:ascii="Times New Roman" w:hAnsi="Times New Roman" w:cs="Times New Roman"/>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231192" w:rsidRPr="00D82D18" w:rsidRDefault="00231192" w:rsidP="00231192">
      <w:pPr>
        <w:rPr>
          <w:rFonts w:ascii="Times New Roman" w:hAnsi="Times New Roman" w:cs="Times New Roman"/>
        </w:rPr>
      </w:pPr>
      <w:r w:rsidRPr="00D82D18">
        <w:rPr>
          <w:rFonts w:ascii="Times New Roman" w:hAnsi="Times New Roman" w:cs="Times New Roman"/>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231192" w:rsidRPr="00D82D18" w:rsidRDefault="00231192" w:rsidP="00231192">
      <w:pPr>
        <w:rPr>
          <w:rFonts w:ascii="Times New Roman" w:hAnsi="Times New Roman" w:cs="Times New Roman"/>
        </w:rPr>
      </w:pPr>
      <w:r w:rsidRPr="00D82D18">
        <w:rPr>
          <w:rFonts w:ascii="Times New Roman" w:hAnsi="Times New Roman" w:cs="Times New Roman"/>
        </w:rPr>
        <w:t xml:space="preserve">3) территории для размещения линейных объектов в границах земель лесного фонда. </w:t>
      </w:r>
    </w:p>
    <w:p w:rsidR="00231192" w:rsidRPr="00D82D18" w:rsidRDefault="00231192" w:rsidP="00231192">
      <w:pPr>
        <w:rPr>
          <w:rFonts w:ascii="Times New Roman" w:hAnsi="Times New Roman" w:cs="Times New Roman"/>
        </w:rPr>
      </w:pPr>
      <w:r w:rsidRPr="00D82D18">
        <w:rPr>
          <w:rFonts w:ascii="Times New Roman" w:hAnsi="Times New Roman" w:cs="Times New Roman"/>
        </w:rPr>
        <w:t xml:space="preserve">28. Общественные обсуждения или публичные слушания по проекту планировки территории и проекту межевания территории проводятся в порядке, установленном </w:t>
      </w:r>
      <w:hyperlink w:anchor="Par191" w:tooltip="Статья 5.1. 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 w:history="1">
        <w:r w:rsidRPr="00D82D18">
          <w:rPr>
            <w:rFonts w:ascii="Times New Roman" w:hAnsi="Times New Roman" w:cs="Times New Roman"/>
          </w:rPr>
          <w:t>статьей 5.1</w:t>
        </w:r>
      </w:hyperlink>
      <w:r w:rsidRPr="00D82D18">
        <w:rPr>
          <w:rFonts w:ascii="Times New Roman" w:hAnsi="Times New Roman" w:cs="Times New Roman"/>
        </w:rPr>
        <w:t xml:space="preserve"> Градостроительного Кодекса РФ, с учетом положений настоящей статьи.</w:t>
      </w:r>
    </w:p>
    <w:p w:rsidR="00231192" w:rsidRPr="00D82D18" w:rsidRDefault="00231192" w:rsidP="00231192">
      <w:pPr>
        <w:rPr>
          <w:rFonts w:ascii="Times New Roman" w:hAnsi="Times New Roman" w:cs="Times New Roman"/>
        </w:rPr>
      </w:pPr>
      <w:r w:rsidRPr="00D82D18">
        <w:rPr>
          <w:rFonts w:ascii="Times New Roman" w:hAnsi="Times New Roman" w:cs="Times New Roman"/>
        </w:rPr>
        <w:t>29.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205A5A" w:rsidRPr="00D82D18" w:rsidRDefault="00205A5A" w:rsidP="008541C4">
      <w:pPr>
        <w:rPr>
          <w:rFonts w:ascii="Times New Roman" w:hAnsi="Times New Roman" w:cs="Times New Roman"/>
          <w:b/>
          <w:i/>
        </w:rPr>
      </w:pPr>
    </w:p>
    <w:p w:rsidR="00205A5A" w:rsidRPr="00D82D18" w:rsidRDefault="0071791C" w:rsidP="00231192">
      <w:pPr>
        <w:pStyle w:val="1"/>
        <w:keepNext/>
        <w:widowControl/>
        <w:autoSpaceDE/>
        <w:autoSpaceDN/>
        <w:adjustRightInd/>
        <w:spacing w:before="240" w:after="60"/>
        <w:ind w:firstLine="709"/>
        <w:jc w:val="both"/>
        <w:rPr>
          <w:rFonts w:ascii="Times New Roman" w:hAnsi="Times New Roman" w:cs="Times New Roman"/>
          <w:color w:val="auto"/>
          <w:kern w:val="32"/>
          <w:sz w:val="28"/>
          <w:szCs w:val="28"/>
        </w:rPr>
      </w:pPr>
      <w:r w:rsidRPr="00D82D18">
        <w:rPr>
          <w:rFonts w:ascii="Times New Roman" w:hAnsi="Times New Roman" w:cs="Times New Roman"/>
          <w:b w:val="0"/>
          <w:color w:val="auto"/>
        </w:rPr>
        <w:br w:type="page"/>
      </w:r>
      <w:bookmarkStart w:id="130" w:name="_Toc25928588"/>
      <w:r w:rsidR="00A315D6" w:rsidRPr="00D82D18">
        <w:rPr>
          <w:rFonts w:ascii="Times New Roman" w:hAnsi="Times New Roman" w:cs="Times New Roman"/>
          <w:color w:val="auto"/>
          <w:kern w:val="32"/>
          <w:sz w:val="28"/>
          <w:szCs w:val="28"/>
        </w:rPr>
        <w:lastRenderedPageBreak/>
        <w:t xml:space="preserve">ГЛАВА </w:t>
      </w:r>
      <w:r w:rsidR="00CF3C25" w:rsidRPr="00D82D18">
        <w:rPr>
          <w:rFonts w:ascii="Times New Roman" w:hAnsi="Times New Roman" w:cs="Times New Roman"/>
          <w:color w:val="auto"/>
          <w:kern w:val="32"/>
          <w:sz w:val="28"/>
          <w:szCs w:val="28"/>
        </w:rPr>
        <w:t>V</w:t>
      </w:r>
      <w:r w:rsidRPr="00D82D18">
        <w:rPr>
          <w:rFonts w:ascii="Times New Roman" w:hAnsi="Times New Roman" w:cs="Times New Roman"/>
          <w:color w:val="auto"/>
          <w:kern w:val="32"/>
          <w:sz w:val="28"/>
          <w:szCs w:val="28"/>
        </w:rPr>
        <w:t>. Внесение изменений в правила</w:t>
      </w:r>
      <w:r w:rsidR="00231192" w:rsidRPr="00D82D18">
        <w:rPr>
          <w:rFonts w:ascii="Times New Roman" w:hAnsi="Times New Roman" w:cs="Times New Roman"/>
          <w:color w:val="auto"/>
          <w:kern w:val="32"/>
          <w:sz w:val="28"/>
          <w:szCs w:val="28"/>
        </w:rPr>
        <w:t xml:space="preserve"> </w:t>
      </w:r>
      <w:r w:rsidR="00190897" w:rsidRPr="00D82D18">
        <w:rPr>
          <w:rFonts w:ascii="Times New Roman" w:hAnsi="Times New Roman" w:cs="Times New Roman"/>
          <w:color w:val="auto"/>
          <w:kern w:val="32"/>
          <w:sz w:val="28"/>
          <w:szCs w:val="28"/>
        </w:rPr>
        <w:t>землепользования и застройки</w:t>
      </w:r>
      <w:bookmarkEnd w:id="130"/>
    </w:p>
    <w:p w:rsidR="00F249BF" w:rsidRPr="00D82D18" w:rsidRDefault="00683DD2" w:rsidP="00231192">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31" w:name="_Toc25928589"/>
      <w:r w:rsidRPr="00D82D18">
        <w:rPr>
          <w:rFonts w:ascii="Times New Roman" w:eastAsiaTheme="majorEastAsia" w:hAnsi="Times New Roman" w:cs="Times New Roman"/>
          <w:color w:val="auto"/>
          <w:lang w:eastAsia="en-US"/>
        </w:rPr>
        <w:t>Статья 2</w:t>
      </w:r>
      <w:r w:rsidR="00AD72A8" w:rsidRPr="00D82D18">
        <w:rPr>
          <w:rFonts w:ascii="Times New Roman" w:eastAsiaTheme="majorEastAsia" w:hAnsi="Times New Roman" w:cs="Times New Roman"/>
          <w:color w:val="auto"/>
          <w:lang w:eastAsia="en-US"/>
        </w:rPr>
        <w:t>8</w:t>
      </w:r>
      <w:r w:rsidR="00A97A26" w:rsidRPr="00D82D18">
        <w:rPr>
          <w:rFonts w:ascii="Times New Roman" w:eastAsiaTheme="majorEastAsia" w:hAnsi="Times New Roman" w:cs="Times New Roman"/>
          <w:color w:val="auto"/>
          <w:lang w:eastAsia="en-US"/>
        </w:rPr>
        <w:t xml:space="preserve">. </w:t>
      </w:r>
      <w:r w:rsidR="008541C4" w:rsidRPr="00D82D18">
        <w:rPr>
          <w:rFonts w:ascii="Times New Roman" w:eastAsiaTheme="majorEastAsia" w:hAnsi="Times New Roman" w:cs="Times New Roman"/>
          <w:color w:val="auto"/>
          <w:lang w:eastAsia="en-US"/>
        </w:rPr>
        <w:t>Порядок и осн</w:t>
      </w:r>
      <w:r w:rsidR="0071791C" w:rsidRPr="00D82D18">
        <w:rPr>
          <w:rFonts w:ascii="Times New Roman" w:eastAsiaTheme="majorEastAsia" w:hAnsi="Times New Roman" w:cs="Times New Roman"/>
          <w:color w:val="auto"/>
          <w:lang w:eastAsia="en-US"/>
        </w:rPr>
        <w:t>ования для внесения изменений в</w:t>
      </w:r>
      <w:r w:rsidR="00231192" w:rsidRPr="00D82D18">
        <w:rPr>
          <w:rFonts w:ascii="Times New Roman" w:eastAsiaTheme="majorEastAsia" w:hAnsi="Times New Roman" w:cs="Times New Roman"/>
          <w:color w:val="auto"/>
          <w:lang w:eastAsia="en-US"/>
        </w:rPr>
        <w:t xml:space="preserve"> </w:t>
      </w:r>
      <w:r w:rsidR="008541C4" w:rsidRPr="00D82D18">
        <w:rPr>
          <w:rFonts w:ascii="Times New Roman" w:eastAsiaTheme="majorEastAsia" w:hAnsi="Times New Roman" w:cs="Times New Roman"/>
          <w:color w:val="auto"/>
          <w:lang w:eastAsia="en-US"/>
        </w:rPr>
        <w:t>правила землепользования и застройки</w:t>
      </w:r>
      <w:bookmarkEnd w:id="131"/>
    </w:p>
    <w:p w:rsidR="001F06ED" w:rsidRPr="00D82D18" w:rsidRDefault="001F06ED" w:rsidP="001F06ED">
      <w:pPr>
        <w:rPr>
          <w:rFonts w:ascii="Times New Roman" w:hAnsi="Times New Roman" w:cs="Times New Roman"/>
        </w:rPr>
      </w:pPr>
      <w:bookmarkStart w:id="132" w:name="_Toc277336817"/>
      <w:bookmarkStart w:id="133" w:name="_Toc277337150"/>
      <w:bookmarkStart w:id="134" w:name="_Toc344077843"/>
      <w:r w:rsidRPr="00D82D18">
        <w:rPr>
          <w:rFonts w:ascii="Times New Roman" w:hAnsi="Times New Roman" w:cs="Times New Roman"/>
        </w:rPr>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1F06ED" w:rsidRPr="00D82D18" w:rsidRDefault="001F06ED" w:rsidP="001F06ED">
      <w:pPr>
        <w:spacing w:after="20"/>
        <w:rPr>
          <w:rFonts w:ascii="Times New Roman" w:hAnsi="Times New Roman" w:cs="Times New Roman"/>
        </w:rPr>
      </w:pPr>
      <w:r w:rsidRPr="00D82D18">
        <w:rPr>
          <w:rFonts w:ascii="Times New Roman" w:hAnsi="Times New Roman" w:cs="Times New Roman"/>
        </w:rPr>
        <w:t>2. Основаниями для рассмотрения вопроса о внесении изменений в настоящие Правила являются:</w:t>
      </w:r>
    </w:p>
    <w:p w:rsidR="001F06ED" w:rsidRPr="00D82D18" w:rsidRDefault="001F06ED" w:rsidP="001F06ED">
      <w:pPr>
        <w:rPr>
          <w:rFonts w:ascii="Times New Roman" w:hAnsi="Times New Roman" w:cs="Times New Roman"/>
        </w:rPr>
      </w:pPr>
      <w:r w:rsidRPr="00D82D18">
        <w:rPr>
          <w:rFonts w:ascii="Times New Roman" w:hAnsi="Times New Roman" w:cs="Times New Roman"/>
        </w:rPr>
        <w:t xml:space="preserve">1) несоответствие правил землепользования и застройки генеральному плану </w:t>
      </w:r>
      <w:r w:rsidR="007E7AF3" w:rsidRPr="00D82D18">
        <w:rPr>
          <w:rFonts w:ascii="Times New Roman" w:hAnsi="Times New Roman" w:cs="Times New Roman"/>
        </w:rPr>
        <w:t>Песчаного</w:t>
      </w:r>
      <w:r w:rsidRPr="00D82D18">
        <w:rPr>
          <w:rFonts w:ascii="Times New Roman" w:hAnsi="Times New Roman" w:cs="Times New Roman"/>
        </w:rPr>
        <w:t xml:space="preserve">  сельского поселения, схеме территориального планирования Тбилисского района, возникшее в результате внесения в генеральный план или схему территориального планирования муниципального района изменений;</w:t>
      </w:r>
    </w:p>
    <w:p w:rsidR="001F06ED" w:rsidRPr="00D82D18" w:rsidRDefault="001F06ED" w:rsidP="001F06ED">
      <w:pPr>
        <w:rPr>
          <w:rFonts w:ascii="Times New Roman" w:hAnsi="Times New Roman" w:cs="Times New Roman"/>
        </w:rPr>
      </w:pPr>
      <w:r w:rsidRPr="00D82D18">
        <w:rPr>
          <w:rFonts w:ascii="Times New Roman" w:hAnsi="Times New Roman" w:cs="Times New Roman"/>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городского округа, межселенной территории;</w:t>
      </w:r>
    </w:p>
    <w:p w:rsidR="001F06ED" w:rsidRPr="00D82D18" w:rsidRDefault="001F06ED" w:rsidP="001F06ED">
      <w:pPr>
        <w:spacing w:after="20"/>
        <w:rPr>
          <w:rFonts w:ascii="Times New Roman" w:hAnsi="Times New Roman" w:cs="Times New Roman"/>
        </w:rPr>
      </w:pPr>
      <w:r w:rsidRPr="00D82D18">
        <w:rPr>
          <w:rFonts w:ascii="Times New Roman" w:hAnsi="Times New Roman" w:cs="Times New Roman"/>
        </w:rPr>
        <w:t>2) поступление предложений об изменении границ территориальных зон, изменении градостроительных регламентов;</w:t>
      </w:r>
    </w:p>
    <w:p w:rsidR="001F06ED" w:rsidRPr="00D82D18" w:rsidRDefault="001F06ED" w:rsidP="001F06ED">
      <w:pPr>
        <w:rPr>
          <w:rFonts w:ascii="Times New Roman" w:hAnsi="Times New Roman" w:cs="Times New Roman"/>
        </w:rPr>
      </w:pPr>
      <w:r w:rsidRPr="00D82D18">
        <w:rPr>
          <w:rFonts w:ascii="Times New Roman" w:hAnsi="Times New Roman" w:cs="Times New Roman"/>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1F06ED" w:rsidRPr="00D82D18" w:rsidRDefault="001F06ED" w:rsidP="001F06ED">
      <w:pPr>
        <w:rPr>
          <w:rFonts w:ascii="Times New Roman" w:hAnsi="Times New Roman" w:cs="Times New Roman"/>
        </w:rPr>
      </w:pPr>
      <w:r w:rsidRPr="00D82D18">
        <w:rPr>
          <w:rFonts w:ascii="Times New Roman" w:hAnsi="Times New Roman" w:cs="Times New Roman"/>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1F06ED" w:rsidRPr="00D82D18" w:rsidRDefault="001F06ED" w:rsidP="001F06ED">
      <w:pPr>
        <w:rPr>
          <w:rFonts w:ascii="Times New Roman" w:hAnsi="Times New Roman" w:cs="Times New Roman"/>
        </w:rPr>
      </w:pPr>
      <w:bookmarkStart w:id="135" w:name="Par1384"/>
      <w:bookmarkEnd w:id="135"/>
      <w:r w:rsidRPr="00D82D18">
        <w:rPr>
          <w:rFonts w:ascii="Times New Roman" w:hAnsi="Times New Roman" w:cs="Times New Roman"/>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1F06ED" w:rsidRPr="00D82D18" w:rsidRDefault="001F06ED" w:rsidP="001F06ED">
      <w:pPr>
        <w:rPr>
          <w:rFonts w:ascii="Times New Roman" w:hAnsi="Times New Roman" w:cs="Times New Roman"/>
        </w:rPr>
      </w:pPr>
      <w:r w:rsidRPr="00D82D18">
        <w:rPr>
          <w:rFonts w:ascii="Times New Roman" w:hAnsi="Times New Roman" w:cs="Times New Roman"/>
        </w:rPr>
        <w:t>3. С предложениями о внесении изменений в настоящие Правила могут выступать:</w:t>
      </w:r>
    </w:p>
    <w:p w:rsidR="001F06ED" w:rsidRPr="00D82D18" w:rsidRDefault="001F06ED" w:rsidP="001F06ED">
      <w:pPr>
        <w:rPr>
          <w:rFonts w:ascii="Times New Roman" w:hAnsi="Times New Roman" w:cs="Times New Roman"/>
        </w:rPr>
      </w:pPr>
      <w:r w:rsidRPr="00D82D18">
        <w:rPr>
          <w:rFonts w:ascii="Times New Roman" w:hAnsi="Times New Roman" w:cs="Times New Roman"/>
        </w:rPr>
        <w:t>1)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1F06ED" w:rsidRPr="00D82D18" w:rsidRDefault="001F06ED" w:rsidP="001F06ED">
      <w:pPr>
        <w:rPr>
          <w:rFonts w:ascii="Times New Roman" w:hAnsi="Times New Roman" w:cs="Times New Roman"/>
        </w:rPr>
      </w:pPr>
      <w:r w:rsidRPr="00D82D18">
        <w:rPr>
          <w:rFonts w:ascii="Times New Roman" w:hAnsi="Times New Roman" w:cs="Times New Roman"/>
        </w:rPr>
        <w:t>2) органы исполнительной власти Краснодарского края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1F06ED" w:rsidRPr="00D82D18" w:rsidRDefault="001F06ED" w:rsidP="001F06ED">
      <w:pPr>
        <w:spacing w:after="20"/>
        <w:rPr>
          <w:rFonts w:ascii="Times New Roman" w:hAnsi="Times New Roman" w:cs="Times New Roman"/>
        </w:rPr>
      </w:pPr>
      <w:r w:rsidRPr="00D82D18">
        <w:rPr>
          <w:rFonts w:ascii="Times New Roman" w:hAnsi="Times New Roman" w:cs="Times New Roman"/>
        </w:rPr>
        <w:t>3) органы местного самоуправления муниципальных образований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 если необходимо совершенствовать порядок регулирования землепользования и застройки на соответствующих территории поселения.</w:t>
      </w:r>
    </w:p>
    <w:p w:rsidR="001F06ED" w:rsidRPr="00D82D18" w:rsidRDefault="001F06ED" w:rsidP="001F06ED">
      <w:pPr>
        <w:rPr>
          <w:rFonts w:ascii="Times New Roman" w:hAnsi="Times New Roman" w:cs="Times New Roman"/>
        </w:rPr>
      </w:pPr>
      <w:r w:rsidRPr="00D82D18">
        <w:rPr>
          <w:rFonts w:ascii="Times New Roman" w:hAnsi="Times New Roman" w:cs="Times New Roman"/>
        </w:rPr>
        <w:t xml:space="preserve">4) 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w:t>
      </w:r>
      <w:r w:rsidRPr="00D82D18">
        <w:rPr>
          <w:rFonts w:ascii="Times New Roman" w:hAnsi="Times New Roman" w:cs="Times New Roman"/>
        </w:rPr>
        <w:lastRenderedPageBreak/>
        <w:t>реализуются права и законные интересы граждан и их объединений.</w:t>
      </w:r>
    </w:p>
    <w:p w:rsidR="001F06ED" w:rsidRPr="00D82D18" w:rsidRDefault="001F06ED" w:rsidP="001F06ED">
      <w:pPr>
        <w:spacing w:after="20"/>
        <w:rPr>
          <w:rFonts w:ascii="Times New Roman" w:hAnsi="Times New Roman" w:cs="Times New Roman"/>
        </w:rPr>
      </w:pPr>
      <w:r w:rsidRPr="00D82D18">
        <w:rPr>
          <w:rFonts w:ascii="Times New Roman" w:hAnsi="Times New Roman" w:cs="Times New Roman"/>
        </w:rPr>
        <w:t xml:space="preserve">3.1. В случае, если правилами землепользования и застройки не обеспечена в соответствии с </w:t>
      </w:r>
      <w:hyperlink w:anchor="Par1039" w:tooltip="3.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городского округа предусмотренных документами террит" w:history="1">
        <w:r w:rsidRPr="00D82D18">
          <w:rPr>
            <w:rFonts w:ascii="Times New Roman" w:hAnsi="Times New Roman" w:cs="Times New Roman"/>
          </w:rPr>
          <w:t>частью 3.1 статьи 31</w:t>
        </w:r>
      </w:hyperlink>
      <w:r w:rsidRPr="00D82D18">
        <w:rPr>
          <w:rFonts w:ascii="Times New Roman" w:hAnsi="Times New Roman" w:cs="Times New Roman"/>
        </w:rPr>
        <w:t xml:space="preserve"> Градостроительного Кодекса РФ возможность размещения на территории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муниципального образования требование о внесении изменений в правила землепользования и застройки в целях обеспечения размещения указанных объектов. В данном случае глава муниципального образования обеспечивает внесение изменений в правила землепользования и застройки в течение тридцати дней со дня получения указанного требования. В целях внесения изменений в правила землепользования и застройки в данном случае проведение публичных слушаний не требуется.</w:t>
      </w:r>
    </w:p>
    <w:bookmarkEnd w:id="132"/>
    <w:bookmarkEnd w:id="133"/>
    <w:bookmarkEnd w:id="134"/>
    <w:p w:rsidR="001F06ED" w:rsidRPr="00D82D18" w:rsidRDefault="001F06ED" w:rsidP="001F06ED">
      <w:pPr>
        <w:rPr>
          <w:rFonts w:ascii="Times New Roman" w:hAnsi="Times New Roman" w:cs="Times New Roman"/>
        </w:rPr>
      </w:pPr>
      <w:r w:rsidRPr="00D82D18">
        <w:rPr>
          <w:rFonts w:ascii="Times New Roman" w:hAnsi="Times New Roman" w:cs="Times New Roman"/>
        </w:rPr>
        <w:t xml:space="preserve">4. Предложение о внесении изменений в настоящие Правила направляются в письменной форме в комиссию по подготовке проекта правил землепользования и застройки на территории сельских поселений муниципального образования Тбилисский район (далее-Комиссия). </w:t>
      </w:r>
    </w:p>
    <w:p w:rsidR="001F06ED" w:rsidRPr="00D82D18" w:rsidRDefault="001F06ED" w:rsidP="001F06ED">
      <w:pPr>
        <w:pStyle w:val="ConsPlusNormal"/>
        <w:ind w:firstLine="540"/>
        <w:rPr>
          <w:rFonts w:ascii="Times New Roman" w:eastAsiaTheme="minorHAnsi" w:hAnsi="Times New Roman" w:cs="Times New Roman"/>
          <w:sz w:val="24"/>
          <w:szCs w:val="24"/>
          <w:lang w:eastAsia="en-US"/>
        </w:rPr>
      </w:pPr>
      <w:r w:rsidRPr="00D82D18">
        <w:rPr>
          <w:rFonts w:ascii="Times New Roman" w:eastAsiaTheme="minorHAnsi" w:hAnsi="Times New Roman" w:cs="Times New Roman"/>
          <w:sz w:val="24"/>
          <w:szCs w:val="24"/>
          <w:lang w:eastAsia="en-US"/>
        </w:rPr>
        <w:t>5.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администрации.</w:t>
      </w:r>
    </w:p>
    <w:p w:rsidR="001F06ED" w:rsidRPr="00D82D18" w:rsidRDefault="001F06ED" w:rsidP="001F06ED">
      <w:pPr>
        <w:pStyle w:val="ConsPlusNormal"/>
        <w:ind w:firstLine="540"/>
        <w:rPr>
          <w:rFonts w:ascii="Times New Roman" w:eastAsiaTheme="minorHAnsi" w:hAnsi="Times New Roman" w:cs="Times New Roman"/>
          <w:sz w:val="24"/>
          <w:szCs w:val="24"/>
          <w:lang w:eastAsia="en-US"/>
        </w:rPr>
      </w:pPr>
      <w:r w:rsidRPr="00D82D18">
        <w:rPr>
          <w:rFonts w:ascii="Times New Roman" w:eastAsiaTheme="minorHAnsi" w:hAnsi="Times New Roman" w:cs="Times New Roman"/>
          <w:sz w:val="24"/>
          <w:szCs w:val="24"/>
          <w:lang w:eastAsia="en-US"/>
        </w:rPr>
        <w:t>5.1.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1F06ED" w:rsidRPr="00D82D18" w:rsidRDefault="001F06ED" w:rsidP="001F06ED">
      <w:pPr>
        <w:pStyle w:val="ConsPlusNormal"/>
        <w:ind w:firstLine="540"/>
        <w:rPr>
          <w:rFonts w:ascii="Times New Roman" w:eastAsiaTheme="minorHAnsi" w:hAnsi="Times New Roman" w:cs="Times New Roman"/>
          <w:sz w:val="24"/>
          <w:szCs w:val="24"/>
          <w:lang w:eastAsia="en-US"/>
        </w:rPr>
      </w:pPr>
      <w:r w:rsidRPr="00D82D18">
        <w:rPr>
          <w:rFonts w:ascii="Times New Roman" w:eastAsiaTheme="minorHAnsi" w:hAnsi="Times New Roman" w:cs="Times New Roman"/>
          <w:sz w:val="24"/>
          <w:szCs w:val="24"/>
          <w:lang w:eastAsia="en-US"/>
        </w:rPr>
        <w:t>6. Глава местной администрации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1F06ED" w:rsidRPr="00D82D18" w:rsidRDefault="001F06ED" w:rsidP="001F06ED">
      <w:pPr>
        <w:pStyle w:val="ConsPlusNormal"/>
        <w:ind w:firstLine="540"/>
        <w:rPr>
          <w:rFonts w:ascii="Times New Roman" w:eastAsiaTheme="minorHAnsi" w:hAnsi="Times New Roman" w:cs="Times New Roman"/>
          <w:sz w:val="24"/>
          <w:szCs w:val="24"/>
          <w:lang w:eastAsia="en-US"/>
        </w:rPr>
      </w:pPr>
      <w:r w:rsidRPr="00D82D18">
        <w:rPr>
          <w:rFonts w:ascii="Times New Roman" w:eastAsiaTheme="minorHAnsi" w:hAnsi="Times New Roman" w:cs="Times New Roman"/>
          <w:sz w:val="24"/>
          <w:szCs w:val="24"/>
          <w:lang w:eastAsia="en-US"/>
        </w:rPr>
        <w:t xml:space="preserve">6.1.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w:anchor="Par1377" w:tooltip="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 w:history="1">
        <w:r w:rsidRPr="00D82D18">
          <w:rPr>
            <w:rFonts w:ascii="Times New Roman" w:eastAsiaTheme="minorHAnsi" w:hAnsi="Times New Roman" w:cs="Times New Roman"/>
            <w:sz w:val="24"/>
            <w:szCs w:val="24"/>
            <w:lang w:eastAsia="en-US"/>
          </w:rPr>
          <w:t xml:space="preserve">пункте 1.1 части </w:t>
        </w:r>
      </w:hyperlink>
      <w:r w:rsidRPr="00D82D18">
        <w:t>2</w:t>
      </w:r>
      <w:r w:rsidRPr="00D82D18">
        <w:rPr>
          <w:rFonts w:ascii="Times New Roman" w:eastAsiaTheme="minorHAnsi" w:hAnsi="Times New Roman" w:cs="Times New Roman"/>
          <w:sz w:val="24"/>
          <w:szCs w:val="24"/>
          <w:lang w:eastAsia="en-US"/>
        </w:rPr>
        <w:t xml:space="preserve"> настоящей статьи, обязан принять решение о внесении изменений в правила землепользования и застройки. Предписание, указанное в </w:t>
      </w:r>
      <w:hyperlink w:anchor="Par1377" w:tooltip="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 w:history="1">
        <w:r w:rsidRPr="00D82D18">
          <w:rPr>
            <w:rFonts w:ascii="Times New Roman" w:eastAsiaTheme="minorHAnsi" w:hAnsi="Times New Roman" w:cs="Times New Roman"/>
            <w:sz w:val="24"/>
            <w:szCs w:val="24"/>
            <w:lang w:eastAsia="en-US"/>
          </w:rPr>
          <w:t>пункте 1.1 части 2</w:t>
        </w:r>
      </w:hyperlink>
      <w:r w:rsidRPr="00D82D18">
        <w:rPr>
          <w:rFonts w:ascii="Times New Roman" w:eastAsiaTheme="minorHAnsi" w:hAnsi="Times New Roman" w:cs="Times New Roman"/>
          <w:sz w:val="24"/>
          <w:szCs w:val="24"/>
          <w:lang w:eastAsia="en-US"/>
        </w:rPr>
        <w:t xml:space="preserve"> настоящей статьи, может быть обжаловано главой местной администрации в суд.</w:t>
      </w:r>
    </w:p>
    <w:p w:rsidR="001F06ED" w:rsidRPr="00D82D18" w:rsidRDefault="001F06ED" w:rsidP="001F06ED">
      <w:pPr>
        <w:pStyle w:val="ConsPlusNormal"/>
        <w:ind w:firstLine="540"/>
        <w:rPr>
          <w:rFonts w:ascii="Times New Roman" w:eastAsiaTheme="minorHAnsi" w:hAnsi="Times New Roman" w:cs="Times New Roman"/>
          <w:sz w:val="24"/>
          <w:szCs w:val="24"/>
          <w:lang w:eastAsia="en-US"/>
        </w:rPr>
      </w:pPr>
      <w:r w:rsidRPr="00D82D18">
        <w:rPr>
          <w:rFonts w:ascii="Times New Roman" w:eastAsiaTheme="minorHAnsi" w:hAnsi="Times New Roman" w:cs="Times New Roman"/>
          <w:sz w:val="24"/>
          <w:szCs w:val="24"/>
          <w:lang w:eastAsia="en-US"/>
        </w:rPr>
        <w:t xml:space="preserve">6.2.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anchor="Par4264" w:tooltip="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 w:history="1">
        <w:r w:rsidRPr="00D82D18">
          <w:rPr>
            <w:rFonts w:ascii="Times New Roman" w:eastAsiaTheme="minorHAnsi" w:hAnsi="Times New Roman" w:cs="Times New Roman"/>
            <w:sz w:val="24"/>
            <w:szCs w:val="24"/>
            <w:lang w:eastAsia="en-US"/>
          </w:rPr>
          <w:t>части 2 статьи 55.32</w:t>
        </w:r>
      </w:hyperlink>
      <w:r w:rsidRPr="00D82D18">
        <w:rPr>
          <w:rFonts w:ascii="Times New Roman" w:eastAsiaTheme="minorHAnsi" w:hAnsi="Times New Roman" w:cs="Times New Roman"/>
          <w:sz w:val="24"/>
          <w:szCs w:val="24"/>
          <w:lang w:eastAsia="en-US"/>
        </w:rPr>
        <w:t xml:space="preserve"> Градостроительного Кодекса РФ,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w:t>
      </w:r>
      <w:hyperlink w:anchor="Par4264" w:tooltip="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 w:history="1">
        <w:r w:rsidRPr="00D82D18">
          <w:rPr>
            <w:rFonts w:ascii="Times New Roman" w:eastAsiaTheme="minorHAnsi" w:hAnsi="Times New Roman" w:cs="Times New Roman"/>
            <w:sz w:val="24"/>
            <w:szCs w:val="24"/>
            <w:lang w:eastAsia="en-US"/>
          </w:rPr>
          <w:t>части 2 статьи 55.32</w:t>
        </w:r>
      </w:hyperlink>
      <w:r w:rsidRPr="00D82D18">
        <w:rPr>
          <w:rFonts w:ascii="Times New Roman" w:eastAsiaTheme="minorHAnsi" w:hAnsi="Times New Roman" w:cs="Times New Roman"/>
          <w:sz w:val="24"/>
          <w:szCs w:val="24"/>
          <w:lang w:eastAsia="en-US"/>
        </w:rPr>
        <w:t xml:space="preserve"> Градостроительного </w:t>
      </w:r>
      <w:r w:rsidRPr="00D82D18">
        <w:rPr>
          <w:rFonts w:ascii="Times New Roman" w:eastAsiaTheme="minorHAnsi" w:hAnsi="Times New Roman" w:cs="Times New Roman"/>
          <w:sz w:val="24"/>
          <w:szCs w:val="24"/>
          <w:lang w:eastAsia="en-US"/>
        </w:rPr>
        <w:lastRenderedPageBreak/>
        <w:t>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1F06ED" w:rsidRPr="00D82D18" w:rsidRDefault="001F06ED" w:rsidP="001F06ED">
      <w:pPr>
        <w:pStyle w:val="ConsPlusNormal"/>
        <w:ind w:firstLine="540"/>
        <w:rPr>
          <w:rFonts w:ascii="Times New Roman" w:eastAsiaTheme="minorHAnsi" w:hAnsi="Times New Roman" w:cs="Times New Roman"/>
          <w:sz w:val="24"/>
          <w:szCs w:val="24"/>
          <w:lang w:eastAsia="en-US"/>
        </w:rPr>
      </w:pPr>
      <w:bookmarkStart w:id="136" w:name="Par1406"/>
      <w:bookmarkEnd w:id="136"/>
      <w:r w:rsidRPr="00D82D18">
        <w:rPr>
          <w:rFonts w:ascii="Times New Roman" w:eastAsiaTheme="minorHAnsi" w:hAnsi="Times New Roman" w:cs="Times New Roman"/>
          <w:sz w:val="24"/>
          <w:szCs w:val="24"/>
          <w:lang w:eastAsia="en-US"/>
        </w:rPr>
        <w:t>6.3. В случаях, предусмотренных </w:t>
      </w:r>
      <w:hyperlink r:id="rId20" w:anchor="dst2456" w:history="1">
        <w:r w:rsidRPr="00D82D18">
          <w:rPr>
            <w:rFonts w:ascii="Times New Roman" w:eastAsiaTheme="minorHAnsi" w:hAnsi="Times New Roman" w:cs="Times New Roman"/>
            <w:sz w:val="24"/>
            <w:szCs w:val="24"/>
            <w:lang w:eastAsia="en-US"/>
          </w:rPr>
          <w:t>пунктами 3</w:t>
        </w:r>
      </w:hyperlink>
      <w:r w:rsidRPr="00D82D18">
        <w:rPr>
          <w:rFonts w:ascii="Times New Roman" w:eastAsiaTheme="minorHAnsi" w:hAnsi="Times New Roman" w:cs="Times New Roman"/>
          <w:sz w:val="24"/>
          <w:szCs w:val="24"/>
          <w:lang w:eastAsia="en-US"/>
        </w:rPr>
        <w:t> - </w:t>
      </w:r>
      <w:hyperlink r:id="rId21" w:anchor="dst2458" w:history="1">
        <w:r w:rsidRPr="00D82D18">
          <w:rPr>
            <w:rFonts w:ascii="Times New Roman" w:eastAsiaTheme="minorHAnsi" w:hAnsi="Times New Roman" w:cs="Times New Roman"/>
            <w:sz w:val="24"/>
            <w:szCs w:val="24"/>
            <w:lang w:eastAsia="en-US"/>
          </w:rPr>
          <w:t>5 части 2</w:t>
        </w:r>
      </w:hyperlink>
      <w:r w:rsidRPr="00D82D18">
        <w:rPr>
          <w:rFonts w:ascii="Times New Roman" w:eastAsiaTheme="minorHAnsi" w:hAnsi="Times New Roman" w:cs="Times New Roman"/>
          <w:sz w:val="24"/>
          <w:szCs w:val="24"/>
          <w:lang w:eastAsia="en-US"/>
        </w:rPr>
        <w:t>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1F06ED" w:rsidRPr="00D82D18" w:rsidRDefault="001F06ED" w:rsidP="001F06ED">
      <w:pPr>
        <w:pStyle w:val="ConsPlusNormal"/>
        <w:ind w:firstLine="540"/>
        <w:rPr>
          <w:rFonts w:ascii="Times New Roman" w:eastAsiaTheme="minorHAnsi" w:hAnsi="Times New Roman" w:cs="Times New Roman"/>
          <w:sz w:val="24"/>
          <w:szCs w:val="24"/>
          <w:lang w:eastAsia="en-US"/>
        </w:rPr>
      </w:pPr>
      <w:r w:rsidRPr="00D82D18">
        <w:rPr>
          <w:rFonts w:ascii="Times New Roman" w:eastAsiaTheme="minorHAnsi" w:hAnsi="Times New Roman" w:cs="Times New Roman"/>
          <w:sz w:val="24"/>
          <w:szCs w:val="24"/>
          <w:lang w:eastAsia="en-US"/>
        </w:rPr>
        <w:t>6.4. В случае поступления требования, предусмотренного </w:t>
      </w:r>
      <w:hyperlink r:id="rId22" w:anchor="dst3124" w:history="1">
        <w:r w:rsidRPr="00D82D18">
          <w:rPr>
            <w:rFonts w:ascii="Times New Roman" w:eastAsiaTheme="minorHAnsi" w:hAnsi="Times New Roman" w:cs="Times New Roman"/>
            <w:sz w:val="24"/>
            <w:szCs w:val="24"/>
            <w:lang w:eastAsia="en-US"/>
          </w:rPr>
          <w:t>частью 8</w:t>
        </w:r>
      </w:hyperlink>
      <w:r w:rsidRPr="00D82D18">
        <w:rPr>
          <w:rFonts w:ascii="Times New Roman" w:eastAsiaTheme="minorHAnsi" w:hAnsi="Times New Roman" w:cs="Times New Roman"/>
          <w:sz w:val="24"/>
          <w:szCs w:val="24"/>
          <w:lang w:eastAsia="en-US"/>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23" w:anchor="dst2456" w:history="1">
        <w:r w:rsidRPr="00D82D18">
          <w:rPr>
            <w:rFonts w:ascii="Times New Roman" w:eastAsiaTheme="minorHAnsi" w:hAnsi="Times New Roman" w:cs="Times New Roman"/>
            <w:sz w:val="24"/>
            <w:szCs w:val="24"/>
            <w:lang w:eastAsia="en-US"/>
          </w:rPr>
          <w:t>пунктами 3</w:t>
        </w:r>
      </w:hyperlink>
      <w:r w:rsidRPr="00D82D18">
        <w:rPr>
          <w:rFonts w:ascii="Times New Roman" w:eastAsiaTheme="minorHAnsi" w:hAnsi="Times New Roman" w:cs="Times New Roman"/>
          <w:sz w:val="24"/>
          <w:szCs w:val="24"/>
          <w:lang w:eastAsia="en-US"/>
        </w:rPr>
        <w:t> - </w:t>
      </w:r>
      <w:hyperlink r:id="rId24" w:anchor="dst2458" w:history="1">
        <w:r w:rsidRPr="00D82D18">
          <w:rPr>
            <w:rFonts w:ascii="Times New Roman" w:eastAsiaTheme="minorHAnsi" w:hAnsi="Times New Roman" w:cs="Times New Roman"/>
            <w:sz w:val="24"/>
            <w:szCs w:val="24"/>
            <w:lang w:eastAsia="en-US"/>
          </w:rPr>
          <w:t>5 части 2</w:t>
        </w:r>
      </w:hyperlink>
      <w:r w:rsidRPr="00D82D18">
        <w:rPr>
          <w:rFonts w:ascii="Times New Roman" w:eastAsiaTheme="minorHAnsi" w:hAnsi="Times New Roman" w:cs="Times New Roman"/>
          <w:sz w:val="24"/>
          <w:szCs w:val="24"/>
          <w:lang w:eastAsia="en-US"/>
        </w:rPr>
        <w:t>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r:id="rId25" w:anchor="dst3124" w:history="1">
        <w:r w:rsidRPr="00D82D18">
          <w:rPr>
            <w:rFonts w:ascii="Times New Roman" w:eastAsiaTheme="minorHAnsi" w:hAnsi="Times New Roman" w:cs="Times New Roman"/>
            <w:sz w:val="24"/>
            <w:szCs w:val="24"/>
            <w:lang w:eastAsia="en-US"/>
          </w:rPr>
          <w:t>частью 8</w:t>
        </w:r>
      </w:hyperlink>
      <w:r w:rsidRPr="00D82D18">
        <w:rPr>
          <w:rFonts w:ascii="Times New Roman" w:eastAsiaTheme="minorHAnsi" w:hAnsi="Times New Roman" w:cs="Times New Roman"/>
          <w:sz w:val="24"/>
          <w:szCs w:val="24"/>
          <w:lang w:eastAsia="en-US"/>
        </w:rPr>
        <w:t> настоящей статьи, не требуется.</w:t>
      </w:r>
    </w:p>
    <w:p w:rsidR="001F06ED" w:rsidRPr="00D82D18" w:rsidRDefault="001F06ED" w:rsidP="001F06ED">
      <w:pPr>
        <w:pStyle w:val="ConsPlusNormal"/>
        <w:ind w:firstLine="540"/>
        <w:rPr>
          <w:rFonts w:ascii="Times New Roman" w:eastAsiaTheme="minorHAnsi" w:hAnsi="Times New Roman" w:cs="Times New Roman"/>
          <w:sz w:val="24"/>
          <w:szCs w:val="24"/>
          <w:lang w:eastAsia="en-US"/>
        </w:rPr>
      </w:pPr>
      <w:r w:rsidRPr="00D82D18">
        <w:rPr>
          <w:rFonts w:ascii="Times New Roman" w:eastAsiaTheme="minorHAnsi" w:hAnsi="Times New Roman" w:cs="Times New Roman"/>
          <w:sz w:val="24"/>
          <w:szCs w:val="24"/>
          <w:lang w:eastAsia="en-US"/>
        </w:rPr>
        <w:t>6.5. Срок уточнения правил землепользования и застройки в соответствии с </w:t>
      </w:r>
      <w:hyperlink r:id="rId26" w:anchor="dst3125" w:history="1">
        <w:r w:rsidRPr="00D82D18">
          <w:rPr>
            <w:rFonts w:ascii="Times New Roman" w:eastAsiaTheme="minorHAnsi" w:hAnsi="Times New Roman" w:cs="Times New Roman"/>
            <w:sz w:val="24"/>
            <w:szCs w:val="24"/>
            <w:lang w:eastAsia="en-US"/>
          </w:rPr>
          <w:t>частью 9</w:t>
        </w:r>
      </w:hyperlink>
      <w:r w:rsidRPr="00D82D18">
        <w:rPr>
          <w:rFonts w:ascii="Times New Roman" w:eastAsiaTheme="minorHAnsi" w:hAnsi="Times New Roman" w:cs="Times New Roman"/>
          <w:sz w:val="24"/>
          <w:szCs w:val="24"/>
          <w:lang w:eastAsia="en-US"/>
        </w:rPr>
        <w:t>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r:id="rId27" w:anchor="dst3124" w:history="1">
        <w:r w:rsidRPr="00D82D18">
          <w:rPr>
            <w:rFonts w:ascii="Times New Roman" w:eastAsiaTheme="minorHAnsi" w:hAnsi="Times New Roman" w:cs="Times New Roman"/>
            <w:sz w:val="24"/>
            <w:szCs w:val="24"/>
            <w:lang w:eastAsia="en-US"/>
          </w:rPr>
          <w:t>частью 8</w:t>
        </w:r>
      </w:hyperlink>
      <w:r w:rsidRPr="00D82D18">
        <w:rPr>
          <w:rFonts w:ascii="Times New Roman" w:eastAsiaTheme="minorHAnsi" w:hAnsi="Times New Roman" w:cs="Times New Roman"/>
          <w:sz w:val="24"/>
          <w:szCs w:val="24"/>
          <w:lang w:eastAsia="en-US"/>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28" w:anchor="dst2456" w:history="1">
        <w:r w:rsidRPr="00D82D18">
          <w:rPr>
            <w:rFonts w:ascii="Times New Roman" w:eastAsiaTheme="minorHAnsi" w:hAnsi="Times New Roman" w:cs="Times New Roman"/>
            <w:sz w:val="24"/>
            <w:szCs w:val="24"/>
            <w:lang w:eastAsia="en-US"/>
          </w:rPr>
          <w:t>пунктами 3</w:t>
        </w:r>
      </w:hyperlink>
      <w:r w:rsidRPr="00D82D18">
        <w:rPr>
          <w:rFonts w:ascii="Times New Roman" w:eastAsiaTheme="minorHAnsi" w:hAnsi="Times New Roman" w:cs="Times New Roman"/>
          <w:sz w:val="24"/>
          <w:szCs w:val="24"/>
          <w:lang w:eastAsia="en-US"/>
        </w:rPr>
        <w:t> - </w:t>
      </w:r>
      <w:hyperlink r:id="rId29" w:anchor="dst2458" w:history="1">
        <w:r w:rsidRPr="00D82D18">
          <w:rPr>
            <w:rFonts w:ascii="Times New Roman" w:eastAsiaTheme="minorHAnsi" w:hAnsi="Times New Roman" w:cs="Times New Roman"/>
            <w:sz w:val="24"/>
            <w:szCs w:val="24"/>
            <w:lang w:eastAsia="en-US"/>
          </w:rPr>
          <w:t>5 части 2</w:t>
        </w:r>
      </w:hyperlink>
      <w:r w:rsidRPr="00D82D18">
        <w:rPr>
          <w:rFonts w:ascii="Times New Roman" w:eastAsiaTheme="minorHAnsi" w:hAnsi="Times New Roman" w:cs="Times New Roman"/>
          <w:sz w:val="24"/>
          <w:szCs w:val="24"/>
          <w:lang w:eastAsia="en-US"/>
        </w:rPr>
        <w:t> настоящей статьи оснований для внесения изменений в правила землепользования и застройки.</w:t>
      </w:r>
    </w:p>
    <w:p w:rsidR="001F06ED" w:rsidRPr="00D82D18" w:rsidRDefault="001F06ED" w:rsidP="001F06ED">
      <w:pPr>
        <w:rPr>
          <w:rFonts w:ascii="Times New Roman" w:hAnsi="Times New Roman" w:cs="Times New Roman"/>
        </w:rPr>
      </w:pPr>
      <w:r w:rsidRPr="00D82D18">
        <w:rPr>
          <w:rFonts w:ascii="Times New Roman" w:hAnsi="Times New Roman" w:cs="Times New Roman"/>
        </w:rPr>
        <w:t>7. По поручению главы муниципального образования Комиссия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муниципального образования Тбилисский район в сети Интернет. Сообщение о принятии такого решения также может быть распространено по местному радио и телевидению.</w:t>
      </w:r>
    </w:p>
    <w:p w:rsidR="001F06ED" w:rsidRPr="00D82D18" w:rsidRDefault="001F06ED" w:rsidP="001F06ED">
      <w:pPr>
        <w:rPr>
          <w:rFonts w:ascii="Times New Roman" w:hAnsi="Times New Roman" w:cs="Times New Roman"/>
        </w:rPr>
      </w:pPr>
      <w:r w:rsidRPr="00D82D18">
        <w:rPr>
          <w:rFonts w:ascii="Times New Roman" w:hAnsi="Times New Roman" w:cs="Times New Roman"/>
        </w:rPr>
        <w:t>8. Проект решения о внесении изменения в настоящие Правила рассматривается на публичных слушаниях, проводимых в порядке, определяемом уставом муниципального образования Тбилисский район, постановлением администрации муниципального образования Тбилисский район от 18 января 2016 года № 18 «О подготовке проекта Правил землепользования и застройки муниципального образования Тбилисский район» и в соответствии со статьей 28 Градостроительного кодекса Российской Федерации.</w:t>
      </w:r>
    </w:p>
    <w:p w:rsidR="001F06ED" w:rsidRPr="00D82D18" w:rsidRDefault="001F06ED" w:rsidP="001F06ED">
      <w:pPr>
        <w:rPr>
          <w:rFonts w:ascii="Times New Roman" w:hAnsi="Times New Roman" w:cs="Times New Roman"/>
        </w:rPr>
      </w:pPr>
      <w:r w:rsidRPr="00D82D18">
        <w:rPr>
          <w:rFonts w:ascii="Times New Roman" w:hAnsi="Times New Roman" w:cs="Times New Roman"/>
        </w:rPr>
        <w:t xml:space="preserve">9. Продолжительность публичных слушаний по проекту внесения изменений в настоящие Правила составляет не менее одного и не более трех месяцев со дня </w:t>
      </w:r>
      <w:r w:rsidRPr="00D82D18">
        <w:rPr>
          <w:rFonts w:ascii="Times New Roman" w:hAnsi="Times New Roman" w:cs="Times New Roman"/>
        </w:rPr>
        <w:lastRenderedPageBreak/>
        <w:t>опубликования такого проекта.</w:t>
      </w:r>
    </w:p>
    <w:p w:rsidR="001F06ED" w:rsidRPr="00D82D18" w:rsidRDefault="001F06ED" w:rsidP="001F06ED">
      <w:pPr>
        <w:rPr>
          <w:rFonts w:ascii="Times New Roman" w:hAnsi="Times New Roman" w:cs="Times New Roman"/>
        </w:rPr>
      </w:pPr>
      <w:r w:rsidRPr="00D82D18">
        <w:rPr>
          <w:rFonts w:ascii="Times New Roman" w:hAnsi="Times New Roman" w:cs="Times New Roman"/>
        </w:rPr>
        <w:t>10.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1F06ED" w:rsidRPr="00D82D18" w:rsidRDefault="001F06ED" w:rsidP="001F06ED">
      <w:pPr>
        <w:pStyle w:val="ConsPlusNormal"/>
        <w:ind w:firstLine="540"/>
        <w:rPr>
          <w:rFonts w:ascii="Times New Roman" w:eastAsiaTheme="minorHAnsi" w:hAnsi="Times New Roman" w:cs="Times New Roman"/>
          <w:sz w:val="24"/>
          <w:szCs w:val="24"/>
          <w:lang w:eastAsia="en-US"/>
        </w:rPr>
      </w:pPr>
      <w:r w:rsidRPr="00D82D18">
        <w:rPr>
          <w:rFonts w:ascii="Times New Roman" w:eastAsiaTheme="minorHAnsi" w:hAnsi="Times New Roman" w:cs="Times New Roman"/>
          <w:sz w:val="24"/>
          <w:szCs w:val="24"/>
          <w:lang w:eastAsia="en-US"/>
        </w:rPr>
        <w:t>11.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не требуется.</w:t>
      </w:r>
    </w:p>
    <w:p w:rsidR="001F06ED" w:rsidRPr="00D82D18" w:rsidRDefault="001F06ED" w:rsidP="001F06ED">
      <w:pPr>
        <w:rPr>
          <w:rFonts w:ascii="Times New Roman" w:hAnsi="Times New Roman" w:cs="Times New Roman"/>
        </w:rPr>
      </w:pPr>
      <w:r w:rsidRPr="00D82D18">
        <w:rPr>
          <w:rFonts w:ascii="Times New Roman" w:hAnsi="Times New Roman" w:cs="Times New Roman"/>
        </w:rPr>
        <w:t>12. Глава муниципального образования в течение десяти дней после представления ему проекта решения о внесении изменений в настоящие Правила с обязательными приложениями принимает решение о направлении указанного проекта в установленном порядке в Совет муниципального образования или об отклонении проекта и направлении его на доработку с указанием даты его повторного представления.</w:t>
      </w:r>
    </w:p>
    <w:p w:rsidR="001F06ED" w:rsidRPr="00D82D18" w:rsidRDefault="001F06ED" w:rsidP="001F06ED">
      <w:pPr>
        <w:rPr>
          <w:rFonts w:ascii="Times New Roman" w:hAnsi="Times New Roman" w:cs="Times New Roman"/>
        </w:rPr>
      </w:pPr>
      <w:r w:rsidRPr="00D82D18">
        <w:rPr>
          <w:rFonts w:ascii="Times New Roman" w:hAnsi="Times New Roman" w:cs="Times New Roman"/>
        </w:rPr>
        <w:t>13. При внесении изменений в настоящие Правила на рассмотрение Совета муниципального образования Тбилисский район представляются:</w:t>
      </w:r>
    </w:p>
    <w:p w:rsidR="001F06ED" w:rsidRPr="00D82D18" w:rsidRDefault="001F06ED" w:rsidP="001F06ED">
      <w:pPr>
        <w:rPr>
          <w:rFonts w:ascii="Times New Roman" w:hAnsi="Times New Roman" w:cs="Times New Roman"/>
        </w:rPr>
      </w:pPr>
      <w:r w:rsidRPr="00D82D18">
        <w:rPr>
          <w:rFonts w:ascii="Times New Roman" w:hAnsi="Times New Roman" w:cs="Times New Roman"/>
        </w:rPr>
        <w:t>1) проект решения главы поселения о внесении изменений с обосновывающими материалами;</w:t>
      </w:r>
    </w:p>
    <w:p w:rsidR="001F06ED" w:rsidRPr="00D82D18" w:rsidRDefault="001F06ED" w:rsidP="001F06ED">
      <w:pPr>
        <w:rPr>
          <w:rFonts w:ascii="Times New Roman" w:hAnsi="Times New Roman" w:cs="Times New Roman"/>
        </w:rPr>
      </w:pPr>
      <w:r w:rsidRPr="00D82D18">
        <w:rPr>
          <w:rFonts w:ascii="Times New Roman" w:hAnsi="Times New Roman" w:cs="Times New Roman"/>
        </w:rPr>
        <w:t>2) заключение комиссии;</w:t>
      </w:r>
    </w:p>
    <w:p w:rsidR="001F06ED" w:rsidRPr="00D82D18" w:rsidRDefault="001F06ED" w:rsidP="001F06ED">
      <w:pPr>
        <w:rPr>
          <w:rFonts w:ascii="Times New Roman" w:hAnsi="Times New Roman" w:cs="Times New Roman"/>
        </w:rPr>
      </w:pPr>
      <w:r w:rsidRPr="00D82D18">
        <w:rPr>
          <w:rFonts w:ascii="Times New Roman" w:hAnsi="Times New Roman" w:cs="Times New Roman"/>
        </w:rPr>
        <w:t>3) протоколы публичных слушаний и заключение о результатах публичных слушаний.</w:t>
      </w:r>
    </w:p>
    <w:p w:rsidR="001F06ED" w:rsidRPr="00D82D18" w:rsidRDefault="001F06ED" w:rsidP="001F06ED">
      <w:pPr>
        <w:rPr>
          <w:rFonts w:ascii="Times New Roman" w:hAnsi="Times New Roman" w:cs="Times New Roman"/>
        </w:rPr>
      </w:pPr>
      <w:r w:rsidRPr="00D82D18">
        <w:rPr>
          <w:rFonts w:ascii="Times New Roman" w:hAnsi="Times New Roman" w:cs="Times New Roman"/>
        </w:rPr>
        <w:t>14. После утверждения Советом муниципального образования Тбилисский район изменений настоящие Правила подлежат опубликованию в течении пятнадцати дней в порядке, установленном для официального опубликования муниципальных правовых актов, иной официальной информации, и размещаются на официальном сайте администрации муниципального образования Тбилисский район в сети «Интернет».</w:t>
      </w:r>
    </w:p>
    <w:p w:rsidR="001F06ED" w:rsidRPr="00D82D18" w:rsidRDefault="001F06ED" w:rsidP="001F06ED">
      <w:pPr>
        <w:rPr>
          <w:rFonts w:ascii="Times New Roman" w:hAnsi="Times New Roman" w:cs="Times New Roman"/>
        </w:rPr>
      </w:pPr>
      <w:r w:rsidRPr="00D82D18">
        <w:rPr>
          <w:rFonts w:ascii="Times New Roman" w:hAnsi="Times New Roman" w:cs="Times New Roman"/>
        </w:rPr>
        <w:t>15. Физические и юридические лица вправе оспорить решение о внесении изменений в настоящие Правила в судебном порядке.</w:t>
      </w:r>
    </w:p>
    <w:p w:rsidR="001F06ED" w:rsidRPr="00D82D18" w:rsidRDefault="001F06ED" w:rsidP="001F06ED">
      <w:pPr>
        <w:rPr>
          <w:rFonts w:ascii="Times New Roman" w:hAnsi="Times New Roman" w:cs="Times New Roman"/>
        </w:rPr>
      </w:pPr>
      <w:r w:rsidRPr="00D82D18">
        <w:rPr>
          <w:rFonts w:ascii="Times New Roman" w:hAnsi="Times New Roman" w:cs="Times New Roman"/>
        </w:rPr>
        <w:t>16. Органы государственной власти Российской Федерации, органы государственной власти Краснодарского края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схеме территориального планирования Краснодарского края, утвержденным до внесения изменений в настоящие Правила.</w:t>
      </w:r>
    </w:p>
    <w:p w:rsidR="001F06ED" w:rsidRPr="00D82D18" w:rsidRDefault="001F06ED" w:rsidP="001F06ED">
      <w:pPr>
        <w:pStyle w:val="1"/>
        <w:keepNext/>
        <w:widowControl/>
        <w:autoSpaceDE/>
        <w:autoSpaceDN/>
        <w:adjustRightInd/>
        <w:spacing w:before="240" w:after="60"/>
        <w:ind w:firstLine="709"/>
        <w:jc w:val="both"/>
        <w:rPr>
          <w:rFonts w:ascii="Times New Roman" w:hAnsi="Times New Roman" w:cs="Times New Roman"/>
          <w:color w:val="auto"/>
          <w:kern w:val="32"/>
          <w:sz w:val="28"/>
          <w:szCs w:val="28"/>
        </w:rPr>
        <w:sectPr w:rsidR="001F06ED" w:rsidRPr="00D82D18" w:rsidSect="00D82D18">
          <w:pgSz w:w="11900" w:h="16800"/>
          <w:pgMar w:top="851" w:right="851" w:bottom="567" w:left="1418" w:header="720" w:footer="720" w:gutter="0"/>
          <w:cols w:space="720"/>
          <w:noEndnote/>
          <w:titlePg/>
          <w:docGrid w:linePitch="326"/>
        </w:sectPr>
      </w:pPr>
    </w:p>
    <w:p w:rsidR="00205A5A" w:rsidRPr="00D82D18" w:rsidRDefault="004D6837" w:rsidP="001F06ED">
      <w:pPr>
        <w:pStyle w:val="1"/>
        <w:keepNext/>
        <w:widowControl/>
        <w:autoSpaceDE/>
        <w:autoSpaceDN/>
        <w:adjustRightInd/>
        <w:spacing w:before="240" w:after="60"/>
        <w:ind w:firstLine="709"/>
        <w:jc w:val="both"/>
        <w:rPr>
          <w:rFonts w:ascii="Times New Roman" w:hAnsi="Times New Roman" w:cs="Times New Roman"/>
          <w:color w:val="auto"/>
          <w:kern w:val="32"/>
          <w:sz w:val="28"/>
          <w:szCs w:val="28"/>
        </w:rPr>
      </w:pPr>
      <w:bookmarkStart w:id="137" w:name="_Toc25928590"/>
      <w:r w:rsidRPr="00D82D18">
        <w:rPr>
          <w:rFonts w:ascii="Times New Roman" w:hAnsi="Times New Roman" w:cs="Times New Roman"/>
          <w:color w:val="auto"/>
          <w:kern w:val="32"/>
          <w:sz w:val="28"/>
          <w:szCs w:val="28"/>
        </w:rPr>
        <w:lastRenderedPageBreak/>
        <w:t>ГЛАВА VI</w:t>
      </w:r>
      <w:r w:rsidR="00394A50" w:rsidRPr="00D82D18">
        <w:rPr>
          <w:rFonts w:ascii="Times New Roman" w:hAnsi="Times New Roman" w:cs="Times New Roman"/>
          <w:color w:val="auto"/>
          <w:kern w:val="32"/>
          <w:sz w:val="28"/>
          <w:szCs w:val="28"/>
        </w:rPr>
        <w:t>. Регулирование иных вопросов</w:t>
      </w:r>
      <w:r w:rsidR="001F06ED" w:rsidRPr="00D82D18">
        <w:rPr>
          <w:rFonts w:ascii="Times New Roman" w:hAnsi="Times New Roman" w:cs="Times New Roman"/>
          <w:color w:val="auto"/>
          <w:kern w:val="32"/>
          <w:sz w:val="28"/>
          <w:szCs w:val="28"/>
        </w:rPr>
        <w:t xml:space="preserve"> </w:t>
      </w:r>
      <w:r w:rsidR="00394A50" w:rsidRPr="00D82D18">
        <w:rPr>
          <w:rFonts w:ascii="Times New Roman" w:hAnsi="Times New Roman" w:cs="Times New Roman"/>
          <w:color w:val="auto"/>
          <w:kern w:val="32"/>
          <w:sz w:val="28"/>
          <w:szCs w:val="28"/>
        </w:rPr>
        <w:t>землепользования и застройки</w:t>
      </w:r>
      <w:bookmarkEnd w:id="137"/>
    </w:p>
    <w:p w:rsidR="001F06ED" w:rsidRPr="00D82D18" w:rsidRDefault="001F06ED" w:rsidP="001F06ED">
      <w:pPr>
        <w:rPr>
          <w:rFonts w:ascii="Times New Roman" w:hAnsi="Times New Roman" w:cs="Times New Roman"/>
        </w:rPr>
      </w:pPr>
      <w:r w:rsidRPr="00D82D18">
        <w:rPr>
          <w:rFonts w:ascii="Times New Roman" w:hAnsi="Times New Roman" w:cs="Times New Roman"/>
        </w:rPr>
        <w:t xml:space="preserve">В соответствии с Градостроительным кодексом Российской Федерации нормы настоящей главы распространяются на земельные участки и иные объекты недвижимости, которые не являются недвижимыми памятниками истории и культуры. </w:t>
      </w:r>
    </w:p>
    <w:p w:rsidR="001F06ED" w:rsidRPr="00D82D18" w:rsidRDefault="001F06ED" w:rsidP="001F06ED">
      <w:pPr>
        <w:rPr>
          <w:rFonts w:ascii="Times New Roman" w:hAnsi="Times New Roman" w:cs="Times New Roman"/>
        </w:rPr>
      </w:pPr>
      <w:r w:rsidRPr="00D82D18">
        <w:rPr>
          <w:rFonts w:ascii="Times New Roman" w:hAnsi="Times New Roman" w:cs="Times New Roman"/>
        </w:rPr>
        <w:t xml:space="preserve">Действия по подготовке проектной документации, осуществлению реставрационных и иных работ применительно к объектам недвижимости, которые в соответствии с законодательством являются недвижимыми памятниками истории и культуры, регулируются законодательством об охране объектов культурного наследия. </w:t>
      </w:r>
    </w:p>
    <w:p w:rsidR="00F54BEC" w:rsidRPr="00D82D18" w:rsidRDefault="00F54BEC" w:rsidP="00F54BEC">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38" w:name="_Toc387084742"/>
      <w:bookmarkStart w:id="139" w:name="_Toc25928591"/>
      <w:r w:rsidRPr="00D82D18">
        <w:rPr>
          <w:rFonts w:ascii="Times New Roman" w:eastAsiaTheme="majorEastAsia" w:hAnsi="Times New Roman" w:cs="Times New Roman"/>
          <w:color w:val="auto"/>
          <w:lang w:eastAsia="en-US"/>
        </w:rPr>
        <w:t>Статья 28.1. Право на строительные изменения недвижимости и основание для его реализации. Виды строительных изменений недвижимости</w:t>
      </w:r>
      <w:bookmarkEnd w:id="138"/>
      <w:bookmarkEnd w:id="139"/>
    </w:p>
    <w:p w:rsidR="00F54BEC" w:rsidRPr="00D82D18" w:rsidRDefault="00F54BEC" w:rsidP="00F54BEC">
      <w:pPr>
        <w:rPr>
          <w:rFonts w:ascii="Times New Roman" w:hAnsi="Times New Roman" w:cs="Times New Roman"/>
        </w:rPr>
      </w:pPr>
      <w:r w:rsidRPr="00D82D18">
        <w:rPr>
          <w:rFonts w:ascii="Times New Roman" w:hAnsi="Times New Roman" w:cs="Times New Roman"/>
        </w:rPr>
        <w:t xml:space="preserve">1. Правом производить строительные изменения недвижимости - осуществлять строительство, реконструкцию, снос объектов, производить над ними иные изменения, обладают лица, владеющие земельными участками, иными объектами недвижимости (на правах собственности, аренды, постоянного бессрочного пользования, пожизненного наследуемого владения), или их доверенные лица. </w:t>
      </w:r>
    </w:p>
    <w:p w:rsidR="00F54BEC" w:rsidRPr="00D82D18" w:rsidRDefault="00F54BEC" w:rsidP="00F54BEC">
      <w:pPr>
        <w:rPr>
          <w:rFonts w:ascii="Times New Roman" w:hAnsi="Times New Roman" w:cs="Times New Roman"/>
        </w:rPr>
      </w:pPr>
      <w:r w:rsidRPr="00D82D18">
        <w:rPr>
          <w:rFonts w:ascii="Times New Roman" w:hAnsi="Times New Roman" w:cs="Times New Roman"/>
        </w:rPr>
        <w:t xml:space="preserve">Право на строительные изменения недвижимости может быть реализовано при наличии разрешения на строительство, предоставляемого в соответствии с градостроительным законодательством и в порядке статьи 29 настоящих Правил. Исключения составляют случаи, определенные градостроительным законодательством и в соответствии с ним - частью 3 настоящей статьи. </w:t>
      </w:r>
    </w:p>
    <w:p w:rsidR="00F54BEC" w:rsidRPr="00D82D18" w:rsidRDefault="00F54BEC" w:rsidP="00F54BEC">
      <w:pPr>
        <w:rPr>
          <w:rFonts w:ascii="Times New Roman" w:hAnsi="Times New Roman" w:cs="Times New Roman"/>
        </w:rPr>
      </w:pPr>
      <w:r w:rsidRPr="00D82D18">
        <w:rPr>
          <w:rFonts w:ascii="Times New Roman" w:hAnsi="Times New Roman" w:cs="Times New Roman"/>
        </w:rPr>
        <w:t xml:space="preserve">2. Строительные изменения недвижимости подразделяются на изменения, для которых: </w:t>
      </w:r>
    </w:p>
    <w:p w:rsidR="00F54BEC" w:rsidRPr="00D82D18" w:rsidRDefault="00F54BEC" w:rsidP="00F54BEC">
      <w:pPr>
        <w:rPr>
          <w:rFonts w:ascii="Times New Roman" w:hAnsi="Times New Roman" w:cs="Times New Roman"/>
        </w:rPr>
      </w:pPr>
      <w:r w:rsidRPr="00D82D18">
        <w:rPr>
          <w:rFonts w:ascii="Times New Roman" w:hAnsi="Times New Roman" w:cs="Times New Roman"/>
        </w:rPr>
        <w:t xml:space="preserve">- не требуется разрешения на строительство, </w:t>
      </w:r>
    </w:p>
    <w:p w:rsidR="00F54BEC" w:rsidRPr="00D82D18" w:rsidRDefault="00F54BEC" w:rsidP="00F54BEC">
      <w:pPr>
        <w:rPr>
          <w:rFonts w:ascii="Times New Roman" w:hAnsi="Times New Roman" w:cs="Times New Roman"/>
        </w:rPr>
      </w:pPr>
      <w:r w:rsidRPr="00D82D18">
        <w:rPr>
          <w:rFonts w:ascii="Times New Roman" w:hAnsi="Times New Roman" w:cs="Times New Roman"/>
        </w:rPr>
        <w:t xml:space="preserve">- требуется разрешение на строительство. </w:t>
      </w:r>
    </w:p>
    <w:p w:rsidR="00F54BEC" w:rsidRPr="00D82D18" w:rsidRDefault="00F54BEC" w:rsidP="00F54BEC">
      <w:pPr>
        <w:rPr>
          <w:rFonts w:ascii="Times New Roman" w:hAnsi="Times New Roman" w:cs="Times New Roman"/>
        </w:rPr>
      </w:pPr>
      <w:r w:rsidRPr="00D82D18">
        <w:rPr>
          <w:rFonts w:ascii="Times New Roman" w:hAnsi="Times New Roman" w:cs="Times New Roman"/>
        </w:rPr>
        <w:t xml:space="preserve">3. Выдача разрешения на строительство не требуется в случае: </w:t>
      </w:r>
    </w:p>
    <w:p w:rsidR="00F54BEC" w:rsidRPr="00D82D18" w:rsidRDefault="00F54BEC" w:rsidP="00F54BEC">
      <w:pPr>
        <w:rPr>
          <w:rFonts w:ascii="Times New Roman" w:hAnsi="Times New Roman" w:cs="Times New Roman"/>
        </w:rPr>
      </w:pPr>
      <w:r w:rsidRPr="00D82D18">
        <w:rPr>
          <w:rFonts w:ascii="Times New Roman" w:hAnsi="Times New Roman" w:cs="Times New Roman"/>
        </w:rPr>
        <w:t>1) 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законодательством в сфере садоводства и огородничества;</w:t>
      </w:r>
    </w:p>
    <w:p w:rsidR="00F54BEC" w:rsidRPr="00D82D18" w:rsidRDefault="00F54BEC" w:rsidP="00F54BEC">
      <w:pPr>
        <w:rPr>
          <w:rFonts w:ascii="Times New Roman" w:hAnsi="Times New Roman" w:cs="Times New Roman"/>
        </w:rPr>
      </w:pPr>
      <w:r w:rsidRPr="00D82D18">
        <w:rPr>
          <w:rFonts w:ascii="Times New Roman" w:hAnsi="Times New Roman" w:cs="Times New Roman"/>
        </w:rPr>
        <w:t>1.1) строительства, реконструкции объектов индивидуального жилищного строительства;</w:t>
      </w:r>
    </w:p>
    <w:p w:rsidR="00F54BEC" w:rsidRPr="00D82D18" w:rsidRDefault="00F54BEC" w:rsidP="00F54BEC">
      <w:pPr>
        <w:rPr>
          <w:rFonts w:ascii="Times New Roman" w:hAnsi="Times New Roman" w:cs="Times New Roman"/>
        </w:rPr>
      </w:pPr>
      <w:r w:rsidRPr="00D82D18">
        <w:rPr>
          <w:rFonts w:ascii="Times New Roman" w:hAnsi="Times New Roman" w:cs="Times New Roman"/>
        </w:rPr>
        <w:t>2) строительства, реконструкции объектов, не являющихся объектами капитального строительства;</w:t>
      </w:r>
    </w:p>
    <w:p w:rsidR="00F54BEC" w:rsidRPr="00D82D18" w:rsidRDefault="00F54BEC" w:rsidP="00F54BEC">
      <w:pPr>
        <w:rPr>
          <w:rFonts w:ascii="Times New Roman" w:hAnsi="Times New Roman" w:cs="Times New Roman"/>
        </w:rPr>
      </w:pPr>
      <w:r w:rsidRPr="00D82D18">
        <w:rPr>
          <w:rFonts w:ascii="Times New Roman" w:hAnsi="Times New Roman" w:cs="Times New Roman"/>
        </w:rPr>
        <w:t>3) строительства на земельном участке строений и сооружений вспомогательного использования;</w:t>
      </w:r>
    </w:p>
    <w:p w:rsidR="00F54BEC" w:rsidRPr="00D82D18" w:rsidRDefault="00F54BEC" w:rsidP="00F54BEC">
      <w:pPr>
        <w:rPr>
          <w:rFonts w:ascii="Times New Roman" w:hAnsi="Times New Roman" w:cs="Times New Roman"/>
        </w:rPr>
      </w:pPr>
      <w:r w:rsidRPr="00D82D18">
        <w:rPr>
          <w:rFonts w:ascii="Times New Roman" w:hAnsi="Times New Roman" w:cs="Times New Roman"/>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F54BEC" w:rsidRPr="00D82D18" w:rsidRDefault="00F54BEC" w:rsidP="00F54BEC">
      <w:pPr>
        <w:rPr>
          <w:rFonts w:ascii="Times New Roman" w:hAnsi="Times New Roman" w:cs="Times New Roman"/>
        </w:rPr>
      </w:pPr>
      <w:r w:rsidRPr="00D82D18">
        <w:rPr>
          <w:rFonts w:ascii="Times New Roman" w:hAnsi="Times New Roman" w:cs="Times New Roman"/>
        </w:rPr>
        <w:t>4.1) капитального ремонта объектов капитального строительства;</w:t>
      </w:r>
    </w:p>
    <w:p w:rsidR="00F54BEC" w:rsidRPr="00D82D18" w:rsidRDefault="00F54BEC" w:rsidP="00F54BEC">
      <w:pPr>
        <w:rPr>
          <w:rFonts w:ascii="Times New Roman" w:hAnsi="Times New Roman" w:cs="Times New Roman"/>
        </w:rPr>
      </w:pPr>
      <w:r w:rsidRPr="00D82D18">
        <w:rPr>
          <w:rFonts w:ascii="Times New Roman" w:hAnsi="Times New Roman" w:cs="Times New Roman"/>
        </w:rPr>
        <w:t>4.2)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F54BEC" w:rsidRPr="00D82D18" w:rsidRDefault="00F54BEC" w:rsidP="00F54BEC">
      <w:pPr>
        <w:rPr>
          <w:rFonts w:ascii="Times New Roman" w:hAnsi="Times New Roman" w:cs="Times New Roman"/>
        </w:rPr>
      </w:pPr>
      <w:r w:rsidRPr="00D82D18">
        <w:rPr>
          <w:rFonts w:ascii="Times New Roman" w:hAnsi="Times New Roman" w:cs="Times New Roman"/>
        </w:rPr>
        <w:t>4.3) строительства, реконструкции посольств, консульств и представительств Российской Федерации за рубежом;</w:t>
      </w:r>
    </w:p>
    <w:p w:rsidR="00F54BEC" w:rsidRPr="00D82D18" w:rsidRDefault="00F54BEC" w:rsidP="00F54BEC">
      <w:pPr>
        <w:rPr>
          <w:rFonts w:ascii="Times New Roman" w:hAnsi="Times New Roman" w:cs="Times New Roman"/>
        </w:rPr>
      </w:pPr>
      <w:r w:rsidRPr="00D82D18">
        <w:rPr>
          <w:rFonts w:ascii="Times New Roman" w:hAnsi="Times New Roman" w:cs="Times New Roman"/>
        </w:rPr>
        <w:t>4.4) строительства, реконструкции объектов, предназначенных для транспортировки природного газа под давлением до 0,6 мегапаскаля включительно;</w:t>
      </w:r>
    </w:p>
    <w:p w:rsidR="00F54BEC" w:rsidRPr="00D82D18" w:rsidRDefault="00F54BEC" w:rsidP="00F54BEC">
      <w:pPr>
        <w:rPr>
          <w:rFonts w:ascii="Times New Roman" w:hAnsi="Times New Roman" w:cs="Times New Roman"/>
        </w:rPr>
      </w:pPr>
      <w:r w:rsidRPr="00D82D18">
        <w:rPr>
          <w:rFonts w:ascii="Times New Roman" w:hAnsi="Times New Roman" w:cs="Times New Roman"/>
        </w:rPr>
        <w:t xml:space="preserve">5) иных случаях, если в соответствии с Градостроительным Кодексом РФ, </w:t>
      </w:r>
      <w:r w:rsidRPr="00D82D18">
        <w:rPr>
          <w:rFonts w:ascii="Times New Roman" w:hAnsi="Times New Roman" w:cs="Times New Roman"/>
        </w:rPr>
        <w:lastRenderedPageBreak/>
        <w:t>нормативными правовыми актами Правительства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rsidR="00F54BEC" w:rsidRPr="00D82D18" w:rsidRDefault="00F54BEC" w:rsidP="00F54BEC">
      <w:pPr>
        <w:rPr>
          <w:rFonts w:ascii="Times New Roman" w:hAnsi="Times New Roman" w:cs="Times New Roman"/>
        </w:rPr>
      </w:pPr>
      <w:r w:rsidRPr="00D82D18">
        <w:rPr>
          <w:rFonts w:ascii="Times New Roman" w:hAnsi="Times New Roman" w:cs="Times New Roman"/>
        </w:rPr>
        <w:t xml:space="preserve">4. Кроме того, не требуется также разрешения на строительство в случае изменений одного вида на другой вид разрешенного использования недвижимости, при одновременном наличии следующих условий: </w:t>
      </w:r>
    </w:p>
    <w:p w:rsidR="00F54BEC" w:rsidRPr="00D82D18" w:rsidRDefault="00F54BEC" w:rsidP="00F54BEC">
      <w:pPr>
        <w:rPr>
          <w:rFonts w:ascii="Times New Roman" w:hAnsi="Times New Roman" w:cs="Times New Roman"/>
        </w:rPr>
      </w:pPr>
      <w:r w:rsidRPr="00D82D18">
        <w:rPr>
          <w:rFonts w:ascii="Times New Roman" w:hAnsi="Times New Roman" w:cs="Times New Roman"/>
        </w:rPr>
        <w:t xml:space="preserve">- выбираемый правообладателем недвижимости вид разрешенного использования обозначен в настоящих Правилах как основной или вспомогательный (для соответствующей территориальной зоны, обозначенной на карте градостроительного зонирования); </w:t>
      </w:r>
    </w:p>
    <w:p w:rsidR="00F54BEC" w:rsidRPr="00D82D18" w:rsidRDefault="00F54BEC" w:rsidP="00F54BEC">
      <w:pPr>
        <w:rPr>
          <w:rFonts w:ascii="Times New Roman" w:hAnsi="Times New Roman" w:cs="Times New Roman"/>
        </w:rPr>
      </w:pPr>
      <w:r w:rsidRPr="00D82D18">
        <w:rPr>
          <w:rFonts w:ascii="Times New Roman" w:hAnsi="Times New Roman" w:cs="Times New Roman"/>
        </w:rPr>
        <w:t xml:space="preserve">- 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санитарно-эпидемиологической и т.д.). </w:t>
      </w:r>
    </w:p>
    <w:p w:rsidR="00F54BEC" w:rsidRPr="00D82D18" w:rsidRDefault="00F54BEC" w:rsidP="00F54BEC">
      <w:pPr>
        <w:rPr>
          <w:rFonts w:ascii="Times New Roman" w:hAnsi="Times New Roman" w:cs="Times New Roman"/>
        </w:rPr>
      </w:pPr>
      <w:r w:rsidRPr="00D82D18">
        <w:rPr>
          <w:rFonts w:ascii="Times New Roman" w:hAnsi="Times New Roman" w:cs="Times New Roman"/>
        </w:rPr>
        <w:t xml:space="preserve">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таких действий. </w:t>
      </w:r>
    </w:p>
    <w:p w:rsidR="00F54BEC" w:rsidRPr="00D82D18" w:rsidRDefault="00F54BEC" w:rsidP="00F54BEC">
      <w:pPr>
        <w:rPr>
          <w:rFonts w:ascii="Times New Roman" w:hAnsi="Times New Roman" w:cs="Times New Roman"/>
        </w:rPr>
      </w:pPr>
      <w:r w:rsidRPr="00D82D18">
        <w:rPr>
          <w:rFonts w:ascii="Times New Roman" w:hAnsi="Times New Roman" w:cs="Times New Roman"/>
        </w:rPr>
        <w:t xml:space="preserve">5. 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w:t>
      </w:r>
      <w:hyperlink w:anchor="Par1182" w:tooltip="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 w:history="1">
        <w:r w:rsidRPr="00D82D18">
          <w:rPr>
            <w:rFonts w:ascii="Times New Roman" w:hAnsi="Times New Roman" w:cs="Times New Roman"/>
          </w:rPr>
          <w:t>частью 7 статьи 36</w:t>
        </w:r>
      </w:hyperlink>
      <w:r w:rsidRPr="00D82D18">
        <w:rPr>
          <w:rFonts w:ascii="Times New Roman" w:hAnsi="Times New Roman" w:cs="Times New Roman"/>
        </w:rPr>
        <w:t xml:space="preserve"> Градостроительного Кодекса РФ требованиям к назначению, параметрам и размещению объекта капитального строительства на указанном земельном участке.</w:t>
      </w:r>
    </w:p>
    <w:p w:rsidR="00F54BEC" w:rsidRPr="00D82D18" w:rsidRDefault="00F54BEC" w:rsidP="00F54BEC">
      <w:pPr>
        <w:rPr>
          <w:rFonts w:ascii="Times New Roman" w:hAnsi="Times New Roman" w:cs="Times New Roman"/>
        </w:rPr>
      </w:pPr>
      <w:r w:rsidRPr="00D82D18">
        <w:rPr>
          <w:rFonts w:ascii="Times New Roman" w:hAnsi="Times New Roman" w:cs="Times New Roman"/>
        </w:rPr>
        <w:t>6. Разрешение на строительство предоставляется в порядке, определенном в соответствии со статьей 51 Градостроительного кодекса Российской Федерации и статьей 29 настоящих Правил для строительных изменений недвижимости, за исключением указанных в пункте 3 настоящей статьи.</w:t>
      </w:r>
    </w:p>
    <w:p w:rsidR="00F54BEC" w:rsidRPr="00D82D18" w:rsidRDefault="00F54BEC" w:rsidP="00F54BEC">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40" w:name="_Toc387084743"/>
      <w:bookmarkStart w:id="141" w:name="_Toc25928592"/>
      <w:r w:rsidRPr="00D82D18">
        <w:rPr>
          <w:rFonts w:ascii="Times New Roman" w:eastAsiaTheme="majorEastAsia" w:hAnsi="Times New Roman" w:cs="Times New Roman"/>
          <w:color w:val="auto"/>
          <w:lang w:eastAsia="en-US"/>
        </w:rPr>
        <w:t>Статья 28.2. Подготовка проектной документации</w:t>
      </w:r>
      <w:bookmarkEnd w:id="140"/>
      <w:bookmarkEnd w:id="141"/>
    </w:p>
    <w:p w:rsidR="00F54BEC" w:rsidRPr="00D82D18" w:rsidRDefault="00F54BEC" w:rsidP="00F54BEC">
      <w:pPr>
        <w:rPr>
          <w:rFonts w:ascii="Times New Roman" w:hAnsi="Times New Roman" w:cs="Times New Roman"/>
        </w:rPr>
      </w:pPr>
      <w:r w:rsidRPr="00D82D18">
        <w:rPr>
          <w:rFonts w:ascii="Times New Roman" w:hAnsi="Times New Roman" w:cs="Times New Roman"/>
        </w:rPr>
        <w:t>1. Назначение, состав, содержание, порядок подготовки и утверждения проектной документации определяется законодательством о градостроительной деятельности.</w:t>
      </w:r>
    </w:p>
    <w:p w:rsidR="00F54BEC" w:rsidRPr="00D82D18" w:rsidRDefault="00F54BEC" w:rsidP="00F54BEC">
      <w:pPr>
        <w:rPr>
          <w:rFonts w:ascii="Times New Roman" w:hAnsi="Times New Roman" w:cs="Times New Roman"/>
        </w:rPr>
      </w:pPr>
      <w:r w:rsidRPr="00D82D18">
        <w:rPr>
          <w:rFonts w:ascii="Times New Roman" w:hAnsi="Times New Roman" w:cs="Times New Roman"/>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объекта индивидуального жилищного строительства, садового дома. Застройщик по собственной инициативе вправе обеспечить подготовку проектной документации применительно к объекту индивидуального жилищного строительства, садовому дому. Данные положения не применяются в случае, если сметная стоимость строительства, реконструкции, капитального ремонта объекта индивидуального жилищного строительства подлежит проверке на предмет достоверности ее определения.</w:t>
      </w:r>
    </w:p>
    <w:p w:rsidR="00F54BEC" w:rsidRPr="00D82D18" w:rsidRDefault="00F54BEC" w:rsidP="00F54BEC">
      <w:pPr>
        <w:rPr>
          <w:rFonts w:ascii="Times New Roman" w:hAnsi="Times New Roman" w:cs="Times New Roman"/>
        </w:rPr>
      </w:pPr>
      <w:r w:rsidRPr="00D82D18">
        <w:rPr>
          <w:rFonts w:ascii="Times New Roman" w:hAnsi="Times New Roman" w:cs="Times New Roman"/>
        </w:rPr>
        <w:t>2. Проектная документация подготавливается лицами и в порядке предусмотренными статьями 48, 48.1, 48.2 Градостроительного Кодекса РФ.</w:t>
      </w:r>
    </w:p>
    <w:p w:rsidR="00F54BEC" w:rsidRPr="00D82D18" w:rsidRDefault="00F54BEC" w:rsidP="00F54BEC">
      <w:pPr>
        <w:rPr>
          <w:rFonts w:ascii="Times New Roman" w:hAnsi="Times New Roman" w:cs="Times New Roman"/>
        </w:rPr>
      </w:pPr>
      <w:r w:rsidRPr="00D82D18">
        <w:rPr>
          <w:rFonts w:ascii="Times New Roman" w:hAnsi="Times New Roman" w:cs="Times New Roman"/>
        </w:rPr>
        <w:t>3. 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F54BEC" w:rsidRPr="00D82D18" w:rsidRDefault="00F54BEC" w:rsidP="00F54BEC">
      <w:pPr>
        <w:rPr>
          <w:rFonts w:ascii="Times New Roman" w:hAnsi="Times New Roman" w:cs="Times New Roman"/>
        </w:rPr>
      </w:pPr>
      <w:r w:rsidRPr="00D82D18">
        <w:rPr>
          <w:rFonts w:ascii="Times New Roman" w:hAnsi="Times New Roman" w:cs="Times New Roman"/>
        </w:rPr>
        <w:t>Не допускаются подготовка и реализация проектной документации без выполнения соответствующих инженерных изысканий.</w:t>
      </w:r>
    </w:p>
    <w:p w:rsidR="00F54BEC" w:rsidRPr="00D82D18" w:rsidRDefault="00F54BEC" w:rsidP="00F54BEC">
      <w:pPr>
        <w:rPr>
          <w:rFonts w:ascii="Times New Roman" w:hAnsi="Times New Roman" w:cs="Times New Roman"/>
        </w:rPr>
      </w:pPr>
      <w:r w:rsidRPr="00D82D18">
        <w:rPr>
          <w:rFonts w:ascii="Times New Roman" w:hAnsi="Times New Roman" w:cs="Times New Roman"/>
        </w:rPr>
        <w:t>Состав и формы документов, отражающих результаты инженерных изысканий, определяются в соответствии с Градостроительным Кодексом РФ, нормативными правовыми актами Правительства Российской Федерации.</w:t>
      </w:r>
    </w:p>
    <w:p w:rsidR="00F54BEC" w:rsidRPr="00D82D18" w:rsidRDefault="00F54BEC" w:rsidP="00F54BEC">
      <w:pPr>
        <w:rPr>
          <w:rFonts w:ascii="Times New Roman" w:hAnsi="Times New Roman" w:cs="Times New Roman"/>
        </w:rPr>
      </w:pPr>
      <w:r w:rsidRPr="00D82D18">
        <w:rPr>
          <w:rFonts w:ascii="Times New Roman" w:hAnsi="Times New Roman" w:cs="Times New Roman"/>
        </w:rPr>
        <w:t xml:space="preserve">4.  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подряда на подготовку проектной документации), результатов инженерных изысканий, информации, указанной в градостроительном плане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в соответствии с требованиями технических </w:t>
      </w:r>
      <w:r w:rsidRPr="00D82D18">
        <w:rPr>
          <w:rFonts w:ascii="Times New Roman" w:hAnsi="Times New Roman" w:cs="Times New Roman"/>
        </w:rPr>
        <w:lastRenderedPageBreak/>
        <w:t>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rsidR="00F54BEC" w:rsidRPr="00D82D18" w:rsidRDefault="00F54BEC" w:rsidP="00F54BEC">
      <w:pPr>
        <w:rPr>
          <w:rFonts w:ascii="Times New Roman" w:hAnsi="Times New Roman" w:cs="Times New Roman"/>
        </w:rPr>
      </w:pPr>
      <w:r w:rsidRPr="00D82D18">
        <w:rPr>
          <w:rFonts w:ascii="Times New Roman" w:hAnsi="Times New Roman" w:cs="Times New Roman"/>
        </w:rPr>
        <w:t>5.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 При этом проектная документация утверждается застройщиком или заказчиком при наличии положительного заключения государственной экспертизы.</w:t>
      </w:r>
    </w:p>
    <w:p w:rsidR="00F54BEC" w:rsidRPr="00D82D18" w:rsidRDefault="00F54BEC" w:rsidP="00F54BEC">
      <w:pPr>
        <w:rPr>
          <w:rFonts w:ascii="Times New Roman" w:hAnsi="Times New Roman" w:cs="Times New Roman"/>
        </w:rPr>
      </w:pPr>
      <w:r w:rsidRPr="00D82D18">
        <w:rPr>
          <w:rFonts w:ascii="Times New Roman" w:hAnsi="Times New Roman" w:cs="Times New Roman"/>
        </w:rPr>
        <w:t xml:space="preserve">6. Проектная документация объектов капитального строительства и результаты инженерных изысканий, выполненных для подготовки такой проектной документации, подлежат экспертизе, за исключением случаев, предусмотренных </w:t>
      </w:r>
      <w:hyperlink r:id="rId30" w:history="1">
        <w:r w:rsidRPr="00D82D18">
          <w:rPr>
            <w:rFonts w:ascii="Times New Roman" w:hAnsi="Times New Roman" w:cs="Times New Roman"/>
          </w:rPr>
          <w:t>частями 9</w:t>
        </w:r>
      </w:hyperlink>
      <w:r w:rsidRPr="00D82D18">
        <w:rPr>
          <w:rFonts w:ascii="Times New Roman" w:hAnsi="Times New Roman" w:cs="Times New Roman"/>
        </w:rPr>
        <w:t xml:space="preserve">, </w:t>
      </w:r>
      <w:hyperlink r:id="rId31" w:history="1">
        <w:r w:rsidRPr="00D82D18">
          <w:rPr>
            <w:rFonts w:ascii="Times New Roman" w:hAnsi="Times New Roman" w:cs="Times New Roman"/>
          </w:rPr>
          <w:t>10</w:t>
        </w:r>
      </w:hyperlink>
      <w:r w:rsidRPr="00D82D18">
        <w:rPr>
          <w:rFonts w:ascii="Times New Roman" w:hAnsi="Times New Roman" w:cs="Times New Roman"/>
        </w:rPr>
        <w:t xml:space="preserve"> и </w:t>
      </w:r>
      <w:hyperlink r:id="rId32" w:history="1">
        <w:r w:rsidRPr="00D82D18">
          <w:rPr>
            <w:rFonts w:ascii="Times New Roman" w:hAnsi="Times New Roman" w:cs="Times New Roman"/>
          </w:rPr>
          <w:t>11</w:t>
        </w:r>
      </w:hyperlink>
      <w:r w:rsidRPr="00D82D18">
        <w:rPr>
          <w:rFonts w:ascii="Times New Roman" w:hAnsi="Times New Roman" w:cs="Times New Roman"/>
        </w:rPr>
        <w:t xml:space="preserve"> настоящей статьи. Экспертиза проектной документации и (или) экспертиза результатов инженерных изысканий проводятся в форме государственной экспертизы или негосударственной экспертизы в соответствии с положениями статьи 49 Градостроительного кодекса РФ. Застройщик или технический заказчик по своему выбору направляет проектную документацию и результаты инженерных изысканий на государственную экспертизу или негосударственную экспертизу, за исключением случаев, если в соответствии с настоящей статьей в отношении проектной документации объектов капитального строительства и результатов инженерных изысканий, выполненных для подготовки такой проектной документации, предусмотрено проведение государственной экспертизы.</w:t>
      </w:r>
    </w:p>
    <w:p w:rsidR="00F54BEC" w:rsidRPr="00D82D18" w:rsidRDefault="00F54BEC" w:rsidP="00F54BEC">
      <w:pPr>
        <w:rPr>
          <w:rFonts w:ascii="Times New Roman" w:hAnsi="Times New Roman" w:cs="Times New Roman"/>
        </w:rPr>
      </w:pPr>
      <w:r w:rsidRPr="00D82D18">
        <w:rPr>
          <w:rFonts w:ascii="Times New Roman" w:hAnsi="Times New Roman" w:cs="Times New Roman"/>
        </w:rPr>
        <w:t>7. Экспертиза не проводится в отношении проектной документации следующих объектов капитального строительства:</w:t>
      </w:r>
    </w:p>
    <w:p w:rsidR="00F54BEC" w:rsidRPr="00D82D18" w:rsidRDefault="00F54BEC" w:rsidP="00F54BEC">
      <w:pPr>
        <w:pStyle w:val="ConsPlusNormal"/>
        <w:ind w:firstLine="709"/>
        <w:rPr>
          <w:rFonts w:ascii="Times New Roman" w:eastAsiaTheme="minorHAnsi" w:hAnsi="Times New Roman" w:cs="Times New Roman"/>
          <w:sz w:val="24"/>
          <w:szCs w:val="24"/>
          <w:lang w:eastAsia="en-US"/>
        </w:rPr>
      </w:pPr>
      <w:r w:rsidRPr="00D82D18">
        <w:rPr>
          <w:rFonts w:ascii="Times New Roman" w:eastAsiaTheme="minorHAnsi" w:hAnsi="Times New Roman" w:cs="Times New Roman"/>
          <w:sz w:val="24"/>
          <w:szCs w:val="24"/>
          <w:lang w:eastAsia="en-US"/>
        </w:rPr>
        <w:t>1) объекты индивидуального жилищного строительства, садовые дома;</w:t>
      </w:r>
    </w:p>
    <w:p w:rsidR="00F54BEC" w:rsidRPr="00D82D18" w:rsidRDefault="00F54BEC" w:rsidP="00F54BEC">
      <w:pPr>
        <w:rPr>
          <w:rFonts w:ascii="Times New Roman" w:hAnsi="Times New Roman" w:cs="Times New Roman"/>
        </w:rPr>
      </w:pPr>
      <w:r w:rsidRPr="00D82D18">
        <w:rPr>
          <w:rFonts w:ascii="Times New Roman" w:hAnsi="Times New Roman" w:cs="Times New Roman"/>
        </w:rPr>
        <w:t>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 в случае, если строительство или реконструкция таких жилых домов осуществляется без привлечения средств бюджетов бюджетной системы Российской Федерации;</w:t>
      </w:r>
    </w:p>
    <w:p w:rsidR="00F54BEC" w:rsidRPr="00D82D18" w:rsidRDefault="00F54BEC" w:rsidP="00F54BEC">
      <w:pPr>
        <w:rPr>
          <w:rFonts w:ascii="Times New Roman" w:hAnsi="Times New Roman" w:cs="Times New Roman"/>
        </w:rPr>
      </w:pPr>
      <w:r w:rsidRPr="00D82D18">
        <w:rPr>
          <w:rFonts w:ascii="Times New Roman" w:hAnsi="Times New Roman" w:cs="Times New Roman"/>
        </w:rPr>
        <w:t xml:space="preserve">3)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 за исключением объектов, которые в соответствии со </w:t>
      </w:r>
      <w:hyperlink r:id="rId33" w:history="1">
        <w:r w:rsidRPr="00D82D18">
          <w:rPr>
            <w:rFonts w:ascii="Times New Roman" w:hAnsi="Times New Roman" w:cs="Times New Roman"/>
          </w:rPr>
          <w:t>статьей 48.1</w:t>
        </w:r>
      </w:hyperlink>
      <w:r w:rsidRPr="00D82D18">
        <w:rPr>
          <w:rFonts w:ascii="Times New Roman" w:hAnsi="Times New Roman" w:cs="Times New Roman"/>
        </w:rPr>
        <w:t xml:space="preserve"> Градостроительного кодекса Российской Федерации являются особо опасными, технически сложными или уникальными объектами;</w:t>
      </w:r>
    </w:p>
    <w:p w:rsidR="00F54BEC" w:rsidRPr="00D82D18" w:rsidRDefault="00F54BEC" w:rsidP="00F54BEC">
      <w:pPr>
        <w:rPr>
          <w:rFonts w:ascii="Times New Roman" w:hAnsi="Times New Roman" w:cs="Times New Roman"/>
        </w:rPr>
      </w:pPr>
      <w:r w:rsidRPr="00D82D18">
        <w:rPr>
          <w:rFonts w:ascii="Times New Roman" w:hAnsi="Times New Roman" w:cs="Times New Roman"/>
        </w:rPr>
        <w:t xml:space="preserve">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установлены санитарно-защитные зоны или требуется установление таких зон, за исключением объектов, которые в соответствии со </w:t>
      </w:r>
      <w:hyperlink r:id="rId34" w:history="1">
        <w:r w:rsidRPr="00D82D18">
          <w:rPr>
            <w:rFonts w:ascii="Times New Roman" w:hAnsi="Times New Roman" w:cs="Times New Roman"/>
          </w:rPr>
          <w:t>статьей 48.1</w:t>
        </w:r>
      </w:hyperlink>
      <w:r w:rsidRPr="00D82D18">
        <w:rPr>
          <w:rFonts w:ascii="Times New Roman" w:hAnsi="Times New Roman" w:cs="Times New Roman"/>
        </w:rPr>
        <w:t xml:space="preserve"> Градостроительного кодекса Российской Федерации являются особо опасными, технически сложными или уникальными объектами;</w:t>
      </w:r>
    </w:p>
    <w:p w:rsidR="00F54BEC" w:rsidRPr="00D82D18" w:rsidRDefault="00F54BEC" w:rsidP="00F54BEC">
      <w:pPr>
        <w:rPr>
          <w:rFonts w:ascii="Times New Roman" w:hAnsi="Times New Roman" w:cs="Times New Roman"/>
        </w:rPr>
      </w:pPr>
      <w:r w:rsidRPr="00D82D18">
        <w:rPr>
          <w:rFonts w:ascii="Times New Roman" w:hAnsi="Times New Roman" w:cs="Times New Roman"/>
        </w:rPr>
        <w:t>5) буровые скважины, предусмотренные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F54BEC" w:rsidRPr="00D82D18" w:rsidRDefault="00F54BEC" w:rsidP="00F54BEC">
      <w:pPr>
        <w:pStyle w:val="ConsPlusNormal"/>
        <w:ind w:firstLine="540"/>
        <w:rPr>
          <w:rFonts w:ascii="Times New Roman" w:eastAsiaTheme="minorHAnsi" w:hAnsi="Times New Roman" w:cs="Times New Roman"/>
          <w:sz w:val="24"/>
          <w:szCs w:val="24"/>
          <w:lang w:eastAsia="en-US"/>
        </w:rPr>
      </w:pPr>
      <w:r w:rsidRPr="00D82D18">
        <w:rPr>
          <w:rFonts w:ascii="Times New Roman" w:eastAsiaTheme="minorHAnsi" w:hAnsi="Times New Roman" w:cs="Times New Roman"/>
          <w:sz w:val="24"/>
          <w:szCs w:val="24"/>
          <w:lang w:eastAsia="en-US"/>
        </w:rPr>
        <w:t xml:space="preserve">8. В случае, если строительство, реконструкцию указанных в </w:t>
      </w:r>
      <w:hyperlink w:anchor="Par2585" w:tooltip="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w:history="1">
        <w:r w:rsidRPr="00D82D18">
          <w:rPr>
            <w:rFonts w:ascii="Times New Roman" w:eastAsiaTheme="minorHAnsi" w:hAnsi="Times New Roman" w:cs="Times New Roman"/>
            <w:sz w:val="24"/>
            <w:szCs w:val="24"/>
            <w:lang w:eastAsia="en-US"/>
          </w:rPr>
          <w:t>пунктах 2</w:t>
        </w:r>
      </w:hyperlink>
      <w:r w:rsidRPr="00D82D18">
        <w:rPr>
          <w:rFonts w:ascii="Times New Roman" w:eastAsiaTheme="minorHAnsi" w:hAnsi="Times New Roman" w:cs="Times New Roman"/>
          <w:sz w:val="24"/>
          <w:szCs w:val="24"/>
          <w:lang w:eastAsia="en-US"/>
        </w:rPr>
        <w:t xml:space="preserve"> - </w:t>
      </w:r>
      <w:hyperlink w:anchor="Par2592" w:tooltip="6) буровые скважины, предусмотренные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 w:history="1">
        <w:r w:rsidRPr="00D82D18">
          <w:rPr>
            <w:rFonts w:ascii="Times New Roman" w:eastAsiaTheme="minorHAnsi" w:hAnsi="Times New Roman" w:cs="Times New Roman"/>
            <w:sz w:val="24"/>
            <w:szCs w:val="24"/>
            <w:lang w:eastAsia="en-US"/>
          </w:rPr>
          <w:t>6 части 9</w:t>
        </w:r>
      </w:hyperlink>
      <w:r w:rsidRPr="00D82D18">
        <w:rPr>
          <w:rFonts w:ascii="Times New Roman" w:eastAsiaTheme="minorHAnsi" w:hAnsi="Times New Roman" w:cs="Times New Roman"/>
          <w:sz w:val="24"/>
          <w:szCs w:val="24"/>
          <w:lang w:eastAsia="en-US"/>
        </w:rPr>
        <w:t xml:space="preserve"> настоящей статьи объектов капитального строительства планируется осуществлять в границах охранных зон трубопроводов, экспертиза проектной документации на осуществление строительства, реконструкции указанных объектов капитального строительства является обязательной.</w:t>
      </w:r>
    </w:p>
    <w:p w:rsidR="00F54BEC" w:rsidRPr="00D82D18" w:rsidRDefault="00F54BEC" w:rsidP="00F54BEC">
      <w:pPr>
        <w:pStyle w:val="ConsPlusNormal"/>
        <w:ind w:firstLine="540"/>
        <w:rPr>
          <w:rFonts w:ascii="Times New Roman" w:eastAsiaTheme="minorHAnsi" w:hAnsi="Times New Roman" w:cs="Times New Roman"/>
          <w:sz w:val="24"/>
          <w:szCs w:val="24"/>
          <w:lang w:eastAsia="en-US"/>
        </w:rPr>
      </w:pPr>
      <w:r w:rsidRPr="00D82D18">
        <w:rPr>
          <w:rFonts w:ascii="Times New Roman" w:eastAsiaTheme="minorHAnsi" w:hAnsi="Times New Roman" w:cs="Times New Roman"/>
          <w:sz w:val="24"/>
          <w:szCs w:val="24"/>
          <w:lang w:eastAsia="en-US"/>
        </w:rPr>
        <w:lastRenderedPageBreak/>
        <w:t xml:space="preserve">9. В случае, если объекты капитального строительства, указанные в </w:t>
      </w:r>
      <w:hyperlink w:anchor="Par2588" w:tooltip="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 " w:history="1">
        <w:r w:rsidRPr="00D82D18">
          <w:rPr>
            <w:rFonts w:ascii="Times New Roman" w:eastAsiaTheme="minorHAnsi" w:hAnsi="Times New Roman" w:cs="Times New Roman"/>
            <w:sz w:val="24"/>
            <w:szCs w:val="24"/>
            <w:lang w:eastAsia="en-US"/>
          </w:rPr>
          <w:t>пунктах 4</w:t>
        </w:r>
      </w:hyperlink>
      <w:r w:rsidRPr="00D82D18">
        <w:rPr>
          <w:rFonts w:ascii="Times New Roman" w:eastAsiaTheme="minorHAnsi" w:hAnsi="Times New Roman" w:cs="Times New Roman"/>
          <w:sz w:val="24"/>
          <w:szCs w:val="24"/>
          <w:lang w:eastAsia="en-US"/>
        </w:rPr>
        <w:t xml:space="preserve"> и </w:t>
      </w:r>
      <w:hyperlink w:anchor="Par2590" w:tooltip="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w:history="1">
        <w:r w:rsidRPr="00D82D18">
          <w:rPr>
            <w:rFonts w:ascii="Times New Roman" w:eastAsiaTheme="minorHAnsi" w:hAnsi="Times New Roman" w:cs="Times New Roman"/>
            <w:sz w:val="24"/>
            <w:szCs w:val="24"/>
            <w:lang w:eastAsia="en-US"/>
          </w:rPr>
          <w:t xml:space="preserve">5 части </w:t>
        </w:r>
      </w:hyperlink>
      <w:r w:rsidRPr="00D82D18">
        <w:rPr>
          <w:rFonts w:ascii="Times New Roman" w:eastAsiaTheme="minorHAnsi" w:hAnsi="Times New Roman" w:cs="Times New Roman"/>
          <w:sz w:val="24"/>
          <w:szCs w:val="24"/>
          <w:lang w:eastAsia="en-US"/>
        </w:rPr>
        <w:t xml:space="preserve">9 настоящей статьи, относятся к объектам массового пребывания граждан, экспертиза проектной документации на осуществление строительства, реконструкции указанных объектов капитального строительства является обязательной. Критерии отнесения объектов капитального строительства, указанных в </w:t>
      </w:r>
      <w:hyperlink w:anchor="Par2588" w:tooltip="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 " w:history="1">
        <w:r w:rsidRPr="00D82D18">
          <w:rPr>
            <w:rFonts w:ascii="Times New Roman" w:eastAsiaTheme="minorHAnsi" w:hAnsi="Times New Roman" w:cs="Times New Roman"/>
            <w:sz w:val="24"/>
            <w:szCs w:val="24"/>
            <w:lang w:eastAsia="en-US"/>
          </w:rPr>
          <w:t>пунктах 4</w:t>
        </w:r>
      </w:hyperlink>
      <w:r w:rsidRPr="00D82D18">
        <w:rPr>
          <w:rFonts w:ascii="Times New Roman" w:eastAsiaTheme="minorHAnsi" w:hAnsi="Times New Roman" w:cs="Times New Roman"/>
          <w:sz w:val="24"/>
          <w:szCs w:val="24"/>
          <w:lang w:eastAsia="en-US"/>
        </w:rPr>
        <w:t xml:space="preserve"> и </w:t>
      </w:r>
      <w:hyperlink w:anchor="Par2590" w:tooltip="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w:history="1">
        <w:r w:rsidRPr="00D82D18">
          <w:rPr>
            <w:rFonts w:ascii="Times New Roman" w:eastAsiaTheme="minorHAnsi" w:hAnsi="Times New Roman" w:cs="Times New Roman"/>
            <w:sz w:val="24"/>
            <w:szCs w:val="24"/>
            <w:lang w:eastAsia="en-US"/>
          </w:rPr>
          <w:t xml:space="preserve">5 части </w:t>
        </w:r>
      </w:hyperlink>
      <w:r w:rsidRPr="00D82D18">
        <w:rPr>
          <w:rFonts w:ascii="Times New Roman" w:eastAsiaTheme="minorHAnsi" w:hAnsi="Times New Roman" w:cs="Times New Roman"/>
          <w:sz w:val="24"/>
          <w:szCs w:val="24"/>
          <w:lang w:eastAsia="en-US"/>
        </w:rPr>
        <w:t>7 настоящей статьи, к объектам массового пребывания граждан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54BEC" w:rsidRPr="00D82D18" w:rsidRDefault="00F54BEC" w:rsidP="00F54BEC">
      <w:pPr>
        <w:pStyle w:val="ConsPlusNormal"/>
        <w:ind w:firstLine="540"/>
        <w:rPr>
          <w:rFonts w:ascii="Times New Roman" w:eastAsiaTheme="minorHAnsi" w:hAnsi="Times New Roman" w:cs="Times New Roman"/>
          <w:sz w:val="24"/>
          <w:szCs w:val="24"/>
          <w:lang w:eastAsia="en-US"/>
        </w:rPr>
      </w:pPr>
      <w:r w:rsidRPr="00D82D18">
        <w:rPr>
          <w:rFonts w:ascii="Times New Roman" w:eastAsiaTheme="minorHAnsi" w:hAnsi="Times New Roman" w:cs="Times New Roman"/>
          <w:sz w:val="24"/>
          <w:szCs w:val="24"/>
          <w:lang w:eastAsia="en-US"/>
        </w:rPr>
        <w:t>10. Экспертиза проектной документации не проводится в случае, если для строительства или реконструкции объекта капитального строительства не требуется получение разрешения на строительство. Экспертиза проектной документации не проводится в отношении разделов проектной документации, подготовленных для проведения капитального ремонта объектов капитального строительства.</w:t>
      </w:r>
    </w:p>
    <w:p w:rsidR="00F54BEC" w:rsidRPr="00D82D18" w:rsidRDefault="00F54BEC" w:rsidP="00F54BEC">
      <w:pPr>
        <w:rPr>
          <w:rFonts w:ascii="Times New Roman" w:hAnsi="Times New Roman" w:cs="Times New Roman"/>
        </w:rPr>
      </w:pPr>
      <w:r w:rsidRPr="00D82D18">
        <w:rPr>
          <w:rFonts w:ascii="Times New Roman" w:hAnsi="Times New Roman" w:cs="Times New Roman"/>
        </w:rPr>
        <w:t xml:space="preserve">Экспертиза результатов инженерных изысканий не проводится в случае, если инженерные изыскания выполнялись для подготовки проектной документации объектов капитального строительства, указанных в </w:t>
      </w:r>
      <w:hyperlink r:id="rId35" w:history="1">
        <w:r w:rsidRPr="00D82D18">
          <w:rPr>
            <w:rFonts w:ascii="Times New Roman" w:hAnsi="Times New Roman" w:cs="Times New Roman"/>
          </w:rPr>
          <w:t xml:space="preserve">части </w:t>
        </w:r>
      </w:hyperlink>
      <w:r w:rsidRPr="00D82D18">
        <w:t>7</w:t>
      </w:r>
      <w:r w:rsidRPr="00D82D18">
        <w:rPr>
          <w:rFonts w:ascii="Times New Roman" w:hAnsi="Times New Roman" w:cs="Times New Roman"/>
        </w:rPr>
        <w:t xml:space="preserve"> настоящей статьи, а также в случае, если для строительства, реконструкции не требуется получение разрешения на строительство.</w:t>
      </w:r>
    </w:p>
    <w:p w:rsidR="00F54BEC" w:rsidRPr="00D82D18" w:rsidRDefault="00F54BEC" w:rsidP="00F54BEC">
      <w:pPr>
        <w:rPr>
          <w:rFonts w:ascii="Times New Roman" w:hAnsi="Times New Roman" w:cs="Times New Roman"/>
        </w:rPr>
      </w:pPr>
      <w:r w:rsidRPr="00D82D18">
        <w:rPr>
          <w:rFonts w:ascii="Times New Roman" w:hAnsi="Times New Roman" w:cs="Times New Roman"/>
        </w:rPr>
        <w:t>11. Проектирование осуществляется при отсутствии на данной территории объектов культурного наследия, включенных в реестр, выявленных объектов культурного наследия либо при обеспечении заказчиком нижеуказанных работ.</w:t>
      </w:r>
    </w:p>
    <w:p w:rsidR="00F54BEC" w:rsidRPr="00D82D18" w:rsidRDefault="00F54BEC" w:rsidP="00F54BEC">
      <w:pPr>
        <w:rPr>
          <w:rFonts w:ascii="Times New Roman" w:hAnsi="Times New Roman" w:cs="Times New Roman"/>
        </w:rPr>
      </w:pPr>
      <w:r w:rsidRPr="00D82D18">
        <w:rPr>
          <w:rFonts w:ascii="Times New Roman" w:hAnsi="Times New Roman" w:cs="Times New Roman"/>
        </w:rPr>
        <w:t>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 получивших положительные заключения экспертизы проектной документации.</w:t>
      </w:r>
    </w:p>
    <w:p w:rsidR="00F54BEC" w:rsidRPr="00D82D18" w:rsidRDefault="00F54BEC" w:rsidP="00F54BEC">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42" w:name="_Toc387084744"/>
      <w:bookmarkStart w:id="143" w:name="_Toc25928593"/>
      <w:r w:rsidRPr="00D82D18">
        <w:rPr>
          <w:rFonts w:ascii="Times New Roman" w:eastAsiaTheme="majorEastAsia" w:hAnsi="Times New Roman" w:cs="Times New Roman"/>
          <w:color w:val="auto"/>
          <w:lang w:eastAsia="en-US"/>
        </w:rPr>
        <w:t>Статья 29. Выдача разрешения на строительство</w:t>
      </w:r>
      <w:bookmarkEnd w:id="142"/>
      <w:bookmarkEnd w:id="143"/>
      <w:r w:rsidRPr="00D82D18">
        <w:rPr>
          <w:rFonts w:ascii="Times New Roman" w:eastAsiaTheme="majorEastAsia" w:hAnsi="Times New Roman" w:cs="Times New Roman"/>
          <w:color w:val="auto"/>
          <w:lang w:eastAsia="en-US"/>
        </w:rPr>
        <w:t xml:space="preserve"> </w:t>
      </w:r>
    </w:p>
    <w:p w:rsidR="00F54BEC" w:rsidRPr="00D82D18" w:rsidRDefault="00F54BEC" w:rsidP="00F54BEC">
      <w:pPr>
        <w:rPr>
          <w:rFonts w:ascii="Times New Roman" w:hAnsi="Times New Roman" w:cs="Times New Roman"/>
        </w:rPr>
      </w:pPr>
      <w:r w:rsidRPr="00D82D18">
        <w:rPr>
          <w:rFonts w:ascii="Times New Roman" w:hAnsi="Times New Roman" w:cs="Times New Roman"/>
        </w:rPr>
        <w:t>1. </w:t>
      </w:r>
      <w:hyperlink r:id="rId36" w:anchor="dst100015" w:history="1">
        <w:r w:rsidRPr="00D82D18">
          <w:rPr>
            <w:rFonts w:ascii="Times New Roman" w:hAnsi="Times New Roman" w:cs="Times New Roman"/>
          </w:rPr>
          <w:t>Разрешение</w:t>
        </w:r>
      </w:hyperlink>
      <w:r w:rsidRPr="00D82D18">
        <w:rPr>
          <w:rFonts w:ascii="Times New Roman" w:hAnsi="Times New Roman" w:cs="Times New Roman"/>
        </w:rPr>
        <w:t>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регламентам (за исключением случая, предусмотренного </w:t>
      </w:r>
      <w:hyperlink r:id="rId37" w:anchor="dst1592" w:history="1">
        <w:r w:rsidRPr="00D82D18">
          <w:rPr>
            <w:rFonts w:ascii="Times New Roman" w:hAnsi="Times New Roman" w:cs="Times New Roman"/>
          </w:rPr>
          <w:t>частью 1.1</w:t>
        </w:r>
      </w:hyperlink>
      <w:r w:rsidRPr="00D82D18">
        <w:rPr>
          <w:rFonts w:ascii="Times New Roman" w:hAnsi="Times New Roman" w:cs="Times New Roman"/>
        </w:rPr>
        <w:t> настоящей статьи), проектом планировки территории и проектом межевания территории (за исключением случаев, если в соответствии с Градостроительным Кодексом и статьей 19 настоящих Правил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РФ.</w:t>
      </w:r>
    </w:p>
    <w:p w:rsidR="00F54BEC" w:rsidRPr="00D82D18" w:rsidRDefault="00F54BEC" w:rsidP="00F54BEC">
      <w:pPr>
        <w:pStyle w:val="ConsPlusNormal"/>
        <w:ind w:firstLine="540"/>
        <w:rPr>
          <w:rFonts w:ascii="Times New Roman" w:eastAsiaTheme="minorHAnsi" w:hAnsi="Times New Roman" w:cs="Times New Roman"/>
          <w:sz w:val="24"/>
          <w:szCs w:val="24"/>
          <w:lang w:eastAsia="en-US"/>
        </w:rPr>
      </w:pPr>
      <w:r w:rsidRPr="00D82D18">
        <w:rPr>
          <w:rFonts w:ascii="Times New Roman" w:eastAsiaTheme="minorHAnsi" w:hAnsi="Times New Roman" w:cs="Times New Roman"/>
          <w:sz w:val="24"/>
          <w:szCs w:val="24"/>
          <w:lang w:eastAsia="en-US"/>
        </w:rPr>
        <w:t xml:space="preserve">1.1. В случае, если на земельный участок не распространяется действие градостроительного регламента или для земельного участка не устанавливается </w:t>
      </w:r>
      <w:r w:rsidRPr="00D82D18">
        <w:rPr>
          <w:rFonts w:ascii="Times New Roman" w:eastAsiaTheme="minorHAnsi" w:hAnsi="Times New Roman" w:cs="Times New Roman"/>
          <w:sz w:val="24"/>
          <w:szCs w:val="24"/>
          <w:lang w:eastAsia="en-US"/>
        </w:rPr>
        <w:lastRenderedPageBreak/>
        <w:t xml:space="preserve">градостроительный регламент, разрешение на строительство подтверждает соответствие проектной документации установленным в соответствии с </w:t>
      </w:r>
      <w:hyperlink w:anchor="Par1496" w:tooltip="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 w:history="1">
        <w:r w:rsidRPr="00D82D18">
          <w:rPr>
            <w:rFonts w:ascii="Times New Roman" w:eastAsiaTheme="minorHAnsi" w:hAnsi="Times New Roman" w:cs="Times New Roman"/>
            <w:sz w:val="24"/>
            <w:szCs w:val="24"/>
            <w:lang w:eastAsia="en-US"/>
          </w:rPr>
          <w:t>частью 7 статьи 36</w:t>
        </w:r>
      </w:hyperlink>
      <w:r w:rsidRPr="00D82D18">
        <w:rPr>
          <w:rFonts w:ascii="Times New Roman" w:eastAsiaTheme="minorHAnsi" w:hAnsi="Times New Roman" w:cs="Times New Roman"/>
          <w:sz w:val="24"/>
          <w:szCs w:val="24"/>
          <w:lang w:eastAsia="en-US"/>
        </w:rPr>
        <w:t xml:space="preserve"> Градостроительного кодекса РФ требованиям к назначению, параметрам и размещению объекта капитального строительства на указанном земельном участке.</w:t>
      </w:r>
    </w:p>
    <w:p w:rsidR="00F54BEC" w:rsidRPr="00D82D18" w:rsidRDefault="00F54BEC" w:rsidP="00F54BEC">
      <w:pPr>
        <w:rPr>
          <w:rFonts w:ascii="Times New Roman" w:hAnsi="Times New Roman" w:cs="Times New Roman"/>
        </w:rPr>
      </w:pPr>
      <w:r w:rsidRPr="00D82D18">
        <w:rPr>
          <w:rFonts w:ascii="Times New Roman" w:hAnsi="Times New Roman" w:cs="Times New Roman"/>
        </w:rPr>
        <w:t xml:space="preserve">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п.3 статьи 28.1 настоящих Правил. </w:t>
      </w:r>
    </w:p>
    <w:p w:rsidR="00F54BEC" w:rsidRPr="00D82D18" w:rsidRDefault="00F54BEC" w:rsidP="00F54BEC">
      <w:pPr>
        <w:rPr>
          <w:rFonts w:ascii="Times New Roman" w:hAnsi="Times New Roman" w:cs="Times New Roman"/>
        </w:rPr>
      </w:pPr>
      <w:r w:rsidRPr="00D82D18">
        <w:rPr>
          <w:rFonts w:ascii="Times New Roman" w:hAnsi="Times New Roman" w:cs="Times New Roman"/>
        </w:rPr>
        <w:t>3.  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w:t>
      </w:r>
    </w:p>
    <w:p w:rsidR="00F54BEC" w:rsidRPr="00D82D18" w:rsidRDefault="00F54BEC" w:rsidP="00F54BEC">
      <w:pPr>
        <w:rPr>
          <w:rFonts w:ascii="Times New Roman" w:hAnsi="Times New Roman" w:cs="Times New Roman"/>
        </w:rPr>
      </w:pPr>
      <w:r w:rsidRPr="00D82D18">
        <w:rPr>
          <w:rFonts w:ascii="Times New Roman" w:hAnsi="Times New Roman" w:cs="Times New Roman"/>
        </w:rPr>
        <w:t>3.1. В случае, если земельный участок, находящийся в государственной или муниципальной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многоквартирных домов в границах данной территории допускается только после образования земельных участков из такого земельного участка в соответствии с утвержденными проектом планировки территории и проектом межевания территории.</w:t>
      </w:r>
    </w:p>
    <w:p w:rsidR="00F54BEC" w:rsidRPr="00D82D18" w:rsidRDefault="00F54BEC" w:rsidP="00F54BEC">
      <w:pPr>
        <w:rPr>
          <w:rFonts w:ascii="Times New Roman" w:hAnsi="Times New Roman" w:cs="Times New Roman"/>
        </w:rPr>
      </w:pPr>
      <w:r w:rsidRPr="00D82D18">
        <w:rPr>
          <w:rFonts w:ascii="Times New Roman" w:hAnsi="Times New Roman" w:cs="Times New Roman"/>
        </w:rPr>
        <w:t>4. Разрешение на строительство выдается органом местного самоуправления по месту нахождения земельного участка. Исключениями являются случаи, определенные п.6 статьи 51 Градостроительного кодекса РФ, когда выдача разрешений на строительство осуществляется федеральным органом исполнительной власти, органом исполнительной власти субъекта Российской Федерации.</w:t>
      </w:r>
    </w:p>
    <w:p w:rsidR="00F54BEC" w:rsidRPr="00D82D18" w:rsidRDefault="00F54BEC" w:rsidP="00F54BEC">
      <w:pPr>
        <w:rPr>
          <w:rFonts w:ascii="Times New Roman" w:hAnsi="Times New Roman" w:cs="Times New Roman"/>
        </w:rPr>
      </w:pPr>
      <w:r w:rsidRPr="00D82D18">
        <w:rPr>
          <w:rFonts w:ascii="Times New Roman" w:hAnsi="Times New Roman" w:cs="Times New Roman"/>
        </w:rPr>
        <w:t>5. Застройщик утверждает проектную документацию. В целях строительства, реконструкции объекта капитального строительства застройщик направляет заявление о выдаче разрешения на строительство непосредственно в уполномоченные на выдачу разрешений на строительство в соответствии с </w:t>
      </w:r>
      <w:hyperlink r:id="rId38" w:anchor="dst100804" w:history="1">
        <w:r w:rsidRPr="00D82D18">
          <w:rPr>
            <w:rFonts w:ascii="Times New Roman" w:hAnsi="Times New Roman" w:cs="Times New Roman"/>
          </w:rPr>
          <w:t>частями 4</w:t>
        </w:r>
      </w:hyperlink>
      <w:r w:rsidRPr="00D82D18">
        <w:rPr>
          <w:rFonts w:ascii="Times New Roman" w:hAnsi="Times New Roman" w:cs="Times New Roman"/>
        </w:rPr>
        <w:t> - </w:t>
      </w:r>
      <w:hyperlink r:id="rId39" w:anchor="dst100806" w:history="1">
        <w:r w:rsidRPr="00D82D18">
          <w:rPr>
            <w:rFonts w:ascii="Times New Roman" w:hAnsi="Times New Roman" w:cs="Times New Roman"/>
          </w:rPr>
          <w:t>6</w:t>
        </w:r>
      </w:hyperlink>
      <w:r w:rsidRPr="00D82D18">
        <w:rPr>
          <w:rFonts w:ascii="Times New Roman" w:hAnsi="Times New Roman" w:cs="Times New Roman"/>
        </w:rPr>
        <w:t> статьи 51 Градостроительного Кодекса РФ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"Росатом", Государственную корпорацию по космической деятельности "Роскосмос". 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уполномоченным на выдачу разрешений на строительство в соответствии с </w:t>
      </w:r>
      <w:hyperlink r:id="rId40" w:anchor="dst100804" w:history="1">
        <w:r w:rsidRPr="00D82D18">
          <w:rPr>
            <w:rFonts w:ascii="Times New Roman" w:hAnsi="Times New Roman" w:cs="Times New Roman"/>
          </w:rPr>
          <w:t>частями 4</w:t>
        </w:r>
      </w:hyperlink>
      <w:r w:rsidRPr="00D82D18">
        <w:rPr>
          <w:rFonts w:ascii="Times New Roman" w:hAnsi="Times New Roman" w:cs="Times New Roman"/>
        </w:rPr>
        <w:t> - </w:t>
      </w:r>
      <w:hyperlink r:id="rId41" w:anchor="dst100806" w:history="1">
        <w:r w:rsidRPr="00D82D18">
          <w:rPr>
            <w:rFonts w:ascii="Times New Roman" w:hAnsi="Times New Roman" w:cs="Times New Roman"/>
          </w:rPr>
          <w:t>6</w:t>
        </w:r>
      </w:hyperlink>
      <w:r w:rsidRPr="00D82D18">
        <w:rPr>
          <w:rFonts w:ascii="Times New Roman" w:hAnsi="Times New Roman" w:cs="Times New Roman"/>
        </w:rPr>
        <w:t> статьи 51 Градостроительного Кодекса РФ федеральным органом исполнительной власти, органом исполнительной власти субъекта Российской Федерации, органом местного самоуправления.</w:t>
      </w:r>
    </w:p>
    <w:p w:rsidR="00F54BEC" w:rsidRPr="00D82D18" w:rsidRDefault="00F54BEC" w:rsidP="00F54BEC">
      <w:pPr>
        <w:rPr>
          <w:rFonts w:ascii="Times New Roman" w:hAnsi="Times New Roman" w:cs="Times New Roman"/>
        </w:rPr>
      </w:pPr>
      <w:r w:rsidRPr="00D82D18">
        <w:rPr>
          <w:rFonts w:ascii="Times New Roman" w:hAnsi="Times New Roman" w:cs="Times New Roman"/>
        </w:rPr>
        <w:t>6. Перечень прилагающихся к указанному заявлению о выдачи разрешения на строительство документов устанавливается п.7 статьи 51 Градостроительного Кодекса РФ.</w:t>
      </w:r>
    </w:p>
    <w:p w:rsidR="00F54BEC" w:rsidRPr="00D82D18" w:rsidRDefault="00F54BEC" w:rsidP="00F54BEC">
      <w:pPr>
        <w:rPr>
          <w:rFonts w:ascii="Times New Roman" w:hAnsi="Times New Roman" w:cs="Times New Roman"/>
        </w:rPr>
      </w:pPr>
      <w:r w:rsidRPr="00D82D18">
        <w:rPr>
          <w:rFonts w:ascii="Times New Roman" w:hAnsi="Times New Roman" w:cs="Times New Roman"/>
        </w:rPr>
        <w:t>7. Порядок направления документов в уполномоченные на выдачу разрешений на строительство федеральные органы исполнительной власти, органы исполнительной власти субъектов Российской Федерации, органы местного самоуправления и организации в электронной форме устанавливается Правительством Российской Федерации.</w:t>
      </w:r>
    </w:p>
    <w:p w:rsidR="00F54BEC" w:rsidRPr="00D82D18" w:rsidRDefault="00F54BEC" w:rsidP="00F54BEC">
      <w:pPr>
        <w:rPr>
          <w:rFonts w:ascii="Times New Roman" w:hAnsi="Times New Roman" w:cs="Times New Roman"/>
        </w:rPr>
      </w:pPr>
      <w:r w:rsidRPr="00D82D18">
        <w:rPr>
          <w:rFonts w:ascii="Times New Roman" w:hAnsi="Times New Roman" w:cs="Times New Roman"/>
        </w:rPr>
        <w:t>8-10. Утратили силу.</w:t>
      </w:r>
    </w:p>
    <w:p w:rsidR="00F54BEC" w:rsidRPr="00D82D18" w:rsidRDefault="00F54BEC" w:rsidP="00F54BEC">
      <w:pPr>
        <w:rPr>
          <w:rFonts w:ascii="Times New Roman" w:hAnsi="Times New Roman" w:cs="Times New Roman"/>
        </w:rPr>
      </w:pPr>
      <w:r w:rsidRPr="00D82D18">
        <w:rPr>
          <w:rFonts w:ascii="Times New Roman" w:hAnsi="Times New Roman" w:cs="Times New Roman"/>
        </w:rPr>
        <w:t>11.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космической деятельности «Роскосмос» в течение семи рабочих дней со дня получения заявления о выдаче разрешения на строительство, за исключением случая, предусмотренного частью 11 статьи 51 Градостроительного кодекса Российской Федерации:</w:t>
      </w:r>
    </w:p>
    <w:p w:rsidR="00F54BEC" w:rsidRPr="00D82D18" w:rsidRDefault="00F54BEC" w:rsidP="00F54BEC">
      <w:pPr>
        <w:rPr>
          <w:rFonts w:ascii="Times New Roman" w:hAnsi="Times New Roman" w:cs="Times New Roman"/>
        </w:rPr>
      </w:pPr>
      <w:r w:rsidRPr="00D82D18">
        <w:rPr>
          <w:rFonts w:ascii="Times New Roman" w:hAnsi="Times New Roman" w:cs="Times New Roman"/>
        </w:rPr>
        <w:t>1) проводят проверку наличия документов, необходимых для принятия решения о выдаче разрешения на строительство;</w:t>
      </w:r>
    </w:p>
    <w:p w:rsidR="00F54BEC" w:rsidRPr="00D82D18" w:rsidRDefault="00F54BEC" w:rsidP="00F54BEC">
      <w:pPr>
        <w:pStyle w:val="ConsPlusNormal"/>
        <w:ind w:firstLine="540"/>
        <w:rPr>
          <w:rFonts w:ascii="Times New Roman" w:eastAsiaTheme="minorHAnsi" w:hAnsi="Times New Roman" w:cs="Times New Roman"/>
          <w:sz w:val="24"/>
          <w:szCs w:val="24"/>
          <w:lang w:eastAsia="en-US"/>
        </w:rPr>
      </w:pPr>
      <w:r w:rsidRPr="00D82D18">
        <w:rPr>
          <w:rFonts w:ascii="Times New Roman" w:eastAsiaTheme="minorHAnsi" w:hAnsi="Times New Roman" w:cs="Times New Roman"/>
          <w:sz w:val="24"/>
          <w:szCs w:val="24"/>
          <w:lang w:eastAsia="en-US"/>
        </w:rPr>
        <w:lastRenderedPageBreak/>
        <w:t>2) 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F54BEC" w:rsidRPr="00D82D18" w:rsidRDefault="00F54BEC" w:rsidP="00F54BEC">
      <w:pPr>
        <w:rPr>
          <w:rFonts w:ascii="Times New Roman" w:hAnsi="Times New Roman" w:cs="Times New Roman"/>
        </w:rPr>
      </w:pPr>
      <w:r w:rsidRPr="00D82D18">
        <w:rPr>
          <w:rFonts w:ascii="Times New Roman" w:hAnsi="Times New Roman" w:cs="Times New Roman"/>
        </w:rPr>
        <w:t>3) выдают разрешение на строительство или отказывают в выдаче такого разрешения с указанием причин отказа.</w:t>
      </w:r>
    </w:p>
    <w:p w:rsidR="00F54BEC" w:rsidRPr="00D82D18" w:rsidRDefault="00F54BEC" w:rsidP="00F54BEC">
      <w:pPr>
        <w:rPr>
          <w:rFonts w:ascii="Times New Roman" w:hAnsi="Times New Roman" w:cs="Times New Roman"/>
        </w:rPr>
      </w:pPr>
      <w:r w:rsidRPr="00D82D18">
        <w:rPr>
          <w:rFonts w:ascii="Times New Roman" w:hAnsi="Times New Roman" w:cs="Times New Roman"/>
        </w:rPr>
        <w:t>В соответствии с Федеральным законом от 30 декабря 2015 года № 459-ФЗ положения части 11.1 статьи 51 Градостроительного кодекса Российской Федерации (в редакции Федерального закона от 30 декабря 2015 года № 459-ФЗ) не применяются в случае, если до 1 января 2017 года:</w:t>
      </w:r>
    </w:p>
    <w:p w:rsidR="00F54BEC" w:rsidRPr="00D82D18" w:rsidRDefault="00F54BEC" w:rsidP="00F54BEC">
      <w:pPr>
        <w:rPr>
          <w:rFonts w:ascii="Times New Roman" w:hAnsi="Times New Roman" w:cs="Times New Roman"/>
        </w:rPr>
      </w:pPr>
      <w:r w:rsidRPr="00D82D18">
        <w:rPr>
          <w:rFonts w:ascii="Times New Roman" w:hAnsi="Times New Roman" w:cs="Times New Roman"/>
        </w:rPr>
        <w:t>- проектная документация по строительству или реконструкции объекта капитального строительства направлена на экспертизу проектной документации;</w:t>
      </w:r>
    </w:p>
    <w:p w:rsidR="00F54BEC" w:rsidRPr="00D82D18" w:rsidRDefault="00F54BEC" w:rsidP="00F54BEC">
      <w:pPr>
        <w:rPr>
          <w:rFonts w:ascii="Times New Roman" w:hAnsi="Times New Roman" w:cs="Times New Roman"/>
        </w:rPr>
      </w:pPr>
      <w:r w:rsidRPr="00D82D18">
        <w:rPr>
          <w:rFonts w:ascii="Times New Roman" w:hAnsi="Times New Roman" w:cs="Times New Roman"/>
        </w:rPr>
        <w:t>- проектная документация по строительству или реконструкции объекта капитального строительства не подлежит экспертизе проектной документации, подано заявление о выдаче разрешения на строительство такого объекта и отсутствуют основания для отказа в выдаче разрешения на строительство, предусмотренные статьей 51 Градостроительного кодекса Российской Федерации (в редакции, действовавшей до дня вступления в силу Федерального закона от 30 декабря 2015 года № 459-ФЗ);</w:t>
      </w:r>
    </w:p>
    <w:p w:rsidR="00F54BEC" w:rsidRPr="00D82D18" w:rsidRDefault="00F54BEC" w:rsidP="00F54BEC">
      <w:pPr>
        <w:rPr>
          <w:rFonts w:ascii="Times New Roman" w:hAnsi="Times New Roman" w:cs="Times New Roman"/>
        </w:rPr>
      </w:pPr>
      <w:r w:rsidRPr="00D82D18">
        <w:rPr>
          <w:rFonts w:ascii="Times New Roman" w:hAnsi="Times New Roman" w:cs="Times New Roman"/>
        </w:rPr>
        <w:t>- подано заявление о выдаче разрешения на строительство объекта индивидуального жилищного строительства и отсутствуют основания для отказа в выдаче разрешения на строительство, предусмотренные статьей 51 Градостроительного кодекса Российской Федерации (в редакции, действовавшей до дня вступления в силу Федерального закона                               от 30 декабря 2015 года № 459-ФЗ).</w:t>
      </w:r>
    </w:p>
    <w:p w:rsidR="00F54BEC" w:rsidRPr="00D82D18" w:rsidRDefault="00F54BEC" w:rsidP="00F54BEC">
      <w:pPr>
        <w:rPr>
          <w:rFonts w:ascii="Times New Roman" w:hAnsi="Times New Roman" w:cs="Times New Roman"/>
        </w:rPr>
      </w:pPr>
      <w:r w:rsidRPr="00D82D18">
        <w:rPr>
          <w:rFonts w:ascii="Times New Roman" w:hAnsi="Times New Roman" w:cs="Times New Roman"/>
        </w:rPr>
        <w:t>В вышеуказанных случаях заявление о выдаче разрешения на строительство объекта капитального строительства федерального или регионального значения, рассматривается в порядке, установленном частью 11 статьи 51 Градостроительного кодекса Российской Федерации (в редакции, действовавшей до 1 января 2017 года).</w:t>
      </w:r>
    </w:p>
    <w:p w:rsidR="00F54BEC" w:rsidRPr="00D82D18" w:rsidRDefault="00F54BEC" w:rsidP="00F54BEC">
      <w:pPr>
        <w:rPr>
          <w:rFonts w:ascii="Times New Roman" w:hAnsi="Times New Roman" w:cs="Times New Roman"/>
        </w:rPr>
      </w:pPr>
      <w:r w:rsidRPr="00D82D18">
        <w:rPr>
          <w:rFonts w:ascii="Times New Roman" w:hAnsi="Times New Roman" w:cs="Times New Roman"/>
        </w:rPr>
        <w:t>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«Роскосмос» по заявлению застройщика могут выдать разрешение на отдельные этапы строительства, реконструкции.</w:t>
      </w:r>
    </w:p>
    <w:p w:rsidR="00F54BEC" w:rsidRPr="00D82D18" w:rsidRDefault="00F54BEC" w:rsidP="00F54BEC">
      <w:pPr>
        <w:rPr>
          <w:rFonts w:ascii="Times New Roman" w:hAnsi="Times New Roman" w:cs="Times New Roman"/>
        </w:rPr>
      </w:pPr>
      <w:r w:rsidRPr="00D82D18">
        <w:rPr>
          <w:rFonts w:ascii="Times New Roman" w:hAnsi="Times New Roman" w:cs="Times New Roman"/>
        </w:rPr>
        <w:t xml:space="preserve">13.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«Роскосмос» отказывают в выдаче разрешения на строительство при отсутствии документов, предусмотренных частью 7 статьи 51 Градостроительного Кодекса РФ, или несоответствии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w:t>
      </w:r>
      <w:r w:rsidRPr="00D82D18">
        <w:rPr>
          <w:rFonts w:ascii="Times New Roman" w:hAnsi="Times New Roman" w:cs="Times New Roman"/>
        </w:rPr>
        <w:lastRenderedPageBreak/>
        <w:t>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требованиям, установленным в разрешении на отклонение от предельных параметров разрешенного строительства, реконструкции. Неполучение или несвоевременное получение документов, запрошенных в соответствии с пунктами 7.1 и 8.1 настоящей статьи, не может являться основанием для отказа в выдаче разрешения на строительство. В случае, предусмотренном частью 11.1 статьи 51 Градостроительного кодекса Российской Федерации, основанием для отказа в выдаче разрешения на строительство является также 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F54BEC" w:rsidRPr="00D82D18" w:rsidRDefault="00F54BEC" w:rsidP="00F54BEC">
      <w:pPr>
        <w:rPr>
          <w:rFonts w:ascii="Times New Roman" w:hAnsi="Times New Roman" w:cs="Times New Roman"/>
        </w:rPr>
      </w:pPr>
      <w:r w:rsidRPr="00D82D18">
        <w:rPr>
          <w:rFonts w:ascii="Times New Roman" w:hAnsi="Times New Roman" w:cs="Times New Roman"/>
        </w:rPr>
        <w:t xml:space="preserve">14. Отказ в выдаче разрешения на строительство может быть обжалован застройщиком в судебном порядке. </w:t>
      </w:r>
    </w:p>
    <w:p w:rsidR="00F54BEC" w:rsidRPr="00D82D18" w:rsidRDefault="00F54BEC" w:rsidP="00F54BEC">
      <w:pPr>
        <w:rPr>
          <w:rFonts w:ascii="Times New Roman" w:hAnsi="Times New Roman" w:cs="Times New Roman"/>
        </w:rPr>
      </w:pPr>
      <w:r w:rsidRPr="00D82D18">
        <w:rPr>
          <w:rFonts w:ascii="Times New Roman" w:hAnsi="Times New Roman" w:cs="Times New Roman"/>
        </w:rPr>
        <w:t>15. Выдача разрешения на строительство осуществляется уполномоченными на выдачу разрешения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"Роскосмос" без взимания платы.</w:t>
      </w:r>
    </w:p>
    <w:p w:rsidR="00F54BEC" w:rsidRPr="00D82D18" w:rsidRDefault="00F54BEC" w:rsidP="00F54BEC">
      <w:pPr>
        <w:rPr>
          <w:rFonts w:ascii="Times New Roman" w:hAnsi="Times New Roman" w:cs="Times New Roman"/>
        </w:rPr>
      </w:pPr>
      <w:r w:rsidRPr="00D82D18">
        <w:rPr>
          <w:rFonts w:ascii="Times New Roman" w:hAnsi="Times New Roman" w:cs="Times New Roman"/>
        </w:rPr>
        <w:t xml:space="preserve">16. Форма разрешения на строительство устанавливается Правительством Российской Федерации. </w:t>
      </w:r>
    </w:p>
    <w:p w:rsidR="00F54BEC" w:rsidRPr="00D82D18" w:rsidRDefault="00F54BEC" w:rsidP="00F54BEC">
      <w:pPr>
        <w:rPr>
          <w:rFonts w:ascii="Times New Roman" w:hAnsi="Times New Roman" w:cs="Times New Roman"/>
        </w:rPr>
      </w:pPr>
      <w:r w:rsidRPr="00D82D18">
        <w:rPr>
          <w:rFonts w:ascii="Times New Roman" w:hAnsi="Times New Roman" w:cs="Times New Roman"/>
        </w:rPr>
        <w:t>17. Разрешение на строительство не требуется в случаях предусмотренных пунктами 3, 4 статьи 28.1 настоящих Правил.</w:t>
      </w:r>
    </w:p>
    <w:p w:rsidR="00F54BEC" w:rsidRPr="00D82D18" w:rsidRDefault="00F54BEC" w:rsidP="00F54BEC">
      <w:pPr>
        <w:rPr>
          <w:rFonts w:ascii="Times New Roman" w:hAnsi="Times New Roman" w:cs="Times New Roman"/>
        </w:rPr>
      </w:pPr>
      <w:r w:rsidRPr="00D82D18">
        <w:rPr>
          <w:rFonts w:ascii="Times New Roman" w:hAnsi="Times New Roman" w:cs="Times New Roman"/>
        </w:rPr>
        <w:t xml:space="preserve">18. Застройщик в течение десяти дней со дня получения разрешения на строительство обязан безвозмездно передать в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корпорацию по космической деятельности «Роскосмос», выдавшие разрешение на строительство, сведения о площади, о высоте и количестве этажей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экземпляру копий разделов проектной документации, предусмотренных пунктами 2, 8 - 10 и 11.1 части 12 статьи 48 Градостроительного кодекса Российской Федерации, или 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 Указанные в настоящей части документы (их копии или сведения, содержащиеся в них) могут быть направлены в электронной форме. </w:t>
      </w:r>
    </w:p>
    <w:p w:rsidR="00F54BEC" w:rsidRPr="00D82D18" w:rsidRDefault="00F54BEC" w:rsidP="00F54BEC">
      <w:pPr>
        <w:rPr>
          <w:rFonts w:ascii="Times New Roman" w:hAnsi="Times New Roman" w:cs="Times New Roman"/>
        </w:rPr>
      </w:pPr>
      <w:r w:rsidRPr="00D82D18">
        <w:rPr>
          <w:rFonts w:ascii="Times New Roman" w:hAnsi="Times New Roman" w:cs="Times New Roman"/>
        </w:rPr>
        <w:t>19.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пунктом 12 настоящей статьи.</w:t>
      </w:r>
    </w:p>
    <w:p w:rsidR="00F54BEC" w:rsidRPr="00D82D18" w:rsidRDefault="00F54BEC" w:rsidP="00F54BEC">
      <w:pPr>
        <w:rPr>
          <w:rFonts w:ascii="Times New Roman" w:hAnsi="Times New Roman" w:cs="Times New Roman"/>
        </w:rPr>
      </w:pPr>
      <w:r w:rsidRPr="00D82D18">
        <w:rPr>
          <w:rFonts w:ascii="Times New Roman" w:hAnsi="Times New Roman" w:cs="Times New Roman"/>
        </w:rPr>
        <w:t>20. Срок действия разрешения на строительство может быть продлен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«Роскосмос», выдавшими разрешение на строительство, по заявлению застройщика, поданному не менее чем за шестьдесят дней до истечения срока действия такого разрешения в соответствии с частью 20 статьи 51 Градостроительного Кодекса РФ.</w:t>
      </w:r>
    </w:p>
    <w:p w:rsidR="00F54BEC" w:rsidRPr="00D82D18" w:rsidRDefault="00F54BEC" w:rsidP="00F54BEC">
      <w:pPr>
        <w:rPr>
          <w:rFonts w:ascii="Times New Roman" w:hAnsi="Times New Roman" w:cs="Times New Roman"/>
        </w:rPr>
      </w:pPr>
      <w:r w:rsidRPr="00D82D18">
        <w:rPr>
          <w:rFonts w:ascii="Times New Roman" w:hAnsi="Times New Roman" w:cs="Times New Roman"/>
        </w:rPr>
        <w:t>21. 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w:t>
      </w:r>
      <w:hyperlink r:id="rId42" w:anchor="dst330" w:history="1">
        <w:r w:rsidRPr="00D82D18">
          <w:rPr>
            <w:rFonts w:ascii="Times New Roman" w:hAnsi="Times New Roman" w:cs="Times New Roman"/>
          </w:rPr>
          <w:t>частью 21.1</w:t>
        </w:r>
      </w:hyperlink>
      <w:r w:rsidRPr="00D82D18">
        <w:rPr>
          <w:rFonts w:ascii="Times New Roman" w:hAnsi="Times New Roman" w:cs="Times New Roman"/>
        </w:rPr>
        <w:t> статьи 51 Градостроительного Кодекса РФ.</w:t>
      </w:r>
    </w:p>
    <w:p w:rsidR="00F54BEC" w:rsidRPr="00D82D18" w:rsidRDefault="00F54BEC" w:rsidP="00F54BEC">
      <w:pPr>
        <w:rPr>
          <w:rFonts w:ascii="Times New Roman" w:hAnsi="Times New Roman" w:cs="Times New Roman"/>
        </w:rPr>
      </w:pPr>
      <w:r w:rsidRPr="00D82D18">
        <w:rPr>
          <w:rFonts w:ascii="Times New Roman" w:hAnsi="Times New Roman" w:cs="Times New Roman"/>
        </w:rPr>
        <w:lastRenderedPageBreak/>
        <w:t>21.1. Внесение изменений в разрешение на строительство производится в соответствии со статьей 51 Градостроительного Кодекса РФ.</w:t>
      </w:r>
    </w:p>
    <w:p w:rsidR="00F54BEC" w:rsidRPr="00D82D18" w:rsidRDefault="00F54BEC" w:rsidP="00F54BEC">
      <w:pPr>
        <w:rPr>
          <w:rFonts w:ascii="Times New Roman" w:hAnsi="Times New Roman" w:cs="Times New Roman"/>
        </w:rPr>
      </w:pPr>
      <w:r w:rsidRPr="00D82D18">
        <w:rPr>
          <w:rFonts w:ascii="Times New Roman" w:hAnsi="Times New Roman" w:cs="Times New Roman"/>
        </w:rPr>
        <w:t xml:space="preserve">22. Разрешения на строительство объектов недвижимости, составляющих государственную тайну, выдаются в соответствии с законодательством Российской Федерации о государственной тайне. </w:t>
      </w:r>
    </w:p>
    <w:p w:rsidR="00F54BEC" w:rsidRPr="00D82D18" w:rsidRDefault="00F54BEC" w:rsidP="00F54BEC">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44" w:name="_Toc536808448"/>
      <w:bookmarkStart w:id="145" w:name="_Toc2849235"/>
      <w:bookmarkStart w:id="146" w:name="_Toc25928594"/>
      <w:r w:rsidRPr="00D82D18">
        <w:rPr>
          <w:rFonts w:ascii="Times New Roman" w:eastAsiaTheme="majorEastAsia" w:hAnsi="Times New Roman" w:cs="Times New Roman"/>
          <w:color w:val="auto"/>
          <w:lang w:eastAsia="en-US"/>
        </w:rPr>
        <w:t>Статья 29.1. Уведомление о планируемых строительстве или реконструкции объекта индивидуального жилищного строительства или садового дома</w:t>
      </w:r>
      <w:bookmarkEnd w:id="144"/>
      <w:bookmarkEnd w:id="145"/>
      <w:bookmarkEnd w:id="146"/>
    </w:p>
    <w:p w:rsidR="00F54BEC" w:rsidRPr="00D82D18" w:rsidRDefault="00F54BEC" w:rsidP="00F54BEC">
      <w:pPr>
        <w:rPr>
          <w:rFonts w:ascii="Times New Roman" w:hAnsi="Times New Roman" w:cs="Times New Roman"/>
        </w:rPr>
      </w:pPr>
      <w:r w:rsidRPr="00D82D18">
        <w:rPr>
          <w:rFonts w:ascii="Times New Roman" w:hAnsi="Times New Roman" w:cs="Times New Roman"/>
        </w:rPr>
        <w:t>1. 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(далее также - уведомление о планируемом строительстве), содержащее следующие сведения:</w:t>
      </w:r>
    </w:p>
    <w:p w:rsidR="00F54BEC" w:rsidRPr="00D82D18" w:rsidRDefault="00F54BEC" w:rsidP="00F54BEC">
      <w:pPr>
        <w:rPr>
          <w:rFonts w:ascii="Times New Roman" w:hAnsi="Times New Roman" w:cs="Times New Roman"/>
        </w:rPr>
      </w:pPr>
      <w:bookmarkStart w:id="147" w:name="dst2581"/>
      <w:bookmarkEnd w:id="147"/>
      <w:r w:rsidRPr="00D82D18">
        <w:rPr>
          <w:rFonts w:ascii="Times New Roman" w:hAnsi="Times New Roman" w:cs="Times New Roman"/>
        </w:rPr>
        <w:t>1) фамилия, имя, отчество (при наличии), место жительства застройщика, реквизиты документа, удостоверяющего личность (для физического лица);</w:t>
      </w:r>
    </w:p>
    <w:p w:rsidR="00F54BEC" w:rsidRPr="00D82D18" w:rsidRDefault="00F54BEC" w:rsidP="00F54BEC">
      <w:pPr>
        <w:rPr>
          <w:rFonts w:ascii="Times New Roman" w:hAnsi="Times New Roman" w:cs="Times New Roman"/>
        </w:rPr>
      </w:pPr>
      <w:bookmarkStart w:id="148" w:name="dst2582"/>
      <w:bookmarkEnd w:id="148"/>
      <w:r w:rsidRPr="00D82D18">
        <w:rPr>
          <w:rFonts w:ascii="Times New Roman" w:hAnsi="Times New Roman" w:cs="Times New Roman"/>
        </w:rPr>
        <w:t>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F54BEC" w:rsidRPr="00D82D18" w:rsidRDefault="00F54BEC" w:rsidP="00F54BEC">
      <w:pPr>
        <w:rPr>
          <w:rFonts w:ascii="Times New Roman" w:hAnsi="Times New Roman" w:cs="Times New Roman"/>
        </w:rPr>
      </w:pPr>
      <w:bookmarkStart w:id="149" w:name="dst2583"/>
      <w:bookmarkEnd w:id="149"/>
      <w:r w:rsidRPr="00D82D18">
        <w:rPr>
          <w:rFonts w:ascii="Times New Roman" w:hAnsi="Times New Roman" w:cs="Times New Roman"/>
        </w:rPr>
        <w:t>3) кадастровый номер земельного участка (при его наличии), адрес или описание местоположения земельного участка;</w:t>
      </w:r>
    </w:p>
    <w:p w:rsidR="00F54BEC" w:rsidRPr="00D82D18" w:rsidRDefault="00F54BEC" w:rsidP="00F54BEC">
      <w:pPr>
        <w:rPr>
          <w:rFonts w:ascii="Times New Roman" w:hAnsi="Times New Roman" w:cs="Times New Roman"/>
        </w:rPr>
      </w:pPr>
      <w:bookmarkStart w:id="150" w:name="dst2584"/>
      <w:bookmarkEnd w:id="150"/>
      <w:r w:rsidRPr="00D82D18">
        <w:rPr>
          <w:rFonts w:ascii="Times New Roman" w:hAnsi="Times New Roman" w:cs="Times New Roman"/>
        </w:rPr>
        <w:t>4) сведения о праве застройщика на земельный участок, а также сведения о наличии прав иных лиц на земельный участок (при наличии таких лиц);</w:t>
      </w:r>
    </w:p>
    <w:p w:rsidR="00F54BEC" w:rsidRPr="00D82D18" w:rsidRDefault="00F54BEC" w:rsidP="00F54BEC">
      <w:pPr>
        <w:rPr>
          <w:rFonts w:ascii="Times New Roman" w:hAnsi="Times New Roman" w:cs="Times New Roman"/>
        </w:rPr>
      </w:pPr>
      <w:bookmarkStart w:id="151" w:name="dst2585"/>
      <w:bookmarkEnd w:id="151"/>
      <w:r w:rsidRPr="00D82D18">
        <w:rPr>
          <w:rFonts w:ascii="Times New Roman" w:hAnsi="Times New Roman" w:cs="Times New Roman"/>
        </w:rPr>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F54BEC" w:rsidRPr="00D82D18" w:rsidRDefault="00F54BEC" w:rsidP="00F54BEC">
      <w:pPr>
        <w:rPr>
          <w:rFonts w:ascii="Times New Roman" w:hAnsi="Times New Roman" w:cs="Times New Roman"/>
        </w:rPr>
      </w:pPr>
      <w:bookmarkStart w:id="152" w:name="dst2586"/>
      <w:bookmarkEnd w:id="152"/>
      <w:r w:rsidRPr="00D82D18">
        <w:rPr>
          <w:rFonts w:ascii="Times New Roman" w:hAnsi="Times New Roman" w:cs="Times New Roman"/>
        </w:rPr>
        <w:t>6)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rsidR="00F54BEC" w:rsidRPr="00D82D18" w:rsidRDefault="00F54BEC" w:rsidP="00F54BEC">
      <w:pPr>
        <w:rPr>
          <w:rFonts w:ascii="Times New Roman" w:hAnsi="Times New Roman" w:cs="Times New Roman"/>
        </w:rPr>
      </w:pPr>
      <w:bookmarkStart w:id="153" w:name="dst2587"/>
      <w:bookmarkEnd w:id="153"/>
      <w:r w:rsidRPr="00D82D18">
        <w:rPr>
          <w:rFonts w:ascii="Times New Roman" w:hAnsi="Times New Roman" w:cs="Times New Roman"/>
        </w:rPr>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F54BEC" w:rsidRPr="00D82D18" w:rsidRDefault="00F54BEC" w:rsidP="00F54BEC">
      <w:pPr>
        <w:rPr>
          <w:rFonts w:ascii="Times New Roman" w:hAnsi="Times New Roman" w:cs="Times New Roman"/>
        </w:rPr>
      </w:pPr>
      <w:bookmarkStart w:id="154" w:name="dst2588"/>
      <w:bookmarkEnd w:id="154"/>
      <w:r w:rsidRPr="00D82D18">
        <w:rPr>
          <w:rFonts w:ascii="Times New Roman" w:hAnsi="Times New Roman" w:cs="Times New Roman"/>
        </w:rPr>
        <w:t>8) почтовый адрес и (или) адрес электронной почты для связи с застройщиком;</w:t>
      </w:r>
    </w:p>
    <w:p w:rsidR="00F54BEC" w:rsidRPr="00D82D18" w:rsidRDefault="00F54BEC" w:rsidP="00F54BEC">
      <w:pPr>
        <w:rPr>
          <w:rFonts w:ascii="Times New Roman" w:hAnsi="Times New Roman" w:cs="Times New Roman"/>
        </w:rPr>
      </w:pPr>
      <w:bookmarkStart w:id="155" w:name="dst2589"/>
      <w:bookmarkEnd w:id="155"/>
      <w:r w:rsidRPr="00D82D18">
        <w:rPr>
          <w:rFonts w:ascii="Times New Roman" w:hAnsi="Times New Roman" w:cs="Times New Roman"/>
        </w:rPr>
        <w:t>9) способ направления застройщику уведомлений, предусмотренных </w:t>
      </w:r>
      <w:hyperlink r:id="rId43" w:anchor="dst2601" w:history="1">
        <w:r w:rsidRPr="00D82D18">
          <w:rPr>
            <w:rFonts w:ascii="Times New Roman" w:hAnsi="Times New Roman" w:cs="Times New Roman"/>
          </w:rPr>
          <w:t>пунктом 2 части 7</w:t>
        </w:r>
      </w:hyperlink>
      <w:r w:rsidRPr="00D82D18">
        <w:rPr>
          <w:rFonts w:ascii="Times New Roman" w:hAnsi="Times New Roman" w:cs="Times New Roman"/>
        </w:rPr>
        <w:t> и </w:t>
      </w:r>
      <w:hyperlink r:id="rId44" w:anchor="dst2605" w:history="1">
        <w:r w:rsidRPr="00D82D18">
          <w:rPr>
            <w:rFonts w:ascii="Times New Roman" w:hAnsi="Times New Roman" w:cs="Times New Roman"/>
          </w:rPr>
          <w:t>пунктом 3 части 8</w:t>
        </w:r>
      </w:hyperlink>
      <w:r w:rsidRPr="00D82D18">
        <w:rPr>
          <w:rFonts w:ascii="Times New Roman" w:hAnsi="Times New Roman" w:cs="Times New Roman"/>
        </w:rPr>
        <w:t>настоящей статьи.</w:t>
      </w:r>
    </w:p>
    <w:p w:rsidR="00F54BEC" w:rsidRPr="00D82D18" w:rsidRDefault="00F54BEC" w:rsidP="00F54BEC">
      <w:pPr>
        <w:rPr>
          <w:rFonts w:ascii="Times New Roman" w:hAnsi="Times New Roman" w:cs="Times New Roman"/>
        </w:rPr>
      </w:pPr>
      <w:bookmarkStart w:id="156" w:name="dst2590"/>
      <w:bookmarkEnd w:id="156"/>
      <w:r w:rsidRPr="00D82D18">
        <w:rPr>
          <w:rFonts w:ascii="Times New Roman" w:hAnsi="Times New Roman" w:cs="Times New Roman"/>
        </w:rPr>
        <w:t>2. </w:t>
      </w:r>
      <w:hyperlink r:id="rId45" w:anchor="dst100017" w:history="1">
        <w:r w:rsidRPr="00D82D18">
          <w:rPr>
            <w:rFonts w:ascii="Times New Roman" w:hAnsi="Times New Roman" w:cs="Times New Roman"/>
          </w:rPr>
          <w:t>Форма</w:t>
        </w:r>
      </w:hyperlink>
      <w:r w:rsidRPr="00D82D18">
        <w:rPr>
          <w:rFonts w:ascii="Times New Roman" w:hAnsi="Times New Roman" w:cs="Times New Roman"/>
        </w:rPr>
        <w:t> уведомления о планируемом строительстве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54BEC" w:rsidRPr="00D82D18" w:rsidRDefault="00F54BEC" w:rsidP="00F54BEC">
      <w:pPr>
        <w:rPr>
          <w:rFonts w:ascii="Times New Roman" w:hAnsi="Times New Roman" w:cs="Times New Roman"/>
        </w:rPr>
      </w:pPr>
      <w:bookmarkStart w:id="157" w:name="dst2591"/>
      <w:bookmarkEnd w:id="157"/>
      <w:r w:rsidRPr="00D82D18">
        <w:rPr>
          <w:rFonts w:ascii="Times New Roman" w:hAnsi="Times New Roman" w:cs="Times New Roman"/>
        </w:rPr>
        <w:t>3. К уведомлению о планируемом строительстве прилагаются:</w:t>
      </w:r>
    </w:p>
    <w:p w:rsidR="00F54BEC" w:rsidRPr="00D82D18" w:rsidRDefault="00F54BEC" w:rsidP="00F54BEC">
      <w:pPr>
        <w:rPr>
          <w:rFonts w:ascii="Times New Roman" w:hAnsi="Times New Roman" w:cs="Times New Roman"/>
        </w:rPr>
      </w:pPr>
      <w:bookmarkStart w:id="158" w:name="dst2592"/>
      <w:bookmarkEnd w:id="158"/>
      <w:r w:rsidRPr="00D82D18">
        <w:rPr>
          <w:rFonts w:ascii="Times New Roman" w:hAnsi="Times New Roman" w:cs="Times New Roman"/>
        </w:rPr>
        <w:t>1)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F54BEC" w:rsidRPr="00D82D18" w:rsidRDefault="00F54BEC" w:rsidP="00F54BEC">
      <w:pPr>
        <w:rPr>
          <w:rFonts w:ascii="Times New Roman" w:hAnsi="Times New Roman" w:cs="Times New Roman"/>
        </w:rPr>
      </w:pPr>
      <w:bookmarkStart w:id="159" w:name="dst2593"/>
      <w:bookmarkEnd w:id="159"/>
      <w:r w:rsidRPr="00D82D18">
        <w:rPr>
          <w:rFonts w:ascii="Times New Roman" w:hAnsi="Times New Roman" w:cs="Times New Roman"/>
        </w:rPr>
        <w:t>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rsidR="00F54BEC" w:rsidRPr="00D82D18" w:rsidRDefault="00F54BEC" w:rsidP="00F54BEC">
      <w:pPr>
        <w:rPr>
          <w:rFonts w:ascii="Times New Roman" w:hAnsi="Times New Roman" w:cs="Times New Roman"/>
        </w:rPr>
      </w:pPr>
      <w:bookmarkStart w:id="160" w:name="dst2594"/>
      <w:bookmarkEnd w:id="160"/>
      <w:r w:rsidRPr="00D82D18">
        <w:rPr>
          <w:rFonts w:ascii="Times New Roman" w:hAnsi="Times New Roman" w:cs="Times New Roman"/>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F54BEC" w:rsidRPr="00D82D18" w:rsidRDefault="00F54BEC" w:rsidP="00F54BEC">
      <w:pPr>
        <w:rPr>
          <w:rFonts w:ascii="Times New Roman" w:hAnsi="Times New Roman" w:cs="Times New Roman"/>
        </w:rPr>
      </w:pPr>
      <w:bookmarkStart w:id="161" w:name="dst2595"/>
      <w:bookmarkEnd w:id="161"/>
      <w:r w:rsidRPr="00D82D18">
        <w:rPr>
          <w:rFonts w:ascii="Times New Roman" w:hAnsi="Times New Roman" w:cs="Times New Roman"/>
        </w:rPr>
        <w:t xml:space="preserve">4) описание внешнего облика объекта индивидуального жилищного строительства </w:t>
      </w:r>
      <w:r w:rsidRPr="00D82D18">
        <w:rPr>
          <w:rFonts w:ascii="Times New Roman" w:hAnsi="Times New Roman" w:cs="Times New Roman"/>
        </w:rPr>
        <w:lastRenderedPageBreak/>
        <w:t>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w:t>
      </w:r>
      <w:hyperlink r:id="rId46" w:anchor="dst2597" w:history="1">
        <w:r w:rsidRPr="00D82D18">
          <w:rPr>
            <w:rFonts w:ascii="Times New Roman" w:hAnsi="Times New Roman" w:cs="Times New Roman"/>
          </w:rPr>
          <w:t>частью 5</w:t>
        </w:r>
      </w:hyperlink>
      <w:r w:rsidRPr="00D82D18">
        <w:rPr>
          <w:rFonts w:ascii="Times New Roman" w:hAnsi="Times New Roman" w:cs="Times New Roman"/>
        </w:rPr>
        <w:t> настоящей статьи.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F54BEC" w:rsidRPr="00D82D18" w:rsidRDefault="00F54BEC" w:rsidP="00F54BEC">
      <w:pPr>
        <w:rPr>
          <w:rFonts w:ascii="Times New Roman" w:hAnsi="Times New Roman" w:cs="Times New Roman"/>
        </w:rPr>
      </w:pPr>
      <w:bookmarkStart w:id="162" w:name="dst2596"/>
      <w:bookmarkEnd w:id="162"/>
      <w:r w:rsidRPr="00D82D18">
        <w:rPr>
          <w:rFonts w:ascii="Times New Roman" w:hAnsi="Times New Roman" w:cs="Times New Roman"/>
        </w:rPr>
        <w:t>4. Документы (их копии или сведения, содержащиеся в них), указанные в </w:t>
      </w:r>
      <w:hyperlink r:id="rId47" w:anchor="dst2592" w:history="1">
        <w:r w:rsidRPr="00D82D18">
          <w:rPr>
            <w:rFonts w:ascii="Times New Roman" w:hAnsi="Times New Roman" w:cs="Times New Roman"/>
          </w:rPr>
          <w:t>пункте 1 части 3</w:t>
        </w:r>
      </w:hyperlink>
      <w:r w:rsidRPr="00D82D18">
        <w:rPr>
          <w:rFonts w:ascii="Times New Roman" w:hAnsi="Times New Roman" w:cs="Times New Roman"/>
        </w:rPr>
        <w:t> настоящей статьи, запрашиваются органами, указанными в </w:t>
      </w:r>
      <w:hyperlink r:id="rId48" w:anchor="dst2580" w:history="1">
        <w:r w:rsidRPr="00D82D18">
          <w:rPr>
            <w:rFonts w:ascii="Times New Roman" w:hAnsi="Times New Roman" w:cs="Times New Roman"/>
          </w:rPr>
          <w:t>абзаце первом части 1</w:t>
        </w:r>
      </w:hyperlink>
      <w:r w:rsidRPr="00D82D18">
        <w:rPr>
          <w:rFonts w:ascii="Times New Roman" w:hAnsi="Times New Roman" w:cs="Times New Roman"/>
        </w:rPr>
        <w:t>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уведомления о планируемом строительстве, если застройщик не представил указанные документы самостоятельно. По межведомственным запросам органов, указанных в </w:t>
      </w:r>
      <w:hyperlink r:id="rId49" w:anchor="dst2580" w:history="1">
        <w:r w:rsidRPr="00D82D18">
          <w:rPr>
            <w:rFonts w:ascii="Times New Roman" w:hAnsi="Times New Roman" w:cs="Times New Roman"/>
          </w:rPr>
          <w:t>абзаце первом части 1</w:t>
        </w:r>
      </w:hyperlink>
      <w:r w:rsidRPr="00D82D18">
        <w:rPr>
          <w:rFonts w:ascii="Times New Roman" w:hAnsi="Times New Roman" w:cs="Times New Roman"/>
        </w:rPr>
        <w:t> настоящей статьи, документы (их копии или сведения, содержащиеся в них), указанные в </w:t>
      </w:r>
      <w:hyperlink r:id="rId50" w:anchor="dst2592" w:history="1">
        <w:r w:rsidRPr="00D82D18">
          <w:rPr>
            <w:rFonts w:ascii="Times New Roman" w:hAnsi="Times New Roman" w:cs="Times New Roman"/>
          </w:rPr>
          <w:t>пункте 1 части 3</w:t>
        </w:r>
      </w:hyperlink>
      <w:r w:rsidRPr="00D82D18">
        <w:rPr>
          <w:rFonts w:ascii="Times New Roman" w:hAnsi="Times New Roman" w:cs="Times New Roman"/>
        </w:rPr>
        <w:t>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F54BEC" w:rsidRPr="00D82D18" w:rsidRDefault="00F54BEC" w:rsidP="00F54BEC">
      <w:pPr>
        <w:rPr>
          <w:rFonts w:ascii="Times New Roman" w:hAnsi="Times New Roman" w:cs="Times New Roman"/>
        </w:rPr>
      </w:pPr>
      <w:bookmarkStart w:id="163" w:name="dst2597"/>
      <w:bookmarkEnd w:id="163"/>
      <w:r w:rsidRPr="00D82D18">
        <w:rPr>
          <w:rFonts w:ascii="Times New Roman" w:hAnsi="Times New Roman" w:cs="Times New Roman"/>
        </w:rPr>
        <w:t>5. Застройщик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w:t>
      </w:r>
      <w:hyperlink r:id="rId51" w:anchor="dst0" w:history="1">
        <w:r w:rsidRPr="00D82D18">
          <w:rPr>
            <w:rFonts w:ascii="Times New Roman" w:hAnsi="Times New Roman" w:cs="Times New Roman"/>
          </w:rPr>
          <w:t>законом</w:t>
        </w:r>
      </w:hyperlink>
      <w:r w:rsidRPr="00D82D18">
        <w:rPr>
          <w:rFonts w:ascii="Times New Roman" w:hAnsi="Times New Roman" w:cs="Times New Roman"/>
        </w:rPr>
        <w:t> от 25 июня 2002 года N 73-ФЗ "Об объектах культурного наследия (памятниках истории и культуры) народов Российской Федерации" для данного исторического поселения. В этом случае в уведомлении о планируемом строительстве указывается на такое типовое архитектурное решение. Приложение описания внешнего облика объекта индивидуального жилищного строительства или садового дома к уведомлению о планируемом строительстве не требуется.</w:t>
      </w:r>
    </w:p>
    <w:p w:rsidR="00F54BEC" w:rsidRPr="00D82D18" w:rsidRDefault="00F54BEC" w:rsidP="00F54BEC">
      <w:pPr>
        <w:rPr>
          <w:rFonts w:ascii="Times New Roman" w:hAnsi="Times New Roman" w:cs="Times New Roman"/>
        </w:rPr>
      </w:pPr>
      <w:bookmarkStart w:id="164" w:name="dst2598"/>
      <w:bookmarkEnd w:id="164"/>
      <w:r w:rsidRPr="00D82D18">
        <w:rPr>
          <w:rFonts w:ascii="Times New Roman" w:hAnsi="Times New Roman" w:cs="Times New Roman"/>
        </w:rPr>
        <w:t>6. В случае отсутствия в уведомлении о планируемом строительстве сведений, предусмотренных </w:t>
      </w:r>
      <w:hyperlink r:id="rId52" w:anchor="dst2580" w:history="1">
        <w:r w:rsidRPr="00D82D18">
          <w:rPr>
            <w:rFonts w:ascii="Times New Roman" w:hAnsi="Times New Roman" w:cs="Times New Roman"/>
          </w:rPr>
          <w:t>частью 1</w:t>
        </w:r>
      </w:hyperlink>
      <w:r w:rsidRPr="00D82D18">
        <w:rPr>
          <w:rFonts w:ascii="Times New Roman" w:hAnsi="Times New Roman" w:cs="Times New Roman"/>
        </w:rPr>
        <w:t>настоящей статьи, или документов, предусмотренных </w:t>
      </w:r>
      <w:hyperlink r:id="rId53" w:anchor="dst2593" w:history="1">
        <w:r w:rsidRPr="00D82D18">
          <w:rPr>
            <w:rFonts w:ascii="Times New Roman" w:hAnsi="Times New Roman" w:cs="Times New Roman"/>
          </w:rPr>
          <w:t>пунктами 2</w:t>
        </w:r>
      </w:hyperlink>
      <w:r w:rsidRPr="00D82D18">
        <w:rPr>
          <w:rFonts w:ascii="Times New Roman" w:hAnsi="Times New Roman" w:cs="Times New Roman"/>
        </w:rPr>
        <w:t> - </w:t>
      </w:r>
      <w:hyperlink r:id="rId54" w:anchor="dst2595" w:history="1">
        <w:r w:rsidRPr="00D82D18">
          <w:rPr>
            <w:rFonts w:ascii="Times New Roman" w:hAnsi="Times New Roman" w:cs="Times New Roman"/>
          </w:rPr>
          <w:t>4 части 3</w:t>
        </w:r>
      </w:hyperlink>
      <w:r w:rsidRPr="00D82D18">
        <w:rPr>
          <w:rFonts w:ascii="Times New Roman" w:hAnsi="Times New Roman" w:cs="Times New Roman"/>
        </w:rPr>
        <w:t> настоящей статьи,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 планируемом строительстве возвращает застройщику данное уведомление и прилагаемые к нему документы без рассмотрения с указанием причин возврата. В этом случае уведомление о планируемом строительстве считается ненаправленным.</w:t>
      </w:r>
    </w:p>
    <w:p w:rsidR="00F54BEC" w:rsidRPr="00D82D18" w:rsidRDefault="00F54BEC" w:rsidP="00F54BEC">
      <w:pPr>
        <w:rPr>
          <w:rFonts w:ascii="Times New Roman" w:hAnsi="Times New Roman" w:cs="Times New Roman"/>
        </w:rPr>
      </w:pPr>
      <w:bookmarkStart w:id="165" w:name="dst2599"/>
      <w:bookmarkEnd w:id="165"/>
      <w:r w:rsidRPr="00D82D18">
        <w:rPr>
          <w:rFonts w:ascii="Times New Roman" w:hAnsi="Times New Roman" w:cs="Times New Roman"/>
        </w:rPr>
        <w:t>7.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 планируемом строительстве, за исключением случая, предусмотренного </w:t>
      </w:r>
      <w:hyperlink r:id="rId55" w:anchor="dst2602" w:history="1">
        <w:r w:rsidRPr="00D82D18">
          <w:rPr>
            <w:rFonts w:ascii="Times New Roman" w:hAnsi="Times New Roman" w:cs="Times New Roman"/>
          </w:rPr>
          <w:t>частью 8</w:t>
        </w:r>
      </w:hyperlink>
      <w:r w:rsidRPr="00D82D18">
        <w:rPr>
          <w:rFonts w:ascii="Times New Roman" w:hAnsi="Times New Roman" w:cs="Times New Roman"/>
        </w:rPr>
        <w:t> настоящей статьи:</w:t>
      </w:r>
    </w:p>
    <w:p w:rsidR="00F54BEC" w:rsidRPr="00D82D18" w:rsidRDefault="00F54BEC" w:rsidP="00F54BEC">
      <w:pPr>
        <w:rPr>
          <w:rFonts w:ascii="Times New Roman" w:hAnsi="Times New Roman" w:cs="Times New Roman"/>
        </w:rPr>
      </w:pPr>
      <w:bookmarkStart w:id="166" w:name="dst2600"/>
      <w:bookmarkEnd w:id="166"/>
      <w:r w:rsidRPr="00D82D18">
        <w:rPr>
          <w:rFonts w:ascii="Times New Roman" w:hAnsi="Times New Roman" w:cs="Times New Roman"/>
        </w:rPr>
        <w:lastRenderedPageBreak/>
        <w:t>1)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rsidR="00F54BEC" w:rsidRPr="00D82D18" w:rsidRDefault="00F54BEC" w:rsidP="00F54BEC">
      <w:pPr>
        <w:rPr>
          <w:rFonts w:ascii="Times New Roman" w:hAnsi="Times New Roman" w:cs="Times New Roman"/>
        </w:rPr>
      </w:pPr>
      <w:bookmarkStart w:id="167" w:name="dst2601"/>
      <w:bookmarkEnd w:id="167"/>
      <w:r w:rsidRPr="00D82D18">
        <w:rPr>
          <w:rFonts w:ascii="Times New Roman" w:hAnsi="Times New Roman" w:cs="Times New Roman"/>
        </w:rPr>
        <w:t>2) направляет застройщику способом, определенным им в уведомлении о 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w:t>
      </w:r>
      <w:hyperlink r:id="rId56" w:anchor="dst0" w:history="1">
        <w:r w:rsidRPr="00D82D18">
          <w:rPr>
            <w:rFonts w:ascii="Times New Roman" w:hAnsi="Times New Roman" w:cs="Times New Roman"/>
          </w:rPr>
          <w:t>Формы</w:t>
        </w:r>
      </w:hyperlink>
      <w:r w:rsidRPr="00D82D18">
        <w:rPr>
          <w:rFonts w:ascii="Times New Roman" w:hAnsi="Times New Roman" w:cs="Times New Roman"/>
        </w:rPr>
        <w:t>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54BEC" w:rsidRPr="00D82D18" w:rsidRDefault="00F54BEC" w:rsidP="00F54BEC">
      <w:pPr>
        <w:rPr>
          <w:rFonts w:ascii="Times New Roman" w:hAnsi="Times New Roman" w:cs="Times New Roman"/>
        </w:rPr>
      </w:pPr>
      <w:bookmarkStart w:id="168" w:name="dst2602"/>
      <w:bookmarkEnd w:id="168"/>
      <w:r w:rsidRPr="00D82D18">
        <w:rPr>
          <w:rFonts w:ascii="Times New Roman" w:hAnsi="Times New Roman" w:cs="Times New Roman"/>
        </w:rPr>
        <w:t>8.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w:t>
      </w:r>
    </w:p>
    <w:p w:rsidR="00F54BEC" w:rsidRPr="00D82D18" w:rsidRDefault="00F54BEC" w:rsidP="00F54BEC">
      <w:pPr>
        <w:rPr>
          <w:rFonts w:ascii="Times New Roman" w:hAnsi="Times New Roman" w:cs="Times New Roman"/>
        </w:rPr>
      </w:pPr>
      <w:bookmarkStart w:id="169" w:name="dst2603"/>
      <w:bookmarkEnd w:id="169"/>
      <w:r w:rsidRPr="00D82D18">
        <w:rPr>
          <w:rFonts w:ascii="Times New Roman" w:hAnsi="Times New Roman" w:cs="Times New Roman"/>
        </w:rPr>
        <w:t>1) в срок не более чем три рабочих дня со дня поступления этого уведомления при отсутствии оснований для его возврата, предусмотренных </w:t>
      </w:r>
      <w:hyperlink r:id="rId57" w:anchor="dst2598" w:history="1">
        <w:r w:rsidRPr="00D82D18">
          <w:rPr>
            <w:rFonts w:ascii="Times New Roman" w:hAnsi="Times New Roman" w:cs="Times New Roman"/>
          </w:rPr>
          <w:t>частью 6</w:t>
        </w:r>
      </w:hyperlink>
      <w:r w:rsidRPr="00D82D18">
        <w:rPr>
          <w:rFonts w:ascii="Times New Roman" w:hAnsi="Times New Roman" w:cs="Times New Roman"/>
        </w:rPr>
        <w:t> настоящей статьи,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указанное уведомление и приложенное к нему описание внешнего облика объекта индивидуального жилищного строительства или садового дома в орган исполнительной власти субъекта Российской Федерации, уполномоченный в области охраны объектов культурного наследия;</w:t>
      </w:r>
    </w:p>
    <w:p w:rsidR="00F54BEC" w:rsidRPr="00D82D18" w:rsidRDefault="00F54BEC" w:rsidP="00F54BEC">
      <w:pPr>
        <w:rPr>
          <w:rFonts w:ascii="Times New Roman" w:hAnsi="Times New Roman" w:cs="Times New Roman"/>
        </w:rPr>
      </w:pPr>
      <w:bookmarkStart w:id="170" w:name="dst2604"/>
      <w:bookmarkEnd w:id="170"/>
      <w:r w:rsidRPr="00D82D18">
        <w:rPr>
          <w:rFonts w:ascii="Times New Roman" w:hAnsi="Times New Roman" w:cs="Times New Roman"/>
        </w:rPr>
        <w:t xml:space="preserve">2) проводит проверку соответствия указанных в этом уведомлении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другими федеральными законами и действующим на дату поступления этого уведомления, а также допустимости размещения объекта индивидуального жилищного строительства или садового дома в </w:t>
      </w:r>
      <w:r w:rsidRPr="00D82D18">
        <w:rPr>
          <w:rFonts w:ascii="Times New Roman" w:hAnsi="Times New Roman" w:cs="Times New Roman"/>
        </w:rPr>
        <w:lastRenderedPageBreak/>
        <w:t>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w:t>
      </w:r>
    </w:p>
    <w:p w:rsidR="00F54BEC" w:rsidRPr="00D82D18" w:rsidRDefault="00F54BEC" w:rsidP="00F54BEC">
      <w:pPr>
        <w:rPr>
          <w:rFonts w:ascii="Times New Roman" w:hAnsi="Times New Roman" w:cs="Times New Roman"/>
        </w:rPr>
      </w:pPr>
      <w:bookmarkStart w:id="171" w:name="dst2605"/>
      <w:bookmarkEnd w:id="171"/>
      <w:r w:rsidRPr="00D82D18">
        <w:rPr>
          <w:rFonts w:ascii="Times New Roman" w:hAnsi="Times New Roman" w:cs="Times New Roman"/>
        </w:rPr>
        <w:t>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w:t>
      </w:r>
      <w:hyperlink r:id="rId58" w:anchor="dst2601" w:history="1">
        <w:r w:rsidRPr="00D82D18">
          <w:rPr>
            <w:rFonts w:ascii="Times New Roman" w:hAnsi="Times New Roman" w:cs="Times New Roman"/>
          </w:rPr>
          <w:t>пунктом 2 части 7</w:t>
        </w:r>
      </w:hyperlink>
      <w:r w:rsidRPr="00D82D18">
        <w:rPr>
          <w:rFonts w:ascii="Times New Roman" w:hAnsi="Times New Roman" w:cs="Times New Roman"/>
        </w:rPr>
        <w:t> настоящей статьи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F54BEC" w:rsidRPr="00D82D18" w:rsidRDefault="00F54BEC" w:rsidP="00F54BEC">
      <w:pPr>
        <w:rPr>
          <w:rFonts w:ascii="Times New Roman" w:hAnsi="Times New Roman" w:cs="Times New Roman"/>
        </w:rPr>
      </w:pPr>
      <w:bookmarkStart w:id="172" w:name="dst2606"/>
      <w:bookmarkEnd w:id="172"/>
      <w:r w:rsidRPr="00D82D18">
        <w:rPr>
          <w:rFonts w:ascii="Times New Roman" w:hAnsi="Times New Roman" w:cs="Times New Roman"/>
        </w:rPr>
        <w:t>9. Орган исполнительной власти субъекта Российской Федерации, уполномоченный в области охраны объектов культурного наследия, в течение десяти рабочих дней со дня поступления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уведомления о планируемом строительстве и предусмотренного </w:t>
      </w:r>
      <w:hyperlink r:id="rId59" w:anchor="dst2595" w:history="1">
        <w:r w:rsidRPr="00D82D18">
          <w:rPr>
            <w:rFonts w:ascii="Times New Roman" w:hAnsi="Times New Roman" w:cs="Times New Roman"/>
          </w:rPr>
          <w:t>пунктом 4 части 3</w:t>
        </w:r>
      </w:hyperlink>
      <w:r w:rsidRPr="00D82D18">
        <w:rPr>
          <w:rFonts w:ascii="Times New Roman" w:hAnsi="Times New Roman" w:cs="Times New Roman"/>
        </w:rPr>
        <w:t> настоящей статьи описания внешнего облика объекта индивидуального жилищного строительства или садового дома рассматривает указанное описание внешнего облика объекта индивидуального жилищного строительства или садового дома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ненаправления в указанный срок уведомления о несоответствии указанного описания внешнего облика объекта индивидуального жилищного строительства или садового дома указанным предмету охраны исторического поселения и требованиям к архитектурным решениям объектов капитального строительства указанное описание внешнего облика объекта индивидуального жилищного строительства или садового дома считается соответствующим таким предмету охраны исторического поселения и требованиям к архитектурным решениям объектов капитального строительства.</w:t>
      </w:r>
    </w:p>
    <w:p w:rsidR="00F54BEC" w:rsidRPr="00D82D18" w:rsidRDefault="00F54BEC" w:rsidP="00F54BEC">
      <w:pPr>
        <w:rPr>
          <w:rFonts w:ascii="Times New Roman" w:hAnsi="Times New Roman" w:cs="Times New Roman"/>
        </w:rPr>
      </w:pPr>
      <w:bookmarkStart w:id="173" w:name="dst2607"/>
      <w:bookmarkEnd w:id="173"/>
      <w:r w:rsidRPr="00D82D18">
        <w:rPr>
          <w:rFonts w:ascii="Times New Roman" w:hAnsi="Times New Roman" w:cs="Times New Roman"/>
        </w:rPr>
        <w:t>10.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направляется застройщику только в случае, если:</w:t>
      </w:r>
    </w:p>
    <w:p w:rsidR="00F54BEC" w:rsidRPr="00D82D18" w:rsidRDefault="00F54BEC" w:rsidP="00F54BEC">
      <w:pPr>
        <w:rPr>
          <w:rFonts w:ascii="Times New Roman" w:hAnsi="Times New Roman" w:cs="Times New Roman"/>
        </w:rPr>
      </w:pPr>
      <w:bookmarkStart w:id="174" w:name="dst2608"/>
      <w:bookmarkEnd w:id="174"/>
      <w:r w:rsidRPr="00D82D18">
        <w:rPr>
          <w:rFonts w:ascii="Times New Roman" w:hAnsi="Times New Roman" w:cs="Times New Roman"/>
        </w:rPr>
        <w:t>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другими федеральными законами и действующим на дату поступления уведомления о планируемом строительстве;</w:t>
      </w:r>
    </w:p>
    <w:p w:rsidR="00F54BEC" w:rsidRPr="00D82D18" w:rsidRDefault="00F54BEC" w:rsidP="00F54BEC">
      <w:pPr>
        <w:rPr>
          <w:rFonts w:ascii="Times New Roman" w:hAnsi="Times New Roman" w:cs="Times New Roman"/>
        </w:rPr>
      </w:pPr>
      <w:bookmarkStart w:id="175" w:name="dst2609"/>
      <w:bookmarkEnd w:id="175"/>
      <w:r w:rsidRPr="00D82D18">
        <w:rPr>
          <w:rFonts w:ascii="Times New Roman" w:hAnsi="Times New Roman" w:cs="Times New Roman"/>
        </w:rPr>
        <w:t xml:space="preserve">2)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w:t>
      </w:r>
      <w:r w:rsidRPr="00D82D18">
        <w:rPr>
          <w:rFonts w:ascii="Times New Roman" w:hAnsi="Times New Roman" w:cs="Times New Roman"/>
        </w:rPr>
        <w:lastRenderedPageBreak/>
        <w:t>строительстве;</w:t>
      </w:r>
    </w:p>
    <w:p w:rsidR="00F54BEC" w:rsidRPr="00D82D18" w:rsidRDefault="00F54BEC" w:rsidP="00F54BEC">
      <w:pPr>
        <w:rPr>
          <w:rFonts w:ascii="Times New Roman" w:hAnsi="Times New Roman" w:cs="Times New Roman"/>
        </w:rPr>
      </w:pPr>
      <w:bookmarkStart w:id="176" w:name="dst2610"/>
      <w:bookmarkEnd w:id="176"/>
      <w:r w:rsidRPr="00D82D18">
        <w:rPr>
          <w:rFonts w:ascii="Times New Roman" w:hAnsi="Times New Roman" w:cs="Times New Roman"/>
        </w:rPr>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rsidR="00F54BEC" w:rsidRPr="00D82D18" w:rsidRDefault="00F54BEC" w:rsidP="00F54BEC">
      <w:pPr>
        <w:rPr>
          <w:rFonts w:ascii="Times New Roman" w:hAnsi="Times New Roman" w:cs="Times New Roman"/>
        </w:rPr>
      </w:pPr>
      <w:bookmarkStart w:id="177" w:name="dst2611"/>
      <w:bookmarkEnd w:id="177"/>
      <w:r w:rsidRPr="00D82D18">
        <w:rPr>
          <w:rFonts w:ascii="Times New Roman" w:hAnsi="Times New Roman" w:cs="Times New Roman"/>
        </w:rPr>
        <w:t>4) в срок, указанный в </w:t>
      </w:r>
      <w:hyperlink r:id="rId60" w:anchor="dst2606" w:history="1">
        <w:r w:rsidRPr="00D82D18">
          <w:rPr>
            <w:rFonts w:ascii="Times New Roman" w:hAnsi="Times New Roman" w:cs="Times New Roman"/>
          </w:rPr>
          <w:t>части 9</w:t>
        </w:r>
      </w:hyperlink>
      <w:r w:rsidRPr="00D82D18">
        <w:rPr>
          <w:rFonts w:ascii="Times New Roman" w:hAnsi="Times New Roman" w:cs="Times New Roman"/>
        </w:rPr>
        <w:t> настоящей статьи,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F54BEC" w:rsidRPr="00D82D18" w:rsidRDefault="00F54BEC" w:rsidP="00F54BEC">
      <w:pPr>
        <w:rPr>
          <w:rFonts w:ascii="Times New Roman" w:hAnsi="Times New Roman" w:cs="Times New Roman"/>
        </w:rPr>
      </w:pPr>
      <w:bookmarkStart w:id="178" w:name="dst2612"/>
      <w:bookmarkEnd w:id="178"/>
      <w:r w:rsidRPr="00D82D18">
        <w:rPr>
          <w:rFonts w:ascii="Times New Roman" w:hAnsi="Times New Roman" w:cs="Times New Roman"/>
        </w:rPr>
        <w:t>11. В уведомлении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должны содержаться все основания направления застройщику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обязательных требований к параметрам объектов капитального строительства, которые установлены Градостроительным Кодексом, другими федеральными законами,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 указанные в уведомлении о планируемом строительстве, а также в случае недопустимости размещения объекта индивидуального жилищного строительства или садового дома на земельном участке - установленный вид разрешенного использования земельного участка, виды ограничений использования земельного участка, в связи с 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 подавшее или направившее уведомление о планируемом строительстве, не является застройщиком в связи с отсутствием у него прав на земельный участок. В случае направления застройщику такого уведомления по основанию, предусмотренному </w:t>
      </w:r>
      <w:hyperlink r:id="rId61" w:anchor="dst2611" w:history="1">
        <w:r w:rsidRPr="00D82D18">
          <w:rPr>
            <w:rFonts w:ascii="Times New Roman" w:hAnsi="Times New Roman" w:cs="Times New Roman"/>
          </w:rPr>
          <w:t>пунктом 4 части 10</w:t>
        </w:r>
      </w:hyperlink>
      <w:r w:rsidRPr="00D82D18">
        <w:rPr>
          <w:rFonts w:ascii="Times New Roman" w:hAnsi="Times New Roman" w:cs="Times New Roman"/>
        </w:rPr>
        <w:t> настоящей статьи,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F54BEC" w:rsidRPr="00D82D18" w:rsidRDefault="00F54BEC" w:rsidP="00F54BEC">
      <w:pPr>
        <w:rPr>
          <w:rFonts w:ascii="Times New Roman" w:hAnsi="Times New Roman" w:cs="Times New Roman"/>
        </w:rPr>
      </w:pPr>
      <w:bookmarkStart w:id="179" w:name="dst2613"/>
      <w:bookmarkEnd w:id="179"/>
      <w:r w:rsidRPr="00D82D18">
        <w:rPr>
          <w:rFonts w:ascii="Times New Roman" w:hAnsi="Times New Roman" w:cs="Times New Roman"/>
        </w:rPr>
        <w:t>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сроки, указанные в </w:t>
      </w:r>
      <w:hyperlink r:id="rId62" w:anchor="dst2599" w:history="1">
        <w:r w:rsidRPr="00D82D18">
          <w:rPr>
            <w:rFonts w:ascii="Times New Roman" w:hAnsi="Times New Roman" w:cs="Times New Roman"/>
          </w:rPr>
          <w:t>части 7</w:t>
        </w:r>
      </w:hyperlink>
      <w:r w:rsidRPr="00D82D18">
        <w:rPr>
          <w:rFonts w:ascii="Times New Roman" w:hAnsi="Times New Roman" w:cs="Times New Roman"/>
        </w:rPr>
        <w:t> или </w:t>
      </w:r>
      <w:hyperlink r:id="rId63" w:anchor="dst2605" w:history="1">
        <w:r w:rsidRPr="00D82D18">
          <w:rPr>
            <w:rFonts w:ascii="Times New Roman" w:hAnsi="Times New Roman" w:cs="Times New Roman"/>
          </w:rPr>
          <w:t>пункте 3 части 8</w:t>
        </w:r>
      </w:hyperlink>
      <w:r w:rsidRPr="00D82D18">
        <w:rPr>
          <w:rFonts w:ascii="Times New Roman" w:hAnsi="Times New Roman" w:cs="Times New Roman"/>
        </w:rPr>
        <w:t> настоящей статьи, также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F54BEC" w:rsidRPr="00D82D18" w:rsidRDefault="00F54BEC" w:rsidP="00F54BEC">
      <w:pPr>
        <w:rPr>
          <w:rFonts w:ascii="Times New Roman" w:hAnsi="Times New Roman" w:cs="Times New Roman"/>
        </w:rPr>
      </w:pPr>
      <w:bookmarkStart w:id="180" w:name="dst2614"/>
      <w:bookmarkEnd w:id="180"/>
      <w:r w:rsidRPr="00D82D18">
        <w:rPr>
          <w:rFonts w:ascii="Times New Roman" w:hAnsi="Times New Roman" w:cs="Times New Roman"/>
        </w:rPr>
        <w:t>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указанного уведомления по основанию, предусмотренному </w:t>
      </w:r>
      <w:hyperlink r:id="rId64" w:anchor="dst2608" w:history="1">
        <w:r w:rsidRPr="00D82D18">
          <w:rPr>
            <w:rFonts w:ascii="Times New Roman" w:hAnsi="Times New Roman" w:cs="Times New Roman"/>
          </w:rPr>
          <w:t>пунктом 1 части 10</w:t>
        </w:r>
      </w:hyperlink>
      <w:r w:rsidRPr="00D82D18">
        <w:rPr>
          <w:rFonts w:ascii="Times New Roman" w:hAnsi="Times New Roman" w:cs="Times New Roman"/>
        </w:rPr>
        <w:t> настоящей статьи;</w:t>
      </w:r>
    </w:p>
    <w:p w:rsidR="00F54BEC" w:rsidRPr="00D82D18" w:rsidRDefault="00F54BEC" w:rsidP="00F54BEC">
      <w:pPr>
        <w:rPr>
          <w:rFonts w:ascii="Times New Roman" w:hAnsi="Times New Roman" w:cs="Times New Roman"/>
        </w:rPr>
      </w:pPr>
      <w:bookmarkStart w:id="181" w:name="dst2615"/>
      <w:bookmarkEnd w:id="181"/>
      <w:r w:rsidRPr="00D82D18">
        <w:rPr>
          <w:rFonts w:ascii="Times New Roman" w:hAnsi="Times New Roman" w:cs="Times New Roman"/>
        </w:rPr>
        <w:t xml:space="preserve">2)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w:t>
      </w:r>
      <w:r w:rsidRPr="00D82D18">
        <w:rPr>
          <w:rFonts w:ascii="Times New Roman" w:hAnsi="Times New Roman" w:cs="Times New Roman"/>
        </w:rPr>
        <w:lastRenderedPageBreak/>
        <w:t>муниципальный земельный контроль, в случае направления указанного уведомления по основанию, предусмотренному </w:t>
      </w:r>
      <w:hyperlink r:id="rId65" w:anchor="dst2609" w:history="1">
        <w:r w:rsidRPr="00D82D18">
          <w:rPr>
            <w:rFonts w:ascii="Times New Roman" w:hAnsi="Times New Roman" w:cs="Times New Roman"/>
          </w:rPr>
          <w:t>пунктом 2</w:t>
        </w:r>
      </w:hyperlink>
      <w:r w:rsidRPr="00D82D18">
        <w:rPr>
          <w:rFonts w:ascii="Times New Roman" w:hAnsi="Times New Roman" w:cs="Times New Roman"/>
        </w:rPr>
        <w:t> или </w:t>
      </w:r>
      <w:hyperlink r:id="rId66" w:anchor="dst2610" w:history="1">
        <w:r w:rsidRPr="00D82D18">
          <w:rPr>
            <w:rFonts w:ascii="Times New Roman" w:hAnsi="Times New Roman" w:cs="Times New Roman"/>
          </w:rPr>
          <w:t>3 части 10</w:t>
        </w:r>
      </w:hyperlink>
      <w:r w:rsidRPr="00D82D18">
        <w:rPr>
          <w:rFonts w:ascii="Times New Roman" w:hAnsi="Times New Roman" w:cs="Times New Roman"/>
        </w:rPr>
        <w:t> настоящей статьи;</w:t>
      </w:r>
    </w:p>
    <w:p w:rsidR="00F54BEC" w:rsidRPr="00D82D18" w:rsidRDefault="00F54BEC" w:rsidP="00F54BEC">
      <w:pPr>
        <w:rPr>
          <w:rFonts w:ascii="Times New Roman" w:hAnsi="Times New Roman" w:cs="Times New Roman"/>
        </w:rPr>
      </w:pPr>
      <w:bookmarkStart w:id="182" w:name="dst2616"/>
      <w:bookmarkEnd w:id="182"/>
      <w:r w:rsidRPr="00D82D18">
        <w:rPr>
          <w:rFonts w:ascii="Times New Roman" w:hAnsi="Times New Roman" w:cs="Times New Roman"/>
        </w:rPr>
        <w:t>3) в орган исполнительной власти субъекта Российской Федерации, уполномоченный в области охраны объектов культурного наследия, в случае направления указанного уведомления по основанию, предусмотренному </w:t>
      </w:r>
      <w:hyperlink r:id="rId67" w:anchor="dst2611" w:history="1">
        <w:r w:rsidRPr="00D82D18">
          <w:rPr>
            <w:rFonts w:ascii="Times New Roman" w:hAnsi="Times New Roman" w:cs="Times New Roman"/>
          </w:rPr>
          <w:t>пунктом 4 части 10</w:t>
        </w:r>
      </w:hyperlink>
      <w:r w:rsidRPr="00D82D18">
        <w:rPr>
          <w:rFonts w:ascii="Times New Roman" w:hAnsi="Times New Roman" w:cs="Times New Roman"/>
        </w:rPr>
        <w:t> настоящей статьи.</w:t>
      </w:r>
    </w:p>
    <w:p w:rsidR="00F54BEC" w:rsidRPr="00D82D18" w:rsidRDefault="00F54BEC" w:rsidP="00F54BEC">
      <w:pPr>
        <w:rPr>
          <w:rFonts w:ascii="Times New Roman" w:hAnsi="Times New Roman" w:cs="Times New Roman"/>
        </w:rPr>
      </w:pPr>
      <w:bookmarkStart w:id="183" w:name="dst2617"/>
      <w:bookmarkEnd w:id="183"/>
      <w:r w:rsidRPr="00D82D18">
        <w:rPr>
          <w:rFonts w:ascii="Times New Roman" w:hAnsi="Times New Roman" w:cs="Times New Roman"/>
        </w:rPr>
        <w:t>13. Получение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ненаправление указанными органами в срок, предусмотренный </w:t>
      </w:r>
      <w:hyperlink r:id="rId68" w:anchor="dst2599" w:history="1">
        <w:r w:rsidRPr="00D82D18">
          <w:rPr>
            <w:rFonts w:ascii="Times New Roman" w:hAnsi="Times New Roman" w:cs="Times New Roman"/>
          </w:rPr>
          <w:t>частью 7</w:t>
        </w:r>
      </w:hyperlink>
      <w:r w:rsidRPr="00D82D18">
        <w:rPr>
          <w:rFonts w:ascii="Times New Roman" w:hAnsi="Times New Roman" w:cs="Times New Roman"/>
        </w:rPr>
        <w:t> или </w:t>
      </w:r>
      <w:hyperlink r:id="rId69" w:anchor="dst2605" w:history="1">
        <w:r w:rsidRPr="00D82D18">
          <w:rPr>
            <w:rFonts w:ascii="Times New Roman" w:hAnsi="Times New Roman" w:cs="Times New Roman"/>
          </w:rPr>
          <w:t>пунктом 3 части 8</w:t>
        </w:r>
      </w:hyperlink>
      <w:r w:rsidRPr="00D82D18">
        <w:rPr>
          <w:rFonts w:ascii="Times New Roman" w:hAnsi="Times New Roman" w:cs="Times New Roman"/>
        </w:rPr>
        <w:t>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считается согласованием указанными органами строительства или реконструкции объекта индивидуального жилищного строительства или садового дома и дает право застройщику осуществлять строительство или реконструкцию объекта индивидуального жилищного строительства или садового дома в соответствии с параметрами, указанными в уведомлении о планируемом строительстве, в течение десяти лет со дня направления застройщиком такого уведомления о планируемом строительстве в соответствии с </w:t>
      </w:r>
      <w:hyperlink r:id="rId70" w:anchor="dst2580" w:history="1">
        <w:r w:rsidRPr="00D82D18">
          <w:rPr>
            <w:rFonts w:ascii="Times New Roman" w:hAnsi="Times New Roman" w:cs="Times New Roman"/>
          </w:rPr>
          <w:t>частью 1</w:t>
        </w:r>
      </w:hyperlink>
      <w:r w:rsidRPr="00D82D18">
        <w:rPr>
          <w:rFonts w:ascii="Times New Roman" w:hAnsi="Times New Roman" w:cs="Times New Roman"/>
        </w:rPr>
        <w:t> настоящей статьи. Данное право сохраняется при переходе прав на земельный участок и объект индивидуального жилищного строительства или садовый дом, за исключением случаев, предусмотренных </w:t>
      </w:r>
      <w:hyperlink r:id="rId71" w:anchor="dst331" w:history="1">
        <w:r w:rsidRPr="00D82D18">
          <w:rPr>
            <w:rFonts w:ascii="Times New Roman" w:hAnsi="Times New Roman" w:cs="Times New Roman"/>
          </w:rPr>
          <w:t>пунктами 1</w:t>
        </w:r>
      </w:hyperlink>
      <w:r w:rsidRPr="00D82D18">
        <w:rPr>
          <w:rFonts w:ascii="Times New Roman" w:hAnsi="Times New Roman" w:cs="Times New Roman"/>
        </w:rPr>
        <w:t> - </w:t>
      </w:r>
      <w:hyperlink r:id="rId72" w:anchor="dst333" w:history="1">
        <w:r w:rsidRPr="00D82D18">
          <w:rPr>
            <w:rFonts w:ascii="Times New Roman" w:hAnsi="Times New Roman" w:cs="Times New Roman"/>
          </w:rPr>
          <w:t>3 части 21.1 статьи 51</w:t>
        </w:r>
      </w:hyperlink>
      <w:r w:rsidRPr="00D82D18">
        <w:rPr>
          <w:rFonts w:ascii="Times New Roman" w:hAnsi="Times New Roman" w:cs="Times New Roman"/>
        </w:rPr>
        <w:t> Градостроительного Кодекса. При этом направление нового уведомления о планируемом строительстве не требуется.</w:t>
      </w:r>
    </w:p>
    <w:p w:rsidR="00F54BEC" w:rsidRPr="00D82D18" w:rsidRDefault="00F54BEC" w:rsidP="00F54BEC">
      <w:pPr>
        <w:rPr>
          <w:rFonts w:ascii="Times New Roman" w:hAnsi="Times New Roman" w:cs="Times New Roman"/>
        </w:rPr>
      </w:pPr>
      <w:bookmarkStart w:id="184" w:name="dst2618"/>
      <w:bookmarkEnd w:id="184"/>
      <w:r w:rsidRPr="00D82D18">
        <w:rPr>
          <w:rFonts w:ascii="Times New Roman" w:hAnsi="Times New Roman" w:cs="Times New Roman"/>
        </w:rPr>
        <w:t>14. 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или направляет способами, указанными в </w:t>
      </w:r>
      <w:hyperlink r:id="rId73" w:anchor="dst2580" w:history="1">
        <w:r w:rsidRPr="00D82D18">
          <w:rPr>
            <w:rFonts w:ascii="Times New Roman" w:hAnsi="Times New Roman" w:cs="Times New Roman"/>
          </w:rPr>
          <w:t>части 1</w:t>
        </w:r>
      </w:hyperlink>
      <w:r w:rsidRPr="00D82D18">
        <w:rPr>
          <w:rFonts w:ascii="Times New Roman" w:hAnsi="Times New Roman" w:cs="Times New Roman"/>
        </w:rPr>
        <w:t>настоящей статьи, уведомление об этом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с указанием изменяемых параметров. Рассмотрение указанного уведомления осуществляется в соответствии с </w:t>
      </w:r>
      <w:hyperlink r:id="rId74" w:anchor="dst2596" w:history="1">
        <w:r w:rsidRPr="00D82D18">
          <w:rPr>
            <w:rFonts w:ascii="Times New Roman" w:hAnsi="Times New Roman" w:cs="Times New Roman"/>
          </w:rPr>
          <w:t>частями 4</w:t>
        </w:r>
      </w:hyperlink>
      <w:r w:rsidRPr="00D82D18">
        <w:rPr>
          <w:rFonts w:ascii="Times New Roman" w:hAnsi="Times New Roman" w:cs="Times New Roman"/>
        </w:rPr>
        <w:t> - </w:t>
      </w:r>
      <w:hyperlink r:id="rId75" w:anchor="dst2617" w:history="1">
        <w:r w:rsidRPr="00D82D18">
          <w:rPr>
            <w:rFonts w:ascii="Times New Roman" w:hAnsi="Times New Roman" w:cs="Times New Roman"/>
          </w:rPr>
          <w:t>13</w:t>
        </w:r>
      </w:hyperlink>
      <w:r w:rsidRPr="00D82D18">
        <w:rPr>
          <w:rFonts w:ascii="Times New Roman" w:hAnsi="Times New Roman" w:cs="Times New Roman"/>
        </w:rPr>
        <w:t> настоящей статьи. </w:t>
      </w:r>
      <w:hyperlink r:id="rId76" w:anchor="dst100105" w:history="1">
        <w:r w:rsidRPr="00D82D18">
          <w:rPr>
            <w:rFonts w:ascii="Times New Roman" w:hAnsi="Times New Roman" w:cs="Times New Roman"/>
          </w:rPr>
          <w:t>Форма</w:t>
        </w:r>
      </w:hyperlink>
      <w:r w:rsidRPr="00D82D18">
        <w:rPr>
          <w:rFonts w:ascii="Times New Roman" w:hAnsi="Times New Roman" w:cs="Times New Roman"/>
        </w:rPr>
        <w:t> указанного уведомления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54BEC" w:rsidRPr="00D82D18" w:rsidRDefault="00F54BEC" w:rsidP="00F54BEC">
      <w:pPr>
        <w:rPr>
          <w:rFonts w:ascii="Times New Roman" w:hAnsi="Times New Roman" w:cs="Times New Roman"/>
        </w:rPr>
      </w:pPr>
      <w:bookmarkStart w:id="185" w:name="dst2619"/>
      <w:bookmarkEnd w:id="185"/>
      <w:r w:rsidRPr="00D82D18">
        <w:rPr>
          <w:rFonts w:ascii="Times New Roman" w:hAnsi="Times New Roman" w:cs="Times New Roman"/>
        </w:rPr>
        <w:t>15. В случае получения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ненаправления указанными органами в срок, предусмотренный </w:t>
      </w:r>
      <w:hyperlink r:id="rId77" w:anchor="dst2599" w:history="1">
        <w:r w:rsidRPr="00D82D18">
          <w:rPr>
            <w:rFonts w:ascii="Times New Roman" w:hAnsi="Times New Roman" w:cs="Times New Roman"/>
          </w:rPr>
          <w:t>частью 7</w:t>
        </w:r>
      </w:hyperlink>
      <w:r w:rsidRPr="00D82D18">
        <w:rPr>
          <w:rFonts w:ascii="Times New Roman" w:hAnsi="Times New Roman" w:cs="Times New Roman"/>
        </w:rPr>
        <w:t> или </w:t>
      </w:r>
      <w:hyperlink r:id="rId78" w:anchor="dst2605" w:history="1">
        <w:r w:rsidRPr="00D82D18">
          <w:rPr>
            <w:rFonts w:ascii="Times New Roman" w:hAnsi="Times New Roman" w:cs="Times New Roman"/>
          </w:rPr>
          <w:t>пунктом 3 части 8</w:t>
        </w:r>
      </w:hyperlink>
      <w:r w:rsidRPr="00D82D18">
        <w:rPr>
          <w:rFonts w:ascii="Times New Roman" w:hAnsi="Times New Roman" w:cs="Times New Roman"/>
        </w:rPr>
        <w:t xml:space="preserve">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убытки, причиненные застройщику сносом или приведением в соответствие с установленными требованиями объекта индивидуального жилищного строительства или садового дома, построенных или реконструированных в соответствии с параметрами, указанными в уведомлении о планируемом строительстве, в связи с признанием таких </w:t>
      </w:r>
      <w:r w:rsidRPr="00D82D18">
        <w:rPr>
          <w:rFonts w:ascii="Times New Roman" w:hAnsi="Times New Roman" w:cs="Times New Roman"/>
        </w:rPr>
        <w:lastRenderedPageBreak/>
        <w:t>объекта индивидуального жилищного строительства или садового дома самовольной постройкой вследствие несоответствия их параметров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другими федеральными законами, либо вследствие недопустимости размещения таких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 в полном объеме подлежат возмещению за счет соответственно казны Российской Федерации, казны субъекта Российской Федерации, казны муниципального образования при условии, что судом будет установлена вина должностного лица органа государственной власти или органа местного самоуправления, направившего застройщику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не исполнившего обязанности по направлению в срок, предусмотренный </w:t>
      </w:r>
      <w:hyperlink r:id="rId79" w:anchor="dst2599" w:history="1">
        <w:r w:rsidRPr="00D82D18">
          <w:rPr>
            <w:rFonts w:ascii="Times New Roman" w:hAnsi="Times New Roman" w:cs="Times New Roman"/>
          </w:rPr>
          <w:t>частью 7</w:t>
        </w:r>
      </w:hyperlink>
      <w:r w:rsidRPr="00D82D18">
        <w:rPr>
          <w:rFonts w:ascii="Times New Roman" w:hAnsi="Times New Roman" w:cs="Times New Roman"/>
        </w:rPr>
        <w:t> или </w:t>
      </w:r>
      <w:hyperlink r:id="rId80" w:anchor="dst2605" w:history="1">
        <w:r w:rsidRPr="00D82D18">
          <w:rPr>
            <w:rFonts w:ascii="Times New Roman" w:hAnsi="Times New Roman" w:cs="Times New Roman"/>
          </w:rPr>
          <w:t>пунктом 3 части 8</w:t>
        </w:r>
      </w:hyperlink>
      <w:r w:rsidRPr="00D82D18">
        <w:rPr>
          <w:rFonts w:ascii="Times New Roman" w:hAnsi="Times New Roman" w:cs="Times New Roman"/>
        </w:rPr>
        <w:t>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F54BEC" w:rsidRPr="00D82D18" w:rsidRDefault="00F54BEC" w:rsidP="00F54BEC">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86" w:name="_Toc532399926"/>
      <w:bookmarkStart w:id="187" w:name="_Toc25928595"/>
      <w:bookmarkStart w:id="188" w:name="_Toc387084745"/>
      <w:r w:rsidRPr="00D82D18">
        <w:rPr>
          <w:rFonts w:ascii="Times New Roman" w:eastAsiaTheme="majorEastAsia" w:hAnsi="Times New Roman" w:cs="Times New Roman"/>
          <w:color w:val="auto"/>
          <w:lang w:eastAsia="en-US"/>
        </w:rPr>
        <w:t>Статья 29.2. Строительный контроль</w:t>
      </w:r>
      <w:bookmarkEnd w:id="186"/>
      <w:bookmarkEnd w:id="187"/>
    </w:p>
    <w:p w:rsidR="00F54BEC" w:rsidRPr="00D82D18" w:rsidRDefault="00F54BEC" w:rsidP="00F54BEC">
      <w:pPr>
        <w:rPr>
          <w:rFonts w:ascii="Times New Roman" w:hAnsi="Times New Roman" w:cs="Times New Roman"/>
        </w:rPr>
      </w:pPr>
      <w:r w:rsidRPr="00D82D18">
        <w:rPr>
          <w:rFonts w:ascii="Times New Roman" w:hAnsi="Times New Roman" w:cs="Times New Roman"/>
        </w:rPr>
        <w:t>1. 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 требованиям технических регламентов, результатам инженерных изысканий,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а также разрешенному использованию земельного участка и ограничениям, установленным в соответствии с земельным и иным законодательством Российской Федерации.</w:t>
      </w:r>
    </w:p>
    <w:p w:rsidR="00F54BEC" w:rsidRPr="00D82D18" w:rsidRDefault="00F54BEC" w:rsidP="00F54BEC">
      <w:pPr>
        <w:rPr>
          <w:rFonts w:ascii="Times New Roman" w:hAnsi="Times New Roman" w:cs="Times New Roman"/>
        </w:rPr>
      </w:pPr>
      <w:r w:rsidRPr="00D82D18">
        <w:rPr>
          <w:rFonts w:ascii="Times New Roman" w:hAnsi="Times New Roman" w:cs="Times New Roman"/>
        </w:rPr>
        <w:t>2. Строительный контроль проводится лицом, осуществляющим строительство в соответствии со статьей 53 Градостроительного Кодекса РФ.</w:t>
      </w:r>
    </w:p>
    <w:p w:rsidR="00F54BEC" w:rsidRPr="00D82D18" w:rsidRDefault="00F54BEC" w:rsidP="00F54BEC">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89" w:name="_Toc532399927"/>
      <w:bookmarkStart w:id="190" w:name="_Toc25928596"/>
      <w:r w:rsidRPr="00D82D18">
        <w:rPr>
          <w:rFonts w:ascii="Times New Roman" w:eastAsiaTheme="majorEastAsia" w:hAnsi="Times New Roman" w:cs="Times New Roman"/>
          <w:color w:val="auto"/>
          <w:lang w:eastAsia="en-US"/>
        </w:rPr>
        <w:t>Статья 29.3. Государственный строительный надзор.</w:t>
      </w:r>
      <w:bookmarkEnd w:id="189"/>
      <w:bookmarkEnd w:id="190"/>
    </w:p>
    <w:p w:rsidR="00F54BEC" w:rsidRPr="00D82D18" w:rsidRDefault="00F54BEC" w:rsidP="00F54BEC">
      <w:pPr>
        <w:rPr>
          <w:rFonts w:ascii="Times New Roman" w:hAnsi="Times New Roman" w:cs="Times New Roman"/>
        </w:rPr>
      </w:pPr>
      <w:r w:rsidRPr="00D82D18">
        <w:rPr>
          <w:rFonts w:ascii="Times New Roman" w:hAnsi="Times New Roman" w:cs="Times New Roman"/>
        </w:rPr>
        <w:t>1. Государственный строительный надзор осуществляется при:</w:t>
      </w:r>
    </w:p>
    <w:p w:rsidR="00F54BEC" w:rsidRPr="00D82D18" w:rsidRDefault="00F54BEC" w:rsidP="00F54BEC">
      <w:pPr>
        <w:rPr>
          <w:rFonts w:ascii="Times New Roman" w:hAnsi="Times New Roman" w:cs="Times New Roman"/>
        </w:rPr>
      </w:pPr>
      <w:r w:rsidRPr="00D82D18">
        <w:rPr>
          <w:rFonts w:ascii="Times New Roman" w:hAnsi="Times New Roman" w:cs="Times New Roman"/>
        </w:rPr>
        <w:t xml:space="preserve">1) строительстве объектов капитального строительства, проектная документация которых подлежит экспертизе в соответствии со </w:t>
      </w:r>
      <w:hyperlink w:anchor="Par2608" w:tooltip="Статья 49. Экспертиза проектной документации и результатов инженерных изысканий, государственная экологическая экспертиза проектной документации объектов, строительство, реконструкцию которых предполагается осуществлять в исключительной экономической зоне Росс" w:history="1">
        <w:r w:rsidRPr="00D82D18">
          <w:rPr>
            <w:rFonts w:ascii="Times New Roman" w:hAnsi="Times New Roman" w:cs="Times New Roman"/>
          </w:rPr>
          <w:t>статьей 49</w:t>
        </w:r>
      </w:hyperlink>
      <w:r w:rsidRPr="00D82D18">
        <w:rPr>
          <w:rFonts w:ascii="Times New Roman" w:hAnsi="Times New Roman" w:cs="Times New Roman"/>
        </w:rPr>
        <w:t xml:space="preserve"> Градостроительного Кодекса;</w:t>
      </w:r>
    </w:p>
    <w:p w:rsidR="00F54BEC" w:rsidRPr="00D82D18" w:rsidRDefault="00F54BEC" w:rsidP="00F54BEC">
      <w:pPr>
        <w:rPr>
          <w:rFonts w:ascii="Times New Roman" w:hAnsi="Times New Roman" w:cs="Times New Roman"/>
        </w:rPr>
      </w:pPr>
      <w:r w:rsidRPr="00D82D18">
        <w:rPr>
          <w:rFonts w:ascii="Times New Roman" w:hAnsi="Times New Roman" w:cs="Times New Roman"/>
        </w:rPr>
        <w:t xml:space="preserve">2) реконструкции объектов капитального строительства, в том числе при проведении работ по сохранению объектов культурного наследия, затрагивающих конструктивные и другие характеристики надежности и безопасности таких объектов, если проектная документация на осуществление реконструкции объектов капитального строительства, в том числе указанных работ по сохранению объектов культурного наследия, подлежит экспертизе в соответствии со </w:t>
      </w:r>
      <w:hyperlink w:anchor="Par2608" w:tooltip="Статья 49. Экспертиза проектной документации и результатов инженерных изысканий, государственная экологическая экспертиза проектной документации объектов, строительство, реконструкцию которых предполагается осуществлять в исключительной экономической зоне Росс" w:history="1">
        <w:r w:rsidRPr="00D82D18">
          <w:rPr>
            <w:rFonts w:ascii="Times New Roman" w:hAnsi="Times New Roman" w:cs="Times New Roman"/>
          </w:rPr>
          <w:t>статьей 49</w:t>
        </w:r>
      </w:hyperlink>
      <w:r w:rsidRPr="00D82D18">
        <w:rPr>
          <w:rFonts w:ascii="Times New Roman" w:hAnsi="Times New Roman" w:cs="Times New Roman"/>
        </w:rPr>
        <w:t xml:space="preserve"> Градостроительного Кодекса.</w:t>
      </w:r>
    </w:p>
    <w:p w:rsidR="00F54BEC" w:rsidRPr="00D82D18" w:rsidRDefault="00F54BEC" w:rsidP="00F54BEC">
      <w:pPr>
        <w:rPr>
          <w:rFonts w:ascii="Times New Roman" w:hAnsi="Times New Roman" w:cs="Times New Roman"/>
        </w:rPr>
      </w:pPr>
      <w:r w:rsidRPr="00D82D18">
        <w:rPr>
          <w:rFonts w:ascii="Times New Roman" w:hAnsi="Times New Roman" w:cs="Times New Roman"/>
        </w:rPr>
        <w:t>2. Государственный строительный надзор осуществляется в соответствии с положениями статьи 54 Градостроительного Кодекса РФ.</w:t>
      </w:r>
    </w:p>
    <w:p w:rsidR="00F54BEC" w:rsidRPr="00D82D18" w:rsidRDefault="00F54BEC" w:rsidP="00F54BEC">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91" w:name="_Toc25928597"/>
      <w:r w:rsidRPr="00D82D18">
        <w:rPr>
          <w:rFonts w:ascii="Times New Roman" w:eastAsiaTheme="majorEastAsia" w:hAnsi="Times New Roman" w:cs="Times New Roman"/>
          <w:color w:val="auto"/>
          <w:lang w:eastAsia="en-US"/>
        </w:rPr>
        <w:lastRenderedPageBreak/>
        <w:t>Статья 29.4. Строительство, возведение строений, сооружений в случаях, когда законодательством о градостроительной деятельности не предусмотрена выдача разрешений на строительство</w:t>
      </w:r>
      <w:bookmarkEnd w:id="188"/>
      <w:bookmarkEnd w:id="191"/>
    </w:p>
    <w:p w:rsidR="00F54BEC" w:rsidRPr="00D82D18" w:rsidRDefault="00F54BEC" w:rsidP="00F54BEC">
      <w:pPr>
        <w:rPr>
          <w:rFonts w:ascii="Times New Roman" w:hAnsi="Times New Roman" w:cs="Times New Roman"/>
        </w:rPr>
      </w:pPr>
      <w:r w:rsidRPr="00D82D18">
        <w:rPr>
          <w:rFonts w:ascii="Times New Roman" w:hAnsi="Times New Roman" w:cs="Times New Roman"/>
        </w:rPr>
        <w:t>1. Лица, в случае строительства объектов, для строительства и возведения которых не требуется выдача разрешения на строительство:</w:t>
      </w:r>
    </w:p>
    <w:p w:rsidR="00F54BEC" w:rsidRPr="00D82D18" w:rsidRDefault="00F54BEC" w:rsidP="00F54BEC">
      <w:pPr>
        <w:rPr>
          <w:rFonts w:ascii="Times New Roman" w:hAnsi="Times New Roman" w:cs="Times New Roman"/>
        </w:rPr>
      </w:pPr>
      <w:r w:rsidRPr="00D82D18">
        <w:rPr>
          <w:rFonts w:ascii="Times New Roman" w:hAnsi="Times New Roman" w:cs="Times New Roman"/>
        </w:rPr>
        <w:t>1) обязаны соблюдать:</w:t>
      </w:r>
    </w:p>
    <w:p w:rsidR="00F54BEC" w:rsidRPr="00D82D18" w:rsidRDefault="00F54BEC" w:rsidP="00F54BEC">
      <w:pPr>
        <w:rPr>
          <w:rFonts w:ascii="Times New Roman" w:hAnsi="Times New Roman" w:cs="Times New Roman"/>
        </w:rPr>
      </w:pPr>
      <w:r w:rsidRPr="00D82D18">
        <w:rPr>
          <w:rFonts w:ascii="Times New Roman" w:hAnsi="Times New Roman" w:cs="Times New Roman"/>
        </w:rPr>
        <w:t>а) требования градостроительного законодательства, включая требования градостроительных регламентов, требования градостроительных планов земельных участков, в том числе, определяющих минимальные расстояния между зданиями, строениями, сооружениями, иные требования;</w:t>
      </w:r>
    </w:p>
    <w:p w:rsidR="00F54BEC" w:rsidRPr="00D82D18" w:rsidRDefault="00F54BEC" w:rsidP="00F54BEC">
      <w:pPr>
        <w:rPr>
          <w:rFonts w:ascii="Times New Roman" w:hAnsi="Times New Roman" w:cs="Times New Roman"/>
        </w:rPr>
      </w:pPr>
      <w:r w:rsidRPr="00D82D18">
        <w:rPr>
          <w:rFonts w:ascii="Times New Roman" w:hAnsi="Times New Roman" w:cs="Times New Roman"/>
        </w:rPr>
        <w:t>б) требования технических регламентов, в том числе о соблюдении противопожарных требований, требований обеспечения конструктивной надежности и безопасности зданий, строений, сооружений и их частей;</w:t>
      </w:r>
    </w:p>
    <w:p w:rsidR="00F54BEC" w:rsidRPr="00D82D18" w:rsidRDefault="00F54BEC" w:rsidP="00F54BEC">
      <w:pPr>
        <w:rPr>
          <w:rFonts w:ascii="Times New Roman" w:hAnsi="Times New Roman" w:cs="Times New Roman"/>
        </w:rPr>
      </w:pPr>
      <w:r w:rsidRPr="00D82D18">
        <w:rPr>
          <w:rFonts w:ascii="Times New Roman" w:hAnsi="Times New Roman" w:cs="Times New Roman"/>
        </w:rPr>
        <w:t xml:space="preserve">2) при установке киосков, торговых павильонов или иных объектов эскизный проект объекта и проект благоустройства прилегающей территории согласовать с органом уполномоченным в области архитектуры и градостроительства на территории </w:t>
      </w:r>
      <w:r w:rsidR="007E7AF3" w:rsidRPr="00D82D18">
        <w:rPr>
          <w:rFonts w:ascii="Times New Roman" w:hAnsi="Times New Roman" w:cs="Times New Roman"/>
        </w:rPr>
        <w:t>Песчаного</w:t>
      </w:r>
      <w:r w:rsidRPr="00D82D18">
        <w:rPr>
          <w:rFonts w:ascii="Times New Roman" w:hAnsi="Times New Roman" w:cs="Times New Roman"/>
        </w:rPr>
        <w:t xml:space="preserve">  сельского поселения;</w:t>
      </w:r>
    </w:p>
    <w:p w:rsidR="00F54BEC" w:rsidRPr="00D82D18" w:rsidRDefault="00F54BEC" w:rsidP="00F54BEC">
      <w:pPr>
        <w:rPr>
          <w:rFonts w:ascii="Times New Roman" w:hAnsi="Times New Roman" w:cs="Times New Roman"/>
        </w:rPr>
      </w:pPr>
      <w:r w:rsidRPr="00D82D18">
        <w:rPr>
          <w:rFonts w:ascii="Times New Roman" w:hAnsi="Times New Roman" w:cs="Times New Roman"/>
        </w:rPr>
        <w:t>3) несут ответственность за несоблюдение указанных в пункте 1 настоящей части настоящей статьи требований.</w:t>
      </w:r>
    </w:p>
    <w:p w:rsidR="00F54BEC" w:rsidRPr="00D82D18" w:rsidRDefault="00F54BEC" w:rsidP="00F54BEC">
      <w:pPr>
        <w:rPr>
          <w:rFonts w:ascii="Times New Roman" w:hAnsi="Times New Roman" w:cs="Times New Roman"/>
        </w:rPr>
      </w:pPr>
      <w:r w:rsidRPr="00D82D18">
        <w:rPr>
          <w:rFonts w:ascii="Times New Roman" w:hAnsi="Times New Roman" w:cs="Times New Roman"/>
        </w:rPr>
        <w:t>2. К зданиям, строениям, сооружениям, строительство, возведение которых не требует выдачи разрешений на строительство, созданным с существенными нарушений требований, установленных пунктом 1 части 1 настоящей статьи, применяются положения статьи 222 Гражданского кодекса РФ о последствиях самовольного строительства.</w:t>
      </w:r>
    </w:p>
    <w:p w:rsidR="008541C4" w:rsidRPr="00D82D18" w:rsidRDefault="00075BA8" w:rsidP="00B83AF1">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92" w:name="_Toc25928598"/>
      <w:r w:rsidRPr="00D82D18">
        <w:rPr>
          <w:rFonts w:ascii="Times New Roman" w:eastAsiaTheme="majorEastAsia" w:hAnsi="Times New Roman" w:cs="Times New Roman"/>
          <w:color w:val="auto"/>
          <w:lang w:eastAsia="en-US"/>
        </w:rPr>
        <w:t xml:space="preserve">Статья 30. </w:t>
      </w:r>
      <w:r w:rsidR="0071791C" w:rsidRPr="00D82D18">
        <w:rPr>
          <w:rFonts w:ascii="Times New Roman" w:eastAsiaTheme="majorEastAsia" w:hAnsi="Times New Roman" w:cs="Times New Roman"/>
          <w:color w:val="auto"/>
          <w:lang w:eastAsia="en-US"/>
        </w:rPr>
        <w:t>Выдача разрешения на ввод</w:t>
      </w:r>
      <w:r w:rsidR="00B83AF1" w:rsidRPr="00D82D18">
        <w:rPr>
          <w:rFonts w:ascii="Times New Roman" w:eastAsiaTheme="majorEastAsia" w:hAnsi="Times New Roman" w:cs="Times New Roman"/>
          <w:color w:val="auto"/>
          <w:lang w:eastAsia="en-US"/>
        </w:rPr>
        <w:t xml:space="preserve"> </w:t>
      </w:r>
      <w:r w:rsidR="008541C4" w:rsidRPr="00D82D18">
        <w:rPr>
          <w:rFonts w:ascii="Times New Roman" w:eastAsiaTheme="majorEastAsia" w:hAnsi="Times New Roman" w:cs="Times New Roman"/>
          <w:color w:val="auto"/>
          <w:lang w:eastAsia="en-US"/>
        </w:rPr>
        <w:t>объекта в эксплуатацию</w:t>
      </w:r>
      <w:bookmarkEnd w:id="192"/>
    </w:p>
    <w:p w:rsidR="001237D7" w:rsidRPr="00D82D18" w:rsidRDefault="001237D7" w:rsidP="001237D7">
      <w:pPr>
        <w:rPr>
          <w:rFonts w:ascii="Times New Roman" w:hAnsi="Times New Roman" w:cs="Times New Roman"/>
        </w:rPr>
      </w:pPr>
      <w:r w:rsidRPr="00D82D18">
        <w:rPr>
          <w:rFonts w:ascii="Times New Roman" w:hAnsi="Times New Roman" w:cs="Times New Roman"/>
        </w:rPr>
        <w:t>1.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p>
    <w:p w:rsidR="001237D7" w:rsidRPr="00D82D18" w:rsidRDefault="001237D7" w:rsidP="001237D7">
      <w:pPr>
        <w:rPr>
          <w:rFonts w:ascii="Times New Roman" w:hAnsi="Times New Roman" w:cs="Times New Roman"/>
        </w:rPr>
      </w:pPr>
      <w:r w:rsidRPr="00D82D18">
        <w:rPr>
          <w:rFonts w:ascii="Times New Roman" w:hAnsi="Times New Roman" w:cs="Times New Roman"/>
        </w:rPr>
        <w:t>Порядок выдачи разрешения на ввод объекта в эксплуатацию устанавливается статьей 55 Градостроительного Кодекса РФ.</w:t>
      </w:r>
    </w:p>
    <w:p w:rsidR="001237D7" w:rsidRPr="00D82D18" w:rsidRDefault="001237D7" w:rsidP="001237D7">
      <w:pPr>
        <w:rPr>
          <w:rFonts w:ascii="Times New Roman" w:hAnsi="Times New Roman" w:cs="Times New Roman"/>
        </w:rPr>
      </w:pPr>
      <w:r w:rsidRPr="00D82D18">
        <w:rPr>
          <w:rFonts w:ascii="Times New Roman" w:hAnsi="Times New Roman" w:cs="Times New Roman"/>
        </w:rPr>
        <w:t>В соответствии с Федеральным законом от 29 декабря 2004 года                № 191-ФЗ (в редакции Федерального закона от 28 февраля 2015 года № 20-ФЗ)              до 1 марта 2018 года не требуется получение разрешения на ввод объекта индивидуального жилищного строительства в эксплуатацию, а также представление данного разрешения для осуществления технического учета (инвентаризации) такого объекта, в том числе для оформления и выдачи технического паспорта такого объекта.</w:t>
      </w:r>
    </w:p>
    <w:p w:rsidR="001237D7" w:rsidRPr="00D82D18" w:rsidRDefault="001237D7" w:rsidP="001237D7">
      <w:pPr>
        <w:rPr>
          <w:rFonts w:ascii="Times New Roman" w:hAnsi="Times New Roman" w:cs="Times New Roman"/>
        </w:rPr>
      </w:pPr>
      <w:r w:rsidRPr="00D82D18">
        <w:rPr>
          <w:rFonts w:ascii="Times New Roman" w:hAnsi="Times New Roman" w:cs="Times New Roman"/>
        </w:rPr>
        <w:t>2. Для ввода объекта в эксплуатацию застройщик обращается в орган выдавший разрешение на строительство, непосредственно или через многофункциональный центр с заявлением о выдаче разрешения на ввод объекта в эксплуатацию.</w:t>
      </w:r>
    </w:p>
    <w:p w:rsidR="001237D7" w:rsidRPr="00D82D18" w:rsidRDefault="001237D7" w:rsidP="001237D7">
      <w:pPr>
        <w:rPr>
          <w:rFonts w:ascii="Times New Roman" w:hAnsi="Times New Roman" w:cs="Times New Roman"/>
        </w:rPr>
      </w:pPr>
      <w:r w:rsidRPr="00D82D18">
        <w:rPr>
          <w:rFonts w:ascii="Times New Roman" w:hAnsi="Times New Roman" w:cs="Times New Roman"/>
        </w:rPr>
        <w:t>3. Перечень документов для принятия решения о выдаче разрешения на ввод объекта в эксплуатацию устанавливается п.3-4 статьи 55 Градостроительного Кодекса РФ.</w:t>
      </w:r>
    </w:p>
    <w:p w:rsidR="001237D7" w:rsidRPr="00D82D18" w:rsidRDefault="001237D7" w:rsidP="001237D7">
      <w:pPr>
        <w:rPr>
          <w:rFonts w:ascii="Times New Roman" w:hAnsi="Times New Roman" w:cs="Times New Roman"/>
        </w:rPr>
      </w:pPr>
      <w:r w:rsidRPr="00D82D18">
        <w:rPr>
          <w:rFonts w:ascii="Times New Roman" w:hAnsi="Times New Roman" w:cs="Times New Roman"/>
        </w:rPr>
        <w:t xml:space="preserve">4. Правительством Российской Федерации могут устанавливаться помимо </w:t>
      </w:r>
      <w:r w:rsidRPr="00D82D18">
        <w:rPr>
          <w:rFonts w:ascii="Times New Roman" w:hAnsi="Times New Roman" w:cs="Times New Roman"/>
        </w:rPr>
        <w:lastRenderedPageBreak/>
        <w:t>предусмотренных статей 55 Градостроительного Кодекса РФ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
    <w:p w:rsidR="001237D7" w:rsidRPr="00D82D18" w:rsidRDefault="001237D7" w:rsidP="001237D7">
      <w:pPr>
        <w:rPr>
          <w:rFonts w:ascii="Times New Roman" w:hAnsi="Times New Roman" w:cs="Times New Roman"/>
        </w:rPr>
      </w:pPr>
      <w:r w:rsidRPr="00D82D18">
        <w:rPr>
          <w:rFonts w:ascii="Times New Roman" w:hAnsi="Times New Roman" w:cs="Times New Roman"/>
        </w:rPr>
        <w:t>5. Орган выдавший разрешение на строительство, в течение семи рабочих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п.3-4 статьи 55 Градостроительного Кодекса РФ, осмотр объекта капитального строительства и выдать заявителю разрешение на ввод объекта в эксплуатацию или отказать в выдаче такого разрешения с указанием причин отказа.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объекта индивидуального жилищного строительства. В случае, если при строительстве, реконструкции объекта капитального строительства осуществляется государственный строительный надзор, осмотр такого объекта органом, выдавшим разрешение на строительство, не проводится.</w:t>
      </w:r>
    </w:p>
    <w:p w:rsidR="001237D7" w:rsidRPr="00D82D18" w:rsidRDefault="001237D7" w:rsidP="001237D7">
      <w:pPr>
        <w:rPr>
          <w:rFonts w:ascii="Times New Roman" w:hAnsi="Times New Roman" w:cs="Times New Roman"/>
        </w:rPr>
      </w:pPr>
      <w:r w:rsidRPr="00D82D18">
        <w:rPr>
          <w:rFonts w:ascii="Times New Roman" w:hAnsi="Times New Roman" w:cs="Times New Roman"/>
        </w:rPr>
        <w:t xml:space="preserve">6. Основанием для отказа в выдаче разрешения на ввод объекта в эксплуатацию является: </w:t>
      </w:r>
    </w:p>
    <w:p w:rsidR="001237D7" w:rsidRPr="00D82D18" w:rsidRDefault="001237D7" w:rsidP="001237D7">
      <w:pPr>
        <w:rPr>
          <w:rFonts w:ascii="Times New Roman" w:hAnsi="Times New Roman" w:cs="Times New Roman"/>
        </w:rPr>
      </w:pPr>
      <w:r w:rsidRPr="00D82D18">
        <w:rPr>
          <w:rFonts w:ascii="Times New Roman" w:hAnsi="Times New Roman" w:cs="Times New Roman"/>
        </w:rPr>
        <w:t xml:space="preserve">1) отсутствие документов, указанных в </w:t>
      </w:r>
      <w:hyperlink w:anchor="Par3208" w:tooltip="3. Для принятия решения о выдаче разрешения на ввод объекта в эксплуатацию необходимы следующие документы:" w:history="1">
        <w:r w:rsidRPr="00D82D18">
          <w:rPr>
            <w:rFonts w:ascii="Times New Roman" w:hAnsi="Times New Roman" w:cs="Times New Roman"/>
          </w:rPr>
          <w:t>частях 3</w:t>
        </w:r>
      </w:hyperlink>
      <w:r w:rsidRPr="00D82D18">
        <w:rPr>
          <w:rFonts w:ascii="Times New Roman" w:hAnsi="Times New Roman" w:cs="Times New Roman"/>
        </w:rPr>
        <w:t xml:space="preserve"> и </w:t>
      </w:r>
      <w:hyperlink w:anchor="Par3245" w:tooltip="4. Правительством Российской Федерации могут устанавливаться помимо предусмотренных частью 3 настоящей статьи иные документы, необходимые для получения разрешения на ввод объекта в эксплуатацию, в целях получения в полном объеме сведений, необходимых для поста" w:history="1">
        <w:r w:rsidRPr="00D82D18">
          <w:rPr>
            <w:rFonts w:ascii="Times New Roman" w:hAnsi="Times New Roman" w:cs="Times New Roman"/>
          </w:rPr>
          <w:t>4</w:t>
        </w:r>
      </w:hyperlink>
      <w:r w:rsidRPr="00D82D18">
        <w:rPr>
          <w:rFonts w:ascii="Times New Roman" w:hAnsi="Times New Roman" w:cs="Times New Roman"/>
        </w:rPr>
        <w:t xml:space="preserve"> статьи 55 Градостроительного Кодекса РФ;</w:t>
      </w:r>
    </w:p>
    <w:p w:rsidR="001237D7" w:rsidRPr="00D82D18" w:rsidRDefault="001237D7" w:rsidP="001237D7">
      <w:pPr>
        <w:rPr>
          <w:rFonts w:ascii="Times New Roman" w:hAnsi="Times New Roman" w:cs="Times New Roman"/>
        </w:rPr>
      </w:pPr>
      <w:r w:rsidRPr="00D82D18">
        <w:rPr>
          <w:rFonts w:ascii="Times New Roman" w:hAnsi="Times New Roman" w:cs="Times New Roman"/>
        </w:rPr>
        <w:t>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1237D7" w:rsidRPr="00D82D18" w:rsidRDefault="001237D7" w:rsidP="001237D7">
      <w:pPr>
        <w:rPr>
          <w:rFonts w:ascii="Times New Roman" w:hAnsi="Times New Roman" w:cs="Times New Roman"/>
        </w:rPr>
      </w:pPr>
      <w:r w:rsidRPr="00D82D18">
        <w:rPr>
          <w:rFonts w:ascii="Times New Roman" w:hAnsi="Times New Roman" w:cs="Times New Roman"/>
        </w:rPr>
        <w:t>3) несоответствие объекта капитального строительства требованиям, установленным в разрешении на строительство;</w:t>
      </w:r>
    </w:p>
    <w:p w:rsidR="001237D7" w:rsidRPr="00D82D18" w:rsidRDefault="001237D7" w:rsidP="001237D7">
      <w:pPr>
        <w:rPr>
          <w:rFonts w:ascii="Times New Roman" w:hAnsi="Times New Roman" w:cs="Times New Roman"/>
        </w:rPr>
      </w:pPr>
      <w:r w:rsidRPr="00D82D18">
        <w:rPr>
          <w:rFonts w:ascii="Times New Roman" w:hAnsi="Times New Roman" w:cs="Times New Roman"/>
        </w:rPr>
        <w:t>4) несоответствие параметров построенного, реконструированного объекта капитального строительства проектной документации;</w:t>
      </w:r>
    </w:p>
    <w:p w:rsidR="001237D7" w:rsidRPr="00D82D18" w:rsidRDefault="001237D7" w:rsidP="001237D7">
      <w:pPr>
        <w:rPr>
          <w:rFonts w:ascii="Times New Roman" w:hAnsi="Times New Roman" w:cs="Times New Roman"/>
        </w:rPr>
      </w:pPr>
      <w:r w:rsidRPr="00D82D18">
        <w:rPr>
          <w:rFonts w:ascii="Times New Roman" w:hAnsi="Times New Roman" w:cs="Times New Roman"/>
        </w:rPr>
        <w:t>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81" w:anchor="dst2536" w:history="1">
        <w:r w:rsidRPr="00D82D18">
          <w:rPr>
            <w:rFonts w:ascii="Times New Roman" w:hAnsi="Times New Roman" w:cs="Times New Roman"/>
          </w:rPr>
          <w:t>пунктом 9 части 7 статьи 51</w:t>
        </w:r>
      </w:hyperlink>
      <w:r w:rsidRPr="00D82D18">
        <w:rPr>
          <w:rFonts w:ascii="Times New Roman" w:hAnsi="Times New Roman" w:cs="Times New Roman"/>
        </w:rPr>
        <w:t> Градостроительного Кодекса,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1237D7" w:rsidRPr="00D82D18" w:rsidRDefault="001237D7" w:rsidP="001237D7">
      <w:pPr>
        <w:rPr>
          <w:rFonts w:ascii="Times New Roman" w:hAnsi="Times New Roman" w:cs="Times New Roman"/>
        </w:rPr>
      </w:pPr>
      <w:r w:rsidRPr="00D82D18">
        <w:rPr>
          <w:rFonts w:ascii="Times New Roman" w:hAnsi="Times New Roman" w:cs="Times New Roman"/>
        </w:rPr>
        <w:t xml:space="preserve">7. Основанием для отказа в выдаче разрешения на ввод объекта в эксплуатацию, кроме указанных в пункте 4, является  невыполнение застройщиком требований пункта 18 </w:t>
      </w:r>
      <w:r w:rsidRPr="00D82D18">
        <w:rPr>
          <w:rFonts w:ascii="Times New Roman" w:hAnsi="Times New Roman" w:cs="Times New Roman"/>
        </w:rPr>
        <w:lastRenderedPageBreak/>
        <w:t xml:space="preserve">статьи 29 настоящих Правил в соответствии со статьей 51 Градостроительного кодекса Российской Федерации. </w:t>
      </w:r>
    </w:p>
    <w:p w:rsidR="001237D7" w:rsidRPr="00D82D18" w:rsidRDefault="001237D7" w:rsidP="001237D7">
      <w:pPr>
        <w:rPr>
          <w:rFonts w:ascii="Times New Roman" w:hAnsi="Times New Roman" w:cs="Times New Roman"/>
        </w:rPr>
      </w:pPr>
      <w:r w:rsidRPr="00D82D18">
        <w:rPr>
          <w:rFonts w:ascii="Times New Roman" w:hAnsi="Times New Roman" w:cs="Times New Roman"/>
        </w:rPr>
        <w:t xml:space="preserve">В таком случае разрешение на ввод объекта в эксплуатацию выдается только после передачи безвозмездно в орган, выдавший разрешение на строительство, копий материалов инженерных изысканий и проектной документации. </w:t>
      </w:r>
    </w:p>
    <w:p w:rsidR="001237D7" w:rsidRPr="00D82D18" w:rsidRDefault="001237D7" w:rsidP="001237D7">
      <w:pPr>
        <w:rPr>
          <w:rFonts w:ascii="Times New Roman" w:hAnsi="Times New Roman" w:cs="Times New Roman"/>
        </w:rPr>
      </w:pPr>
      <w:r w:rsidRPr="00D82D18">
        <w:rPr>
          <w:rFonts w:ascii="Times New Roman" w:hAnsi="Times New Roman" w:cs="Times New Roman"/>
        </w:rPr>
        <w:t xml:space="preserve">8. Решение об отказе в выдаче разрешения на ввод объекта в эксплуатацию может быть оспорено в судебном порядке. </w:t>
      </w:r>
    </w:p>
    <w:p w:rsidR="001237D7" w:rsidRPr="00D82D18" w:rsidRDefault="001237D7" w:rsidP="001237D7">
      <w:pPr>
        <w:rPr>
          <w:rFonts w:ascii="Times New Roman" w:hAnsi="Times New Roman" w:cs="Times New Roman"/>
        </w:rPr>
      </w:pPr>
      <w:r w:rsidRPr="00D82D18">
        <w:rPr>
          <w:rFonts w:ascii="Times New Roman" w:hAnsi="Times New Roman" w:cs="Times New Roman"/>
        </w:rPr>
        <w:t>9. Разрешение на ввод объекта в эксплуатацию (за исключением линейного объекта) выдается застройщику в случае, если в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выдавшие разрешение на строительство,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государственной информационной системе обеспечения градостроительной деятельности.</w:t>
      </w:r>
    </w:p>
    <w:p w:rsidR="001237D7" w:rsidRPr="00D82D18" w:rsidRDefault="001237D7" w:rsidP="001237D7">
      <w:pPr>
        <w:rPr>
          <w:rFonts w:ascii="Times New Roman" w:hAnsi="Times New Roman" w:cs="Times New Roman"/>
        </w:rPr>
      </w:pPr>
      <w:r w:rsidRPr="00D82D18">
        <w:rPr>
          <w:rFonts w:ascii="Times New Roman" w:hAnsi="Times New Roman" w:cs="Times New Roman"/>
        </w:rPr>
        <w:t>10.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1237D7" w:rsidRPr="00D82D18" w:rsidRDefault="001237D7" w:rsidP="001237D7">
      <w:pPr>
        <w:rPr>
          <w:rFonts w:ascii="Times New Roman" w:hAnsi="Times New Roman" w:cs="Times New Roman"/>
        </w:rPr>
      </w:pPr>
      <w:r w:rsidRPr="00D82D18">
        <w:rPr>
          <w:rFonts w:ascii="Times New Roman" w:hAnsi="Times New Roman" w:cs="Times New Roman"/>
        </w:rPr>
        <w:t>10.1.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законом от 13 июля 2015 года N 218-ФЗ "О государственной регистрации недвижимости".</w:t>
      </w:r>
    </w:p>
    <w:p w:rsidR="001237D7" w:rsidRPr="00D82D18" w:rsidRDefault="001237D7" w:rsidP="001237D7">
      <w:pPr>
        <w:rPr>
          <w:rFonts w:ascii="Times New Roman" w:hAnsi="Times New Roman" w:cs="Times New Roman"/>
        </w:rPr>
      </w:pPr>
      <w:r w:rsidRPr="00D82D18">
        <w:rPr>
          <w:rFonts w:ascii="Times New Roman" w:hAnsi="Times New Roman" w:cs="Times New Roman"/>
        </w:rPr>
        <w:t xml:space="preserve"> 10.2. Утратил силу.</w:t>
      </w:r>
    </w:p>
    <w:p w:rsidR="001237D7" w:rsidRPr="00D82D18" w:rsidRDefault="001237D7" w:rsidP="001237D7">
      <w:pPr>
        <w:rPr>
          <w:rFonts w:ascii="Times New Roman" w:hAnsi="Times New Roman" w:cs="Times New Roman"/>
        </w:rPr>
      </w:pPr>
      <w:r w:rsidRPr="00D82D18">
        <w:rPr>
          <w:rFonts w:ascii="Times New Roman" w:hAnsi="Times New Roman" w:cs="Times New Roman"/>
        </w:rPr>
        <w:t>11. 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законом от 13 июля 2015 года № 218-ФЗ «О государственной регистрации недвижимости» требованиям к составу сведений в графической и текстовой частях технического плана.</w:t>
      </w:r>
    </w:p>
    <w:p w:rsidR="001237D7" w:rsidRPr="00D82D18" w:rsidRDefault="001237D7" w:rsidP="001237D7">
      <w:pPr>
        <w:rPr>
          <w:rFonts w:ascii="Times New Roman" w:hAnsi="Times New Roman" w:cs="Times New Roman"/>
        </w:rPr>
      </w:pPr>
      <w:r w:rsidRPr="00D82D18">
        <w:rPr>
          <w:rFonts w:ascii="Times New Roman" w:hAnsi="Times New Roman" w:cs="Times New Roman"/>
        </w:rPr>
        <w:t>11.1. 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результаты инженерных изысканий, проектную документацию, акты освидетельствования работ, конструкций, участков сетей инженерно-технического обеспечения объекта капитального строительства, иную документацию, необходимую для эксплуатации такого объекта.</w:t>
      </w:r>
    </w:p>
    <w:p w:rsidR="001237D7" w:rsidRPr="00D82D18" w:rsidRDefault="001237D7" w:rsidP="001237D7">
      <w:pPr>
        <w:rPr>
          <w:rFonts w:ascii="Times New Roman" w:hAnsi="Times New Roman" w:cs="Times New Roman"/>
        </w:rPr>
      </w:pPr>
      <w:r w:rsidRPr="00D82D18">
        <w:rPr>
          <w:rFonts w:ascii="Times New Roman" w:hAnsi="Times New Roman" w:cs="Times New Roman"/>
        </w:rPr>
        <w:t>11.2. При проведении работ по сохранению объекта культурного наследия разрешение на ввод в эксплуатацию такого объекта выдается с учетом особенностей, установленных законодательством Российской Федерации об охране объектов культурного наследия.</w:t>
      </w:r>
    </w:p>
    <w:p w:rsidR="001237D7" w:rsidRPr="00D82D18" w:rsidRDefault="001237D7" w:rsidP="001237D7">
      <w:pPr>
        <w:rPr>
          <w:rFonts w:ascii="Times New Roman" w:hAnsi="Times New Roman" w:cs="Times New Roman"/>
        </w:rPr>
      </w:pPr>
      <w:r w:rsidRPr="00D82D18">
        <w:rPr>
          <w:rFonts w:ascii="Times New Roman" w:hAnsi="Times New Roman" w:cs="Times New Roman"/>
        </w:rPr>
        <w:t>12.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1237D7" w:rsidRPr="00D82D18" w:rsidRDefault="001237D7" w:rsidP="001237D7">
      <w:pPr>
        <w:rPr>
          <w:rFonts w:ascii="Times New Roman" w:hAnsi="Times New Roman" w:cs="Times New Roman"/>
        </w:rPr>
      </w:pPr>
      <w:r w:rsidRPr="00D82D18">
        <w:rPr>
          <w:rFonts w:ascii="Times New Roman" w:hAnsi="Times New Roman" w:cs="Times New Roman"/>
        </w:rPr>
        <w:t>13. В течение трех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пункте 5.1 статьи 6 Градостроительного кодекса РФ,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rsidR="001237D7" w:rsidRPr="00D82D18" w:rsidRDefault="001237D7" w:rsidP="001237D7">
      <w:pPr>
        <w:pStyle w:val="ConsPlusNormal"/>
        <w:ind w:firstLine="539"/>
        <w:rPr>
          <w:rFonts w:ascii="Times New Roman" w:eastAsiaTheme="minorHAnsi" w:hAnsi="Times New Roman" w:cs="Times New Roman"/>
          <w:sz w:val="24"/>
          <w:szCs w:val="24"/>
          <w:lang w:eastAsia="en-US"/>
        </w:rPr>
      </w:pPr>
      <w:r w:rsidRPr="00D82D18">
        <w:rPr>
          <w:rFonts w:ascii="Times New Roman" w:eastAsiaTheme="minorHAnsi" w:hAnsi="Times New Roman" w:cs="Times New Roman"/>
          <w:sz w:val="24"/>
          <w:szCs w:val="24"/>
          <w:lang w:eastAsia="en-US"/>
        </w:rPr>
        <w:t xml:space="preserve">14. В случаях, предусмотренных </w:t>
      </w:r>
      <w:hyperlink w:anchor="Par2867" w:tooltip="9)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 w:history="1">
        <w:r w:rsidRPr="00D82D18">
          <w:rPr>
            <w:rFonts w:ascii="Times New Roman" w:eastAsiaTheme="minorHAnsi" w:hAnsi="Times New Roman" w:cs="Times New Roman"/>
            <w:sz w:val="24"/>
            <w:szCs w:val="24"/>
            <w:lang w:eastAsia="en-US"/>
          </w:rPr>
          <w:t>пунктом 9 части 7 статьи 51</w:t>
        </w:r>
      </w:hyperlink>
      <w:r w:rsidRPr="00D82D18">
        <w:rPr>
          <w:rFonts w:ascii="Times New Roman" w:eastAsiaTheme="minorHAnsi" w:hAnsi="Times New Roman" w:cs="Times New Roman"/>
          <w:sz w:val="24"/>
          <w:szCs w:val="24"/>
          <w:lang w:eastAsia="en-US"/>
        </w:rPr>
        <w:t xml:space="preserve"> Градостроительного Кодекса РФ, в течение трех рабочих дней со дня выдачи разрешения на ввод объекта в </w:t>
      </w:r>
      <w:r w:rsidRPr="00D82D18">
        <w:rPr>
          <w:rFonts w:ascii="Times New Roman" w:eastAsiaTheme="minorHAnsi" w:hAnsi="Times New Roman" w:cs="Times New Roman"/>
          <w:sz w:val="24"/>
          <w:szCs w:val="24"/>
          <w:lang w:eastAsia="en-US"/>
        </w:rPr>
        <w:lastRenderedPageBreak/>
        <w:t>эксплуатацию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выдавшие такое разрешение,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отношении которого выдано разрешение на ввод объекта в эксплуатацию.</w:t>
      </w:r>
    </w:p>
    <w:p w:rsidR="001237D7" w:rsidRPr="00D82D18" w:rsidRDefault="001237D7" w:rsidP="001237D7">
      <w:pPr>
        <w:pStyle w:val="ConsPlusNormal"/>
        <w:ind w:firstLine="539"/>
        <w:rPr>
          <w:rFonts w:ascii="Times New Roman" w:eastAsiaTheme="minorHAnsi" w:hAnsi="Times New Roman" w:cs="Times New Roman"/>
          <w:sz w:val="24"/>
          <w:szCs w:val="24"/>
          <w:lang w:eastAsia="en-US"/>
        </w:rPr>
      </w:pPr>
      <w:r w:rsidRPr="00D82D18">
        <w:rPr>
          <w:rFonts w:ascii="Times New Roman" w:eastAsiaTheme="minorHAnsi" w:hAnsi="Times New Roman" w:cs="Times New Roman"/>
          <w:sz w:val="24"/>
          <w:szCs w:val="24"/>
          <w:lang w:eastAsia="en-US"/>
        </w:rPr>
        <w:t xml:space="preserve">15. Разрешение на ввод объекта в эксплуатацию не требуется в случае, если в соответствии с </w:t>
      </w:r>
      <w:hyperlink w:anchor="Par2930" w:tooltip="17. Выдача разрешения на строительство не требуется в случае:" w:history="1">
        <w:r w:rsidRPr="00D82D18">
          <w:rPr>
            <w:rFonts w:ascii="Times New Roman" w:eastAsiaTheme="minorHAnsi" w:hAnsi="Times New Roman" w:cs="Times New Roman"/>
            <w:sz w:val="24"/>
            <w:szCs w:val="24"/>
            <w:lang w:eastAsia="en-US"/>
          </w:rPr>
          <w:t>частью 17 статьи 51</w:t>
        </w:r>
      </w:hyperlink>
      <w:r w:rsidRPr="00D82D18">
        <w:rPr>
          <w:rFonts w:ascii="Times New Roman" w:eastAsiaTheme="minorHAnsi" w:hAnsi="Times New Roman" w:cs="Times New Roman"/>
          <w:sz w:val="24"/>
          <w:szCs w:val="24"/>
          <w:lang w:eastAsia="en-US"/>
        </w:rPr>
        <w:t xml:space="preserve"> Градостроительного кодекса РФ для строительства или реконструкции объекта не требуется выдача разрешения на строительство.</w:t>
      </w:r>
    </w:p>
    <w:p w:rsidR="001237D7" w:rsidRPr="00D82D18" w:rsidRDefault="001237D7" w:rsidP="001237D7">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93" w:name="_Toc25928599"/>
      <w:r w:rsidRPr="00D82D18">
        <w:rPr>
          <w:rFonts w:ascii="Times New Roman" w:eastAsiaTheme="majorEastAsia" w:hAnsi="Times New Roman" w:cs="Times New Roman"/>
          <w:color w:val="auto"/>
          <w:lang w:eastAsia="en-US"/>
        </w:rPr>
        <w:t>Статья 30.1. Уведомление об окончании строительства или реконструкции объекта индивидуального жилищного строительства или садового дома</w:t>
      </w:r>
      <w:bookmarkEnd w:id="193"/>
    </w:p>
    <w:p w:rsidR="001237D7" w:rsidRPr="00D82D18" w:rsidRDefault="001237D7" w:rsidP="001237D7">
      <w:pPr>
        <w:pStyle w:val="ConsPlusNormal"/>
        <w:ind w:firstLine="540"/>
        <w:rPr>
          <w:rFonts w:ascii="Times New Roman" w:hAnsi="Times New Roman" w:cs="Calibri"/>
          <w:sz w:val="24"/>
          <w:szCs w:val="24"/>
        </w:rPr>
      </w:pPr>
      <w:r w:rsidRPr="00D82D18">
        <w:rPr>
          <w:rFonts w:ascii="Times New Roman" w:hAnsi="Times New Roman" w:cs="Calibri"/>
          <w:sz w:val="24"/>
          <w:szCs w:val="24"/>
        </w:rPr>
        <w:t xml:space="preserve">1. 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Уведомление об окончании строительства должно содержать сведения, предусмотренные </w:t>
      </w:r>
      <w:hyperlink w:anchor="Par3085" w:tooltip="1) фамилия, имя, отчество (при наличии), место жительства застройщика, реквизиты документа, удостоверяющего личность (для физического лица);" w:history="1">
        <w:r w:rsidRPr="00D82D18">
          <w:rPr>
            <w:rFonts w:ascii="Times New Roman" w:hAnsi="Times New Roman" w:cs="Calibri"/>
            <w:sz w:val="24"/>
            <w:szCs w:val="24"/>
          </w:rPr>
          <w:t>пунктами 1</w:t>
        </w:r>
      </w:hyperlink>
      <w:r w:rsidRPr="00D82D18">
        <w:rPr>
          <w:rFonts w:ascii="Times New Roman" w:hAnsi="Times New Roman" w:cs="Calibri"/>
          <w:sz w:val="24"/>
          <w:szCs w:val="24"/>
        </w:rPr>
        <w:t xml:space="preserve"> - </w:t>
      </w:r>
      <w:hyperlink w:anchor="Par3089" w:tooltip="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 w:history="1">
        <w:r w:rsidRPr="00D82D18">
          <w:rPr>
            <w:rFonts w:ascii="Times New Roman" w:hAnsi="Times New Roman" w:cs="Calibri"/>
            <w:sz w:val="24"/>
            <w:szCs w:val="24"/>
          </w:rPr>
          <w:t>5</w:t>
        </w:r>
      </w:hyperlink>
      <w:r w:rsidRPr="00D82D18">
        <w:rPr>
          <w:rFonts w:ascii="Times New Roman" w:hAnsi="Times New Roman" w:cs="Calibri"/>
          <w:sz w:val="24"/>
          <w:szCs w:val="24"/>
        </w:rPr>
        <w:t xml:space="preserve">, </w:t>
      </w:r>
      <w:hyperlink w:anchor="Par3091" w:tooltip="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 w:history="1">
        <w:r w:rsidRPr="00D82D18">
          <w:rPr>
            <w:rFonts w:ascii="Times New Roman" w:hAnsi="Times New Roman" w:cs="Calibri"/>
            <w:sz w:val="24"/>
            <w:szCs w:val="24"/>
          </w:rPr>
          <w:t>7</w:t>
        </w:r>
      </w:hyperlink>
      <w:r w:rsidRPr="00D82D18">
        <w:rPr>
          <w:rFonts w:ascii="Times New Roman" w:hAnsi="Times New Roman" w:cs="Calibri"/>
          <w:sz w:val="24"/>
          <w:szCs w:val="24"/>
        </w:rPr>
        <w:t xml:space="preserve"> и </w:t>
      </w:r>
      <w:hyperlink w:anchor="Par3092" w:tooltip="8) почтовый адрес и (или) адрес электронной почты для связи с застройщиком;" w:history="1">
        <w:r w:rsidRPr="00D82D18">
          <w:rPr>
            <w:rFonts w:ascii="Times New Roman" w:hAnsi="Times New Roman" w:cs="Calibri"/>
            <w:sz w:val="24"/>
            <w:szCs w:val="24"/>
          </w:rPr>
          <w:t>8 части 1 статьи 51.1</w:t>
        </w:r>
      </w:hyperlink>
      <w:r w:rsidRPr="00D82D18">
        <w:rPr>
          <w:rFonts w:ascii="Times New Roman" w:hAnsi="Times New Roman" w:cs="Calibri"/>
          <w:sz w:val="24"/>
          <w:szCs w:val="24"/>
        </w:rPr>
        <w:t xml:space="preserve"> Градостроительного Кодекса РФ, а также сведения о параметрах построенных или реконструированных объекта индивидуального жилищного строительства или садового дома, об оплате государственной пошлины за осуществление государственной регистрации прав, о способе направления застройщику уведомления, предусмотренного </w:t>
      </w:r>
      <w:hyperlink w:anchor="Par3367" w:tooltip="5) направляет застройщику способом, указанным в уведомлении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 w:history="1">
        <w:r w:rsidRPr="00D82D18">
          <w:rPr>
            <w:rFonts w:ascii="Times New Roman" w:hAnsi="Times New Roman" w:cs="Calibri"/>
            <w:sz w:val="24"/>
            <w:szCs w:val="24"/>
          </w:rPr>
          <w:t>пунктом 5 части 4</w:t>
        </w:r>
      </w:hyperlink>
      <w:r w:rsidRPr="00D82D18">
        <w:rPr>
          <w:rFonts w:ascii="Times New Roman" w:hAnsi="Times New Roman" w:cs="Calibri"/>
          <w:sz w:val="24"/>
          <w:szCs w:val="24"/>
        </w:rPr>
        <w:t xml:space="preserve"> настоящей статьи. К уведомлению об окончании строительства прилагаются:</w:t>
      </w:r>
    </w:p>
    <w:p w:rsidR="001237D7" w:rsidRPr="00D82D18" w:rsidRDefault="001237D7" w:rsidP="001237D7">
      <w:pPr>
        <w:pStyle w:val="ConsPlusNormal"/>
        <w:ind w:firstLine="540"/>
        <w:rPr>
          <w:rFonts w:ascii="Times New Roman" w:hAnsi="Times New Roman" w:cs="Calibri"/>
          <w:sz w:val="24"/>
          <w:szCs w:val="24"/>
        </w:rPr>
      </w:pPr>
      <w:bookmarkStart w:id="194" w:name="Par3350"/>
      <w:bookmarkEnd w:id="194"/>
      <w:r w:rsidRPr="00D82D18">
        <w:rPr>
          <w:rFonts w:ascii="Times New Roman" w:hAnsi="Times New Roman" w:cs="Calibri"/>
          <w:sz w:val="24"/>
          <w:szCs w:val="24"/>
        </w:rPr>
        <w:t xml:space="preserve">1) документы, предусмотренные </w:t>
      </w:r>
      <w:hyperlink w:anchor="Par3097" w:tooltip="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 w:history="1">
        <w:r w:rsidRPr="00D82D18">
          <w:rPr>
            <w:rFonts w:ascii="Times New Roman" w:hAnsi="Times New Roman" w:cs="Calibri"/>
            <w:sz w:val="24"/>
            <w:szCs w:val="24"/>
          </w:rPr>
          <w:t>пунктами 2</w:t>
        </w:r>
      </w:hyperlink>
      <w:r w:rsidRPr="00D82D18">
        <w:rPr>
          <w:rFonts w:ascii="Times New Roman" w:hAnsi="Times New Roman" w:cs="Calibri"/>
          <w:sz w:val="24"/>
          <w:szCs w:val="24"/>
        </w:rPr>
        <w:t xml:space="preserve"> и </w:t>
      </w:r>
      <w:hyperlink w:anchor="Par3098" w:tooltip="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 w:history="1">
        <w:r w:rsidRPr="00D82D18">
          <w:rPr>
            <w:rFonts w:ascii="Times New Roman" w:hAnsi="Times New Roman" w:cs="Calibri"/>
            <w:sz w:val="24"/>
            <w:szCs w:val="24"/>
          </w:rPr>
          <w:t>3 части 3 статьи 51.1</w:t>
        </w:r>
      </w:hyperlink>
      <w:r w:rsidRPr="00D82D18">
        <w:rPr>
          <w:rFonts w:ascii="Times New Roman" w:hAnsi="Times New Roman" w:cs="Calibri"/>
          <w:sz w:val="24"/>
          <w:szCs w:val="24"/>
        </w:rPr>
        <w:t xml:space="preserve"> Градостроительного Кодекса РФ;</w:t>
      </w:r>
    </w:p>
    <w:p w:rsidR="001237D7" w:rsidRPr="00D82D18" w:rsidRDefault="001237D7" w:rsidP="001237D7">
      <w:pPr>
        <w:pStyle w:val="ConsPlusNormal"/>
        <w:ind w:firstLine="540"/>
        <w:rPr>
          <w:rFonts w:ascii="Times New Roman" w:hAnsi="Times New Roman" w:cs="Calibri"/>
          <w:sz w:val="24"/>
          <w:szCs w:val="24"/>
        </w:rPr>
      </w:pPr>
      <w:r w:rsidRPr="00D82D18">
        <w:rPr>
          <w:rFonts w:ascii="Times New Roman" w:hAnsi="Times New Roman" w:cs="Calibri"/>
          <w:sz w:val="24"/>
          <w:szCs w:val="24"/>
        </w:rPr>
        <w:t>2) технический план объекта индивидуального жилищного строительства или садового дома;</w:t>
      </w:r>
    </w:p>
    <w:p w:rsidR="001237D7" w:rsidRPr="00D82D18" w:rsidRDefault="001237D7" w:rsidP="001237D7">
      <w:pPr>
        <w:pStyle w:val="ConsPlusNormal"/>
        <w:ind w:firstLine="540"/>
        <w:rPr>
          <w:rFonts w:ascii="Times New Roman" w:hAnsi="Times New Roman" w:cs="Calibri"/>
          <w:sz w:val="24"/>
          <w:szCs w:val="24"/>
        </w:rPr>
      </w:pPr>
      <w:bookmarkStart w:id="195" w:name="Par3352"/>
      <w:bookmarkEnd w:id="195"/>
      <w:r w:rsidRPr="00D82D18">
        <w:rPr>
          <w:rFonts w:ascii="Times New Roman" w:hAnsi="Times New Roman" w:cs="Calibri"/>
          <w:sz w:val="24"/>
          <w:szCs w:val="24"/>
        </w:rPr>
        <w:t>3)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rsidR="001237D7" w:rsidRPr="00D82D18" w:rsidRDefault="001237D7" w:rsidP="001237D7">
      <w:pPr>
        <w:pStyle w:val="ConsPlusNormal"/>
        <w:ind w:firstLine="540"/>
        <w:rPr>
          <w:rFonts w:ascii="Times New Roman" w:hAnsi="Times New Roman" w:cs="Calibri"/>
          <w:sz w:val="24"/>
          <w:szCs w:val="24"/>
        </w:rPr>
      </w:pPr>
      <w:r w:rsidRPr="00D82D18">
        <w:rPr>
          <w:rFonts w:ascii="Times New Roman" w:hAnsi="Times New Roman" w:cs="Calibri"/>
          <w:sz w:val="24"/>
          <w:szCs w:val="24"/>
        </w:rPr>
        <w:t xml:space="preserve">2. В случае отсутствия в уведомлении об окончании строительства сведений, предусмотренных </w:t>
      </w:r>
      <w:hyperlink w:anchor="Par3349" w:tooltip="16. 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 w:history="1">
        <w:r w:rsidRPr="00D82D18">
          <w:rPr>
            <w:rFonts w:ascii="Times New Roman" w:hAnsi="Times New Roman" w:cs="Calibri"/>
            <w:sz w:val="24"/>
            <w:szCs w:val="24"/>
          </w:rPr>
          <w:t>абзацем первым части 1</w:t>
        </w:r>
      </w:hyperlink>
      <w:r w:rsidRPr="00D82D18">
        <w:rPr>
          <w:rFonts w:ascii="Times New Roman" w:hAnsi="Times New Roman" w:cs="Calibri"/>
          <w:sz w:val="24"/>
          <w:szCs w:val="24"/>
        </w:rPr>
        <w:t xml:space="preserve"> настоящей статьи, или отсутствия документов, прилагаемых к нему и предусмотренных </w:t>
      </w:r>
      <w:hyperlink w:anchor="Par3350" w:tooltip="1) документы, предусмотренные пунктами 2 и 3 части 3 статьи 51.1 настоящего Кодекса;" w:history="1">
        <w:r w:rsidRPr="00D82D18">
          <w:rPr>
            <w:rFonts w:ascii="Times New Roman" w:hAnsi="Times New Roman" w:cs="Calibri"/>
            <w:sz w:val="24"/>
            <w:szCs w:val="24"/>
          </w:rPr>
          <w:t>пунктами 1</w:t>
        </w:r>
      </w:hyperlink>
      <w:r w:rsidRPr="00D82D18">
        <w:rPr>
          <w:rFonts w:ascii="Times New Roman" w:hAnsi="Times New Roman" w:cs="Calibri"/>
          <w:sz w:val="24"/>
          <w:szCs w:val="24"/>
        </w:rPr>
        <w:t xml:space="preserve"> - </w:t>
      </w:r>
      <w:hyperlink w:anchor="Par3352" w:tooltip="3)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 w:history="1">
        <w:r w:rsidRPr="00D82D18">
          <w:rPr>
            <w:rFonts w:ascii="Times New Roman" w:hAnsi="Times New Roman" w:cs="Calibri"/>
            <w:sz w:val="24"/>
            <w:szCs w:val="24"/>
          </w:rPr>
          <w:t>3 части 1</w:t>
        </w:r>
      </w:hyperlink>
      <w:r w:rsidRPr="00D82D18">
        <w:rPr>
          <w:rFonts w:ascii="Times New Roman" w:hAnsi="Times New Roman" w:cs="Calibri"/>
          <w:sz w:val="24"/>
          <w:szCs w:val="24"/>
        </w:rPr>
        <w:t xml:space="preserve"> настоящей статьи, а также в случае, 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w:t>
      </w:r>
      <w:hyperlink w:anchor="Par3102" w:tooltip="6. В случае отсутствия в уведомлении о планируемом строительстве сведений, предусмотренных частью 1 настоящей статьи, или документов, предусмотренных пунктами 2 - 4 части 3 настоящей статьи, уполномоченные на выдачу разрешений на строительство федеральный орга" w:history="1">
        <w:r w:rsidRPr="00D82D18">
          <w:rPr>
            <w:rFonts w:ascii="Times New Roman" w:hAnsi="Times New Roman" w:cs="Calibri"/>
            <w:sz w:val="24"/>
            <w:szCs w:val="24"/>
          </w:rPr>
          <w:t xml:space="preserve">частью 6 статьи </w:t>
        </w:r>
        <w:r w:rsidRPr="00D82D18">
          <w:rPr>
            <w:rFonts w:ascii="Times New Roman" w:hAnsi="Times New Roman" w:cs="Calibri"/>
            <w:sz w:val="24"/>
            <w:szCs w:val="24"/>
          </w:rPr>
          <w:lastRenderedPageBreak/>
          <w:t>51.1</w:t>
        </w:r>
      </w:hyperlink>
      <w:r w:rsidRPr="00D82D18">
        <w:rPr>
          <w:rFonts w:ascii="Times New Roman" w:hAnsi="Times New Roman" w:cs="Calibri"/>
          <w:sz w:val="24"/>
          <w:szCs w:val="24"/>
        </w:rPr>
        <w:t xml:space="preserve"> Градостроительного Кодекса РФ),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об окончании строительства возвращает застройщику уведомление об окончании строительства и прилагаемые к нему документы без рассмотрения с указанием причин возврата. В этом случае уведомление об окончании строительства считается ненаправленным.</w:t>
      </w:r>
    </w:p>
    <w:p w:rsidR="001237D7" w:rsidRPr="00D82D18" w:rsidRDefault="001237D7" w:rsidP="001237D7">
      <w:pPr>
        <w:pStyle w:val="ConsPlusNormal"/>
        <w:ind w:firstLine="540"/>
        <w:rPr>
          <w:rFonts w:ascii="Times New Roman" w:hAnsi="Times New Roman" w:cs="Calibri"/>
          <w:sz w:val="24"/>
          <w:szCs w:val="24"/>
        </w:rPr>
      </w:pPr>
      <w:r w:rsidRPr="00D82D18">
        <w:rPr>
          <w:rFonts w:ascii="Times New Roman" w:hAnsi="Times New Roman" w:cs="Calibri"/>
          <w:sz w:val="24"/>
          <w:szCs w:val="24"/>
        </w:rPr>
        <w:t>3. Форма уведомления об окончании строительства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1237D7" w:rsidRPr="00D82D18" w:rsidRDefault="001237D7" w:rsidP="001237D7">
      <w:pPr>
        <w:pStyle w:val="ConsPlusNormal"/>
        <w:ind w:firstLine="540"/>
        <w:rPr>
          <w:rFonts w:ascii="Times New Roman" w:hAnsi="Times New Roman" w:cs="Calibri"/>
          <w:sz w:val="24"/>
          <w:szCs w:val="24"/>
        </w:rPr>
      </w:pPr>
      <w:bookmarkStart w:id="196" w:name="Par3362"/>
      <w:bookmarkEnd w:id="196"/>
      <w:r w:rsidRPr="00D82D18">
        <w:rPr>
          <w:rFonts w:ascii="Times New Roman" w:hAnsi="Times New Roman" w:cs="Calibri"/>
          <w:sz w:val="24"/>
          <w:szCs w:val="24"/>
        </w:rPr>
        <w:t>4.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об окончании строительства:</w:t>
      </w:r>
    </w:p>
    <w:p w:rsidR="001237D7" w:rsidRPr="00D82D18" w:rsidRDefault="001237D7" w:rsidP="001237D7">
      <w:pPr>
        <w:pStyle w:val="ConsPlusNormal"/>
        <w:ind w:firstLine="540"/>
        <w:rPr>
          <w:rFonts w:ascii="Times New Roman" w:hAnsi="Times New Roman" w:cs="Calibri"/>
          <w:sz w:val="24"/>
          <w:szCs w:val="24"/>
        </w:rPr>
      </w:pPr>
      <w:bookmarkStart w:id="197" w:name="Par3363"/>
      <w:bookmarkEnd w:id="197"/>
      <w:r w:rsidRPr="00D82D18">
        <w:rPr>
          <w:rFonts w:ascii="Times New Roman" w:hAnsi="Times New Roman" w:cs="Calibri"/>
          <w:sz w:val="24"/>
          <w:szCs w:val="24"/>
        </w:rPr>
        <w:t>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w:t>
      </w:r>
    </w:p>
    <w:p w:rsidR="001237D7" w:rsidRPr="00D82D18" w:rsidRDefault="001237D7" w:rsidP="001237D7">
      <w:pPr>
        <w:pStyle w:val="ConsPlusNormal"/>
        <w:ind w:firstLine="540"/>
        <w:rPr>
          <w:rFonts w:ascii="Times New Roman" w:hAnsi="Times New Roman" w:cs="Calibri"/>
          <w:sz w:val="24"/>
          <w:szCs w:val="24"/>
        </w:rPr>
      </w:pPr>
      <w:r w:rsidRPr="00D82D18">
        <w:rPr>
          <w:rFonts w:ascii="Times New Roman" w:hAnsi="Times New Roman" w:cs="Calibri"/>
          <w:sz w:val="24"/>
          <w:szCs w:val="24"/>
        </w:rPr>
        <w:t xml:space="preserve">2)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w:t>
      </w:r>
      <w:hyperlink w:anchor="Par3109" w:tooltip="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пунктом 2 части 7 настоящей статьи уведомление о соответствии указанных в уведомлении о планиру" w:history="1">
        <w:r w:rsidRPr="00D82D18">
          <w:rPr>
            <w:rFonts w:ascii="Times New Roman" w:hAnsi="Times New Roman" w:cs="Calibri"/>
            <w:sz w:val="24"/>
            <w:szCs w:val="24"/>
          </w:rPr>
          <w:t>пунктом 3 части 8 статьи 51.1</w:t>
        </w:r>
      </w:hyperlink>
      <w:r w:rsidRPr="00D82D18">
        <w:rPr>
          <w:rFonts w:ascii="Times New Roman" w:hAnsi="Times New Roman" w:cs="Calibri"/>
          <w:sz w:val="24"/>
          <w:szCs w:val="24"/>
        </w:rPr>
        <w:t xml:space="preserve"> Градостроительного Кодекса РФ, не направлялось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w:anchor="Par3115" w:tooltip="4) в срок, указанный в части 9 настоящей стать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 w:history="1">
        <w:r w:rsidRPr="00D82D18">
          <w:rPr>
            <w:rFonts w:ascii="Times New Roman" w:hAnsi="Times New Roman" w:cs="Calibri"/>
            <w:sz w:val="24"/>
            <w:szCs w:val="24"/>
          </w:rPr>
          <w:t>пункте 4 части 10 статьи 51.1</w:t>
        </w:r>
      </w:hyperlink>
      <w:r w:rsidRPr="00D82D18">
        <w:rPr>
          <w:rFonts w:ascii="Times New Roman" w:hAnsi="Times New Roman" w:cs="Calibri"/>
          <w:sz w:val="24"/>
          <w:szCs w:val="24"/>
        </w:rPr>
        <w:t xml:space="preserve"> Градостроительного Кодекса РФ),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1237D7" w:rsidRPr="00D82D18" w:rsidRDefault="001237D7" w:rsidP="001237D7">
      <w:pPr>
        <w:pStyle w:val="ConsPlusNormal"/>
        <w:ind w:firstLine="540"/>
        <w:rPr>
          <w:rFonts w:ascii="Times New Roman" w:hAnsi="Times New Roman" w:cs="Calibri"/>
          <w:sz w:val="24"/>
          <w:szCs w:val="24"/>
        </w:rPr>
      </w:pPr>
      <w:r w:rsidRPr="00D82D18">
        <w:rPr>
          <w:rFonts w:ascii="Times New Roman" w:hAnsi="Times New Roman" w:cs="Calibri"/>
          <w:sz w:val="24"/>
          <w:szCs w:val="24"/>
        </w:rPr>
        <w:lastRenderedPageBreak/>
        <w:t>3)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rsidR="001237D7" w:rsidRPr="00D82D18" w:rsidRDefault="001237D7" w:rsidP="001237D7">
      <w:pPr>
        <w:pStyle w:val="ConsPlusNormal"/>
        <w:ind w:firstLine="540"/>
        <w:rPr>
          <w:rFonts w:ascii="Times New Roman" w:hAnsi="Times New Roman" w:cs="Calibri"/>
          <w:sz w:val="24"/>
          <w:szCs w:val="24"/>
        </w:rPr>
      </w:pPr>
      <w:r w:rsidRPr="00D82D18">
        <w:rPr>
          <w:rFonts w:ascii="Times New Roman" w:hAnsi="Times New Roman" w:cs="Calibri"/>
          <w:sz w:val="24"/>
          <w:szCs w:val="24"/>
        </w:rPr>
        <w:t>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1237D7" w:rsidRPr="00D82D18" w:rsidRDefault="001237D7" w:rsidP="001237D7">
      <w:pPr>
        <w:pStyle w:val="ConsPlusNormal"/>
        <w:ind w:firstLine="540"/>
        <w:rPr>
          <w:rFonts w:ascii="Times New Roman" w:hAnsi="Times New Roman" w:cs="Calibri"/>
          <w:sz w:val="24"/>
          <w:szCs w:val="24"/>
        </w:rPr>
      </w:pPr>
      <w:bookmarkStart w:id="198" w:name="Par3367"/>
      <w:bookmarkEnd w:id="198"/>
      <w:r w:rsidRPr="00D82D18">
        <w:rPr>
          <w:rFonts w:ascii="Times New Roman" w:hAnsi="Times New Roman" w:cs="Calibri"/>
          <w:sz w:val="24"/>
          <w:szCs w:val="24"/>
        </w:rPr>
        <w:t>5) направляет застройщику способом, указанным в уведомлении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 Формы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1237D7" w:rsidRPr="00D82D18" w:rsidRDefault="001237D7" w:rsidP="001237D7">
      <w:pPr>
        <w:pStyle w:val="ConsPlusNormal"/>
        <w:ind w:firstLine="540"/>
        <w:rPr>
          <w:rFonts w:ascii="Times New Roman" w:hAnsi="Times New Roman" w:cs="Calibri"/>
          <w:sz w:val="24"/>
          <w:szCs w:val="24"/>
        </w:rPr>
      </w:pPr>
      <w:r w:rsidRPr="00D82D18">
        <w:rPr>
          <w:rFonts w:ascii="Times New Roman" w:hAnsi="Times New Roman" w:cs="Calibri"/>
          <w:sz w:val="24"/>
          <w:szCs w:val="24"/>
        </w:rPr>
        <w:t>5.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только в следующих случаях:</w:t>
      </w:r>
    </w:p>
    <w:p w:rsidR="001237D7" w:rsidRPr="00D82D18" w:rsidRDefault="001237D7" w:rsidP="001237D7">
      <w:pPr>
        <w:pStyle w:val="ConsPlusNormal"/>
        <w:ind w:firstLine="540"/>
        <w:rPr>
          <w:rFonts w:ascii="Times New Roman" w:hAnsi="Times New Roman" w:cs="Calibri"/>
          <w:sz w:val="24"/>
          <w:szCs w:val="24"/>
        </w:rPr>
      </w:pPr>
      <w:bookmarkStart w:id="199" w:name="Par3372"/>
      <w:bookmarkEnd w:id="199"/>
      <w:r w:rsidRPr="00D82D18">
        <w:rPr>
          <w:rFonts w:ascii="Times New Roman" w:hAnsi="Times New Roman" w:cs="Calibri"/>
          <w:sz w:val="24"/>
          <w:szCs w:val="24"/>
        </w:rPr>
        <w:t xml:space="preserve">1) параметры построенных или реконструированных объекта индивидуального жилищного строительства или садового дома не соответствуют указанным в </w:t>
      </w:r>
      <w:hyperlink w:anchor="Par3363" w:tooltip="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 w:history="1">
        <w:r w:rsidRPr="00D82D18">
          <w:rPr>
            <w:rFonts w:ascii="Times New Roman" w:hAnsi="Times New Roman" w:cs="Calibri"/>
            <w:sz w:val="24"/>
            <w:szCs w:val="24"/>
          </w:rPr>
          <w:t>пункте 1 части 4</w:t>
        </w:r>
      </w:hyperlink>
      <w:r w:rsidRPr="00D82D18">
        <w:rPr>
          <w:rFonts w:ascii="Times New Roman" w:hAnsi="Times New Roman" w:cs="Calibri"/>
          <w:sz w:val="24"/>
          <w:szCs w:val="24"/>
        </w:rPr>
        <w:t xml:space="preserve"> настоящей статьи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w:t>
      </w:r>
    </w:p>
    <w:p w:rsidR="001237D7" w:rsidRPr="00D82D18" w:rsidRDefault="001237D7" w:rsidP="001237D7">
      <w:pPr>
        <w:pStyle w:val="ConsPlusNormal"/>
        <w:ind w:firstLine="540"/>
        <w:rPr>
          <w:rFonts w:ascii="Times New Roman" w:hAnsi="Times New Roman" w:cs="Calibri"/>
          <w:sz w:val="24"/>
          <w:szCs w:val="24"/>
        </w:rPr>
      </w:pPr>
      <w:bookmarkStart w:id="200" w:name="Par3373"/>
      <w:bookmarkEnd w:id="200"/>
      <w:r w:rsidRPr="00D82D18">
        <w:rPr>
          <w:rFonts w:ascii="Times New Roman" w:hAnsi="Times New Roman" w:cs="Calibri"/>
          <w:sz w:val="24"/>
          <w:szCs w:val="24"/>
        </w:rPr>
        <w:t xml:space="preserve">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w:anchor="Par3115" w:tooltip="4) в срок, указанный в части 9 настоящей стать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 w:history="1">
        <w:r w:rsidRPr="00D82D18">
          <w:rPr>
            <w:rFonts w:ascii="Times New Roman" w:hAnsi="Times New Roman" w:cs="Calibri"/>
            <w:sz w:val="24"/>
            <w:szCs w:val="24"/>
          </w:rPr>
          <w:t>пункте 4 части 10 статьи 51.1</w:t>
        </w:r>
      </w:hyperlink>
      <w:r w:rsidRPr="00D82D18">
        <w:rPr>
          <w:rFonts w:ascii="Times New Roman" w:hAnsi="Times New Roman" w:cs="Calibri"/>
          <w:sz w:val="24"/>
          <w:szCs w:val="24"/>
        </w:rPr>
        <w:t xml:space="preserve"> Градостроительного Кодекса РФ,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1237D7" w:rsidRPr="00D82D18" w:rsidRDefault="001237D7" w:rsidP="001237D7">
      <w:pPr>
        <w:pStyle w:val="ConsPlusNormal"/>
        <w:ind w:firstLine="540"/>
        <w:rPr>
          <w:rFonts w:ascii="Times New Roman" w:hAnsi="Times New Roman" w:cs="Calibri"/>
          <w:sz w:val="24"/>
          <w:szCs w:val="24"/>
        </w:rPr>
      </w:pPr>
      <w:bookmarkStart w:id="201" w:name="Par3374"/>
      <w:bookmarkEnd w:id="201"/>
      <w:r w:rsidRPr="00D82D18">
        <w:rPr>
          <w:rFonts w:ascii="Times New Roman" w:hAnsi="Times New Roman" w:cs="Calibri"/>
          <w:sz w:val="24"/>
          <w:szCs w:val="24"/>
        </w:rPr>
        <w:t>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1237D7" w:rsidRPr="00D82D18" w:rsidRDefault="001237D7" w:rsidP="001237D7">
      <w:pPr>
        <w:pStyle w:val="ConsPlusNormal"/>
        <w:ind w:firstLine="540"/>
        <w:rPr>
          <w:rFonts w:ascii="Times New Roman" w:hAnsi="Times New Roman" w:cs="Calibri"/>
          <w:sz w:val="24"/>
          <w:szCs w:val="24"/>
        </w:rPr>
      </w:pPr>
      <w:bookmarkStart w:id="202" w:name="Par3375"/>
      <w:bookmarkEnd w:id="202"/>
      <w:r w:rsidRPr="00D82D18">
        <w:rPr>
          <w:rFonts w:ascii="Times New Roman" w:hAnsi="Times New Roman" w:cs="Calibri"/>
          <w:sz w:val="24"/>
          <w:szCs w:val="24"/>
        </w:rPr>
        <w:lastRenderedPageBreak/>
        <w:t>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1237D7" w:rsidRPr="00D82D18" w:rsidRDefault="001237D7" w:rsidP="001237D7">
      <w:pPr>
        <w:pStyle w:val="ConsPlusNormal"/>
        <w:ind w:firstLine="540"/>
        <w:rPr>
          <w:rFonts w:ascii="Times New Roman" w:hAnsi="Times New Roman" w:cs="Calibri"/>
          <w:sz w:val="24"/>
          <w:szCs w:val="24"/>
        </w:rPr>
      </w:pPr>
      <w:r w:rsidRPr="00D82D18">
        <w:rPr>
          <w:rFonts w:ascii="Times New Roman" w:hAnsi="Times New Roman" w:cs="Calibri"/>
          <w:sz w:val="24"/>
          <w:szCs w:val="24"/>
        </w:rPr>
        <w:t xml:space="preserve">6. Копия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в срок, указанный в </w:t>
      </w:r>
      <w:hyperlink w:anchor="Par3362" w:tooltip="19.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б окончани" w:history="1">
        <w:r w:rsidRPr="00D82D18">
          <w:rPr>
            <w:rFonts w:ascii="Times New Roman" w:hAnsi="Times New Roman" w:cs="Calibri"/>
            <w:sz w:val="24"/>
            <w:szCs w:val="24"/>
          </w:rPr>
          <w:t xml:space="preserve">части </w:t>
        </w:r>
      </w:hyperlink>
      <w:r w:rsidRPr="00D82D18">
        <w:rPr>
          <w:rFonts w:ascii="Times New Roman" w:hAnsi="Times New Roman" w:cs="Calibri"/>
          <w:sz w:val="24"/>
          <w:szCs w:val="24"/>
        </w:rPr>
        <w:t>4 настоящей статьи,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или органом местного самоуправления в орган регистрации прав, а также:</w:t>
      </w:r>
    </w:p>
    <w:p w:rsidR="001237D7" w:rsidRPr="00D82D18" w:rsidRDefault="001237D7" w:rsidP="001237D7">
      <w:pPr>
        <w:pStyle w:val="ConsPlusNormal"/>
        <w:ind w:firstLine="540"/>
        <w:rPr>
          <w:rFonts w:ascii="Times New Roman" w:hAnsi="Times New Roman" w:cs="Calibri"/>
          <w:sz w:val="24"/>
          <w:szCs w:val="24"/>
        </w:rPr>
      </w:pPr>
      <w:r w:rsidRPr="00D82D18">
        <w:rPr>
          <w:rFonts w:ascii="Times New Roman" w:hAnsi="Times New Roman" w:cs="Calibri"/>
          <w:sz w:val="24"/>
          <w:szCs w:val="24"/>
        </w:rPr>
        <w:t xml:space="preserve">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застройщику указанного уведомления по основанию, предусмотренному </w:t>
      </w:r>
      <w:hyperlink w:anchor="Par3372" w:tooltip="1) 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9 настоящей статьи предельным параметрам разрешенного строительства, реконструкции объектов капитальн" w:history="1">
        <w:r w:rsidRPr="00D82D18">
          <w:rPr>
            <w:rFonts w:ascii="Times New Roman" w:hAnsi="Times New Roman" w:cs="Calibri"/>
            <w:sz w:val="24"/>
            <w:szCs w:val="24"/>
          </w:rPr>
          <w:t>пунктом 1</w:t>
        </w:r>
      </w:hyperlink>
      <w:r w:rsidRPr="00D82D18">
        <w:rPr>
          <w:rFonts w:ascii="Times New Roman" w:hAnsi="Times New Roman" w:cs="Calibri"/>
          <w:sz w:val="24"/>
          <w:szCs w:val="24"/>
        </w:rPr>
        <w:t xml:space="preserve"> или </w:t>
      </w:r>
      <w:hyperlink w:anchor="Par3373" w:tooltip="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 w:history="1">
        <w:r w:rsidRPr="00D82D18">
          <w:rPr>
            <w:rFonts w:ascii="Times New Roman" w:hAnsi="Times New Roman" w:cs="Calibri"/>
            <w:sz w:val="24"/>
            <w:szCs w:val="24"/>
          </w:rPr>
          <w:t xml:space="preserve">2 части </w:t>
        </w:r>
      </w:hyperlink>
      <w:r w:rsidRPr="00D82D18">
        <w:rPr>
          <w:rFonts w:ascii="Times New Roman" w:hAnsi="Times New Roman" w:cs="Calibri"/>
          <w:sz w:val="24"/>
          <w:szCs w:val="24"/>
        </w:rPr>
        <w:t>5 настоящей статьи;</w:t>
      </w:r>
    </w:p>
    <w:p w:rsidR="001237D7" w:rsidRPr="00D82D18" w:rsidRDefault="001237D7" w:rsidP="001237D7">
      <w:pPr>
        <w:pStyle w:val="ConsPlusNormal"/>
        <w:ind w:firstLine="540"/>
        <w:rPr>
          <w:rFonts w:ascii="Times New Roman" w:hAnsi="Times New Roman" w:cs="Calibri"/>
          <w:sz w:val="24"/>
          <w:szCs w:val="24"/>
        </w:rPr>
      </w:pPr>
      <w:r w:rsidRPr="00D82D18">
        <w:rPr>
          <w:rFonts w:ascii="Times New Roman" w:hAnsi="Times New Roman" w:cs="Calibri"/>
          <w:sz w:val="24"/>
          <w:szCs w:val="24"/>
        </w:rPr>
        <w:t xml:space="preserve">2) в орган исполнительной власти субъекта Российской Федерации, уполномоченный в области охраны объектов культурного наследия, в случае направления застройщику указанного уведомления по основанию, предусмотренному </w:t>
      </w:r>
      <w:hyperlink w:anchor="Par3373" w:tooltip="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 w:history="1">
        <w:r w:rsidRPr="00D82D18">
          <w:rPr>
            <w:rFonts w:ascii="Times New Roman" w:hAnsi="Times New Roman" w:cs="Calibri"/>
            <w:sz w:val="24"/>
            <w:szCs w:val="24"/>
          </w:rPr>
          <w:t xml:space="preserve">пунктом 2 части </w:t>
        </w:r>
      </w:hyperlink>
      <w:r w:rsidRPr="00D82D18">
        <w:rPr>
          <w:rFonts w:ascii="Times New Roman" w:hAnsi="Times New Roman" w:cs="Calibri"/>
          <w:sz w:val="24"/>
          <w:szCs w:val="24"/>
        </w:rPr>
        <w:t>5 настоящей статьи;</w:t>
      </w:r>
    </w:p>
    <w:p w:rsidR="001237D7" w:rsidRPr="00D82D18" w:rsidRDefault="001237D7" w:rsidP="001237D7">
      <w:pPr>
        <w:pStyle w:val="ConsPlusNormal"/>
        <w:ind w:firstLine="540"/>
        <w:rPr>
          <w:rFonts w:ascii="Times New Roman" w:hAnsi="Times New Roman" w:cs="Calibri"/>
          <w:sz w:val="24"/>
          <w:szCs w:val="24"/>
        </w:rPr>
      </w:pPr>
      <w:r w:rsidRPr="00D82D18">
        <w:rPr>
          <w:rFonts w:ascii="Times New Roman" w:hAnsi="Times New Roman" w:cs="Calibri"/>
          <w:sz w:val="24"/>
          <w:szCs w:val="24"/>
        </w:rPr>
        <w:t xml:space="preserve">3)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застройщику указанного уведомления по основанию, предусмотренному </w:t>
      </w:r>
      <w:hyperlink w:anchor="Par3374" w:tooltip="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w:history="1">
        <w:r w:rsidRPr="00D82D18">
          <w:rPr>
            <w:rFonts w:ascii="Times New Roman" w:hAnsi="Times New Roman" w:cs="Calibri"/>
            <w:sz w:val="24"/>
            <w:szCs w:val="24"/>
          </w:rPr>
          <w:t>пунктом 3</w:t>
        </w:r>
      </w:hyperlink>
      <w:r w:rsidRPr="00D82D18">
        <w:rPr>
          <w:rFonts w:ascii="Times New Roman" w:hAnsi="Times New Roman" w:cs="Calibri"/>
          <w:sz w:val="24"/>
          <w:szCs w:val="24"/>
        </w:rPr>
        <w:t xml:space="preserve"> или </w:t>
      </w:r>
      <w:hyperlink w:anchor="Par3375" w:tooltip="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 w:history="1">
        <w:r w:rsidRPr="00D82D18">
          <w:rPr>
            <w:rFonts w:ascii="Times New Roman" w:hAnsi="Times New Roman" w:cs="Calibri"/>
            <w:sz w:val="24"/>
            <w:szCs w:val="24"/>
          </w:rPr>
          <w:t xml:space="preserve">4 части </w:t>
        </w:r>
      </w:hyperlink>
      <w:r w:rsidRPr="00D82D18">
        <w:rPr>
          <w:rFonts w:ascii="Times New Roman" w:hAnsi="Times New Roman" w:cs="Calibri"/>
          <w:sz w:val="24"/>
          <w:szCs w:val="24"/>
        </w:rPr>
        <w:t>5 настоящей статьи.</w:t>
      </w:r>
    </w:p>
    <w:p w:rsidR="001237D7" w:rsidRPr="00D82D18" w:rsidRDefault="001237D7" w:rsidP="001237D7">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203" w:name="_Toc25928600"/>
      <w:r w:rsidRPr="00D82D18">
        <w:rPr>
          <w:rFonts w:ascii="Times New Roman" w:eastAsiaTheme="majorEastAsia" w:hAnsi="Times New Roman" w:cs="Times New Roman"/>
          <w:color w:val="auto"/>
          <w:lang w:eastAsia="en-US"/>
        </w:rPr>
        <w:t>Статья 30.2. Самовольная постройка</w:t>
      </w:r>
      <w:bookmarkEnd w:id="203"/>
    </w:p>
    <w:p w:rsidR="001237D7" w:rsidRPr="00D82D18" w:rsidRDefault="001237D7" w:rsidP="001237D7">
      <w:pPr>
        <w:shd w:val="clear" w:color="auto" w:fill="FFFFFF"/>
        <w:spacing w:line="268" w:lineRule="atLeast"/>
        <w:ind w:firstLine="540"/>
        <w:rPr>
          <w:rFonts w:ascii="Times New Roman" w:hAnsi="Times New Roman" w:cs="Times New Roman"/>
        </w:rPr>
      </w:pPr>
      <w:r w:rsidRPr="00D82D18">
        <w:rPr>
          <w:rFonts w:ascii="Times New Roman" w:hAnsi="Times New Roman" w:cs="Times New Roman"/>
        </w:rPr>
        <w:t>1. Самовольной постройкой является здание, сооружение или другое строение, возведенные или созданные на земельном участке, не предоставленном в установленном порядке, или на земельном участке, разрешенное использование которого не допускает строительства на нем данного объекта, либо возведенные или созданные без получения на это необходимых в силу закона согласований, разрешений или с нарушением градостроительных и строительных норм и правил, если разрешенное использование земельного участка, требование о получении соответствующих согласований, разрешений и (или) указанные градостроительные и строительные нормы и правила установлены на дату начала возведения или создания самовольной постройки и являются действующими на дату выявления самовольной постройки.</w:t>
      </w:r>
    </w:p>
    <w:p w:rsidR="001237D7" w:rsidRPr="00D82D18" w:rsidRDefault="001237D7" w:rsidP="001237D7">
      <w:pPr>
        <w:shd w:val="clear" w:color="auto" w:fill="FFFFFF"/>
        <w:spacing w:line="268" w:lineRule="atLeast"/>
        <w:ind w:firstLine="540"/>
        <w:rPr>
          <w:rFonts w:ascii="Times New Roman" w:hAnsi="Times New Roman" w:cs="Times New Roman"/>
        </w:rPr>
      </w:pPr>
      <w:bookmarkStart w:id="204" w:name="dst11025"/>
      <w:bookmarkEnd w:id="204"/>
      <w:r w:rsidRPr="00D82D18">
        <w:rPr>
          <w:rFonts w:ascii="Times New Roman" w:hAnsi="Times New Roman" w:cs="Times New Roman"/>
        </w:rPr>
        <w:t>Не является самовольной постройкой здание, сооружение или другое строение, возведенные или созданные с нарушением установленных в соответствии с законом ограничений использования земельного участка, если собственник данного объекта не знал и не мог знать о действии указанных ограничений в отношении принадлежащего ему земельного участка.</w:t>
      </w:r>
    </w:p>
    <w:p w:rsidR="001237D7" w:rsidRPr="00D82D18" w:rsidRDefault="001237D7" w:rsidP="001237D7">
      <w:pPr>
        <w:shd w:val="clear" w:color="auto" w:fill="FFFFFF"/>
        <w:spacing w:line="268" w:lineRule="atLeast"/>
        <w:ind w:firstLine="540"/>
        <w:rPr>
          <w:rFonts w:ascii="Times New Roman" w:hAnsi="Times New Roman" w:cs="Times New Roman"/>
        </w:rPr>
      </w:pPr>
      <w:r w:rsidRPr="00D82D18">
        <w:rPr>
          <w:rFonts w:ascii="Times New Roman" w:hAnsi="Times New Roman" w:cs="Times New Roman"/>
        </w:rPr>
        <w:t>2. Лицо, осуществившее самовольную постройку, не приобретает на нее право собственности. Оно не вправе распоряжаться постройкой - продавать, дарить, сдавать в аренду, совершать другие сделки.</w:t>
      </w:r>
    </w:p>
    <w:p w:rsidR="001237D7" w:rsidRPr="00D82D18" w:rsidRDefault="001237D7" w:rsidP="001237D7">
      <w:pPr>
        <w:shd w:val="clear" w:color="auto" w:fill="FFFFFF"/>
        <w:spacing w:line="268" w:lineRule="atLeast"/>
        <w:ind w:firstLine="540"/>
        <w:rPr>
          <w:rFonts w:ascii="Times New Roman" w:hAnsi="Times New Roman" w:cs="Times New Roman"/>
        </w:rPr>
      </w:pPr>
      <w:r w:rsidRPr="00D82D18">
        <w:rPr>
          <w:rFonts w:ascii="Times New Roman" w:hAnsi="Times New Roman" w:cs="Times New Roman"/>
        </w:rPr>
        <w:t>Использование самовольной постройки не допускается.</w:t>
      </w:r>
    </w:p>
    <w:p w:rsidR="001237D7" w:rsidRPr="00D82D18" w:rsidRDefault="001237D7" w:rsidP="001237D7">
      <w:pPr>
        <w:shd w:val="clear" w:color="auto" w:fill="FFFFFF"/>
        <w:spacing w:line="268" w:lineRule="atLeast"/>
        <w:ind w:firstLine="540"/>
        <w:rPr>
          <w:rFonts w:ascii="Times New Roman" w:hAnsi="Times New Roman" w:cs="Times New Roman"/>
        </w:rPr>
      </w:pPr>
      <w:r w:rsidRPr="00D82D18">
        <w:rPr>
          <w:rFonts w:ascii="Times New Roman" w:hAnsi="Times New Roman" w:cs="Times New Roman"/>
        </w:rPr>
        <w:t>3. Право собственности на самовольную постройку может быть признано судом на основании положений статьи 222 Гражданского Кодекса РФ.</w:t>
      </w:r>
    </w:p>
    <w:p w:rsidR="001237D7" w:rsidRPr="00D82D18" w:rsidRDefault="001237D7" w:rsidP="001237D7">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205" w:name="_Toc536808453"/>
      <w:bookmarkStart w:id="206" w:name="_Toc2849240"/>
      <w:bookmarkStart w:id="207" w:name="_Toc25928601"/>
      <w:r w:rsidRPr="00D82D18">
        <w:rPr>
          <w:rFonts w:ascii="Times New Roman" w:eastAsiaTheme="majorEastAsia" w:hAnsi="Times New Roman" w:cs="Times New Roman"/>
          <w:color w:val="auto"/>
          <w:lang w:eastAsia="en-US"/>
        </w:rPr>
        <w:t>Статья 30.3. Снос объектов капитального строительства</w:t>
      </w:r>
      <w:bookmarkEnd w:id="205"/>
      <w:bookmarkEnd w:id="206"/>
      <w:bookmarkEnd w:id="207"/>
    </w:p>
    <w:p w:rsidR="001237D7" w:rsidRPr="00D82D18" w:rsidRDefault="001237D7" w:rsidP="001237D7">
      <w:pPr>
        <w:rPr>
          <w:rFonts w:ascii="Times New Roman" w:hAnsi="Times New Roman" w:cs="Times New Roman"/>
        </w:rPr>
      </w:pPr>
      <w:r w:rsidRPr="00D82D18">
        <w:rPr>
          <w:rFonts w:ascii="Times New Roman" w:hAnsi="Times New Roman" w:cs="Times New Roman"/>
        </w:rPr>
        <w:t xml:space="preserve">1. Снос объекта капитального строительства осуществляется на основании решения собственника объекта капитального строительства или застройщика либо в случаях, </w:t>
      </w:r>
      <w:r w:rsidRPr="00D82D18">
        <w:rPr>
          <w:rFonts w:ascii="Times New Roman" w:hAnsi="Times New Roman" w:cs="Times New Roman"/>
        </w:rPr>
        <w:lastRenderedPageBreak/>
        <w:t>предусмотренных Градостроительным Кодексом, другими федеральными законами, на основании решения суда или органа местного самоуправления, в соответствии со статьями 55.30, 55.31 Градостроительного Кодекса РФ.</w:t>
      </w:r>
    </w:p>
    <w:p w:rsidR="001237D7" w:rsidRPr="00D82D18" w:rsidRDefault="001237D7" w:rsidP="001237D7">
      <w:pPr>
        <w:rPr>
          <w:rFonts w:ascii="Times New Roman" w:hAnsi="Times New Roman" w:cs="Times New Roman"/>
        </w:rPr>
      </w:pPr>
      <w:r w:rsidRPr="00D82D18">
        <w:rPr>
          <w:rFonts w:ascii="Times New Roman" w:hAnsi="Times New Roman" w:cs="Times New Roman"/>
        </w:rPr>
        <w:t>2. Снос объектов капитального строительства, являющихся самовольными постройками, или их приведение в соответствие с установленными требованиями в принудительном порядке осуществляется на основании решения суда или органа местного самоуправления, принимаемого в соответствии со </w:t>
      </w:r>
      <w:hyperlink r:id="rId82" w:anchor="dst101187" w:history="1">
        <w:r w:rsidRPr="00D82D18">
          <w:rPr>
            <w:rFonts w:ascii="Times New Roman" w:hAnsi="Times New Roman" w:cs="Times New Roman"/>
          </w:rPr>
          <w:t>статьей 222</w:t>
        </w:r>
      </w:hyperlink>
      <w:r w:rsidRPr="00D82D18">
        <w:rPr>
          <w:rFonts w:ascii="Times New Roman" w:hAnsi="Times New Roman" w:cs="Times New Roman"/>
        </w:rPr>
        <w:t> Гражданского Кодекса Российской Федерации, а также положениями статьи 55.32 Градостроительного Кодекса РФ.</w:t>
      </w:r>
    </w:p>
    <w:p w:rsidR="001237D7" w:rsidRPr="00D82D18" w:rsidRDefault="001237D7" w:rsidP="001237D7">
      <w:pPr>
        <w:rPr>
          <w:rFonts w:ascii="Times New Roman" w:hAnsi="Times New Roman" w:cs="Times New Roman"/>
        </w:rPr>
      </w:pPr>
      <w:r w:rsidRPr="00D82D18">
        <w:rPr>
          <w:rFonts w:ascii="Times New Roman" w:hAnsi="Times New Roman" w:cs="Times New Roman"/>
        </w:rPr>
        <w:t>3. Объект капитального строительства, расположенный в границах зоны с особыми условиями использования территории, подлежит сносу или приведению в соответствие с ограничениями использования земельных участков, установленными в границах зоны с особыми условиями использования территории, в случае, если режим указанной зоны не допускает размещения такого объекта капитального строительства и иное не предусмотрено федеральным законом, в соответствии со статьей 55.33 Градостроительного Кодекса РФ.</w:t>
      </w:r>
    </w:p>
    <w:p w:rsidR="008541C4" w:rsidRPr="00D82D18" w:rsidRDefault="00263350" w:rsidP="008B21EC">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208" w:name="_Toc25928602"/>
      <w:r w:rsidRPr="00D82D18">
        <w:rPr>
          <w:rFonts w:ascii="Times New Roman" w:eastAsiaTheme="majorEastAsia" w:hAnsi="Times New Roman" w:cs="Times New Roman"/>
          <w:color w:val="auto"/>
          <w:lang w:eastAsia="en-US"/>
        </w:rPr>
        <w:t>Статья 31.</w:t>
      </w:r>
      <w:r w:rsidR="004D6837" w:rsidRPr="00D82D18">
        <w:rPr>
          <w:rFonts w:ascii="Times New Roman" w:eastAsiaTheme="majorEastAsia" w:hAnsi="Times New Roman" w:cs="Times New Roman"/>
          <w:color w:val="auto"/>
          <w:lang w:eastAsia="en-US"/>
        </w:rPr>
        <w:t xml:space="preserve"> </w:t>
      </w:r>
      <w:r w:rsidR="008541C4" w:rsidRPr="00D82D18">
        <w:rPr>
          <w:rFonts w:ascii="Times New Roman" w:eastAsiaTheme="majorEastAsia" w:hAnsi="Times New Roman" w:cs="Times New Roman"/>
          <w:color w:val="auto"/>
          <w:lang w:eastAsia="en-US"/>
        </w:rPr>
        <w:t>Ответственность за нарушения Правил</w:t>
      </w:r>
      <w:bookmarkEnd w:id="208"/>
    </w:p>
    <w:p w:rsidR="000E1BEF" w:rsidRPr="00D82D18" w:rsidRDefault="000E1BEF" w:rsidP="001A20D3">
      <w:pPr>
        <w:rPr>
          <w:rFonts w:ascii="Times New Roman" w:hAnsi="Times New Roman" w:cs="Times New Roman"/>
        </w:rPr>
      </w:pPr>
      <w:r w:rsidRPr="00D82D18">
        <w:rPr>
          <w:rFonts w:ascii="Times New Roman" w:hAnsi="Times New Roman" w:cs="Times New Roman"/>
        </w:rPr>
        <w:t>За нарушение настоящих Правил физические и юридические лица, а также должностные лица несут от</w:t>
      </w:r>
      <w:r w:rsidR="000C08D1" w:rsidRPr="00D82D18">
        <w:rPr>
          <w:rFonts w:ascii="Times New Roman" w:hAnsi="Times New Roman" w:cs="Times New Roman"/>
        </w:rPr>
        <w:t>ветственность, предусмотренную К</w:t>
      </w:r>
      <w:r w:rsidRPr="00D82D18">
        <w:rPr>
          <w:rFonts w:ascii="Times New Roman" w:hAnsi="Times New Roman" w:cs="Times New Roman"/>
        </w:rPr>
        <w:t>одексом Российской Федерации от 30 декабря 2001 года №</w:t>
      </w:r>
      <w:r w:rsidR="00B71A79" w:rsidRPr="00D82D18">
        <w:rPr>
          <w:rFonts w:ascii="Times New Roman" w:hAnsi="Times New Roman" w:cs="Times New Roman"/>
        </w:rPr>
        <w:t xml:space="preserve"> </w:t>
      </w:r>
      <w:r w:rsidRPr="00D82D18">
        <w:rPr>
          <w:rFonts w:ascii="Times New Roman" w:hAnsi="Times New Roman" w:cs="Times New Roman"/>
        </w:rPr>
        <w:t>195-ФЗ «Об административных правонарушениях», Законом Краснодарского края</w:t>
      </w:r>
      <w:r w:rsidR="008B21EC" w:rsidRPr="00D82D18">
        <w:rPr>
          <w:rFonts w:ascii="Times New Roman" w:hAnsi="Times New Roman" w:cs="Times New Roman"/>
        </w:rPr>
        <w:t xml:space="preserve"> </w:t>
      </w:r>
      <w:r w:rsidR="001A20D3" w:rsidRPr="00D82D18">
        <w:rPr>
          <w:rFonts w:ascii="Times New Roman" w:hAnsi="Times New Roman" w:cs="Times New Roman"/>
        </w:rPr>
        <w:t xml:space="preserve">от </w:t>
      </w:r>
      <w:r w:rsidRPr="00D82D18">
        <w:rPr>
          <w:rFonts w:ascii="Times New Roman" w:hAnsi="Times New Roman" w:cs="Times New Roman"/>
        </w:rPr>
        <w:t>23 июля</w:t>
      </w:r>
      <w:r w:rsidRPr="00D82D18">
        <w:rPr>
          <w:rFonts w:ascii="Times New Roman" w:hAnsi="Times New Roman" w:cs="Times New Roman"/>
          <w:b/>
        </w:rPr>
        <w:t xml:space="preserve"> </w:t>
      </w:r>
      <w:r w:rsidRPr="00D82D18">
        <w:rPr>
          <w:rFonts w:ascii="Times New Roman" w:hAnsi="Times New Roman" w:cs="Times New Roman"/>
        </w:rPr>
        <w:t>2003 года №</w:t>
      </w:r>
      <w:r w:rsidR="00B71A79" w:rsidRPr="00D82D18">
        <w:rPr>
          <w:rFonts w:ascii="Times New Roman" w:hAnsi="Times New Roman" w:cs="Times New Roman"/>
        </w:rPr>
        <w:t xml:space="preserve"> </w:t>
      </w:r>
      <w:r w:rsidRPr="00D82D18">
        <w:rPr>
          <w:rFonts w:ascii="Times New Roman" w:hAnsi="Times New Roman" w:cs="Times New Roman"/>
        </w:rPr>
        <w:t>608-КЗ</w:t>
      </w:r>
      <w:r w:rsidRPr="00D82D18">
        <w:rPr>
          <w:rFonts w:ascii="Times New Roman" w:hAnsi="Times New Roman" w:cs="Times New Roman"/>
          <w:b/>
        </w:rPr>
        <w:t xml:space="preserve"> </w:t>
      </w:r>
      <w:r w:rsidRPr="00D82D18">
        <w:rPr>
          <w:rFonts w:ascii="Times New Roman" w:hAnsi="Times New Roman" w:cs="Times New Roman"/>
        </w:rPr>
        <w:t>«Об административных правонарушениях».</w:t>
      </w:r>
      <w:bookmarkEnd w:id="9"/>
    </w:p>
    <w:p w:rsidR="00874952" w:rsidRPr="00D82D18" w:rsidRDefault="00874952" w:rsidP="001A20D3">
      <w:pPr>
        <w:rPr>
          <w:rFonts w:ascii="Times New Roman" w:hAnsi="Times New Roman" w:cs="Times New Roman"/>
        </w:rPr>
      </w:pPr>
    </w:p>
    <w:p w:rsidR="0029665F" w:rsidRPr="00D82D18" w:rsidRDefault="0029665F" w:rsidP="0029665F">
      <w:pPr>
        <w:pStyle w:val="1"/>
        <w:rPr>
          <w:rFonts w:ascii="Times New Roman" w:hAnsi="Times New Roman"/>
          <w:color w:val="auto"/>
          <w:sz w:val="28"/>
          <w:szCs w:val="28"/>
        </w:rPr>
        <w:sectPr w:rsidR="0029665F" w:rsidRPr="00D82D18" w:rsidSect="00D82D18">
          <w:pgSz w:w="11900" w:h="16800"/>
          <w:pgMar w:top="851" w:right="851" w:bottom="567" w:left="1418" w:header="720" w:footer="340" w:gutter="0"/>
          <w:cols w:space="720"/>
          <w:noEndnote/>
          <w:titlePg/>
          <w:docGrid w:linePitch="326"/>
        </w:sectPr>
      </w:pPr>
      <w:bookmarkStart w:id="209" w:name="_Toc2849252"/>
      <w:bookmarkStart w:id="210" w:name="_Toc23150764"/>
    </w:p>
    <w:p w:rsidR="0029665F" w:rsidRPr="00D82D18" w:rsidRDefault="0029665F" w:rsidP="008B21EC">
      <w:pPr>
        <w:pStyle w:val="1"/>
        <w:rPr>
          <w:rFonts w:ascii="Times New Roman" w:hAnsi="Times New Roman"/>
          <w:color w:val="auto"/>
        </w:rPr>
      </w:pPr>
      <w:bookmarkStart w:id="211" w:name="_Toc25928603"/>
      <w:r w:rsidRPr="00D82D18">
        <w:rPr>
          <w:rFonts w:ascii="Times New Roman" w:hAnsi="Times New Roman"/>
          <w:color w:val="auto"/>
        </w:rPr>
        <w:lastRenderedPageBreak/>
        <w:t>ЧАСТЬ 2. КАРТА ГРАДОСТРОИТЕЛЬНОГО ЗОНИРОВАНИЯ</w:t>
      </w:r>
      <w:bookmarkEnd w:id="209"/>
      <w:bookmarkEnd w:id="210"/>
      <w:bookmarkEnd w:id="211"/>
    </w:p>
    <w:p w:rsidR="0029665F" w:rsidRPr="00D82D18" w:rsidRDefault="0029665F" w:rsidP="0029665F">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212" w:name="_Toc536808466"/>
      <w:bookmarkStart w:id="213" w:name="_Toc2849253"/>
      <w:bookmarkStart w:id="214" w:name="_Toc23150765"/>
      <w:bookmarkStart w:id="215" w:name="_Toc25928604"/>
      <w:r w:rsidRPr="00D82D18">
        <w:rPr>
          <w:rFonts w:ascii="Times New Roman" w:eastAsiaTheme="majorEastAsia" w:hAnsi="Times New Roman" w:cs="Times New Roman"/>
          <w:color w:val="auto"/>
          <w:lang w:eastAsia="en-US"/>
        </w:rPr>
        <w:t xml:space="preserve">Статья 32. Карта градостроительного зонирования </w:t>
      </w:r>
      <w:r w:rsidR="007E7AF3" w:rsidRPr="00D82D18">
        <w:rPr>
          <w:rFonts w:ascii="Times New Roman" w:eastAsiaTheme="majorEastAsia" w:hAnsi="Times New Roman" w:cs="Times New Roman"/>
          <w:color w:val="auto"/>
          <w:lang w:eastAsia="en-US"/>
        </w:rPr>
        <w:t>Песчаного</w:t>
      </w:r>
      <w:r w:rsidRPr="00D82D18">
        <w:rPr>
          <w:rFonts w:ascii="Times New Roman" w:eastAsiaTheme="majorEastAsia" w:hAnsi="Times New Roman" w:cs="Times New Roman"/>
          <w:color w:val="auto"/>
          <w:lang w:eastAsia="en-US"/>
        </w:rPr>
        <w:t xml:space="preserve">  сельского поселения Тбилисского района.</w:t>
      </w:r>
      <w:bookmarkEnd w:id="212"/>
      <w:bookmarkEnd w:id="213"/>
      <w:bookmarkEnd w:id="214"/>
      <w:bookmarkEnd w:id="215"/>
    </w:p>
    <w:p w:rsidR="0029665F" w:rsidRPr="00D82D18" w:rsidRDefault="0029665F" w:rsidP="0029665F">
      <w:pPr>
        <w:pStyle w:val="affffa"/>
        <w:rPr>
          <w:sz w:val="24"/>
        </w:rPr>
      </w:pPr>
    </w:p>
    <w:p w:rsidR="0029665F" w:rsidRPr="00D82D18" w:rsidRDefault="0029665F" w:rsidP="0029665F">
      <w:pPr>
        <w:pStyle w:val="affffa"/>
        <w:rPr>
          <w:sz w:val="24"/>
        </w:rPr>
      </w:pPr>
      <w:r w:rsidRPr="00D82D18">
        <w:rPr>
          <w:sz w:val="24"/>
        </w:rPr>
        <w:t>*Примечания</w:t>
      </w:r>
    </w:p>
    <w:p w:rsidR="0029665F" w:rsidRPr="00D82D18" w:rsidRDefault="0029665F" w:rsidP="0029665F">
      <w:pPr>
        <w:pStyle w:val="affffa"/>
        <w:rPr>
          <w:sz w:val="24"/>
        </w:rPr>
      </w:pPr>
      <w:r w:rsidRPr="00D82D18">
        <w:rPr>
          <w:sz w:val="24"/>
        </w:rPr>
        <w:t>Настоящая карта отображает:</w:t>
      </w:r>
    </w:p>
    <w:p w:rsidR="0029665F" w:rsidRPr="00D82D18" w:rsidRDefault="0029665F" w:rsidP="0029665F">
      <w:pPr>
        <w:pStyle w:val="affffa"/>
        <w:spacing w:after="0"/>
        <w:rPr>
          <w:sz w:val="24"/>
        </w:rPr>
      </w:pPr>
      <w:r w:rsidRPr="00D82D18">
        <w:rPr>
          <w:sz w:val="24"/>
        </w:rPr>
        <w:t>1.Границы территориальных зон и выделенных в них подзон с их кодовыми обозначениями.</w:t>
      </w:r>
    </w:p>
    <w:p w:rsidR="0029665F" w:rsidRPr="00D82D18" w:rsidRDefault="0029665F" w:rsidP="0029665F">
      <w:pPr>
        <w:pStyle w:val="affffa"/>
        <w:spacing w:after="0"/>
        <w:rPr>
          <w:sz w:val="24"/>
        </w:rPr>
      </w:pPr>
      <w:r w:rsidRPr="00D82D18">
        <w:rPr>
          <w:sz w:val="24"/>
        </w:rPr>
        <w:t>2. Границы охранных зон и границы защитных зон объектов культурного наследия.</w:t>
      </w:r>
    </w:p>
    <w:p w:rsidR="0029665F" w:rsidRPr="00D82D18" w:rsidRDefault="0029665F" w:rsidP="0029665F">
      <w:pPr>
        <w:pStyle w:val="affffa"/>
        <w:spacing w:after="0"/>
        <w:rPr>
          <w:sz w:val="24"/>
        </w:rPr>
      </w:pPr>
      <w:r w:rsidRPr="00D82D18">
        <w:rPr>
          <w:sz w:val="24"/>
        </w:rPr>
        <w:t>Настоящая карта разработана в соответствии с Федеральным законом от 25.06.2002 № 73-ФЗ «Об объектах культурного наследия (памятниках истории и культуры) народов Российской Федерации», Законом Краснодарского края от 23.07.2015 N 3223-КЗ  "Об объектах культурного наследия (памятниках истории и культуры) народов Российской Федерации, расположенных на территории Краснодарского края", Законом Краснодарского края "О перечне объектов культурного наследия (памятников истории и культуры) регионального и местного значения, расположенных на территории Краснодарского края" от 17.08.2000 № 313-КЗ.</w:t>
      </w:r>
    </w:p>
    <w:p w:rsidR="0029665F" w:rsidRPr="00D82D18" w:rsidRDefault="0029665F" w:rsidP="0029665F">
      <w:pPr>
        <w:pStyle w:val="affffa"/>
        <w:spacing w:after="0"/>
        <w:rPr>
          <w:sz w:val="24"/>
        </w:rPr>
      </w:pPr>
      <w:r w:rsidRPr="00D82D18">
        <w:rPr>
          <w:sz w:val="24"/>
        </w:rPr>
        <w:t>3. Границы санитарно-защитных зон:</w:t>
      </w:r>
    </w:p>
    <w:p w:rsidR="0029665F" w:rsidRPr="00D82D18" w:rsidRDefault="0029665F" w:rsidP="0029665F">
      <w:pPr>
        <w:pStyle w:val="affffa"/>
        <w:spacing w:after="0"/>
        <w:rPr>
          <w:sz w:val="24"/>
        </w:rPr>
      </w:pPr>
      <w:r w:rsidRPr="00D82D18">
        <w:rPr>
          <w:sz w:val="24"/>
        </w:rPr>
        <w:t>На настоящих картах отображены границы санитарно-защитных зон, размеры которых установлены в соответствии с СанПиН (Санитарно-эпидемиологические правила и нормативы) 2.2.1/2.1.1.1200-03 «Санитарно-защитные зоны и санитарная классификация предприятий, сооружений и иных объектов», а также границы санитарно-защитных зон, проекты которых разработаны и утверждены в соответствующем порядке.</w:t>
      </w:r>
    </w:p>
    <w:p w:rsidR="0029665F" w:rsidRPr="00D82D18" w:rsidRDefault="0029665F" w:rsidP="0029665F">
      <w:pPr>
        <w:pStyle w:val="affffa"/>
        <w:spacing w:after="0"/>
        <w:rPr>
          <w:sz w:val="24"/>
        </w:rPr>
      </w:pPr>
      <w:r w:rsidRPr="00D82D18">
        <w:rPr>
          <w:sz w:val="24"/>
        </w:rPr>
        <w:t>Проектирование санитарно-защитных зон осуществляется на всех этапах разработки градостроительной документации, проектов строительства, реконструкции и эксплуатации отдельного промышленного объекта и производства и/или группы промышленных объектов и производств.</w:t>
      </w:r>
    </w:p>
    <w:p w:rsidR="0029665F" w:rsidRPr="00D82D18" w:rsidRDefault="0029665F" w:rsidP="0029665F">
      <w:pPr>
        <w:pStyle w:val="affffa"/>
        <w:spacing w:after="0"/>
        <w:rPr>
          <w:sz w:val="24"/>
        </w:rPr>
      </w:pPr>
      <w:r w:rsidRPr="00D82D18">
        <w:rPr>
          <w:sz w:val="24"/>
        </w:rPr>
        <w:t>Размеры и границы санитарно-защитной зоны определяются в проекте санитарно-защитной зоны. Разработка проекта санитарно-защитной зоны для объектов I - III класса опасности является обязательной.</w:t>
      </w:r>
    </w:p>
    <w:p w:rsidR="0029665F" w:rsidRPr="00D82D18" w:rsidRDefault="0029665F" w:rsidP="0029665F">
      <w:pPr>
        <w:pStyle w:val="affffa"/>
        <w:spacing w:after="0"/>
        <w:rPr>
          <w:sz w:val="24"/>
        </w:rPr>
      </w:pPr>
      <w:r w:rsidRPr="00D82D18">
        <w:rPr>
          <w:sz w:val="24"/>
        </w:rPr>
        <w:t>4. Границы водоохранных зон и прибрежных защитных полос.</w:t>
      </w:r>
    </w:p>
    <w:p w:rsidR="0029665F" w:rsidRPr="00D82D18" w:rsidRDefault="0029665F" w:rsidP="0029665F">
      <w:pPr>
        <w:pStyle w:val="affffa"/>
        <w:spacing w:after="0"/>
        <w:rPr>
          <w:sz w:val="24"/>
        </w:rPr>
      </w:pPr>
      <w:r w:rsidRPr="00D82D18">
        <w:rPr>
          <w:sz w:val="24"/>
        </w:rPr>
        <w:t xml:space="preserve">На настоящих картах отображены водоохранные зоны и прибрежные защитные полосы водных объектов, включенных в государственный кадастр водных ресурсов, который ведется в соответствии с Водным кодексом Российской Федерации и на основании Постановления Правительства Российской Федерации от 28 апреля 2007 года № 253 «О порядке ведения государственного водного реестра». Границы водоохранных зон и прибрежных защитных полос отображены в соответствии с размерами утвержденными постановлением Законодательного Собрания Краснодарского края от 15.07.2009 года № 1492-П "Об установлении ширины водоохранных зон и ширины прибрежных полос рек и ручьев, расположенных на территории Краснодарского края", а также в соответствии с установленными на территории </w:t>
      </w:r>
      <w:r w:rsidR="007E7AF3" w:rsidRPr="00D82D18">
        <w:rPr>
          <w:sz w:val="24"/>
        </w:rPr>
        <w:t>Песчаного</w:t>
      </w:r>
      <w:r w:rsidRPr="00D82D18">
        <w:rPr>
          <w:sz w:val="24"/>
        </w:rPr>
        <w:t xml:space="preserve">  сельского поселения границами водоохранных зон и прибрежных защитных полос.</w:t>
      </w:r>
    </w:p>
    <w:p w:rsidR="0029665F" w:rsidRPr="00D82D18" w:rsidRDefault="0029665F" w:rsidP="0029665F">
      <w:pPr>
        <w:pStyle w:val="affffa"/>
        <w:spacing w:after="0"/>
        <w:rPr>
          <w:sz w:val="24"/>
        </w:rPr>
      </w:pPr>
      <w:r w:rsidRPr="00D82D18">
        <w:rPr>
          <w:sz w:val="24"/>
        </w:rPr>
        <w:t>5. Установленные границы придорожных полос автодорог регионального значения.</w:t>
      </w:r>
    </w:p>
    <w:p w:rsidR="0029665F" w:rsidRPr="00D82D18" w:rsidRDefault="0029665F" w:rsidP="0029665F">
      <w:pPr>
        <w:pStyle w:val="affffa"/>
        <w:spacing w:after="0"/>
        <w:rPr>
          <w:sz w:val="24"/>
        </w:rPr>
      </w:pPr>
      <w:r w:rsidRPr="00D82D18">
        <w:rPr>
          <w:sz w:val="24"/>
        </w:rPr>
        <w:t>6. Установленные границы охранных зон объектов инженерной инфраструктуры.</w:t>
      </w:r>
    </w:p>
    <w:p w:rsidR="0029665F" w:rsidRPr="00D82D18" w:rsidRDefault="0029665F" w:rsidP="0029665F">
      <w:pPr>
        <w:pStyle w:val="12"/>
        <w:keepLines w:val="0"/>
        <w:spacing w:line="240" w:lineRule="auto"/>
        <w:rPr>
          <w:sz w:val="24"/>
          <w:szCs w:val="24"/>
          <w:lang w:eastAsia="ru-RU"/>
        </w:rPr>
      </w:pPr>
      <w:r w:rsidRPr="00D82D18">
        <w:rPr>
          <w:sz w:val="24"/>
          <w:szCs w:val="24"/>
          <w:lang w:eastAsia="ru-RU"/>
        </w:rPr>
        <w:t>7. Границы зоны 1%-го затопления.</w:t>
      </w:r>
    </w:p>
    <w:p w:rsidR="0029665F" w:rsidRPr="00D82D18" w:rsidRDefault="0029665F" w:rsidP="0029665F">
      <w:pPr>
        <w:pStyle w:val="affffa"/>
        <w:spacing w:after="0"/>
        <w:rPr>
          <w:sz w:val="24"/>
        </w:rPr>
      </w:pPr>
      <w:r w:rsidRPr="00D82D18">
        <w:rPr>
          <w:sz w:val="24"/>
        </w:rPr>
        <w:t xml:space="preserve">После утверждения в установленном порядке проектов границ зон с особыми условиями использования территории в настоящую карту вносятся </w:t>
      </w:r>
      <w:r w:rsidR="003D4044" w:rsidRPr="00D82D18">
        <w:rPr>
          <w:sz w:val="24"/>
        </w:rPr>
        <w:t>уточнения в соответствии с п.9 ст.33 Градостроительного Кодекса РФ.</w:t>
      </w:r>
    </w:p>
    <w:p w:rsidR="00874952" w:rsidRPr="00D82D18" w:rsidRDefault="00874952" w:rsidP="00874952">
      <w:pPr>
        <w:pStyle w:val="affff7"/>
        <w:spacing w:before="0" w:beforeAutospacing="0" w:after="0"/>
      </w:pPr>
    </w:p>
    <w:p w:rsidR="008B21EC" w:rsidRPr="00D82D18" w:rsidRDefault="008B21EC" w:rsidP="008B21EC">
      <w:pPr>
        <w:pStyle w:val="1"/>
        <w:rPr>
          <w:rFonts w:ascii="Times New Roman" w:hAnsi="Times New Roman"/>
          <w:color w:val="auto"/>
        </w:rPr>
        <w:sectPr w:rsidR="008B21EC" w:rsidRPr="00D82D18" w:rsidSect="00D82D18">
          <w:pgSz w:w="11906" w:h="16838"/>
          <w:pgMar w:top="680" w:right="680" w:bottom="680" w:left="1304" w:header="567" w:footer="340" w:gutter="0"/>
          <w:pgNumType w:chapStyle="1"/>
          <w:cols w:space="708"/>
          <w:titlePg/>
          <w:docGrid w:linePitch="360"/>
        </w:sectPr>
      </w:pPr>
      <w:bookmarkStart w:id="216" w:name="_Toc23150766"/>
    </w:p>
    <w:p w:rsidR="008B21EC" w:rsidRPr="00D82D18" w:rsidRDefault="008B21EC" w:rsidP="008B21EC">
      <w:pPr>
        <w:pStyle w:val="1"/>
        <w:rPr>
          <w:rFonts w:ascii="Times New Roman" w:hAnsi="Times New Roman"/>
          <w:color w:val="auto"/>
        </w:rPr>
      </w:pPr>
      <w:bookmarkStart w:id="217" w:name="_Toc25928605"/>
      <w:r w:rsidRPr="00D82D18">
        <w:rPr>
          <w:rFonts w:ascii="Times New Roman" w:hAnsi="Times New Roman"/>
          <w:color w:val="auto"/>
        </w:rPr>
        <w:lastRenderedPageBreak/>
        <w:t>ЧАСТЬ 3. ГРАДОСТРОИТЕЛЬНЫЕ РЕГЛАМЕНТЫ</w:t>
      </w:r>
      <w:bookmarkEnd w:id="216"/>
      <w:bookmarkEnd w:id="217"/>
    </w:p>
    <w:p w:rsidR="008B21EC" w:rsidRPr="00D82D18" w:rsidRDefault="008B21EC" w:rsidP="008B21EC">
      <w:pPr>
        <w:pStyle w:val="20"/>
        <w:keepNext/>
        <w:keepLines/>
        <w:widowControl/>
        <w:autoSpaceDE/>
        <w:autoSpaceDN/>
        <w:adjustRightInd/>
        <w:spacing w:before="200" w:after="100"/>
        <w:ind w:firstLine="709"/>
        <w:jc w:val="both"/>
        <w:rPr>
          <w:rFonts w:ascii="Times New Roman" w:hAnsi="Times New Roman" w:cs="Times New Roman"/>
          <w:color w:val="auto"/>
        </w:rPr>
      </w:pPr>
      <w:bookmarkStart w:id="218" w:name="_Toc387084765"/>
      <w:bookmarkStart w:id="219" w:name="_Toc489643346"/>
      <w:bookmarkStart w:id="220" w:name="_Toc536808468"/>
      <w:bookmarkStart w:id="221" w:name="_Toc2849255"/>
      <w:bookmarkStart w:id="222" w:name="_Toc23150767"/>
      <w:bookmarkStart w:id="223" w:name="_Toc25928606"/>
      <w:r w:rsidRPr="00D82D18">
        <w:rPr>
          <w:rFonts w:ascii="Times New Roman" w:eastAsiaTheme="majorEastAsia" w:hAnsi="Times New Roman" w:cs="Times New Roman"/>
          <w:color w:val="auto"/>
          <w:lang w:eastAsia="en-US"/>
        </w:rPr>
        <w:t xml:space="preserve">Статья 33. Виды территориальных зон, выделенных на карте </w:t>
      </w:r>
      <w:r w:rsidR="005457C5" w:rsidRPr="00D82D18">
        <w:rPr>
          <w:rFonts w:ascii="Times New Roman" w:eastAsiaTheme="majorEastAsia" w:hAnsi="Times New Roman" w:cs="Times New Roman"/>
          <w:color w:val="auto"/>
          <w:lang w:eastAsia="en-US"/>
        </w:rPr>
        <w:t xml:space="preserve">градостроительного зонирования </w:t>
      </w:r>
      <w:r w:rsidR="007E7AF3" w:rsidRPr="00D82D18">
        <w:rPr>
          <w:rFonts w:ascii="Times New Roman" w:eastAsiaTheme="majorEastAsia" w:hAnsi="Times New Roman" w:cs="Times New Roman"/>
          <w:color w:val="auto"/>
          <w:lang w:eastAsia="en-US"/>
        </w:rPr>
        <w:t>Песчаного</w:t>
      </w:r>
      <w:r w:rsidRPr="00D82D18">
        <w:rPr>
          <w:rFonts w:ascii="Times New Roman" w:eastAsiaTheme="majorEastAsia" w:hAnsi="Times New Roman" w:cs="Times New Roman"/>
          <w:color w:val="auto"/>
          <w:lang w:eastAsia="en-US"/>
        </w:rPr>
        <w:t xml:space="preserve"> сельского поселения</w:t>
      </w:r>
      <w:bookmarkEnd w:id="218"/>
      <w:bookmarkEnd w:id="219"/>
      <w:bookmarkEnd w:id="220"/>
      <w:bookmarkEnd w:id="221"/>
      <w:bookmarkEnd w:id="222"/>
      <w:bookmarkEnd w:id="223"/>
    </w:p>
    <w:p w:rsidR="008B21EC" w:rsidRPr="00D82D18" w:rsidRDefault="008B21EC" w:rsidP="008B21EC">
      <w:pPr>
        <w:rPr>
          <w:rFonts w:ascii="Times New Roman" w:hAnsi="Times New Roman" w:cs="Times New Roman"/>
        </w:rPr>
      </w:pPr>
      <w:r w:rsidRPr="00D82D18">
        <w:rPr>
          <w:rFonts w:ascii="Times New Roman" w:hAnsi="Times New Roman" w:cs="Times New Roman"/>
        </w:rPr>
        <w:t xml:space="preserve">На карте градостроительного зонирования территории </w:t>
      </w:r>
      <w:r w:rsidR="007E7AF3" w:rsidRPr="00D82D18">
        <w:rPr>
          <w:rFonts w:ascii="Times New Roman" w:hAnsi="Times New Roman" w:cs="Times New Roman"/>
        </w:rPr>
        <w:t>Песчаного</w:t>
      </w:r>
      <w:r w:rsidRPr="00D82D18">
        <w:rPr>
          <w:rFonts w:ascii="Times New Roman" w:hAnsi="Times New Roman" w:cs="Times New Roman"/>
        </w:rPr>
        <w:t xml:space="preserve"> сельского поселения выделены следующие виды территориальных зон:</w:t>
      </w:r>
    </w:p>
    <w:tbl>
      <w:tblPr>
        <w:tblW w:w="9781" w:type="dxa"/>
        <w:tblInd w:w="108" w:type="dxa"/>
        <w:tblLayout w:type="fixed"/>
        <w:tblLook w:val="0000"/>
      </w:tblPr>
      <w:tblGrid>
        <w:gridCol w:w="1843"/>
        <w:gridCol w:w="7938"/>
      </w:tblGrid>
      <w:tr w:rsidR="008B21EC" w:rsidRPr="00D82D18" w:rsidTr="008B21EC">
        <w:trPr>
          <w:cantSplit/>
        </w:trPr>
        <w:tc>
          <w:tcPr>
            <w:tcW w:w="1843" w:type="dxa"/>
            <w:tcBorders>
              <w:top w:val="single" w:sz="4" w:space="0" w:color="000000"/>
              <w:left w:val="single" w:sz="4" w:space="0" w:color="000000"/>
              <w:bottom w:val="single" w:sz="4" w:space="0" w:color="000000"/>
            </w:tcBorders>
            <w:shd w:val="clear" w:color="auto" w:fill="auto"/>
          </w:tcPr>
          <w:p w:rsidR="008B21EC" w:rsidRPr="00D82D18" w:rsidRDefault="008B21EC" w:rsidP="008B21EC">
            <w:pPr>
              <w:snapToGrid w:val="0"/>
              <w:ind w:left="-108" w:right="-108" w:firstLine="0"/>
              <w:jc w:val="center"/>
              <w:rPr>
                <w:rFonts w:ascii="Times New Roman" w:hAnsi="Times New Roman" w:cs="Times New Roman"/>
              </w:rPr>
            </w:pPr>
            <w:r w:rsidRPr="00D82D18">
              <w:rPr>
                <w:rFonts w:ascii="Times New Roman" w:hAnsi="Times New Roman" w:cs="Times New Roman"/>
              </w:rPr>
              <w:t>Кодовые обозначения территориальных зон</w:t>
            </w:r>
          </w:p>
        </w:tc>
        <w:tc>
          <w:tcPr>
            <w:tcW w:w="7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21EC" w:rsidRPr="00D82D18" w:rsidRDefault="008B21EC" w:rsidP="008B21EC">
            <w:pPr>
              <w:snapToGrid w:val="0"/>
              <w:ind w:firstLine="34"/>
              <w:jc w:val="center"/>
              <w:rPr>
                <w:rFonts w:ascii="Times New Roman" w:hAnsi="Times New Roman" w:cs="Times New Roman"/>
              </w:rPr>
            </w:pPr>
            <w:r w:rsidRPr="00D82D18">
              <w:rPr>
                <w:rFonts w:ascii="Times New Roman" w:hAnsi="Times New Roman" w:cs="Times New Roman"/>
              </w:rPr>
              <w:t>Наименование территориальных зон</w:t>
            </w:r>
          </w:p>
        </w:tc>
      </w:tr>
      <w:tr w:rsidR="008B21EC" w:rsidRPr="00D82D18" w:rsidTr="008B21EC">
        <w:trPr>
          <w:cantSplit/>
        </w:trPr>
        <w:tc>
          <w:tcPr>
            <w:tcW w:w="9781" w:type="dxa"/>
            <w:gridSpan w:val="2"/>
            <w:tcBorders>
              <w:left w:val="single" w:sz="4" w:space="0" w:color="000000"/>
              <w:bottom w:val="single" w:sz="4" w:space="0" w:color="000000"/>
              <w:right w:val="single" w:sz="4" w:space="0" w:color="000000"/>
            </w:tcBorders>
            <w:shd w:val="clear" w:color="auto" w:fill="auto"/>
            <w:vAlign w:val="center"/>
          </w:tcPr>
          <w:p w:rsidR="008B21EC" w:rsidRPr="00D82D18" w:rsidRDefault="008B21EC" w:rsidP="008B21EC">
            <w:pPr>
              <w:pStyle w:val="affffffa"/>
              <w:keepNext w:val="0"/>
              <w:widowControl w:val="0"/>
              <w:snapToGrid w:val="0"/>
              <w:jc w:val="center"/>
              <w:rPr>
                <w:caps/>
              </w:rPr>
            </w:pPr>
            <w:r w:rsidRPr="00D82D18">
              <w:rPr>
                <w:caps/>
              </w:rPr>
              <w:t>Жилые зоны:</w:t>
            </w:r>
          </w:p>
        </w:tc>
      </w:tr>
      <w:tr w:rsidR="008B21EC" w:rsidRPr="00D82D18" w:rsidTr="008B21EC">
        <w:tc>
          <w:tcPr>
            <w:tcW w:w="1843" w:type="dxa"/>
            <w:tcBorders>
              <w:top w:val="single" w:sz="4" w:space="0" w:color="000000"/>
              <w:left w:val="single" w:sz="4" w:space="0" w:color="000000"/>
              <w:bottom w:val="single" w:sz="4" w:space="0" w:color="000000"/>
            </w:tcBorders>
            <w:shd w:val="clear" w:color="auto" w:fill="auto"/>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 xml:space="preserve">Ж – 1 </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8B21EC" w:rsidRPr="00D82D18" w:rsidRDefault="008B21EC" w:rsidP="008B21EC">
            <w:pPr>
              <w:ind w:firstLine="34"/>
              <w:rPr>
                <w:rFonts w:ascii="Times New Roman" w:hAnsi="Times New Roman" w:cs="Times New Roman"/>
              </w:rPr>
            </w:pPr>
            <w:r w:rsidRPr="00D82D18">
              <w:rPr>
                <w:rFonts w:ascii="Times New Roman" w:hAnsi="Times New Roman" w:cs="Times New Roman"/>
              </w:rPr>
              <w:t xml:space="preserve">Зона застройки индивидуальными жилыми домами </w:t>
            </w:r>
          </w:p>
        </w:tc>
      </w:tr>
      <w:tr w:rsidR="0077704B" w:rsidRPr="00D82D18" w:rsidTr="008B21EC">
        <w:tc>
          <w:tcPr>
            <w:tcW w:w="1843" w:type="dxa"/>
            <w:tcBorders>
              <w:top w:val="single" w:sz="4" w:space="0" w:color="000000"/>
              <w:left w:val="single" w:sz="4" w:space="0" w:color="000000"/>
              <w:bottom w:val="single" w:sz="4" w:space="0" w:color="000000"/>
            </w:tcBorders>
            <w:shd w:val="clear" w:color="auto" w:fill="auto"/>
          </w:tcPr>
          <w:p w:rsidR="0077704B" w:rsidRPr="00D82D18" w:rsidRDefault="0077704B" w:rsidP="008B21EC">
            <w:pPr>
              <w:ind w:firstLine="0"/>
              <w:jc w:val="center"/>
              <w:rPr>
                <w:rFonts w:ascii="Times New Roman" w:hAnsi="Times New Roman" w:cs="Times New Roman"/>
              </w:rPr>
            </w:pPr>
            <w:r w:rsidRPr="00D82D18">
              <w:rPr>
                <w:rFonts w:ascii="Times New Roman" w:hAnsi="Times New Roman" w:cs="Times New Roman"/>
              </w:rPr>
              <w:t>Ж – 2</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77704B" w:rsidRPr="00D82D18" w:rsidRDefault="00087303" w:rsidP="0077704B">
            <w:pPr>
              <w:widowControl/>
              <w:ind w:firstLine="0"/>
              <w:jc w:val="left"/>
              <w:rPr>
                <w:rFonts w:ascii="Times New Roman" w:hAnsi="Times New Roman" w:cs="Times New Roman"/>
              </w:rPr>
            </w:pPr>
            <w:r w:rsidRPr="00D82D18">
              <w:rPr>
                <w:rFonts w:ascii="Times New Roman" w:hAnsi="Times New Roman" w:cs="Times New Roman"/>
              </w:rPr>
              <w:t>Зона застройки малоэтажными жилыми домами (до 4 этажей, включая мансардный)</w:t>
            </w:r>
          </w:p>
        </w:tc>
      </w:tr>
      <w:tr w:rsidR="00087303" w:rsidRPr="00D82D18" w:rsidTr="008B21EC">
        <w:tc>
          <w:tcPr>
            <w:tcW w:w="1843" w:type="dxa"/>
            <w:tcBorders>
              <w:top w:val="single" w:sz="4" w:space="0" w:color="000000"/>
              <w:left w:val="single" w:sz="4" w:space="0" w:color="000000"/>
              <w:bottom w:val="single" w:sz="4" w:space="0" w:color="000000"/>
            </w:tcBorders>
            <w:shd w:val="clear" w:color="auto" w:fill="auto"/>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Ж – Р</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087303" w:rsidRPr="00D82D18" w:rsidRDefault="00087303" w:rsidP="00905C7D">
            <w:pPr>
              <w:widowControl/>
              <w:ind w:firstLine="0"/>
              <w:jc w:val="left"/>
              <w:rPr>
                <w:rFonts w:ascii="Times New Roman" w:hAnsi="Times New Roman" w:cs="Times New Roman"/>
              </w:rPr>
            </w:pPr>
            <w:r w:rsidRPr="00D82D18">
              <w:rPr>
                <w:rFonts w:ascii="Times New Roman" w:hAnsi="Times New Roman" w:cs="Times New Roman"/>
              </w:rPr>
              <w:t>Зона развития застройки индивидуальными жилыми домами</w:t>
            </w:r>
          </w:p>
        </w:tc>
      </w:tr>
      <w:tr w:rsidR="00087303" w:rsidRPr="00D82D18" w:rsidTr="008B21EC">
        <w:trPr>
          <w:trHeight w:val="307"/>
        </w:trPr>
        <w:tc>
          <w:tcPr>
            <w:tcW w:w="9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87303" w:rsidRPr="00D82D18" w:rsidRDefault="00087303" w:rsidP="008B21EC">
            <w:pPr>
              <w:snapToGrid w:val="0"/>
              <w:jc w:val="center"/>
              <w:rPr>
                <w:rFonts w:ascii="Times New Roman" w:hAnsi="Times New Roman" w:cs="Times New Roman"/>
                <w:caps/>
              </w:rPr>
            </w:pPr>
            <w:r w:rsidRPr="00D82D18">
              <w:rPr>
                <w:rFonts w:ascii="Times New Roman" w:hAnsi="Times New Roman" w:cs="Times New Roman"/>
                <w:caps/>
              </w:rPr>
              <w:t>ОБЩЕСТВЕННО-ДЕЛОВЫЕ ЗОНЫ:</w:t>
            </w:r>
          </w:p>
        </w:tc>
      </w:tr>
      <w:tr w:rsidR="00087303" w:rsidRPr="00D82D18" w:rsidTr="008B21EC">
        <w:tc>
          <w:tcPr>
            <w:tcW w:w="1843" w:type="dxa"/>
            <w:tcBorders>
              <w:top w:val="single" w:sz="4" w:space="0" w:color="000000"/>
              <w:left w:val="single" w:sz="4" w:space="0" w:color="000000"/>
              <w:bottom w:val="single" w:sz="4" w:space="0" w:color="000000"/>
            </w:tcBorders>
            <w:shd w:val="clear" w:color="auto" w:fill="auto"/>
          </w:tcPr>
          <w:p w:rsidR="00087303" w:rsidRPr="00D82D18" w:rsidRDefault="00087303" w:rsidP="008B21EC">
            <w:pPr>
              <w:ind w:firstLine="0"/>
              <w:jc w:val="center"/>
              <w:rPr>
                <w:rFonts w:ascii="Times New Roman" w:hAnsi="Times New Roman" w:cs="Times New Roman"/>
              </w:rPr>
            </w:pPr>
            <w:r w:rsidRPr="00D82D18">
              <w:rPr>
                <w:rFonts w:ascii="Times New Roman" w:hAnsi="Times New Roman" w:cs="Times New Roman"/>
              </w:rPr>
              <w:t xml:space="preserve">ОД  </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087303" w:rsidRPr="00D82D18" w:rsidRDefault="00087303" w:rsidP="008B21EC">
            <w:pPr>
              <w:ind w:firstLine="34"/>
              <w:rPr>
                <w:rFonts w:ascii="Times New Roman" w:hAnsi="Times New Roman" w:cs="Times New Roman"/>
              </w:rPr>
            </w:pPr>
            <w:r w:rsidRPr="00D82D18">
              <w:rPr>
                <w:rFonts w:ascii="Times New Roman" w:hAnsi="Times New Roman" w:cs="Times New Roman"/>
              </w:rPr>
              <w:t xml:space="preserve">Зона делового, общественного и коммерческого назначения </w:t>
            </w:r>
          </w:p>
        </w:tc>
      </w:tr>
      <w:tr w:rsidR="00087303" w:rsidRPr="00D82D18" w:rsidTr="008B21EC">
        <w:trPr>
          <w:cantSplit/>
        </w:trPr>
        <w:tc>
          <w:tcPr>
            <w:tcW w:w="1843" w:type="dxa"/>
            <w:tcBorders>
              <w:top w:val="single" w:sz="4" w:space="0" w:color="000000"/>
              <w:left w:val="single" w:sz="4" w:space="0" w:color="000000"/>
              <w:bottom w:val="single" w:sz="4" w:space="0" w:color="000000"/>
            </w:tcBorders>
            <w:shd w:val="clear" w:color="auto" w:fill="auto"/>
          </w:tcPr>
          <w:p w:rsidR="00087303" w:rsidRPr="00D82D18" w:rsidRDefault="00087303" w:rsidP="008B21EC">
            <w:pPr>
              <w:ind w:firstLine="0"/>
              <w:jc w:val="center"/>
              <w:rPr>
                <w:rFonts w:ascii="Times New Roman" w:hAnsi="Times New Roman" w:cs="Times New Roman"/>
              </w:rPr>
            </w:pPr>
            <w:r w:rsidRPr="00D82D18">
              <w:rPr>
                <w:rFonts w:ascii="Times New Roman" w:hAnsi="Times New Roman" w:cs="Times New Roman"/>
              </w:rPr>
              <w:t xml:space="preserve">ОД - 1 </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087303" w:rsidRPr="00D82D18" w:rsidRDefault="00087303" w:rsidP="008B21EC">
            <w:pPr>
              <w:ind w:firstLine="34"/>
              <w:rPr>
                <w:rFonts w:ascii="Times New Roman" w:hAnsi="Times New Roman" w:cs="Times New Roman"/>
              </w:rPr>
            </w:pPr>
            <w:r w:rsidRPr="00D82D18">
              <w:rPr>
                <w:rFonts w:ascii="Times New Roman" w:hAnsi="Times New Roman" w:cs="Times New Roman"/>
              </w:rPr>
              <w:t>Зона объектов здравоохранения</w:t>
            </w:r>
          </w:p>
        </w:tc>
      </w:tr>
      <w:tr w:rsidR="00087303" w:rsidRPr="00D82D18" w:rsidTr="008B21EC">
        <w:trPr>
          <w:cantSplit/>
        </w:trPr>
        <w:tc>
          <w:tcPr>
            <w:tcW w:w="1843" w:type="dxa"/>
            <w:tcBorders>
              <w:top w:val="single" w:sz="4" w:space="0" w:color="000000"/>
              <w:left w:val="single" w:sz="4" w:space="0" w:color="000000"/>
              <w:bottom w:val="single" w:sz="4" w:space="0" w:color="000000"/>
            </w:tcBorders>
            <w:shd w:val="clear" w:color="auto" w:fill="auto"/>
          </w:tcPr>
          <w:p w:rsidR="00087303" w:rsidRPr="00D82D18" w:rsidRDefault="00087303" w:rsidP="008B21EC">
            <w:pPr>
              <w:ind w:firstLine="0"/>
              <w:jc w:val="center"/>
              <w:rPr>
                <w:rFonts w:ascii="Times New Roman" w:hAnsi="Times New Roman" w:cs="Times New Roman"/>
              </w:rPr>
            </w:pPr>
            <w:r w:rsidRPr="00D82D18">
              <w:rPr>
                <w:rFonts w:ascii="Times New Roman" w:hAnsi="Times New Roman" w:cs="Times New Roman"/>
              </w:rPr>
              <w:t xml:space="preserve">ОД - 2 </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087303" w:rsidRPr="00D82D18" w:rsidRDefault="00087303" w:rsidP="008B21EC">
            <w:pPr>
              <w:ind w:firstLine="34"/>
              <w:rPr>
                <w:rFonts w:ascii="Times New Roman" w:hAnsi="Times New Roman" w:cs="Times New Roman"/>
              </w:rPr>
            </w:pPr>
            <w:r w:rsidRPr="00D82D18">
              <w:rPr>
                <w:rFonts w:ascii="Times New Roman" w:hAnsi="Times New Roman" w:cs="Times New Roman"/>
              </w:rPr>
              <w:t>Зона объектов учебно-образовательного назначения</w:t>
            </w:r>
          </w:p>
        </w:tc>
      </w:tr>
      <w:tr w:rsidR="00087303" w:rsidRPr="00D82D18" w:rsidTr="008B21EC">
        <w:trPr>
          <w:cantSplit/>
        </w:trPr>
        <w:tc>
          <w:tcPr>
            <w:tcW w:w="9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87303" w:rsidRPr="00D82D18" w:rsidRDefault="00087303" w:rsidP="008B21EC">
            <w:pPr>
              <w:snapToGrid w:val="0"/>
              <w:ind w:firstLine="34"/>
              <w:jc w:val="center"/>
              <w:rPr>
                <w:rFonts w:ascii="Times New Roman" w:hAnsi="Times New Roman" w:cs="Times New Roman"/>
                <w:bCs/>
                <w:caps/>
              </w:rPr>
            </w:pPr>
            <w:r w:rsidRPr="00D82D18">
              <w:rPr>
                <w:rFonts w:ascii="Times New Roman" w:hAnsi="Times New Roman" w:cs="Times New Roman"/>
                <w:bCs/>
                <w:caps/>
              </w:rPr>
              <w:t xml:space="preserve">Производственные зоны, Зоны инженерной и транспортной инфраструктур: </w:t>
            </w:r>
          </w:p>
        </w:tc>
      </w:tr>
      <w:tr w:rsidR="00087303" w:rsidRPr="00D82D18" w:rsidTr="008B21EC">
        <w:trPr>
          <w:cantSplit/>
        </w:trPr>
        <w:tc>
          <w:tcPr>
            <w:tcW w:w="1843" w:type="dxa"/>
            <w:tcBorders>
              <w:top w:val="single" w:sz="4" w:space="0" w:color="000000"/>
              <w:left w:val="single" w:sz="4" w:space="0" w:color="000000"/>
              <w:bottom w:val="single" w:sz="4" w:space="0" w:color="000000"/>
            </w:tcBorders>
            <w:shd w:val="clear" w:color="auto" w:fill="auto"/>
          </w:tcPr>
          <w:p w:rsidR="00087303" w:rsidRPr="00D82D18" w:rsidRDefault="00087303" w:rsidP="008B21EC">
            <w:pPr>
              <w:ind w:firstLine="34"/>
              <w:jc w:val="center"/>
              <w:rPr>
                <w:rFonts w:ascii="Times New Roman" w:hAnsi="Times New Roman" w:cs="Times New Roman"/>
              </w:rPr>
            </w:pPr>
            <w:r w:rsidRPr="00D82D18">
              <w:rPr>
                <w:rFonts w:ascii="Times New Roman" w:hAnsi="Times New Roman" w:cs="Times New Roman"/>
              </w:rPr>
              <w:t>П -  1</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087303" w:rsidRPr="00D82D18" w:rsidRDefault="00087303" w:rsidP="008B21EC">
            <w:pPr>
              <w:ind w:firstLine="34"/>
              <w:rPr>
                <w:rFonts w:ascii="Times New Roman" w:hAnsi="Times New Roman" w:cs="Times New Roman"/>
              </w:rPr>
            </w:pPr>
            <w:r w:rsidRPr="00D82D18">
              <w:rPr>
                <w:rFonts w:ascii="Times New Roman" w:hAnsi="Times New Roman" w:cs="Times New Roman"/>
              </w:rPr>
              <w:t>Зона производственно-коммунального назначения V класса опасности</w:t>
            </w:r>
          </w:p>
        </w:tc>
      </w:tr>
      <w:tr w:rsidR="00087303" w:rsidRPr="00D82D18" w:rsidTr="008B21EC">
        <w:trPr>
          <w:cantSplit/>
        </w:trPr>
        <w:tc>
          <w:tcPr>
            <w:tcW w:w="1843" w:type="dxa"/>
            <w:tcBorders>
              <w:top w:val="single" w:sz="4" w:space="0" w:color="000000"/>
              <w:left w:val="single" w:sz="4" w:space="0" w:color="000000"/>
              <w:bottom w:val="single" w:sz="4" w:space="0" w:color="000000"/>
            </w:tcBorders>
            <w:shd w:val="clear" w:color="auto" w:fill="auto"/>
          </w:tcPr>
          <w:p w:rsidR="00087303" w:rsidRPr="00D82D18" w:rsidRDefault="00087303" w:rsidP="008B21EC">
            <w:pPr>
              <w:ind w:firstLine="34"/>
              <w:jc w:val="center"/>
              <w:rPr>
                <w:rFonts w:ascii="Times New Roman" w:hAnsi="Times New Roman" w:cs="Times New Roman"/>
              </w:rPr>
            </w:pPr>
            <w:r w:rsidRPr="00D82D18">
              <w:rPr>
                <w:rFonts w:ascii="Times New Roman" w:hAnsi="Times New Roman" w:cs="Times New Roman"/>
              </w:rPr>
              <w:t>П -  2</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087303" w:rsidRPr="00D82D18" w:rsidRDefault="00087303" w:rsidP="008B21EC">
            <w:pPr>
              <w:ind w:firstLine="34"/>
              <w:rPr>
                <w:rFonts w:ascii="Times New Roman" w:hAnsi="Times New Roman" w:cs="Times New Roman"/>
              </w:rPr>
            </w:pPr>
            <w:r w:rsidRPr="00D82D18">
              <w:rPr>
                <w:rFonts w:ascii="Times New Roman" w:hAnsi="Times New Roman" w:cs="Times New Roman"/>
              </w:rPr>
              <w:t>Зона производственно-коммунального назначения IV класса опасности</w:t>
            </w:r>
          </w:p>
        </w:tc>
      </w:tr>
      <w:tr w:rsidR="00087303" w:rsidRPr="00D82D18" w:rsidTr="008B21EC">
        <w:trPr>
          <w:cantSplit/>
        </w:trPr>
        <w:tc>
          <w:tcPr>
            <w:tcW w:w="1843" w:type="dxa"/>
            <w:tcBorders>
              <w:top w:val="single" w:sz="4" w:space="0" w:color="000000"/>
              <w:left w:val="single" w:sz="4" w:space="0" w:color="000000"/>
              <w:bottom w:val="single" w:sz="4" w:space="0" w:color="000000"/>
            </w:tcBorders>
            <w:shd w:val="clear" w:color="auto" w:fill="auto"/>
          </w:tcPr>
          <w:p w:rsidR="00087303" w:rsidRPr="00D82D18" w:rsidRDefault="00087303" w:rsidP="00B1210E">
            <w:pPr>
              <w:ind w:firstLine="34"/>
              <w:jc w:val="center"/>
              <w:rPr>
                <w:rFonts w:ascii="Times New Roman" w:hAnsi="Times New Roman" w:cs="Times New Roman"/>
              </w:rPr>
            </w:pPr>
            <w:r w:rsidRPr="00D82D18">
              <w:rPr>
                <w:rFonts w:ascii="Times New Roman" w:hAnsi="Times New Roman" w:cs="Times New Roman"/>
              </w:rPr>
              <w:t>И</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087303" w:rsidRPr="00D82D18" w:rsidRDefault="00087303" w:rsidP="008B21EC">
            <w:pPr>
              <w:ind w:firstLine="34"/>
              <w:rPr>
                <w:rFonts w:ascii="Times New Roman" w:hAnsi="Times New Roman" w:cs="Times New Roman"/>
              </w:rPr>
            </w:pPr>
            <w:r w:rsidRPr="00D82D18">
              <w:rPr>
                <w:rFonts w:ascii="Times New Roman" w:hAnsi="Times New Roman" w:cs="Times New Roman"/>
              </w:rPr>
              <w:t>Зона инженерной инфраструктуры</w:t>
            </w:r>
          </w:p>
        </w:tc>
      </w:tr>
      <w:tr w:rsidR="00087303" w:rsidRPr="00D82D18" w:rsidTr="008B21EC">
        <w:trPr>
          <w:cantSplit/>
        </w:trPr>
        <w:tc>
          <w:tcPr>
            <w:tcW w:w="1843" w:type="dxa"/>
            <w:tcBorders>
              <w:top w:val="single" w:sz="4" w:space="0" w:color="000000"/>
              <w:left w:val="single" w:sz="4" w:space="0" w:color="000000"/>
              <w:bottom w:val="single" w:sz="4" w:space="0" w:color="000000"/>
            </w:tcBorders>
            <w:shd w:val="clear" w:color="auto" w:fill="auto"/>
          </w:tcPr>
          <w:p w:rsidR="00087303" w:rsidRPr="00D82D18" w:rsidRDefault="00087303" w:rsidP="008B21EC">
            <w:pPr>
              <w:ind w:firstLine="34"/>
              <w:jc w:val="center"/>
              <w:rPr>
                <w:rFonts w:ascii="Times New Roman" w:hAnsi="Times New Roman" w:cs="Times New Roman"/>
              </w:rPr>
            </w:pPr>
            <w:r w:rsidRPr="00D82D18">
              <w:rPr>
                <w:rFonts w:ascii="Times New Roman" w:hAnsi="Times New Roman" w:cs="Times New Roman"/>
              </w:rPr>
              <w:t>Т</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087303" w:rsidRPr="00D82D18" w:rsidRDefault="00087303" w:rsidP="008B21EC">
            <w:pPr>
              <w:ind w:firstLine="34"/>
              <w:rPr>
                <w:rFonts w:ascii="Times New Roman" w:hAnsi="Times New Roman" w:cs="Times New Roman"/>
              </w:rPr>
            </w:pPr>
            <w:r w:rsidRPr="00D82D18">
              <w:rPr>
                <w:rFonts w:ascii="Times New Roman" w:hAnsi="Times New Roman" w:cs="Times New Roman"/>
              </w:rPr>
              <w:t>Зона транспортной инфраструктуры</w:t>
            </w:r>
          </w:p>
        </w:tc>
      </w:tr>
      <w:tr w:rsidR="00087303" w:rsidRPr="00D82D18" w:rsidTr="008B21EC">
        <w:trPr>
          <w:cantSplit/>
        </w:trPr>
        <w:tc>
          <w:tcPr>
            <w:tcW w:w="1843" w:type="dxa"/>
            <w:tcBorders>
              <w:top w:val="single" w:sz="4" w:space="0" w:color="000000"/>
              <w:left w:val="single" w:sz="4" w:space="0" w:color="000000"/>
              <w:bottom w:val="single" w:sz="4" w:space="0" w:color="000000"/>
            </w:tcBorders>
            <w:shd w:val="clear" w:color="auto" w:fill="auto"/>
            <w:vAlign w:val="center"/>
          </w:tcPr>
          <w:p w:rsidR="00087303" w:rsidRPr="00D82D18" w:rsidRDefault="00087303" w:rsidP="008B21EC">
            <w:pPr>
              <w:snapToGrid w:val="0"/>
              <w:jc w:val="center"/>
              <w:rPr>
                <w:rFonts w:ascii="Times New Roman" w:hAnsi="Times New Roman" w:cs="Times New Roman"/>
              </w:rPr>
            </w:pP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087303" w:rsidRPr="00D82D18" w:rsidRDefault="00087303" w:rsidP="008B21EC">
            <w:pPr>
              <w:snapToGrid w:val="0"/>
              <w:ind w:firstLine="34"/>
              <w:jc w:val="center"/>
              <w:rPr>
                <w:rFonts w:ascii="Times New Roman" w:hAnsi="Times New Roman" w:cs="Times New Roman"/>
                <w:bCs/>
                <w:caps/>
              </w:rPr>
            </w:pPr>
            <w:r w:rsidRPr="00D82D18">
              <w:rPr>
                <w:rFonts w:ascii="Times New Roman" w:hAnsi="Times New Roman" w:cs="Times New Roman"/>
                <w:bCs/>
                <w:caps/>
              </w:rPr>
              <w:t>Зоны рекреационного назначения:</w:t>
            </w:r>
          </w:p>
        </w:tc>
      </w:tr>
      <w:tr w:rsidR="00087303" w:rsidRPr="00D82D18" w:rsidTr="008B21EC">
        <w:trPr>
          <w:cantSplit/>
        </w:trPr>
        <w:tc>
          <w:tcPr>
            <w:tcW w:w="1843" w:type="dxa"/>
            <w:tcBorders>
              <w:top w:val="single" w:sz="4" w:space="0" w:color="000000"/>
              <w:left w:val="single" w:sz="4" w:space="0" w:color="000000"/>
              <w:bottom w:val="single" w:sz="4" w:space="0" w:color="000000"/>
            </w:tcBorders>
            <w:shd w:val="clear" w:color="auto" w:fill="auto"/>
          </w:tcPr>
          <w:p w:rsidR="00087303" w:rsidRPr="00D82D18" w:rsidRDefault="00087303" w:rsidP="008B21EC">
            <w:pPr>
              <w:ind w:hanging="108"/>
              <w:jc w:val="center"/>
              <w:rPr>
                <w:rFonts w:ascii="Times New Roman" w:hAnsi="Times New Roman" w:cs="Times New Roman"/>
              </w:rPr>
            </w:pPr>
            <w:r w:rsidRPr="00D82D18">
              <w:rPr>
                <w:rFonts w:ascii="Times New Roman" w:hAnsi="Times New Roman" w:cs="Times New Roman"/>
              </w:rPr>
              <w:t>Р</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087303" w:rsidRPr="00D82D18" w:rsidRDefault="00087303" w:rsidP="008B21EC">
            <w:pPr>
              <w:ind w:firstLine="34"/>
              <w:rPr>
                <w:rFonts w:ascii="Times New Roman" w:hAnsi="Times New Roman" w:cs="Times New Roman"/>
              </w:rPr>
            </w:pPr>
            <w:r w:rsidRPr="00D82D18">
              <w:rPr>
                <w:rFonts w:ascii="Times New Roman" w:hAnsi="Times New Roman" w:cs="Times New Roman"/>
              </w:rPr>
              <w:t>Зона природного ландшафта</w:t>
            </w:r>
          </w:p>
        </w:tc>
      </w:tr>
      <w:tr w:rsidR="00087303" w:rsidRPr="00D82D18" w:rsidTr="008B21EC">
        <w:trPr>
          <w:cantSplit/>
        </w:trPr>
        <w:tc>
          <w:tcPr>
            <w:tcW w:w="1843" w:type="dxa"/>
            <w:tcBorders>
              <w:top w:val="single" w:sz="4" w:space="0" w:color="000000"/>
              <w:left w:val="single" w:sz="4" w:space="0" w:color="000000"/>
              <w:bottom w:val="single" w:sz="4" w:space="0" w:color="000000"/>
            </w:tcBorders>
            <w:shd w:val="clear" w:color="auto" w:fill="auto"/>
          </w:tcPr>
          <w:p w:rsidR="00087303" w:rsidRPr="00D82D18" w:rsidRDefault="00087303" w:rsidP="008B21EC">
            <w:pPr>
              <w:ind w:hanging="108"/>
              <w:jc w:val="center"/>
              <w:rPr>
                <w:rFonts w:ascii="Times New Roman" w:hAnsi="Times New Roman" w:cs="Times New Roman"/>
              </w:rPr>
            </w:pPr>
            <w:r w:rsidRPr="00D82D18">
              <w:rPr>
                <w:rFonts w:ascii="Times New Roman" w:hAnsi="Times New Roman" w:cs="Times New Roman"/>
              </w:rPr>
              <w:t>Р - 1</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087303" w:rsidRPr="00D82D18" w:rsidRDefault="00087303" w:rsidP="008B21EC">
            <w:pPr>
              <w:ind w:firstLine="34"/>
              <w:rPr>
                <w:rFonts w:ascii="Times New Roman" w:hAnsi="Times New Roman" w:cs="Times New Roman"/>
              </w:rPr>
            </w:pPr>
            <w:r w:rsidRPr="00D82D18">
              <w:rPr>
                <w:rFonts w:ascii="Times New Roman" w:hAnsi="Times New Roman" w:cs="Times New Roman"/>
              </w:rPr>
              <w:t xml:space="preserve">Зона озеленения общего пользования </w:t>
            </w:r>
          </w:p>
        </w:tc>
      </w:tr>
      <w:tr w:rsidR="00087303" w:rsidRPr="00D82D18" w:rsidTr="008B21EC">
        <w:trPr>
          <w:cantSplit/>
        </w:trPr>
        <w:tc>
          <w:tcPr>
            <w:tcW w:w="1843" w:type="dxa"/>
            <w:tcBorders>
              <w:top w:val="single" w:sz="4" w:space="0" w:color="000000"/>
              <w:left w:val="single" w:sz="4" w:space="0" w:color="000000"/>
              <w:bottom w:val="single" w:sz="4" w:space="0" w:color="000000"/>
            </w:tcBorders>
            <w:shd w:val="clear" w:color="auto" w:fill="auto"/>
          </w:tcPr>
          <w:p w:rsidR="00087303" w:rsidRPr="00D82D18" w:rsidRDefault="00087303" w:rsidP="008B21EC">
            <w:pPr>
              <w:ind w:hanging="108"/>
              <w:jc w:val="center"/>
              <w:rPr>
                <w:rFonts w:ascii="Times New Roman" w:hAnsi="Times New Roman" w:cs="Times New Roman"/>
              </w:rPr>
            </w:pPr>
            <w:r w:rsidRPr="00D82D18">
              <w:rPr>
                <w:rFonts w:ascii="Times New Roman" w:hAnsi="Times New Roman" w:cs="Times New Roman"/>
              </w:rPr>
              <w:t>Р - 2</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087303" w:rsidRPr="00D82D18" w:rsidRDefault="00087303" w:rsidP="008B21EC">
            <w:pPr>
              <w:ind w:firstLine="34"/>
              <w:rPr>
                <w:rFonts w:ascii="Times New Roman" w:hAnsi="Times New Roman" w:cs="Times New Roman"/>
              </w:rPr>
            </w:pPr>
            <w:r w:rsidRPr="00D82D18">
              <w:rPr>
                <w:rFonts w:ascii="Times New Roman" w:hAnsi="Times New Roman" w:cs="Times New Roman"/>
              </w:rPr>
              <w:t>Зона объектов физической культуры, спорта и туризма</w:t>
            </w:r>
          </w:p>
        </w:tc>
      </w:tr>
      <w:tr w:rsidR="00087303" w:rsidRPr="00D82D18" w:rsidTr="00B1210E">
        <w:trPr>
          <w:cantSplit/>
          <w:trHeight w:val="392"/>
        </w:trPr>
        <w:tc>
          <w:tcPr>
            <w:tcW w:w="1843" w:type="dxa"/>
            <w:tcBorders>
              <w:top w:val="single" w:sz="4" w:space="0" w:color="000000"/>
              <w:left w:val="single" w:sz="4" w:space="0" w:color="000000"/>
              <w:bottom w:val="single" w:sz="4" w:space="0" w:color="000000"/>
            </w:tcBorders>
            <w:shd w:val="clear" w:color="auto" w:fill="auto"/>
            <w:vAlign w:val="center"/>
          </w:tcPr>
          <w:p w:rsidR="00087303" w:rsidRPr="00D82D18" w:rsidRDefault="00087303" w:rsidP="008B21EC">
            <w:pPr>
              <w:snapToGrid w:val="0"/>
              <w:jc w:val="center"/>
              <w:rPr>
                <w:rFonts w:ascii="Times New Roman" w:hAnsi="Times New Roman" w:cs="Times New Roman"/>
                <w:bCs/>
              </w:rPr>
            </w:pP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087303" w:rsidRPr="00D82D18" w:rsidRDefault="00087303" w:rsidP="008B21EC">
            <w:pPr>
              <w:snapToGrid w:val="0"/>
              <w:ind w:firstLine="34"/>
              <w:jc w:val="center"/>
              <w:rPr>
                <w:rFonts w:ascii="Times New Roman" w:hAnsi="Times New Roman" w:cs="Times New Roman"/>
                <w:bCs/>
                <w:caps/>
              </w:rPr>
            </w:pPr>
            <w:r w:rsidRPr="00D82D18">
              <w:rPr>
                <w:rFonts w:ascii="Times New Roman" w:hAnsi="Times New Roman" w:cs="Times New Roman"/>
                <w:bCs/>
                <w:caps/>
              </w:rPr>
              <w:t>ЗонЫ сельскохозяйственного ИСПОЛЬЗОВАНИЯ:</w:t>
            </w:r>
          </w:p>
        </w:tc>
      </w:tr>
      <w:tr w:rsidR="00087303" w:rsidRPr="00D82D18" w:rsidTr="008B21EC">
        <w:trPr>
          <w:cantSplit/>
        </w:trPr>
        <w:tc>
          <w:tcPr>
            <w:tcW w:w="1843" w:type="dxa"/>
            <w:tcBorders>
              <w:top w:val="single" w:sz="4" w:space="0" w:color="000000"/>
              <w:left w:val="single" w:sz="4" w:space="0" w:color="000000"/>
              <w:bottom w:val="single" w:sz="4" w:space="0" w:color="000000"/>
            </w:tcBorders>
            <w:shd w:val="clear" w:color="auto" w:fill="auto"/>
          </w:tcPr>
          <w:p w:rsidR="00087303" w:rsidRPr="00D82D18" w:rsidRDefault="00087303" w:rsidP="008B21EC">
            <w:pPr>
              <w:ind w:hanging="108"/>
              <w:jc w:val="center"/>
              <w:rPr>
                <w:rFonts w:ascii="Times New Roman" w:hAnsi="Times New Roman" w:cs="Times New Roman"/>
              </w:rPr>
            </w:pPr>
            <w:r w:rsidRPr="00D82D18">
              <w:rPr>
                <w:rFonts w:ascii="Times New Roman" w:hAnsi="Times New Roman" w:cs="Times New Roman"/>
              </w:rPr>
              <w:t xml:space="preserve">СХ </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087303" w:rsidRPr="00D82D18" w:rsidRDefault="00087303" w:rsidP="008B21EC">
            <w:pPr>
              <w:ind w:firstLine="34"/>
              <w:rPr>
                <w:rFonts w:ascii="Times New Roman" w:hAnsi="Times New Roman" w:cs="Times New Roman"/>
              </w:rPr>
            </w:pPr>
            <w:r w:rsidRPr="00D82D18">
              <w:rPr>
                <w:rFonts w:ascii="Times New Roman" w:hAnsi="Times New Roman" w:cs="Times New Roman"/>
              </w:rPr>
              <w:t>Зона сельскохозяйственных угодий</w:t>
            </w:r>
          </w:p>
        </w:tc>
      </w:tr>
      <w:tr w:rsidR="00087303" w:rsidRPr="00D82D18" w:rsidTr="008B21EC">
        <w:trPr>
          <w:cantSplit/>
        </w:trPr>
        <w:tc>
          <w:tcPr>
            <w:tcW w:w="1843" w:type="dxa"/>
            <w:tcBorders>
              <w:top w:val="single" w:sz="4" w:space="0" w:color="000000"/>
              <w:left w:val="single" w:sz="4" w:space="0" w:color="000000"/>
              <w:bottom w:val="single" w:sz="4" w:space="0" w:color="000000"/>
            </w:tcBorders>
            <w:shd w:val="clear" w:color="auto" w:fill="auto"/>
          </w:tcPr>
          <w:p w:rsidR="00087303" w:rsidRPr="00D82D18" w:rsidRDefault="00087303" w:rsidP="008B21EC">
            <w:pPr>
              <w:ind w:hanging="108"/>
              <w:jc w:val="center"/>
              <w:rPr>
                <w:rFonts w:ascii="Times New Roman" w:hAnsi="Times New Roman" w:cs="Times New Roman"/>
              </w:rPr>
            </w:pPr>
            <w:r w:rsidRPr="00D82D18">
              <w:rPr>
                <w:rFonts w:ascii="Times New Roman" w:hAnsi="Times New Roman" w:cs="Times New Roman"/>
              </w:rPr>
              <w:t>СХ - 1</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087303" w:rsidRPr="00D82D18" w:rsidRDefault="00087303" w:rsidP="008B21EC">
            <w:pPr>
              <w:ind w:firstLine="34"/>
              <w:rPr>
                <w:rFonts w:ascii="Times New Roman" w:hAnsi="Times New Roman" w:cs="Times New Roman"/>
              </w:rPr>
            </w:pPr>
            <w:r w:rsidRPr="00D82D18">
              <w:rPr>
                <w:rFonts w:ascii="Times New Roman" w:hAnsi="Times New Roman" w:cs="Times New Roman"/>
              </w:rPr>
              <w:t>Зона сельскохозяйственного использования, резервируемая для развития населенного пункта</w:t>
            </w:r>
          </w:p>
        </w:tc>
      </w:tr>
      <w:tr w:rsidR="00087303" w:rsidRPr="00D82D18" w:rsidTr="008B21EC">
        <w:trPr>
          <w:cantSplit/>
        </w:trPr>
        <w:tc>
          <w:tcPr>
            <w:tcW w:w="1843" w:type="dxa"/>
            <w:tcBorders>
              <w:top w:val="single" w:sz="4" w:space="0" w:color="000000"/>
              <w:left w:val="single" w:sz="4" w:space="0" w:color="000000"/>
              <w:bottom w:val="single" w:sz="4" w:space="0" w:color="000000"/>
            </w:tcBorders>
            <w:shd w:val="clear" w:color="auto" w:fill="auto"/>
          </w:tcPr>
          <w:p w:rsidR="00087303" w:rsidRPr="00D82D18" w:rsidRDefault="00087303" w:rsidP="008B21EC">
            <w:pPr>
              <w:ind w:hanging="108"/>
              <w:jc w:val="center"/>
              <w:rPr>
                <w:rFonts w:ascii="Times New Roman" w:hAnsi="Times New Roman" w:cs="Times New Roman"/>
              </w:rPr>
            </w:pPr>
            <w:r w:rsidRPr="00D82D18">
              <w:rPr>
                <w:rFonts w:ascii="Times New Roman" w:hAnsi="Times New Roman" w:cs="Times New Roman"/>
              </w:rPr>
              <w:t>СХ-2</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087303" w:rsidRPr="00D82D18" w:rsidRDefault="00087303" w:rsidP="008B21EC">
            <w:pPr>
              <w:ind w:firstLine="34"/>
              <w:rPr>
                <w:rFonts w:ascii="Times New Roman" w:hAnsi="Times New Roman" w:cs="Times New Roman"/>
              </w:rPr>
            </w:pPr>
            <w:r w:rsidRPr="00D82D18">
              <w:rPr>
                <w:rFonts w:ascii="Times New Roman" w:hAnsi="Times New Roman" w:cs="Times New Roman"/>
              </w:rPr>
              <w:t>Зона сельскохозяйственных объектов и предприятий</w:t>
            </w:r>
          </w:p>
        </w:tc>
      </w:tr>
      <w:tr w:rsidR="00087303" w:rsidRPr="00D82D18" w:rsidTr="008B21EC">
        <w:trPr>
          <w:cantSplit/>
        </w:trPr>
        <w:tc>
          <w:tcPr>
            <w:tcW w:w="1843" w:type="dxa"/>
            <w:tcBorders>
              <w:top w:val="single" w:sz="4" w:space="0" w:color="000000"/>
              <w:left w:val="single" w:sz="4" w:space="0" w:color="000000"/>
              <w:bottom w:val="single" w:sz="4" w:space="0" w:color="000000"/>
            </w:tcBorders>
            <w:shd w:val="clear" w:color="auto" w:fill="auto"/>
            <w:vAlign w:val="center"/>
          </w:tcPr>
          <w:p w:rsidR="00087303" w:rsidRPr="00D82D18" w:rsidRDefault="00087303" w:rsidP="008B21EC">
            <w:pPr>
              <w:snapToGrid w:val="0"/>
              <w:jc w:val="center"/>
              <w:rPr>
                <w:rFonts w:ascii="Times New Roman" w:hAnsi="Times New Roman" w:cs="Times New Roman"/>
              </w:rPr>
            </w:pP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087303" w:rsidRPr="00D82D18" w:rsidRDefault="00087303" w:rsidP="008B21EC">
            <w:pPr>
              <w:snapToGrid w:val="0"/>
              <w:ind w:firstLine="34"/>
              <w:jc w:val="center"/>
              <w:rPr>
                <w:rFonts w:ascii="Times New Roman" w:hAnsi="Times New Roman" w:cs="Times New Roman"/>
                <w:bCs/>
                <w:caps/>
              </w:rPr>
            </w:pPr>
            <w:r w:rsidRPr="00D82D18">
              <w:rPr>
                <w:rFonts w:ascii="Times New Roman" w:hAnsi="Times New Roman" w:cs="Times New Roman"/>
                <w:bCs/>
                <w:caps/>
              </w:rPr>
              <w:t>Зоны специального назначения:</w:t>
            </w:r>
          </w:p>
        </w:tc>
      </w:tr>
      <w:tr w:rsidR="00087303" w:rsidRPr="00D82D18" w:rsidTr="008B21EC">
        <w:trPr>
          <w:cantSplit/>
        </w:trPr>
        <w:tc>
          <w:tcPr>
            <w:tcW w:w="1843" w:type="dxa"/>
            <w:tcBorders>
              <w:top w:val="single" w:sz="4" w:space="0" w:color="000000"/>
              <w:left w:val="single" w:sz="4" w:space="0" w:color="000000"/>
              <w:bottom w:val="single" w:sz="4" w:space="0" w:color="000000"/>
            </w:tcBorders>
            <w:shd w:val="clear" w:color="auto" w:fill="auto"/>
          </w:tcPr>
          <w:p w:rsidR="00087303" w:rsidRPr="00D82D18" w:rsidRDefault="00087303" w:rsidP="008B21EC">
            <w:pPr>
              <w:ind w:firstLine="0"/>
              <w:jc w:val="center"/>
              <w:rPr>
                <w:rFonts w:ascii="Times New Roman" w:hAnsi="Times New Roman" w:cs="Times New Roman"/>
              </w:rPr>
            </w:pPr>
            <w:r w:rsidRPr="00D82D18">
              <w:rPr>
                <w:rFonts w:ascii="Times New Roman" w:hAnsi="Times New Roman" w:cs="Times New Roman"/>
              </w:rPr>
              <w:t>С - 1</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087303" w:rsidRPr="00D82D18" w:rsidRDefault="00087303" w:rsidP="008B21EC">
            <w:pPr>
              <w:ind w:firstLine="34"/>
              <w:rPr>
                <w:rFonts w:ascii="Times New Roman" w:hAnsi="Times New Roman" w:cs="Times New Roman"/>
              </w:rPr>
            </w:pPr>
            <w:r w:rsidRPr="00D82D18">
              <w:rPr>
                <w:rFonts w:ascii="Times New Roman" w:hAnsi="Times New Roman" w:cs="Times New Roman"/>
              </w:rPr>
              <w:t>Зона ритуального назначения</w:t>
            </w:r>
          </w:p>
        </w:tc>
      </w:tr>
      <w:tr w:rsidR="00087303" w:rsidRPr="00D82D18" w:rsidTr="008B21EC">
        <w:tc>
          <w:tcPr>
            <w:tcW w:w="1843" w:type="dxa"/>
            <w:tcBorders>
              <w:top w:val="single" w:sz="4" w:space="0" w:color="auto"/>
              <w:left w:val="single" w:sz="4" w:space="0" w:color="000000"/>
              <w:bottom w:val="single" w:sz="4" w:space="0" w:color="auto"/>
            </w:tcBorders>
            <w:shd w:val="clear" w:color="auto" w:fill="auto"/>
          </w:tcPr>
          <w:p w:rsidR="00087303" w:rsidRPr="00D82D18" w:rsidRDefault="00087303" w:rsidP="008B21EC">
            <w:pPr>
              <w:ind w:firstLine="0"/>
              <w:jc w:val="center"/>
              <w:rPr>
                <w:rFonts w:ascii="Times New Roman" w:hAnsi="Times New Roman" w:cs="Times New Roman"/>
              </w:rPr>
            </w:pPr>
            <w:r w:rsidRPr="00D82D18">
              <w:rPr>
                <w:rFonts w:ascii="Times New Roman" w:hAnsi="Times New Roman" w:cs="Times New Roman"/>
              </w:rPr>
              <w:t>С-2</w:t>
            </w:r>
          </w:p>
        </w:tc>
        <w:tc>
          <w:tcPr>
            <w:tcW w:w="7938" w:type="dxa"/>
            <w:tcBorders>
              <w:top w:val="single" w:sz="4" w:space="0" w:color="auto"/>
              <w:left w:val="single" w:sz="4" w:space="0" w:color="000000"/>
              <w:bottom w:val="single" w:sz="4" w:space="0" w:color="auto"/>
              <w:right w:val="single" w:sz="4" w:space="0" w:color="000000"/>
            </w:tcBorders>
            <w:shd w:val="clear" w:color="auto" w:fill="auto"/>
          </w:tcPr>
          <w:p w:rsidR="00087303" w:rsidRPr="00D82D18" w:rsidRDefault="00087303" w:rsidP="008B21EC">
            <w:pPr>
              <w:ind w:firstLine="34"/>
              <w:rPr>
                <w:rFonts w:ascii="Times New Roman" w:hAnsi="Times New Roman" w:cs="Times New Roman"/>
              </w:rPr>
            </w:pPr>
            <w:r w:rsidRPr="00D82D18">
              <w:rPr>
                <w:rFonts w:ascii="Times New Roman" w:hAnsi="Times New Roman" w:cs="Times New Roman"/>
              </w:rPr>
              <w:t>Зона зеленых насаждений специального назначения</w:t>
            </w:r>
          </w:p>
        </w:tc>
      </w:tr>
    </w:tbl>
    <w:p w:rsidR="008B21EC" w:rsidRPr="00D82D18" w:rsidRDefault="008B21EC" w:rsidP="008B21EC">
      <w:pPr>
        <w:pStyle w:val="20"/>
        <w:spacing w:after="100"/>
        <w:rPr>
          <w:rFonts w:ascii="Times New Roman" w:hAnsi="Times New Roman" w:cs="Times New Roman"/>
          <w:color w:val="auto"/>
        </w:rPr>
      </w:pPr>
      <w:bookmarkStart w:id="224" w:name="_Toc486964611"/>
      <w:bookmarkStart w:id="225" w:name="_Toc23150768"/>
      <w:bookmarkStart w:id="226" w:name="_Toc25928607"/>
      <w:r w:rsidRPr="00D82D18">
        <w:rPr>
          <w:rFonts w:ascii="Times New Roman" w:hAnsi="Times New Roman" w:cs="Times New Roman"/>
          <w:color w:val="auto"/>
        </w:rPr>
        <w:t xml:space="preserve">Статья 34. Виды разрешенного использования земельных участков и объектов капитального строительства на территории </w:t>
      </w:r>
      <w:r w:rsidR="007E7AF3" w:rsidRPr="00D82D18">
        <w:rPr>
          <w:rFonts w:ascii="Times New Roman" w:hAnsi="Times New Roman" w:cs="Times New Roman"/>
          <w:color w:val="auto"/>
        </w:rPr>
        <w:t>Песчаного</w:t>
      </w:r>
      <w:r w:rsidRPr="00D82D18">
        <w:rPr>
          <w:rFonts w:ascii="Times New Roman" w:hAnsi="Times New Roman" w:cs="Times New Roman"/>
          <w:color w:val="auto"/>
        </w:rPr>
        <w:t xml:space="preserve">  сельского поселения</w:t>
      </w:r>
      <w:bookmarkEnd w:id="224"/>
      <w:bookmarkEnd w:id="225"/>
      <w:bookmarkEnd w:id="226"/>
    </w:p>
    <w:p w:rsidR="008B21EC" w:rsidRPr="00D82D18" w:rsidRDefault="008B21EC" w:rsidP="008B21EC">
      <w:pPr>
        <w:pStyle w:val="ConsPlusNormal"/>
        <w:ind w:firstLine="709"/>
        <w:rPr>
          <w:rFonts w:ascii="Times New Roman" w:eastAsiaTheme="minorHAnsi" w:hAnsi="Times New Roman" w:cs="Times New Roman"/>
          <w:sz w:val="24"/>
          <w:szCs w:val="24"/>
          <w:lang w:eastAsia="en-US"/>
        </w:rPr>
      </w:pPr>
      <w:r w:rsidRPr="00D82D18">
        <w:rPr>
          <w:rFonts w:ascii="Times New Roman" w:eastAsiaTheme="minorHAnsi" w:hAnsi="Times New Roman" w:cs="Times New Roman"/>
          <w:sz w:val="24"/>
          <w:szCs w:val="24"/>
          <w:lang w:eastAsia="en-US"/>
        </w:rPr>
        <w:t xml:space="preserve">Данной статьей определены описания видов разрешенного использования земельных участков и объектов капитального строительства, установленным к территориальным зонам на территории </w:t>
      </w:r>
      <w:r w:rsidR="007E7AF3" w:rsidRPr="00D82D18">
        <w:rPr>
          <w:rFonts w:ascii="Times New Roman" w:eastAsiaTheme="minorHAnsi" w:hAnsi="Times New Roman" w:cs="Times New Roman"/>
          <w:sz w:val="24"/>
          <w:szCs w:val="24"/>
          <w:lang w:eastAsia="en-US"/>
        </w:rPr>
        <w:t>Песчаного</w:t>
      </w:r>
      <w:r w:rsidRPr="00D82D18">
        <w:rPr>
          <w:rFonts w:ascii="Times New Roman" w:eastAsiaTheme="minorHAnsi" w:hAnsi="Times New Roman" w:cs="Times New Roman"/>
          <w:sz w:val="24"/>
          <w:szCs w:val="24"/>
          <w:lang w:eastAsia="en-US"/>
        </w:rPr>
        <w:t xml:space="preserve"> сельского поселения. Виды разрешенного использования земельных участков и объектов капитального строительства соответствуют "Классификатору видов разрешенного использования земельных участков", утвержденному приказом Минэкономразвития России № 540 от 1 сентября 2014 г. (с изменениями и дополнениями от 30 сентября 2015 г., 6 октября 2017 г., 9 августа 2018 г., 4 февраля 2019 г.) </w:t>
      </w:r>
    </w:p>
    <w:p w:rsidR="008B21EC" w:rsidRPr="00D82D18" w:rsidRDefault="008B21EC" w:rsidP="008B21EC">
      <w:pPr>
        <w:pStyle w:val="ConsPlusNormal"/>
        <w:ind w:firstLine="709"/>
        <w:rPr>
          <w:rFonts w:ascii="Times New Roman" w:eastAsiaTheme="minorHAnsi" w:hAnsi="Times New Roman" w:cs="Times New Roman"/>
          <w:sz w:val="24"/>
          <w:szCs w:val="24"/>
          <w:lang w:eastAsia="en-US"/>
        </w:rPr>
      </w:pPr>
      <w:r w:rsidRPr="00D82D18">
        <w:rPr>
          <w:rFonts w:ascii="Times New Roman" w:eastAsiaTheme="minorHAnsi" w:hAnsi="Times New Roman" w:cs="Times New Roman"/>
          <w:sz w:val="24"/>
          <w:szCs w:val="24"/>
          <w:lang w:eastAsia="en-US"/>
        </w:rPr>
        <w:t>Текстовое наименование вида разрешенного использования земельного участка и его код (числовое обозначение) являются равнозначными.</w:t>
      </w:r>
    </w:p>
    <w:p w:rsidR="008B21EC" w:rsidRPr="00D82D18" w:rsidRDefault="008B21EC" w:rsidP="008B21EC">
      <w:pPr>
        <w:rPr>
          <w:rFonts w:ascii="Times New Roman" w:hAnsi="Times New Roman" w:cs="Times New Roman"/>
        </w:rPr>
      </w:pPr>
      <w:r w:rsidRPr="00D82D18">
        <w:rPr>
          <w:rFonts w:ascii="Times New Roman" w:hAnsi="Times New Roman" w:cs="Times New Roman"/>
        </w:rPr>
        <w:t xml:space="preserve">Содержание видов разрешенного использования допускает без отдельного указания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w:t>
      </w:r>
      <w:r w:rsidRPr="00D82D18">
        <w:rPr>
          <w:rFonts w:ascii="Times New Roman" w:hAnsi="Times New Roman" w:cs="Times New Roman"/>
        </w:rPr>
        <w:lastRenderedPageBreak/>
        <w:t>сооружений, информационных и геодезических знаков, если федеральным законом не установлено иное.</w:t>
      </w:r>
    </w:p>
    <w:tbl>
      <w:tblPr>
        <w:tblW w:w="992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74"/>
        <w:gridCol w:w="5890"/>
        <w:gridCol w:w="1559"/>
      </w:tblGrid>
      <w:tr w:rsidR="008B21EC" w:rsidRPr="00D82D18" w:rsidTr="00B1210E">
        <w:tc>
          <w:tcPr>
            <w:tcW w:w="2474" w:type="dxa"/>
            <w:tcBorders>
              <w:top w:val="single" w:sz="4" w:space="0" w:color="auto"/>
              <w:bottom w:val="single" w:sz="4" w:space="0" w:color="auto"/>
              <w:right w:val="single" w:sz="4" w:space="0" w:color="auto"/>
            </w:tcBorders>
          </w:tcPr>
          <w:p w:rsidR="008B21EC" w:rsidRPr="00D82D18" w:rsidRDefault="008B21EC" w:rsidP="008B21EC">
            <w:pPr>
              <w:pStyle w:val="aff8"/>
              <w:jc w:val="center"/>
              <w:rPr>
                <w:rFonts w:ascii="Times New Roman" w:hAnsi="Times New Roman"/>
              </w:rPr>
            </w:pPr>
            <w:bookmarkStart w:id="227" w:name="_Toc486964612"/>
            <w:r w:rsidRPr="00D82D18">
              <w:rPr>
                <w:rFonts w:ascii="Times New Roman" w:hAnsi="Times New Roman"/>
              </w:rPr>
              <w:t>Наименование вида разрешенного использования земельного участка</w:t>
            </w:r>
          </w:p>
        </w:tc>
        <w:tc>
          <w:tcPr>
            <w:tcW w:w="5890" w:type="dxa"/>
            <w:tcBorders>
              <w:top w:val="single" w:sz="4" w:space="0" w:color="auto"/>
              <w:left w:val="single" w:sz="4" w:space="0" w:color="auto"/>
              <w:bottom w:val="single" w:sz="4" w:space="0" w:color="auto"/>
              <w:right w:val="single" w:sz="4" w:space="0" w:color="auto"/>
            </w:tcBorders>
          </w:tcPr>
          <w:p w:rsidR="008B21EC" w:rsidRPr="00D82D18" w:rsidRDefault="008B21EC" w:rsidP="008B21EC">
            <w:pPr>
              <w:pStyle w:val="aff8"/>
              <w:jc w:val="center"/>
              <w:rPr>
                <w:rFonts w:ascii="Times New Roman" w:hAnsi="Times New Roman"/>
              </w:rPr>
            </w:pPr>
            <w:r w:rsidRPr="00D82D18">
              <w:rPr>
                <w:rFonts w:ascii="Times New Roman" w:hAnsi="Times New Roman"/>
              </w:rPr>
              <w:t>Описание вида разрешенного использования земельного участка</w:t>
            </w:r>
          </w:p>
        </w:tc>
        <w:tc>
          <w:tcPr>
            <w:tcW w:w="1559" w:type="dxa"/>
            <w:tcBorders>
              <w:top w:val="single" w:sz="4" w:space="0" w:color="auto"/>
              <w:left w:val="single" w:sz="4" w:space="0" w:color="auto"/>
              <w:bottom w:val="single" w:sz="4" w:space="0" w:color="auto"/>
            </w:tcBorders>
          </w:tcPr>
          <w:p w:rsidR="008B21EC" w:rsidRPr="00D82D18" w:rsidRDefault="008B21EC" w:rsidP="008B21EC">
            <w:pPr>
              <w:pStyle w:val="aff8"/>
              <w:jc w:val="center"/>
              <w:rPr>
                <w:rFonts w:ascii="Times New Roman" w:hAnsi="Times New Roman"/>
                <w:sz w:val="22"/>
                <w:szCs w:val="22"/>
              </w:rPr>
            </w:pPr>
            <w:r w:rsidRPr="00D82D18">
              <w:rPr>
                <w:rFonts w:ascii="Times New Roman" w:hAnsi="Times New Roman"/>
                <w:sz w:val="22"/>
                <w:szCs w:val="22"/>
              </w:rPr>
              <w:t>Код (числовое обозначение) вида разрешенного использования земельного участка</w:t>
            </w:r>
          </w:p>
        </w:tc>
      </w:tr>
      <w:tr w:rsidR="008B21EC" w:rsidRPr="00D82D18" w:rsidTr="00B1210E">
        <w:tc>
          <w:tcPr>
            <w:tcW w:w="2474" w:type="dxa"/>
            <w:tcBorders>
              <w:top w:val="single" w:sz="4" w:space="0" w:color="auto"/>
              <w:bottom w:val="single" w:sz="4" w:space="0" w:color="auto"/>
              <w:right w:val="single" w:sz="4" w:space="0" w:color="auto"/>
            </w:tcBorders>
          </w:tcPr>
          <w:p w:rsidR="008B21EC" w:rsidRPr="00D82D18" w:rsidRDefault="008B21EC" w:rsidP="008B21EC">
            <w:pPr>
              <w:pStyle w:val="aff8"/>
              <w:jc w:val="center"/>
              <w:rPr>
                <w:rFonts w:ascii="Times New Roman" w:hAnsi="Times New Roman"/>
              </w:rPr>
            </w:pPr>
            <w:r w:rsidRPr="00D82D18">
              <w:rPr>
                <w:rFonts w:ascii="Times New Roman" w:hAnsi="Times New Roman"/>
              </w:rPr>
              <w:t>1</w:t>
            </w:r>
          </w:p>
        </w:tc>
        <w:tc>
          <w:tcPr>
            <w:tcW w:w="5890" w:type="dxa"/>
            <w:tcBorders>
              <w:top w:val="single" w:sz="4" w:space="0" w:color="auto"/>
              <w:left w:val="single" w:sz="4" w:space="0" w:color="auto"/>
              <w:bottom w:val="single" w:sz="4" w:space="0" w:color="auto"/>
              <w:right w:val="single" w:sz="4" w:space="0" w:color="auto"/>
            </w:tcBorders>
          </w:tcPr>
          <w:p w:rsidR="008B21EC" w:rsidRPr="00D82D18" w:rsidRDefault="008B21EC" w:rsidP="008B21EC">
            <w:pPr>
              <w:pStyle w:val="aff8"/>
              <w:jc w:val="center"/>
              <w:rPr>
                <w:rFonts w:ascii="Times New Roman" w:hAnsi="Times New Roman"/>
              </w:rPr>
            </w:pPr>
            <w:r w:rsidRPr="00D82D18">
              <w:rPr>
                <w:rFonts w:ascii="Times New Roman" w:hAnsi="Times New Roman"/>
              </w:rPr>
              <w:t>2</w:t>
            </w:r>
          </w:p>
        </w:tc>
        <w:tc>
          <w:tcPr>
            <w:tcW w:w="1559" w:type="dxa"/>
            <w:tcBorders>
              <w:top w:val="single" w:sz="4" w:space="0" w:color="auto"/>
              <w:left w:val="single" w:sz="4" w:space="0" w:color="auto"/>
              <w:bottom w:val="single" w:sz="4" w:space="0" w:color="auto"/>
            </w:tcBorders>
          </w:tcPr>
          <w:p w:rsidR="008B21EC" w:rsidRPr="00D82D18" w:rsidRDefault="008B21EC" w:rsidP="008B21EC">
            <w:pPr>
              <w:pStyle w:val="aff8"/>
              <w:jc w:val="center"/>
              <w:rPr>
                <w:rFonts w:ascii="Times New Roman" w:hAnsi="Times New Roman"/>
              </w:rPr>
            </w:pPr>
            <w:r w:rsidRPr="00D82D18">
              <w:rPr>
                <w:rFonts w:ascii="Times New Roman" w:hAnsi="Times New Roman"/>
              </w:rPr>
              <w:t>3</w:t>
            </w:r>
          </w:p>
        </w:tc>
      </w:tr>
      <w:tr w:rsidR="008B21EC" w:rsidRPr="00D82D18" w:rsidTr="00B1210E">
        <w:tc>
          <w:tcPr>
            <w:tcW w:w="2474" w:type="dxa"/>
            <w:tcBorders>
              <w:top w:val="single" w:sz="4" w:space="0" w:color="auto"/>
              <w:bottom w:val="single" w:sz="4" w:space="0" w:color="auto"/>
              <w:right w:val="single" w:sz="4" w:space="0" w:color="auto"/>
            </w:tcBorders>
          </w:tcPr>
          <w:p w:rsidR="008B21EC" w:rsidRPr="00D82D18" w:rsidRDefault="008B21EC" w:rsidP="008B21EC">
            <w:pPr>
              <w:pStyle w:val="aff8"/>
              <w:rPr>
                <w:rFonts w:ascii="Times New Roman" w:hAnsi="Times New Roman"/>
              </w:rPr>
            </w:pPr>
            <w:bookmarkStart w:id="228" w:name="sub_1011"/>
            <w:r w:rsidRPr="00D82D18">
              <w:rPr>
                <w:rFonts w:ascii="Times New Roman" w:hAnsi="Times New Roman"/>
              </w:rPr>
              <w:t>Растениеводство</w:t>
            </w:r>
            <w:bookmarkEnd w:id="228"/>
          </w:p>
        </w:tc>
        <w:tc>
          <w:tcPr>
            <w:tcW w:w="5890" w:type="dxa"/>
            <w:tcBorders>
              <w:top w:val="single" w:sz="4" w:space="0" w:color="auto"/>
              <w:left w:val="single" w:sz="4" w:space="0" w:color="auto"/>
              <w:bottom w:val="single" w:sz="4" w:space="0" w:color="auto"/>
              <w:right w:val="single" w:sz="4" w:space="0" w:color="auto"/>
            </w:tcBorders>
          </w:tcPr>
          <w:p w:rsidR="008B21EC" w:rsidRPr="00D82D18" w:rsidRDefault="008B21EC" w:rsidP="008B21EC">
            <w:pPr>
              <w:pStyle w:val="aff8"/>
              <w:rPr>
                <w:rFonts w:ascii="Times New Roman" w:hAnsi="Times New Roman"/>
              </w:rPr>
            </w:pPr>
            <w:r w:rsidRPr="00D82D18">
              <w:rPr>
                <w:rFonts w:ascii="Times New Roman" w:hAnsi="Times New Roman"/>
              </w:rPr>
              <w:t>Осуществление хозяйственной деятельности, связанной с выращиванием сельскохозяйственных культур.</w:t>
            </w:r>
          </w:p>
          <w:p w:rsidR="008B21EC" w:rsidRPr="00D82D18" w:rsidRDefault="008B21EC" w:rsidP="008B21EC">
            <w:pPr>
              <w:pStyle w:val="aff8"/>
              <w:rPr>
                <w:rFonts w:ascii="Times New Roman" w:hAnsi="Times New Roman"/>
              </w:rPr>
            </w:pPr>
            <w:r w:rsidRPr="00D82D18">
              <w:rPr>
                <w:rFonts w:ascii="Times New Roman" w:hAnsi="Times New Roman"/>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D82D18">
                <w:rPr>
                  <w:rStyle w:val="a5"/>
                  <w:rFonts w:ascii="Times New Roman" w:hAnsi="Times New Roman"/>
                  <w:color w:val="auto"/>
                </w:rPr>
                <w:t>кодами 1.2-1.6</w:t>
              </w:r>
            </w:hyperlink>
          </w:p>
        </w:tc>
        <w:tc>
          <w:tcPr>
            <w:tcW w:w="1559" w:type="dxa"/>
            <w:tcBorders>
              <w:top w:val="single" w:sz="4" w:space="0" w:color="auto"/>
              <w:left w:val="single" w:sz="4" w:space="0" w:color="auto"/>
              <w:bottom w:val="single" w:sz="4" w:space="0" w:color="auto"/>
            </w:tcBorders>
          </w:tcPr>
          <w:p w:rsidR="008B21EC" w:rsidRPr="00D82D18" w:rsidRDefault="008B21EC" w:rsidP="008B21EC">
            <w:pPr>
              <w:pStyle w:val="aff8"/>
              <w:jc w:val="center"/>
              <w:rPr>
                <w:rFonts w:ascii="Times New Roman" w:hAnsi="Times New Roman"/>
              </w:rPr>
            </w:pPr>
            <w:r w:rsidRPr="00D82D18">
              <w:rPr>
                <w:rFonts w:ascii="Times New Roman" w:hAnsi="Times New Roman"/>
              </w:rPr>
              <w:t>1.1</w:t>
            </w:r>
          </w:p>
        </w:tc>
      </w:tr>
      <w:tr w:rsidR="008B21EC" w:rsidRPr="00D82D18" w:rsidTr="00B1210E">
        <w:tc>
          <w:tcPr>
            <w:tcW w:w="2474" w:type="dxa"/>
            <w:tcBorders>
              <w:top w:val="single" w:sz="4" w:space="0" w:color="auto"/>
              <w:bottom w:val="single" w:sz="4" w:space="0" w:color="auto"/>
              <w:right w:val="single" w:sz="4" w:space="0" w:color="auto"/>
            </w:tcBorders>
          </w:tcPr>
          <w:p w:rsidR="008B21EC" w:rsidRPr="00D82D18" w:rsidRDefault="008B21EC" w:rsidP="008B21EC">
            <w:pPr>
              <w:pStyle w:val="aff8"/>
              <w:rPr>
                <w:rFonts w:ascii="Times New Roman" w:hAnsi="Times New Roman"/>
              </w:rPr>
            </w:pPr>
            <w:bookmarkStart w:id="229" w:name="sub_1012"/>
            <w:r w:rsidRPr="00D82D18">
              <w:rPr>
                <w:rFonts w:ascii="Times New Roman" w:hAnsi="Times New Roman"/>
              </w:rPr>
              <w:t>Выращивание зерновых и иных сельскохозяйственных культур</w:t>
            </w:r>
            <w:bookmarkEnd w:id="229"/>
          </w:p>
        </w:tc>
        <w:tc>
          <w:tcPr>
            <w:tcW w:w="5890" w:type="dxa"/>
            <w:tcBorders>
              <w:top w:val="single" w:sz="4" w:space="0" w:color="auto"/>
              <w:left w:val="single" w:sz="4" w:space="0" w:color="auto"/>
              <w:bottom w:val="single" w:sz="4" w:space="0" w:color="auto"/>
              <w:right w:val="single" w:sz="4" w:space="0" w:color="auto"/>
            </w:tcBorders>
          </w:tcPr>
          <w:p w:rsidR="008B21EC" w:rsidRPr="00D82D18" w:rsidRDefault="008B21EC" w:rsidP="008B21EC">
            <w:pPr>
              <w:pStyle w:val="aff8"/>
              <w:rPr>
                <w:rFonts w:ascii="Times New Roman" w:hAnsi="Times New Roman"/>
              </w:rPr>
            </w:pPr>
            <w:r w:rsidRPr="00D82D18">
              <w:rPr>
                <w:rFonts w:ascii="Times New Roman" w:hAnsi="Times New Roman"/>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559" w:type="dxa"/>
            <w:tcBorders>
              <w:top w:val="single" w:sz="4" w:space="0" w:color="auto"/>
              <w:left w:val="single" w:sz="4" w:space="0" w:color="auto"/>
              <w:bottom w:val="single" w:sz="4" w:space="0" w:color="auto"/>
            </w:tcBorders>
          </w:tcPr>
          <w:p w:rsidR="008B21EC" w:rsidRPr="00D82D18" w:rsidRDefault="008B21EC" w:rsidP="008B21EC">
            <w:pPr>
              <w:pStyle w:val="aff8"/>
              <w:jc w:val="center"/>
              <w:rPr>
                <w:rFonts w:ascii="Times New Roman" w:hAnsi="Times New Roman"/>
              </w:rPr>
            </w:pPr>
            <w:r w:rsidRPr="00D82D18">
              <w:rPr>
                <w:rFonts w:ascii="Times New Roman" w:hAnsi="Times New Roman"/>
              </w:rPr>
              <w:t>1.2</w:t>
            </w:r>
          </w:p>
        </w:tc>
      </w:tr>
      <w:tr w:rsidR="008B21EC" w:rsidRPr="00D82D18" w:rsidTr="00B1210E">
        <w:tc>
          <w:tcPr>
            <w:tcW w:w="2474" w:type="dxa"/>
            <w:tcBorders>
              <w:top w:val="single" w:sz="4" w:space="0" w:color="auto"/>
              <w:bottom w:val="single" w:sz="4" w:space="0" w:color="auto"/>
              <w:right w:val="single" w:sz="4" w:space="0" w:color="auto"/>
            </w:tcBorders>
          </w:tcPr>
          <w:p w:rsidR="008B21EC" w:rsidRPr="00D82D18" w:rsidRDefault="008B21EC" w:rsidP="008B21EC">
            <w:pPr>
              <w:pStyle w:val="aff8"/>
              <w:rPr>
                <w:rFonts w:ascii="Times New Roman" w:hAnsi="Times New Roman"/>
              </w:rPr>
            </w:pPr>
            <w:bookmarkStart w:id="230" w:name="sub_1013"/>
            <w:r w:rsidRPr="00D82D18">
              <w:rPr>
                <w:rFonts w:ascii="Times New Roman" w:hAnsi="Times New Roman"/>
              </w:rPr>
              <w:t>Овощеводство</w:t>
            </w:r>
            <w:bookmarkEnd w:id="230"/>
          </w:p>
        </w:tc>
        <w:tc>
          <w:tcPr>
            <w:tcW w:w="5890" w:type="dxa"/>
            <w:tcBorders>
              <w:top w:val="single" w:sz="4" w:space="0" w:color="auto"/>
              <w:left w:val="single" w:sz="4" w:space="0" w:color="auto"/>
              <w:bottom w:val="single" w:sz="4" w:space="0" w:color="auto"/>
              <w:right w:val="single" w:sz="4" w:space="0" w:color="auto"/>
            </w:tcBorders>
          </w:tcPr>
          <w:p w:rsidR="008B21EC" w:rsidRPr="00D82D18" w:rsidRDefault="008B21EC" w:rsidP="008B21EC">
            <w:pPr>
              <w:pStyle w:val="aff8"/>
              <w:rPr>
                <w:rFonts w:ascii="Times New Roman" w:hAnsi="Times New Roman"/>
              </w:rPr>
            </w:pPr>
            <w:r w:rsidRPr="00D82D18">
              <w:rPr>
                <w:rFonts w:ascii="Times New Roman" w:hAnsi="Times New Roman"/>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559" w:type="dxa"/>
            <w:tcBorders>
              <w:top w:val="single" w:sz="4" w:space="0" w:color="auto"/>
              <w:left w:val="single" w:sz="4" w:space="0" w:color="auto"/>
              <w:bottom w:val="single" w:sz="4" w:space="0" w:color="auto"/>
            </w:tcBorders>
          </w:tcPr>
          <w:p w:rsidR="008B21EC" w:rsidRPr="00D82D18" w:rsidRDefault="008B21EC" w:rsidP="008B21EC">
            <w:pPr>
              <w:pStyle w:val="aff8"/>
              <w:jc w:val="center"/>
              <w:rPr>
                <w:rFonts w:ascii="Times New Roman" w:hAnsi="Times New Roman"/>
              </w:rPr>
            </w:pPr>
            <w:r w:rsidRPr="00D82D18">
              <w:rPr>
                <w:rFonts w:ascii="Times New Roman" w:hAnsi="Times New Roman"/>
              </w:rPr>
              <w:t>1.3</w:t>
            </w:r>
          </w:p>
        </w:tc>
      </w:tr>
      <w:tr w:rsidR="008B21EC" w:rsidRPr="00D82D18" w:rsidTr="00B1210E">
        <w:tc>
          <w:tcPr>
            <w:tcW w:w="2474" w:type="dxa"/>
            <w:tcBorders>
              <w:top w:val="single" w:sz="4" w:space="0" w:color="auto"/>
              <w:bottom w:val="single" w:sz="4" w:space="0" w:color="auto"/>
              <w:right w:val="single" w:sz="4" w:space="0" w:color="auto"/>
            </w:tcBorders>
          </w:tcPr>
          <w:p w:rsidR="008B21EC" w:rsidRPr="00D82D18" w:rsidRDefault="008B21EC" w:rsidP="008B21EC">
            <w:pPr>
              <w:pStyle w:val="aff8"/>
              <w:rPr>
                <w:rFonts w:ascii="Times New Roman" w:hAnsi="Times New Roman"/>
              </w:rPr>
            </w:pPr>
            <w:bookmarkStart w:id="231" w:name="sub_1014"/>
            <w:r w:rsidRPr="00D82D18">
              <w:rPr>
                <w:rFonts w:ascii="Times New Roman" w:hAnsi="Times New Roman"/>
              </w:rPr>
              <w:t>Выращивание тонизирующих, лекарственных, цветочных культур</w:t>
            </w:r>
            <w:bookmarkEnd w:id="231"/>
          </w:p>
        </w:tc>
        <w:tc>
          <w:tcPr>
            <w:tcW w:w="5890" w:type="dxa"/>
            <w:tcBorders>
              <w:top w:val="single" w:sz="4" w:space="0" w:color="auto"/>
              <w:left w:val="single" w:sz="4" w:space="0" w:color="auto"/>
              <w:bottom w:val="single" w:sz="4" w:space="0" w:color="auto"/>
              <w:right w:val="single" w:sz="4" w:space="0" w:color="auto"/>
            </w:tcBorders>
          </w:tcPr>
          <w:p w:rsidR="008B21EC" w:rsidRPr="00D82D18" w:rsidRDefault="008B21EC" w:rsidP="008B21EC">
            <w:pPr>
              <w:pStyle w:val="aff8"/>
              <w:rPr>
                <w:rFonts w:ascii="Times New Roman" w:hAnsi="Times New Roman"/>
              </w:rPr>
            </w:pPr>
            <w:r w:rsidRPr="00D82D18">
              <w:rPr>
                <w:rFonts w:ascii="Times New Roman" w:hAnsi="Times New Roman"/>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559" w:type="dxa"/>
            <w:tcBorders>
              <w:top w:val="single" w:sz="4" w:space="0" w:color="auto"/>
              <w:left w:val="single" w:sz="4" w:space="0" w:color="auto"/>
              <w:bottom w:val="single" w:sz="4" w:space="0" w:color="auto"/>
            </w:tcBorders>
          </w:tcPr>
          <w:p w:rsidR="008B21EC" w:rsidRPr="00D82D18" w:rsidRDefault="008B21EC" w:rsidP="008B21EC">
            <w:pPr>
              <w:pStyle w:val="aff8"/>
              <w:jc w:val="center"/>
              <w:rPr>
                <w:rFonts w:ascii="Times New Roman" w:hAnsi="Times New Roman"/>
              </w:rPr>
            </w:pPr>
            <w:r w:rsidRPr="00D82D18">
              <w:rPr>
                <w:rFonts w:ascii="Times New Roman" w:hAnsi="Times New Roman"/>
              </w:rPr>
              <w:t>1.4</w:t>
            </w:r>
          </w:p>
        </w:tc>
      </w:tr>
      <w:tr w:rsidR="008B21EC" w:rsidRPr="00D82D18" w:rsidTr="00B1210E">
        <w:tc>
          <w:tcPr>
            <w:tcW w:w="2474" w:type="dxa"/>
            <w:tcBorders>
              <w:top w:val="single" w:sz="4" w:space="0" w:color="auto"/>
              <w:bottom w:val="single" w:sz="4" w:space="0" w:color="auto"/>
              <w:right w:val="single" w:sz="4" w:space="0" w:color="auto"/>
            </w:tcBorders>
          </w:tcPr>
          <w:p w:rsidR="008B21EC" w:rsidRPr="00D82D18" w:rsidRDefault="008B21EC" w:rsidP="008B21EC">
            <w:pPr>
              <w:pStyle w:val="aff8"/>
              <w:rPr>
                <w:rFonts w:ascii="Times New Roman" w:hAnsi="Times New Roman"/>
              </w:rPr>
            </w:pPr>
            <w:bookmarkStart w:id="232" w:name="sub_1015"/>
            <w:r w:rsidRPr="00D82D18">
              <w:rPr>
                <w:rFonts w:ascii="Times New Roman" w:hAnsi="Times New Roman"/>
              </w:rPr>
              <w:t>Садоводство</w:t>
            </w:r>
            <w:bookmarkEnd w:id="232"/>
          </w:p>
        </w:tc>
        <w:tc>
          <w:tcPr>
            <w:tcW w:w="5890" w:type="dxa"/>
            <w:tcBorders>
              <w:top w:val="single" w:sz="4" w:space="0" w:color="auto"/>
              <w:left w:val="single" w:sz="4" w:space="0" w:color="auto"/>
              <w:bottom w:val="single" w:sz="4" w:space="0" w:color="auto"/>
              <w:right w:val="single" w:sz="4" w:space="0" w:color="auto"/>
            </w:tcBorders>
          </w:tcPr>
          <w:p w:rsidR="008B21EC" w:rsidRPr="00D82D18" w:rsidRDefault="008B21EC" w:rsidP="008B21EC">
            <w:pPr>
              <w:pStyle w:val="aff8"/>
              <w:rPr>
                <w:rFonts w:ascii="Times New Roman" w:hAnsi="Times New Roman"/>
              </w:rPr>
            </w:pPr>
            <w:r w:rsidRPr="00D82D18">
              <w:rPr>
                <w:rFonts w:ascii="Times New Roman" w:hAnsi="Times New Roman"/>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559" w:type="dxa"/>
            <w:tcBorders>
              <w:top w:val="single" w:sz="4" w:space="0" w:color="auto"/>
              <w:left w:val="single" w:sz="4" w:space="0" w:color="auto"/>
              <w:bottom w:val="single" w:sz="4" w:space="0" w:color="auto"/>
            </w:tcBorders>
          </w:tcPr>
          <w:p w:rsidR="008B21EC" w:rsidRPr="00D82D18" w:rsidRDefault="008B21EC" w:rsidP="008B21EC">
            <w:pPr>
              <w:pStyle w:val="aff8"/>
              <w:jc w:val="center"/>
              <w:rPr>
                <w:rFonts w:ascii="Times New Roman" w:hAnsi="Times New Roman"/>
              </w:rPr>
            </w:pPr>
            <w:r w:rsidRPr="00D82D18">
              <w:rPr>
                <w:rFonts w:ascii="Times New Roman" w:hAnsi="Times New Roman"/>
              </w:rPr>
              <w:t>1.5</w:t>
            </w:r>
          </w:p>
        </w:tc>
      </w:tr>
      <w:tr w:rsidR="008B21EC" w:rsidRPr="00D82D18" w:rsidTr="00B1210E">
        <w:tc>
          <w:tcPr>
            <w:tcW w:w="2474" w:type="dxa"/>
            <w:tcBorders>
              <w:top w:val="single" w:sz="4" w:space="0" w:color="auto"/>
              <w:bottom w:val="single" w:sz="4" w:space="0" w:color="auto"/>
              <w:right w:val="single" w:sz="4" w:space="0" w:color="auto"/>
            </w:tcBorders>
          </w:tcPr>
          <w:p w:rsidR="008B21EC" w:rsidRPr="00D82D18" w:rsidRDefault="008B21EC" w:rsidP="008B21EC">
            <w:pPr>
              <w:pStyle w:val="aff8"/>
              <w:rPr>
                <w:rFonts w:ascii="Times New Roman" w:hAnsi="Times New Roman"/>
              </w:rPr>
            </w:pPr>
            <w:bookmarkStart w:id="233" w:name="sub_1016"/>
            <w:r w:rsidRPr="00D82D18">
              <w:rPr>
                <w:rFonts w:ascii="Times New Roman" w:hAnsi="Times New Roman"/>
              </w:rPr>
              <w:t>Выращивание льна и конопли</w:t>
            </w:r>
            <w:bookmarkEnd w:id="233"/>
          </w:p>
        </w:tc>
        <w:tc>
          <w:tcPr>
            <w:tcW w:w="5890" w:type="dxa"/>
            <w:tcBorders>
              <w:top w:val="single" w:sz="4" w:space="0" w:color="auto"/>
              <w:left w:val="single" w:sz="4" w:space="0" w:color="auto"/>
              <w:bottom w:val="single" w:sz="4" w:space="0" w:color="auto"/>
              <w:right w:val="single" w:sz="4" w:space="0" w:color="auto"/>
            </w:tcBorders>
          </w:tcPr>
          <w:p w:rsidR="008B21EC" w:rsidRPr="00D82D18" w:rsidRDefault="008B21EC" w:rsidP="008B21EC">
            <w:pPr>
              <w:pStyle w:val="aff8"/>
              <w:rPr>
                <w:rFonts w:ascii="Times New Roman" w:hAnsi="Times New Roman"/>
              </w:rPr>
            </w:pPr>
            <w:r w:rsidRPr="00D82D18">
              <w:rPr>
                <w:rFonts w:ascii="Times New Roman" w:hAnsi="Times New Roman"/>
              </w:rPr>
              <w:t>Осуществление хозяйственной деятельности, в том числе на сельскохозяйственных угодьях, связанной с выращиванием льна, конопли</w:t>
            </w:r>
          </w:p>
        </w:tc>
        <w:tc>
          <w:tcPr>
            <w:tcW w:w="1559" w:type="dxa"/>
            <w:tcBorders>
              <w:top w:val="single" w:sz="4" w:space="0" w:color="auto"/>
              <w:left w:val="single" w:sz="4" w:space="0" w:color="auto"/>
              <w:bottom w:val="single" w:sz="4" w:space="0" w:color="auto"/>
            </w:tcBorders>
          </w:tcPr>
          <w:p w:rsidR="008B21EC" w:rsidRPr="00D82D18" w:rsidRDefault="008B21EC" w:rsidP="008B21EC">
            <w:pPr>
              <w:pStyle w:val="aff8"/>
              <w:jc w:val="center"/>
              <w:rPr>
                <w:rFonts w:ascii="Times New Roman" w:hAnsi="Times New Roman"/>
              </w:rPr>
            </w:pPr>
            <w:r w:rsidRPr="00D82D18">
              <w:rPr>
                <w:rFonts w:ascii="Times New Roman" w:hAnsi="Times New Roman"/>
              </w:rPr>
              <w:t>1.6</w:t>
            </w:r>
          </w:p>
        </w:tc>
      </w:tr>
      <w:tr w:rsidR="008B21EC" w:rsidRPr="00D82D18" w:rsidTr="00B1210E">
        <w:tc>
          <w:tcPr>
            <w:tcW w:w="2474" w:type="dxa"/>
            <w:tcBorders>
              <w:top w:val="single" w:sz="4" w:space="0" w:color="auto"/>
              <w:bottom w:val="single" w:sz="4" w:space="0" w:color="auto"/>
              <w:right w:val="single" w:sz="4" w:space="0" w:color="auto"/>
            </w:tcBorders>
          </w:tcPr>
          <w:p w:rsidR="008B21EC" w:rsidRPr="00D82D18" w:rsidRDefault="008B21EC" w:rsidP="008B21EC">
            <w:pPr>
              <w:pStyle w:val="aff8"/>
              <w:rPr>
                <w:rFonts w:ascii="Times New Roman" w:hAnsi="Times New Roman"/>
              </w:rPr>
            </w:pPr>
            <w:bookmarkStart w:id="234" w:name="sub_1017"/>
            <w:r w:rsidRPr="00D82D18">
              <w:rPr>
                <w:rFonts w:ascii="Times New Roman" w:hAnsi="Times New Roman"/>
              </w:rPr>
              <w:t>Животноводство</w:t>
            </w:r>
            <w:bookmarkEnd w:id="234"/>
          </w:p>
        </w:tc>
        <w:tc>
          <w:tcPr>
            <w:tcW w:w="5890" w:type="dxa"/>
            <w:tcBorders>
              <w:top w:val="single" w:sz="4" w:space="0" w:color="auto"/>
              <w:left w:val="single" w:sz="4" w:space="0" w:color="auto"/>
              <w:bottom w:val="single" w:sz="4" w:space="0" w:color="auto"/>
              <w:right w:val="single" w:sz="4" w:space="0" w:color="auto"/>
            </w:tcBorders>
          </w:tcPr>
          <w:p w:rsidR="008B21EC" w:rsidRPr="00D82D18" w:rsidRDefault="008B21EC" w:rsidP="008B21EC">
            <w:pPr>
              <w:pStyle w:val="aff8"/>
              <w:rPr>
                <w:rFonts w:ascii="Times New Roman" w:hAnsi="Times New Roman"/>
              </w:rPr>
            </w:pPr>
            <w:r w:rsidRPr="00D82D18">
              <w:rPr>
                <w:rFonts w:ascii="Times New Roman" w:hAnsi="Times New Roman"/>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8B21EC" w:rsidRPr="00D82D18" w:rsidRDefault="008B21EC" w:rsidP="008B21EC">
            <w:pPr>
              <w:pStyle w:val="aff8"/>
              <w:rPr>
                <w:rFonts w:ascii="Times New Roman" w:hAnsi="Times New Roman"/>
              </w:rPr>
            </w:pPr>
            <w:r w:rsidRPr="00D82D18">
              <w:rPr>
                <w:rFonts w:ascii="Times New Roman" w:hAnsi="Times New Roman"/>
              </w:rPr>
              <w:t xml:space="preserve">Содержание данного вида разрешенного использования включает в себя содержание видов разрешенного использования с </w:t>
            </w:r>
            <w:hyperlink w:anchor="sub_1018" w:history="1">
              <w:r w:rsidRPr="00D82D18">
                <w:rPr>
                  <w:rStyle w:val="a5"/>
                  <w:rFonts w:ascii="Times New Roman" w:hAnsi="Times New Roman"/>
                  <w:color w:val="auto"/>
                </w:rPr>
                <w:t>кодами 1.8-1.11</w:t>
              </w:r>
            </w:hyperlink>
            <w:r w:rsidRPr="00D82D18">
              <w:rPr>
                <w:rFonts w:ascii="Times New Roman" w:hAnsi="Times New Roman"/>
              </w:rPr>
              <w:t xml:space="preserve">, </w:t>
            </w:r>
            <w:hyperlink w:anchor="sub_10115" w:history="1">
              <w:r w:rsidRPr="00D82D18">
                <w:rPr>
                  <w:rStyle w:val="a5"/>
                  <w:rFonts w:ascii="Times New Roman" w:hAnsi="Times New Roman"/>
                  <w:color w:val="auto"/>
                </w:rPr>
                <w:t>1.15</w:t>
              </w:r>
            </w:hyperlink>
            <w:r w:rsidRPr="00D82D18">
              <w:rPr>
                <w:rFonts w:ascii="Times New Roman" w:hAnsi="Times New Roman"/>
              </w:rPr>
              <w:t xml:space="preserve">, </w:t>
            </w:r>
            <w:hyperlink w:anchor="sub_1119" w:history="1">
              <w:r w:rsidRPr="00D82D18">
                <w:rPr>
                  <w:rStyle w:val="a5"/>
                  <w:rFonts w:ascii="Times New Roman" w:hAnsi="Times New Roman"/>
                  <w:color w:val="auto"/>
                </w:rPr>
                <w:t>1.19</w:t>
              </w:r>
            </w:hyperlink>
            <w:r w:rsidRPr="00D82D18">
              <w:rPr>
                <w:rFonts w:ascii="Times New Roman" w:hAnsi="Times New Roman"/>
              </w:rPr>
              <w:t xml:space="preserve">, </w:t>
            </w:r>
            <w:hyperlink w:anchor="sub_1120" w:history="1">
              <w:r w:rsidRPr="00D82D18">
                <w:rPr>
                  <w:rStyle w:val="a5"/>
                  <w:rFonts w:ascii="Times New Roman" w:hAnsi="Times New Roman"/>
                  <w:color w:val="auto"/>
                </w:rPr>
                <w:t>1.20</w:t>
              </w:r>
            </w:hyperlink>
          </w:p>
        </w:tc>
        <w:tc>
          <w:tcPr>
            <w:tcW w:w="1559" w:type="dxa"/>
            <w:tcBorders>
              <w:top w:val="single" w:sz="4" w:space="0" w:color="auto"/>
              <w:left w:val="single" w:sz="4" w:space="0" w:color="auto"/>
              <w:bottom w:val="single" w:sz="4" w:space="0" w:color="auto"/>
            </w:tcBorders>
          </w:tcPr>
          <w:p w:rsidR="008B21EC" w:rsidRPr="00D82D18" w:rsidRDefault="008B21EC" w:rsidP="008B21EC">
            <w:pPr>
              <w:pStyle w:val="aff8"/>
              <w:jc w:val="center"/>
              <w:rPr>
                <w:rFonts w:ascii="Times New Roman" w:hAnsi="Times New Roman"/>
              </w:rPr>
            </w:pPr>
            <w:r w:rsidRPr="00D82D18">
              <w:rPr>
                <w:rFonts w:ascii="Times New Roman" w:hAnsi="Times New Roman"/>
              </w:rPr>
              <w:t>1.7</w:t>
            </w:r>
          </w:p>
        </w:tc>
      </w:tr>
      <w:tr w:rsidR="008B21EC" w:rsidRPr="00D82D18" w:rsidTr="00B1210E">
        <w:tc>
          <w:tcPr>
            <w:tcW w:w="2474" w:type="dxa"/>
            <w:tcBorders>
              <w:top w:val="single" w:sz="4" w:space="0" w:color="auto"/>
              <w:bottom w:val="single" w:sz="4" w:space="0" w:color="auto"/>
              <w:right w:val="single" w:sz="4" w:space="0" w:color="auto"/>
            </w:tcBorders>
          </w:tcPr>
          <w:p w:rsidR="008B21EC" w:rsidRPr="00D82D18" w:rsidRDefault="008B21EC" w:rsidP="008B21EC">
            <w:pPr>
              <w:pStyle w:val="aff8"/>
              <w:rPr>
                <w:rFonts w:ascii="Times New Roman" w:hAnsi="Times New Roman"/>
              </w:rPr>
            </w:pPr>
            <w:bookmarkStart w:id="235" w:name="sub_1018"/>
            <w:r w:rsidRPr="00D82D18">
              <w:rPr>
                <w:rFonts w:ascii="Times New Roman" w:hAnsi="Times New Roman"/>
              </w:rPr>
              <w:t>Скотоводство</w:t>
            </w:r>
            <w:bookmarkEnd w:id="235"/>
          </w:p>
        </w:tc>
        <w:tc>
          <w:tcPr>
            <w:tcW w:w="5890" w:type="dxa"/>
            <w:tcBorders>
              <w:top w:val="single" w:sz="4" w:space="0" w:color="auto"/>
              <w:left w:val="single" w:sz="4" w:space="0" w:color="auto"/>
              <w:bottom w:val="single" w:sz="4" w:space="0" w:color="auto"/>
              <w:right w:val="single" w:sz="4" w:space="0" w:color="auto"/>
            </w:tcBorders>
          </w:tcPr>
          <w:p w:rsidR="008B21EC" w:rsidRPr="00D82D18" w:rsidRDefault="008B21EC" w:rsidP="008B21EC">
            <w:pPr>
              <w:pStyle w:val="aff8"/>
              <w:rPr>
                <w:rFonts w:ascii="Times New Roman" w:hAnsi="Times New Roman"/>
              </w:rPr>
            </w:pPr>
            <w:r w:rsidRPr="00D82D18">
              <w:rPr>
                <w:rFonts w:ascii="Times New Roman" w:hAnsi="Times New Roman"/>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w:t>
            </w:r>
            <w:r w:rsidRPr="00D82D18">
              <w:rPr>
                <w:rFonts w:ascii="Times New Roman" w:hAnsi="Times New Roman"/>
              </w:rPr>
              <w:lastRenderedPageBreak/>
              <w:t>(крупного рогатого скота, овец, коз, лошадей, верблюдов, оленей);</w:t>
            </w:r>
          </w:p>
          <w:p w:rsidR="008B21EC" w:rsidRPr="00D82D18" w:rsidRDefault="008B21EC" w:rsidP="008B21EC">
            <w:pPr>
              <w:pStyle w:val="aff8"/>
              <w:rPr>
                <w:rFonts w:ascii="Times New Roman" w:hAnsi="Times New Roman"/>
              </w:rPr>
            </w:pPr>
            <w:r w:rsidRPr="00D82D18">
              <w:rPr>
                <w:rFonts w:ascii="Times New Roman" w:hAnsi="Times New Roman"/>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1559" w:type="dxa"/>
            <w:tcBorders>
              <w:top w:val="single" w:sz="4" w:space="0" w:color="auto"/>
              <w:left w:val="single" w:sz="4" w:space="0" w:color="auto"/>
              <w:bottom w:val="single" w:sz="4" w:space="0" w:color="auto"/>
            </w:tcBorders>
          </w:tcPr>
          <w:p w:rsidR="008B21EC" w:rsidRPr="00D82D18" w:rsidRDefault="008B21EC" w:rsidP="008B21EC">
            <w:pPr>
              <w:pStyle w:val="aff8"/>
              <w:jc w:val="center"/>
              <w:rPr>
                <w:rFonts w:ascii="Times New Roman" w:hAnsi="Times New Roman"/>
              </w:rPr>
            </w:pPr>
            <w:r w:rsidRPr="00D82D18">
              <w:rPr>
                <w:rFonts w:ascii="Times New Roman" w:hAnsi="Times New Roman"/>
              </w:rPr>
              <w:lastRenderedPageBreak/>
              <w:t>1.8</w:t>
            </w:r>
          </w:p>
        </w:tc>
      </w:tr>
      <w:tr w:rsidR="008B21EC" w:rsidRPr="00D82D18" w:rsidTr="00B1210E">
        <w:tc>
          <w:tcPr>
            <w:tcW w:w="2474" w:type="dxa"/>
            <w:tcBorders>
              <w:top w:val="single" w:sz="4" w:space="0" w:color="auto"/>
              <w:bottom w:val="single" w:sz="4" w:space="0" w:color="auto"/>
              <w:right w:val="single" w:sz="4" w:space="0" w:color="auto"/>
            </w:tcBorders>
          </w:tcPr>
          <w:p w:rsidR="008B21EC" w:rsidRPr="00D82D18" w:rsidRDefault="008B21EC" w:rsidP="008B21EC">
            <w:pPr>
              <w:pStyle w:val="aff8"/>
              <w:rPr>
                <w:rFonts w:ascii="Times New Roman" w:hAnsi="Times New Roman"/>
              </w:rPr>
            </w:pPr>
            <w:bookmarkStart w:id="236" w:name="sub_1019"/>
            <w:r w:rsidRPr="00D82D18">
              <w:rPr>
                <w:rFonts w:ascii="Times New Roman" w:hAnsi="Times New Roman"/>
              </w:rPr>
              <w:lastRenderedPageBreak/>
              <w:t>Звероводство</w:t>
            </w:r>
            <w:bookmarkEnd w:id="236"/>
          </w:p>
        </w:tc>
        <w:tc>
          <w:tcPr>
            <w:tcW w:w="5890" w:type="dxa"/>
            <w:tcBorders>
              <w:top w:val="single" w:sz="4" w:space="0" w:color="auto"/>
              <w:left w:val="single" w:sz="4" w:space="0" w:color="auto"/>
              <w:bottom w:val="single" w:sz="4" w:space="0" w:color="auto"/>
              <w:right w:val="single" w:sz="4" w:space="0" w:color="auto"/>
            </w:tcBorders>
          </w:tcPr>
          <w:p w:rsidR="008B21EC" w:rsidRPr="00D82D18" w:rsidRDefault="008B21EC" w:rsidP="008B21EC">
            <w:pPr>
              <w:pStyle w:val="aff8"/>
              <w:rPr>
                <w:rFonts w:ascii="Times New Roman" w:hAnsi="Times New Roman"/>
              </w:rPr>
            </w:pPr>
            <w:r w:rsidRPr="00D82D18">
              <w:rPr>
                <w:rFonts w:ascii="Times New Roman" w:hAnsi="Times New Roman"/>
              </w:rPr>
              <w:t>Осуществление хозяйственной деятельности, связанной с разведением в неволе ценных пушных зверей;</w:t>
            </w:r>
          </w:p>
          <w:p w:rsidR="008B21EC" w:rsidRPr="00D82D18" w:rsidRDefault="008B21EC" w:rsidP="008B21EC">
            <w:pPr>
              <w:pStyle w:val="aff8"/>
              <w:rPr>
                <w:rFonts w:ascii="Times New Roman" w:hAnsi="Times New Roman"/>
              </w:rPr>
            </w:pPr>
            <w:r w:rsidRPr="00D82D18">
              <w:rPr>
                <w:rFonts w:ascii="Times New Roman" w:hAnsi="Times New Roman"/>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8B21EC" w:rsidRPr="00D82D18" w:rsidRDefault="008B21EC" w:rsidP="008B21EC">
            <w:pPr>
              <w:pStyle w:val="aff8"/>
              <w:rPr>
                <w:rFonts w:ascii="Times New Roman" w:hAnsi="Times New Roman"/>
              </w:rPr>
            </w:pPr>
            <w:r w:rsidRPr="00D82D18">
              <w:rPr>
                <w:rFonts w:ascii="Times New Roman" w:hAnsi="Times New Roman"/>
              </w:rPr>
              <w:t>разведение племенных животных, производство и использование племенной продукции (материала)</w:t>
            </w:r>
          </w:p>
        </w:tc>
        <w:tc>
          <w:tcPr>
            <w:tcW w:w="1559" w:type="dxa"/>
            <w:tcBorders>
              <w:top w:val="single" w:sz="4" w:space="0" w:color="auto"/>
              <w:left w:val="single" w:sz="4" w:space="0" w:color="auto"/>
              <w:bottom w:val="single" w:sz="4" w:space="0" w:color="auto"/>
            </w:tcBorders>
          </w:tcPr>
          <w:p w:rsidR="008B21EC" w:rsidRPr="00D82D18" w:rsidRDefault="008B21EC" w:rsidP="008B21EC">
            <w:pPr>
              <w:pStyle w:val="aff8"/>
              <w:jc w:val="center"/>
              <w:rPr>
                <w:rFonts w:ascii="Times New Roman" w:hAnsi="Times New Roman"/>
              </w:rPr>
            </w:pPr>
            <w:r w:rsidRPr="00D82D18">
              <w:rPr>
                <w:rFonts w:ascii="Times New Roman" w:hAnsi="Times New Roman"/>
              </w:rPr>
              <w:t>1.9</w:t>
            </w:r>
          </w:p>
        </w:tc>
      </w:tr>
      <w:tr w:rsidR="008B21EC" w:rsidRPr="00D82D18" w:rsidTr="00B1210E">
        <w:tc>
          <w:tcPr>
            <w:tcW w:w="2474" w:type="dxa"/>
            <w:tcBorders>
              <w:top w:val="single" w:sz="4" w:space="0" w:color="auto"/>
              <w:bottom w:val="single" w:sz="4" w:space="0" w:color="auto"/>
              <w:right w:val="single" w:sz="4" w:space="0" w:color="auto"/>
            </w:tcBorders>
          </w:tcPr>
          <w:p w:rsidR="008B21EC" w:rsidRPr="00D82D18" w:rsidRDefault="008B21EC" w:rsidP="008B21EC">
            <w:pPr>
              <w:pStyle w:val="aff8"/>
              <w:rPr>
                <w:rFonts w:ascii="Times New Roman" w:hAnsi="Times New Roman"/>
              </w:rPr>
            </w:pPr>
            <w:bookmarkStart w:id="237" w:name="sub_110"/>
            <w:r w:rsidRPr="00D82D18">
              <w:rPr>
                <w:rFonts w:ascii="Times New Roman" w:hAnsi="Times New Roman"/>
              </w:rPr>
              <w:t>Птицеводство</w:t>
            </w:r>
            <w:bookmarkEnd w:id="237"/>
          </w:p>
        </w:tc>
        <w:tc>
          <w:tcPr>
            <w:tcW w:w="5890" w:type="dxa"/>
            <w:tcBorders>
              <w:top w:val="single" w:sz="4" w:space="0" w:color="auto"/>
              <w:left w:val="single" w:sz="4" w:space="0" w:color="auto"/>
              <w:bottom w:val="single" w:sz="4" w:space="0" w:color="auto"/>
              <w:right w:val="single" w:sz="4" w:space="0" w:color="auto"/>
            </w:tcBorders>
          </w:tcPr>
          <w:p w:rsidR="008B21EC" w:rsidRPr="00D82D18" w:rsidRDefault="008B21EC" w:rsidP="008B21EC">
            <w:pPr>
              <w:pStyle w:val="aff8"/>
              <w:rPr>
                <w:rFonts w:ascii="Times New Roman" w:hAnsi="Times New Roman"/>
              </w:rPr>
            </w:pPr>
            <w:r w:rsidRPr="00D82D18">
              <w:rPr>
                <w:rFonts w:ascii="Times New Roman" w:hAnsi="Times New Roman"/>
              </w:rPr>
              <w:t>Осуществление хозяйственной деятельности, связанной с разведением домашних пород птиц, в том числе водоплавающих;</w:t>
            </w:r>
          </w:p>
          <w:p w:rsidR="008B21EC" w:rsidRPr="00D82D18" w:rsidRDefault="008B21EC" w:rsidP="008B21EC">
            <w:pPr>
              <w:pStyle w:val="aff8"/>
              <w:rPr>
                <w:rFonts w:ascii="Times New Roman" w:hAnsi="Times New Roman"/>
              </w:rPr>
            </w:pPr>
            <w:r w:rsidRPr="00D82D18">
              <w:rPr>
                <w:rFonts w:ascii="Times New Roman" w:hAnsi="Times New Roman"/>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8B21EC" w:rsidRPr="00D82D18" w:rsidRDefault="008B21EC" w:rsidP="008B21EC">
            <w:pPr>
              <w:pStyle w:val="aff8"/>
              <w:rPr>
                <w:rFonts w:ascii="Times New Roman" w:hAnsi="Times New Roman"/>
              </w:rPr>
            </w:pPr>
            <w:r w:rsidRPr="00D82D18">
              <w:rPr>
                <w:rFonts w:ascii="Times New Roman" w:hAnsi="Times New Roman"/>
              </w:rPr>
              <w:t>разведение племенных животных, производство и использование племенной продукции (материала)</w:t>
            </w:r>
          </w:p>
        </w:tc>
        <w:tc>
          <w:tcPr>
            <w:tcW w:w="1559" w:type="dxa"/>
            <w:tcBorders>
              <w:top w:val="single" w:sz="4" w:space="0" w:color="auto"/>
              <w:left w:val="single" w:sz="4" w:space="0" w:color="auto"/>
              <w:bottom w:val="single" w:sz="4" w:space="0" w:color="auto"/>
            </w:tcBorders>
          </w:tcPr>
          <w:p w:rsidR="008B21EC" w:rsidRPr="00D82D18" w:rsidRDefault="008B21EC" w:rsidP="008B21EC">
            <w:pPr>
              <w:pStyle w:val="aff8"/>
              <w:jc w:val="center"/>
              <w:rPr>
                <w:rFonts w:ascii="Times New Roman" w:hAnsi="Times New Roman"/>
              </w:rPr>
            </w:pPr>
            <w:r w:rsidRPr="00D82D18">
              <w:rPr>
                <w:rFonts w:ascii="Times New Roman" w:hAnsi="Times New Roman"/>
              </w:rPr>
              <w:t>1.10</w:t>
            </w:r>
          </w:p>
        </w:tc>
      </w:tr>
      <w:tr w:rsidR="008B21EC" w:rsidRPr="00D82D18" w:rsidTr="00B1210E">
        <w:tc>
          <w:tcPr>
            <w:tcW w:w="2474" w:type="dxa"/>
            <w:tcBorders>
              <w:top w:val="single" w:sz="4" w:space="0" w:color="auto"/>
              <w:bottom w:val="single" w:sz="4" w:space="0" w:color="auto"/>
              <w:right w:val="single" w:sz="4" w:space="0" w:color="auto"/>
            </w:tcBorders>
          </w:tcPr>
          <w:p w:rsidR="008B21EC" w:rsidRPr="00D82D18" w:rsidRDefault="008B21EC" w:rsidP="008B21EC">
            <w:pPr>
              <w:pStyle w:val="aff8"/>
              <w:rPr>
                <w:rFonts w:ascii="Times New Roman" w:hAnsi="Times New Roman"/>
              </w:rPr>
            </w:pPr>
            <w:bookmarkStart w:id="238" w:name="sub_111"/>
            <w:r w:rsidRPr="00D82D18">
              <w:rPr>
                <w:rFonts w:ascii="Times New Roman" w:hAnsi="Times New Roman"/>
              </w:rPr>
              <w:t>Свиноводство</w:t>
            </w:r>
            <w:bookmarkEnd w:id="238"/>
          </w:p>
        </w:tc>
        <w:tc>
          <w:tcPr>
            <w:tcW w:w="5890" w:type="dxa"/>
            <w:tcBorders>
              <w:top w:val="single" w:sz="4" w:space="0" w:color="auto"/>
              <w:left w:val="single" w:sz="4" w:space="0" w:color="auto"/>
              <w:bottom w:val="single" w:sz="4" w:space="0" w:color="auto"/>
              <w:right w:val="single" w:sz="4" w:space="0" w:color="auto"/>
            </w:tcBorders>
          </w:tcPr>
          <w:p w:rsidR="008B21EC" w:rsidRPr="00D82D18" w:rsidRDefault="008B21EC" w:rsidP="008B21EC">
            <w:pPr>
              <w:pStyle w:val="aff8"/>
              <w:rPr>
                <w:rFonts w:ascii="Times New Roman" w:hAnsi="Times New Roman"/>
              </w:rPr>
            </w:pPr>
            <w:r w:rsidRPr="00D82D18">
              <w:rPr>
                <w:rFonts w:ascii="Times New Roman" w:hAnsi="Times New Roman"/>
              </w:rPr>
              <w:t>Осуществление хозяйственной деятельности, связанной с разведением свиней;</w:t>
            </w:r>
          </w:p>
          <w:p w:rsidR="008B21EC" w:rsidRPr="00D82D18" w:rsidRDefault="008B21EC" w:rsidP="008B21EC">
            <w:pPr>
              <w:pStyle w:val="aff8"/>
              <w:rPr>
                <w:rFonts w:ascii="Times New Roman" w:hAnsi="Times New Roman"/>
              </w:rPr>
            </w:pPr>
            <w:r w:rsidRPr="00D82D18">
              <w:rPr>
                <w:rFonts w:ascii="Times New Roman" w:hAnsi="Times New Roman"/>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8B21EC" w:rsidRPr="00D82D18" w:rsidRDefault="008B21EC" w:rsidP="008B21EC">
            <w:pPr>
              <w:pStyle w:val="aff8"/>
              <w:rPr>
                <w:rFonts w:ascii="Times New Roman" w:hAnsi="Times New Roman"/>
              </w:rPr>
            </w:pPr>
            <w:r w:rsidRPr="00D82D18">
              <w:rPr>
                <w:rFonts w:ascii="Times New Roman" w:hAnsi="Times New Roman"/>
              </w:rPr>
              <w:t>разведение племенных животных, производство и использование племенной продукции (материала)</w:t>
            </w:r>
          </w:p>
        </w:tc>
        <w:tc>
          <w:tcPr>
            <w:tcW w:w="1559" w:type="dxa"/>
            <w:tcBorders>
              <w:top w:val="single" w:sz="4" w:space="0" w:color="auto"/>
              <w:left w:val="single" w:sz="4" w:space="0" w:color="auto"/>
              <w:bottom w:val="single" w:sz="4" w:space="0" w:color="auto"/>
            </w:tcBorders>
          </w:tcPr>
          <w:p w:rsidR="008B21EC" w:rsidRPr="00D82D18" w:rsidRDefault="008B21EC" w:rsidP="008B21EC">
            <w:pPr>
              <w:pStyle w:val="aff8"/>
              <w:jc w:val="center"/>
              <w:rPr>
                <w:rFonts w:ascii="Times New Roman" w:hAnsi="Times New Roman"/>
              </w:rPr>
            </w:pPr>
            <w:r w:rsidRPr="00D82D18">
              <w:rPr>
                <w:rFonts w:ascii="Times New Roman" w:hAnsi="Times New Roman"/>
              </w:rPr>
              <w:t>1.11</w:t>
            </w:r>
          </w:p>
        </w:tc>
      </w:tr>
      <w:tr w:rsidR="008B21EC" w:rsidRPr="00D82D18" w:rsidTr="00B1210E">
        <w:tc>
          <w:tcPr>
            <w:tcW w:w="2474" w:type="dxa"/>
            <w:tcBorders>
              <w:top w:val="single" w:sz="4" w:space="0" w:color="auto"/>
              <w:bottom w:val="single" w:sz="4" w:space="0" w:color="auto"/>
              <w:right w:val="single" w:sz="4" w:space="0" w:color="auto"/>
            </w:tcBorders>
          </w:tcPr>
          <w:p w:rsidR="008B21EC" w:rsidRPr="00D82D18" w:rsidRDefault="008B21EC" w:rsidP="008B21EC">
            <w:pPr>
              <w:pStyle w:val="aff8"/>
              <w:rPr>
                <w:rFonts w:ascii="Times New Roman" w:hAnsi="Times New Roman"/>
              </w:rPr>
            </w:pPr>
            <w:bookmarkStart w:id="239" w:name="sub_112"/>
            <w:r w:rsidRPr="00D82D18">
              <w:rPr>
                <w:rFonts w:ascii="Times New Roman" w:hAnsi="Times New Roman"/>
              </w:rPr>
              <w:t>Пчеловодство</w:t>
            </w:r>
            <w:bookmarkEnd w:id="239"/>
          </w:p>
        </w:tc>
        <w:tc>
          <w:tcPr>
            <w:tcW w:w="5890" w:type="dxa"/>
            <w:tcBorders>
              <w:top w:val="single" w:sz="4" w:space="0" w:color="auto"/>
              <w:left w:val="single" w:sz="4" w:space="0" w:color="auto"/>
              <w:bottom w:val="single" w:sz="4" w:space="0" w:color="auto"/>
              <w:right w:val="single" w:sz="4" w:space="0" w:color="auto"/>
            </w:tcBorders>
          </w:tcPr>
          <w:p w:rsidR="008B21EC" w:rsidRPr="00D82D18" w:rsidRDefault="008B21EC" w:rsidP="008B21EC">
            <w:pPr>
              <w:pStyle w:val="aff8"/>
              <w:rPr>
                <w:rFonts w:ascii="Times New Roman" w:hAnsi="Times New Roman"/>
              </w:rPr>
            </w:pPr>
            <w:r w:rsidRPr="00D82D18">
              <w:rPr>
                <w:rFonts w:ascii="Times New Roman" w:hAnsi="Times New Roman"/>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8B21EC" w:rsidRPr="00D82D18" w:rsidRDefault="008B21EC" w:rsidP="008B21EC">
            <w:pPr>
              <w:pStyle w:val="aff8"/>
              <w:rPr>
                <w:rFonts w:ascii="Times New Roman" w:hAnsi="Times New Roman"/>
              </w:rPr>
            </w:pPr>
            <w:r w:rsidRPr="00D82D18">
              <w:rPr>
                <w:rFonts w:ascii="Times New Roman" w:hAnsi="Times New Roman"/>
              </w:rPr>
              <w:t>размещение ульев, иных объектов и оборудования, необходимого для пчеловодства и разведениях иных полезных насекомых;</w:t>
            </w:r>
          </w:p>
          <w:p w:rsidR="008B21EC" w:rsidRPr="00D82D18" w:rsidRDefault="008B21EC" w:rsidP="008B21EC">
            <w:pPr>
              <w:pStyle w:val="aff8"/>
              <w:rPr>
                <w:rFonts w:ascii="Times New Roman" w:hAnsi="Times New Roman"/>
              </w:rPr>
            </w:pPr>
            <w:r w:rsidRPr="00D82D18">
              <w:rPr>
                <w:rFonts w:ascii="Times New Roman" w:hAnsi="Times New Roman"/>
              </w:rPr>
              <w:t>размещение сооружений используемых для хранения и первичной переработки продукции пчеловодства</w:t>
            </w:r>
          </w:p>
        </w:tc>
        <w:tc>
          <w:tcPr>
            <w:tcW w:w="1559" w:type="dxa"/>
            <w:tcBorders>
              <w:top w:val="single" w:sz="4" w:space="0" w:color="auto"/>
              <w:left w:val="single" w:sz="4" w:space="0" w:color="auto"/>
              <w:bottom w:val="single" w:sz="4" w:space="0" w:color="auto"/>
            </w:tcBorders>
          </w:tcPr>
          <w:p w:rsidR="008B21EC" w:rsidRPr="00D82D18" w:rsidRDefault="008B21EC" w:rsidP="008B21EC">
            <w:pPr>
              <w:pStyle w:val="aff8"/>
              <w:jc w:val="center"/>
              <w:rPr>
                <w:rFonts w:ascii="Times New Roman" w:hAnsi="Times New Roman"/>
              </w:rPr>
            </w:pPr>
            <w:r w:rsidRPr="00D82D18">
              <w:rPr>
                <w:rFonts w:ascii="Times New Roman" w:hAnsi="Times New Roman"/>
              </w:rPr>
              <w:t>1.12</w:t>
            </w:r>
          </w:p>
        </w:tc>
      </w:tr>
      <w:tr w:rsidR="008B21EC" w:rsidRPr="00D82D18" w:rsidTr="00B1210E">
        <w:tc>
          <w:tcPr>
            <w:tcW w:w="2474" w:type="dxa"/>
            <w:tcBorders>
              <w:top w:val="single" w:sz="4" w:space="0" w:color="auto"/>
              <w:bottom w:val="single" w:sz="4" w:space="0" w:color="auto"/>
              <w:right w:val="single" w:sz="4" w:space="0" w:color="auto"/>
            </w:tcBorders>
          </w:tcPr>
          <w:p w:rsidR="008B21EC" w:rsidRPr="00D82D18" w:rsidRDefault="008B21EC" w:rsidP="008B21EC">
            <w:pPr>
              <w:pStyle w:val="aff8"/>
              <w:rPr>
                <w:rFonts w:ascii="Times New Roman" w:hAnsi="Times New Roman"/>
              </w:rPr>
            </w:pPr>
            <w:bookmarkStart w:id="240" w:name="sub_113"/>
            <w:r w:rsidRPr="00D82D18">
              <w:rPr>
                <w:rFonts w:ascii="Times New Roman" w:hAnsi="Times New Roman"/>
              </w:rPr>
              <w:t>Рыбоводство</w:t>
            </w:r>
            <w:bookmarkEnd w:id="240"/>
          </w:p>
        </w:tc>
        <w:tc>
          <w:tcPr>
            <w:tcW w:w="5890" w:type="dxa"/>
            <w:tcBorders>
              <w:top w:val="single" w:sz="4" w:space="0" w:color="auto"/>
              <w:left w:val="single" w:sz="4" w:space="0" w:color="auto"/>
              <w:bottom w:val="single" w:sz="4" w:space="0" w:color="auto"/>
              <w:right w:val="single" w:sz="4" w:space="0" w:color="auto"/>
            </w:tcBorders>
          </w:tcPr>
          <w:p w:rsidR="008B21EC" w:rsidRPr="00D82D18" w:rsidRDefault="008B21EC" w:rsidP="008B21EC">
            <w:pPr>
              <w:pStyle w:val="aff8"/>
              <w:rPr>
                <w:rFonts w:ascii="Times New Roman" w:hAnsi="Times New Roman"/>
              </w:rPr>
            </w:pPr>
            <w:r w:rsidRPr="00D82D18">
              <w:rPr>
                <w:rFonts w:ascii="Times New Roman" w:hAnsi="Times New Roman"/>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1559" w:type="dxa"/>
            <w:tcBorders>
              <w:top w:val="single" w:sz="4" w:space="0" w:color="auto"/>
              <w:left w:val="single" w:sz="4" w:space="0" w:color="auto"/>
              <w:bottom w:val="single" w:sz="4" w:space="0" w:color="auto"/>
            </w:tcBorders>
          </w:tcPr>
          <w:p w:rsidR="008B21EC" w:rsidRPr="00D82D18" w:rsidRDefault="008B21EC" w:rsidP="008B21EC">
            <w:pPr>
              <w:pStyle w:val="aff8"/>
              <w:jc w:val="center"/>
              <w:rPr>
                <w:rFonts w:ascii="Times New Roman" w:hAnsi="Times New Roman"/>
              </w:rPr>
            </w:pPr>
            <w:r w:rsidRPr="00D82D18">
              <w:rPr>
                <w:rFonts w:ascii="Times New Roman" w:hAnsi="Times New Roman"/>
              </w:rPr>
              <w:t>1.13</w:t>
            </w:r>
          </w:p>
        </w:tc>
      </w:tr>
      <w:tr w:rsidR="008B21EC" w:rsidRPr="00D82D18" w:rsidTr="00B1210E">
        <w:tc>
          <w:tcPr>
            <w:tcW w:w="2474" w:type="dxa"/>
            <w:tcBorders>
              <w:top w:val="single" w:sz="4" w:space="0" w:color="auto"/>
              <w:bottom w:val="single" w:sz="4" w:space="0" w:color="auto"/>
              <w:right w:val="single" w:sz="4" w:space="0" w:color="auto"/>
            </w:tcBorders>
          </w:tcPr>
          <w:p w:rsidR="008B21EC" w:rsidRPr="00D82D18" w:rsidRDefault="008B21EC" w:rsidP="008B21EC">
            <w:pPr>
              <w:pStyle w:val="aff8"/>
              <w:rPr>
                <w:rFonts w:ascii="Times New Roman" w:hAnsi="Times New Roman"/>
              </w:rPr>
            </w:pPr>
            <w:bookmarkStart w:id="241" w:name="sub_10114"/>
            <w:r w:rsidRPr="00D82D18">
              <w:rPr>
                <w:rFonts w:ascii="Times New Roman" w:hAnsi="Times New Roman"/>
              </w:rPr>
              <w:t>Научное обеспечение сельского хозяйства</w:t>
            </w:r>
            <w:bookmarkEnd w:id="241"/>
          </w:p>
        </w:tc>
        <w:tc>
          <w:tcPr>
            <w:tcW w:w="5890" w:type="dxa"/>
            <w:tcBorders>
              <w:top w:val="single" w:sz="4" w:space="0" w:color="auto"/>
              <w:left w:val="single" w:sz="4" w:space="0" w:color="auto"/>
              <w:bottom w:val="single" w:sz="4" w:space="0" w:color="auto"/>
              <w:right w:val="single" w:sz="4" w:space="0" w:color="auto"/>
            </w:tcBorders>
          </w:tcPr>
          <w:p w:rsidR="008B21EC" w:rsidRPr="00D82D18" w:rsidRDefault="008B21EC" w:rsidP="008B21EC">
            <w:pPr>
              <w:pStyle w:val="aff8"/>
              <w:rPr>
                <w:rFonts w:ascii="Times New Roman" w:hAnsi="Times New Roman"/>
              </w:rPr>
            </w:pPr>
            <w:r w:rsidRPr="00D82D18">
              <w:rPr>
                <w:rFonts w:ascii="Times New Roman" w:hAnsi="Times New Roman"/>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1559" w:type="dxa"/>
            <w:tcBorders>
              <w:top w:val="single" w:sz="4" w:space="0" w:color="auto"/>
              <w:left w:val="single" w:sz="4" w:space="0" w:color="auto"/>
              <w:bottom w:val="single" w:sz="4" w:space="0" w:color="auto"/>
            </w:tcBorders>
          </w:tcPr>
          <w:p w:rsidR="008B21EC" w:rsidRPr="00D82D18" w:rsidRDefault="008B21EC" w:rsidP="008B21EC">
            <w:pPr>
              <w:pStyle w:val="aff8"/>
              <w:jc w:val="center"/>
              <w:rPr>
                <w:rFonts w:ascii="Times New Roman" w:hAnsi="Times New Roman"/>
              </w:rPr>
            </w:pPr>
            <w:r w:rsidRPr="00D82D18">
              <w:rPr>
                <w:rFonts w:ascii="Times New Roman" w:hAnsi="Times New Roman"/>
              </w:rPr>
              <w:t>1.14</w:t>
            </w:r>
          </w:p>
        </w:tc>
      </w:tr>
      <w:tr w:rsidR="008B21EC" w:rsidRPr="00D82D18" w:rsidTr="00B1210E">
        <w:trPr>
          <w:trHeight w:val="1294"/>
        </w:trPr>
        <w:tc>
          <w:tcPr>
            <w:tcW w:w="2474" w:type="dxa"/>
            <w:tcBorders>
              <w:top w:val="single" w:sz="4" w:space="0" w:color="auto"/>
              <w:bottom w:val="single" w:sz="4" w:space="0" w:color="auto"/>
              <w:right w:val="single" w:sz="4" w:space="0" w:color="auto"/>
            </w:tcBorders>
          </w:tcPr>
          <w:p w:rsidR="008B21EC" w:rsidRPr="00D82D18" w:rsidRDefault="008B21EC" w:rsidP="008B21EC">
            <w:pPr>
              <w:pStyle w:val="aff8"/>
              <w:rPr>
                <w:rFonts w:ascii="Times New Roman" w:hAnsi="Times New Roman"/>
              </w:rPr>
            </w:pPr>
            <w:bookmarkStart w:id="242" w:name="sub_10115"/>
            <w:r w:rsidRPr="00D82D18">
              <w:rPr>
                <w:rFonts w:ascii="Times New Roman" w:hAnsi="Times New Roman"/>
              </w:rPr>
              <w:lastRenderedPageBreak/>
              <w:t>Хранение и переработка</w:t>
            </w:r>
            <w:bookmarkEnd w:id="242"/>
          </w:p>
          <w:p w:rsidR="008B21EC" w:rsidRPr="00D82D18" w:rsidRDefault="008B21EC" w:rsidP="008B21EC">
            <w:pPr>
              <w:pStyle w:val="aff8"/>
              <w:rPr>
                <w:rFonts w:ascii="Times New Roman" w:hAnsi="Times New Roman"/>
              </w:rPr>
            </w:pPr>
            <w:r w:rsidRPr="00D82D18">
              <w:rPr>
                <w:rFonts w:ascii="Times New Roman" w:hAnsi="Times New Roman"/>
              </w:rPr>
              <w:t>сельскохозяйственной</w:t>
            </w:r>
          </w:p>
          <w:p w:rsidR="008B21EC" w:rsidRPr="00D82D18" w:rsidRDefault="008B21EC" w:rsidP="008B21EC">
            <w:pPr>
              <w:pStyle w:val="aff8"/>
              <w:rPr>
                <w:rFonts w:ascii="Times New Roman" w:hAnsi="Times New Roman"/>
              </w:rPr>
            </w:pPr>
            <w:r w:rsidRPr="00D82D18">
              <w:rPr>
                <w:rFonts w:ascii="Times New Roman" w:hAnsi="Times New Roman"/>
              </w:rPr>
              <w:t>продукции</w:t>
            </w:r>
          </w:p>
        </w:tc>
        <w:tc>
          <w:tcPr>
            <w:tcW w:w="5890" w:type="dxa"/>
            <w:tcBorders>
              <w:top w:val="single" w:sz="4" w:space="0" w:color="auto"/>
              <w:left w:val="single" w:sz="4" w:space="0" w:color="auto"/>
              <w:bottom w:val="single" w:sz="4" w:space="0" w:color="auto"/>
              <w:right w:val="single" w:sz="4" w:space="0" w:color="auto"/>
            </w:tcBorders>
          </w:tcPr>
          <w:p w:rsidR="008B21EC" w:rsidRPr="00D82D18" w:rsidRDefault="008B21EC" w:rsidP="008B21EC">
            <w:pPr>
              <w:pStyle w:val="aff8"/>
              <w:rPr>
                <w:rFonts w:ascii="Times New Roman" w:hAnsi="Times New Roman"/>
              </w:rPr>
            </w:pPr>
            <w:r w:rsidRPr="00D82D18">
              <w:rPr>
                <w:rFonts w:ascii="Times New Roman" w:hAnsi="Times New Roman"/>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559" w:type="dxa"/>
            <w:tcBorders>
              <w:top w:val="single" w:sz="4" w:space="0" w:color="auto"/>
              <w:left w:val="single" w:sz="4" w:space="0" w:color="auto"/>
              <w:bottom w:val="single" w:sz="4" w:space="0" w:color="auto"/>
            </w:tcBorders>
          </w:tcPr>
          <w:p w:rsidR="008B21EC" w:rsidRPr="00D82D18" w:rsidRDefault="008B21EC" w:rsidP="008B21EC">
            <w:pPr>
              <w:pStyle w:val="aff8"/>
              <w:jc w:val="center"/>
              <w:rPr>
                <w:rFonts w:ascii="Times New Roman" w:hAnsi="Times New Roman"/>
              </w:rPr>
            </w:pPr>
            <w:r w:rsidRPr="00D82D18">
              <w:rPr>
                <w:rFonts w:ascii="Times New Roman" w:hAnsi="Times New Roman"/>
              </w:rPr>
              <w:t>1.15</w:t>
            </w:r>
          </w:p>
        </w:tc>
      </w:tr>
      <w:tr w:rsidR="008B21EC" w:rsidRPr="00D82D18" w:rsidTr="00B1210E">
        <w:tc>
          <w:tcPr>
            <w:tcW w:w="2474" w:type="dxa"/>
            <w:tcBorders>
              <w:top w:val="single" w:sz="4" w:space="0" w:color="auto"/>
              <w:bottom w:val="single" w:sz="4" w:space="0" w:color="auto"/>
              <w:right w:val="single" w:sz="4" w:space="0" w:color="auto"/>
            </w:tcBorders>
          </w:tcPr>
          <w:p w:rsidR="008B21EC" w:rsidRPr="00D82D18" w:rsidRDefault="008B21EC" w:rsidP="008B21EC">
            <w:pPr>
              <w:pStyle w:val="aff8"/>
              <w:rPr>
                <w:rFonts w:ascii="Times New Roman" w:hAnsi="Times New Roman"/>
              </w:rPr>
            </w:pPr>
            <w:bookmarkStart w:id="243" w:name="sub_10116"/>
            <w:r w:rsidRPr="00D82D18">
              <w:rPr>
                <w:rFonts w:ascii="Times New Roman" w:hAnsi="Times New Roman"/>
              </w:rPr>
              <w:t>Ведение личного подсобного хозяйства на полевых участках</w:t>
            </w:r>
            <w:bookmarkEnd w:id="243"/>
          </w:p>
        </w:tc>
        <w:tc>
          <w:tcPr>
            <w:tcW w:w="5890" w:type="dxa"/>
            <w:tcBorders>
              <w:top w:val="single" w:sz="4" w:space="0" w:color="auto"/>
              <w:left w:val="single" w:sz="4" w:space="0" w:color="auto"/>
              <w:bottom w:val="single" w:sz="4" w:space="0" w:color="auto"/>
              <w:right w:val="single" w:sz="4" w:space="0" w:color="auto"/>
            </w:tcBorders>
          </w:tcPr>
          <w:p w:rsidR="008B21EC" w:rsidRPr="00D82D18" w:rsidRDefault="008B21EC" w:rsidP="008B21EC">
            <w:pPr>
              <w:pStyle w:val="aff8"/>
              <w:rPr>
                <w:rFonts w:ascii="Times New Roman" w:hAnsi="Times New Roman"/>
              </w:rPr>
            </w:pPr>
            <w:r w:rsidRPr="00D82D18">
              <w:rPr>
                <w:rFonts w:ascii="Times New Roman" w:hAnsi="Times New Roman"/>
              </w:rPr>
              <w:t>Производство сельскохозяйственной продукции без права возведения объектов капитального строительства</w:t>
            </w:r>
          </w:p>
        </w:tc>
        <w:tc>
          <w:tcPr>
            <w:tcW w:w="1559" w:type="dxa"/>
            <w:tcBorders>
              <w:top w:val="single" w:sz="4" w:space="0" w:color="auto"/>
              <w:left w:val="single" w:sz="4" w:space="0" w:color="auto"/>
              <w:bottom w:val="single" w:sz="4" w:space="0" w:color="auto"/>
            </w:tcBorders>
          </w:tcPr>
          <w:p w:rsidR="008B21EC" w:rsidRPr="00D82D18" w:rsidRDefault="008B21EC" w:rsidP="008B21EC">
            <w:pPr>
              <w:pStyle w:val="aff8"/>
              <w:jc w:val="center"/>
              <w:rPr>
                <w:rFonts w:ascii="Times New Roman" w:hAnsi="Times New Roman"/>
              </w:rPr>
            </w:pPr>
            <w:r w:rsidRPr="00D82D18">
              <w:rPr>
                <w:rFonts w:ascii="Times New Roman" w:hAnsi="Times New Roman"/>
              </w:rPr>
              <w:t>1.16</w:t>
            </w:r>
          </w:p>
        </w:tc>
      </w:tr>
      <w:tr w:rsidR="008B21EC" w:rsidRPr="00D82D18" w:rsidTr="00B1210E">
        <w:tc>
          <w:tcPr>
            <w:tcW w:w="2474" w:type="dxa"/>
            <w:tcBorders>
              <w:top w:val="single" w:sz="4" w:space="0" w:color="auto"/>
              <w:bottom w:val="single" w:sz="4" w:space="0" w:color="auto"/>
              <w:right w:val="single" w:sz="4" w:space="0" w:color="auto"/>
            </w:tcBorders>
          </w:tcPr>
          <w:p w:rsidR="008B21EC" w:rsidRPr="00D82D18" w:rsidRDefault="008B21EC" w:rsidP="008B21EC">
            <w:pPr>
              <w:pStyle w:val="aff8"/>
              <w:rPr>
                <w:rFonts w:ascii="Times New Roman" w:hAnsi="Times New Roman"/>
              </w:rPr>
            </w:pPr>
            <w:bookmarkStart w:id="244" w:name="sub_10117"/>
            <w:r w:rsidRPr="00D82D18">
              <w:rPr>
                <w:rFonts w:ascii="Times New Roman" w:hAnsi="Times New Roman"/>
              </w:rPr>
              <w:t>Питомники</w:t>
            </w:r>
            <w:bookmarkEnd w:id="244"/>
          </w:p>
        </w:tc>
        <w:tc>
          <w:tcPr>
            <w:tcW w:w="5890" w:type="dxa"/>
            <w:tcBorders>
              <w:top w:val="single" w:sz="4" w:space="0" w:color="auto"/>
              <w:left w:val="single" w:sz="4" w:space="0" w:color="auto"/>
              <w:bottom w:val="single" w:sz="4" w:space="0" w:color="auto"/>
              <w:right w:val="single" w:sz="4" w:space="0" w:color="auto"/>
            </w:tcBorders>
          </w:tcPr>
          <w:p w:rsidR="008B21EC" w:rsidRPr="00D82D18" w:rsidRDefault="008B21EC" w:rsidP="008B21EC">
            <w:pPr>
              <w:pStyle w:val="aff8"/>
              <w:rPr>
                <w:rFonts w:ascii="Times New Roman" w:hAnsi="Times New Roman"/>
              </w:rPr>
            </w:pPr>
            <w:r w:rsidRPr="00D82D18">
              <w:rPr>
                <w:rFonts w:ascii="Times New Roman" w:hAnsi="Times New Roma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8B21EC" w:rsidRPr="00D82D18" w:rsidRDefault="008B21EC" w:rsidP="008B21EC">
            <w:pPr>
              <w:pStyle w:val="aff8"/>
              <w:rPr>
                <w:rFonts w:ascii="Times New Roman" w:hAnsi="Times New Roman"/>
              </w:rPr>
            </w:pPr>
            <w:r w:rsidRPr="00D82D18">
              <w:rPr>
                <w:rFonts w:ascii="Times New Roman" w:hAnsi="Times New Roman"/>
              </w:rPr>
              <w:t>размещение сооружений, необходимых для указанных видов сельскохозяйственного производства</w:t>
            </w:r>
          </w:p>
        </w:tc>
        <w:tc>
          <w:tcPr>
            <w:tcW w:w="1559" w:type="dxa"/>
            <w:tcBorders>
              <w:top w:val="single" w:sz="4" w:space="0" w:color="auto"/>
              <w:left w:val="single" w:sz="4" w:space="0" w:color="auto"/>
              <w:bottom w:val="single" w:sz="4" w:space="0" w:color="auto"/>
            </w:tcBorders>
          </w:tcPr>
          <w:p w:rsidR="008B21EC" w:rsidRPr="00D82D18" w:rsidRDefault="008B21EC" w:rsidP="008B21EC">
            <w:pPr>
              <w:pStyle w:val="aff8"/>
              <w:jc w:val="center"/>
              <w:rPr>
                <w:rFonts w:ascii="Times New Roman" w:hAnsi="Times New Roman"/>
              </w:rPr>
            </w:pPr>
            <w:r w:rsidRPr="00D82D18">
              <w:rPr>
                <w:rFonts w:ascii="Times New Roman" w:hAnsi="Times New Roman"/>
              </w:rPr>
              <w:t>1.17</w:t>
            </w:r>
          </w:p>
        </w:tc>
      </w:tr>
      <w:tr w:rsidR="008B21EC" w:rsidRPr="00D82D18" w:rsidTr="00B1210E">
        <w:tc>
          <w:tcPr>
            <w:tcW w:w="2474" w:type="dxa"/>
            <w:tcBorders>
              <w:top w:val="single" w:sz="4" w:space="0" w:color="auto"/>
              <w:bottom w:val="single" w:sz="4" w:space="0" w:color="auto"/>
              <w:right w:val="single" w:sz="4" w:space="0" w:color="auto"/>
            </w:tcBorders>
          </w:tcPr>
          <w:p w:rsidR="008B21EC" w:rsidRPr="00D82D18" w:rsidRDefault="008B21EC" w:rsidP="008B21EC">
            <w:pPr>
              <w:pStyle w:val="aff8"/>
              <w:rPr>
                <w:rFonts w:ascii="Times New Roman" w:hAnsi="Times New Roman"/>
              </w:rPr>
            </w:pPr>
            <w:bookmarkStart w:id="245" w:name="sub_10118"/>
            <w:r w:rsidRPr="00D82D18">
              <w:rPr>
                <w:rFonts w:ascii="Times New Roman" w:hAnsi="Times New Roman"/>
              </w:rPr>
              <w:t>Обеспечение</w:t>
            </w:r>
            <w:bookmarkEnd w:id="245"/>
          </w:p>
          <w:p w:rsidR="008B21EC" w:rsidRPr="00D82D18" w:rsidRDefault="008B21EC" w:rsidP="008B21EC">
            <w:pPr>
              <w:pStyle w:val="aff8"/>
              <w:rPr>
                <w:rFonts w:ascii="Times New Roman" w:hAnsi="Times New Roman"/>
              </w:rPr>
            </w:pPr>
            <w:r w:rsidRPr="00D82D18">
              <w:rPr>
                <w:rFonts w:ascii="Times New Roman" w:hAnsi="Times New Roman"/>
              </w:rPr>
              <w:t>сельскохозяйственного</w:t>
            </w:r>
          </w:p>
          <w:p w:rsidR="008B21EC" w:rsidRPr="00D82D18" w:rsidRDefault="008B21EC" w:rsidP="008B21EC">
            <w:pPr>
              <w:pStyle w:val="aff8"/>
              <w:rPr>
                <w:rFonts w:ascii="Times New Roman" w:hAnsi="Times New Roman"/>
              </w:rPr>
            </w:pPr>
            <w:r w:rsidRPr="00D82D18">
              <w:rPr>
                <w:rFonts w:ascii="Times New Roman" w:hAnsi="Times New Roman"/>
              </w:rPr>
              <w:t>производства</w:t>
            </w:r>
          </w:p>
        </w:tc>
        <w:tc>
          <w:tcPr>
            <w:tcW w:w="5890" w:type="dxa"/>
            <w:tcBorders>
              <w:top w:val="single" w:sz="4" w:space="0" w:color="auto"/>
              <w:left w:val="single" w:sz="4" w:space="0" w:color="auto"/>
              <w:bottom w:val="single" w:sz="4" w:space="0" w:color="auto"/>
              <w:right w:val="single" w:sz="4" w:space="0" w:color="auto"/>
            </w:tcBorders>
          </w:tcPr>
          <w:p w:rsidR="008B21EC" w:rsidRPr="00D82D18" w:rsidRDefault="008B21EC" w:rsidP="008B21EC">
            <w:pPr>
              <w:pStyle w:val="aff8"/>
              <w:rPr>
                <w:rFonts w:ascii="Times New Roman" w:hAnsi="Times New Roman"/>
              </w:rPr>
            </w:pPr>
            <w:r w:rsidRPr="00D82D18">
              <w:rPr>
                <w:rFonts w:ascii="Times New Roman" w:hAnsi="Times New Roman"/>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559" w:type="dxa"/>
            <w:tcBorders>
              <w:top w:val="single" w:sz="4" w:space="0" w:color="auto"/>
              <w:left w:val="single" w:sz="4" w:space="0" w:color="auto"/>
              <w:bottom w:val="single" w:sz="4" w:space="0" w:color="auto"/>
            </w:tcBorders>
          </w:tcPr>
          <w:p w:rsidR="008B21EC" w:rsidRPr="00D82D18" w:rsidRDefault="008B21EC" w:rsidP="008B21EC">
            <w:pPr>
              <w:pStyle w:val="aff8"/>
              <w:jc w:val="center"/>
              <w:rPr>
                <w:rFonts w:ascii="Times New Roman" w:hAnsi="Times New Roman"/>
              </w:rPr>
            </w:pPr>
            <w:r w:rsidRPr="00D82D18">
              <w:rPr>
                <w:rFonts w:ascii="Times New Roman" w:hAnsi="Times New Roman"/>
              </w:rPr>
              <w:t>1.18</w:t>
            </w:r>
          </w:p>
        </w:tc>
      </w:tr>
      <w:tr w:rsidR="008B21EC" w:rsidRPr="00D82D18" w:rsidTr="00B1210E">
        <w:tc>
          <w:tcPr>
            <w:tcW w:w="2474" w:type="dxa"/>
            <w:tcBorders>
              <w:top w:val="single" w:sz="4" w:space="0" w:color="auto"/>
              <w:bottom w:val="single" w:sz="4" w:space="0" w:color="auto"/>
              <w:right w:val="single" w:sz="4" w:space="0" w:color="auto"/>
            </w:tcBorders>
          </w:tcPr>
          <w:p w:rsidR="008B21EC" w:rsidRPr="00D82D18" w:rsidRDefault="008B21EC" w:rsidP="008B21EC">
            <w:pPr>
              <w:pStyle w:val="afff1"/>
              <w:rPr>
                <w:rFonts w:ascii="Times New Roman" w:hAnsi="Times New Roman"/>
              </w:rPr>
            </w:pPr>
            <w:bookmarkStart w:id="246" w:name="sub_1119"/>
            <w:r w:rsidRPr="00D82D18">
              <w:rPr>
                <w:rFonts w:ascii="Times New Roman" w:hAnsi="Times New Roman"/>
              </w:rPr>
              <w:t>Сенокошение</w:t>
            </w:r>
            <w:bookmarkEnd w:id="246"/>
          </w:p>
        </w:tc>
        <w:tc>
          <w:tcPr>
            <w:tcW w:w="5890" w:type="dxa"/>
            <w:tcBorders>
              <w:top w:val="single" w:sz="4" w:space="0" w:color="auto"/>
              <w:left w:val="single" w:sz="4" w:space="0" w:color="auto"/>
              <w:bottom w:val="single" w:sz="4" w:space="0" w:color="auto"/>
              <w:right w:val="single" w:sz="4" w:space="0" w:color="auto"/>
            </w:tcBorders>
          </w:tcPr>
          <w:p w:rsidR="008B21EC" w:rsidRPr="00D82D18" w:rsidRDefault="008B21EC" w:rsidP="008B21EC">
            <w:pPr>
              <w:pStyle w:val="afff1"/>
              <w:rPr>
                <w:rFonts w:ascii="Times New Roman" w:hAnsi="Times New Roman"/>
              </w:rPr>
            </w:pPr>
            <w:r w:rsidRPr="00D82D18">
              <w:rPr>
                <w:rFonts w:ascii="Times New Roman" w:hAnsi="Times New Roman"/>
              </w:rPr>
              <w:t>Кошение трав, сбор и заготовка сена</w:t>
            </w:r>
          </w:p>
        </w:tc>
        <w:tc>
          <w:tcPr>
            <w:tcW w:w="1559" w:type="dxa"/>
            <w:tcBorders>
              <w:top w:val="single" w:sz="4" w:space="0" w:color="auto"/>
              <w:left w:val="single" w:sz="4" w:space="0" w:color="auto"/>
              <w:bottom w:val="single" w:sz="4" w:space="0" w:color="auto"/>
            </w:tcBorders>
          </w:tcPr>
          <w:p w:rsidR="008B21EC" w:rsidRPr="00D82D18" w:rsidRDefault="008B21EC" w:rsidP="008B21EC">
            <w:pPr>
              <w:pStyle w:val="aff8"/>
              <w:jc w:val="center"/>
              <w:rPr>
                <w:rFonts w:ascii="Times New Roman" w:hAnsi="Times New Roman"/>
              </w:rPr>
            </w:pPr>
            <w:r w:rsidRPr="00D82D18">
              <w:rPr>
                <w:rFonts w:ascii="Times New Roman" w:hAnsi="Times New Roman"/>
              </w:rPr>
              <w:t>1.19</w:t>
            </w:r>
          </w:p>
        </w:tc>
      </w:tr>
      <w:tr w:rsidR="008B21EC" w:rsidRPr="00D82D18" w:rsidTr="00B1210E">
        <w:tc>
          <w:tcPr>
            <w:tcW w:w="2474" w:type="dxa"/>
            <w:tcBorders>
              <w:top w:val="single" w:sz="4" w:space="0" w:color="auto"/>
              <w:bottom w:val="single" w:sz="4" w:space="0" w:color="auto"/>
              <w:right w:val="single" w:sz="4" w:space="0" w:color="auto"/>
            </w:tcBorders>
          </w:tcPr>
          <w:p w:rsidR="008B21EC" w:rsidRPr="00D82D18" w:rsidRDefault="008B21EC" w:rsidP="008B21EC">
            <w:pPr>
              <w:pStyle w:val="afff1"/>
              <w:ind w:right="-186"/>
              <w:rPr>
                <w:rFonts w:ascii="Times New Roman" w:hAnsi="Times New Roman"/>
              </w:rPr>
            </w:pPr>
            <w:bookmarkStart w:id="247" w:name="sub_1120"/>
            <w:r w:rsidRPr="00D82D18">
              <w:rPr>
                <w:rFonts w:ascii="Times New Roman" w:hAnsi="Times New Roman"/>
              </w:rPr>
              <w:t>Выпас</w:t>
            </w:r>
            <w:bookmarkEnd w:id="247"/>
          </w:p>
          <w:p w:rsidR="008B21EC" w:rsidRPr="00D82D18" w:rsidRDefault="008B21EC" w:rsidP="008B21EC">
            <w:pPr>
              <w:pStyle w:val="afff1"/>
              <w:ind w:right="-186"/>
              <w:rPr>
                <w:rFonts w:ascii="Times New Roman" w:hAnsi="Times New Roman"/>
              </w:rPr>
            </w:pPr>
            <w:r w:rsidRPr="00D82D18">
              <w:rPr>
                <w:rFonts w:ascii="Times New Roman" w:hAnsi="Times New Roman"/>
              </w:rPr>
              <w:t>сельскохозяйственных</w:t>
            </w:r>
          </w:p>
          <w:p w:rsidR="008B21EC" w:rsidRPr="00D82D18" w:rsidRDefault="008B21EC" w:rsidP="008B21EC">
            <w:pPr>
              <w:pStyle w:val="afff1"/>
              <w:rPr>
                <w:rFonts w:ascii="Times New Roman" w:hAnsi="Times New Roman"/>
              </w:rPr>
            </w:pPr>
            <w:r w:rsidRPr="00D82D18">
              <w:rPr>
                <w:rFonts w:ascii="Times New Roman" w:hAnsi="Times New Roman"/>
              </w:rPr>
              <w:t>животных</w:t>
            </w:r>
          </w:p>
        </w:tc>
        <w:tc>
          <w:tcPr>
            <w:tcW w:w="5890" w:type="dxa"/>
            <w:tcBorders>
              <w:top w:val="single" w:sz="4" w:space="0" w:color="auto"/>
              <w:left w:val="single" w:sz="4" w:space="0" w:color="auto"/>
              <w:bottom w:val="single" w:sz="4" w:space="0" w:color="auto"/>
              <w:right w:val="single" w:sz="4" w:space="0" w:color="auto"/>
            </w:tcBorders>
          </w:tcPr>
          <w:p w:rsidR="008B21EC" w:rsidRPr="00D82D18" w:rsidRDefault="008B21EC" w:rsidP="008B21EC">
            <w:pPr>
              <w:pStyle w:val="afff1"/>
              <w:rPr>
                <w:rFonts w:ascii="Times New Roman" w:hAnsi="Times New Roman"/>
              </w:rPr>
            </w:pPr>
            <w:r w:rsidRPr="00D82D18">
              <w:rPr>
                <w:rFonts w:ascii="Times New Roman" w:hAnsi="Times New Roman"/>
              </w:rPr>
              <w:t>Выпас сельскохозяйственных животных</w:t>
            </w:r>
          </w:p>
        </w:tc>
        <w:tc>
          <w:tcPr>
            <w:tcW w:w="1559" w:type="dxa"/>
            <w:tcBorders>
              <w:top w:val="single" w:sz="4" w:space="0" w:color="auto"/>
              <w:left w:val="single" w:sz="4" w:space="0" w:color="auto"/>
              <w:bottom w:val="single" w:sz="4" w:space="0" w:color="auto"/>
            </w:tcBorders>
          </w:tcPr>
          <w:p w:rsidR="008B21EC" w:rsidRPr="00D82D18" w:rsidRDefault="008B21EC" w:rsidP="008B21EC">
            <w:pPr>
              <w:pStyle w:val="aff8"/>
              <w:jc w:val="center"/>
              <w:rPr>
                <w:rFonts w:ascii="Times New Roman" w:hAnsi="Times New Roman"/>
              </w:rPr>
            </w:pPr>
            <w:r w:rsidRPr="00D82D18">
              <w:rPr>
                <w:rFonts w:ascii="Times New Roman" w:hAnsi="Times New Roman"/>
              </w:rPr>
              <w:t>1.20</w:t>
            </w:r>
          </w:p>
        </w:tc>
      </w:tr>
      <w:tr w:rsidR="008B21EC" w:rsidRPr="00D82D18" w:rsidTr="00B1210E">
        <w:tc>
          <w:tcPr>
            <w:tcW w:w="2474" w:type="dxa"/>
            <w:tcBorders>
              <w:top w:val="single" w:sz="4" w:space="0" w:color="auto"/>
              <w:bottom w:val="single" w:sz="4" w:space="0" w:color="auto"/>
              <w:right w:val="single" w:sz="4" w:space="0" w:color="auto"/>
            </w:tcBorders>
          </w:tcPr>
          <w:p w:rsidR="008B21EC" w:rsidRPr="00D82D18" w:rsidRDefault="008B21EC" w:rsidP="008B21EC">
            <w:pPr>
              <w:pStyle w:val="aff8"/>
              <w:rPr>
                <w:rFonts w:ascii="Times New Roman" w:hAnsi="Times New Roman"/>
              </w:rPr>
            </w:pPr>
            <w:r w:rsidRPr="00D82D18">
              <w:rPr>
                <w:rFonts w:ascii="Times New Roman" w:hAnsi="Times New Roman"/>
              </w:rPr>
              <w:t>Для индивидуального жилищного строительства</w:t>
            </w:r>
          </w:p>
        </w:tc>
        <w:tc>
          <w:tcPr>
            <w:tcW w:w="5890" w:type="dxa"/>
            <w:tcBorders>
              <w:top w:val="single" w:sz="4" w:space="0" w:color="auto"/>
              <w:left w:val="single" w:sz="4" w:space="0" w:color="auto"/>
              <w:bottom w:val="single" w:sz="4" w:space="0" w:color="auto"/>
              <w:right w:val="single" w:sz="4" w:space="0" w:color="auto"/>
            </w:tcBorders>
          </w:tcPr>
          <w:p w:rsidR="008B21EC" w:rsidRPr="00D82D18" w:rsidRDefault="008B21EC" w:rsidP="008B21EC">
            <w:pPr>
              <w:pStyle w:val="aff8"/>
              <w:rPr>
                <w:rFonts w:ascii="Times New Roman" w:hAnsi="Times New Roman"/>
              </w:rPr>
            </w:pPr>
            <w:r w:rsidRPr="00D82D18">
              <w:rPr>
                <w:rFonts w:ascii="Times New Roman" w:hAnsi="Times New Roman"/>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8B21EC" w:rsidRPr="00D82D18" w:rsidRDefault="008B21EC" w:rsidP="008B21EC">
            <w:pPr>
              <w:pStyle w:val="aff8"/>
              <w:rPr>
                <w:rFonts w:ascii="Times New Roman" w:hAnsi="Times New Roman"/>
              </w:rPr>
            </w:pPr>
            <w:r w:rsidRPr="00D82D18">
              <w:rPr>
                <w:rFonts w:ascii="Times New Roman" w:hAnsi="Times New Roman"/>
              </w:rPr>
              <w:t>выращивание сельскохозяйственных культур;</w:t>
            </w:r>
          </w:p>
          <w:p w:rsidR="008B21EC" w:rsidRPr="00D82D18" w:rsidRDefault="008B21EC" w:rsidP="008B21EC">
            <w:pPr>
              <w:pStyle w:val="aff8"/>
              <w:rPr>
                <w:rFonts w:ascii="Times New Roman" w:hAnsi="Times New Roman"/>
              </w:rPr>
            </w:pPr>
            <w:r w:rsidRPr="00D82D18">
              <w:rPr>
                <w:rFonts w:ascii="Times New Roman" w:hAnsi="Times New Roman"/>
              </w:rPr>
              <w:t>размещение индивидуальных гаражей и хозяйственных построек</w:t>
            </w:r>
          </w:p>
        </w:tc>
        <w:tc>
          <w:tcPr>
            <w:tcW w:w="1559" w:type="dxa"/>
            <w:tcBorders>
              <w:top w:val="single" w:sz="4" w:space="0" w:color="auto"/>
              <w:left w:val="single" w:sz="4" w:space="0" w:color="auto"/>
              <w:bottom w:val="single" w:sz="4" w:space="0" w:color="auto"/>
            </w:tcBorders>
          </w:tcPr>
          <w:p w:rsidR="008B21EC" w:rsidRPr="00D82D18" w:rsidRDefault="008B21EC" w:rsidP="008B21EC">
            <w:pPr>
              <w:pStyle w:val="aff8"/>
              <w:jc w:val="center"/>
              <w:rPr>
                <w:rFonts w:ascii="Times New Roman" w:hAnsi="Times New Roman"/>
              </w:rPr>
            </w:pPr>
            <w:r w:rsidRPr="00D82D18">
              <w:rPr>
                <w:rFonts w:ascii="Times New Roman" w:hAnsi="Times New Roman"/>
              </w:rPr>
              <w:t>2.1</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905C7D">
            <w:pPr>
              <w:pStyle w:val="aff8"/>
              <w:rPr>
                <w:rFonts w:ascii="Times New Roman" w:hAnsi="Times New Roman"/>
              </w:rPr>
            </w:pPr>
            <w:bookmarkStart w:id="248" w:name="sub_10211"/>
            <w:r w:rsidRPr="00D82D18">
              <w:rPr>
                <w:rFonts w:ascii="Times New Roman" w:hAnsi="Times New Roman"/>
              </w:rPr>
              <w:t>Малоэтажная многоквартирная жилая застройка</w:t>
            </w:r>
            <w:bookmarkEnd w:id="248"/>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905C7D">
            <w:pPr>
              <w:pStyle w:val="aff8"/>
              <w:rPr>
                <w:rFonts w:ascii="Times New Roman" w:hAnsi="Times New Roman"/>
              </w:rPr>
            </w:pPr>
            <w:r w:rsidRPr="00D82D18">
              <w:rPr>
                <w:rFonts w:ascii="Times New Roman" w:hAnsi="Times New Roman"/>
              </w:rPr>
              <w:t>Размещение малоэтажных многоквартирных домов (многоквартирные дома высотой до 4 этажей, включая мансардный);</w:t>
            </w:r>
          </w:p>
          <w:p w:rsidR="005457C5" w:rsidRPr="00D82D18" w:rsidRDefault="005457C5" w:rsidP="00905C7D">
            <w:pPr>
              <w:pStyle w:val="aff8"/>
              <w:rPr>
                <w:rFonts w:ascii="Times New Roman" w:hAnsi="Times New Roman"/>
              </w:rPr>
            </w:pPr>
            <w:r w:rsidRPr="00D82D18">
              <w:rPr>
                <w:rFonts w:ascii="Times New Roman" w:hAnsi="Times New Roman"/>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559" w:type="dxa"/>
            <w:tcBorders>
              <w:top w:val="single" w:sz="4" w:space="0" w:color="auto"/>
              <w:left w:val="single" w:sz="4" w:space="0" w:color="auto"/>
              <w:bottom w:val="single" w:sz="4" w:space="0" w:color="auto"/>
            </w:tcBorders>
          </w:tcPr>
          <w:p w:rsidR="005457C5" w:rsidRPr="00D82D18" w:rsidRDefault="005457C5" w:rsidP="00905C7D">
            <w:pPr>
              <w:pStyle w:val="aff8"/>
              <w:jc w:val="center"/>
              <w:rPr>
                <w:rFonts w:ascii="Times New Roman" w:hAnsi="Times New Roman"/>
              </w:rPr>
            </w:pPr>
            <w:r w:rsidRPr="00D82D18">
              <w:rPr>
                <w:rFonts w:ascii="Times New Roman" w:hAnsi="Times New Roman"/>
              </w:rPr>
              <w:t>2.1.1</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249" w:name="sub_1022"/>
            <w:r w:rsidRPr="00D82D18">
              <w:rPr>
                <w:rFonts w:ascii="Times New Roman" w:hAnsi="Times New Roman"/>
              </w:rPr>
              <w:t>Для ведения личного подсобного хозяйства (приусадебный земельный участок)</w:t>
            </w:r>
            <w:bookmarkEnd w:id="249"/>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 xml:space="preserve">Размещение жилого дома, указанного в описании вида разрешенного использования с </w:t>
            </w:r>
            <w:hyperlink w:anchor="sub_1021" w:history="1">
              <w:r w:rsidRPr="00D82D18">
                <w:rPr>
                  <w:rStyle w:val="a5"/>
                  <w:rFonts w:ascii="Times New Roman" w:hAnsi="Times New Roman"/>
                  <w:color w:val="auto"/>
                </w:rPr>
                <w:t>кодом 2.1</w:t>
              </w:r>
            </w:hyperlink>
            <w:r w:rsidRPr="00D82D18">
              <w:rPr>
                <w:rFonts w:ascii="Times New Roman" w:hAnsi="Times New Roman"/>
              </w:rPr>
              <w:t>;</w:t>
            </w:r>
          </w:p>
          <w:p w:rsidR="005457C5" w:rsidRPr="00D82D18" w:rsidRDefault="005457C5" w:rsidP="008B21EC">
            <w:pPr>
              <w:pStyle w:val="aff8"/>
              <w:rPr>
                <w:rFonts w:ascii="Times New Roman" w:hAnsi="Times New Roman"/>
              </w:rPr>
            </w:pPr>
            <w:r w:rsidRPr="00D82D18">
              <w:rPr>
                <w:rFonts w:ascii="Times New Roman" w:hAnsi="Times New Roman"/>
              </w:rPr>
              <w:t>производство сельскохозяйственной продукции;</w:t>
            </w:r>
          </w:p>
          <w:p w:rsidR="005457C5" w:rsidRPr="00D82D18" w:rsidRDefault="005457C5" w:rsidP="008B21EC">
            <w:pPr>
              <w:pStyle w:val="aff8"/>
              <w:rPr>
                <w:rFonts w:ascii="Times New Roman" w:hAnsi="Times New Roman"/>
              </w:rPr>
            </w:pPr>
            <w:r w:rsidRPr="00D82D18">
              <w:rPr>
                <w:rFonts w:ascii="Times New Roman" w:hAnsi="Times New Roman"/>
              </w:rPr>
              <w:t>размещение гаража и иных вспомогательных сооружений;</w:t>
            </w:r>
          </w:p>
          <w:p w:rsidR="005457C5" w:rsidRPr="00D82D18" w:rsidRDefault="005457C5" w:rsidP="008B21EC">
            <w:pPr>
              <w:pStyle w:val="aff8"/>
              <w:rPr>
                <w:rFonts w:ascii="Times New Roman" w:hAnsi="Times New Roman"/>
              </w:rPr>
            </w:pPr>
            <w:r w:rsidRPr="00D82D18">
              <w:rPr>
                <w:rFonts w:ascii="Times New Roman" w:hAnsi="Times New Roman"/>
              </w:rPr>
              <w:t>содержание сельскохозяйственных животных</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2.2</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250" w:name="sub_1023"/>
            <w:r w:rsidRPr="00D82D18">
              <w:rPr>
                <w:rFonts w:ascii="Times New Roman" w:hAnsi="Times New Roman"/>
              </w:rPr>
              <w:t xml:space="preserve">Блокированная жилая </w:t>
            </w:r>
            <w:r w:rsidRPr="00D82D18">
              <w:rPr>
                <w:rFonts w:ascii="Times New Roman" w:hAnsi="Times New Roman"/>
              </w:rPr>
              <w:lastRenderedPageBreak/>
              <w:t>застройка</w:t>
            </w:r>
            <w:bookmarkEnd w:id="250"/>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lastRenderedPageBreak/>
              <w:t xml:space="preserve">Размещение жилого дома, имеющего одну или </w:t>
            </w:r>
            <w:r w:rsidRPr="00D82D18">
              <w:rPr>
                <w:rFonts w:ascii="Times New Roman" w:hAnsi="Times New Roman"/>
              </w:rPr>
              <w:lastRenderedPageBreak/>
              <w:t>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5457C5" w:rsidRPr="00D82D18" w:rsidRDefault="005457C5" w:rsidP="008B21EC">
            <w:pPr>
              <w:pStyle w:val="aff8"/>
              <w:rPr>
                <w:rFonts w:ascii="Times New Roman" w:hAnsi="Times New Roman"/>
              </w:rPr>
            </w:pPr>
            <w:r w:rsidRPr="00D82D18">
              <w:rPr>
                <w:rFonts w:ascii="Times New Roman" w:hAnsi="Times New Roman"/>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lastRenderedPageBreak/>
              <w:t>2.3</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f1"/>
              <w:rPr>
                <w:rFonts w:ascii="Times New Roman" w:hAnsi="Times New Roman"/>
              </w:rPr>
            </w:pPr>
            <w:bookmarkStart w:id="251" w:name="sub_10271"/>
            <w:r w:rsidRPr="00D82D18">
              <w:rPr>
                <w:rFonts w:ascii="Times New Roman" w:hAnsi="Times New Roman"/>
              </w:rPr>
              <w:lastRenderedPageBreak/>
              <w:t>Хранение автотранспорта</w:t>
            </w:r>
            <w:bookmarkEnd w:id="251"/>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sub_1049" w:history="1">
              <w:r w:rsidRPr="00D82D18">
                <w:rPr>
                  <w:rStyle w:val="a5"/>
                  <w:rFonts w:ascii="Times New Roman" w:hAnsi="Times New Roman"/>
                  <w:color w:val="auto"/>
                </w:rPr>
                <w:t>кодом 4.9</w:t>
              </w:r>
            </w:hyperlink>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2.7.1</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252" w:name="sub_1031"/>
            <w:r w:rsidRPr="00D82D18">
              <w:rPr>
                <w:rFonts w:ascii="Times New Roman" w:hAnsi="Times New Roman"/>
              </w:rPr>
              <w:t>Коммунальное обслуживание</w:t>
            </w:r>
            <w:bookmarkEnd w:id="252"/>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D82D18">
                <w:rPr>
                  <w:rStyle w:val="a5"/>
                  <w:rFonts w:ascii="Times New Roman" w:hAnsi="Times New Roman"/>
                  <w:color w:val="auto"/>
                </w:rPr>
                <w:t>кодами 3.1.1-3.1.2</w:t>
              </w:r>
            </w:hyperlink>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3.1</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f1"/>
              <w:rPr>
                <w:rFonts w:ascii="Times New Roman" w:hAnsi="Times New Roman"/>
              </w:rPr>
            </w:pPr>
            <w:bookmarkStart w:id="253" w:name="sub_1311"/>
            <w:r w:rsidRPr="00D82D18">
              <w:rPr>
                <w:rFonts w:ascii="Times New Roman" w:hAnsi="Times New Roman"/>
              </w:rPr>
              <w:t>Предоставление коммунальных услуг</w:t>
            </w:r>
            <w:bookmarkEnd w:id="253"/>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3.1.1</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f1"/>
              <w:rPr>
                <w:rFonts w:ascii="Times New Roman" w:hAnsi="Times New Roman"/>
              </w:rPr>
            </w:pPr>
            <w:bookmarkStart w:id="254" w:name="sub_1312"/>
            <w:r w:rsidRPr="00D82D18">
              <w:rPr>
                <w:rFonts w:ascii="Times New Roman" w:hAnsi="Times New Roman"/>
              </w:rPr>
              <w:t>Административные здания организаций, обеспечивающих предоставление коммунальных услуг</w:t>
            </w:r>
            <w:bookmarkEnd w:id="254"/>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зданий, предназначенных для приема физических и юридических лиц в связи с предоставлением им коммунальных услуг</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3.1.2</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255" w:name="sub_1032"/>
            <w:r w:rsidRPr="00D82D18">
              <w:rPr>
                <w:rFonts w:ascii="Times New Roman" w:hAnsi="Times New Roman"/>
              </w:rPr>
              <w:t>Социальное обслуживание</w:t>
            </w:r>
            <w:bookmarkEnd w:id="255"/>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D82D18">
                <w:rPr>
                  <w:rStyle w:val="a5"/>
                  <w:rFonts w:ascii="Times New Roman" w:hAnsi="Times New Roman"/>
                  <w:color w:val="auto"/>
                </w:rPr>
                <w:t>кодами 3.2.1 - 3.2.4</w:t>
              </w:r>
            </w:hyperlink>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3.2</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f1"/>
              <w:rPr>
                <w:rFonts w:ascii="Times New Roman" w:hAnsi="Times New Roman"/>
              </w:rPr>
            </w:pPr>
            <w:bookmarkStart w:id="256" w:name="sub_1321"/>
            <w:r w:rsidRPr="00D82D18">
              <w:rPr>
                <w:rFonts w:ascii="Times New Roman" w:hAnsi="Times New Roman"/>
              </w:rPr>
              <w:t>Дома социального обслуживания</w:t>
            </w:r>
            <w:bookmarkEnd w:id="256"/>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зданий, предназначенных для размещения домов престарелых, домов ребенка, детских домов, пунктов ночлега для бездомных граждан;</w:t>
            </w:r>
          </w:p>
          <w:p w:rsidR="005457C5" w:rsidRPr="00D82D18" w:rsidRDefault="005457C5" w:rsidP="008B21EC">
            <w:pPr>
              <w:pStyle w:val="aff8"/>
              <w:rPr>
                <w:rFonts w:ascii="Times New Roman" w:hAnsi="Times New Roman"/>
              </w:rPr>
            </w:pPr>
            <w:r w:rsidRPr="00D82D18">
              <w:rPr>
                <w:rFonts w:ascii="Times New Roman" w:hAnsi="Times New Roman"/>
              </w:rPr>
              <w:t>размещение объектов капитального строительства для временного размещения вынужденных переселенцев, лиц, признанных беженцами</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3.2.1</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f1"/>
              <w:rPr>
                <w:rFonts w:ascii="Times New Roman" w:hAnsi="Times New Roman"/>
              </w:rPr>
            </w:pPr>
            <w:bookmarkStart w:id="257" w:name="sub_1322"/>
            <w:r w:rsidRPr="00D82D18">
              <w:rPr>
                <w:rFonts w:ascii="Times New Roman" w:hAnsi="Times New Roman"/>
              </w:rPr>
              <w:t>Оказание социальной помощи населению</w:t>
            </w:r>
            <w:bookmarkEnd w:id="257"/>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 xml:space="preserve">Размещение зданий, предназначенных для служб психологической и бесплатной юридической помощи, </w:t>
            </w:r>
            <w:r w:rsidRPr="00D82D18">
              <w:rPr>
                <w:rFonts w:ascii="Times New Roman" w:hAnsi="Times New Roman"/>
              </w:rPr>
              <w:lastRenderedPageBreak/>
              <w:t>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lastRenderedPageBreak/>
              <w:t>3.2.2</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f1"/>
              <w:rPr>
                <w:rFonts w:ascii="Times New Roman" w:hAnsi="Times New Roman"/>
              </w:rPr>
            </w:pPr>
            <w:bookmarkStart w:id="258" w:name="sub_1323"/>
            <w:r w:rsidRPr="00D82D18">
              <w:rPr>
                <w:rFonts w:ascii="Times New Roman" w:hAnsi="Times New Roman"/>
              </w:rPr>
              <w:lastRenderedPageBreak/>
              <w:t>Оказание услуг связи</w:t>
            </w:r>
            <w:bookmarkEnd w:id="258"/>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3.2.3</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f1"/>
              <w:rPr>
                <w:rFonts w:ascii="Times New Roman" w:hAnsi="Times New Roman"/>
              </w:rPr>
            </w:pPr>
            <w:bookmarkStart w:id="259" w:name="sub_1324"/>
            <w:r w:rsidRPr="00D82D18">
              <w:rPr>
                <w:rFonts w:ascii="Times New Roman" w:hAnsi="Times New Roman"/>
              </w:rPr>
              <w:t>Общежития</w:t>
            </w:r>
            <w:bookmarkEnd w:id="259"/>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sidRPr="00D82D18">
                <w:rPr>
                  <w:rStyle w:val="a5"/>
                  <w:rFonts w:ascii="Times New Roman" w:hAnsi="Times New Roman"/>
                  <w:color w:val="auto"/>
                </w:rPr>
                <w:t>кодом 4.7</w:t>
              </w:r>
            </w:hyperlink>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3.2.4</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260" w:name="sub_1033"/>
            <w:r w:rsidRPr="00D82D18">
              <w:rPr>
                <w:rFonts w:ascii="Times New Roman" w:hAnsi="Times New Roman"/>
              </w:rPr>
              <w:t>Бытовое обслуживание</w:t>
            </w:r>
            <w:bookmarkEnd w:id="260"/>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3.3</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261" w:name="sub_10341"/>
            <w:r w:rsidRPr="00D82D18">
              <w:rPr>
                <w:rFonts w:ascii="Times New Roman" w:hAnsi="Times New Roman"/>
              </w:rPr>
              <w:t>Амбулаторно-поликлиническое обслуживание</w:t>
            </w:r>
            <w:bookmarkEnd w:id="261"/>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3.4.1</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262" w:name="sub_10342"/>
            <w:r w:rsidRPr="00D82D18">
              <w:rPr>
                <w:rFonts w:ascii="Times New Roman" w:hAnsi="Times New Roman"/>
              </w:rPr>
              <w:t>Стационарное медицинское обслуживание</w:t>
            </w:r>
            <w:bookmarkEnd w:id="262"/>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5457C5" w:rsidRPr="00D82D18" w:rsidRDefault="005457C5" w:rsidP="008B21EC">
            <w:pPr>
              <w:pStyle w:val="aff8"/>
              <w:rPr>
                <w:rFonts w:ascii="Times New Roman" w:hAnsi="Times New Roman"/>
              </w:rPr>
            </w:pPr>
            <w:r w:rsidRPr="00D82D18">
              <w:rPr>
                <w:rFonts w:ascii="Times New Roman" w:hAnsi="Times New Roman"/>
              </w:rPr>
              <w:t>размещение станций скорой помощи;</w:t>
            </w:r>
          </w:p>
          <w:p w:rsidR="005457C5" w:rsidRPr="00D82D18" w:rsidRDefault="005457C5" w:rsidP="008B21EC">
            <w:pPr>
              <w:pStyle w:val="aff8"/>
              <w:rPr>
                <w:rFonts w:ascii="Times New Roman" w:hAnsi="Times New Roman"/>
              </w:rPr>
            </w:pPr>
            <w:bookmarkStart w:id="263" w:name="sub_103104"/>
            <w:r w:rsidRPr="00D82D18">
              <w:rPr>
                <w:rFonts w:ascii="Times New Roman" w:hAnsi="Times New Roman"/>
              </w:rPr>
              <w:t>размещение площадок санитарной авиации</w:t>
            </w:r>
            <w:bookmarkEnd w:id="263"/>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3.4.2</w:t>
            </w:r>
          </w:p>
        </w:tc>
      </w:tr>
      <w:tr w:rsidR="005457C5" w:rsidRPr="00D82D18" w:rsidTr="00B1210E">
        <w:tc>
          <w:tcPr>
            <w:tcW w:w="2474" w:type="dxa"/>
            <w:tcBorders>
              <w:top w:val="single" w:sz="4" w:space="0" w:color="auto"/>
              <w:bottom w:val="single" w:sz="4" w:space="0" w:color="auto"/>
              <w:right w:val="nil"/>
            </w:tcBorders>
          </w:tcPr>
          <w:p w:rsidR="005457C5" w:rsidRPr="00D82D18" w:rsidRDefault="005457C5" w:rsidP="008B21EC">
            <w:pPr>
              <w:pStyle w:val="aff8"/>
              <w:rPr>
                <w:rFonts w:ascii="Times New Roman" w:hAnsi="Times New Roman"/>
              </w:rPr>
            </w:pPr>
            <w:bookmarkStart w:id="264" w:name="sub_10351"/>
            <w:r w:rsidRPr="00D82D18">
              <w:rPr>
                <w:rFonts w:ascii="Times New Roman" w:hAnsi="Times New Roman"/>
              </w:rPr>
              <w:t>Дошкольное, начальное и среднее общее образование</w:t>
            </w:r>
            <w:bookmarkEnd w:id="264"/>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3.5.1</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265" w:name="sub_1036"/>
            <w:r w:rsidRPr="00D82D18">
              <w:rPr>
                <w:rFonts w:ascii="Times New Roman" w:hAnsi="Times New Roman"/>
              </w:rPr>
              <w:t>Культурное развитие</w:t>
            </w:r>
            <w:bookmarkEnd w:id="265"/>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sub_1361" w:history="1">
              <w:r w:rsidRPr="00D82D18">
                <w:rPr>
                  <w:rStyle w:val="a5"/>
                  <w:rFonts w:ascii="Times New Roman" w:hAnsi="Times New Roman"/>
                  <w:color w:val="auto"/>
                </w:rPr>
                <w:t>кодами 3.6.1-3.6.3</w:t>
              </w:r>
            </w:hyperlink>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3.6</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f1"/>
              <w:rPr>
                <w:rFonts w:ascii="Times New Roman" w:hAnsi="Times New Roman"/>
              </w:rPr>
            </w:pPr>
            <w:bookmarkStart w:id="266" w:name="sub_1361"/>
            <w:r w:rsidRPr="00D82D18">
              <w:rPr>
                <w:rFonts w:ascii="Times New Roman" w:hAnsi="Times New Roman"/>
              </w:rPr>
              <w:t>Объекты культурно-</w:t>
            </w:r>
            <w:r w:rsidRPr="00D82D18">
              <w:rPr>
                <w:rFonts w:ascii="Times New Roman" w:hAnsi="Times New Roman"/>
              </w:rPr>
              <w:lastRenderedPageBreak/>
              <w:t>досуговой деятельности</w:t>
            </w:r>
            <w:bookmarkEnd w:id="266"/>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lastRenderedPageBreak/>
              <w:t xml:space="preserve">Размещение зданий, предназначенных для размещения </w:t>
            </w:r>
            <w:r w:rsidRPr="00D82D18">
              <w:rPr>
                <w:rFonts w:ascii="Times New Roman" w:hAnsi="Times New Roman"/>
              </w:rPr>
              <w:lastRenderedPageBreak/>
              <w:t>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lastRenderedPageBreak/>
              <w:t>3.6.1</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f1"/>
              <w:rPr>
                <w:rFonts w:ascii="Times New Roman" w:hAnsi="Times New Roman"/>
              </w:rPr>
            </w:pPr>
            <w:bookmarkStart w:id="267" w:name="sub_1362"/>
            <w:r w:rsidRPr="00D82D18">
              <w:rPr>
                <w:rFonts w:ascii="Times New Roman" w:hAnsi="Times New Roman"/>
              </w:rPr>
              <w:lastRenderedPageBreak/>
              <w:t>Парки культуры и отдыха</w:t>
            </w:r>
            <w:bookmarkEnd w:id="267"/>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парков культуры и отдыха</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3.6.2</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f1"/>
              <w:rPr>
                <w:rFonts w:ascii="Times New Roman" w:hAnsi="Times New Roman"/>
              </w:rPr>
            </w:pPr>
            <w:bookmarkStart w:id="268" w:name="sub_1363"/>
            <w:r w:rsidRPr="00D82D18">
              <w:rPr>
                <w:rFonts w:ascii="Times New Roman" w:hAnsi="Times New Roman"/>
              </w:rPr>
              <w:t>Цирки и зверинцы</w:t>
            </w:r>
            <w:bookmarkEnd w:id="268"/>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3.6.3</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269" w:name="sub_1037"/>
            <w:r w:rsidRPr="00D82D18">
              <w:rPr>
                <w:rFonts w:ascii="Times New Roman" w:hAnsi="Times New Roman"/>
              </w:rPr>
              <w:t>Религиозное использование</w:t>
            </w:r>
            <w:bookmarkEnd w:id="269"/>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sub_1371" w:history="1">
              <w:r w:rsidRPr="00D82D18">
                <w:rPr>
                  <w:rStyle w:val="a5"/>
                  <w:rFonts w:ascii="Times New Roman" w:hAnsi="Times New Roman"/>
                  <w:color w:val="auto"/>
                </w:rPr>
                <w:t>кодами 3.7.1-3.7.2</w:t>
              </w:r>
            </w:hyperlink>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3.7</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f1"/>
              <w:rPr>
                <w:rFonts w:ascii="Times New Roman" w:hAnsi="Times New Roman"/>
              </w:rPr>
            </w:pPr>
            <w:bookmarkStart w:id="270" w:name="sub_1371"/>
            <w:r w:rsidRPr="00D82D18">
              <w:rPr>
                <w:rFonts w:ascii="Times New Roman" w:hAnsi="Times New Roman"/>
              </w:rPr>
              <w:t>Осуществление религиозных обрядов</w:t>
            </w:r>
            <w:bookmarkEnd w:id="270"/>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3.7.1</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f1"/>
              <w:rPr>
                <w:rFonts w:ascii="Times New Roman" w:hAnsi="Times New Roman"/>
              </w:rPr>
            </w:pPr>
            <w:bookmarkStart w:id="271" w:name="sub_1372"/>
            <w:r w:rsidRPr="00D82D18">
              <w:rPr>
                <w:rFonts w:ascii="Times New Roman" w:hAnsi="Times New Roman"/>
              </w:rPr>
              <w:t>Религиозное управление и образование</w:t>
            </w:r>
            <w:bookmarkEnd w:id="271"/>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3.7.2</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f1"/>
              <w:rPr>
                <w:rFonts w:ascii="Times New Roman" w:hAnsi="Times New Roman"/>
              </w:rPr>
            </w:pPr>
            <w:bookmarkStart w:id="272" w:name="sub_1381"/>
            <w:r w:rsidRPr="00D82D18">
              <w:rPr>
                <w:rFonts w:ascii="Times New Roman" w:hAnsi="Times New Roman"/>
              </w:rPr>
              <w:t>Государственное управление</w:t>
            </w:r>
            <w:bookmarkEnd w:id="272"/>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3.8.1</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273" w:name="sub_10310"/>
            <w:r w:rsidRPr="00D82D18">
              <w:rPr>
                <w:rFonts w:ascii="Times New Roman" w:hAnsi="Times New Roman"/>
              </w:rPr>
              <w:t>Ветеринарное обслуживание</w:t>
            </w:r>
            <w:bookmarkEnd w:id="273"/>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sub_103101" w:history="1">
              <w:r w:rsidRPr="00D82D18">
                <w:rPr>
                  <w:rStyle w:val="a5"/>
                  <w:rFonts w:ascii="Times New Roman" w:hAnsi="Times New Roman"/>
                  <w:color w:val="auto"/>
                </w:rPr>
                <w:t>кодами 3.10.1 - 3.10.2</w:t>
              </w:r>
            </w:hyperlink>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3.10</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274" w:name="sub_103101"/>
            <w:r w:rsidRPr="00D82D18">
              <w:rPr>
                <w:rFonts w:ascii="Times New Roman" w:hAnsi="Times New Roman"/>
              </w:rPr>
              <w:t>Амбулаторное ветеринарное обслуживание</w:t>
            </w:r>
            <w:bookmarkEnd w:id="274"/>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объектов капитального строительства, предназначенных для оказания ветеринарных услуг без содержания животных</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3.10.1</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275" w:name="sub_103102"/>
            <w:r w:rsidRPr="00D82D18">
              <w:rPr>
                <w:rFonts w:ascii="Times New Roman" w:hAnsi="Times New Roman"/>
              </w:rPr>
              <w:t>Приюты для животных</w:t>
            </w:r>
            <w:bookmarkEnd w:id="275"/>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объектов капитального строительства, предназначенных для оказания ветеринарных услуг в стационаре;</w:t>
            </w:r>
          </w:p>
          <w:p w:rsidR="005457C5" w:rsidRPr="00D82D18" w:rsidRDefault="005457C5" w:rsidP="008B21EC">
            <w:pPr>
              <w:pStyle w:val="aff8"/>
              <w:rPr>
                <w:rFonts w:ascii="Times New Roman" w:hAnsi="Times New Roman"/>
              </w:rPr>
            </w:pPr>
            <w:r w:rsidRPr="00D82D18">
              <w:rPr>
                <w:rFonts w:ascii="Times New Roman" w:hAnsi="Times New Roman"/>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5457C5" w:rsidRPr="00D82D18" w:rsidRDefault="005457C5" w:rsidP="008B21EC">
            <w:pPr>
              <w:pStyle w:val="aff8"/>
              <w:rPr>
                <w:rFonts w:ascii="Times New Roman" w:hAnsi="Times New Roman"/>
              </w:rPr>
            </w:pPr>
            <w:r w:rsidRPr="00D82D18">
              <w:rPr>
                <w:rFonts w:ascii="Times New Roman" w:hAnsi="Times New Roman"/>
              </w:rPr>
              <w:t>размещение объектов капитального строительства, предназначенных для организации гостиниц для животных</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3.10.2</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276" w:name="sub_1041"/>
            <w:r w:rsidRPr="00D82D18">
              <w:rPr>
                <w:rFonts w:ascii="Times New Roman" w:hAnsi="Times New Roman"/>
              </w:rPr>
              <w:lastRenderedPageBreak/>
              <w:t>Деловое управление</w:t>
            </w:r>
            <w:bookmarkEnd w:id="276"/>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4.1</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277" w:name="sub_1042"/>
            <w:r w:rsidRPr="00D82D18">
              <w:rPr>
                <w:rFonts w:ascii="Times New Roman" w:hAnsi="Times New Roman"/>
              </w:rPr>
              <w:t>Объекты торговли (торговые центры, торгово-развлекательные центры (комплексы)</w:t>
            </w:r>
            <w:bookmarkEnd w:id="277"/>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sub_1045" w:history="1">
              <w:r w:rsidRPr="00D82D18">
                <w:rPr>
                  <w:rStyle w:val="a5"/>
                  <w:rFonts w:ascii="Times New Roman" w:hAnsi="Times New Roman"/>
                  <w:color w:val="auto"/>
                </w:rPr>
                <w:t>кодами 4.5 - 4.8.2</w:t>
              </w:r>
            </w:hyperlink>
            <w:r w:rsidRPr="00D82D18">
              <w:rPr>
                <w:rFonts w:ascii="Times New Roman" w:hAnsi="Times New Roman"/>
              </w:rPr>
              <w:t>;</w:t>
            </w:r>
          </w:p>
          <w:p w:rsidR="005457C5" w:rsidRPr="00D82D18" w:rsidRDefault="005457C5" w:rsidP="008B21EC">
            <w:pPr>
              <w:pStyle w:val="aff8"/>
              <w:rPr>
                <w:rFonts w:ascii="Times New Roman" w:hAnsi="Times New Roman"/>
              </w:rPr>
            </w:pPr>
            <w:r w:rsidRPr="00D82D18">
              <w:rPr>
                <w:rFonts w:ascii="Times New Roman" w:hAnsi="Times New Roman"/>
              </w:rPr>
              <w:t>размещение гаражей и (или) стоянок для автомобилей сотрудников и посетителей торгового центра</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4.2</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278" w:name="sub_1043"/>
            <w:r w:rsidRPr="00D82D18">
              <w:rPr>
                <w:rFonts w:ascii="Times New Roman" w:hAnsi="Times New Roman"/>
              </w:rPr>
              <w:t>Рынки</w:t>
            </w:r>
            <w:bookmarkEnd w:id="278"/>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5457C5" w:rsidRPr="00D82D18" w:rsidRDefault="005457C5" w:rsidP="008B21EC">
            <w:pPr>
              <w:pStyle w:val="aff8"/>
              <w:rPr>
                <w:rFonts w:ascii="Times New Roman" w:hAnsi="Times New Roman"/>
              </w:rPr>
            </w:pPr>
            <w:r w:rsidRPr="00D82D18">
              <w:rPr>
                <w:rFonts w:ascii="Times New Roman" w:hAnsi="Times New Roman"/>
              </w:rPr>
              <w:t>размещение гаражей и (или) стоянок для автомобилей сотрудников и посетителей рынка</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4.3</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279" w:name="sub_1044"/>
            <w:r w:rsidRPr="00D82D18">
              <w:rPr>
                <w:rFonts w:ascii="Times New Roman" w:hAnsi="Times New Roman"/>
              </w:rPr>
              <w:t>Магазины</w:t>
            </w:r>
            <w:bookmarkEnd w:id="279"/>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4.4</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280" w:name="sub_1045"/>
            <w:r w:rsidRPr="00D82D18">
              <w:rPr>
                <w:rFonts w:ascii="Times New Roman" w:hAnsi="Times New Roman"/>
              </w:rPr>
              <w:t>Банковская и страховая деятельность</w:t>
            </w:r>
            <w:bookmarkEnd w:id="280"/>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4.5</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281" w:name="sub_1046"/>
            <w:r w:rsidRPr="00D82D18">
              <w:rPr>
                <w:rFonts w:ascii="Times New Roman" w:hAnsi="Times New Roman"/>
              </w:rPr>
              <w:t>Общественное питание</w:t>
            </w:r>
            <w:bookmarkEnd w:id="281"/>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4.6</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282" w:name="sub_1047"/>
            <w:r w:rsidRPr="00D82D18">
              <w:rPr>
                <w:rFonts w:ascii="Times New Roman" w:hAnsi="Times New Roman"/>
              </w:rPr>
              <w:t>Гостиничное обслуживание</w:t>
            </w:r>
            <w:bookmarkEnd w:id="282"/>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4.7</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f1"/>
              <w:rPr>
                <w:rFonts w:ascii="Times New Roman" w:hAnsi="Times New Roman"/>
              </w:rPr>
            </w:pPr>
            <w:bookmarkStart w:id="283" w:name="sub_1481"/>
            <w:r w:rsidRPr="00D82D18">
              <w:rPr>
                <w:rFonts w:ascii="Times New Roman" w:hAnsi="Times New Roman"/>
              </w:rPr>
              <w:t>Развлекательные мероприятия</w:t>
            </w:r>
            <w:bookmarkEnd w:id="283"/>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4.8.1</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f1"/>
              <w:rPr>
                <w:rFonts w:ascii="Times New Roman" w:hAnsi="Times New Roman"/>
              </w:rPr>
            </w:pPr>
            <w:bookmarkStart w:id="284" w:name="sub_1049"/>
            <w:r w:rsidRPr="00D82D18">
              <w:rPr>
                <w:rFonts w:ascii="Times New Roman" w:hAnsi="Times New Roman"/>
              </w:rPr>
              <w:t>Служебные гаражи</w:t>
            </w:r>
            <w:bookmarkEnd w:id="284"/>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D82D18">
                <w:rPr>
                  <w:rStyle w:val="a5"/>
                  <w:rFonts w:ascii="Times New Roman" w:hAnsi="Times New Roman"/>
                  <w:color w:val="auto"/>
                </w:rPr>
                <w:t>кодами 3.0</w:t>
              </w:r>
            </w:hyperlink>
            <w:r w:rsidRPr="00D82D18">
              <w:rPr>
                <w:rFonts w:ascii="Times New Roman" w:hAnsi="Times New Roman"/>
              </w:rPr>
              <w:t xml:space="preserve">, </w:t>
            </w:r>
            <w:hyperlink w:anchor="sub_1040" w:history="1">
              <w:r w:rsidRPr="00D82D18">
                <w:rPr>
                  <w:rStyle w:val="a5"/>
                  <w:rFonts w:ascii="Times New Roman" w:hAnsi="Times New Roman"/>
                  <w:color w:val="auto"/>
                </w:rPr>
                <w:t>4.0</w:t>
              </w:r>
            </w:hyperlink>
            <w:r w:rsidRPr="00D82D18">
              <w:rPr>
                <w:rFonts w:ascii="Times New Roman" w:hAnsi="Times New Roman"/>
              </w:rPr>
              <w:t>, а также для стоянки и хранения транспортных средств общего пользования, в том числе в депо</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4.9</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f1"/>
              <w:rPr>
                <w:rFonts w:ascii="Times New Roman" w:hAnsi="Times New Roman"/>
              </w:rPr>
            </w:pPr>
            <w:bookmarkStart w:id="285" w:name="sub_10491"/>
            <w:r w:rsidRPr="00D82D18">
              <w:rPr>
                <w:rFonts w:ascii="Times New Roman" w:hAnsi="Times New Roman"/>
              </w:rPr>
              <w:t>Объекты дорожного сервиса</w:t>
            </w:r>
            <w:bookmarkEnd w:id="285"/>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 xml:space="preserve">Размещение зданий и сооружений дорожного сервиса. Содержание данного вида разрешенного использования включает в себя содержание видов </w:t>
            </w:r>
            <w:r w:rsidRPr="00D82D18">
              <w:rPr>
                <w:rFonts w:ascii="Times New Roman" w:hAnsi="Times New Roman"/>
              </w:rPr>
              <w:lastRenderedPageBreak/>
              <w:t xml:space="preserve">разрешенного использования с </w:t>
            </w:r>
            <w:hyperlink w:anchor="sub_14911" w:history="1">
              <w:r w:rsidRPr="00D82D18">
                <w:rPr>
                  <w:rStyle w:val="a5"/>
                  <w:rFonts w:ascii="Times New Roman" w:hAnsi="Times New Roman"/>
                  <w:color w:val="auto"/>
                </w:rPr>
                <w:t>кодами 4.9.1.1 - 4.9.1.4</w:t>
              </w:r>
            </w:hyperlink>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lastRenderedPageBreak/>
              <w:t>4.9.1</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f1"/>
              <w:rPr>
                <w:rFonts w:ascii="Times New Roman" w:hAnsi="Times New Roman"/>
              </w:rPr>
            </w:pPr>
            <w:bookmarkStart w:id="286" w:name="sub_14911"/>
            <w:r w:rsidRPr="00D82D18">
              <w:rPr>
                <w:rFonts w:ascii="Times New Roman" w:hAnsi="Times New Roman"/>
              </w:rPr>
              <w:lastRenderedPageBreak/>
              <w:t>Заправка транспортных средств</w:t>
            </w:r>
            <w:bookmarkEnd w:id="286"/>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4.9.1.1</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f1"/>
              <w:rPr>
                <w:rFonts w:ascii="Times New Roman" w:hAnsi="Times New Roman"/>
              </w:rPr>
            </w:pPr>
            <w:bookmarkStart w:id="287" w:name="sub_14912"/>
            <w:r w:rsidRPr="00D82D18">
              <w:rPr>
                <w:rFonts w:ascii="Times New Roman" w:hAnsi="Times New Roman"/>
              </w:rPr>
              <w:t>Обеспечение дорожного отдыха</w:t>
            </w:r>
            <w:bookmarkEnd w:id="287"/>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4.9.1.2</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f1"/>
              <w:rPr>
                <w:rFonts w:ascii="Times New Roman" w:hAnsi="Times New Roman"/>
              </w:rPr>
            </w:pPr>
            <w:bookmarkStart w:id="288" w:name="sub_14913"/>
            <w:r w:rsidRPr="00D82D18">
              <w:rPr>
                <w:rFonts w:ascii="Times New Roman" w:hAnsi="Times New Roman"/>
              </w:rPr>
              <w:t>Автомобильные мойки</w:t>
            </w:r>
            <w:bookmarkEnd w:id="288"/>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автомобильных моек, а также размещение магазинов сопутствующей торговли</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4.9.1.3</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f1"/>
              <w:rPr>
                <w:rFonts w:ascii="Times New Roman" w:hAnsi="Times New Roman"/>
              </w:rPr>
            </w:pPr>
            <w:bookmarkStart w:id="289" w:name="sub_14914"/>
            <w:r w:rsidRPr="00D82D18">
              <w:rPr>
                <w:rFonts w:ascii="Times New Roman" w:hAnsi="Times New Roman"/>
              </w:rPr>
              <w:t>Ремонт автомобилей</w:t>
            </w:r>
            <w:bookmarkEnd w:id="289"/>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4.9.1.4</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290" w:name="sub_1050"/>
            <w:r w:rsidRPr="00D82D18">
              <w:rPr>
                <w:rFonts w:ascii="Times New Roman" w:hAnsi="Times New Roman"/>
              </w:rPr>
              <w:t>Отдых (рекреация)</w:t>
            </w:r>
            <w:bookmarkEnd w:id="290"/>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5457C5" w:rsidRPr="00D82D18" w:rsidRDefault="005457C5" w:rsidP="008B21EC">
            <w:pPr>
              <w:pStyle w:val="aff8"/>
              <w:rPr>
                <w:rFonts w:ascii="Times New Roman" w:hAnsi="Times New Roman"/>
              </w:rPr>
            </w:pPr>
            <w:r w:rsidRPr="00D82D18">
              <w:rPr>
                <w:rFonts w:ascii="Times New Roman" w:hAnsi="Times New Roman"/>
              </w:rPr>
              <w:t>создание и уход за городскими лесами, скверами, прудами, озерами, водохранилищами, пляжами, а также обустройство мест отдыха в них.</w:t>
            </w:r>
          </w:p>
          <w:p w:rsidR="005457C5" w:rsidRPr="00D82D18" w:rsidRDefault="005457C5" w:rsidP="008B21EC">
            <w:pPr>
              <w:pStyle w:val="aff8"/>
              <w:rPr>
                <w:rFonts w:ascii="Times New Roman" w:hAnsi="Times New Roman"/>
              </w:rPr>
            </w:pPr>
            <w:r w:rsidRPr="00D82D18">
              <w:rPr>
                <w:rFonts w:ascii="Times New Roman" w:hAnsi="Times New Roman"/>
              </w:rPr>
              <w:t xml:space="preserve">Содержание данного вида разрешенного использования включает в себя содержание видов разрешенного использования с </w:t>
            </w:r>
            <w:hyperlink w:anchor="sub_1051" w:history="1">
              <w:r w:rsidRPr="00D82D18">
                <w:rPr>
                  <w:rStyle w:val="a5"/>
                  <w:rFonts w:ascii="Times New Roman" w:hAnsi="Times New Roman"/>
                  <w:color w:val="auto"/>
                </w:rPr>
                <w:t>кодами 5.1 - 5.5</w:t>
              </w:r>
            </w:hyperlink>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5.0</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291" w:name="sub_1051"/>
            <w:r w:rsidRPr="00D82D18">
              <w:rPr>
                <w:rFonts w:ascii="Times New Roman" w:hAnsi="Times New Roman"/>
              </w:rPr>
              <w:t>Спорт</w:t>
            </w:r>
            <w:bookmarkEnd w:id="291"/>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sub_1511" w:history="1">
              <w:r w:rsidRPr="00D82D18">
                <w:rPr>
                  <w:rStyle w:val="a5"/>
                  <w:rFonts w:ascii="Times New Roman" w:hAnsi="Times New Roman"/>
                  <w:color w:val="auto"/>
                </w:rPr>
                <w:t>кодами 5.1.1 - 5.1.7</w:t>
              </w:r>
            </w:hyperlink>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5.1</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f1"/>
              <w:rPr>
                <w:rFonts w:ascii="Times New Roman" w:hAnsi="Times New Roman"/>
              </w:rPr>
            </w:pPr>
            <w:bookmarkStart w:id="292" w:name="sub_1511"/>
            <w:r w:rsidRPr="00D82D18">
              <w:rPr>
                <w:rFonts w:ascii="Times New Roman" w:hAnsi="Times New Roman"/>
              </w:rPr>
              <w:t>Обеспечение спортивно-зрелищных мероприятий</w:t>
            </w:r>
            <w:bookmarkEnd w:id="292"/>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5.1.1</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f1"/>
              <w:rPr>
                <w:rFonts w:ascii="Times New Roman" w:hAnsi="Times New Roman"/>
              </w:rPr>
            </w:pPr>
            <w:bookmarkStart w:id="293" w:name="sub_1512"/>
            <w:r w:rsidRPr="00D82D18">
              <w:rPr>
                <w:rFonts w:ascii="Times New Roman" w:hAnsi="Times New Roman"/>
              </w:rPr>
              <w:t>Обеспечение занятий спортом в помещениях</w:t>
            </w:r>
            <w:bookmarkEnd w:id="293"/>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спортивных клубов, спортивных залов, бассейнов, физкультурно-оздоровительных комплексов в зданиях и сооружениях</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5.1.2</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f1"/>
              <w:rPr>
                <w:rFonts w:ascii="Times New Roman" w:hAnsi="Times New Roman"/>
              </w:rPr>
            </w:pPr>
            <w:bookmarkStart w:id="294" w:name="sub_1513"/>
            <w:r w:rsidRPr="00D82D18">
              <w:rPr>
                <w:rFonts w:ascii="Times New Roman" w:hAnsi="Times New Roman"/>
              </w:rPr>
              <w:t>Площадки для занятий спортом</w:t>
            </w:r>
            <w:bookmarkEnd w:id="294"/>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5.1.3</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f1"/>
              <w:rPr>
                <w:rFonts w:ascii="Times New Roman" w:hAnsi="Times New Roman"/>
              </w:rPr>
            </w:pPr>
            <w:bookmarkStart w:id="295" w:name="sub_1514"/>
            <w:r w:rsidRPr="00D82D18">
              <w:rPr>
                <w:rFonts w:ascii="Times New Roman" w:hAnsi="Times New Roman"/>
              </w:rPr>
              <w:t>Оборудованные площадки для занятий спортом</w:t>
            </w:r>
            <w:bookmarkEnd w:id="295"/>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5.1.4</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f1"/>
              <w:rPr>
                <w:rFonts w:ascii="Times New Roman" w:hAnsi="Times New Roman"/>
              </w:rPr>
            </w:pPr>
            <w:bookmarkStart w:id="296" w:name="sub_1517"/>
            <w:r w:rsidRPr="00D82D18">
              <w:rPr>
                <w:rFonts w:ascii="Times New Roman" w:hAnsi="Times New Roman"/>
              </w:rPr>
              <w:t>Спортивные базы</w:t>
            </w:r>
            <w:bookmarkEnd w:id="296"/>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спортивных баз и лагерей, в которых осуществляется спортивная подготовка длительно проживающих в них лиц</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5.1.7</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297" w:name="sub_1052"/>
            <w:r w:rsidRPr="00D82D18">
              <w:rPr>
                <w:rFonts w:ascii="Times New Roman" w:hAnsi="Times New Roman"/>
              </w:rPr>
              <w:t>Природно-познавательный туризм</w:t>
            </w:r>
            <w:bookmarkEnd w:id="297"/>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5457C5" w:rsidRPr="00D82D18" w:rsidRDefault="005457C5" w:rsidP="008B21EC">
            <w:pPr>
              <w:pStyle w:val="aff8"/>
              <w:rPr>
                <w:rFonts w:ascii="Times New Roman" w:hAnsi="Times New Roman"/>
              </w:rPr>
            </w:pPr>
            <w:r w:rsidRPr="00D82D18">
              <w:rPr>
                <w:rFonts w:ascii="Times New Roman" w:hAnsi="Times New Roman"/>
              </w:rPr>
              <w:t xml:space="preserve">осуществление необходимых природоохранных и </w:t>
            </w:r>
            <w:r w:rsidRPr="00D82D18">
              <w:rPr>
                <w:rFonts w:ascii="Times New Roman" w:hAnsi="Times New Roman"/>
              </w:rPr>
              <w:lastRenderedPageBreak/>
              <w:t>природовосстановительных мероприятий</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lastRenderedPageBreak/>
              <w:t>5.2</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298" w:name="sub_10521"/>
            <w:r w:rsidRPr="00D82D18">
              <w:rPr>
                <w:rFonts w:ascii="Times New Roman" w:hAnsi="Times New Roman"/>
              </w:rPr>
              <w:lastRenderedPageBreak/>
              <w:t>Туристическое обслуживание</w:t>
            </w:r>
            <w:bookmarkEnd w:id="298"/>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5.2.1</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299" w:name="sub_1053"/>
            <w:r w:rsidRPr="00D82D18">
              <w:rPr>
                <w:rFonts w:ascii="Times New Roman" w:hAnsi="Times New Roman"/>
              </w:rPr>
              <w:t>Охота и рыбалка</w:t>
            </w:r>
            <w:bookmarkEnd w:id="299"/>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5.3</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300" w:name="sub_1054"/>
            <w:r w:rsidRPr="00D82D18">
              <w:rPr>
                <w:rFonts w:ascii="Times New Roman" w:hAnsi="Times New Roman"/>
              </w:rPr>
              <w:t>Причалы для маломерных судов</w:t>
            </w:r>
            <w:bookmarkEnd w:id="300"/>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сооружений, предназначенных для причаливания, хранения и обслуживания яхт, катеров, лодок и других маломерных судов</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5.4</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301" w:name="sub_1055"/>
            <w:r w:rsidRPr="00D82D18">
              <w:rPr>
                <w:rFonts w:ascii="Times New Roman" w:hAnsi="Times New Roman"/>
              </w:rPr>
              <w:t>Поля для гольфа или конных прогулок</w:t>
            </w:r>
            <w:bookmarkEnd w:id="301"/>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5.5</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302" w:name="sub_1063"/>
            <w:r w:rsidRPr="00D82D18">
              <w:rPr>
                <w:rFonts w:ascii="Times New Roman" w:hAnsi="Times New Roman"/>
              </w:rPr>
              <w:t>Легкая промышленность</w:t>
            </w:r>
            <w:bookmarkEnd w:id="302"/>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объектов капитального строительства, предназначенных для текстильной, фарфоро-фаянсовой, электронной промышленности</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6.3</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303" w:name="sub_1064"/>
            <w:r w:rsidRPr="00D82D18">
              <w:rPr>
                <w:rFonts w:ascii="Times New Roman" w:hAnsi="Times New Roman"/>
              </w:rPr>
              <w:t>Пищевая промышленность</w:t>
            </w:r>
            <w:bookmarkEnd w:id="303"/>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6.4</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304" w:name="sub_1066"/>
            <w:r w:rsidRPr="00D82D18">
              <w:rPr>
                <w:rFonts w:ascii="Times New Roman" w:hAnsi="Times New Roman"/>
              </w:rPr>
              <w:t>Строительная промышленность</w:t>
            </w:r>
            <w:bookmarkEnd w:id="304"/>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6.6</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305" w:name="sub_1068"/>
            <w:r w:rsidRPr="00D82D18">
              <w:rPr>
                <w:rFonts w:ascii="Times New Roman" w:hAnsi="Times New Roman"/>
              </w:rPr>
              <w:t>Связь</w:t>
            </w:r>
            <w:bookmarkEnd w:id="305"/>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D82D18">
                <w:rPr>
                  <w:rStyle w:val="a5"/>
                  <w:rFonts w:ascii="Times New Roman" w:hAnsi="Times New Roman"/>
                  <w:color w:val="auto"/>
                </w:rPr>
                <w:t>кодами 3.1.1</w:t>
              </w:r>
            </w:hyperlink>
            <w:r w:rsidRPr="00D82D18">
              <w:rPr>
                <w:rFonts w:ascii="Times New Roman" w:hAnsi="Times New Roman"/>
              </w:rPr>
              <w:t xml:space="preserve">, </w:t>
            </w:r>
            <w:hyperlink w:anchor="sub_1323" w:history="1">
              <w:r w:rsidRPr="00D82D18">
                <w:rPr>
                  <w:rStyle w:val="a5"/>
                  <w:rFonts w:ascii="Times New Roman" w:hAnsi="Times New Roman"/>
                  <w:color w:val="auto"/>
                </w:rPr>
                <w:t>3.2.3</w:t>
              </w:r>
            </w:hyperlink>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6.8</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306" w:name="sub_1069"/>
            <w:r w:rsidRPr="00D82D18">
              <w:rPr>
                <w:rFonts w:ascii="Times New Roman" w:hAnsi="Times New Roman"/>
              </w:rPr>
              <w:t>Склады</w:t>
            </w:r>
            <w:bookmarkEnd w:id="306"/>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w:t>
            </w:r>
            <w:r w:rsidRPr="00D82D18">
              <w:rPr>
                <w:rFonts w:ascii="Times New Roman" w:hAnsi="Times New Roman"/>
              </w:rPr>
              <w:lastRenderedPageBreak/>
              <w:t>элеваторы и продовольственные склады, за исключением железнодорожных перевалочных складов</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lastRenderedPageBreak/>
              <w:t>6.9</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f1"/>
              <w:rPr>
                <w:rFonts w:ascii="Times New Roman" w:hAnsi="Times New Roman"/>
              </w:rPr>
            </w:pPr>
            <w:bookmarkStart w:id="307" w:name="sub_1691"/>
            <w:r w:rsidRPr="00D82D18">
              <w:rPr>
                <w:rFonts w:ascii="Times New Roman" w:hAnsi="Times New Roman"/>
              </w:rPr>
              <w:lastRenderedPageBreak/>
              <w:t>Складские площадки</w:t>
            </w:r>
            <w:bookmarkEnd w:id="307"/>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Временное хранение, распределение и перевалка грузов (за исключением хранения стратегических запасов) на открытом воздухе</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6.9.1</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308" w:name="sub_10611"/>
            <w:r w:rsidRPr="00D82D18">
              <w:rPr>
                <w:rFonts w:ascii="Times New Roman" w:hAnsi="Times New Roman"/>
              </w:rPr>
              <w:t>Целлюлозно-бумажная промышленность</w:t>
            </w:r>
            <w:bookmarkEnd w:id="308"/>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6.11</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f1"/>
              <w:rPr>
                <w:rFonts w:ascii="Times New Roman" w:hAnsi="Times New Roman"/>
              </w:rPr>
            </w:pPr>
            <w:bookmarkStart w:id="309" w:name="sub_1721"/>
            <w:r w:rsidRPr="00D82D18">
              <w:rPr>
                <w:rFonts w:ascii="Times New Roman" w:hAnsi="Times New Roman"/>
              </w:rPr>
              <w:t>Размещение автомобильных дорог</w:t>
            </w:r>
            <w:bookmarkEnd w:id="309"/>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D82D18">
                <w:rPr>
                  <w:rStyle w:val="a5"/>
                  <w:rFonts w:ascii="Times New Roman" w:hAnsi="Times New Roman"/>
                  <w:color w:val="auto"/>
                </w:rPr>
                <w:t>кодами 2.7.1</w:t>
              </w:r>
            </w:hyperlink>
            <w:r w:rsidRPr="00D82D18">
              <w:rPr>
                <w:rFonts w:ascii="Times New Roman" w:hAnsi="Times New Roman"/>
              </w:rPr>
              <w:t xml:space="preserve">, </w:t>
            </w:r>
            <w:hyperlink w:anchor="sub_1049" w:history="1">
              <w:r w:rsidRPr="00D82D18">
                <w:rPr>
                  <w:rStyle w:val="a5"/>
                  <w:rFonts w:ascii="Times New Roman" w:hAnsi="Times New Roman"/>
                  <w:color w:val="auto"/>
                </w:rPr>
                <w:t>4.9</w:t>
              </w:r>
            </w:hyperlink>
            <w:r w:rsidRPr="00D82D18">
              <w:rPr>
                <w:rFonts w:ascii="Times New Roman" w:hAnsi="Times New Roman"/>
              </w:rPr>
              <w:t xml:space="preserve">, </w:t>
            </w:r>
            <w:hyperlink w:anchor="sub_1723" w:history="1">
              <w:r w:rsidRPr="00D82D18">
                <w:rPr>
                  <w:rStyle w:val="a5"/>
                  <w:rFonts w:ascii="Times New Roman" w:hAnsi="Times New Roman"/>
                  <w:color w:val="auto"/>
                </w:rPr>
                <w:t>7.2.3</w:t>
              </w:r>
            </w:hyperlink>
            <w:r w:rsidRPr="00D82D18">
              <w:rPr>
                <w:rFonts w:ascii="Times New Roman" w:hAnsi="Times New Roman"/>
              </w:rPr>
              <w:t>, а также некапитальных сооружений, предназначенных для охраны транспортных средств;</w:t>
            </w:r>
          </w:p>
          <w:p w:rsidR="005457C5" w:rsidRPr="00D82D18" w:rsidRDefault="005457C5" w:rsidP="008B21EC">
            <w:pPr>
              <w:pStyle w:val="aff8"/>
              <w:rPr>
                <w:rFonts w:ascii="Times New Roman" w:hAnsi="Times New Roman"/>
              </w:rPr>
            </w:pPr>
            <w:r w:rsidRPr="00D82D18">
              <w:rPr>
                <w:rFonts w:ascii="Times New Roman" w:hAnsi="Times New Roman"/>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7.2.1</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f1"/>
              <w:rPr>
                <w:rFonts w:ascii="Times New Roman" w:hAnsi="Times New Roman"/>
              </w:rPr>
            </w:pPr>
            <w:bookmarkStart w:id="310" w:name="sub_1722"/>
            <w:r w:rsidRPr="00D82D18">
              <w:rPr>
                <w:rFonts w:ascii="Times New Roman" w:hAnsi="Times New Roman"/>
              </w:rPr>
              <w:t>Обслуживание перевозок пассажиров</w:t>
            </w:r>
            <w:bookmarkEnd w:id="310"/>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sub_1076" w:history="1">
              <w:r w:rsidRPr="00D82D18">
                <w:rPr>
                  <w:rStyle w:val="a5"/>
                  <w:rFonts w:ascii="Times New Roman" w:hAnsi="Times New Roman"/>
                  <w:color w:val="auto"/>
                </w:rPr>
                <w:t>кодом 7.6</w:t>
              </w:r>
            </w:hyperlink>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7.2.2</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f1"/>
              <w:rPr>
                <w:rFonts w:ascii="Times New Roman" w:hAnsi="Times New Roman"/>
              </w:rPr>
            </w:pPr>
            <w:bookmarkStart w:id="311" w:name="sub_1723"/>
            <w:r w:rsidRPr="00D82D18">
              <w:rPr>
                <w:rFonts w:ascii="Times New Roman" w:hAnsi="Times New Roman"/>
              </w:rPr>
              <w:t>Стоянки</w:t>
            </w:r>
            <w:bookmarkEnd w:id="311"/>
          </w:p>
          <w:p w:rsidR="005457C5" w:rsidRPr="00D82D18" w:rsidRDefault="005457C5" w:rsidP="008B21EC">
            <w:pPr>
              <w:pStyle w:val="afff1"/>
              <w:rPr>
                <w:rFonts w:ascii="Times New Roman" w:hAnsi="Times New Roman"/>
              </w:rPr>
            </w:pPr>
            <w:r w:rsidRPr="00D82D18">
              <w:rPr>
                <w:rFonts w:ascii="Times New Roman" w:hAnsi="Times New Roman"/>
              </w:rPr>
              <w:t>транспорта общего пользования</w:t>
            </w:r>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стоянок транспортных средств, осуществляющих перевозки людей по установленному маршруту</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7.2.3</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312" w:name="sub_1075"/>
            <w:r w:rsidRPr="00D82D18">
              <w:rPr>
                <w:rFonts w:ascii="Times New Roman" w:hAnsi="Times New Roman"/>
              </w:rPr>
              <w:t>Трубопроводный транспорт</w:t>
            </w:r>
            <w:bookmarkEnd w:id="312"/>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7.5</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313" w:name="sub_1083"/>
            <w:r w:rsidRPr="00D82D18">
              <w:rPr>
                <w:rFonts w:ascii="Times New Roman" w:hAnsi="Times New Roman"/>
              </w:rPr>
              <w:t>Обеспечение внутреннего правопорядка</w:t>
            </w:r>
            <w:bookmarkEnd w:id="313"/>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8.3</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314" w:name="sub_1093"/>
            <w:r w:rsidRPr="00D82D18">
              <w:rPr>
                <w:rFonts w:ascii="Times New Roman" w:hAnsi="Times New Roman"/>
              </w:rPr>
              <w:t>Историко-культурная деятельность</w:t>
            </w:r>
            <w:bookmarkEnd w:id="314"/>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9.3</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315" w:name="sub_10110"/>
            <w:r w:rsidRPr="00D82D18">
              <w:rPr>
                <w:rFonts w:ascii="Times New Roman" w:hAnsi="Times New Roman"/>
              </w:rPr>
              <w:lastRenderedPageBreak/>
              <w:t>Водные объекты</w:t>
            </w:r>
            <w:bookmarkEnd w:id="315"/>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Ледники, снежники, ручьи, реки, озера, болота, территориальные моря и другие поверхностные водные объекты</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11.0</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316" w:name="sub_10111"/>
            <w:r w:rsidRPr="00D82D18">
              <w:rPr>
                <w:rFonts w:ascii="Times New Roman" w:hAnsi="Times New Roman"/>
              </w:rPr>
              <w:t>Общее пользование водными объектами</w:t>
            </w:r>
            <w:bookmarkEnd w:id="316"/>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11.1</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317" w:name="sub_10112"/>
            <w:r w:rsidRPr="00D82D18">
              <w:rPr>
                <w:rFonts w:ascii="Times New Roman" w:hAnsi="Times New Roman"/>
              </w:rPr>
              <w:t>Специальное пользование водными объектами</w:t>
            </w:r>
            <w:bookmarkEnd w:id="317"/>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11.2</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318" w:name="sub_10113"/>
            <w:r w:rsidRPr="00D82D18">
              <w:rPr>
                <w:rFonts w:ascii="Times New Roman" w:hAnsi="Times New Roman"/>
              </w:rPr>
              <w:t>Гидротехнические сооружения</w:t>
            </w:r>
            <w:bookmarkEnd w:id="318"/>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11.3</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319" w:name="sub_10120"/>
            <w:r w:rsidRPr="00D82D18">
              <w:rPr>
                <w:rFonts w:ascii="Times New Roman" w:hAnsi="Times New Roman"/>
              </w:rPr>
              <w:t>Земельные участки (территории) общего пользования</w:t>
            </w:r>
            <w:bookmarkEnd w:id="319"/>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Земельные участки общего пользования.</w:t>
            </w:r>
          </w:p>
          <w:p w:rsidR="005457C5" w:rsidRPr="00D82D18" w:rsidRDefault="005457C5" w:rsidP="008B21EC">
            <w:pPr>
              <w:pStyle w:val="aff8"/>
              <w:rPr>
                <w:rFonts w:ascii="Times New Roman" w:hAnsi="Times New Roman"/>
              </w:rPr>
            </w:pPr>
            <w:r w:rsidRPr="00D82D18">
              <w:rPr>
                <w:rFonts w:ascii="Times New Roman" w:hAnsi="Times New Roman"/>
              </w:rPr>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D82D18">
                <w:rPr>
                  <w:rStyle w:val="a5"/>
                  <w:rFonts w:ascii="Times New Roman" w:hAnsi="Times New Roman"/>
                  <w:color w:val="auto"/>
                </w:rPr>
                <w:t>кодами 12.0.1 - 12.0.2</w:t>
              </w:r>
            </w:hyperlink>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12.0</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f1"/>
              <w:rPr>
                <w:rFonts w:ascii="Times New Roman" w:hAnsi="Times New Roman"/>
              </w:rPr>
            </w:pPr>
            <w:bookmarkStart w:id="320" w:name="sub_11201"/>
            <w:r w:rsidRPr="00D82D18">
              <w:rPr>
                <w:rFonts w:ascii="Times New Roman" w:hAnsi="Times New Roman"/>
              </w:rPr>
              <w:t>Улично-дорожная сеть</w:t>
            </w:r>
            <w:bookmarkEnd w:id="320"/>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5457C5" w:rsidRPr="00D82D18" w:rsidRDefault="005457C5" w:rsidP="008B21EC">
            <w:pPr>
              <w:pStyle w:val="aff8"/>
              <w:rPr>
                <w:rFonts w:ascii="Times New Roman" w:hAnsi="Times New Roman"/>
              </w:rPr>
            </w:pPr>
            <w:r w:rsidRPr="00D82D18">
              <w:rPr>
                <w:rFonts w:ascii="Times New Roman" w:hAnsi="Times New Roman"/>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D82D18">
                <w:rPr>
                  <w:rStyle w:val="a5"/>
                  <w:rFonts w:ascii="Times New Roman" w:hAnsi="Times New Roman"/>
                  <w:color w:val="auto"/>
                </w:rPr>
                <w:t>кодами 2.7.1</w:t>
              </w:r>
            </w:hyperlink>
            <w:r w:rsidRPr="00D82D18">
              <w:rPr>
                <w:rFonts w:ascii="Times New Roman" w:hAnsi="Times New Roman"/>
              </w:rPr>
              <w:t xml:space="preserve">, </w:t>
            </w:r>
            <w:hyperlink w:anchor="sub_1049" w:history="1">
              <w:r w:rsidRPr="00D82D18">
                <w:rPr>
                  <w:rStyle w:val="a5"/>
                  <w:rFonts w:ascii="Times New Roman" w:hAnsi="Times New Roman"/>
                  <w:color w:val="auto"/>
                </w:rPr>
                <w:t>4.9</w:t>
              </w:r>
            </w:hyperlink>
            <w:r w:rsidRPr="00D82D18">
              <w:rPr>
                <w:rFonts w:ascii="Times New Roman" w:hAnsi="Times New Roman"/>
              </w:rPr>
              <w:t xml:space="preserve">, </w:t>
            </w:r>
            <w:hyperlink w:anchor="sub_1723" w:history="1">
              <w:r w:rsidRPr="00D82D18">
                <w:rPr>
                  <w:rStyle w:val="a5"/>
                  <w:rFonts w:ascii="Times New Roman" w:hAnsi="Times New Roman"/>
                  <w:color w:val="auto"/>
                </w:rPr>
                <w:t>7.2.3</w:t>
              </w:r>
            </w:hyperlink>
            <w:r w:rsidRPr="00D82D18">
              <w:rPr>
                <w:rFonts w:ascii="Times New Roman" w:hAnsi="Times New Roman"/>
              </w:rPr>
              <w:t>, а также некапитальных сооружений, предназначенных для охраны транспортных средств</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12.0.1</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f1"/>
              <w:rPr>
                <w:rFonts w:ascii="Times New Roman" w:hAnsi="Times New Roman"/>
              </w:rPr>
            </w:pPr>
            <w:bookmarkStart w:id="321" w:name="sub_11202"/>
            <w:r w:rsidRPr="00D82D18">
              <w:rPr>
                <w:rFonts w:ascii="Times New Roman" w:hAnsi="Times New Roman"/>
              </w:rPr>
              <w:t>Благоустройство территории</w:t>
            </w:r>
            <w:bookmarkEnd w:id="321"/>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12.0.2</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322" w:name="sub_10121"/>
            <w:r w:rsidRPr="00D82D18">
              <w:rPr>
                <w:rFonts w:ascii="Times New Roman" w:hAnsi="Times New Roman"/>
              </w:rPr>
              <w:t xml:space="preserve">Ритуальная </w:t>
            </w:r>
            <w:r w:rsidRPr="00D82D18">
              <w:rPr>
                <w:rFonts w:ascii="Times New Roman" w:hAnsi="Times New Roman"/>
              </w:rPr>
              <w:lastRenderedPageBreak/>
              <w:t>деятельность</w:t>
            </w:r>
            <w:bookmarkEnd w:id="322"/>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lastRenderedPageBreak/>
              <w:t xml:space="preserve">Размещение кладбищ, крематориев и мест </w:t>
            </w:r>
            <w:r w:rsidRPr="00D82D18">
              <w:rPr>
                <w:rFonts w:ascii="Times New Roman" w:hAnsi="Times New Roman"/>
              </w:rPr>
              <w:lastRenderedPageBreak/>
              <w:t>захоронения;</w:t>
            </w:r>
          </w:p>
          <w:p w:rsidR="005457C5" w:rsidRPr="00D82D18" w:rsidRDefault="005457C5" w:rsidP="008B21EC">
            <w:pPr>
              <w:pStyle w:val="aff8"/>
              <w:rPr>
                <w:rFonts w:ascii="Times New Roman" w:hAnsi="Times New Roman"/>
              </w:rPr>
            </w:pPr>
            <w:r w:rsidRPr="00D82D18">
              <w:rPr>
                <w:rFonts w:ascii="Times New Roman" w:hAnsi="Times New Roman"/>
              </w:rPr>
              <w:t>размещение соответствующих культовых сооружений;</w:t>
            </w:r>
          </w:p>
          <w:p w:rsidR="005457C5" w:rsidRPr="00D82D18" w:rsidRDefault="005457C5" w:rsidP="008B21EC">
            <w:pPr>
              <w:pStyle w:val="aff8"/>
              <w:rPr>
                <w:rFonts w:ascii="Times New Roman" w:hAnsi="Times New Roman"/>
              </w:rPr>
            </w:pPr>
            <w:bookmarkStart w:id="323" w:name="sub_103105"/>
            <w:r w:rsidRPr="00D82D18">
              <w:rPr>
                <w:rFonts w:ascii="Times New Roman" w:hAnsi="Times New Roman"/>
              </w:rPr>
              <w:t>осуществление деятельности по производству продукции ритуально-обрядового назначения</w:t>
            </w:r>
            <w:bookmarkEnd w:id="323"/>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lastRenderedPageBreak/>
              <w:t>12.1</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bookmarkStart w:id="324" w:name="sub_10123"/>
            <w:r w:rsidRPr="00D82D18">
              <w:rPr>
                <w:rFonts w:ascii="Times New Roman" w:hAnsi="Times New Roman"/>
              </w:rPr>
              <w:lastRenderedPageBreak/>
              <w:t>Запас</w:t>
            </w:r>
            <w:bookmarkEnd w:id="324"/>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Отсутствие хозяйственной деятельности</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12.3</w:t>
            </w:r>
          </w:p>
        </w:tc>
      </w:tr>
      <w:tr w:rsidR="005457C5" w:rsidRPr="00D82D18" w:rsidTr="00B1210E">
        <w:tc>
          <w:tcPr>
            <w:tcW w:w="2474" w:type="dxa"/>
            <w:tcBorders>
              <w:top w:val="single" w:sz="4" w:space="0" w:color="auto"/>
              <w:bottom w:val="single" w:sz="4" w:space="0" w:color="auto"/>
              <w:right w:val="single" w:sz="4" w:space="0" w:color="auto"/>
            </w:tcBorders>
          </w:tcPr>
          <w:p w:rsidR="005457C5" w:rsidRPr="00D82D18" w:rsidRDefault="005457C5" w:rsidP="008B21EC">
            <w:pPr>
              <w:pStyle w:val="afff1"/>
              <w:rPr>
                <w:rFonts w:ascii="Times New Roman" w:hAnsi="Times New Roman"/>
              </w:rPr>
            </w:pPr>
            <w:bookmarkStart w:id="325" w:name="sub_103103"/>
            <w:r w:rsidRPr="00D82D18">
              <w:rPr>
                <w:rFonts w:ascii="Times New Roman" w:hAnsi="Times New Roman"/>
              </w:rPr>
              <w:t>Ведение огородничества</w:t>
            </w:r>
            <w:bookmarkEnd w:id="325"/>
          </w:p>
        </w:tc>
        <w:tc>
          <w:tcPr>
            <w:tcW w:w="5890" w:type="dxa"/>
            <w:tcBorders>
              <w:top w:val="single" w:sz="4" w:space="0" w:color="auto"/>
              <w:left w:val="single" w:sz="4" w:space="0" w:color="auto"/>
              <w:bottom w:val="single" w:sz="4" w:space="0" w:color="auto"/>
              <w:right w:val="single" w:sz="4" w:space="0" w:color="auto"/>
            </w:tcBorders>
          </w:tcPr>
          <w:p w:rsidR="005457C5" w:rsidRPr="00D82D18" w:rsidRDefault="005457C5" w:rsidP="008B21EC">
            <w:pPr>
              <w:pStyle w:val="aff8"/>
              <w:rPr>
                <w:rFonts w:ascii="Times New Roman" w:hAnsi="Times New Roman"/>
              </w:rPr>
            </w:pPr>
            <w:r w:rsidRPr="00D82D18">
              <w:rPr>
                <w:rFonts w:ascii="Times New Roman" w:hAnsi="Times New Roma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559" w:type="dxa"/>
            <w:tcBorders>
              <w:top w:val="single" w:sz="4" w:space="0" w:color="auto"/>
              <w:left w:val="single" w:sz="4" w:space="0" w:color="auto"/>
              <w:bottom w:val="single" w:sz="4" w:space="0" w:color="auto"/>
            </w:tcBorders>
          </w:tcPr>
          <w:p w:rsidR="005457C5" w:rsidRPr="00D82D18" w:rsidRDefault="005457C5" w:rsidP="008B21EC">
            <w:pPr>
              <w:pStyle w:val="aff8"/>
              <w:jc w:val="center"/>
              <w:rPr>
                <w:rFonts w:ascii="Times New Roman" w:hAnsi="Times New Roman"/>
              </w:rPr>
            </w:pPr>
            <w:r w:rsidRPr="00D82D18">
              <w:rPr>
                <w:rFonts w:ascii="Times New Roman" w:hAnsi="Times New Roman"/>
              </w:rPr>
              <w:t>13.1</w:t>
            </w:r>
          </w:p>
        </w:tc>
      </w:tr>
    </w:tbl>
    <w:p w:rsidR="008B21EC" w:rsidRPr="00D82D18" w:rsidRDefault="008B21EC" w:rsidP="008B21EC">
      <w:pPr>
        <w:sectPr w:rsidR="008B21EC" w:rsidRPr="00D82D18" w:rsidSect="00D82D18">
          <w:pgSz w:w="11906" w:h="16838"/>
          <w:pgMar w:top="680" w:right="680" w:bottom="680" w:left="1304" w:header="567" w:footer="340" w:gutter="0"/>
          <w:pgNumType w:chapStyle="1"/>
          <w:cols w:space="708"/>
          <w:titlePg/>
          <w:docGrid w:linePitch="360"/>
        </w:sectPr>
      </w:pPr>
    </w:p>
    <w:p w:rsidR="008B21EC" w:rsidRPr="00D82D18" w:rsidRDefault="008B21EC" w:rsidP="008B21EC">
      <w:pPr>
        <w:pStyle w:val="20"/>
        <w:spacing w:after="100"/>
        <w:rPr>
          <w:rFonts w:ascii="Times New Roman" w:hAnsi="Times New Roman" w:cs="Times New Roman"/>
          <w:color w:val="auto"/>
        </w:rPr>
      </w:pPr>
      <w:bookmarkStart w:id="326" w:name="_Toc23150769"/>
      <w:bookmarkStart w:id="327" w:name="_Toc25928608"/>
      <w:r w:rsidRPr="00D82D18">
        <w:rPr>
          <w:rFonts w:ascii="Times New Roman" w:hAnsi="Times New Roman" w:cs="Times New Roman"/>
          <w:color w:val="auto"/>
        </w:rPr>
        <w:lastRenderedPageBreak/>
        <w:t>Статья 35. Градостроительные регламенты в отношении земельных участков и объектов капитального строительства, расположенных в пределах жилых зон.</w:t>
      </w:r>
      <w:bookmarkEnd w:id="227"/>
      <w:bookmarkEnd w:id="326"/>
      <w:bookmarkEnd w:id="327"/>
    </w:p>
    <w:p w:rsidR="008B21EC" w:rsidRPr="00D82D18" w:rsidRDefault="008B21EC" w:rsidP="008B21EC">
      <w:pPr>
        <w:ind w:firstLine="0"/>
        <w:rPr>
          <w:rFonts w:ascii="Times New Roman" w:eastAsia="SimSun" w:hAnsi="Times New Roman" w:cs="Times New Roman"/>
          <w:b/>
          <w:u w:val="single"/>
          <w:lang w:eastAsia="zh-CN"/>
        </w:rPr>
      </w:pPr>
      <w:r w:rsidRPr="00D82D18">
        <w:rPr>
          <w:rFonts w:ascii="Times New Roman" w:eastAsia="SimSun" w:hAnsi="Times New Roman" w:cs="Times New Roman"/>
          <w:b/>
          <w:u w:val="single"/>
          <w:lang w:eastAsia="zh-CN"/>
        </w:rPr>
        <w:t>1. Зона застройки индивидуальными жилыми домами (Ж – 1).</w:t>
      </w:r>
    </w:p>
    <w:p w:rsidR="008B21EC" w:rsidRPr="00D82D18" w:rsidRDefault="008B21EC" w:rsidP="008B21EC">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1.1. Основные виды разрешённого использования земельных участков и объектов капитального строительства:</w:t>
      </w:r>
    </w:p>
    <w:tbl>
      <w:tblPr>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883"/>
        <w:gridCol w:w="1134"/>
        <w:gridCol w:w="818"/>
        <w:gridCol w:w="1521"/>
        <w:gridCol w:w="9"/>
        <w:gridCol w:w="842"/>
        <w:gridCol w:w="13"/>
        <w:gridCol w:w="630"/>
        <w:gridCol w:w="26"/>
        <w:gridCol w:w="979"/>
        <w:gridCol w:w="13"/>
        <w:gridCol w:w="851"/>
      </w:tblGrid>
      <w:tr w:rsidR="008B21EC" w:rsidRPr="00D82D18" w:rsidTr="008B21EC">
        <w:trPr>
          <w:cantSplit/>
          <w:trHeight w:val="896"/>
          <w:jc w:val="center"/>
        </w:trPr>
        <w:tc>
          <w:tcPr>
            <w:tcW w:w="2694" w:type="dxa"/>
            <w:vMerge w:val="restart"/>
            <w:shd w:val="clear" w:color="auto" w:fill="auto"/>
            <w:vAlign w:val="center"/>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Наименование вида разрешенного использования</w:t>
            </w:r>
          </w:p>
        </w:tc>
        <w:tc>
          <w:tcPr>
            <w:tcW w:w="883" w:type="dxa"/>
            <w:vMerge w:val="restart"/>
            <w:shd w:val="clear" w:color="auto" w:fill="auto"/>
            <w:vAlign w:val="center"/>
          </w:tcPr>
          <w:p w:rsidR="008B21EC" w:rsidRPr="00D82D18" w:rsidRDefault="008B21EC" w:rsidP="008B21EC">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Код</w:t>
            </w:r>
          </w:p>
        </w:tc>
        <w:tc>
          <w:tcPr>
            <w:tcW w:w="6836" w:type="dxa"/>
            <w:gridSpan w:val="11"/>
            <w:vAlign w:val="center"/>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8B21EC" w:rsidRPr="00D82D18" w:rsidTr="008B21EC">
        <w:trPr>
          <w:cantSplit/>
          <w:trHeight w:val="4668"/>
          <w:jc w:val="center"/>
        </w:trPr>
        <w:tc>
          <w:tcPr>
            <w:tcW w:w="2694" w:type="dxa"/>
            <w:vMerge/>
            <w:shd w:val="clear" w:color="auto" w:fill="auto"/>
          </w:tcPr>
          <w:p w:rsidR="008B21EC" w:rsidRPr="00D82D18" w:rsidRDefault="008B21EC" w:rsidP="008B21EC">
            <w:pPr>
              <w:ind w:firstLine="0"/>
              <w:jc w:val="center"/>
              <w:rPr>
                <w:rFonts w:ascii="Times New Roman" w:eastAsia="SimSun" w:hAnsi="Times New Roman" w:cs="Times New Roman"/>
                <w:lang w:eastAsia="zh-CN"/>
              </w:rPr>
            </w:pPr>
          </w:p>
        </w:tc>
        <w:tc>
          <w:tcPr>
            <w:tcW w:w="883" w:type="dxa"/>
            <w:vMerge/>
            <w:shd w:val="clear" w:color="auto" w:fill="auto"/>
          </w:tcPr>
          <w:p w:rsidR="008B21EC" w:rsidRPr="00D82D18" w:rsidRDefault="008B21EC" w:rsidP="008B21EC">
            <w:pPr>
              <w:ind w:firstLine="0"/>
              <w:jc w:val="center"/>
              <w:rPr>
                <w:rFonts w:ascii="Times New Roman" w:eastAsia="SimSun" w:hAnsi="Times New Roman" w:cs="Times New Roman"/>
                <w:lang w:eastAsia="zh-CN"/>
              </w:rPr>
            </w:pPr>
          </w:p>
        </w:tc>
        <w:tc>
          <w:tcPr>
            <w:tcW w:w="1134" w:type="dxa"/>
            <w:textDirection w:val="btLr"/>
            <w:vAlign w:val="center"/>
          </w:tcPr>
          <w:p w:rsidR="008B21EC" w:rsidRPr="00D82D18" w:rsidRDefault="008B21EC" w:rsidP="008B21EC">
            <w:pPr>
              <w:ind w:right="113" w:firstLine="0"/>
              <w:jc w:val="center"/>
              <w:rPr>
                <w:rFonts w:ascii="Times New Roman" w:eastAsia="SimSun" w:hAnsi="Times New Roman" w:cs="Times New Roman"/>
                <w:lang w:eastAsia="zh-CN"/>
              </w:rPr>
            </w:pPr>
            <w:r w:rsidRPr="00D82D18">
              <w:rPr>
                <w:rFonts w:ascii="Times New Roman" w:hAnsi="Times New Roman" w:cs="Times New Roman"/>
              </w:rPr>
              <w:t xml:space="preserve">площадь земельных участков минимальная / максимальная </w:t>
            </w:r>
          </w:p>
        </w:tc>
        <w:tc>
          <w:tcPr>
            <w:tcW w:w="818" w:type="dxa"/>
            <w:textDirection w:val="btLr"/>
            <w:vAlign w:val="center"/>
          </w:tcPr>
          <w:p w:rsidR="008B21EC" w:rsidRPr="00D82D18" w:rsidRDefault="008B21EC" w:rsidP="008B21EC">
            <w:pPr>
              <w:ind w:right="113" w:firstLine="0"/>
              <w:jc w:val="center"/>
              <w:rPr>
                <w:rFonts w:ascii="Times New Roman" w:hAnsi="Times New Roman" w:cs="Times New Roman"/>
              </w:rPr>
            </w:pPr>
            <w:r w:rsidRPr="00D82D18">
              <w:rPr>
                <w:rFonts w:ascii="Times New Roman" w:hAnsi="Times New Roman" w:cs="Times New Roman"/>
              </w:rPr>
              <w:t>Минимальная / максимальная ширина земельных участков вдоль фронта улиц и проездов</w:t>
            </w:r>
          </w:p>
        </w:tc>
        <w:tc>
          <w:tcPr>
            <w:tcW w:w="1521" w:type="dxa"/>
            <w:textDirection w:val="btLr"/>
            <w:vAlign w:val="center"/>
          </w:tcPr>
          <w:p w:rsidR="008B21EC" w:rsidRPr="00D82D18" w:rsidRDefault="008B21EC" w:rsidP="008B21EC">
            <w:pPr>
              <w:ind w:right="113" w:firstLine="0"/>
              <w:jc w:val="center"/>
              <w:rPr>
                <w:rFonts w:ascii="Times New Roman" w:eastAsia="SimSun" w:hAnsi="Times New Roman" w:cs="Times New Roman"/>
                <w:lang w:eastAsia="zh-CN"/>
              </w:rPr>
            </w:pPr>
            <w:r w:rsidRPr="00D82D18">
              <w:rPr>
                <w:rFonts w:ascii="Times New Roman" w:hAnsi="Times New Roman" w:cs="Times New Roman"/>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851" w:type="dxa"/>
            <w:gridSpan w:val="2"/>
            <w:textDirection w:val="btLr"/>
            <w:vAlign w:val="center"/>
          </w:tcPr>
          <w:p w:rsidR="008B21EC" w:rsidRPr="00D82D18" w:rsidRDefault="008B21EC" w:rsidP="008B21EC">
            <w:pPr>
              <w:ind w:right="113" w:firstLine="0"/>
              <w:jc w:val="center"/>
              <w:rPr>
                <w:rFonts w:ascii="Times New Roman" w:eastAsia="SimSun" w:hAnsi="Times New Roman" w:cs="Times New Roman"/>
                <w:lang w:eastAsia="zh-CN"/>
              </w:rPr>
            </w:pPr>
            <w:r w:rsidRPr="00D82D18">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669" w:type="dxa"/>
            <w:gridSpan w:val="3"/>
            <w:textDirection w:val="btLr"/>
            <w:vAlign w:val="center"/>
          </w:tcPr>
          <w:p w:rsidR="008B21EC" w:rsidRPr="00D82D18" w:rsidRDefault="008B21EC" w:rsidP="008B21EC">
            <w:pPr>
              <w:ind w:right="113" w:firstLine="0"/>
              <w:jc w:val="center"/>
              <w:rPr>
                <w:rFonts w:ascii="Times New Roman" w:eastAsia="SimSun" w:hAnsi="Times New Roman" w:cs="Times New Roman"/>
                <w:lang w:eastAsia="zh-CN"/>
              </w:rPr>
            </w:pPr>
            <w:r w:rsidRPr="00D82D18">
              <w:rPr>
                <w:rFonts w:ascii="Times New Roman" w:hAnsi="Times New Roman" w:cs="Times New Roman"/>
              </w:rPr>
              <w:t>максимальное количество надземных этажей</w:t>
            </w:r>
          </w:p>
        </w:tc>
        <w:tc>
          <w:tcPr>
            <w:tcW w:w="992" w:type="dxa"/>
            <w:gridSpan w:val="2"/>
            <w:textDirection w:val="btLr"/>
            <w:vAlign w:val="center"/>
          </w:tcPr>
          <w:p w:rsidR="008B21EC" w:rsidRPr="00D82D18" w:rsidRDefault="008B21EC" w:rsidP="008B21EC">
            <w:pPr>
              <w:ind w:right="113" w:firstLine="0"/>
              <w:jc w:val="center"/>
              <w:rPr>
                <w:rFonts w:ascii="Times New Roman" w:hAnsi="Times New Roman" w:cs="Times New Roman"/>
              </w:rPr>
            </w:pPr>
            <w:r w:rsidRPr="00D82D18">
              <w:rPr>
                <w:rFonts w:ascii="Times New Roman" w:hAnsi="Times New Roman" w:cs="Times New Roman"/>
              </w:rPr>
              <w:t>максимальная высота зданий</w:t>
            </w:r>
          </w:p>
        </w:tc>
        <w:tc>
          <w:tcPr>
            <w:tcW w:w="851" w:type="dxa"/>
            <w:textDirection w:val="btLr"/>
            <w:vAlign w:val="center"/>
          </w:tcPr>
          <w:p w:rsidR="008B21EC" w:rsidRPr="00D82D18" w:rsidRDefault="008B21EC" w:rsidP="008B21EC">
            <w:pPr>
              <w:ind w:right="113" w:firstLine="0"/>
              <w:jc w:val="center"/>
              <w:rPr>
                <w:rFonts w:ascii="Times New Roman" w:hAnsi="Times New Roman" w:cs="Times New Roman"/>
              </w:rPr>
            </w:pPr>
            <w:r w:rsidRPr="00D82D18">
              <w:rPr>
                <w:rFonts w:ascii="Times New Roman" w:hAnsi="Times New Roman" w:cs="Times New Roman"/>
              </w:rPr>
              <w:t>максимальный процент застройки земельного участка</w:t>
            </w:r>
          </w:p>
        </w:tc>
      </w:tr>
      <w:tr w:rsidR="008B21EC" w:rsidRPr="00D82D18" w:rsidTr="008B21EC">
        <w:trPr>
          <w:cantSplit/>
          <w:trHeight w:val="307"/>
          <w:jc w:val="center"/>
        </w:trPr>
        <w:tc>
          <w:tcPr>
            <w:tcW w:w="2694" w:type="dxa"/>
            <w:shd w:val="clear" w:color="auto" w:fill="auto"/>
            <w:vAlign w:val="center"/>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1</w:t>
            </w:r>
          </w:p>
        </w:tc>
        <w:tc>
          <w:tcPr>
            <w:tcW w:w="883" w:type="dxa"/>
            <w:shd w:val="clear" w:color="auto" w:fill="auto"/>
            <w:vAlign w:val="center"/>
          </w:tcPr>
          <w:p w:rsidR="008B21EC" w:rsidRPr="00D82D18" w:rsidRDefault="008B21EC" w:rsidP="008B21EC">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2</w:t>
            </w:r>
          </w:p>
        </w:tc>
        <w:tc>
          <w:tcPr>
            <w:tcW w:w="1134" w:type="dxa"/>
            <w:vAlign w:val="center"/>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3</w:t>
            </w:r>
          </w:p>
        </w:tc>
        <w:tc>
          <w:tcPr>
            <w:tcW w:w="818" w:type="dxa"/>
            <w:vAlign w:val="center"/>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4</w:t>
            </w:r>
          </w:p>
        </w:tc>
        <w:tc>
          <w:tcPr>
            <w:tcW w:w="1521" w:type="dxa"/>
            <w:vAlign w:val="center"/>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5</w:t>
            </w:r>
          </w:p>
        </w:tc>
        <w:tc>
          <w:tcPr>
            <w:tcW w:w="851" w:type="dxa"/>
            <w:gridSpan w:val="2"/>
            <w:vAlign w:val="center"/>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6</w:t>
            </w:r>
          </w:p>
        </w:tc>
        <w:tc>
          <w:tcPr>
            <w:tcW w:w="669" w:type="dxa"/>
            <w:gridSpan w:val="3"/>
            <w:vAlign w:val="center"/>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7</w:t>
            </w:r>
          </w:p>
        </w:tc>
        <w:tc>
          <w:tcPr>
            <w:tcW w:w="992" w:type="dxa"/>
            <w:gridSpan w:val="2"/>
            <w:vAlign w:val="center"/>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8</w:t>
            </w:r>
          </w:p>
        </w:tc>
        <w:tc>
          <w:tcPr>
            <w:tcW w:w="851" w:type="dxa"/>
            <w:vAlign w:val="center"/>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9</w:t>
            </w:r>
          </w:p>
        </w:tc>
      </w:tr>
      <w:tr w:rsidR="008B21EC" w:rsidRPr="00D82D18" w:rsidTr="008B21EC">
        <w:trPr>
          <w:trHeight w:val="20"/>
          <w:jc w:val="center"/>
        </w:trPr>
        <w:tc>
          <w:tcPr>
            <w:tcW w:w="2694" w:type="dxa"/>
            <w:shd w:val="clear" w:color="auto" w:fill="auto"/>
          </w:tcPr>
          <w:p w:rsidR="008B21EC" w:rsidRPr="00D82D18" w:rsidRDefault="008B21EC" w:rsidP="008B21EC">
            <w:pPr>
              <w:ind w:firstLine="0"/>
              <w:rPr>
                <w:rFonts w:ascii="Times New Roman" w:eastAsia="SimSun" w:hAnsi="Times New Roman" w:cs="Times New Roman"/>
                <w:lang w:eastAsia="zh-CN"/>
              </w:rPr>
            </w:pPr>
            <w:r w:rsidRPr="00D82D18">
              <w:rPr>
                <w:rFonts w:ascii="Times New Roman" w:hAnsi="Times New Roman" w:cs="Times New Roman"/>
              </w:rPr>
              <w:t>Для индивидуального жилищного строительства</w:t>
            </w:r>
          </w:p>
        </w:tc>
        <w:tc>
          <w:tcPr>
            <w:tcW w:w="883" w:type="dxa"/>
            <w:shd w:val="clear" w:color="auto" w:fill="auto"/>
          </w:tcPr>
          <w:p w:rsidR="008B21EC" w:rsidRPr="00D82D18" w:rsidRDefault="008B21EC" w:rsidP="008B21EC">
            <w:pPr>
              <w:ind w:firstLine="0"/>
              <w:jc w:val="center"/>
              <w:rPr>
                <w:rFonts w:ascii="Times New Roman" w:eastAsia="SimSun" w:hAnsi="Times New Roman" w:cs="Times New Roman"/>
                <w:lang w:eastAsia="zh-CN"/>
              </w:rPr>
            </w:pPr>
            <w:r w:rsidRPr="00D82D18">
              <w:rPr>
                <w:rFonts w:ascii="Times New Roman" w:hAnsi="Times New Roman" w:cs="Times New Roman"/>
              </w:rPr>
              <w:t>2.1</w:t>
            </w:r>
          </w:p>
        </w:tc>
        <w:tc>
          <w:tcPr>
            <w:tcW w:w="1134" w:type="dxa"/>
          </w:tcPr>
          <w:p w:rsidR="008B21EC" w:rsidRPr="00D82D18" w:rsidRDefault="008B21EC" w:rsidP="008B21EC">
            <w:pPr>
              <w:ind w:firstLine="0"/>
              <w:jc w:val="center"/>
              <w:rPr>
                <w:rFonts w:ascii="Times New Roman" w:hAnsi="Times New Roman" w:cs="Times New Roman"/>
                <w:lang w:val="en-US"/>
              </w:rPr>
            </w:pPr>
            <w:r w:rsidRPr="00D82D18">
              <w:rPr>
                <w:rFonts w:ascii="Times New Roman" w:hAnsi="Times New Roman" w:cs="Times New Roman"/>
              </w:rPr>
              <w:t>3</w:t>
            </w:r>
            <w:r w:rsidRPr="00D82D18">
              <w:rPr>
                <w:rFonts w:ascii="Times New Roman" w:hAnsi="Times New Roman" w:cs="Times New Roman"/>
                <w:lang w:val="en-US"/>
              </w:rPr>
              <w:t>00/</w:t>
            </w:r>
            <w:r w:rsidRPr="00D82D18">
              <w:rPr>
                <w:rFonts w:ascii="Times New Roman" w:hAnsi="Times New Roman" w:cs="Times New Roman"/>
              </w:rPr>
              <w:t>15</w:t>
            </w:r>
            <w:r w:rsidRPr="00D82D18">
              <w:rPr>
                <w:rFonts w:ascii="Times New Roman" w:hAnsi="Times New Roman" w:cs="Times New Roman"/>
                <w:lang w:val="en-US"/>
              </w:rPr>
              <w:t>00</w:t>
            </w:r>
          </w:p>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кв.м</w:t>
            </w:r>
          </w:p>
        </w:tc>
        <w:tc>
          <w:tcPr>
            <w:tcW w:w="818" w:type="dxa"/>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12 м / 32 м</w:t>
            </w:r>
          </w:p>
        </w:tc>
        <w:tc>
          <w:tcPr>
            <w:tcW w:w="1521" w:type="dxa"/>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5 м / 3 м</w:t>
            </w:r>
          </w:p>
        </w:tc>
        <w:tc>
          <w:tcPr>
            <w:tcW w:w="851" w:type="dxa"/>
            <w:gridSpan w:val="2"/>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3 м</w:t>
            </w:r>
          </w:p>
        </w:tc>
        <w:tc>
          <w:tcPr>
            <w:tcW w:w="669" w:type="dxa"/>
            <w:gridSpan w:val="3"/>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3</w:t>
            </w:r>
          </w:p>
        </w:tc>
        <w:tc>
          <w:tcPr>
            <w:tcW w:w="992" w:type="dxa"/>
            <w:gridSpan w:val="2"/>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20 м</w:t>
            </w:r>
          </w:p>
        </w:tc>
        <w:tc>
          <w:tcPr>
            <w:tcW w:w="851" w:type="dxa"/>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60%</w:t>
            </w:r>
          </w:p>
        </w:tc>
      </w:tr>
      <w:tr w:rsidR="008B21EC" w:rsidRPr="00D82D18" w:rsidTr="008B21EC">
        <w:trPr>
          <w:trHeight w:val="20"/>
          <w:jc w:val="center"/>
        </w:trPr>
        <w:tc>
          <w:tcPr>
            <w:tcW w:w="2694" w:type="dxa"/>
            <w:shd w:val="clear" w:color="auto" w:fill="auto"/>
          </w:tcPr>
          <w:p w:rsidR="008B21EC" w:rsidRPr="00D82D18" w:rsidRDefault="008B21EC" w:rsidP="008B21EC">
            <w:pPr>
              <w:pStyle w:val="affff7"/>
            </w:pPr>
            <w:r w:rsidRPr="00D82D18">
              <w:t>Для ведения личного подсобного хозяйства (приусадебный земельный участок)</w:t>
            </w:r>
          </w:p>
        </w:tc>
        <w:tc>
          <w:tcPr>
            <w:tcW w:w="883" w:type="dxa"/>
            <w:shd w:val="clear" w:color="auto" w:fill="auto"/>
          </w:tcPr>
          <w:p w:rsidR="008B21EC" w:rsidRPr="00D82D18" w:rsidRDefault="008B21EC" w:rsidP="008B21EC">
            <w:pPr>
              <w:ind w:firstLine="0"/>
              <w:jc w:val="center"/>
              <w:rPr>
                <w:rFonts w:ascii="Times New Roman" w:eastAsia="SimSun" w:hAnsi="Times New Roman" w:cs="Times New Roman"/>
                <w:lang w:eastAsia="zh-CN"/>
              </w:rPr>
            </w:pPr>
            <w:r w:rsidRPr="00D82D18">
              <w:rPr>
                <w:rFonts w:ascii="Times New Roman" w:hAnsi="Times New Roman" w:cs="Times New Roman"/>
              </w:rPr>
              <w:t>2.2</w:t>
            </w:r>
          </w:p>
        </w:tc>
        <w:tc>
          <w:tcPr>
            <w:tcW w:w="1134" w:type="dxa"/>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500/ 5000 * кв.м</w:t>
            </w:r>
          </w:p>
        </w:tc>
        <w:tc>
          <w:tcPr>
            <w:tcW w:w="818" w:type="dxa"/>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12 м / -</w:t>
            </w:r>
          </w:p>
        </w:tc>
        <w:tc>
          <w:tcPr>
            <w:tcW w:w="1521" w:type="dxa"/>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5 м / 3 м</w:t>
            </w:r>
          </w:p>
        </w:tc>
        <w:tc>
          <w:tcPr>
            <w:tcW w:w="851" w:type="dxa"/>
            <w:gridSpan w:val="2"/>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3 м</w:t>
            </w:r>
          </w:p>
        </w:tc>
        <w:tc>
          <w:tcPr>
            <w:tcW w:w="669" w:type="dxa"/>
            <w:gridSpan w:val="3"/>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3</w:t>
            </w:r>
          </w:p>
        </w:tc>
        <w:tc>
          <w:tcPr>
            <w:tcW w:w="992" w:type="dxa"/>
            <w:gridSpan w:val="2"/>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20 м</w:t>
            </w:r>
          </w:p>
        </w:tc>
        <w:tc>
          <w:tcPr>
            <w:tcW w:w="851" w:type="dxa"/>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40%</w:t>
            </w:r>
          </w:p>
        </w:tc>
      </w:tr>
      <w:tr w:rsidR="008B21EC" w:rsidRPr="00D82D18" w:rsidTr="008B21EC">
        <w:trPr>
          <w:trHeight w:val="20"/>
          <w:jc w:val="center"/>
        </w:trPr>
        <w:tc>
          <w:tcPr>
            <w:tcW w:w="10413" w:type="dxa"/>
            <w:gridSpan w:val="13"/>
            <w:shd w:val="clear" w:color="auto" w:fill="auto"/>
          </w:tcPr>
          <w:p w:rsidR="008B21EC" w:rsidRPr="00D82D18" w:rsidRDefault="008B21EC" w:rsidP="008B21EC">
            <w:pPr>
              <w:pStyle w:val="headertext"/>
              <w:shd w:val="clear" w:color="auto" w:fill="FFFFFF"/>
              <w:spacing w:before="0" w:beforeAutospacing="0" w:after="0" w:afterAutospacing="0"/>
              <w:jc w:val="both"/>
              <w:textAlignment w:val="baseline"/>
            </w:pPr>
            <w:r w:rsidRPr="00D82D18">
              <w:rPr>
                <w:i/>
              </w:rPr>
              <w:t>* при выделении земельного участка для организации сельской усадьбы в целях реализации закона Краснодарского края от 03 июля 2012 года № 2536-КЗ "О сельских усадьбах в малых сельских населенных пунктах Краснодарского края" минимальная и максимальная площадь земельного участка составляет соответственно 5000 и 50000 кв.м</w:t>
            </w:r>
          </w:p>
        </w:tc>
      </w:tr>
      <w:tr w:rsidR="008B21EC" w:rsidRPr="00D82D18" w:rsidTr="008B21EC">
        <w:trPr>
          <w:jc w:val="center"/>
        </w:trPr>
        <w:tc>
          <w:tcPr>
            <w:tcW w:w="2694" w:type="dxa"/>
            <w:shd w:val="clear" w:color="auto" w:fill="auto"/>
          </w:tcPr>
          <w:p w:rsidR="008B21EC" w:rsidRPr="00D82D18" w:rsidRDefault="008B21EC" w:rsidP="008B21EC">
            <w:pPr>
              <w:pStyle w:val="affff7"/>
            </w:pPr>
            <w:r w:rsidRPr="00D82D18">
              <w:t>Блокированная жилая застройка</w:t>
            </w:r>
          </w:p>
        </w:tc>
        <w:tc>
          <w:tcPr>
            <w:tcW w:w="883" w:type="dxa"/>
            <w:shd w:val="clear" w:color="auto" w:fill="auto"/>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2.3</w:t>
            </w:r>
          </w:p>
        </w:tc>
        <w:tc>
          <w:tcPr>
            <w:tcW w:w="1134" w:type="dxa"/>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100/1500</w:t>
            </w:r>
          </w:p>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кв.м</w:t>
            </w:r>
          </w:p>
        </w:tc>
        <w:tc>
          <w:tcPr>
            <w:tcW w:w="818" w:type="dxa"/>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8 м / -</w:t>
            </w:r>
          </w:p>
        </w:tc>
        <w:tc>
          <w:tcPr>
            <w:tcW w:w="1521" w:type="dxa"/>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5 м / 3 м</w:t>
            </w:r>
          </w:p>
        </w:tc>
        <w:tc>
          <w:tcPr>
            <w:tcW w:w="851" w:type="dxa"/>
            <w:gridSpan w:val="2"/>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 xml:space="preserve">3 м/ </w:t>
            </w:r>
          </w:p>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0-при блокировке</w:t>
            </w:r>
          </w:p>
        </w:tc>
        <w:tc>
          <w:tcPr>
            <w:tcW w:w="669" w:type="dxa"/>
            <w:gridSpan w:val="3"/>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3</w:t>
            </w:r>
          </w:p>
        </w:tc>
        <w:tc>
          <w:tcPr>
            <w:tcW w:w="992" w:type="dxa"/>
            <w:gridSpan w:val="2"/>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20 м</w:t>
            </w:r>
          </w:p>
        </w:tc>
        <w:tc>
          <w:tcPr>
            <w:tcW w:w="851" w:type="dxa"/>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60%</w:t>
            </w:r>
          </w:p>
        </w:tc>
      </w:tr>
      <w:tr w:rsidR="008B21EC" w:rsidRPr="00D82D18" w:rsidTr="008B21EC">
        <w:trPr>
          <w:jc w:val="center"/>
        </w:trPr>
        <w:tc>
          <w:tcPr>
            <w:tcW w:w="2694" w:type="dxa"/>
            <w:shd w:val="clear" w:color="auto" w:fill="auto"/>
          </w:tcPr>
          <w:p w:rsidR="008B21EC" w:rsidRPr="00D82D18" w:rsidRDefault="008B21EC" w:rsidP="008B21EC">
            <w:pPr>
              <w:ind w:firstLine="0"/>
              <w:rPr>
                <w:rFonts w:ascii="Times New Roman" w:hAnsi="Times New Roman" w:cs="Times New Roman"/>
              </w:rPr>
            </w:pPr>
            <w:r w:rsidRPr="00D82D18">
              <w:rPr>
                <w:rFonts w:ascii="Times New Roman" w:hAnsi="Times New Roman" w:cs="Times New Roman"/>
              </w:rPr>
              <w:t>Административные здания организаций, обеспечивающих предоставление коммунальных услуг**</w:t>
            </w:r>
          </w:p>
        </w:tc>
        <w:tc>
          <w:tcPr>
            <w:tcW w:w="883" w:type="dxa"/>
            <w:shd w:val="clear" w:color="auto" w:fill="auto"/>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3.1.2</w:t>
            </w:r>
          </w:p>
        </w:tc>
        <w:tc>
          <w:tcPr>
            <w:tcW w:w="1134" w:type="dxa"/>
            <w:vMerge w:val="restart"/>
            <w:vAlign w:val="center"/>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300/</w:t>
            </w:r>
          </w:p>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5000</w:t>
            </w:r>
          </w:p>
          <w:p w:rsidR="008B21EC" w:rsidRPr="00D82D18" w:rsidRDefault="008B21EC" w:rsidP="008B21EC">
            <w:pPr>
              <w:ind w:right="30" w:firstLine="0"/>
              <w:jc w:val="center"/>
              <w:rPr>
                <w:rFonts w:ascii="Times New Roman" w:hAnsi="Times New Roman" w:cs="Times New Roman"/>
              </w:rPr>
            </w:pPr>
            <w:r w:rsidRPr="00D82D18">
              <w:rPr>
                <w:rFonts w:ascii="Times New Roman" w:hAnsi="Times New Roman" w:cs="Times New Roman"/>
              </w:rPr>
              <w:t>кв.м</w:t>
            </w:r>
          </w:p>
        </w:tc>
        <w:tc>
          <w:tcPr>
            <w:tcW w:w="818" w:type="dxa"/>
            <w:vMerge w:val="restart"/>
            <w:vAlign w:val="center"/>
          </w:tcPr>
          <w:p w:rsidR="008B21EC" w:rsidRPr="00D82D18" w:rsidRDefault="008B21EC" w:rsidP="008B21EC">
            <w:pPr>
              <w:pStyle w:val="affff7"/>
              <w:jc w:val="center"/>
            </w:pPr>
            <w:r w:rsidRPr="00D82D18">
              <w:t>12 м/ -</w:t>
            </w:r>
          </w:p>
        </w:tc>
        <w:tc>
          <w:tcPr>
            <w:tcW w:w="1521" w:type="dxa"/>
            <w:vMerge w:val="restart"/>
            <w:vAlign w:val="center"/>
          </w:tcPr>
          <w:p w:rsidR="008B21EC" w:rsidRPr="00D82D18" w:rsidRDefault="008B21EC" w:rsidP="008B21EC">
            <w:pPr>
              <w:pStyle w:val="affff7"/>
              <w:jc w:val="center"/>
              <w:rPr>
                <w:lang w:val="en-US"/>
              </w:rPr>
            </w:pPr>
            <w:r w:rsidRPr="00D82D18">
              <w:rPr>
                <w:lang w:val="en-US"/>
              </w:rPr>
              <w:t>5</w:t>
            </w:r>
            <w:r w:rsidRPr="00D82D18">
              <w:t xml:space="preserve"> м / 3 м</w:t>
            </w:r>
          </w:p>
        </w:tc>
        <w:tc>
          <w:tcPr>
            <w:tcW w:w="851" w:type="dxa"/>
            <w:gridSpan w:val="2"/>
            <w:vMerge w:val="restart"/>
            <w:vAlign w:val="center"/>
          </w:tcPr>
          <w:p w:rsidR="008B21EC" w:rsidRPr="00D82D18" w:rsidRDefault="008B21EC" w:rsidP="008B21EC">
            <w:pPr>
              <w:pStyle w:val="affff7"/>
              <w:jc w:val="center"/>
            </w:pPr>
            <w:r w:rsidRPr="00D82D18">
              <w:t>3 м</w:t>
            </w:r>
          </w:p>
        </w:tc>
        <w:tc>
          <w:tcPr>
            <w:tcW w:w="669" w:type="dxa"/>
            <w:gridSpan w:val="3"/>
            <w:vMerge w:val="restart"/>
            <w:vAlign w:val="center"/>
          </w:tcPr>
          <w:p w:rsidR="008B21EC" w:rsidRPr="00D82D18" w:rsidRDefault="008B21EC" w:rsidP="008B21EC">
            <w:pPr>
              <w:pStyle w:val="affff7"/>
              <w:jc w:val="center"/>
            </w:pPr>
            <w:r w:rsidRPr="00D82D18">
              <w:t>2</w:t>
            </w:r>
          </w:p>
        </w:tc>
        <w:tc>
          <w:tcPr>
            <w:tcW w:w="992" w:type="dxa"/>
            <w:gridSpan w:val="2"/>
            <w:vMerge w:val="restart"/>
            <w:vAlign w:val="center"/>
          </w:tcPr>
          <w:p w:rsidR="008B21EC" w:rsidRPr="00D82D18" w:rsidRDefault="008B21EC" w:rsidP="008B21EC">
            <w:pPr>
              <w:pStyle w:val="affff7"/>
              <w:jc w:val="center"/>
            </w:pPr>
            <w:r w:rsidRPr="00D82D18">
              <w:t>10 м</w:t>
            </w:r>
          </w:p>
        </w:tc>
        <w:tc>
          <w:tcPr>
            <w:tcW w:w="851" w:type="dxa"/>
            <w:vMerge w:val="restart"/>
            <w:vAlign w:val="center"/>
          </w:tcPr>
          <w:p w:rsidR="008B21EC" w:rsidRPr="00D82D18" w:rsidRDefault="00C554BC" w:rsidP="008B21EC">
            <w:pPr>
              <w:pStyle w:val="affff7"/>
              <w:jc w:val="center"/>
              <w:rPr>
                <w:lang w:val="en-US"/>
              </w:rPr>
            </w:pPr>
            <w:r w:rsidRPr="00D82D18">
              <w:t>4</w:t>
            </w:r>
            <w:r w:rsidR="008B21EC" w:rsidRPr="00D82D18">
              <w:t>0 %</w:t>
            </w:r>
          </w:p>
        </w:tc>
      </w:tr>
      <w:tr w:rsidR="008B21EC" w:rsidRPr="00D82D18" w:rsidTr="008B21EC">
        <w:trPr>
          <w:jc w:val="center"/>
        </w:trPr>
        <w:tc>
          <w:tcPr>
            <w:tcW w:w="2694" w:type="dxa"/>
            <w:shd w:val="clear" w:color="auto" w:fill="auto"/>
          </w:tcPr>
          <w:p w:rsidR="008B21EC" w:rsidRPr="00D82D18" w:rsidRDefault="008B21EC" w:rsidP="008B21EC">
            <w:pPr>
              <w:pStyle w:val="affff7"/>
            </w:pPr>
            <w:r w:rsidRPr="00D82D18">
              <w:t>Оказание социальной помощи населению**</w:t>
            </w:r>
          </w:p>
        </w:tc>
        <w:tc>
          <w:tcPr>
            <w:tcW w:w="883" w:type="dxa"/>
            <w:shd w:val="clear" w:color="auto" w:fill="auto"/>
          </w:tcPr>
          <w:p w:rsidR="008B21EC" w:rsidRPr="00D82D18" w:rsidRDefault="008B21EC" w:rsidP="008B21EC">
            <w:pPr>
              <w:pStyle w:val="affff7"/>
              <w:jc w:val="center"/>
            </w:pPr>
            <w:r w:rsidRPr="00D82D18">
              <w:t>3.2.1</w:t>
            </w:r>
          </w:p>
        </w:tc>
        <w:tc>
          <w:tcPr>
            <w:tcW w:w="1134" w:type="dxa"/>
            <w:vMerge/>
          </w:tcPr>
          <w:p w:rsidR="008B21EC" w:rsidRPr="00D82D18" w:rsidRDefault="008B21EC" w:rsidP="008B21EC">
            <w:pPr>
              <w:ind w:right="30" w:firstLine="0"/>
              <w:jc w:val="center"/>
              <w:rPr>
                <w:rFonts w:ascii="Times New Roman" w:hAnsi="Times New Roman" w:cs="Times New Roman"/>
              </w:rPr>
            </w:pPr>
          </w:p>
        </w:tc>
        <w:tc>
          <w:tcPr>
            <w:tcW w:w="818" w:type="dxa"/>
            <w:vMerge/>
          </w:tcPr>
          <w:p w:rsidR="008B21EC" w:rsidRPr="00D82D18" w:rsidRDefault="008B21EC" w:rsidP="008B21EC">
            <w:pPr>
              <w:pStyle w:val="affff7"/>
              <w:jc w:val="center"/>
            </w:pPr>
          </w:p>
        </w:tc>
        <w:tc>
          <w:tcPr>
            <w:tcW w:w="1521" w:type="dxa"/>
            <w:vMerge/>
          </w:tcPr>
          <w:p w:rsidR="008B21EC" w:rsidRPr="00D82D18" w:rsidRDefault="008B21EC" w:rsidP="008B21EC">
            <w:pPr>
              <w:pStyle w:val="affff7"/>
              <w:jc w:val="center"/>
            </w:pPr>
          </w:p>
        </w:tc>
        <w:tc>
          <w:tcPr>
            <w:tcW w:w="851" w:type="dxa"/>
            <w:gridSpan w:val="2"/>
            <w:vMerge/>
          </w:tcPr>
          <w:p w:rsidR="008B21EC" w:rsidRPr="00D82D18" w:rsidRDefault="008B21EC" w:rsidP="008B21EC">
            <w:pPr>
              <w:pStyle w:val="affff7"/>
              <w:jc w:val="center"/>
            </w:pPr>
          </w:p>
        </w:tc>
        <w:tc>
          <w:tcPr>
            <w:tcW w:w="669" w:type="dxa"/>
            <w:gridSpan w:val="3"/>
            <w:vMerge/>
          </w:tcPr>
          <w:p w:rsidR="008B21EC" w:rsidRPr="00D82D18" w:rsidRDefault="008B21EC" w:rsidP="008B21EC">
            <w:pPr>
              <w:pStyle w:val="affff7"/>
              <w:jc w:val="center"/>
            </w:pPr>
          </w:p>
        </w:tc>
        <w:tc>
          <w:tcPr>
            <w:tcW w:w="992" w:type="dxa"/>
            <w:gridSpan w:val="2"/>
            <w:vMerge/>
          </w:tcPr>
          <w:p w:rsidR="008B21EC" w:rsidRPr="00D82D18" w:rsidRDefault="008B21EC" w:rsidP="008B21EC">
            <w:pPr>
              <w:pStyle w:val="affff7"/>
              <w:jc w:val="center"/>
            </w:pPr>
          </w:p>
        </w:tc>
        <w:tc>
          <w:tcPr>
            <w:tcW w:w="851" w:type="dxa"/>
            <w:vMerge/>
          </w:tcPr>
          <w:p w:rsidR="008B21EC" w:rsidRPr="00D82D18" w:rsidRDefault="008B21EC" w:rsidP="008B21EC">
            <w:pPr>
              <w:pStyle w:val="affff7"/>
              <w:jc w:val="center"/>
            </w:pPr>
          </w:p>
        </w:tc>
      </w:tr>
      <w:tr w:rsidR="008B21EC" w:rsidRPr="00D82D18" w:rsidTr="008B21EC">
        <w:trPr>
          <w:jc w:val="center"/>
        </w:trPr>
        <w:tc>
          <w:tcPr>
            <w:tcW w:w="2694" w:type="dxa"/>
            <w:shd w:val="clear" w:color="auto" w:fill="auto"/>
          </w:tcPr>
          <w:p w:rsidR="008B21EC" w:rsidRPr="00D82D18" w:rsidRDefault="008B21EC" w:rsidP="008B21EC">
            <w:pPr>
              <w:pStyle w:val="affff7"/>
            </w:pPr>
            <w:r w:rsidRPr="00D82D18">
              <w:t>Оказание услуг связи**</w:t>
            </w:r>
          </w:p>
        </w:tc>
        <w:tc>
          <w:tcPr>
            <w:tcW w:w="883" w:type="dxa"/>
            <w:shd w:val="clear" w:color="auto" w:fill="auto"/>
          </w:tcPr>
          <w:p w:rsidR="008B21EC" w:rsidRPr="00D82D18" w:rsidRDefault="008B21EC" w:rsidP="008B21EC">
            <w:pPr>
              <w:pStyle w:val="affff7"/>
              <w:jc w:val="center"/>
            </w:pPr>
            <w:r w:rsidRPr="00D82D18">
              <w:t>3.2.3</w:t>
            </w:r>
          </w:p>
        </w:tc>
        <w:tc>
          <w:tcPr>
            <w:tcW w:w="1134" w:type="dxa"/>
            <w:vMerge/>
          </w:tcPr>
          <w:p w:rsidR="008B21EC" w:rsidRPr="00D82D18" w:rsidRDefault="008B21EC" w:rsidP="008B21EC">
            <w:pPr>
              <w:ind w:right="30" w:firstLine="0"/>
              <w:jc w:val="center"/>
              <w:rPr>
                <w:rFonts w:ascii="Times New Roman" w:hAnsi="Times New Roman" w:cs="Times New Roman"/>
              </w:rPr>
            </w:pPr>
          </w:p>
        </w:tc>
        <w:tc>
          <w:tcPr>
            <w:tcW w:w="818" w:type="dxa"/>
            <w:vMerge/>
          </w:tcPr>
          <w:p w:rsidR="008B21EC" w:rsidRPr="00D82D18" w:rsidRDefault="008B21EC" w:rsidP="008B21EC">
            <w:pPr>
              <w:pStyle w:val="affff7"/>
              <w:jc w:val="center"/>
            </w:pPr>
          </w:p>
        </w:tc>
        <w:tc>
          <w:tcPr>
            <w:tcW w:w="1521" w:type="dxa"/>
            <w:vMerge/>
          </w:tcPr>
          <w:p w:rsidR="008B21EC" w:rsidRPr="00D82D18" w:rsidRDefault="008B21EC" w:rsidP="008B21EC">
            <w:pPr>
              <w:pStyle w:val="affff7"/>
              <w:jc w:val="center"/>
            </w:pPr>
          </w:p>
        </w:tc>
        <w:tc>
          <w:tcPr>
            <w:tcW w:w="851" w:type="dxa"/>
            <w:gridSpan w:val="2"/>
            <w:vMerge/>
          </w:tcPr>
          <w:p w:rsidR="008B21EC" w:rsidRPr="00D82D18" w:rsidRDefault="008B21EC" w:rsidP="008B21EC">
            <w:pPr>
              <w:pStyle w:val="affff7"/>
              <w:jc w:val="center"/>
            </w:pPr>
          </w:p>
        </w:tc>
        <w:tc>
          <w:tcPr>
            <w:tcW w:w="669" w:type="dxa"/>
            <w:gridSpan w:val="3"/>
            <w:vMerge/>
          </w:tcPr>
          <w:p w:rsidR="008B21EC" w:rsidRPr="00D82D18" w:rsidRDefault="008B21EC" w:rsidP="008B21EC">
            <w:pPr>
              <w:pStyle w:val="affff7"/>
              <w:jc w:val="center"/>
            </w:pPr>
          </w:p>
        </w:tc>
        <w:tc>
          <w:tcPr>
            <w:tcW w:w="992" w:type="dxa"/>
            <w:gridSpan w:val="2"/>
            <w:vMerge/>
          </w:tcPr>
          <w:p w:rsidR="008B21EC" w:rsidRPr="00D82D18" w:rsidRDefault="008B21EC" w:rsidP="008B21EC">
            <w:pPr>
              <w:pStyle w:val="affff7"/>
              <w:jc w:val="center"/>
            </w:pPr>
          </w:p>
        </w:tc>
        <w:tc>
          <w:tcPr>
            <w:tcW w:w="851" w:type="dxa"/>
            <w:vMerge/>
          </w:tcPr>
          <w:p w:rsidR="008B21EC" w:rsidRPr="00D82D18" w:rsidRDefault="008B21EC" w:rsidP="008B21EC">
            <w:pPr>
              <w:pStyle w:val="affff7"/>
              <w:jc w:val="center"/>
            </w:pPr>
          </w:p>
        </w:tc>
      </w:tr>
      <w:tr w:rsidR="008B21EC" w:rsidRPr="00D82D18" w:rsidTr="008B21EC">
        <w:trPr>
          <w:jc w:val="center"/>
        </w:trPr>
        <w:tc>
          <w:tcPr>
            <w:tcW w:w="2694" w:type="dxa"/>
            <w:shd w:val="clear" w:color="auto" w:fill="auto"/>
          </w:tcPr>
          <w:p w:rsidR="008B21EC" w:rsidRPr="00D82D18" w:rsidRDefault="008B21EC" w:rsidP="008B21EC">
            <w:pPr>
              <w:pStyle w:val="affff7"/>
            </w:pPr>
            <w:r w:rsidRPr="00D82D18">
              <w:t>Бытовое обслуживание**</w:t>
            </w:r>
          </w:p>
        </w:tc>
        <w:tc>
          <w:tcPr>
            <w:tcW w:w="883" w:type="dxa"/>
            <w:shd w:val="clear" w:color="auto" w:fill="auto"/>
          </w:tcPr>
          <w:p w:rsidR="008B21EC" w:rsidRPr="00D82D18" w:rsidRDefault="008B21EC" w:rsidP="008B21EC">
            <w:pPr>
              <w:pStyle w:val="affff7"/>
              <w:jc w:val="center"/>
            </w:pPr>
            <w:r w:rsidRPr="00D82D18">
              <w:t>3.3</w:t>
            </w:r>
          </w:p>
        </w:tc>
        <w:tc>
          <w:tcPr>
            <w:tcW w:w="1134" w:type="dxa"/>
            <w:vMerge/>
          </w:tcPr>
          <w:p w:rsidR="008B21EC" w:rsidRPr="00D82D18" w:rsidRDefault="008B21EC" w:rsidP="008B21EC">
            <w:pPr>
              <w:ind w:right="30" w:firstLine="0"/>
              <w:jc w:val="center"/>
              <w:rPr>
                <w:rFonts w:ascii="Times New Roman" w:hAnsi="Times New Roman" w:cs="Times New Roman"/>
              </w:rPr>
            </w:pPr>
          </w:p>
        </w:tc>
        <w:tc>
          <w:tcPr>
            <w:tcW w:w="818" w:type="dxa"/>
            <w:vMerge/>
          </w:tcPr>
          <w:p w:rsidR="008B21EC" w:rsidRPr="00D82D18" w:rsidRDefault="008B21EC" w:rsidP="008B21EC">
            <w:pPr>
              <w:pStyle w:val="affff7"/>
              <w:jc w:val="center"/>
            </w:pPr>
          </w:p>
        </w:tc>
        <w:tc>
          <w:tcPr>
            <w:tcW w:w="1521" w:type="dxa"/>
            <w:vMerge/>
          </w:tcPr>
          <w:p w:rsidR="008B21EC" w:rsidRPr="00D82D18" w:rsidRDefault="008B21EC" w:rsidP="008B21EC">
            <w:pPr>
              <w:pStyle w:val="affff7"/>
              <w:jc w:val="center"/>
            </w:pPr>
          </w:p>
        </w:tc>
        <w:tc>
          <w:tcPr>
            <w:tcW w:w="851" w:type="dxa"/>
            <w:gridSpan w:val="2"/>
            <w:vMerge/>
          </w:tcPr>
          <w:p w:rsidR="008B21EC" w:rsidRPr="00D82D18" w:rsidRDefault="008B21EC" w:rsidP="008B21EC">
            <w:pPr>
              <w:pStyle w:val="affff7"/>
              <w:jc w:val="center"/>
            </w:pPr>
          </w:p>
        </w:tc>
        <w:tc>
          <w:tcPr>
            <w:tcW w:w="669" w:type="dxa"/>
            <w:gridSpan w:val="3"/>
            <w:vMerge/>
          </w:tcPr>
          <w:p w:rsidR="008B21EC" w:rsidRPr="00D82D18" w:rsidRDefault="008B21EC" w:rsidP="008B21EC">
            <w:pPr>
              <w:pStyle w:val="affff7"/>
              <w:jc w:val="center"/>
            </w:pPr>
          </w:p>
        </w:tc>
        <w:tc>
          <w:tcPr>
            <w:tcW w:w="992" w:type="dxa"/>
            <w:gridSpan w:val="2"/>
            <w:vMerge/>
          </w:tcPr>
          <w:p w:rsidR="008B21EC" w:rsidRPr="00D82D18" w:rsidRDefault="008B21EC" w:rsidP="008B21EC">
            <w:pPr>
              <w:pStyle w:val="affff7"/>
              <w:jc w:val="center"/>
            </w:pPr>
          </w:p>
        </w:tc>
        <w:tc>
          <w:tcPr>
            <w:tcW w:w="851" w:type="dxa"/>
            <w:vMerge/>
          </w:tcPr>
          <w:p w:rsidR="008B21EC" w:rsidRPr="00D82D18" w:rsidRDefault="008B21EC" w:rsidP="008B21EC">
            <w:pPr>
              <w:pStyle w:val="affff7"/>
              <w:jc w:val="center"/>
            </w:pPr>
          </w:p>
        </w:tc>
      </w:tr>
      <w:tr w:rsidR="008B21EC" w:rsidRPr="00D82D18" w:rsidTr="008B21EC">
        <w:trPr>
          <w:jc w:val="center"/>
        </w:trPr>
        <w:tc>
          <w:tcPr>
            <w:tcW w:w="2694" w:type="dxa"/>
            <w:shd w:val="clear" w:color="auto" w:fill="auto"/>
          </w:tcPr>
          <w:p w:rsidR="008B21EC" w:rsidRPr="00D82D18" w:rsidRDefault="008B21EC" w:rsidP="008B21EC">
            <w:pPr>
              <w:pStyle w:val="affff7"/>
            </w:pPr>
            <w:r w:rsidRPr="00D82D18">
              <w:lastRenderedPageBreak/>
              <w:t>Банковская и страховая деятельность**</w:t>
            </w:r>
          </w:p>
        </w:tc>
        <w:tc>
          <w:tcPr>
            <w:tcW w:w="883" w:type="dxa"/>
            <w:shd w:val="clear" w:color="auto" w:fill="auto"/>
          </w:tcPr>
          <w:p w:rsidR="008B21EC" w:rsidRPr="00D82D18" w:rsidRDefault="008B21EC" w:rsidP="008B21EC">
            <w:pPr>
              <w:pStyle w:val="affff7"/>
              <w:jc w:val="center"/>
            </w:pPr>
            <w:r w:rsidRPr="00D82D18">
              <w:t>4.5</w:t>
            </w:r>
          </w:p>
        </w:tc>
        <w:tc>
          <w:tcPr>
            <w:tcW w:w="1134" w:type="dxa"/>
            <w:vMerge/>
          </w:tcPr>
          <w:p w:rsidR="008B21EC" w:rsidRPr="00D82D18" w:rsidRDefault="008B21EC" w:rsidP="008B21EC">
            <w:pPr>
              <w:ind w:right="30" w:firstLine="0"/>
              <w:jc w:val="center"/>
              <w:rPr>
                <w:rFonts w:ascii="Times New Roman" w:hAnsi="Times New Roman" w:cs="Times New Roman"/>
              </w:rPr>
            </w:pPr>
          </w:p>
        </w:tc>
        <w:tc>
          <w:tcPr>
            <w:tcW w:w="818" w:type="dxa"/>
            <w:vMerge/>
          </w:tcPr>
          <w:p w:rsidR="008B21EC" w:rsidRPr="00D82D18" w:rsidRDefault="008B21EC" w:rsidP="008B21EC">
            <w:pPr>
              <w:pStyle w:val="affff7"/>
              <w:jc w:val="center"/>
            </w:pPr>
          </w:p>
        </w:tc>
        <w:tc>
          <w:tcPr>
            <w:tcW w:w="1521" w:type="dxa"/>
            <w:vMerge/>
          </w:tcPr>
          <w:p w:rsidR="008B21EC" w:rsidRPr="00D82D18" w:rsidRDefault="008B21EC" w:rsidP="008B21EC">
            <w:pPr>
              <w:pStyle w:val="affff7"/>
              <w:jc w:val="center"/>
            </w:pPr>
          </w:p>
        </w:tc>
        <w:tc>
          <w:tcPr>
            <w:tcW w:w="851" w:type="dxa"/>
            <w:gridSpan w:val="2"/>
            <w:vMerge/>
          </w:tcPr>
          <w:p w:rsidR="008B21EC" w:rsidRPr="00D82D18" w:rsidRDefault="008B21EC" w:rsidP="008B21EC">
            <w:pPr>
              <w:pStyle w:val="affff7"/>
              <w:jc w:val="center"/>
            </w:pPr>
          </w:p>
        </w:tc>
        <w:tc>
          <w:tcPr>
            <w:tcW w:w="669" w:type="dxa"/>
            <w:gridSpan w:val="3"/>
            <w:vMerge/>
          </w:tcPr>
          <w:p w:rsidR="008B21EC" w:rsidRPr="00D82D18" w:rsidRDefault="008B21EC" w:rsidP="008B21EC">
            <w:pPr>
              <w:pStyle w:val="affff7"/>
              <w:jc w:val="center"/>
            </w:pPr>
          </w:p>
        </w:tc>
        <w:tc>
          <w:tcPr>
            <w:tcW w:w="992" w:type="dxa"/>
            <w:gridSpan w:val="2"/>
            <w:vMerge/>
          </w:tcPr>
          <w:p w:rsidR="008B21EC" w:rsidRPr="00D82D18" w:rsidRDefault="008B21EC" w:rsidP="008B21EC">
            <w:pPr>
              <w:pStyle w:val="affff7"/>
              <w:jc w:val="center"/>
            </w:pPr>
          </w:p>
        </w:tc>
        <w:tc>
          <w:tcPr>
            <w:tcW w:w="851" w:type="dxa"/>
            <w:vMerge/>
          </w:tcPr>
          <w:p w:rsidR="008B21EC" w:rsidRPr="00D82D18" w:rsidRDefault="008B21EC" w:rsidP="008B21EC">
            <w:pPr>
              <w:pStyle w:val="affff7"/>
              <w:jc w:val="center"/>
            </w:pPr>
          </w:p>
        </w:tc>
      </w:tr>
      <w:tr w:rsidR="008B21EC" w:rsidRPr="00D82D18" w:rsidTr="008B21EC">
        <w:trPr>
          <w:jc w:val="center"/>
        </w:trPr>
        <w:tc>
          <w:tcPr>
            <w:tcW w:w="2694" w:type="dxa"/>
            <w:shd w:val="clear" w:color="auto" w:fill="auto"/>
          </w:tcPr>
          <w:p w:rsidR="008B21EC" w:rsidRPr="00D82D18" w:rsidRDefault="008B21EC" w:rsidP="008B21EC">
            <w:pPr>
              <w:pStyle w:val="affff7"/>
            </w:pPr>
            <w:r w:rsidRPr="00D82D18">
              <w:t>Общественное питание**</w:t>
            </w:r>
          </w:p>
        </w:tc>
        <w:tc>
          <w:tcPr>
            <w:tcW w:w="883" w:type="dxa"/>
            <w:shd w:val="clear" w:color="auto" w:fill="auto"/>
          </w:tcPr>
          <w:p w:rsidR="008B21EC" w:rsidRPr="00D82D18" w:rsidRDefault="008B21EC" w:rsidP="008B21EC">
            <w:pPr>
              <w:pStyle w:val="affff7"/>
              <w:jc w:val="center"/>
            </w:pPr>
            <w:r w:rsidRPr="00D82D18">
              <w:t>4.6</w:t>
            </w:r>
          </w:p>
        </w:tc>
        <w:tc>
          <w:tcPr>
            <w:tcW w:w="1134" w:type="dxa"/>
            <w:vMerge/>
          </w:tcPr>
          <w:p w:rsidR="008B21EC" w:rsidRPr="00D82D18" w:rsidRDefault="008B21EC" w:rsidP="008B21EC">
            <w:pPr>
              <w:ind w:right="30" w:firstLine="0"/>
              <w:jc w:val="center"/>
              <w:rPr>
                <w:rFonts w:ascii="Times New Roman" w:hAnsi="Times New Roman" w:cs="Times New Roman"/>
              </w:rPr>
            </w:pPr>
          </w:p>
        </w:tc>
        <w:tc>
          <w:tcPr>
            <w:tcW w:w="818" w:type="dxa"/>
            <w:vMerge/>
          </w:tcPr>
          <w:p w:rsidR="008B21EC" w:rsidRPr="00D82D18" w:rsidRDefault="008B21EC" w:rsidP="008B21EC">
            <w:pPr>
              <w:pStyle w:val="affff7"/>
              <w:jc w:val="center"/>
            </w:pPr>
          </w:p>
        </w:tc>
        <w:tc>
          <w:tcPr>
            <w:tcW w:w="1521" w:type="dxa"/>
            <w:vMerge/>
          </w:tcPr>
          <w:p w:rsidR="008B21EC" w:rsidRPr="00D82D18" w:rsidRDefault="008B21EC" w:rsidP="008B21EC">
            <w:pPr>
              <w:pStyle w:val="affff7"/>
              <w:jc w:val="center"/>
            </w:pPr>
          </w:p>
        </w:tc>
        <w:tc>
          <w:tcPr>
            <w:tcW w:w="851" w:type="dxa"/>
            <w:gridSpan w:val="2"/>
            <w:vMerge/>
          </w:tcPr>
          <w:p w:rsidR="008B21EC" w:rsidRPr="00D82D18" w:rsidRDefault="008B21EC" w:rsidP="008B21EC">
            <w:pPr>
              <w:pStyle w:val="affff7"/>
              <w:jc w:val="center"/>
            </w:pPr>
          </w:p>
        </w:tc>
        <w:tc>
          <w:tcPr>
            <w:tcW w:w="669" w:type="dxa"/>
            <w:gridSpan w:val="3"/>
            <w:vMerge/>
          </w:tcPr>
          <w:p w:rsidR="008B21EC" w:rsidRPr="00D82D18" w:rsidRDefault="008B21EC" w:rsidP="008B21EC">
            <w:pPr>
              <w:pStyle w:val="affff7"/>
              <w:jc w:val="center"/>
            </w:pPr>
          </w:p>
        </w:tc>
        <w:tc>
          <w:tcPr>
            <w:tcW w:w="992" w:type="dxa"/>
            <w:gridSpan w:val="2"/>
            <w:vMerge/>
          </w:tcPr>
          <w:p w:rsidR="008B21EC" w:rsidRPr="00D82D18" w:rsidRDefault="008B21EC" w:rsidP="008B21EC">
            <w:pPr>
              <w:pStyle w:val="affff7"/>
              <w:jc w:val="center"/>
            </w:pPr>
          </w:p>
        </w:tc>
        <w:tc>
          <w:tcPr>
            <w:tcW w:w="851" w:type="dxa"/>
            <w:vMerge/>
          </w:tcPr>
          <w:p w:rsidR="008B21EC" w:rsidRPr="00D82D18" w:rsidRDefault="008B21EC" w:rsidP="008B21EC">
            <w:pPr>
              <w:pStyle w:val="affff7"/>
              <w:jc w:val="center"/>
            </w:pPr>
          </w:p>
        </w:tc>
      </w:tr>
      <w:tr w:rsidR="00C554BC" w:rsidRPr="00D82D18" w:rsidTr="008B21EC">
        <w:trPr>
          <w:jc w:val="center"/>
        </w:trPr>
        <w:tc>
          <w:tcPr>
            <w:tcW w:w="2694" w:type="dxa"/>
            <w:shd w:val="clear" w:color="auto" w:fill="auto"/>
          </w:tcPr>
          <w:p w:rsidR="00C554BC" w:rsidRPr="00D82D18" w:rsidRDefault="00C554BC" w:rsidP="001137EF">
            <w:pPr>
              <w:pStyle w:val="affff7"/>
            </w:pPr>
            <w:r w:rsidRPr="00D82D18">
              <w:t>Объекты культурно-досуговой деятельности**</w:t>
            </w:r>
          </w:p>
        </w:tc>
        <w:tc>
          <w:tcPr>
            <w:tcW w:w="883" w:type="dxa"/>
            <w:shd w:val="clear" w:color="auto" w:fill="auto"/>
          </w:tcPr>
          <w:p w:rsidR="00C554BC" w:rsidRPr="00D82D18" w:rsidRDefault="00C554BC" w:rsidP="001137EF">
            <w:pPr>
              <w:pStyle w:val="affff7"/>
              <w:jc w:val="center"/>
            </w:pPr>
            <w:r w:rsidRPr="00D82D18">
              <w:t>3.6.1</w:t>
            </w:r>
          </w:p>
        </w:tc>
        <w:tc>
          <w:tcPr>
            <w:tcW w:w="1134" w:type="dxa"/>
            <w:vMerge/>
          </w:tcPr>
          <w:p w:rsidR="00C554BC" w:rsidRPr="00D82D18" w:rsidRDefault="00C554BC" w:rsidP="008B21EC">
            <w:pPr>
              <w:ind w:right="30" w:firstLine="0"/>
              <w:jc w:val="center"/>
              <w:rPr>
                <w:rFonts w:ascii="Times New Roman" w:hAnsi="Times New Roman" w:cs="Times New Roman"/>
              </w:rPr>
            </w:pPr>
          </w:p>
        </w:tc>
        <w:tc>
          <w:tcPr>
            <w:tcW w:w="818" w:type="dxa"/>
            <w:vMerge/>
          </w:tcPr>
          <w:p w:rsidR="00C554BC" w:rsidRPr="00D82D18" w:rsidRDefault="00C554BC" w:rsidP="008B21EC">
            <w:pPr>
              <w:pStyle w:val="affff7"/>
              <w:jc w:val="center"/>
            </w:pPr>
          </w:p>
        </w:tc>
        <w:tc>
          <w:tcPr>
            <w:tcW w:w="1521" w:type="dxa"/>
            <w:vMerge/>
          </w:tcPr>
          <w:p w:rsidR="00C554BC" w:rsidRPr="00D82D18" w:rsidRDefault="00C554BC" w:rsidP="008B21EC">
            <w:pPr>
              <w:pStyle w:val="affff7"/>
              <w:jc w:val="center"/>
            </w:pPr>
          </w:p>
        </w:tc>
        <w:tc>
          <w:tcPr>
            <w:tcW w:w="851" w:type="dxa"/>
            <w:gridSpan w:val="2"/>
            <w:vMerge/>
          </w:tcPr>
          <w:p w:rsidR="00C554BC" w:rsidRPr="00D82D18" w:rsidRDefault="00C554BC" w:rsidP="008B21EC">
            <w:pPr>
              <w:pStyle w:val="affff7"/>
              <w:jc w:val="center"/>
            </w:pPr>
          </w:p>
        </w:tc>
        <w:tc>
          <w:tcPr>
            <w:tcW w:w="669" w:type="dxa"/>
            <w:gridSpan w:val="3"/>
            <w:vMerge/>
          </w:tcPr>
          <w:p w:rsidR="00C554BC" w:rsidRPr="00D82D18" w:rsidRDefault="00C554BC" w:rsidP="008B21EC">
            <w:pPr>
              <w:pStyle w:val="affff7"/>
              <w:jc w:val="center"/>
            </w:pPr>
          </w:p>
        </w:tc>
        <w:tc>
          <w:tcPr>
            <w:tcW w:w="992" w:type="dxa"/>
            <w:gridSpan w:val="2"/>
            <w:vMerge/>
          </w:tcPr>
          <w:p w:rsidR="00C554BC" w:rsidRPr="00D82D18" w:rsidRDefault="00C554BC" w:rsidP="008B21EC">
            <w:pPr>
              <w:pStyle w:val="affff7"/>
              <w:jc w:val="center"/>
            </w:pPr>
          </w:p>
        </w:tc>
        <w:tc>
          <w:tcPr>
            <w:tcW w:w="851" w:type="dxa"/>
            <w:vMerge/>
          </w:tcPr>
          <w:p w:rsidR="00C554BC" w:rsidRPr="00D82D18" w:rsidRDefault="00C554BC" w:rsidP="008B21EC">
            <w:pPr>
              <w:pStyle w:val="affff7"/>
              <w:jc w:val="center"/>
            </w:pPr>
          </w:p>
        </w:tc>
      </w:tr>
      <w:tr w:rsidR="00C554BC" w:rsidRPr="00D82D18" w:rsidTr="008B21EC">
        <w:trPr>
          <w:jc w:val="center"/>
        </w:trPr>
        <w:tc>
          <w:tcPr>
            <w:tcW w:w="2694" w:type="dxa"/>
            <w:shd w:val="clear" w:color="auto" w:fill="auto"/>
          </w:tcPr>
          <w:p w:rsidR="00C554BC" w:rsidRPr="00D82D18" w:rsidRDefault="00C554BC" w:rsidP="001137EF">
            <w:pPr>
              <w:pStyle w:val="affff7"/>
            </w:pPr>
            <w:r w:rsidRPr="00D82D18">
              <w:t>Обеспечение занятий спортом в помещениях**</w:t>
            </w:r>
          </w:p>
        </w:tc>
        <w:tc>
          <w:tcPr>
            <w:tcW w:w="883" w:type="dxa"/>
            <w:shd w:val="clear" w:color="auto" w:fill="auto"/>
          </w:tcPr>
          <w:p w:rsidR="00C554BC" w:rsidRPr="00D82D18" w:rsidRDefault="00C554BC" w:rsidP="001137EF">
            <w:pPr>
              <w:pStyle w:val="affff7"/>
              <w:jc w:val="center"/>
            </w:pPr>
            <w:r w:rsidRPr="00D82D18">
              <w:t>5.1.2</w:t>
            </w:r>
          </w:p>
        </w:tc>
        <w:tc>
          <w:tcPr>
            <w:tcW w:w="1134" w:type="dxa"/>
            <w:vMerge/>
          </w:tcPr>
          <w:p w:rsidR="00C554BC" w:rsidRPr="00D82D18" w:rsidRDefault="00C554BC" w:rsidP="008B21EC">
            <w:pPr>
              <w:ind w:right="30" w:firstLine="0"/>
              <w:jc w:val="center"/>
              <w:rPr>
                <w:rFonts w:ascii="Times New Roman" w:hAnsi="Times New Roman" w:cs="Times New Roman"/>
              </w:rPr>
            </w:pPr>
          </w:p>
        </w:tc>
        <w:tc>
          <w:tcPr>
            <w:tcW w:w="818" w:type="dxa"/>
            <w:vMerge/>
          </w:tcPr>
          <w:p w:rsidR="00C554BC" w:rsidRPr="00D82D18" w:rsidRDefault="00C554BC" w:rsidP="008B21EC">
            <w:pPr>
              <w:pStyle w:val="affff7"/>
              <w:jc w:val="center"/>
            </w:pPr>
          </w:p>
        </w:tc>
        <w:tc>
          <w:tcPr>
            <w:tcW w:w="1521" w:type="dxa"/>
            <w:vMerge/>
          </w:tcPr>
          <w:p w:rsidR="00C554BC" w:rsidRPr="00D82D18" w:rsidRDefault="00C554BC" w:rsidP="008B21EC">
            <w:pPr>
              <w:pStyle w:val="affff7"/>
              <w:jc w:val="center"/>
            </w:pPr>
          </w:p>
        </w:tc>
        <w:tc>
          <w:tcPr>
            <w:tcW w:w="851" w:type="dxa"/>
            <w:gridSpan w:val="2"/>
            <w:vMerge/>
          </w:tcPr>
          <w:p w:rsidR="00C554BC" w:rsidRPr="00D82D18" w:rsidRDefault="00C554BC" w:rsidP="008B21EC">
            <w:pPr>
              <w:pStyle w:val="affff7"/>
              <w:jc w:val="center"/>
            </w:pPr>
          </w:p>
        </w:tc>
        <w:tc>
          <w:tcPr>
            <w:tcW w:w="669" w:type="dxa"/>
            <w:gridSpan w:val="3"/>
            <w:vMerge/>
          </w:tcPr>
          <w:p w:rsidR="00C554BC" w:rsidRPr="00D82D18" w:rsidRDefault="00C554BC" w:rsidP="008B21EC">
            <w:pPr>
              <w:pStyle w:val="affff7"/>
              <w:jc w:val="center"/>
            </w:pPr>
          </w:p>
        </w:tc>
        <w:tc>
          <w:tcPr>
            <w:tcW w:w="992" w:type="dxa"/>
            <w:gridSpan w:val="2"/>
            <w:vMerge/>
          </w:tcPr>
          <w:p w:rsidR="00C554BC" w:rsidRPr="00D82D18" w:rsidRDefault="00C554BC" w:rsidP="008B21EC">
            <w:pPr>
              <w:pStyle w:val="affff7"/>
              <w:jc w:val="center"/>
            </w:pPr>
          </w:p>
        </w:tc>
        <w:tc>
          <w:tcPr>
            <w:tcW w:w="851" w:type="dxa"/>
            <w:vMerge/>
          </w:tcPr>
          <w:p w:rsidR="00C554BC" w:rsidRPr="00D82D18" w:rsidRDefault="00C554BC" w:rsidP="008B21EC">
            <w:pPr>
              <w:pStyle w:val="affff7"/>
              <w:jc w:val="center"/>
            </w:pPr>
          </w:p>
        </w:tc>
      </w:tr>
      <w:tr w:rsidR="00C554BC" w:rsidRPr="00D82D18" w:rsidTr="008B21EC">
        <w:trPr>
          <w:jc w:val="center"/>
        </w:trPr>
        <w:tc>
          <w:tcPr>
            <w:tcW w:w="2694" w:type="dxa"/>
            <w:shd w:val="clear" w:color="auto" w:fill="auto"/>
          </w:tcPr>
          <w:p w:rsidR="00C554BC" w:rsidRPr="00D82D18" w:rsidRDefault="00C554BC" w:rsidP="008B21EC">
            <w:pPr>
              <w:pStyle w:val="affff7"/>
            </w:pPr>
            <w:r w:rsidRPr="00D82D18">
              <w:t>Парки культуры и отдыха</w:t>
            </w:r>
          </w:p>
        </w:tc>
        <w:tc>
          <w:tcPr>
            <w:tcW w:w="883" w:type="dxa"/>
            <w:shd w:val="clear" w:color="auto" w:fill="auto"/>
          </w:tcPr>
          <w:p w:rsidR="00C554BC" w:rsidRPr="00D82D18" w:rsidRDefault="00C554BC" w:rsidP="008B21EC">
            <w:pPr>
              <w:pStyle w:val="affff7"/>
              <w:jc w:val="center"/>
            </w:pPr>
            <w:r w:rsidRPr="00D82D18">
              <w:t>3.6.2</w:t>
            </w:r>
          </w:p>
        </w:tc>
        <w:tc>
          <w:tcPr>
            <w:tcW w:w="1134" w:type="dxa"/>
          </w:tcPr>
          <w:p w:rsidR="00C554BC" w:rsidRPr="00D82D18" w:rsidRDefault="00C554BC" w:rsidP="008B21EC">
            <w:pPr>
              <w:ind w:firstLine="0"/>
              <w:jc w:val="center"/>
              <w:rPr>
                <w:rFonts w:ascii="Times New Roman" w:hAnsi="Times New Roman" w:cs="Times New Roman"/>
              </w:rPr>
            </w:pPr>
            <w:r w:rsidRPr="00D82D18">
              <w:rPr>
                <w:rFonts w:ascii="Times New Roman" w:hAnsi="Times New Roman" w:cs="Times New Roman"/>
              </w:rPr>
              <w:t>500/</w:t>
            </w:r>
          </w:p>
          <w:p w:rsidR="00C554BC" w:rsidRPr="00D82D18" w:rsidRDefault="00C554BC" w:rsidP="008B21EC">
            <w:pPr>
              <w:ind w:firstLine="0"/>
              <w:jc w:val="center"/>
              <w:rPr>
                <w:rFonts w:ascii="Times New Roman" w:hAnsi="Times New Roman" w:cs="Times New Roman"/>
              </w:rPr>
            </w:pPr>
            <w:r w:rsidRPr="00D82D18">
              <w:rPr>
                <w:rFonts w:ascii="Times New Roman" w:hAnsi="Times New Roman" w:cs="Times New Roman"/>
              </w:rPr>
              <w:t>5000</w:t>
            </w:r>
          </w:p>
          <w:p w:rsidR="00C554BC" w:rsidRPr="00D82D18" w:rsidRDefault="00C554BC" w:rsidP="008B21EC">
            <w:pPr>
              <w:ind w:right="30" w:firstLine="0"/>
              <w:jc w:val="center"/>
              <w:rPr>
                <w:rFonts w:ascii="Times New Roman" w:hAnsi="Times New Roman" w:cs="Times New Roman"/>
              </w:rPr>
            </w:pPr>
            <w:r w:rsidRPr="00D82D18">
              <w:rPr>
                <w:rFonts w:ascii="Times New Roman" w:hAnsi="Times New Roman" w:cs="Times New Roman"/>
              </w:rPr>
              <w:t>кв.м</w:t>
            </w:r>
          </w:p>
        </w:tc>
        <w:tc>
          <w:tcPr>
            <w:tcW w:w="818" w:type="dxa"/>
          </w:tcPr>
          <w:p w:rsidR="00C554BC" w:rsidRPr="00D82D18" w:rsidRDefault="00C554BC" w:rsidP="008B21EC">
            <w:pPr>
              <w:pStyle w:val="affff7"/>
              <w:jc w:val="center"/>
            </w:pPr>
            <w:r w:rsidRPr="00D82D18">
              <w:t>12 м/ -</w:t>
            </w:r>
          </w:p>
        </w:tc>
        <w:tc>
          <w:tcPr>
            <w:tcW w:w="4884" w:type="dxa"/>
            <w:gridSpan w:val="9"/>
          </w:tcPr>
          <w:p w:rsidR="00C554BC" w:rsidRPr="00D82D18" w:rsidRDefault="00C554BC" w:rsidP="008B21EC">
            <w:pPr>
              <w:pStyle w:val="affff7"/>
              <w:jc w:val="center"/>
            </w:pPr>
            <w:r w:rsidRPr="00D82D18">
              <w:t>Не подлежат установлению, капитальное строительство запрещено</w:t>
            </w:r>
          </w:p>
        </w:tc>
      </w:tr>
      <w:tr w:rsidR="00C554BC" w:rsidRPr="00D82D18" w:rsidTr="008B21EC">
        <w:trPr>
          <w:jc w:val="center"/>
        </w:trPr>
        <w:tc>
          <w:tcPr>
            <w:tcW w:w="10413" w:type="dxa"/>
            <w:gridSpan w:val="13"/>
            <w:shd w:val="clear" w:color="auto" w:fill="auto"/>
          </w:tcPr>
          <w:p w:rsidR="00C554BC" w:rsidRPr="00D82D18" w:rsidRDefault="00C554BC" w:rsidP="008B21EC">
            <w:pPr>
              <w:pStyle w:val="western"/>
              <w:spacing w:after="0"/>
              <w:ind w:firstLine="567"/>
              <w:jc w:val="both"/>
              <w:rPr>
                <w:i/>
                <w:sz w:val="24"/>
                <w:szCs w:val="24"/>
              </w:rPr>
            </w:pPr>
            <w:r w:rsidRPr="00D82D18">
              <w:rPr>
                <w:i/>
                <w:sz w:val="24"/>
                <w:szCs w:val="24"/>
              </w:rPr>
              <w:t>** вид использования возможен только при условии, если общая площадь объектов капитального строительства на соответствующих земельных участках не превышает 150 квадратных метров. Объекты данных видов использования могут размещаться только на земельных участках, непосредственно примыкающих к красным линиям улиц, дорог, площадей, являющихся территориями общего пользования, за исключением внутриквартальных проездов, при отсутствии норм законодательства, запрещающих их размещение.</w:t>
            </w:r>
          </w:p>
        </w:tc>
      </w:tr>
      <w:tr w:rsidR="00C554BC" w:rsidRPr="00D82D18" w:rsidTr="008B21EC">
        <w:trPr>
          <w:jc w:val="center"/>
        </w:trPr>
        <w:tc>
          <w:tcPr>
            <w:tcW w:w="2694" w:type="dxa"/>
            <w:shd w:val="clear" w:color="auto" w:fill="auto"/>
          </w:tcPr>
          <w:p w:rsidR="00C554BC" w:rsidRPr="00D82D18" w:rsidRDefault="00C554BC" w:rsidP="008B21EC">
            <w:pPr>
              <w:pStyle w:val="affff7"/>
            </w:pPr>
            <w:r w:rsidRPr="00D82D18">
              <w:t>Площадки для занятия спортом</w:t>
            </w:r>
          </w:p>
        </w:tc>
        <w:tc>
          <w:tcPr>
            <w:tcW w:w="883" w:type="dxa"/>
            <w:shd w:val="clear" w:color="auto" w:fill="auto"/>
          </w:tcPr>
          <w:p w:rsidR="00C554BC" w:rsidRPr="00D82D18" w:rsidRDefault="00C554BC" w:rsidP="008B21EC">
            <w:pPr>
              <w:ind w:firstLine="0"/>
              <w:jc w:val="center"/>
              <w:rPr>
                <w:rFonts w:ascii="Times New Roman" w:hAnsi="Times New Roman" w:cs="Times New Roman"/>
              </w:rPr>
            </w:pPr>
            <w:r w:rsidRPr="00D82D18">
              <w:rPr>
                <w:rFonts w:ascii="Times New Roman" w:hAnsi="Times New Roman" w:cs="Times New Roman"/>
              </w:rPr>
              <w:t>5.1.3</w:t>
            </w:r>
          </w:p>
        </w:tc>
        <w:tc>
          <w:tcPr>
            <w:tcW w:w="1134" w:type="dxa"/>
          </w:tcPr>
          <w:p w:rsidR="00C554BC" w:rsidRPr="00D82D18" w:rsidRDefault="00C554BC" w:rsidP="00C554BC">
            <w:pPr>
              <w:ind w:firstLine="0"/>
              <w:jc w:val="center"/>
              <w:rPr>
                <w:rFonts w:ascii="Times New Roman" w:hAnsi="Times New Roman" w:cs="Times New Roman"/>
              </w:rPr>
            </w:pPr>
            <w:r w:rsidRPr="00D82D18">
              <w:rPr>
                <w:rFonts w:ascii="Times New Roman" w:hAnsi="Times New Roman" w:cs="Times New Roman"/>
              </w:rPr>
              <w:t>100/5000 кв.м</w:t>
            </w:r>
          </w:p>
        </w:tc>
        <w:tc>
          <w:tcPr>
            <w:tcW w:w="818" w:type="dxa"/>
          </w:tcPr>
          <w:p w:rsidR="00C554BC" w:rsidRPr="00D82D18" w:rsidRDefault="00C554BC" w:rsidP="008B21EC">
            <w:pPr>
              <w:ind w:firstLine="0"/>
              <w:jc w:val="center"/>
              <w:rPr>
                <w:rFonts w:ascii="Times New Roman" w:hAnsi="Times New Roman" w:cs="Times New Roman"/>
              </w:rPr>
            </w:pPr>
            <w:r w:rsidRPr="00D82D18">
              <w:rPr>
                <w:rFonts w:ascii="Times New Roman" w:hAnsi="Times New Roman" w:cs="Times New Roman"/>
              </w:rPr>
              <w:t>10 м/-</w:t>
            </w:r>
          </w:p>
        </w:tc>
        <w:tc>
          <w:tcPr>
            <w:tcW w:w="4884" w:type="dxa"/>
            <w:gridSpan w:val="9"/>
          </w:tcPr>
          <w:p w:rsidR="00C554BC" w:rsidRPr="00D82D18" w:rsidRDefault="00C554BC" w:rsidP="008B21EC">
            <w:pPr>
              <w:ind w:firstLine="0"/>
              <w:jc w:val="center"/>
              <w:rPr>
                <w:rFonts w:ascii="Times New Roman" w:hAnsi="Times New Roman" w:cs="Times New Roman"/>
              </w:rPr>
            </w:pPr>
            <w:r w:rsidRPr="00D82D18">
              <w:rPr>
                <w:rFonts w:ascii="Times New Roman" w:hAnsi="Times New Roman" w:cs="Times New Roman"/>
              </w:rPr>
              <w:t>Не подлежат установлению, капитальное строительство запрещено</w:t>
            </w:r>
          </w:p>
        </w:tc>
      </w:tr>
      <w:tr w:rsidR="00C554BC" w:rsidRPr="00D82D18" w:rsidTr="008B21EC">
        <w:trPr>
          <w:jc w:val="center"/>
        </w:trPr>
        <w:tc>
          <w:tcPr>
            <w:tcW w:w="2694" w:type="dxa"/>
            <w:shd w:val="clear" w:color="auto" w:fill="auto"/>
          </w:tcPr>
          <w:p w:rsidR="00C554BC" w:rsidRPr="00D82D18" w:rsidRDefault="00C554BC" w:rsidP="008B21EC">
            <w:pPr>
              <w:pStyle w:val="affff7"/>
            </w:pPr>
            <w:r w:rsidRPr="00D82D18">
              <w:t>Магазины*</w:t>
            </w:r>
          </w:p>
        </w:tc>
        <w:tc>
          <w:tcPr>
            <w:tcW w:w="883" w:type="dxa"/>
            <w:shd w:val="clear" w:color="auto" w:fill="auto"/>
          </w:tcPr>
          <w:p w:rsidR="00C554BC" w:rsidRPr="00D82D18" w:rsidRDefault="00C554BC" w:rsidP="008B21EC">
            <w:pPr>
              <w:pStyle w:val="affff7"/>
              <w:jc w:val="center"/>
            </w:pPr>
            <w:r w:rsidRPr="00D82D18">
              <w:t>4.4</w:t>
            </w:r>
          </w:p>
        </w:tc>
        <w:tc>
          <w:tcPr>
            <w:tcW w:w="1134" w:type="dxa"/>
          </w:tcPr>
          <w:p w:rsidR="00C554BC" w:rsidRPr="00D82D18" w:rsidRDefault="00C554BC" w:rsidP="008B21EC">
            <w:pPr>
              <w:pStyle w:val="affff7"/>
              <w:jc w:val="center"/>
            </w:pPr>
            <w:r w:rsidRPr="00D82D18">
              <w:t>50/250 кв.м</w:t>
            </w:r>
          </w:p>
        </w:tc>
        <w:tc>
          <w:tcPr>
            <w:tcW w:w="818" w:type="dxa"/>
          </w:tcPr>
          <w:p w:rsidR="00C554BC" w:rsidRPr="00D82D18" w:rsidRDefault="00C554BC" w:rsidP="008B21EC">
            <w:pPr>
              <w:pStyle w:val="affff7"/>
              <w:jc w:val="center"/>
            </w:pPr>
            <w:r w:rsidRPr="00D82D18">
              <w:t>-</w:t>
            </w:r>
          </w:p>
        </w:tc>
        <w:tc>
          <w:tcPr>
            <w:tcW w:w="1530" w:type="dxa"/>
            <w:gridSpan w:val="2"/>
          </w:tcPr>
          <w:p w:rsidR="00C554BC" w:rsidRPr="00D82D18" w:rsidRDefault="00C554BC" w:rsidP="008B21EC">
            <w:pPr>
              <w:pStyle w:val="affff7"/>
              <w:jc w:val="center"/>
            </w:pPr>
            <w:r w:rsidRPr="00D82D18">
              <w:t>1 м</w:t>
            </w:r>
          </w:p>
        </w:tc>
        <w:tc>
          <w:tcPr>
            <w:tcW w:w="855" w:type="dxa"/>
            <w:gridSpan w:val="2"/>
          </w:tcPr>
          <w:p w:rsidR="00C554BC" w:rsidRPr="00D82D18" w:rsidRDefault="00C554BC" w:rsidP="008B21EC">
            <w:pPr>
              <w:pStyle w:val="affff7"/>
              <w:jc w:val="center"/>
            </w:pPr>
            <w:r w:rsidRPr="00D82D18">
              <w:t>1 м</w:t>
            </w:r>
          </w:p>
        </w:tc>
        <w:tc>
          <w:tcPr>
            <w:tcW w:w="630" w:type="dxa"/>
          </w:tcPr>
          <w:p w:rsidR="00C554BC" w:rsidRPr="00D82D18" w:rsidRDefault="00C554BC" w:rsidP="008B21EC">
            <w:pPr>
              <w:pStyle w:val="affff7"/>
              <w:jc w:val="center"/>
            </w:pPr>
            <w:r w:rsidRPr="00D82D18">
              <w:t>1</w:t>
            </w:r>
          </w:p>
        </w:tc>
        <w:tc>
          <w:tcPr>
            <w:tcW w:w="1005" w:type="dxa"/>
            <w:gridSpan w:val="2"/>
          </w:tcPr>
          <w:p w:rsidR="00C554BC" w:rsidRPr="00D82D18" w:rsidRDefault="00C554BC" w:rsidP="008B21EC">
            <w:pPr>
              <w:pStyle w:val="affff7"/>
              <w:jc w:val="center"/>
            </w:pPr>
            <w:r w:rsidRPr="00D82D18">
              <w:t>5</w:t>
            </w:r>
          </w:p>
        </w:tc>
        <w:tc>
          <w:tcPr>
            <w:tcW w:w="864" w:type="dxa"/>
            <w:gridSpan w:val="2"/>
          </w:tcPr>
          <w:p w:rsidR="00C554BC" w:rsidRPr="00D82D18" w:rsidRDefault="00C554BC" w:rsidP="008B21EC">
            <w:pPr>
              <w:pStyle w:val="affff7"/>
              <w:jc w:val="center"/>
            </w:pPr>
            <w:r w:rsidRPr="00D82D18">
              <w:t>90 %</w:t>
            </w:r>
          </w:p>
        </w:tc>
      </w:tr>
      <w:tr w:rsidR="00C554BC" w:rsidRPr="00D82D18" w:rsidTr="008B21EC">
        <w:trPr>
          <w:jc w:val="center"/>
        </w:trPr>
        <w:tc>
          <w:tcPr>
            <w:tcW w:w="10413" w:type="dxa"/>
            <w:gridSpan w:val="13"/>
            <w:shd w:val="clear" w:color="auto" w:fill="auto"/>
          </w:tcPr>
          <w:p w:rsidR="00C554BC" w:rsidRPr="00D82D18" w:rsidRDefault="00C554BC" w:rsidP="008B21EC">
            <w:pPr>
              <w:pStyle w:val="affff7"/>
              <w:rPr>
                <w:i/>
              </w:rPr>
            </w:pPr>
            <w:r w:rsidRPr="00D82D18">
              <w:rPr>
                <w:i/>
              </w:rPr>
              <w:t>* для размещения объектов некапитального строительства, предназначенных для продажи товаров с количеством блоков не более 3-х штук</w:t>
            </w:r>
          </w:p>
        </w:tc>
      </w:tr>
      <w:tr w:rsidR="00C554BC" w:rsidRPr="00D82D18" w:rsidTr="008B21EC">
        <w:trPr>
          <w:jc w:val="center"/>
        </w:trPr>
        <w:tc>
          <w:tcPr>
            <w:tcW w:w="2694" w:type="dxa"/>
            <w:shd w:val="clear" w:color="auto" w:fill="auto"/>
          </w:tcPr>
          <w:p w:rsidR="00C554BC" w:rsidRPr="00D82D18" w:rsidRDefault="00C554BC" w:rsidP="008B21EC">
            <w:pPr>
              <w:pStyle w:val="affff7"/>
            </w:pPr>
            <w:r w:rsidRPr="00D82D18">
              <w:t>Ведение огородничества</w:t>
            </w:r>
          </w:p>
        </w:tc>
        <w:tc>
          <w:tcPr>
            <w:tcW w:w="883" w:type="dxa"/>
            <w:shd w:val="clear" w:color="auto" w:fill="auto"/>
          </w:tcPr>
          <w:p w:rsidR="00C554BC" w:rsidRPr="00D82D18" w:rsidRDefault="00C554BC" w:rsidP="008B21EC">
            <w:pPr>
              <w:ind w:firstLine="0"/>
              <w:jc w:val="center"/>
              <w:rPr>
                <w:rFonts w:ascii="Times New Roman" w:hAnsi="Times New Roman" w:cs="Times New Roman"/>
              </w:rPr>
            </w:pPr>
            <w:r w:rsidRPr="00D82D18">
              <w:rPr>
                <w:rFonts w:ascii="Times New Roman" w:hAnsi="Times New Roman" w:cs="Times New Roman"/>
              </w:rPr>
              <w:t>13.1</w:t>
            </w:r>
          </w:p>
        </w:tc>
        <w:tc>
          <w:tcPr>
            <w:tcW w:w="1134" w:type="dxa"/>
          </w:tcPr>
          <w:p w:rsidR="00C554BC" w:rsidRPr="00D82D18" w:rsidRDefault="00C554BC" w:rsidP="00C554BC">
            <w:pPr>
              <w:pStyle w:val="affff7"/>
              <w:jc w:val="center"/>
            </w:pPr>
            <w:r w:rsidRPr="00D82D18">
              <w:t>500/ 5000кв.м</w:t>
            </w:r>
          </w:p>
        </w:tc>
        <w:tc>
          <w:tcPr>
            <w:tcW w:w="818" w:type="dxa"/>
          </w:tcPr>
          <w:p w:rsidR="00C554BC" w:rsidRPr="00D82D18" w:rsidRDefault="00C554BC" w:rsidP="008B21EC">
            <w:pPr>
              <w:pStyle w:val="affff7"/>
              <w:jc w:val="center"/>
            </w:pPr>
            <w:r w:rsidRPr="00D82D18">
              <w:t>10 м /-</w:t>
            </w:r>
          </w:p>
        </w:tc>
        <w:tc>
          <w:tcPr>
            <w:tcW w:w="4884" w:type="dxa"/>
            <w:gridSpan w:val="9"/>
          </w:tcPr>
          <w:p w:rsidR="00C554BC" w:rsidRPr="00D82D18" w:rsidRDefault="00C554BC" w:rsidP="008B21EC">
            <w:pPr>
              <w:ind w:firstLine="0"/>
              <w:jc w:val="center"/>
              <w:rPr>
                <w:rFonts w:ascii="Times New Roman" w:hAnsi="Times New Roman" w:cs="Times New Roman"/>
              </w:rPr>
            </w:pPr>
            <w:r w:rsidRPr="00D82D18">
              <w:rPr>
                <w:rFonts w:ascii="Times New Roman" w:hAnsi="Times New Roman" w:cs="Times New Roman"/>
              </w:rPr>
              <w:t>Не подлежат установлению, капитальное строительство запрещено</w:t>
            </w:r>
          </w:p>
        </w:tc>
      </w:tr>
      <w:tr w:rsidR="00A571EA" w:rsidRPr="00D82D18" w:rsidTr="007E69C3">
        <w:trPr>
          <w:trHeight w:val="986"/>
          <w:jc w:val="center"/>
        </w:trPr>
        <w:tc>
          <w:tcPr>
            <w:tcW w:w="2694" w:type="dxa"/>
            <w:shd w:val="clear" w:color="auto" w:fill="auto"/>
          </w:tcPr>
          <w:p w:rsidR="00A571EA" w:rsidRPr="00D82D18" w:rsidRDefault="00A571EA" w:rsidP="008B21EC">
            <w:pPr>
              <w:ind w:firstLine="0"/>
              <w:rPr>
                <w:rFonts w:ascii="Times New Roman" w:eastAsia="SimSun" w:hAnsi="Times New Roman" w:cs="Times New Roman"/>
                <w:lang w:eastAsia="zh-CN"/>
              </w:rPr>
            </w:pPr>
            <w:r w:rsidRPr="00D82D18">
              <w:rPr>
                <w:rFonts w:ascii="Times New Roman" w:hAnsi="Times New Roman" w:cs="Times New Roman"/>
              </w:rPr>
              <w:t>Предоставление коммунальных услуг</w:t>
            </w:r>
          </w:p>
        </w:tc>
        <w:tc>
          <w:tcPr>
            <w:tcW w:w="883" w:type="dxa"/>
            <w:shd w:val="clear" w:color="auto" w:fill="auto"/>
          </w:tcPr>
          <w:p w:rsidR="00A571EA" w:rsidRPr="00D82D18" w:rsidRDefault="00A571EA" w:rsidP="008B21EC">
            <w:pPr>
              <w:ind w:firstLine="0"/>
              <w:jc w:val="center"/>
              <w:rPr>
                <w:rFonts w:ascii="Times New Roman" w:eastAsia="SimSun" w:hAnsi="Times New Roman" w:cs="Times New Roman"/>
                <w:lang w:eastAsia="zh-CN"/>
              </w:rPr>
            </w:pPr>
            <w:r w:rsidRPr="00D82D18">
              <w:rPr>
                <w:rFonts w:ascii="Times New Roman" w:hAnsi="Times New Roman" w:cs="Times New Roman"/>
              </w:rPr>
              <w:t>3.1.1</w:t>
            </w:r>
          </w:p>
        </w:tc>
        <w:tc>
          <w:tcPr>
            <w:tcW w:w="1134" w:type="dxa"/>
          </w:tcPr>
          <w:p w:rsidR="00A571EA" w:rsidRPr="00D82D18" w:rsidRDefault="00A571EA" w:rsidP="00A571EA">
            <w:pPr>
              <w:pStyle w:val="affff7"/>
              <w:spacing w:before="0" w:beforeAutospacing="0" w:after="0"/>
              <w:jc w:val="center"/>
            </w:pPr>
            <w:r w:rsidRPr="00D82D18">
              <w:t>1/</w:t>
            </w:r>
          </w:p>
          <w:p w:rsidR="00A571EA" w:rsidRPr="00D82D18" w:rsidRDefault="00A571EA" w:rsidP="00A571EA">
            <w:pPr>
              <w:pStyle w:val="affff7"/>
              <w:spacing w:before="0" w:beforeAutospacing="0" w:after="0"/>
              <w:jc w:val="center"/>
            </w:pPr>
            <w:r w:rsidRPr="00D82D18">
              <w:t>5000</w:t>
            </w:r>
          </w:p>
          <w:p w:rsidR="00A571EA" w:rsidRPr="00D82D18" w:rsidRDefault="00A571EA" w:rsidP="00A571EA">
            <w:pPr>
              <w:pStyle w:val="affff7"/>
              <w:spacing w:before="0" w:beforeAutospacing="0" w:after="0"/>
              <w:jc w:val="center"/>
            </w:pPr>
            <w:r w:rsidRPr="00D82D18">
              <w:t>кв.м</w:t>
            </w:r>
          </w:p>
        </w:tc>
        <w:tc>
          <w:tcPr>
            <w:tcW w:w="5702" w:type="dxa"/>
            <w:gridSpan w:val="10"/>
          </w:tcPr>
          <w:p w:rsidR="00A571EA" w:rsidRPr="00D82D18" w:rsidRDefault="00A571EA" w:rsidP="008B21EC">
            <w:pPr>
              <w:pStyle w:val="affff7"/>
              <w:jc w:val="center"/>
            </w:pPr>
            <w:r w:rsidRPr="00D82D18">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C554BC" w:rsidRPr="00D82D18" w:rsidTr="008B21EC">
        <w:trPr>
          <w:jc w:val="center"/>
        </w:trPr>
        <w:tc>
          <w:tcPr>
            <w:tcW w:w="2694" w:type="dxa"/>
            <w:shd w:val="clear" w:color="auto" w:fill="auto"/>
          </w:tcPr>
          <w:p w:rsidR="00C554BC" w:rsidRPr="00D82D18" w:rsidRDefault="00C554BC" w:rsidP="008B21EC">
            <w:pPr>
              <w:pStyle w:val="affff7"/>
            </w:pPr>
            <w:r w:rsidRPr="00D82D18">
              <w:t>Земельные участки (территории) общего пользования</w:t>
            </w:r>
          </w:p>
        </w:tc>
        <w:tc>
          <w:tcPr>
            <w:tcW w:w="883" w:type="dxa"/>
            <w:shd w:val="clear" w:color="auto" w:fill="auto"/>
          </w:tcPr>
          <w:p w:rsidR="00C554BC" w:rsidRPr="00D82D18" w:rsidRDefault="00C554BC" w:rsidP="008B21EC">
            <w:pPr>
              <w:pStyle w:val="affff7"/>
              <w:jc w:val="center"/>
            </w:pPr>
            <w:r w:rsidRPr="00D82D18">
              <w:t>12.0</w:t>
            </w:r>
          </w:p>
        </w:tc>
        <w:tc>
          <w:tcPr>
            <w:tcW w:w="6836" w:type="dxa"/>
            <w:gridSpan w:val="11"/>
            <w:vMerge w:val="restart"/>
            <w:vAlign w:val="center"/>
          </w:tcPr>
          <w:p w:rsidR="00C554BC" w:rsidRPr="00D82D18" w:rsidRDefault="00C554BC" w:rsidP="008B21EC">
            <w:pPr>
              <w:pStyle w:val="affff7"/>
              <w:jc w:val="center"/>
            </w:pPr>
            <w:r w:rsidRPr="00D82D18">
              <w:t>Не подлежат установлению</w:t>
            </w:r>
          </w:p>
          <w:p w:rsidR="00C554BC" w:rsidRPr="00D82D18" w:rsidRDefault="00C554BC" w:rsidP="008B21EC">
            <w:pPr>
              <w:pStyle w:val="ConsPlusNormal"/>
              <w:ind w:firstLine="0"/>
              <w:jc w:val="center"/>
            </w:pPr>
          </w:p>
        </w:tc>
      </w:tr>
      <w:tr w:rsidR="00C554BC" w:rsidRPr="00D82D18" w:rsidTr="008B21EC">
        <w:trPr>
          <w:jc w:val="center"/>
        </w:trPr>
        <w:tc>
          <w:tcPr>
            <w:tcW w:w="2694" w:type="dxa"/>
            <w:shd w:val="clear" w:color="auto" w:fill="auto"/>
          </w:tcPr>
          <w:p w:rsidR="00C554BC" w:rsidRPr="00D82D18" w:rsidRDefault="00C554BC" w:rsidP="008B21EC">
            <w:pPr>
              <w:pStyle w:val="affff7"/>
            </w:pPr>
            <w:r w:rsidRPr="00D82D18">
              <w:t>Улично-дорожная сеть</w:t>
            </w:r>
          </w:p>
        </w:tc>
        <w:tc>
          <w:tcPr>
            <w:tcW w:w="883" w:type="dxa"/>
            <w:shd w:val="clear" w:color="auto" w:fill="auto"/>
          </w:tcPr>
          <w:p w:rsidR="00C554BC" w:rsidRPr="00D82D18" w:rsidRDefault="00C554BC" w:rsidP="008B21EC">
            <w:pPr>
              <w:pStyle w:val="affff7"/>
              <w:jc w:val="center"/>
            </w:pPr>
            <w:r w:rsidRPr="00D82D18">
              <w:t>12.0.1</w:t>
            </w:r>
          </w:p>
        </w:tc>
        <w:tc>
          <w:tcPr>
            <w:tcW w:w="6836" w:type="dxa"/>
            <w:gridSpan w:val="11"/>
            <w:vMerge/>
          </w:tcPr>
          <w:p w:rsidR="00C554BC" w:rsidRPr="00D82D18" w:rsidRDefault="00C554BC" w:rsidP="008B21EC">
            <w:pPr>
              <w:pStyle w:val="ConsPlusNormal"/>
              <w:ind w:firstLine="0"/>
              <w:jc w:val="center"/>
            </w:pPr>
          </w:p>
        </w:tc>
      </w:tr>
      <w:tr w:rsidR="00C554BC" w:rsidRPr="00D82D18" w:rsidTr="008B21EC">
        <w:trPr>
          <w:jc w:val="center"/>
        </w:trPr>
        <w:tc>
          <w:tcPr>
            <w:tcW w:w="2694" w:type="dxa"/>
            <w:shd w:val="clear" w:color="auto" w:fill="auto"/>
          </w:tcPr>
          <w:p w:rsidR="00C554BC" w:rsidRPr="00D82D18" w:rsidRDefault="00C554BC" w:rsidP="008B21EC">
            <w:pPr>
              <w:pStyle w:val="affff7"/>
            </w:pPr>
            <w:r w:rsidRPr="00D82D18">
              <w:t>Благоустройство территории</w:t>
            </w:r>
          </w:p>
        </w:tc>
        <w:tc>
          <w:tcPr>
            <w:tcW w:w="883" w:type="dxa"/>
            <w:shd w:val="clear" w:color="auto" w:fill="auto"/>
          </w:tcPr>
          <w:p w:rsidR="00C554BC" w:rsidRPr="00D82D18" w:rsidRDefault="00C554BC" w:rsidP="008B21EC">
            <w:pPr>
              <w:pStyle w:val="affff7"/>
              <w:jc w:val="center"/>
            </w:pPr>
            <w:r w:rsidRPr="00D82D18">
              <w:t>12.0.2</w:t>
            </w:r>
          </w:p>
        </w:tc>
        <w:tc>
          <w:tcPr>
            <w:tcW w:w="6836" w:type="dxa"/>
            <w:gridSpan w:val="11"/>
            <w:vMerge/>
          </w:tcPr>
          <w:p w:rsidR="00C554BC" w:rsidRPr="00D82D18" w:rsidRDefault="00C554BC" w:rsidP="008B21EC">
            <w:pPr>
              <w:pStyle w:val="ConsPlusNormal"/>
              <w:ind w:firstLine="0"/>
              <w:jc w:val="center"/>
            </w:pPr>
          </w:p>
        </w:tc>
      </w:tr>
      <w:tr w:rsidR="00C554BC" w:rsidRPr="00D82D18" w:rsidTr="008B21EC">
        <w:trPr>
          <w:jc w:val="center"/>
        </w:trPr>
        <w:tc>
          <w:tcPr>
            <w:tcW w:w="2694" w:type="dxa"/>
            <w:shd w:val="clear" w:color="auto" w:fill="auto"/>
          </w:tcPr>
          <w:p w:rsidR="00C554BC" w:rsidRPr="00D82D18" w:rsidRDefault="00C554BC" w:rsidP="008B21EC">
            <w:pPr>
              <w:pStyle w:val="affff7"/>
            </w:pPr>
            <w:r w:rsidRPr="00D82D18">
              <w:t>Историко-культурная деятельность</w:t>
            </w:r>
          </w:p>
        </w:tc>
        <w:tc>
          <w:tcPr>
            <w:tcW w:w="883" w:type="dxa"/>
            <w:shd w:val="clear" w:color="auto" w:fill="auto"/>
          </w:tcPr>
          <w:p w:rsidR="00C554BC" w:rsidRPr="00D82D18" w:rsidRDefault="00C554BC" w:rsidP="008B21EC">
            <w:pPr>
              <w:pStyle w:val="affff7"/>
            </w:pPr>
            <w:r w:rsidRPr="00D82D18">
              <w:t>9.3</w:t>
            </w:r>
          </w:p>
        </w:tc>
        <w:tc>
          <w:tcPr>
            <w:tcW w:w="6836" w:type="dxa"/>
            <w:gridSpan w:val="11"/>
            <w:vMerge/>
          </w:tcPr>
          <w:p w:rsidR="00C554BC" w:rsidRPr="00D82D18" w:rsidRDefault="00C554BC" w:rsidP="008B21EC">
            <w:pPr>
              <w:pStyle w:val="ConsPlusNormal"/>
              <w:ind w:firstLine="0"/>
              <w:jc w:val="center"/>
              <w:rPr>
                <w:rFonts w:ascii="Times New Roman" w:hAnsi="Times New Roman" w:cs="Times New Roman"/>
                <w:sz w:val="24"/>
                <w:szCs w:val="24"/>
              </w:rPr>
            </w:pPr>
          </w:p>
        </w:tc>
      </w:tr>
    </w:tbl>
    <w:p w:rsidR="008B21EC" w:rsidRPr="00D82D18" w:rsidRDefault="008B21EC" w:rsidP="008B21EC">
      <w:pPr>
        <w:ind w:firstLine="0"/>
        <w:rPr>
          <w:rFonts w:ascii="Times New Roman" w:eastAsia="SimSun" w:hAnsi="Times New Roman" w:cs="Times New Roman"/>
          <w:lang w:eastAsia="zh-CN"/>
        </w:rPr>
      </w:pPr>
    </w:p>
    <w:p w:rsidR="008B21EC" w:rsidRPr="00D82D18" w:rsidRDefault="008B21EC" w:rsidP="008B21EC">
      <w:pPr>
        <w:ind w:firstLine="0"/>
        <w:rPr>
          <w:rFonts w:ascii="Times New Roman" w:eastAsia="SimSun" w:hAnsi="Times New Roman" w:cs="Times New Roman"/>
          <w:lang w:eastAsia="zh-CN"/>
        </w:rPr>
        <w:sectPr w:rsidR="008B21EC" w:rsidRPr="00D82D18" w:rsidSect="00D82D18">
          <w:pgSz w:w="11906" w:h="16838"/>
          <w:pgMar w:top="567" w:right="709" w:bottom="709" w:left="1134" w:header="709" w:footer="340" w:gutter="0"/>
          <w:pgNumType w:chapStyle="1"/>
          <w:cols w:space="708"/>
          <w:titlePg/>
          <w:docGrid w:linePitch="360"/>
        </w:sectPr>
      </w:pPr>
    </w:p>
    <w:p w:rsidR="008B21EC" w:rsidRPr="00D82D18" w:rsidRDefault="008B21EC" w:rsidP="008B21EC">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lastRenderedPageBreak/>
        <w:t>1.2. Условно разрешённые виды использования земельных участков и объектов капитального строительства:</w:t>
      </w:r>
    </w:p>
    <w:tbl>
      <w:tblPr>
        <w:tblW w:w="10491" w:type="dxa"/>
        <w:jc w:val="center"/>
        <w:tblInd w:w="-2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2"/>
        <w:gridCol w:w="708"/>
        <w:gridCol w:w="1134"/>
        <w:gridCol w:w="728"/>
        <w:gridCol w:w="1686"/>
        <w:gridCol w:w="1134"/>
        <w:gridCol w:w="13"/>
        <w:gridCol w:w="553"/>
        <w:gridCol w:w="992"/>
        <w:gridCol w:w="851"/>
      </w:tblGrid>
      <w:tr w:rsidR="008B21EC" w:rsidRPr="00D82D18" w:rsidTr="008B21EC">
        <w:trPr>
          <w:trHeight w:val="577"/>
          <w:jc w:val="center"/>
        </w:trPr>
        <w:tc>
          <w:tcPr>
            <w:tcW w:w="2692" w:type="dxa"/>
            <w:vMerge w:val="restart"/>
            <w:shd w:val="clear" w:color="auto" w:fill="auto"/>
            <w:vAlign w:val="center"/>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Наименование вида разрешенного использования</w:t>
            </w:r>
          </w:p>
        </w:tc>
        <w:tc>
          <w:tcPr>
            <w:tcW w:w="708" w:type="dxa"/>
            <w:vMerge w:val="restart"/>
            <w:shd w:val="clear" w:color="auto" w:fill="auto"/>
            <w:vAlign w:val="center"/>
          </w:tcPr>
          <w:p w:rsidR="008B21EC" w:rsidRPr="00D82D18" w:rsidRDefault="008B21EC" w:rsidP="008B21EC">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Код</w:t>
            </w:r>
          </w:p>
        </w:tc>
        <w:tc>
          <w:tcPr>
            <w:tcW w:w="7091" w:type="dxa"/>
            <w:gridSpan w:val="8"/>
            <w:vAlign w:val="center"/>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8B21EC" w:rsidRPr="00D82D18" w:rsidTr="008B21EC">
        <w:trPr>
          <w:trHeight w:val="4081"/>
          <w:jc w:val="center"/>
        </w:trPr>
        <w:tc>
          <w:tcPr>
            <w:tcW w:w="2692" w:type="dxa"/>
            <w:vMerge/>
            <w:shd w:val="clear" w:color="auto" w:fill="auto"/>
          </w:tcPr>
          <w:p w:rsidR="008B21EC" w:rsidRPr="00D82D18" w:rsidRDefault="008B21EC" w:rsidP="008B21EC">
            <w:pPr>
              <w:ind w:firstLine="0"/>
              <w:jc w:val="center"/>
              <w:rPr>
                <w:rFonts w:ascii="Times New Roman" w:eastAsia="SimSun" w:hAnsi="Times New Roman" w:cs="Times New Roman"/>
                <w:lang w:eastAsia="zh-CN"/>
              </w:rPr>
            </w:pPr>
          </w:p>
        </w:tc>
        <w:tc>
          <w:tcPr>
            <w:tcW w:w="708" w:type="dxa"/>
            <w:vMerge/>
            <w:shd w:val="clear" w:color="auto" w:fill="auto"/>
          </w:tcPr>
          <w:p w:rsidR="008B21EC" w:rsidRPr="00D82D18" w:rsidRDefault="008B21EC" w:rsidP="008B21EC">
            <w:pPr>
              <w:ind w:firstLine="0"/>
              <w:jc w:val="center"/>
              <w:rPr>
                <w:rFonts w:ascii="Times New Roman" w:eastAsia="SimSun" w:hAnsi="Times New Roman" w:cs="Times New Roman"/>
                <w:lang w:eastAsia="zh-CN"/>
              </w:rPr>
            </w:pPr>
          </w:p>
        </w:tc>
        <w:tc>
          <w:tcPr>
            <w:tcW w:w="1134" w:type="dxa"/>
            <w:textDirection w:val="btLr"/>
            <w:vAlign w:val="center"/>
          </w:tcPr>
          <w:p w:rsidR="008B21EC" w:rsidRPr="00D82D18" w:rsidRDefault="008B21EC" w:rsidP="008B21EC">
            <w:pPr>
              <w:ind w:right="113" w:firstLine="0"/>
              <w:jc w:val="center"/>
              <w:rPr>
                <w:rFonts w:ascii="Times New Roman" w:hAnsi="Times New Roman" w:cs="Times New Roman"/>
              </w:rPr>
            </w:pPr>
            <w:r w:rsidRPr="00D82D18">
              <w:rPr>
                <w:rFonts w:ascii="Times New Roman" w:hAnsi="Times New Roman" w:cs="Times New Roman"/>
              </w:rPr>
              <w:t>минимальная/</w:t>
            </w:r>
          </w:p>
          <w:p w:rsidR="008B21EC" w:rsidRPr="00D82D18" w:rsidRDefault="008B21EC" w:rsidP="008B21EC">
            <w:pPr>
              <w:ind w:right="113" w:firstLine="0"/>
              <w:jc w:val="center"/>
              <w:rPr>
                <w:rFonts w:ascii="Times New Roman" w:eastAsia="SimSun" w:hAnsi="Times New Roman" w:cs="Times New Roman"/>
                <w:lang w:eastAsia="zh-CN"/>
              </w:rPr>
            </w:pPr>
            <w:r w:rsidRPr="00D82D18">
              <w:rPr>
                <w:rFonts w:ascii="Times New Roman" w:hAnsi="Times New Roman" w:cs="Times New Roman"/>
              </w:rPr>
              <w:t>максимальная площадь земельных участков</w:t>
            </w:r>
          </w:p>
        </w:tc>
        <w:tc>
          <w:tcPr>
            <w:tcW w:w="728" w:type="dxa"/>
            <w:textDirection w:val="btLr"/>
            <w:vAlign w:val="center"/>
          </w:tcPr>
          <w:p w:rsidR="008B21EC" w:rsidRPr="00D82D18" w:rsidRDefault="008B21EC" w:rsidP="008B21EC">
            <w:pPr>
              <w:ind w:right="113" w:firstLine="0"/>
              <w:jc w:val="center"/>
              <w:rPr>
                <w:rFonts w:ascii="Times New Roman" w:hAnsi="Times New Roman" w:cs="Times New Roman"/>
              </w:rPr>
            </w:pPr>
            <w:r w:rsidRPr="00D82D18">
              <w:rPr>
                <w:rFonts w:ascii="Times New Roman" w:hAnsi="Times New Roman" w:cs="Times New Roman"/>
              </w:rPr>
              <w:t>Минимальная/максимальная ширина земельных участков</w:t>
            </w:r>
          </w:p>
        </w:tc>
        <w:tc>
          <w:tcPr>
            <w:tcW w:w="1686" w:type="dxa"/>
            <w:textDirection w:val="btLr"/>
            <w:vAlign w:val="center"/>
          </w:tcPr>
          <w:p w:rsidR="008B21EC" w:rsidRPr="00D82D18" w:rsidRDefault="008B21EC" w:rsidP="008B21EC">
            <w:pPr>
              <w:ind w:right="113" w:firstLine="0"/>
              <w:jc w:val="center"/>
              <w:rPr>
                <w:rFonts w:ascii="Times New Roman" w:eastAsia="SimSun" w:hAnsi="Times New Roman" w:cs="Times New Roman"/>
                <w:lang w:eastAsia="zh-CN"/>
              </w:rPr>
            </w:pPr>
            <w:r w:rsidRPr="00D82D18">
              <w:rPr>
                <w:rFonts w:ascii="Times New Roman" w:hAnsi="Times New Roman" w:cs="Times New Roman"/>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1134" w:type="dxa"/>
            <w:textDirection w:val="btLr"/>
            <w:vAlign w:val="center"/>
          </w:tcPr>
          <w:p w:rsidR="008B21EC" w:rsidRPr="00D82D18" w:rsidRDefault="008B21EC" w:rsidP="008B21EC">
            <w:pPr>
              <w:ind w:right="113" w:firstLine="0"/>
              <w:jc w:val="center"/>
              <w:rPr>
                <w:rFonts w:ascii="Times New Roman" w:eastAsia="SimSun" w:hAnsi="Times New Roman" w:cs="Times New Roman"/>
                <w:lang w:eastAsia="zh-CN"/>
              </w:rPr>
            </w:pPr>
            <w:r w:rsidRPr="00D82D18">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566" w:type="dxa"/>
            <w:gridSpan w:val="2"/>
            <w:textDirection w:val="btLr"/>
            <w:vAlign w:val="center"/>
          </w:tcPr>
          <w:p w:rsidR="008B21EC" w:rsidRPr="00D82D18" w:rsidRDefault="008B21EC" w:rsidP="008B21EC">
            <w:pPr>
              <w:ind w:right="113" w:firstLine="0"/>
              <w:jc w:val="center"/>
              <w:rPr>
                <w:rFonts w:ascii="Times New Roman" w:eastAsia="SimSun" w:hAnsi="Times New Roman" w:cs="Times New Roman"/>
                <w:lang w:eastAsia="zh-CN"/>
              </w:rPr>
            </w:pPr>
            <w:r w:rsidRPr="00D82D18">
              <w:rPr>
                <w:rFonts w:ascii="Times New Roman" w:hAnsi="Times New Roman" w:cs="Times New Roman"/>
              </w:rPr>
              <w:t>максимальное количество надземных этажей</w:t>
            </w:r>
          </w:p>
        </w:tc>
        <w:tc>
          <w:tcPr>
            <w:tcW w:w="992" w:type="dxa"/>
            <w:textDirection w:val="btLr"/>
            <w:vAlign w:val="center"/>
          </w:tcPr>
          <w:p w:rsidR="008B21EC" w:rsidRPr="00D82D18" w:rsidRDefault="008B21EC" w:rsidP="008B21EC">
            <w:pPr>
              <w:ind w:right="113" w:firstLine="0"/>
              <w:jc w:val="center"/>
              <w:rPr>
                <w:rFonts w:ascii="Times New Roman" w:hAnsi="Times New Roman" w:cs="Times New Roman"/>
              </w:rPr>
            </w:pPr>
            <w:r w:rsidRPr="00D82D18">
              <w:rPr>
                <w:rFonts w:ascii="Times New Roman" w:hAnsi="Times New Roman" w:cs="Times New Roman"/>
              </w:rPr>
              <w:t>максимальная высота зданий</w:t>
            </w:r>
          </w:p>
        </w:tc>
        <w:tc>
          <w:tcPr>
            <w:tcW w:w="851" w:type="dxa"/>
            <w:textDirection w:val="btLr"/>
            <w:vAlign w:val="center"/>
          </w:tcPr>
          <w:p w:rsidR="008B21EC" w:rsidRPr="00D82D18" w:rsidRDefault="008B21EC" w:rsidP="008B21EC">
            <w:pPr>
              <w:ind w:right="113" w:firstLine="0"/>
              <w:jc w:val="center"/>
              <w:rPr>
                <w:rFonts w:ascii="Times New Roman" w:hAnsi="Times New Roman" w:cs="Times New Roman"/>
              </w:rPr>
            </w:pPr>
            <w:r w:rsidRPr="00D82D18">
              <w:rPr>
                <w:rFonts w:ascii="Times New Roman" w:hAnsi="Times New Roman" w:cs="Times New Roman"/>
              </w:rPr>
              <w:t>максимальный процент застройки земельного участка</w:t>
            </w:r>
          </w:p>
        </w:tc>
      </w:tr>
      <w:tr w:rsidR="008B21EC" w:rsidRPr="00D82D18" w:rsidTr="008B21EC">
        <w:trPr>
          <w:jc w:val="center"/>
        </w:trPr>
        <w:tc>
          <w:tcPr>
            <w:tcW w:w="2692" w:type="dxa"/>
            <w:shd w:val="clear" w:color="auto" w:fill="auto"/>
            <w:vAlign w:val="center"/>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1</w:t>
            </w:r>
          </w:p>
        </w:tc>
        <w:tc>
          <w:tcPr>
            <w:tcW w:w="708" w:type="dxa"/>
            <w:shd w:val="clear" w:color="auto" w:fill="auto"/>
            <w:vAlign w:val="center"/>
          </w:tcPr>
          <w:p w:rsidR="008B21EC" w:rsidRPr="00D82D18" w:rsidRDefault="008B21EC" w:rsidP="008B21EC">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2</w:t>
            </w:r>
          </w:p>
        </w:tc>
        <w:tc>
          <w:tcPr>
            <w:tcW w:w="1134" w:type="dxa"/>
            <w:vAlign w:val="center"/>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3</w:t>
            </w:r>
          </w:p>
        </w:tc>
        <w:tc>
          <w:tcPr>
            <w:tcW w:w="728" w:type="dxa"/>
            <w:vAlign w:val="center"/>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4</w:t>
            </w:r>
          </w:p>
        </w:tc>
        <w:tc>
          <w:tcPr>
            <w:tcW w:w="1686" w:type="dxa"/>
            <w:vAlign w:val="center"/>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5</w:t>
            </w:r>
          </w:p>
        </w:tc>
        <w:tc>
          <w:tcPr>
            <w:tcW w:w="1134" w:type="dxa"/>
            <w:vAlign w:val="center"/>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6</w:t>
            </w:r>
          </w:p>
        </w:tc>
        <w:tc>
          <w:tcPr>
            <w:tcW w:w="566" w:type="dxa"/>
            <w:gridSpan w:val="2"/>
            <w:vAlign w:val="center"/>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7</w:t>
            </w:r>
          </w:p>
        </w:tc>
        <w:tc>
          <w:tcPr>
            <w:tcW w:w="992" w:type="dxa"/>
            <w:vAlign w:val="center"/>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8</w:t>
            </w:r>
          </w:p>
        </w:tc>
        <w:tc>
          <w:tcPr>
            <w:tcW w:w="851" w:type="dxa"/>
            <w:vAlign w:val="center"/>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9</w:t>
            </w:r>
          </w:p>
        </w:tc>
      </w:tr>
      <w:tr w:rsidR="008B21EC" w:rsidRPr="00D82D18" w:rsidTr="008B21EC">
        <w:trPr>
          <w:jc w:val="center"/>
        </w:trPr>
        <w:tc>
          <w:tcPr>
            <w:tcW w:w="2692" w:type="dxa"/>
            <w:shd w:val="clear" w:color="auto" w:fill="auto"/>
          </w:tcPr>
          <w:p w:rsidR="008B21EC" w:rsidRPr="00D82D18" w:rsidRDefault="008B21EC" w:rsidP="008B21EC">
            <w:pPr>
              <w:ind w:firstLine="0"/>
              <w:rPr>
                <w:rFonts w:ascii="Times New Roman" w:hAnsi="Times New Roman" w:cs="Times New Roman"/>
              </w:rPr>
            </w:pPr>
            <w:r w:rsidRPr="00D82D18">
              <w:rPr>
                <w:rFonts w:ascii="Times New Roman" w:hAnsi="Times New Roman" w:cs="Times New Roman"/>
              </w:rPr>
              <w:t>Административные здания организаций, обеспечивающих предоставление коммунальных услуг</w:t>
            </w:r>
          </w:p>
        </w:tc>
        <w:tc>
          <w:tcPr>
            <w:tcW w:w="708" w:type="dxa"/>
            <w:shd w:val="clear" w:color="auto" w:fill="auto"/>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3.1.2</w:t>
            </w:r>
          </w:p>
        </w:tc>
        <w:tc>
          <w:tcPr>
            <w:tcW w:w="1134" w:type="dxa"/>
            <w:vMerge w:val="restart"/>
            <w:vAlign w:val="center"/>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300/</w:t>
            </w:r>
          </w:p>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5000</w:t>
            </w:r>
          </w:p>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кв.м</w:t>
            </w:r>
          </w:p>
        </w:tc>
        <w:tc>
          <w:tcPr>
            <w:tcW w:w="728" w:type="dxa"/>
            <w:vMerge w:val="restart"/>
            <w:vAlign w:val="center"/>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12 м / -</w:t>
            </w:r>
          </w:p>
        </w:tc>
        <w:tc>
          <w:tcPr>
            <w:tcW w:w="1686" w:type="dxa"/>
            <w:vMerge w:val="restart"/>
            <w:vAlign w:val="center"/>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5 м / 3 м</w:t>
            </w:r>
          </w:p>
        </w:tc>
        <w:tc>
          <w:tcPr>
            <w:tcW w:w="1134" w:type="dxa"/>
            <w:vMerge w:val="restart"/>
            <w:vAlign w:val="center"/>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3 м</w:t>
            </w:r>
          </w:p>
        </w:tc>
        <w:tc>
          <w:tcPr>
            <w:tcW w:w="566" w:type="dxa"/>
            <w:gridSpan w:val="2"/>
            <w:vMerge w:val="restart"/>
            <w:vAlign w:val="center"/>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3</w:t>
            </w:r>
          </w:p>
        </w:tc>
        <w:tc>
          <w:tcPr>
            <w:tcW w:w="992" w:type="dxa"/>
            <w:vMerge w:val="restart"/>
            <w:vAlign w:val="center"/>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12 м</w:t>
            </w:r>
          </w:p>
        </w:tc>
        <w:tc>
          <w:tcPr>
            <w:tcW w:w="851" w:type="dxa"/>
            <w:vMerge w:val="restart"/>
            <w:vAlign w:val="center"/>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40%</w:t>
            </w:r>
          </w:p>
        </w:tc>
      </w:tr>
      <w:tr w:rsidR="008B21EC" w:rsidRPr="00D82D18" w:rsidTr="008B21EC">
        <w:trPr>
          <w:jc w:val="center"/>
        </w:trPr>
        <w:tc>
          <w:tcPr>
            <w:tcW w:w="2692" w:type="dxa"/>
            <w:shd w:val="clear" w:color="auto" w:fill="auto"/>
          </w:tcPr>
          <w:p w:rsidR="008B21EC" w:rsidRPr="00D82D18" w:rsidRDefault="008B21EC" w:rsidP="008B21EC">
            <w:pPr>
              <w:pStyle w:val="affff7"/>
            </w:pPr>
            <w:r w:rsidRPr="00D82D18">
              <w:t>Оказание социальной помощи населению</w:t>
            </w:r>
          </w:p>
        </w:tc>
        <w:tc>
          <w:tcPr>
            <w:tcW w:w="708" w:type="dxa"/>
            <w:shd w:val="clear" w:color="auto" w:fill="auto"/>
          </w:tcPr>
          <w:p w:rsidR="008B21EC" w:rsidRPr="00D82D18" w:rsidRDefault="008B21EC" w:rsidP="008B21EC">
            <w:pPr>
              <w:pStyle w:val="affff7"/>
              <w:jc w:val="center"/>
            </w:pPr>
            <w:r w:rsidRPr="00D82D18">
              <w:t>3.2.1</w:t>
            </w:r>
          </w:p>
        </w:tc>
        <w:tc>
          <w:tcPr>
            <w:tcW w:w="1134" w:type="dxa"/>
            <w:vMerge/>
          </w:tcPr>
          <w:p w:rsidR="008B21EC" w:rsidRPr="00D82D18" w:rsidRDefault="008B21EC" w:rsidP="008B21EC">
            <w:pPr>
              <w:ind w:firstLine="0"/>
              <w:jc w:val="center"/>
              <w:rPr>
                <w:rFonts w:ascii="Times New Roman" w:hAnsi="Times New Roman" w:cs="Times New Roman"/>
              </w:rPr>
            </w:pPr>
          </w:p>
        </w:tc>
        <w:tc>
          <w:tcPr>
            <w:tcW w:w="728" w:type="dxa"/>
            <w:vMerge/>
          </w:tcPr>
          <w:p w:rsidR="008B21EC" w:rsidRPr="00D82D18" w:rsidRDefault="008B21EC" w:rsidP="008B21EC">
            <w:pPr>
              <w:ind w:firstLine="0"/>
              <w:jc w:val="center"/>
              <w:rPr>
                <w:rFonts w:ascii="Times New Roman" w:hAnsi="Times New Roman" w:cs="Times New Roman"/>
              </w:rPr>
            </w:pPr>
          </w:p>
        </w:tc>
        <w:tc>
          <w:tcPr>
            <w:tcW w:w="1686" w:type="dxa"/>
            <w:vMerge/>
          </w:tcPr>
          <w:p w:rsidR="008B21EC" w:rsidRPr="00D82D18" w:rsidRDefault="008B21EC" w:rsidP="008B21EC">
            <w:pPr>
              <w:ind w:firstLine="0"/>
              <w:jc w:val="center"/>
              <w:rPr>
                <w:rFonts w:ascii="Times New Roman" w:hAnsi="Times New Roman" w:cs="Times New Roman"/>
              </w:rPr>
            </w:pPr>
          </w:p>
        </w:tc>
        <w:tc>
          <w:tcPr>
            <w:tcW w:w="1134" w:type="dxa"/>
            <w:vMerge/>
          </w:tcPr>
          <w:p w:rsidR="008B21EC" w:rsidRPr="00D82D18" w:rsidRDefault="008B21EC" w:rsidP="008B21EC">
            <w:pPr>
              <w:ind w:firstLine="0"/>
              <w:jc w:val="center"/>
              <w:rPr>
                <w:rFonts w:ascii="Times New Roman" w:hAnsi="Times New Roman" w:cs="Times New Roman"/>
              </w:rPr>
            </w:pPr>
          </w:p>
        </w:tc>
        <w:tc>
          <w:tcPr>
            <w:tcW w:w="566" w:type="dxa"/>
            <w:gridSpan w:val="2"/>
            <w:vMerge/>
          </w:tcPr>
          <w:p w:rsidR="008B21EC" w:rsidRPr="00D82D18" w:rsidRDefault="008B21EC" w:rsidP="008B21EC">
            <w:pPr>
              <w:ind w:firstLine="0"/>
              <w:jc w:val="center"/>
              <w:rPr>
                <w:rFonts w:ascii="Times New Roman" w:hAnsi="Times New Roman" w:cs="Times New Roman"/>
              </w:rPr>
            </w:pPr>
          </w:p>
        </w:tc>
        <w:tc>
          <w:tcPr>
            <w:tcW w:w="992" w:type="dxa"/>
            <w:vMerge/>
          </w:tcPr>
          <w:p w:rsidR="008B21EC" w:rsidRPr="00D82D18" w:rsidRDefault="008B21EC" w:rsidP="008B21EC">
            <w:pPr>
              <w:ind w:firstLine="0"/>
              <w:jc w:val="center"/>
              <w:rPr>
                <w:rFonts w:ascii="Times New Roman" w:hAnsi="Times New Roman" w:cs="Times New Roman"/>
              </w:rPr>
            </w:pPr>
          </w:p>
        </w:tc>
        <w:tc>
          <w:tcPr>
            <w:tcW w:w="851" w:type="dxa"/>
            <w:vMerge/>
          </w:tcPr>
          <w:p w:rsidR="008B21EC" w:rsidRPr="00D82D18" w:rsidRDefault="008B21EC" w:rsidP="008B21EC">
            <w:pPr>
              <w:ind w:firstLine="0"/>
              <w:jc w:val="center"/>
              <w:rPr>
                <w:rFonts w:ascii="Times New Roman" w:hAnsi="Times New Roman" w:cs="Times New Roman"/>
              </w:rPr>
            </w:pPr>
          </w:p>
        </w:tc>
      </w:tr>
      <w:tr w:rsidR="008B21EC" w:rsidRPr="00D82D18" w:rsidTr="008B21EC">
        <w:trPr>
          <w:jc w:val="center"/>
        </w:trPr>
        <w:tc>
          <w:tcPr>
            <w:tcW w:w="2692" w:type="dxa"/>
            <w:shd w:val="clear" w:color="auto" w:fill="auto"/>
          </w:tcPr>
          <w:p w:rsidR="008B21EC" w:rsidRPr="00D82D18" w:rsidRDefault="008B21EC" w:rsidP="008B21EC">
            <w:pPr>
              <w:pStyle w:val="affff7"/>
            </w:pPr>
            <w:r w:rsidRPr="00D82D18">
              <w:t>Оказание услуг связи</w:t>
            </w:r>
          </w:p>
        </w:tc>
        <w:tc>
          <w:tcPr>
            <w:tcW w:w="708" w:type="dxa"/>
            <w:shd w:val="clear" w:color="auto" w:fill="auto"/>
          </w:tcPr>
          <w:p w:rsidR="008B21EC" w:rsidRPr="00D82D18" w:rsidRDefault="008B21EC" w:rsidP="008B21EC">
            <w:pPr>
              <w:pStyle w:val="affff7"/>
              <w:jc w:val="center"/>
            </w:pPr>
            <w:r w:rsidRPr="00D82D18">
              <w:t>3.2.3</w:t>
            </w:r>
          </w:p>
        </w:tc>
        <w:tc>
          <w:tcPr>
            <w:tcW w:w="1134" w:type="dxa"/>
            <w:vMerge/>
          </w:tcPr>
          <w:p w:rsidR="008B21EC" w:rsidRPr="00D82D18" w:rsidRDefault="008B21EC" w:rsidP="008B21EC">
            <w:pPr>
              <w:ind w:firstLine="0"/>
              <w:jc w:val="center"/>
              <w:rPr>
                <w:rFonts w:ascii="Times New Roman" w:hAnsi="Times New Roman" w:cs="Times New Roman"/>
              </w:rPr>
            </w:pPr>
          </w:p>
        </w:tc>
        <w:tc>
          <w:tcPr>
            <w:tcW w:w="728" w:type="dxa"/>
            <w:vMerge/>
          </w:tcPr>
          <w:p w:rsidR="008B21EC" w:rsidRPr="00D82D18" w:rsidRDefault="008B21EC" w:rsidP="008B21EC">
            <w:pPr>
              <w:ind w:firstLine="0"/>
              <w:jc w:val="center"/>
              <w:rPr>
                <w:rFonts w:ascii="Times New Roman" w:hAnsi="Times New Roman" w:cs="Times New Roman"/>
              </w:rPr>
            </w:pPr>
          </w:p>
        </w:tc>
        <w:tc>
          <w:tcPr>
            <w:tcW w:w="1686" w:type="dxa"/>
            <w:vMerge/>
          </w:tcPr>
          <w:p w:rsidR="008B21EC" w:rsidRPr="00D82D18" w:rsidRDefault="008B21EC" w:rsidP="008B21EC">
            <w:pPr>
              <w:ind w:firstLine="0"/>
              <w:jc w:val="center"/>
              <w:rPr>
                <w:rFonts w:ascii="Times New Roman" w:hAnsi="Times New Roman" w:cs="Times New Roman"/>
              </w:rPr>
            </w:pPr>
          </w:p>
        </w:tc>
        <w:tc>
          <w:tcPr>
            <w:tcW w:w="1134" w:type="dxa"/>
            <w:vMerge/>
          </w:tcPr>
          <w:p w:rsidR="008B21EC" w:rsidRPr="00D82D18" w:rsidRDefault="008B21EC" w:rsidP="008B21EC">
            <w:pPr>
              <w:ind w:firstLine="0"/>
              <w:jc w:val="center"/>
              <w:rPr>
                <w:rFonts w:ascii="Times New Roman" w:hAnsi="Times New Roman" w:cs="Times New Roman"/>
              </w:rPr>
            </w:pPr>
          </w:p>
        </w:tc>
        <w:tc>
          <w:tcPr>
            <w:tcW w:w="566" w:type="dxa"/>
            <w:gridSpan w:val="2"/>
            <w:vMerge/>
          </w:tcPr>
          <w:p w:rsidR="008B21EC" w:rsidRPr="00D82D18" w:rsidRDefault="008B21EC" w:rsidP="008B21EC">
            <w:pPr>
              <w:ind w:firstLine="0"/>
              <w:jc w:val="center"/>
              <w:rPr>
                <w:rFonts w:ascii="Times New Roman" w:hAnsi="Times New Roman" w:cs="Times New Roman"/>
              </w:rPr>
            </w:pPr>
          </w:p>
        </w:tc>
        <w:tc>
          <w:tcPr>
            <w:tcW w:w="992" w:type="dxa"/>
            <w:vMerge/>
          </w:tcPr>
          <w:p w:rsidR="008B21EC" w:rsidRPr="00D82D18" w:rsidRDefault="008B21EC" w:rsidP="008B21EC">
            <w:pPr>
              <w:ind w:firstLine="0"/>
              <w:jc w:val="center"/>
              <w:rPr>
                <w:rFonts w:ascii="Times New Roman" w:hAnsi="Times New Roman" w:cs="Times New Roman"/>
              </w:rPr>
            </w:pPr>
          </w:p>
        </w:tc>
        <w:tc>
          <w:tcPr>
            <w:tcW w:w="851" w:type="dxa"/>
            <w:vMerge/>
          </w:tcPr>
          <w:p w:rsidR="008B21EC" w:rsidRPr="00D82D18" w:rsidRDefault="008B21EC" w:rsidP="008B21EC">
            <w:pPr>
              <w:ind w:firstLine="0"/>
              <w:jc w:val="center"/>
              <w:rPr>
                <w:rFonts w:ascii="Times New Roman" w:hAnsi="Times New Roman" w:cs="Times New Roman"/>
              </w:rPr>
            </w:pPr>
          </w:p>
        </w:tc>
      </w:tr>
      <w:tr w:rsidR="008B21EC" w:rsidRPr="00D82D18" w:rsidTr="008B21EC">
        <w:trPr>
          <w:jc w:val="center"/>
        </w:trPr>
        <w:tc>
          <w:tcPr>
            <w:tcW w:w="2692" w:type="dxa"/>
            <w:shd w:val="clear" w:color="auto" w:fill="auto"/>
          </w:tcPr>
          <w:p w:rsidR="008B21EC" w:rsidRPr="00D82D18" w:rsidRDefault="008B21EC" w:rsidP="008B21EC">
            <w:pPr>
              <w:pStyle w:val="affff7"/>
            </w:pPr>
            <w:r w:rsidRPr="00D82D18">
              <w:t>Бытовое обслуживание</w:t>
            </w:r>
          </w:p>
        </w:tc>
        <w:tc>
          <w:tcPr>
            <w:tcW w:w="708" w:type="dxa"/>
            <w:shd w:val="clear" w:color="auto" w:fill="auto"/>
          </w:tcPr>
          <w:p w:rsidR="008B21EC" w:rsidRPr="00D82D18" w:rsidRDefault="008B21EC" w:rsidP="008B21EC">
            <w:pPr>
              <w:pStyle w:val="affff7"/>
              <w:jc w:val="center"/>
            </w:pPr>
            <w:r w:rsidRPr="00D82D18">
              <w:t>3.3</w:t>
            </w:r>
          </w:p>
        </w:tc>
        <w:tc>
          <w:tcPr>
            <w:tcW w:w="1134" w:type="dxa"/>
            <w:vMerge/>
          </w:tcPr>
          <w:p w:rsidR="008B21EC" w:rsidRPr="00D82D18" w:rsidRDefault="008B21EC" w:rsidP="008B21EC">
            <w:pPr>
              <w:ind w:firstLine="0"/>
              <w:jc w:val="center"/>
              <w:rPr>
                <w:rFonts w:ascii="Times New Roman" w:hAnsi="Times New Roman" w:cs="Times New Roman"/>
              </w:rPr>
            </w:pPr>
          </w:p>
        </w:tc>
        <w:tc>
          <w:tcPr>
            <w:tcW w:w="728" w:type="dxa"/>
            <w:vMerge/>
          </w:tcPr>
          <w:p w:rsidR="008B21EC" w:rsidRPr="00D82D18" w:rsidRDefault="008B21EC" w:rsidP="008B21EC">
            <w:pPr>
              <w:ind w:firstLine="0"/>
              <w:jc w:val="center"/>
              <w:rPr>
                <w:rFonts w:ascii="Times New Roman" w:hAnsi="Times New Roman" w:cs="Times New Roman"/>
              </w:rPr>
            </w:pPr>
          </w:p>
        </w:tc>
        <w:tc>
          <w:tcPr>
            <w:tcW w:w="1686" w:type="dxa"/>
            <w:vMerge/>
          </w:tcPr>
          <w:p w:rsidR="008B21EC" w:rsidRPr="00D82D18" w:rsidRDefault="008B21EC" w:rsidP="008B21EC">
            <w:pPr>
              <w:ind w:firstLine="0"/>
              <w:jc w:val="center"/>
              <w:rPr>
                <w:rFonts w:ascii="Times New Roman" w:hAnsi="Times New Roman" w:cs="Times New Roman"/>
              </w:rPr>
            </w:pPr>
          </w:p>
        </w:tc>
        <w:tc>
          <w:tcPr>
            <w:tcW w:w="1134" w:type="dxa"/>
            <w:vMerge/>
          </w:tcPr>
          <w:p w:rsidR="008B21EC" w:rsidRPr="00D82D18" w:rsidRDefault="008B21EC" w:rsidP="008B21EC">
            <w:pPr>
              <w:ind w:firstLine="0"/>
              <w:jc w:val="center"/>
              <w:rPr>
                <w:rFonts w:ascii="Times New Roman" w:hAnsi="Times New Roman" w:cs="Times New Roman"/>
              </w:rPr>
            </w:pPr>
          </w:p>
        </w:tc>
        <w:tc>
          <w:tcPr>
            <w:tcW w:w="566" w:type="dxa"/>
            <w:gridSpan w:val="2"/>
            <w:vMerge/>
          </w:tcPr>
          <w:p w:rsidR="008B21EC" w:rsidRPr="00D82D18" w:rsidRDefault="008B21EC" w:rsidP="008B21EC">
            <w:pPr>
              <w:ind w:firstLine="0"/>
              <w:jc w:val="center"/>
              <w:rPr>
                <w:rFonts w:ascii="Times New Roman" w:hAnsi="Times New Roman" w:cs="Times New Roman"/>
              </w:rPr>
            </w:pPr>
          </w:p>
        </w:tc>
        <w:tc>
          <w:tcPr>
            <w:tcW w:w="992" w:type="dxa"/>
            <w:vMerge/>
          </w:tcPr>
          <w:p w:rsidR="008B21EC" w:rsidRPr="00D82D18" w:rsidRDefault="008B21EC" w:rsidP="008B21EC">
            <w:pPr>
              <w:ind w:firstLine="0"/>
              <w:jc w:val="center"/>
              <w:rPr>
                <w:rFonts w:ascii="Times New Roman" w:hAnsi="Times New Roman" w:cs="Times New Roman"/>
              </w:rPr>
            </w:pPr>
          </w:p>
        </w:tc>
        <w:tc>
          <w:tcPr>
            <w:tcW w:w="851" w:type="dxa"/>
            <w:vMerge/>
          </w:tcPr>
          <w:p w:rsidR="008B21EC" w:rsidRPr="00D82D18" w:rsidRDefault="008B21EC" w:rsidP="008B21EC">
            <w:pPr>
              <w:ind w:firstLine="0"/>
              <w:jc w:val="center"/>
              <w:rPr>
                <w:rFonts w:ascii="Times New Roman" w:hAnsi="Times New Roman" w:cs="Times New Roman"/>
              </w:rPr>
            </w:pPr>
          </w:p>
        </w:tc>
      </w:tr>
      <w:tr w:rsidR="008B21EC" w:rsidRPr="00D82D18" w:rsidTr="008B21EC">
        <w:trPr>
          <w:jc w:val="center"/>
        </w:trPr>
        <w:tc>
          <w:tcPr>
            <w:tcW w:w="2692" w:type="dxa"/>
            <w:shd w:val="clear" w:color="auto" w:fill="auto"/>
          </w:tcPr>
          <w:p w:rsidR="008B21EC" w:rsidRPr="00D82D18" w:rsidRDefault="008B21EC" w:rsidP="008B21EC">
            <w:pPr>
              <w:pStyle w:val="affff7"/>
            </w:pPr>
            <w:r w:rsidRPr="00D82D18">
              <w:t>Банковская и страховая деятельность</w:t>
            </w:r>
          </w:p>
        </w:tc>
        <w:tc>
          <w:tcPr>
            <w:tcW w:w="708" w:type="dxa"/>
            <w:shd w:val="clear" w:color="auto" w:fill="auto"/>
          </w:tcPr>
          <w:p w:rsidR="008B21EC" w:rsidRPr="00D82D18" w:rsidRDefault="008B21EC" w:rsidP="008B21EC">
            <w:pPr>
              <w:pStyle w:val="affff7"/>
              <w:jc w:val="center"/>
            </w:pPr>
          </w:p>
        </w:tc>
        <w:tc>
          <w:tcPr>
            <w:tcW w:w="1134" w:type="dxa"/>
            <w:vMerge/>
          </w:tcPr>
          <w:p w:rsidR="008B21EC" w:rsidRPr="00D82D18" w:rsidRDefault="008B21EC" w:rsidP="008B21EC">
            <w:pPr>
              <w:ind w:firstLine="0"/>
              <w:jc w:val="center"/>
              <w:rPr>
                <w:rFonts w:ascii="Times New Roman" w:hAnsi="Times New Roman" w:cs="Times New Roman"/>
              </w:rPr>
            </w:pPr>
          </w:p>
        </w:tc>
        <w:tc>
          <w:tcPr>
            <w:tcW w:w="728" w:type="dxa"/>
            <w:vMerge/>
          </w:tcPr>
          <w:p w:rsidR="008B21EC" w:rsidRPr="00D82D18" w:rsidRDefault="008B21EC" w:rsidP="008B21EC">
            <w:pPr>
              <w:ind w:firstLine="0"/>
              <w:jc w:val="center"/>
              <w:rPr>
                <w:rFonts w:ascii="Times New Roman" w:hAnsi="Times New Roman" w:cs="Times New Roman"/>
              </w:rPr>
            </w:pPr>
          </w:p>
        </w:tc>
        <w:tc>
          <w:tcPr>
            <w:tcW w:w="1686" w:type="dxa"/>
            <w:vMerge/>
          </w:tcPr>
          <w:p w:rsidR="008B21EC" w:rsidRPr="00D82D18" w:rsidRDefault="008B21EC" w:rsidP="008B21EC">
            <w:pPr>
              <w:ind w:firstLine="0"/>
              <w:jc w:val="center"/>
              <w:rPr>
                <w:rFonts w:ascii="Times New Roman" w:hAnsi="Times New Roman" w:cs="Times New Roman"/>
              </w:rPr>
            </w:pPr>
          </w:p>
        </w:tc>
        <w:tc>
          <w:tcPr>
            <w:tcW w:w="1134" w:type="dxa"/>
            <w:vMerge/>
          </w:tcPr>
          <w:p w:rsidR="008B21EC" w:rsidRPr="00D82D18" w:rsidRDefault="008B21EC" w:rsidP="008B21EC">
            <w:pPr>
              <w:ind w:firstLine="0"/>
              <w:jc w:val="center"/>
              <w:rPr>
                <w:rFonts w:ascii="Times New Roman" w:hAnsi="Times New Roman" w:cs="Times New Roman"/>
              </w:rPr>
            </w:pPr>
          </w:p>
        </w:tc>
        <w:tc>
          <w:tcPr>
            <w:tcW w:w="566" w:type="dxa"/>
            <w:gridSpan w:val="2"/>
            <w:vMerge/>
          </w:tcPr>
          <w:p w:rsidR="008B21EC" w:rsidRPr="00D82D18" w:rsidRDefault="008B21EC" w:rsidP="008B21EC">
            <w:pPr>
              <w:ind w:firstLine="0"/>
              <w:jc w:val="center"/>
              <w:rPr>
                <w:rFonts w:ascii="Times New Roman" w:hAnsi="Times New Roman" w:cs="Times New Roman"/>
              </w:rPr>
            </w:pPr>
          </w:p>
        </w:tc>
        <w:tc>
          <w:tcPr>
            <w:tcW w:w="992" w:type="dxa"/>
            <w:vMerge/>
          </w:tcPr>
          <w:p w:rsidR="008B21EC" w:rsidRPr="00D82D18" w:rsidRDefault="008B21EC" w:rsidP="008B21EC">
            <w:pPr>
              <w:ind w:firstLine="0"/>
              <w:jc w:val="center"/>
              <w:rPr>
                <w:rFonts w:ascii="Times New Roman" w:hAnsi="Times New Roman" w:cs="Times New Roman"/>
              </w:rPr>
            </w:pPr>
          </w:p>
        </w:tc>
        <w:tc>
          <w:tcPr>
            <w:tcW w:w="851" w:type="dxa"/>
            <w:vMerge/>
          </w:tcPr>
          <w:p w:rsidR="008B21EC" w:rsidRPr="00D82D18" w:rsidRDefault="008B21EC" w:rsidP="008B21EC">
            <w:pPr>
              <w:ind w:firstLine="0"/>
              <w:jc w:val="center"/>
              <w:rPr>
                <w:rFonts w:ascii="Times New Roman" w:hAnsi="Times New Roman" w:cs="Times New Roman"/>
              </w:rPr>
            </w:pPr>
          </w:p>
        </w:tc>
      </w:tr>
      <w:tr w:rsidR="008B21EC" w:rsidRPr="00D82D18" w:rsidTr="008B21EC">
        <w:trPr>
          <w:jc w:val="center"/>
        </w:trPr>
        <w:tc>
          <w:tcPr>
            <w:tcW w:w="2692" w:type="dxa"/>
            <w:shd w:val="clear" w:color="auto" w:fill="auto"/>
          </w:tcPr>
          <w:p w:rsidR="008B21EC" w:rsidRPr="00D82D18" w:rsidRDefault="008B21EC" w:rsidP="008B21EC">
            <w:pPr>
              <w:pStyle w:val="affff7"/>
            </w:pPr>
            <w:r w:rsidRPr="00D82D18">
              <w:t>Общественное питание</w:t>
            </w:r>
          </w:p>
        </w:tc>
        <w:tc>
          <w:tcPr>
            <w:tcW w:w="708" w:type="dxa"/>
            <w:shd w:val="clear" w:color="auto" w:fill="auto"/>
          </w:tcPr>
          <w:p w:rsidR="008B21EC" w:rsidRPr="00D82D18" w:rsidRDefault="008B21EC" w:rsidP="008B21EC">
            <w:pPr>
              <w:pStyle w:val="affff7"/>
              <w:jc w:val="center"/>
            </w:pPr>
            <w:r w:rsidRPr="00D82D18">
              <w:t>4.6</w:t>
            </w:r>
          </w:p>
        </w:tc>
        <w:tc>
          <w:tcPr>
            <w:tcW w:w="1134" w:type="dxa"/>
            <w:vMerge/>
          </w:tcPr>
          <w:p w:rsidR="008B21EC" w:rsidRPr="00D82D18" w:rsidRDefault="008B21EC" w:rsidP="008B21EC">
            <w:pPr>
              <w:ind w:firstLine="0"/>
              <w:jc w:val="center"/>
              <w:rPr>
                <w:rFonts w:ascii="Times New Roman" w:hAnsi="Times New Roman" w:cs="Times New Roman"/>
              </w:rPr>
            </w:pPr>
          </w:p>
        </w:tc>
        <w:tc>
          <w:tcPr>
            <w:tcW w:w="728" w:type="dxa"/>
            <w:vMerge/>
          </w:tcPr>
          <w:p w:rsidR="008B21EC" w:rsidRPr="00D82D18" w:rsidRDefault="008B21EC" w:rsidP="008B21EC">
            <w:pPr>
              <w:ind w:firstLine="0"/>
              <w:jc w:val="center"/>
              <w:rPr>
                <w:rFonts w:ascii="Times New Roman" w:hAnsi="Times New Roman" w:cs="Times New Roman"/>
              </w:rPr>
            </w:pPr>
          </w:p>
        </w:tc>
        <w:tc>
          <w:tcPr>
            <w:tcW w:w="1686" w:type="dxa"/>
            <w:vMerge/>
          </w:tcPr>
          <w:p w:rsidR="008B21EC" w:rsidRPr="00D82D18" w:rsidRDefault="008B21EC" w:rsidP="008B21EC">
            <w:pPr>
              <w:ind w:firstLine="0"/>
              <w:jc w:val="center"/>
              <w:rPr>
                <w:rFonts w:ascii="Times New Roman" w:hAnsi="Times New Roman" w:cs="Times New Roman"/>
              </w:rPr>
            </w:pPr>
          </w:p>
        </w:tc>
        <w:tc>
          <w:tcPr>
            <w:tcW w:w="1134" w:type="dxa"/>
            <w:vMerge/>
          </w:tcPr>
          <w:p w:rsidR="008B21EC" w:rsidRPr="00D82D18" w:rsidRDefault="008B21EC" w:rsidP="008B21EC">
            <w:pPr>
              <w:ind w:firstLine="0"/>
              <w:jc w:val="center"/>
              <w:rPr>
                <w:rFonts w:ascii="Times New Roman" w:hAnsi="Times New Roman" w:cs="Times New Roman"/>
              </w:rPr>
            </w:pPr>
          </w:p>
        </w:tc>
        <w:tc>
          <w:tcPr>
            <w:tcW w:w="566" w:type="dxa"/>
            <w:gridSpan w:val="2"/>
            <w:vMerge/>
          </w:tcPr>
          <w:p w:rsidR="008B21EC" w:rsidRPr="00D82D18" w:rsidRDefault="008B21EC" w:rsidP="008B21EC">
            <w:pPr>
              <w:ind w:firstLine="0"/>
              <w:jc w:val="center"/>
              <w:rPr>
                <w:rFonts w:ascii="Times New Roman" w:hAnsi="Times New Roman" w:cs="Times New Roman"/>
              </w:rPr>
            </w:pPr>
          </w:p>
        </w:tc>
        <w:tc>
          <w:tcPr>
            <w:tcW w:w="992" w:type="dxa"/>
            <w:vMerge/>
          </w:tcPr>
          <w:p w:rsidR="008B21EC" w:rsidRPr="00D82D18" w:rsidRDefault="008B21EC" w:rsidP="008B21EC">
            <w:pPr>
              <w:ind w:firstLine="0"/>
              <w:jc w:val="center"/>
              <w:rPr>
                <w:rFonts w:ascii="Times New Roman" w:hAnsi="Times New Roman" w:cs="Times New Roman"/>
              </w:rPr>
            </w:pPr>
          </w:p>
        </w:tc>
        <w:tc>
          <w:tcPr>
            <w:tcW w:w="851" w:type="dxa"/>
            <w:vMerge/>
          </w:tcPr>
          <w:p w:rsidR="008B21EC" w:rsidRPr="00D82D18" w:rsidRDefault="008B21EC" w:rsidP="008B21EC">
            <w:pPr>
              <w:ind w:firstLine="0"/>
              <w:jc w:val="center"/>
              <w:rPr>
                <w:rFonts w:ascii="Times New Roman" w:hAnsi="Times New Roman" w:cs="Times New Roman"/>
              </w:rPr>
            </w:pPr>
          </w:p>
        </w:tc>
      </w:tr>
      <w:tr w:rsidR="008B21EC" w:rsidRPr="00D82D18" w:rsidTr="008B21EC">
        <w:trPr>
          <w:jc w:val="center"/>
        </w:trPr>
        <w:tc>
          <w:tcPr>
            <w:tcW w:w="2692" w:type="dxa"/>
            <w:shd w:val="clear" w:color="auto" w:fill="auto"/>
          </w:tcPr>
          <w:p w:rsidR="008B21EC" w:rsidRPr="00D82D18" w:rsidRDefault="008B21EC" w:rsidP="008B21EC">
            <w:pPr>
              <w:pStyle w:val="affff7"/>
            </w:pPr>
            <w:r w:rsidRPr="00D82D18">
              <w:t>Объекты культурно-досуговой деятельности</w:t>
            </w:r>
          </w:p>
        </w:tc>
        <w:tc>
          <w:tcPr>
            <w:tcW w:w="708" w:type="dxa"/>
            <w:shd w:val="clear" w:color="auto" w:fill="auto"/>
          </w:tcPr>
          <w:p w:rsidR="008B21EC" w:rsidRPr="00D82D18" w:rsidRDefault="008B21EC" w:rsidP="008B21EC">
            <w:pPr>
              <w:pStyle w:val="affff7"/>
              <w:jc w:val="center"/>
            </w:pPr>
            <w:r w:rsidRPr="00D82D18">
              <w:t>3.6.1</w:t>
            </w:r>
          </w:p>
        </w:tc>
        <w:tc>
          <w:tcPr>
            <w:tcW w:w="1134" w:type="dxa"/>
            <w:vMerge/>
          </w:tcPr>
          <w:p w:rsidR="008B21EC" w:rsidRPr="00D82D18" w:rsidRDefault="008B21EC" w:rsidP="008B21EC">
            <w:pPr>
              <w:ind w:firstLine="0"/>
              <w:jc w:val="center"/>
              <w:rPr>
                <w:rFonts w:ascii="Times New Roman" w:hAnsi="Times New Roman" w:cs="Times New Roman"/>
              </w:rPr>
            </w:pPr>
          </w:p>
        </w:tc>
        <w:tc>
          <w:tcPr>
            <w:tcW w:w="728" w:type="dxa"/>
            <w:vMerge/>
          </w:tcPr>
          <w:p w:rsidR="008B21EC" w:rsidRPr="00D82D18" w:rsidRDefault="008B21EC" w:rsidP="008B21EC">
            <w:pPr>
              <w:ind w:firstLine="0"/>
              <w:jc w:val="center"/>
              <w:rPr>
                <w:rFonts w:ascii="Times New Roman" w:hAnsi="Times New Roman" w:cs="Times New Roman"/>
              </w:rPr>
            </w:pPr>
          </w:p>
        </w:tc>
        <w:tc>
          <w:tcPr>
            <w:tcW w:w="1686" w:type="dxa"/>
            <w:vMerge/>
          </w:tcPr>
          <w:p w:rsidR="008B21EC" w:rsidRPr="00D82D18" w:rsidRDefault="008B21EC" w:rsidP="008B21EC">
            <w:pPr>
              <w:ind w:firstLine="0"/>
              <w:jc w:val="center"/>
              <w:rPr>
                <w:rFonts w:ascii="Times New Roman" w:hAnsi="Times New Roman" w:cs="Times New Roman"/>
              </w:rPr>
            </w:pPr>
          </w:p>
        </w:tc>
        <w:tc>
          <w:tcPr>
            <w:tcW w:w="1134" w:type="dxa"/>
            <w:vMerge/>
          </w:tcPr>
          <w:p w:rsidR="008B21EC" w:rsidRPr="00D82D18" w:rsidRDefault="008B21EC" w:rsidP="008B21EC">
            <w:pPr>
              <w:ind w:firstLine="0"/>
              <w:jc w:val="center"/>
              <w:rPr>
                <w:rFonts w:ascii="Times New Roman" w:hAnsi="Times New Roman" w:cs="Times New Roman"/>
              </w:rPr>
            </w:pPr>
          </w:p>
        </w:tc>
        <w:tc>
          <w:tcPr>
            <w:tcW w:w="566" w:type="dxa"/>
            <w:gridSpan w:val="2"/>
            <w:vMerge/>
          </w:tcPr>
          <w:p w:rsidR="008B21EC" w:rsidRPr="00D82D18" w:rsidRDefault="008B21EC" w:rsidP="008B21EC">
            <w:pPr>
              <w:ind w:firstLine="0"/>
              <w:jc w:val="center"/>
              <w:rPr>
                <w:rFonts w:ascii="Times New Roman" w:hAnsi="Times New Roman" w:cs="Times New Roman"/>
              </w:rPr>
            </w:pPr>
          </w:p>
        </w:tc>
        <w:tc>
          <w:tcPr>
            <w:tcW w:w="992" w:type="dxa"/>
            <w:vMerge/>
          </w:tcPr>
          <w:p w:rsidR="008B21EC" w:rsidRPr="00D82D18" w:rsidRDefault="008B21EC" w:rsidP="008B21EC">
            <w:pPr>
              <w:ind w:firstLine="0"/>
              <w:jc w:val="center"/>
              <w:rPr>
                <w:rFonts w:ascii="Times New Roman" w:hAnsi="Times New Roman" w:cs="Times New Roman"/>
              </w:rPr>
            </w:pPr>
          </w:p>
        </w:tc>
        <w:tc>
          <w:tcPr>
            <w:tcW w:w="851" w:type="dxa"/>
            <w:vMerge/>
          </w:tcPr>
          <w:p w:rsidR="008B21EC" w:rsidRPr="00D82D18" w:rsidRDefault="008B21EC" w:rsidP="008B21EC">
            <w:pPr>
              <w:ind w:firstLine="0"/>
              <w:jc w:val="center"/>
              <w:rPr>
                <w:rFonts w:ascii="Times New Roman" w:hAnsi="Times New Roman" w:cs="Times New Roman"/>
              </w:rPr>
            </w:pPr>
          </w:p>
        </w:tc>
      </w:tr>
      <w:tr w:rsidR="008B21EC" w:rsidRPr="00D82D18" w:rsidTr="008B21EC">
        <w:trPr>
          <w:jc w:val="center"/>
        </w:trPr>
        <w:tc>
          <w:tcPr>
            <w:tcW w:w="2692" w:type="dxa"/>
            <w:shd w:val="clear" w:color="auto" w:fill="auto"/>
          </w:tcPr>
          <w:p w:rsidR="008B21EC" w:rsidRPr="00D82D18" w:rsidRDefault="008B21EC" w:rsidP="008B21EC">
            <w:pPr>
              <w:pStyle w:val="affff7"/>
            </w:pPr>
            <w:r w:rsidRPr="00D82D18">
              <w:t>Государственное управление</w:t>
            </w:r>
          </w:p>
        </w:tc>
        <w:tc>
          <w:tcPr>
            <w:tcW w:w="708" w:type="dxa"/>
            <w:shd w:val="clear" w:color="auto" w:fill="auto"/>
          </w:tcPr>
          <w:p w:rsidR="008B21EC" w:rsidRPr="00D82D18" w:rsidRDefault="008B21EC" w:rsidP="008B21EC">
            <w:pPr>
              <w:pStyle w:val="affff7"/>
              <w:jc w:val="center"/>
            </w:pPr>
            <w:r w:rsidRPr="00D82D18">
              <w:t>3.8.1</w:t>
            </w:r>
          </w:p>
        </w:tc>
        <w:tc>
          <w:tcPr>
            <w:tcW w:w="1134" w:type="dxa"/>
            <w:vMerge/>
          </w:tcPr>
          <w:p w:rsidR="008B21EC" w:rsidRPr="00D82D18" w:rsidRDefault="008B21EC" w:rsidP="008B21EC">
            <w:pPr>
              <w:ind w:firstLine="0"/>
              <w:jc w:val="center"/>
              <w:rPr>
                <w:rFonts w:ascii="Times New Roman" w:hAnsi="Times New Roman" w:cs="Times New Roman"/>
              </w:rPr>
            </w:pPr>
          </w:p>
        </w:tc>
        <w:tc>
          <w:tcPr>
            <w:tcW w:w="728" w:type="dxa"/>
            <w:vMerge/>
          </w:tcPr>
          <w:p w:rsidR="008B21EC" w:rsidRPr="00D82D18" w:rsidRDefault="008B21EC" w:rsidP="008B21EC">
            <w:pPr>
              <w:ind w:firstLine="0"/>
              <w:jc w:val="center"/>
              <w:rPr>
                <w:rFonts w:ascii="Times New Roman" w:hAnsi="Times New Roman" w:cs="Times New Roman"/>
              </w:rPr>
            </w:pPr>
          </w:p>
        </w:tc>
        <w:tc>
          <w:tcPr>
            <w:tcW w:w="1686" w:type="dxa"/>
            <w:vMerge/>
          </w:tcPr>
          <w:p w:rsidR="008B21EC" w:rsidRPr="00D82D18" w:rsidRDefault="008B21EC" w:rsidP="008B21EC">
            <w:pPr>
              <w:ind w:firstLine="0"/>
              <w:jc w:val="center"/>
              <w:rPr>
                <w:rFonts w:ascii="Times New Roman" w:hAnsi="Times New Roman" w:cs="Times New Roman"/>
              </w:rPr>
            </w:pPr>
          </w:p>
        </w:tc>
        <w:tc>
          <w:tcPr>
            <w:tcW w:w="1134" w:type="dxa"/>
            <w:vMerge/>
          </w:tcPr>
          <w:p w:rsidR="008B21EC" w:rsidRPr="00D82D18" w:rsidRDefault="008B21EC" w:rsidP="008B21EC">
            <w:pPr>
              <w:ind w:firstLine="0"/>
              <w:jc w:val="center"/>
              <w:rPr>
                <w:rFonts w:ascii="Times New Roman" w:hAnsi="Times New Roman" w:cs="Times New Roman"/>
              </w:rPr>
            </w:pPr>
          </w:p>
        </w:tc>
        <w:tc>
          <w:tcPr>
            <w:tcW w:w="566" w:type="dxa"/>
            <w:gridSpan w:val="2"/>
            <w:vMerge/>
          </w:tcPr>
          <w:p w:rsidR="008B21EC" w:rsidRPr="00D82D18" w:rsidRDefault="008B21EC" w:rsidP="008B21EC">
            <w:pPr>
              <w:ind w:firstLine="0"/>
              <w:jc w:val="center"/>
              <w:rPr>
                <w:rFonts w:ascii="Times New Roman" w:hAnsi="Times New Roman" w:cs="Times New Roman"/>
              </w:rPr>
            </w:pPr>
          </w:p>
        </w:tc>
        <w:tc>
          <w:tcPr>
            <w:tcW w:w="992" w:type="dxa"/>
            <w:vMerge/>
          </w:tcPr>
          <w:p w:rsidR="008B21EC" w:rsidRPr="00D82D18" w:rsidRDefault="008B21EC" w:rsidP="008B21EC">
            <w:pPr>
              <w:ind w:firstLine="0"/>
              <w:jc w:val="center"/>
              <w:rPr>
                <w:rFonts w:ascii="Times New Roman" w:hAnsi="Times New Roman" w:cs="Times New Roman"/>
              </w:rPr>
            </w:pPr>
          </w:p>
        </w:tc>
        <w:tc>
          <w:tcPr>
            <w:tcW w:w="851" w:type="dxa"/>
            <w:vMerge/>
          </w:tcPr>
          <w:p w:rsidR="008B21EC" w:rsidRPr="00D82D18" w:rsidRDefault="008B21EC" w:rsidP="008B21EC">
            <w:pPr>
              <w:ind w:firstLine="0"/>
              <w:jc w:val="center"/>
              <w:rPr>
                <w:rFonts w:ascii="Times New Roman" w:hAnsi="Times New Roman" w:cs="Times New Roman"/>
              </w:rPr>
            </w:pPr>
          </w:p>
        </w:tc>
      </w:tr>
      <w:tr w:rsidR="008B21EC" w:rsidRPr="00D82D18" w:rsidTr="008B21EC">
        <w:trPr>
          <w:jc w:val="center"/>
        </w:trPr>
        <w:tc>
          <w:tcPr>
            <w:tcW w:w="2692" w:type="dxa"/>
            <w:shd w:val="clear" w:color="auto" w:fill="auto"/>
          </w:tcPr>
          <w:p w:rsidR="008B21EC" w:rsidRPr="00D82D18" w:rsidRDefault="008B21EC" w:rsidP="008B21EC">
            <w:pPr>
              <w:pStyle w:val="affff7"/>
            </w:pPr>
            <w:r w:rsidRPr="00D82D18">
              <w:t>Деловое управление</w:t>
            </w:r>
          </w:p>
        </w:tc>
        <w:tc>
          <w:tcPr>
            <w:tcW w:w="708" w:type="dxa"/>
            <w:shd w:val="clear" w:color="auto" w:fill="auto"/>
          </w:tcPr>
          <w:p w:rsidR="008B21EC" w:rsidRPr="00D82D18" w:rsidRDefault="008B21EC" w:rsidP="008B21EC">
            <w:pPr>
              <w:pStyle w:val="affff7"/>
              <w:jc w:val="center"/>
            </w:pPr>
            <w:r w:rsidRPr="00D82D18">
              <w:t>4.1</w:t>
            </w:r>
          </w:p>
        </w:tc>
        <w:tc>
          <w:tcPr>
            <w:tcW w:w="1134" w:type="dxa"/>
            <w:vMerge/>
          </w:tcPr>
          <w:p w:rsidR="008B21EC" w:rsidRPr="00D82D18" w:rsidRDefault="008B21EC" w:rsidP="008B21EC">
            <w:pPr>
              <w:ind w:firstLine="0"/>
              <w:jc w:val="center"/>
              <w:rPr>
                <w:rFonts w:ascii="Times New Roman" w:hAnsi="Times New Roman" w:cs="Times New Roman"/>
              </w:rPr>
            </w:pPr>
          </w:p>
        </w:tc>
        <w:tc>
          <w:tcPr>
            <w:tcW w:w="728" w:type="dxa"/>
            <w:vMerge/>
          </w:tcPr>
          <w:p w:rsidR="008B21EC" w:rsidRPr="00D82D18" w:rsidRDefault="008B21EC" w:rsidP="008B21EC">
            <w:pPr>
              <w:ind w:firstLine="0"/>
              <w:jc w:val="center"/>
              <w:rPr>
                <w:rFonts w:ascii="Times New Roman" w:hAnsi="Times New Roman" w:cs="Times New Roman"/>
              </w:rPr>
            </w:pPr>
          </w:p>
        </w:tc>
        <w:tc>
          <w:tcPr>
            <w:tcW w:w="1686" w:type="dxa"/>
            <w:vMerge/>
          </w:tcPr>
          <w:p w:rsidR="008B21EC" w:rsidRPr="00D82D18" w:rsidRDefault="008B21EC" w:rsidP="008B21EC">
            <w:pPr>
              <w:ind w:firstLine="0"/>
              <w:jc w:val="center"/>
              <w:rPr>
                <w:rFonts w:ascii="Times New Roman" w:hAnsi="Times New Roman" w:cs="Times New Roman"/>
              </w:rPr>
            </w:pPr>
          </w:p>
        </w:tc>
        <w:tc>
          <w:tcPr>
            <w:tcW w:w="1134" w:type="dxa"/>
            <w:vMerge/>
          </w:tcPr>
          <w:p w:rsidR="008B21EC" w:rsidRPr="00D82D18" w:rsidRDefault="008B21EC" w:rsidP="008B21EC">
            <w:pPr>
              <w:ind w:firstLine="0"/>
              <w:jc w:val="center"/>
              <w:rPr>
                <w:rFonts w:ascii="Times New Roman" w:hAnsi="Times New Roman" w:cs="Times New Roman"/>
              </w:rPr>
            </w:pPr>
          </w:p>
        </w:tc>
        <w:tc>
          <w:tcPr>
            <w:tcW w:w="566" w:type="dxa"/>
            <w:gridSpan w:val="2"/>
            <w:vMerge/>
          </w:tcPr>
          <w:p w:rsidR="008B21EC" w:rsidRPr="00D82D18" w:rsidRDefault="008B21EC" w:rsidP="008B21EC">
            <w:pPr>
              <w:ind w:firstLine="0"/>
              <w:jc w:val="center"/>
              <w:rPr>
                <w:rFonts w:ascii="Times New Roman" w:hAnsi="Times New Roman" w:cs="Times New Roman"/>
              </w:rPr>
            </w:pPr>
          </w:p>
        </w:tc>
        <w:tc>
          <w:tcPr>
            <w:tcW w:w="992" w:type="dxa"/>
            <w:vMerge/>
          </w:tcPr>
          <w:p w:rsidR="008B21EC" w:rsidRPr="00D82D18" w:rsidRDefault="008B21EC" w:rsidP="008B21EC">
            <w:pPr>
              <w:ind w:firstLine="0"/>
              <w:jc w:val="center"/>
              <w:rPr>
                <w:rFonts w:ascii="Times New Roman" w:hAnsi="Times New Roman" w:cs="Times New Roman"/>
              </w:rPr>
            </w:pPr>
          </w:p>
        </w:tc>
        <w:tc>
          <w:tcPr>
            <w:tcW w:w="851" w:type="dxa"/>
            <w:vMerge/>
          </w:tcPr>
          <w:p w:rsidR="008B21EC" w:rsidRPr="00D82D18" w:rsidRDefault="008B21EC" w:rsidP="008B21EC">
            <w:pPr>
              <w:ind w:firstLine="0"/>
              <w:jc w:val="center"/>
              <w:rPr>
                <w:rFonts w:ascii="Times New Roman" w:hAnsi="Times New Roman" w:cs="Times New Roman"/>
              </w:rPr>
            </w:pPr>
          </w:p>
        </w:tc>
      </w:tr>
      <w:tr w:rsidR="008B21EC" w:rsidRPr="00D82D18" w:rsidTr="008B21EC">
        <w:trPr>
          <w:jc w:val="center"/>
        </w:trPr>
        <w:tc>
          <w:tcPr>
            <w:tcW w:w="2692" w:type="dxa"/>
            <w:shd w:val="clear" w:color="auto" w:fill="auto"/>
          </w:tcPr>
          <w:p w:rsidR="008B21EC" w:rsidRPr="00D82D18" w:rsidRDefault="008B21EC" w:rsidP="008B21EC">
            <w:pPr>
              <w:pStyle w:val="affff7"/>
            </w:pPr>
            <w:r w:rsidRPr="00D82D18">
              <w:t>Гостиничное обслуживание</w:t>
            </w:r>
          </w:p>
        </w:tc>
        <w:tc>
          <w:tcPr>
            <w:tcW w:w="708" w:type="dxa"/>
            <w:shd w:val="clear" w:color="auto" w:fill="auto"/>
          </w:tcPr>
          <w:p w:rsidR="008B21EC" w:rsidRPr="00D82D18" w:rsidRDefault="008B21EC" w:rsidP="008B21EC">
            <w:pPr>
              <w:pStyle w:val="affff7"/>
              <w:jc w:val="center"/>
            </w:pPr>
            <w:r w:rsidRPr="00D82D18">
              <w:t>4.7</w:t>
            </w:r>
          </w:p>
        </w:tc>
        <w:tc>
          <w:tcPr>
            <w:tcW w:w="1134" w:type="dxa"/>
            <w:vMerge/>
          </w:tcPr>
          <w:p w:rsidR="008B21EC" w:rsidRPr="00D82D18" w:rsidRDefault="008B21EC" w:rsidP="008B21EC">
            <w:pPr>
              <w:ind w:firstLine="0"/>
              <w:jc w:val="center"/>
              <w:rPr>
                <w:rFonts w:ascii="Times New Roman" w:hAnsi="Times New Roman" w:cs="Times New Roman"/>
              </w:rPr>
            </w:pPr>
          </w:p>
        </w:tc>
        <w:tc>
          <w:tcPr>
            <w:tcW w:w="728" w:type="dxa"/>
            <w:vMerge/>
          </w:tcPr>
          <w:p w:rsidR="008B21EC" w:rsidRPr="00D82D18" w:rsidRDefault="008B21EC" w:rsidP="008B21EC">
            <w:pPr>
              <w:ind w:firstLine="0"/>
              <w:jc w:val="center"/>
              <w:rPr>
                <w:rFonts w:ascii="Times New Roman" w:hAnsi="Times New Roman" w:cs="Times New Roman"/>
              </w:rPr>
            </w:pPr>
          </w:p>
        </w:tc>
        <w:tc>
          <w:tcPr>
            <w:tcW w:w="1686" w:type="dxa"/>
            <w:vMerge/>
          </w:tcPr>
          <w:p w:rsidR="008B21EC" w:rsidRPr="00D82D18" w:rsidRDefault="008B21EC" w:rsidP="008B21EC">
            <w:pPr>
              <w:ind w:firstLine="0"/>
              <w:jc w:val="center"/>
              <w:rPr>
                <w:rFonts w:ascii="Times New Roman" w:hAnsi="Times New Roman" w:cs="Times New Roman"/>
              </w:rPr>
            </w:pPr>
          </w:p>
        </w:tc>
        <w:tc>
          <w:tcPr>
            <w:tcW w:w="1134" w:type="dxa"/>
            <w:vMerge/>
          </w:tcPr>
          <w:p w:rsidR="008B21EC" w:rsidRPr="00D82D18" w:rsidRDefault="008B21EC" w:rsidP="008B21EC">
            <w:pPr>
              <w:ind w:firstLine="0"/>
              <w:jc w:val="center"/>
              <w:rPr>
                <w:rFonts w:ascii="Times New Roman" w:hAnsi="Times New Roman" w:cs="Times New Roman"/>
              </w:rPr>
            </w:pPr>
          </w:p>
        </w:tc>
        <w:tc>
          <w:tcPr>
            <w:tcW w:w="566" w:type="dxa"/>
            <w:gridSpan w:val="2"/>
            <w:vMerge/>
          </w:tcPr>
          <w:p w:rsidR="008B21EC" w:rsidRPr="00D82D18" w:rsidRDefault="008B21EC" w:rsidP="008B21EC">
            <w:pPr>
              <w:ind w:firstLine="0"/>
              <w:jc w:val="center"/>
              <w:rPr>
                <w:rFonts w:ascii="Times New Roman" w:hAnsi="Times New Roman" w:cs="Times New Roman"/>
              </w:rPr>
            </w:pPr>
          </w:p>
        </w:tc>
        <w:tc>
          <w:tcPr>
            <w:tcW w:w="992" w:type="dxa"/>
            <w:vMerge/>
          </w:tcPr>
          <w:p w:rsidR="008B21EC" w:rsidRPr="00D82D18" w:rsidRDefault="008B21EC" w:rsidP="008B21EC">
            <w:pPr>
              <w:ind w:firstLine="0"/>
              <w:jc w:val="center"/>
              <w:rPr>
                <w:rFonts w:ascii="Times New Roman" w:hAnsi="Times New Roman" w:cs="Times New Roman"/>
              </w:rPr>
            </w:pPr>
          </w:p>
        </w:tc>
        <w:tc>
          <w:tcPr>
            <w:tcW w:w="851" w:type="dxa"/>
            <w:vMerge/>
          </w:tcPr>
          <w:p w:rsidR="008B21EC" w:rsidRPr="00D82D18" w:rsidRDefault="008B21EC" w:rsidP="008B21EC">
            <w:pPr>
              <w:ind w:firstLine="0"/>
              <w:jc w:val="center"/>
              <w:rPr>
                <w:rFonts w:ascii="Times New Roman" w:hAnsi="Times New Roman" w:cs="Times New Roman"/>
              </w:rPr>
            </w:pPr>
          </w:p>
        </w:tc>
      </w:tr>
      <w:tr w:rsidR="008B21EC" w:rsidRPr="00D82D18" w:rsidTr="008B21EC">
        <w:trPr>
          <w:jc w:val="center"/>
        </w:trPr>
        <w:tc>
          <w:tcPr>
            <w:tcW w:w="2692" w:type="dxa"/>
            <w:shd w:val="clear" w:color="auto" w:fill="auto"/>
          </w:tcPr>
          <w:p w:rsidR="008B21EC" w:rsidRPr="00D82D18" w:rsidRDefault="008B21EC" w:rsidP="008B21EC">
            <w:pPr>
              <w:pStyle w:val="affff7"/>
            </w:pPr>
            <w:r w:rsidRPr="00D82D18">
              <w:t>Обеспечение внутреннего правопорядка</w:t>
            </w:r>
          </w:p>
        </w:tc>
        <w:tc>
          <w:tcPr>
            <w:tcW w:w="708" w:type="dxa"/>
            <w:shd w:val="clear" w:color="auto" w:fill="auto"/>
          </w:tcPr>
          <w:p w:rsidR="008B21EC" w:rsidRPr="00D82D18" w:rsidRDefault="008B21EC" w:rsidP="008B21EC">
            <w:pPr>
              <w:pStyle w:val="affff7"/>
              <w:jc w:val="center"/>
            </w:pPr>
            <w:r w:rsidRPr="00D82D18">
              <w:t>8.3</w:t>
            </w:r>
          </w:p>
        </w:tc>
        <w:tc>
          <w:tcPr>
            <w:tcW w:w="1134" w:type="dxa"/>
            <w:vMerge/>
          </w:tcPr>
          <w:p w:rsidR="008B21EC" w:rsidRPr="00D82D18" w:rsidRDefault="008B21EC" w:rsidP="008B21EC">
            <w:pPr>
              <w:ind w:firstLine="0"/>
              <w:jc w:val="center"/>
              <w:rPr>
                <w:rFonts w:ascii="Times New Roman" w:hAnsi="Times New Roman" w:cs="Times New Roman"/>
              </w:rPr>
            </w:pPr>
          </w:p>
        </w:tc>
        <w:tc>
          <w:tcPr>
            <w:tcW w:w="728" w:type="dxa"/>
            <w:vMerge/>
          </w:tcPr>
          <w:p w:rsidR="008B21EC" w:rsidRPr="00D82D18" w:rsidRDefault="008B21EC" w:rsidP="008B21EC">
            <w:pPr>
              <w:ind w:firstLine="0"/>
              <w:jc w:val="center"/>
              <w:rPr>
                <w:rFonts w:ascii="Times New Roman" w:hAnsi="Times New Roman" w:cs="Times New Roman"/>
              </w:rPr>
            </w:pPr>
          </w:p>
        </w:tc>
        <w:tc>
          <w:tcPr>
            <w:tcW w:w="1686" w:type="dxa"/>
            <w:vMerge/>
          </w:tcPr>
          <w:p w:rsidR="008B21EC" w:rsidRPr="00D82D18" w:rsidRDefault="008B21EC" w:rsidP="008B21EC">
            <w:pPr>
              <w:ind w:firstLine="0"/>
              <w:jc w:val="center"/>
              <w:rPr>
                <w:rFonts w:ascii="Times New Roman" w:hAnsi="Times New Roman" w:cs="Times New Roman"/>
              </w:rPr>
            </w:pPr>
          </w:p>
        </w:tc>
        <w:tc>
          <w:tcPr>
            <w:tcW w:w="1134" w:type="dxa"/>
            <w:vMerge/>
          </w:tcPr>
          <w:p w:rsidR="008B21EC" w:rsidRPr="00D82D18" w:rsidRDefault="008B21EC" w:rsidP="008B21EC">
            <w:pPr>
              <w:ind w:firstLine="0"/>
              <w:jc w:val="center"/>
              <w:rPr>
                <w:rFonts w:ascii="Times New Roman" w:hAnsi="Times New Roman" w:cs="Times New Roman"/>
              </w:rPr>
            </w:pPr>
          </w:p>
        </w:tc>
        <w:tc>
          <w:tcPr>
            <w:tcW w:w="566" w:type="dxa"/>
            <w:gridSpan w:val="2"/>
            <w:vMerge/>
          </w:tcPr>
          <w:p w:rsidR="008B21EC" w:rsidRPr="00D82D18" w:rsidRDefault="008B21EC" w:rsidP="008B21EC">
            <w:pPr>
              <w:ind w:firstLine="0"/>
              <w:jc w:val="center"/>
              <w:rPr>
                <w:rFonts w:ascii="Times New Roman" w:hAnsi="Times New Roman" w:cs="Times New Roman"/>
              </w:rPr>
            </w:pPr>
          </w:p>
        </w:tc>
        <w:tc>
          <w:tcPr>
            <w:tcW w:w="992" w:type="dxa"/>
            <w:vMerge/>
          </w:tcPr>
          <w:p w:rsidR="008B21EC" w:rsidRPr="00D82D18" w:rsidRDefault="008B21EC" w:rsidP="008B21EC">
            <w:pPr>
              <w:ind w:firstLine="0"/>
              <w:jc w:val="center"/>
              <w:rPr>
                <w:rFonts w:ascii="Times New Roman" w:hAnsi="Times New Roman" w:cs="Times New Roman"/>
              </w:rPr>
            </w:pPr>
          </w:p>
        </w:tc>
        <w:tc>
          <w:tcPr>
            <w:tcW w:w="851" w:type="dxa"/>
            <w:vMerge/>
          </w:tcPr>
          <w:p w:rsidR="008B21EC" w:rsidRPr="00D82D18" w:rsidRDefault="008B21EC" w:rsidP="008B21EC">
            <w:pPr>
              <w:ind w:firstLine="0"/>
              <w:jc w:val="center"/>
              <w:rPr>
                <w:rFonts w:ascii="Times New Roman" w:hAnsi="Times New Roman" w:cs="Times New Roman"/>
              </w:rPr>
            </w:pPr>
          </w:p>
        </w:tc>
      </w:tr>
      <w:tr w:rsidR="00C554BC" w:rsidRPr="00D82D18" w:rsidTr="00C554BC">
        <w:trPr>
          <w:jc w:val="center"/>
        </w:trPr>
        <w:tc>
          <w:tcPr>
            <w:tcW w:w="2692" w:type="dxa"/>
            <w:shd w:val="clear" w:color="auto" w:fill="auto"/>
          </w:tcPr>
          <w:p w:rsidR="00C554BC" w:rsidRPr="00D82D18" w:rsidRDefault="00C554BC" w:rsidP="008B21EC">
            <w:pPr>
              <w:pStyle w:val="affff7"/>
            </w:pPr>
            <w:r w:rsidRPr="00D82D18">
              <w:t>Амбулаторно-поликлиническое обслуживание</w:t>
            </w:r>
          </w:p>
        </w:tc>
        <w:tc>
          <w:tcPr>
            <w:tcW w:w="708" w:type="dxa"/>
            <w:shd w:val="clear" w:color="auto" w:fill="auto"/>
          </w:tcPr>
          <w:p w:rsidR="00C554BC" w:rsidRPr="00D82D18" w:rsidRDefault="00C554BC" w:rsidP="008B21EC">
            <w:pPr>
              <w:ind w:firstLine="0"/>
              <w:jc w:val="center"/>
              <w:rPr>
                <w:rFonts w:ascii="Times New Roman" w:hAnsi="Times New Roman" w:cs="Times New Roman"/>
              </w:rPr>
            </w:pPr>
            <w:r w:rsidRPr="00D82D18">
              <w:rPr>
                <w:rFonts w:ascii="Times New Roman" w:hAnsi="Times New Roman" w:cs="Times New Roman"/>
              </w:rPr>
              <w:t>3.4.1</w:t>
            </w:r>
          </w:p>
        </w:tc>
        <w:tc>
          <w:tcPr>
            <w:tcW w:w="1134" w:type="dxa"/>
            <w:vMerge w:val="restart"/>
            <w:vAlign w:val="center"/>
          </w:tcPr>
          <w:p w:rsidR="00C554BC" w:rsidRPr="00D82D18" w:rsidRDefault="00C554BC" w:rsidP="00C554BC">
            <w:pPr>
              <w:ind w:firstLine="0"/>
              <w:jc w:val="center"/>
              <w:rPr>
                <w:rFonts w:ascii="Times New Roman" w:hAnsi="Times New Roman" w:cs="Times New Roman"/>
              </w:rPr>
            </w:pPr>
            <w:r w:rsidRPr="00D82D18">
              <w:rPr>
                <w:rFonts w:ascii="Times New Roman" w:hAnsi="Times New Roman" w:cs="Times New Roman"/>
              </w:rPr>
              <w:t>300/</w:t>
            </w:r>
          </w:p>
          <w:p w:rsidR="00C554BC" w:rsidRPr="00D82D18" w:rsidRDefault="00C554BC" w:rsidP="00C554BC">
            <w:pPr>
              <w:ind w:firstLine="0"/>
              <w:jc w:val="center"/>
              <w:rPr>
                <w:rFonts w:ascii="Times New Roman" w:hAnsi="Times New Roman" w:cs="Times New Roman"/>
              </w:rPr>
            </w:pPr>
            <w:r w:rsidRPr="00D82D18">
              <w:rPr>
                <w:rFonts w:ascii="Times New Roman" w:hAnsi="Times New Roman" w:cs="Times New Roman"/>
              </w:rPr>
              <w:t>5000</w:t>
            </w:r>
          </w:p>
          <w:p w:rsidR="00C554BC" w:rsidRPr="00D82D18" w:rsidRDefault="00C554BC" w:rsidP="00C554BC">
            <w:pPr>
              <w:ind w:firstLine="0"/>
              <w:jc w:val="center"/>
              <w:rPr>
                <w:rFonts w:ascii="Times New Roman" w:hAnsi="Times New Roman" w:cs="Times New Roman"/>
              </w:rPr>
            </w:pPr>
            <w:r w:rsidRPr="00D82D18">
              <w:rPr>
                <w:rFonts w:ascii="Times New Roman" w:hAnsi="Times New Roman" w:cs="Times New Roman"/>
              </w:rPr>
              <w:t>кв.м</w:t>
            </w:r>
          </w:p>
        </w:tc>
        <w:tc>
          <w:tcPr>
            <w:tcW w:w="728" w:type="dxa"/>
            <w:vMerge w:val="restart"/>
            <w:vAlign w:val="center"/>
          </w:tcPr>
          <w:p w:rsidR="00C554BC" w:rsidRPr="00D82D18" w:rsidRDefault="00C554BC" w:rsidP="00C554BC">
            <w:pPr>
              <w:ind w:firstLine="0"/>
              <w:jc w:val="center"/>
              <w:rPr>
                <w:rFonts w:ascii="Times New Roman" w:hAnsi="Times New Roman" w:cs="Times New Roman"/>
              </w:rPr>
            </w:pPr>
            <w:r w:rsidRPr="00D82D18">
              <w:rPr>
                <w:rFonts w:ascii="Times New Roman" w:hAnsi="Times New Roman" w:cs="Times New Roman"/>
              </w:rPr>
              <w:t>12 м / -</w:t>
            </w:r>
          </w:p>
        </w:tc>
        <w:tc>
          <w:tcPr>
            <w:tcW w:w="1686" w:type="dxa"/>
            <w:vMerge w:val="restart"/>
            <w:vAlign w:val="center"/>
          </w:tcPr>
          <w:p w:rsidR="00C554BC" w:rsidRPr="00D82D18" w:rsidRDefault="00C554BC" w:rsidP="00C554BC">
            <w:pPr>
              <w:ind w:firstLine="0"/>
              <w:jc w:val="center"/>
              <w:rPr>
                <w:rFonts w:ascii="Times New Roman" w:hAnsi="Times New Roman" w:cs="Times New Roman"/>
              </w:rPr>
            </w:pPr>
            <w:r w:rsidRPr="00D82D18">
              <w:rPr>
                <w:rFonts w:ascii="Times New Roman" w:hAnsi="Times New Roman" w:cs="Times New Roman"/>
              </w:rPr>
              <w:t>10 м</w:t>
            </w:r>
          </w:p>
        </w:tc>
        <w:tc>
          <w:tcPr>
            <w:tcW w:w="1134" w:type="dxa"/>
            <w:vMerge w:val="restart"/>
            <w:vAlign w:val="center"/>
          </w:tcPr>
          <w:p w:rsidR="00C554BC" w:rsidRPr="00D82D18" w:rsidRDefault="00C554BC" w:rsidP="00C554BC">
            <w:pPr>
              <w:ind w:firstLine="0"/>
              <w:jc w:val="center"/>
              <w:rPr>
                <w:rFonts w:ascii="Times New Roman" w:hAnsi="Times New Roman" w:cs="Times New Roman"/>
              </w:rPr>
            </w:pPr>
            <w:r w:rsidRPr="00D82D18">
              <w:rPr>
                <w:rFonts w:ascii="Times New Roman" w:hAnsi="Times New Roman" w:cs="Times New Roman"/>
              </w:rPr>
              <w:t>5 м</w:t>
            </w:r>
          </w:p>
        </w:tc>
        <w:tc>
          <w:tcPr>
            <w:tcW w:w="566" w:type="dxa"/>
            <w:gridSpan w:val="2"/>
            <w:vMerge w:val="restart"/>
            <w:vAlign w:val="center"/>
          </w:tcPr>
          <w:p w:rsidR="00C554BC" w:rsidRPr="00D82D18" w:rsidRDefault="00C554BC" w:rsidP="00C554BC">
            <w:pPr>
              <w:ind w:firstLine="0"/>
              <w:jc w:val="center"/>
              <w:rPr>
                <w:rFonts w:ascii="Times New Roman" w:hAnsi="Times New Roman" w:cs="Times New Roman"/>
              </w:rPr>
            </w:pPr>
            <w:r w:rsidRPr="00D82D18">
              <w:rPr>
                <w:rFonts w:ascii="Times New Roman" w:hAnsi="Times New Roman" w:cs="Times New Roman"/>
              </w:rPr>
              <w:t>3</w:t>
            </w:r>
          </w:p>
        </w:tc>
        <w:tc>
          <w:tcPr>
            <w:tcW w:w="992" w:type="dxa"/>
            <w:vMerge w:val="restart"/>
            <w:vAlign w:val="center"/>
          </w:tcPr>
          <w:p w:rsidR="00C554BC" w:rsidRPr="00D82D18" w:rsidRDefault="00C554BC" w:rsidP="00C554BC">
            <w:pPr>
              <w:ind w:firstLine="0"/>
              <w:jc w:val="center"/>
              <w:rPr>
                <w:rFonts w:ascii="Times New Roman" w:hAnsi="Times New Roman" w:cs="Times New Roman"/>
              </w:rPr>
            </w:pPr>
            <w:r w:rsidRPr="00D82D18">
              <w:rPr>
                <w:rFonts w:ascii="Times New Roman" w:hAnsi="Times New Roman" w:cs="Times New Roman"/>
              </w:rPr>
              <w:t>12 м</w:t>
            </w:r>
          </w:p>
        </w:tc>
        <w:tc>
          <w:tcPr>
            <w:tcW w:w="851" w:type="dxa"/>
            <w:vMerge w:val="restart"/>
            <w:vAlign w:val="center"/>
          </w:tcPr>
          <w:p w:rsidR="00C554BC" w:rsidRPr="00D82D18" w:rsidRDefault="00C554BC" w:rsidP="00C554BC">
            <w:pPr>
              <w:ind w:firstLine="0"/>
              <w:jc w:val="center"/>
              <w:rPr>
                <w:rFonts w:ascii="Times New Roman" w:hAnsi="Times New Roman" w:cs="Times New Roman"/>
              </w:rPr>
            </w:pPr>
            <w:r w:rsidRPr="00D82D18">
              <w:rPr>
                <w:rFonts w:ascii="Times New Roman" w:hAnsi="Times New Roman" w:cs="Times New Roman"/>
              </w:rPr>
              <w:t>40%</w:t>
            </w:r>
          </w:p>
        </w:tc>
      </w:tr>
      <w:tr w:rsidR="00C554BC" w:rsidRPr="00D82D18" w:rsidTr="008B21EC">
        <w:trPr>
          <w:jc w:val="center"/>
        </w:trPr>
        <w:tc>
          <w:tcPr>
            <w:tcW w:w="2692" w:type="dxa"/>
            <w:shd w:val="clear" w:color="auto" w:fill="auto"/>
          </w:tcPr>
          <w:p w:rsidR="00C554BC" w:rsidRPr="00D82D18" w:rsidRDefault="00C554BC" w:rsidP="008B21EC">
            <w:pPr>
              <w:pStyle w:val="affff7"/>
            </w:pPr>
            <w:r w:rsidRPr="00D82D18">
              <w:t xml:space="preserve">Дошкольное, начальное и среднее общее </w:t>
            </w:r>
            <w:r w:rsidRPr="00D82D18">
              <w:lastRenderedPageBreak/>
              <w:t>образование</w:t>
            </w:r>
          </w:p>
        </w:tc>
        <w:tc>
          <w:tcPr>
            <w:tcW w:w="708" w:type="dxa"/>
            <w:shd w:val="clear" w:color="auto" w:fill="auto"/>
          </w:tcPr>
          <w:p w:rsidR="00C554BC" w:rsidRPr="00D82D18" w:rsidRDefault="00C554BC" w:rsidP="008B21EC">
            <w:pPr>
              <w:ind w:firstLine="0"/>
              <w:jc w:val="center"/>
              <w:rPr>
                <w:rFonts w:ascii="Times New Roman" w:hAnsi="Times New Roman" w:cs="Times New Roman"/>
              </w:rPr>
            </w:pPr>
            <w:r w:rsidRPr="00D82D18">
              <w:rPr>
                <w:rFonts w:ascii="Times New Roman" w:hAnsi="Times New Roman" w:cs="Times New Roman"/>
              </w:rPr>
              <w:lastRenderedPageBreak/>
              <w:t>3.5.1</w:t>
            </w:r>
          </w:p>
        </w:tc>
        <w:tc>
          <w:tcPr>
            <w:tcW w:w="1134" w:type="dxa"/>
            <w:vMerge/>
          </w:tcPr>
          <w:p w:rsidR="00C554BC" w:rsidRPr="00D82D18" w:rsidRDefault="00C554BC" w:rsidP="008B21EC">
            <w:pPr>
              <w:ind w:firstLine="0"/>
              <w:jc w:val="center"/>
              <w:rPr>
                <w:rFonts w:ascii="Times New Roman" w:hAnsi="Times New Roman" w:cs="Times New Roman"/>
              </w:rPr>
            </w:pPr>
          </w:p>
        </w:tc>
        <w:tc>
          <w:tcPr>
            <w:tcW w:w="728" w:type="dxa"/>
            <w:vMerge/>
          </w:tcPr>
          <w:p w:rsidR="00C554BC" w:rsidRPr="00D82D18" w:rsidRDefault="00C554BC" w:rsidP="008B21EC">
            <w:pPr>
              <w:ind w:firstLine="0"/>
              <w:rPr>
                <w:rFonts w:ascii="Times New Roman" w:hAnsi="Times New Roman" w:cs="Times New Roman"/>
              </w:rPr>
            </w:pPr>
          </w:p>
        </w:tc>
        <w:tc>
          <w:tcPr>
            <w:tcW w:w="1686" w:type="dxa"/>
            <w:vMerge/>
          </w:tcPr>
          <w:p w:rsidR="00C554BC" w:rsidRPr="00D82D18" w:rsidRDefault="00C554BC" w:rsidP="008B21EC">
            <w:pPr>
              <w:ind w:firstLine="0"/>
              <w:jc w:val="center"/>
              <w:rPr>
                <w:rFonts w:ascii="Times New Roman" w:hAnsi="Times New Roman" w:cs="Times New Roman"/>
              </w:rPr>
            </w:pPr>
          </w:p>
        </w:tc>
        <w:tc>
          <w:tcPr>
            <w:tcW w:w="1134" w:type="dxa"/>
            <w:vMerge/>
          </w:tcPr>
          <w:p w:rsidR="00C554BC" w:rsidRPr="00D82D18" w:rsidRDefault="00C554BC" w:rsidP="008B21EC">
            <w:pPr>
              <w:ind w:firstLine="0"/>
              <w:jc w:val="center"/>
              <w:rPr>
                <w:rFonts w:ascii="Times New Roman" w:hAnsi="Times New Roman" w:cs="Times New Roman"/>
              </w:rPr>
            </w:pPr>
          </w:p>
        </w:tc>
        <w:tc>
          <w:tcPr>
            <w:tcW w:w="566" w:type="dxa"/>
            <w:gridSpan w:val="2"/>
            <w:vMerge/>
          </w:tcPr>
          <w:p w:rsidR="00C554BC" w:rsidRPr="00D82D18" w:rsidRDefault="00C554BC" w:rsidP="008B21EC">
            <w:pPr>
              <w:ind w:firstLine="0"/>
              <w:jc w:val="center"/>
              <w:rPr>
                <w:rFonts w:ascii="Times New Roman" w:hAnsi="Times New Roman" w:cs="Times New Roman"/>
              </w:rPr>
            </w:pPr>
          </w:p>
        </w:tc>
        <w:tc>
          <w:tcPr>
            <w:tcW w:w="992" w:type="dxa"/>
            <w:vMerge/>
          </w:tcPr>
          <w:p w:rsidR="00C554BC" w:rsidRPr="00D82D18" w:rsidRDefault="00C554BC" w:rsidP="008B21EC">
            <w:pPr>
              <w:ind w:firstLine="0"/>
              <w:jc w:val="center"/>
              <w:rPr>
                <w:rFonts w:ascii="Times New Roman" w:hAnsi="Times New Roman" w:cs="Times New Roman"/>
              </w:rPr>
            </w:pPr>
          </w:p>
        </w:tc>
        <w:tc>
          <w:tcPr>
            <w:tcW w:w="851" w:type="dxa"/>
            <w:vMerge/>
          </w:tcPr>
          <w:p w:rsidR="00C554BC" w:rsidRPr="00D82D18" w:rsidRDefault="00C554BC" w:rsidP="008B21EC">
            <w:pPr>
              <w:ind w:firstLine="0"/>
              <w:jc w:val="center"/>
              <w:rPr>
                <w:rFonts w:ascii="Times New Roman" w:hAnsi="Times New Roman" w:cs="Times New Roman"/>
              </w:rPr>
            </w:pPr>
          </w:p>
        </w:tc>
      </w:tr>
      <w:tr w:rsidR="008B21EC" w:rsidRPr="00D82D18" w:rsidTr="008B21EC">
        <w:trPr>
          <w:jc w:val="center"/>
        </w:trPr>
        <w:tc>
          <w:tcPr>
            <w:tcW w:w="2692" w:type="dxa"/>
            <w:shd w:val="clear" w:color="auto" w:fill="auto"/>
          </w:tcPr>
          <w:p w:rsidR="008B21EC" w:rsidRPr="00D82D18" w:rsidRDefault="008B21EC" w:rsidP="008B21EC">
            <w:pPr>
              <w:pStyle w:val="affff7"/>
            </w:pPr>
            <w:r w:rsidRPr="00D82D18">
              <w:lastRenderedPageBreak/>
              <w:t>Осуществление религиозных обрядов</w:t>
            </w:r>
          </w:p>
        </w:tc>
        <w:tc>
          <w:tcPr>
            <w:tcW w:w="708" w:type="dxa"/>
            <w:shd w:val="clear" w:color="auto" w:fill="auto"/>
          </w:tcPr>
          <w:p w:rsidR="008B21EC" w:rsidRPr="00D82D18" w:rsidRDefault="008B21EC" w:rsidP="008B21EC">
            <w:pPr>
              <w:pStyle w:val="affff7"/>
              <w:jc w:val="center"/>
            </w:pPr>
            <w:r w:rsidRPr="00D82D18">
              <w:t>3.7.1</w:t>
            </w:r>
          </w:p>
        </w:tc>
        <w:tc>
          <w:tcPr>
            <w:tcW w:w="1134" w:type="dxa"/>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300/</w:t>
            </w:r>
          </w:p>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5000</w:t>
            </w:r>
          </w:p>
          <w:p w:rsidR="008B21EC" w:rsidRPr="00D82D18" w:rsidRDefault="008B21EC" w:rsidP="008B21EC">
            <w:pPr>
              <w:ind w:right="30" w:firstLine="0"/>
              <w:jc w:val="center"/>
              <w:rPr>
                <w:rFonts w:ascii="Times New Roman" w:hAnsi="Times New Roman" w:cs="Times New Roman"/>
              </w:rPr>
            </w:pPr>
            <w:r w:rsidRPr="00D82D18">
              <w:rPr>
                <w:rFonts w:ascii="Times New Roman" w:hAnsi="Times New Roman" w:cs="Times New Roman"/>
              </w:rPr>
              <w:t>кв.м</w:t>
            </w:r>
          </w:p>
        </w:tc>
        <w:tc>
          <w:tcPr>
            <w:tcW w:w="728" w:type="dxa"/>
          </w:tcPr>
          <w:p w:rsidR="008B21EC" w:rsidRPr="00D82D18" w:rsidRDefault="008B21EC" w:rsidP="008B21EC">
            <w:pPr>
              <w:pStyle w:val="affff7"/>
              <w:jc w:val="center"/>
            </w:pPr>
            <w:r w:rsidRPr="00D82D18">
              <w:t>12 м/ -</w:t>
            </w:r>
          </w:p>
        </w:tc>
        <w:tc>
          <w:tcPr>
            <w:tcW w:w="1686" w:type="dxa"/>
          </w:tcPr>
          <w:p w:rsidR="008B21EC" w:rsidRPr="00D82D18" w:rsidRDefault="008B21EC" w:rsidP="008B21EC">
            <w:pPr>
              <w:pStyle w:val="affff7"/>
              <w:jc w:val="center"/>
            </w:pPr>
            <w:r w:rsidRPr="00D82D18">
              <w:t xml:space="preserve">5 м / 5 м </w:t>
            </w:r>
          </w:p>
        </w:tc>
        <w:tc>
          <w:tcPr>
            <w:tcW w:w="1134" w:type="dxa"/>
          </w:tcPr>
          <w:p w:rsidR="008B21EC" w:rsidRPr="00D82D18" w:rsidRDefault="008B21EC" w:rsidP="008B21EC">
            <w:pPr>
              <w:pStyle w:val="affff7"/>
              <w:jc w:val="center"/>
            </w:pPr>
            <w:r w:rsidRPr="00D82D18">
              <w:t>5 м</w:t>
            </w:r>
          </w:p>
        </w:tc>
        <w:tc>
          <w:tcPr>
            <w:tcW w:w="566" w:type="dxa"/>
            <w:gridSpan w:val="2"/>
          </w:tcPr>
          <w:p w:rsidR="008B21EC" w:rsidRPr="00D82D18" w:rsidRDefault="008B21EC" w:rsidP="008B21EC">
            <w:pPr>
              <w:pStyle w:val="affff7"/>
              <w:jc w:val="center"/>
            </w:pPr>
            <w:r w:rsidRPr="00D82D18">
              <w:t>3</w:t>
            </w:r>
          </w:p>
        </w:tc>
        <w:tc>
          <w:tcPr>
            <w:tcW w:w="992" w:type="dxa"/>
          </w:tcPr>
          <w:p w:rsidR="008B21EC" w:rsidRPr="00D82D18" w:rsidRDefault="008B21EC" w:rsidP="008B21EC">
            <w:pPr>
              <w:pStyle w:val="affff7"/>
              <w:jc w:val="center"/>
            </w:pPr>
            <w:r w:rsidRPr="00D82D18">
              <w:t>30 м</w:t>
            </w:r>
          </w:p>
        </w:tc>
        <w:tc>
          <w:tcPr>
            <w:tcW w:w="851" w:type="dxa"/>
          </w:tcPr>
          <w:p w:rsidR="008B21EC" w:rsidRPr="00D82D18" w:rsidRDefault="008B21EC" w:rsidP="008B21EC">
            <w:pPr>
              <w:pStyle w:val="affff7"/>
              <w:jc w:val="center"/>
            </w:pPr>
            <w:r w:rsidRPr="00D82D18">
              <w:t>40 %</w:t>
            </w:r>
          </w:p>
        </w:tc>
      </w:tr>
      <w:tr w:rsidR="008B21EC" w:rsidRPr="00D82D18" w:rsidTr="008B21EC">
        <w:trPr>
          <w:jc w:val="center"/>
        </w:trPr>
        <w:tc>
          <w:tcPr>
            <w:tcW w:w="2692" w:type="dxa"/>
            <w:shd w:val="clear" w:color="auto" w:fill="auto"/>
          </w:tcPr>
          <w:p w:rsidR="008B21EC" w:rsidRPr="00D82D18" w:rsidRDefault="008B21EC" w:rsidP="008B21EC">
            <w:pPr>
              <w:pStyle w:val="affff7"/>
            </w:pPr>
            <w:r w:rsidRPr="00D82D18">
              <w:t>Амбулаторное ветеринарное обслуживание</w:t>
            </w:r>
          </w:p>
        </w:tc>
        <w:tc>
          <w:tcPr>
            <w:tcW w:w="708" w:type="dxa"/>
            <w:shd w:val="clear" w:color="auto" w:fill="auto"/>
          </w:tcPr>
          <w:p w:rsidR="008B21EC" w:rsidRPr="00D82D18" w:rsidRDefault="008B21EC" w:rsidP="008B21EC">
            <w:pPr>
              <w:pStyle w:val="affff7"/>
              <w:ind w:right="-108"/>
              <w:jc w:val="center"/>
            </w:pPr>
            <w:r w:rsidRPr="00D82D18">
              <w:t>3.10.1</w:t>
            </w:r>
          </w:p>
        </w:tc>
        <w:tc>
          <w:tcPr>
            <w:tcW w:w="1134" w:type="dxa"/>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300/</w:t>
            </w:r>
          </w:p>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5000</w:t>
            </w:r>
          </w:p>
          <w:p w:rsidR="008B21EC" w:rsidRPr="00D82D18" w:rsidRDefault="008B21EC" w:rsidP="008B21EC">
            <w:pPr>
              <w:ind w:right="30" w:firstLine="0"/>
              <w:jc w:val="center"/>
              <w:rPr>
                <w:rFonts w:ascii="Times New Roman" w:hAnsi="Times New Roman" w:cs="Times New Roman"/>
              </w:rPr>
            </w:pPr>
            <w:r w:rsidRPr="00D82D18">
              <w:rPr>
                <w:rFonts w:ascii="Times New Roman" w:hAnsi="Times New Roman" w:cs="Times New Roman"/>
              </w:rPr>
              <w:t>кв.м</w:t>
            </w:r>
          </w:p>
        </w:tc>
        <w:tc>
          <w:tcPr>
            <w:tcW w:w="728" w:type="dxa"/>
          </w:tcPr>
          <w:p w:rsidR="008B21EC" w:rsidRPr="00D82D18" w:rsidRDefault="008B21EC" w:rsidP="008B21EC">
            <w:pPr>
              <w:pStyle w:val="affff7"/>
              <w:jc w:val="center"/>
            </w:pPr>
            <w:r w:rsidRPr="00D82D18">
              <w:t>12 м/ -</w:t>
            </w:r>
          </w:p>
        </w:tc>
        <w:tc>
          <w:tcPr>
            <w:tcW w:w="1686" w:type="dxa"/>
          </w:tcPr>
          <w:p w:rsidR="008B21EC" w:rsidRPr="00D82D18" w:rsidRDefault="008B21EC" w:rsidP="008B21EC">
            <w:pPr>
              <w:pStyle w:val="affff7"/>
              <w:jc w:val="center"/>
            </w:pPr>
            <w:r w:rsidRPr="00D82D18">
              <w:rPr>
                <w:lang w:val="en-US"/>
              </w:rPr>
              <w:t>5</w:t>
            </w:r>
            <w:r w:rsidRPr="00D82D18">
              <w:t xml:space="preserve"> м / 3 м</w:t>
            </w:r>
          </w:p>
        </w:tc>
        <w:tc>
          <w:tcPr>
            <w:tcW w:w="1134" w:type="dxa"/>
          </w:tcPr>
          <w:p w:rsidR="008B21EC" w:rsidRPr="00D82D18" w:rsidRDefault="008B21EC" w:rsidP="008B21EC">
            <w:pPr>
              <w:pStyle w:val="affff7"/>
              <w:jc w:val="center"/>
            </w:pPr>
            <w:r w:rsidRPr="00D82D18">
              <w:t>3 м</w:t>
            </w:r>
          </w:p>
        </w:tc>
        <w:tc>
          <w:tcPr>
            <w:tcW w:w="566" w:type="dxa"/>
            <w:gridSpan w:val="2"/>
          </w:tcPr>
          <w:p w:rsidR="008B21EC" w:rsidRPr="00D82D18" w:rsidRDefault="008B21EC" w:rsidP="008B21EC">
            <w:pPr>
              <w:pStyle w:val="affff7"/>
              <w:jc w:val="center"/>
            </w:pPr>
            <w:r w:rsidRPr="00D82D18">
              <w:t>2</w:t>
            </w:r>
          </w:p>
        </w:tc>
        <w:tc>
          <w:tcPr>
            <w:tcW w:w="992" w:type="dxa"/>
          </w:tcPr>
          <w:p w:rsidR="008B21EC" w:rsidRPr="00D82D18" w:rsidRDefault="008B21EC" w:rsidP="008B21EC">
            <w:pPr>
              <w:pStyle w:val="affff7"/>
              <w:jc w:val="center"/>
            </w:pPr>
            <w:r w:rsidRPr="00D82D18">
              <w:t>8 м</w:t>
            </w:r>
          </w:p>
        </w:tc>
        <w:tc>
          <w:tcPr>
            <w:tcW w:w="851" w:type="dxa"/>
          </w:tcPr>
          <w:p w:rsidR="008B21EC" w:rsidRPr="00D82D18" w:rsidRDefault="00C554BC" w:rsidP="008B21EC">
            <w:pPr>
              <w:pStyle w:val="affff7"/>
              <w:jc w:val="center"/>
            </w:pPr>
            <w:r w:rsidRPr="00D82D18">
              <w:t>4</w:t>
            </w:r>
            <w:r w:rsidR="008B21EC" w:rsidRPr="00D82D18">
              <w:t>0 %</w:t>
            </w:r>
          </w:p>
        </w:tc>
      </w:tr>
      <w:tr w:rsidR="008B21EC" w:rsidRPr="00D82D18" w:rsidTr="008B21EC">
        <w:trPr>
          <w:trHeight w:val="890"/>
          <w:jc w:val="center"/>
        </w:trPr>
        <w:tc>
          <w:tcPr>
            <w:tcW w:w="2692" w:type="dxa"/>
            <w:shd w:val="clear" w:color="auto" w:fill="auto"/>
          </w:tcPr>
          <w:p w:rsidR="008B21EC" w:rsidRPr="00D82D18" w:rsidRDefault="008B21EC" w:rsidP="008B21EC">
            <w:pPr>
              <w:pStyle w:val="affff7"/>
            </w:pPr>
            <w:r w:rsidRPr="00D82D18">
              <w:t>Магазины</w:t>
            </w:r>
          </w:p>
        </w:tc>
        <w:tc>
          <w:tcPr>
            <w:tcW w:w="708" w:type="dxa"/>
            <w:shd w:val="clear" w:color="auto" w:fill="auto"/>
          </w:tcPr>
          <w:p w:rsidR="008B21EC" w:rsidRPr="00D82D18" w:rsidRDefault="008B21EC" w:rsidP="008B21EC">
            <w:pPr>
              <w:pStyle w:val="affff7"/>
              <w:jc w:val="center"/>
            </w:pPr>
            <w:r w:rsidRPr="00D82D18">
              <w:t>4.4</w:t>
            </w:r>
          </w:p>
        </w:tc>
        <w:tc>
          <w:tcPr>
            <w:tcW w:w="1134" w:type="dxa"/>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100/</w:t>
            </w:r>
          </w:p>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5000</w:t>
            </w:r>
          </w:p>
          <w:p w:rsidR="008B21EC" w:rsidRPr="00D82D18" w:rsidRDefault="008B21EC" w:rsidP="008B21EC">
            <w:pPr>
              <w:ind w:right="30" w:firstLine="0"/>
              <w:jc w:val="center"/>
              <w:rPr>
                <w:rFonts w:ascii="Times New Roman" w:hAnsi="Times New Roman" w:cs="Times New Roman"/>
              </w:rPr>
            </w:pPr>
            <w:r w:rsidRPr="00D82D18">
              <w:rPr>
                <w:rFonts w:ascii="Times New Roman" w:hAnsi="Times New Roman" w:cs="Times New Roman"/>
              </w:rPr>
              <w:t>кв.м</w:t>
            </w:r>
          </w:p>
        </w:tc>
        <w:tc>
          <w:tcPr>
            <w:tcW w:w="728" w:type="dxa"/>
          </w:tcPr>
          <w:p w:rsidR="008B21EC" w:rsidRPr="00D82D18" w:rsidRDefault="008B21EC" w:rsidP="008B21EC">
            <w:pPr>
              <w:pStyle w:val="affff7"/>
              <w:jc w:val="center"/>
            </w:pPr>
            <w:r w:rsidRPr="00D82D18">
              <w:t>12 м/ -</w:t>
            </w:r>
          </w:p>
        </w:tc>
        <w:tc>
          <w:tcPr>
            <w:tcW w:w="1686" w:type="dxa"/>
          </w:tcPr>
          <w:p w:rsidR="008B21EC" w:rsidRPr="00D82D18" w:rsidRDefault="008B21EC" w:rsidP="008B21EC">
            <w:pPr>
              <w:pStyle w:val="affff7"/>
              <w:jc w:val="center"/>
            </w:pPr>
            <w:r w:rsidRPr="00D82D18">
              <w:rPr>
                <w:lang w:val="en-US"/>
              </w:rPr>
              <w:t>5</w:t>
            </w:r>
            <w:r w:rsidRPr="00D82D18">
              <w:t xml:space="preserve"> м / 3 м</w:t>
            </w:r>
          </w:p>
        </w:tc>
        <w:tc>
          <w:tcPr>
            <w:tcW w:w="1134" w:type="dxa"/>
          </w:tcPr>
          <w:p w:rsidR="008B21EC" w:rsidRPr="00D82D18" w:rsidRDefault="008B21EC" w:rsidP="008B21EC">
            <w:pPr>
              <w:pStyle w:val="affff7"/>
              <w:jc w:val="center"/>
            </w:pPr>
            <w:r w:rsidRPr="00D82D18">
              <w:t>3 м</w:t>
            </w:r>
          </w:p>
        </w:tc>
        <w:tc>
          <w:tcPr>
            <w:tcW w:w="566" w:type="dxa"/>
            <w:gridSpan w:val="2"/>
          </w:tcPr>
          <w:p w:rsidR="008B21EC" w:rsidRPr="00D82D18" w:rsidRDefault="008B21EC" w:rsidP="008B21EC">
            <w:pPr>
              <w:pStyle w:val="affff7"/>
              <w:jc w:val="center"/>
            </w:pPr>
            <w:r w:rsidRPr="00D82D18">
              <w:t>2</w:t>
            </w:r>
          </w:p>
        </w:tc>
        <w:tc>
          <w:tcPr>
            <w:tcW w:w="992" w:type="dxa"/>
          </w:tcPr>
          <w:p w:rsidR="008B21EC" w:rsidRPr="00D82D18" w:rsidRDefault="008B21EC" w:rsidP="008B21EC">
            <w:pPr>
              <w:pStyle w:val="affff7"/>
              <w:jc w:val="center"/>
            </w:pPr>
            <w:r w:rsidRPr="00D82D18">
              <w:t>8 м</w:t>
            </w:r>
          </w:p>
        </w:tc>
        <w:tc>
          <w:tcPr>
            <w:tcW w:w="851" w:type="dxa"/>
          </w:tcPr>
          <w:p w:rsidR="008B21EC" w:rsidRPr="00D82D18" w:rsidRDefault="008B21EC" w:rsidP="008B21EC">
            <w:pPr>
              <w:pStyle w:val="affff7"/>
              <w:jc w:val="center"/>
            </w:pPr>
            <w:r w:rsidRPr="00D82D18">
              <w:t>40 %</w:t>
            </w:r>
          </w:p>
        </w:tc>
      </w:tr>
      <w:tr w:rsidR="008B21EC" w:rsidRPr="00D82D18" w:rsidTr="008B21EC">
        <w:trPr>
          <w:jc w:val="center"/>
        </w:trPr>
        <w:tc>
          <w:tcPr>
            <w:tcW w:w="2692" w:type="dxa"/>
            <w:shd w:val="clear" w:color="auto" w:fill="auto"/>
          </w:tcPr>
          <w:p w:rsidR="008B21EC" w:rsidRPr="00D82D18" w:rsidRDefault="008B21EC" w:rsidP="008B21EC">
            <w:pPr>
              <w:pStyle w:val="affff7"/>
            </w:pPr>
            <w:r w:rsidRPr="00D82D18">
              <w:t>Обеспечение занятий спортом в помещениях</w:t>
            </w:r>
          </w:p>
        </w:tc>
        <w:tc>
          <w:tcPr>
            <w:tcW w:w="708" w:type="dxa"/>
            <w:shd w:val="clear" w:color="auto" w:fill="auto"/>
          </w:tcPr>
          <w:p w:rsidR="008B21EC" w:rsidRPr="00D82D18" w:rsidRDefault="008B21EC" w:rsidP="008B21EC">
            <w:pPr>
              <w:pStyle w:val="affff7"/>
              <w:jc w:val="center"/>
            </w:pPr>
            <w:r w:rsidRPr="00D82D18">
              <w:t>5.1.2</w:t>
            </w:r>
          </w:p>
        </w:tc>
        <w:tc>
          <w:tcPr>
            <w:tcW w:w="1134" w:type="dxa"/>
            <w:vMerge w:val="restart"/>
            <w:vAlign w:val="center"/>
          </w:tcPr>
          <w:p w:rsidR="008B21EC" w:rsidRPr="00D82D18" w:rsidRDefault="008B21EC" w:rsidP="008B21EC">
            <w:pPr>
              <w:pStyle w:val="affff7"/>
              <w:jc w:val="center"/>
            </w:pPr>
            <w:r w:rsidRPr="00D82D18">
              <w:t xml:space="preserve">300/ </w:t>
            </w:r>
            <w:r w:rsidR="00C554BC" w:rsidRPr="00D82D18">
              <w:t>5</w:t>
            </w:r>
            <w:r w:rsidRPr="00D82D18">
              <w:t>000</w:t>
            </w:r>
          </w:p>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кв.м</w:t>
            </w:r>
          </w:p>
        </w:tc>
        <w:tc>
          <w:tcPr>
            <w:tcW w:w="728" w:type="dxa"/>
            <w:vMerge w:val="restart"/>
            <w:vAlign w:val="center"/>
          </w:tcPr>
          <w:p w:rsidR="008B21EC" w:rsidRPr="00D82D18" w:rsidRDefault="008B21EC" w:rsidP="008B21EC">
            <w:pPr>
              <w:pStyle w:val="affff7"/>
              <w:jc w:val="center"/>
            </w:pPr>
            <w:r w:rsidRPr="00D82D18">
              <w:t>12 м/ -</w:t>
            </w:r>
          </w:p>
        </w:tc>
        <w:tc>
          <w:tcPr>
            <w:tcW w:w="1686" w:type="dxa"/>
            <w:vMerge w:val="restart"/>
            <w:vAlign w:val="center"/>
          </w:tcPr>
          <w:p w:rsidR="008B21EC" w:rsidRPr="00D82D18" w:rsidRDefault="008B21EC" w:rsidP="008B21EC">
            <w:pPr>
              <w:pStyle w:val="affff7"/>
              <w:jc w:val="center"/>
            </w:pPr>
            <w:r w:rsidRPr="00D82D18">
              <w:rPr>
                <w:lang w:val="en-US"/>
              </w:rPr>
              <w:t>5</w:t>
            </w:r>
            <w:r w:rsidRPr="00D82D18">
              <w:t xml:space="preserve"> м / 3 м</w:t>
            </w:r>
          </w:p>
        </w:tc>
        <w:tc>
          <w:tcPr>
            <w:tcW w:w="1147" w:type="dxa"/>
            <w:gridSpan w:val="2"/>
            <w:vMerge w:val="restart"/>
            <w:vAlign w:val="center"/>
          </w:tcPr>
          <w:p w:rsidR="008B21EC" w:rsidRPr="00D82D18" w:rsidRDefault="008B21EC" w:rsidP="008B21EC">
            <w:pPr>
              <w:pStyle w:val="affff7"/>
              <w:jc w:val="center"/>
            </w:pPr>
            <w:r w:rsidRPr="00D82D18">
              <w:t>3 м</w:t>
            </w:r>
          </w:p>
        </w:tc>
        <w:tc>
          <w:tcPr>
            <w:tcW w:w="553" w:type="dxa"/>
            <w:vMerge w:val="restart"/>
            <w:vAlign w:val="center"/>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3</w:t>
            </w:r>
          </w:p>
        </w:tc>
        <w:tc>
          <w:tcPr>
            <w:tcW w:w="992" w:type="dxa"/>
            <w:vMerge w:val="restart"/>
            <w:vAlign w:val="center"/>
          </w:tcPr>
          <w:p w:rsidR="008B21EC" w:rsidRPr="00D82D18" w:rsidRDefault="008B21EC" w:rsidP="008B21EC">
            <w:pPr>
              <w:ind w:firstLine="0"/>
              <w:jc w:val="center"/>
              <w:rPr>
                <w:rFonts w:ascii="Times New Roman" w:hAnsi="Times New Roman" w:cs="Times New Roman"/>
              </w:rPr>
            </w:pPr>
            <w:r w:rsidRPr="00D82D18">
              <w:rPr>
                <w:rFonts w:ascii="Times New Roman" w:hAnsi="Times New Roman" w:cs="Times New Roman"/>
              </w:rPr>
              <w:t>12 м</w:t>
            </w:r>
          </w:p>
        </w:tc>
        <w:tc>
          <w:tcPr>
            <w:tcW w:w="851" w:type="dxa"/>
            <w:vMerge w:val="restart"/>
            <w:vAlign w:val="center"/>
          </w:tcPr>
          <w:p w:rsidR="008B21EC" w:rsidRPr="00D82D18" w:rsidRDefault="008B21EC" w:rsidP="008B21EC">
            <w:pPr>
              <w:pStyle w:val="affff7"/>
              <w:jc w:val="center"/>
            </w:pPr>
            <w:r w:rsidRPr="00D82D18">
              <w:t>40 %</w:t>
            </w:r>
          </w:p>
        </w:tc>
      </w:tr>
      <w:tr w:rsidR="008B21EC" w:rsidRPr="00D82D18" w:rsidTr="008B21EC">
        <w:trPr>
          <w:jc w:val="center"/>
        </w:trPr>
        <w:tc>
          <w:tcPr>
            <w:tcW w:w="2692" w:type="dxa"/>
            <w:shd w:val="clear" w:color="auto" w:fill="auto"/>
          </w:tcPr>
          <w:p w:rsidR="008B21EC" w:rsidRPr="00D82D18" w:rsidRDefault="008B21EC" w:rsidP="008B21EC">
            <w:pPr>
              <w:pStyle w:val="affff7"/>
            </w:pPr>
            <w:r w:rsidRPr="00D82D18">
              <w:t>Оборудованные площадки для занятий спортом</w:t>
            </w:r>
          </w:p>
        </w:tc>
        <w:tc>
          <w:tcPr>
            <w:tcW w:w="708" w:type="dxa"/>
            <w:shd w:val="clear" w:color="auto" w:fill="auto"/>
          </w:tcPr>
          <w:p w:rsidR="008B21EC" w:rsidRPr="00D82D18" w:rsidRDefault="008B21EC" w:rsidP="008B21EC">
            <w:pPr>
              <w:pStyle w:val="affff7"/>
              <w:jc w:val="center"/>
            </w:pPr>
            <w:r w:rsidRPr="00D82D18">
              <w:t>5.1.4</w:t>
            </w:r>
          </w:p>
        </w:tc>
        <w:tc>
          <w:tcPr>
            <w:tcW w:w="1134" w:type="dxa"/>
            <w:vMerge/>
          </w:tcPr>
          <w:p w:rsidR="008B21EC" w:rsidRPr="00D82D18" w:rsidRDefault="008B21EC" w:rsidP="008B21EC">
            <w:pPr>
              <w:ind w:firstLine="0"/>
              <w:jc w:val="center"/>
              <w:rPr>
                <w:rFonts w:ascii="Times New Roman" w:hAnsi="Times New Roman" w:cs="Times New Roman"/>
              </w:rPr>
            </w:pPr>
          </w:p>
        </w:tc>
        <w:tc>
          <w:tcPr>
            <w:tcW w:w="728" w:type="dxa"/>
            <w:vMerge/>
          </w:tcPr>
          <w:p w:rsidR="008B21EC" w:rsidRPr="00D82D18" w:rsidRDefault="008B21EC" w:rsidP="008B21EC">
            <w:pPr>
              <w:pStyle w:val="affff7"/>
              <w:jc w:val="center"/>
            </w:pPr>
          </w:p>
        </w:tc>
        <w:tc>
          <w:tcPr>
            <w:tcW w:w="1686" w:type="dxa"/>
            <w:vMerge/>
          </w:tcPr>
          <w:p w:rsidR="008B21EC" w:rsidRPr="00D82D18" w:rsidRDefault="008B21EC" w:rsidP="008B21EC">
            <w:pPr>
              <w:pStyle w:val="affff7"/>
              <w:jc w:val="center"/>
            </w:pPr>
          </w:p>
        </w:tc>
        <w:tc>
          <w:tcPr>
            <w:tcW w:w="1147" w:type="dxa"/>
            <w:gridSpan w:val="2"/>
            <w:vMerge/>
          </w:tcPr>
          <w:p w:rsidR="008B21EC" w:rsidRPr="00D82D18" w:rsidRDefault="008B21EC" w:rsidP="008B21EC">
            <w:pPr>
              <w:pStyle w:val="affff7"/>
              <w:jc w:val="center"/>
            </w:pPr>
          </w:p>
        </w:tc>
        <w:tc>
          <w:tcPr>
            <w:tcW w:w="553" w:type="dxa"/>
            <w:vMerge/>
          </w:tcPr>
          <w:p w:rsidR="008B21EC" w:rsidRPr="00D82D18" w:rsidRDefault="008B21EC" w:rsidP="008B21EC">
            <w:pPr>
              <w:ind w:firstLine="0"/>
              <w:jc w:val="center"/>
              <w:rPr>
                <w:rFonts w:ascii="Times New Roman" w:hAnsi="Times New Roman" w:cs="Times New Roman"/>
              </w:rPr>
            </w:pPr>
          </w:p>
        </w:tc>
        <w:tc>
          <w:tcPr>
            <w:tcW w:w="992" w:type="dxa"/>
            <w:vMerge/>
          </w:tcPr>
          <w:p w:rsidR="008B21EC" w:rsidRPr="00D82D18" w:rsidRDefault="008B21EC" w:rsidP="008B21EC">
            <w:pPr>
              <w:ind w:firstLine="0"/>
              <w:jc w:val="center"/>
              <w:rPr>
                <w:rFonts w:ascii="Times New Roman" w:hAnsi="Times New Roman" w:cs="Times New Roman"/>
              </w:rPr>
            </w:pPr>
          </w:p>
        </w:tc>
        <w:tc>
          <w:tcPr>
            <w:tcW w:w="851" w:type="dxa"/>
            <w:vMerge/>
          </w:tcPr>
          <w:p w:rsidR="008B21EC" w:rsidRPr="00D82D18" w:rsidRDefault="008B21EC" w:rsidP="008B21EC">
            <w:pPr>
              <w:pStyle w:val="affff7"/>
              <w:jc w:val="center"/>
            </w:pPr>
          </w:p>
        </w:tc>
      </w:tr>
      <w:tr w:rsidR="008B21EC" w:rsidRPr="00D82D18" w:rsidTr="008B21EC">
        <w:trPr>
          <w:jc w:val="center"/>
        </w:trPr>
        <w:tc>
          <w:tcPr>
            <w:tcW w:w="2692" w:type="dxa"/>
            <w:shd w:val="clear" w:color="auto" w:fill="auto"/>
          </w:tcPr>
          <w:p w:rsidR="008B21EC" w:rsidRPr="00D82D18" w:rsidRDefault="008B21EC" w:rsidP="008B21EC">
            <w:pPr>
              <w:pStyle w:val="affff7"/>
            </w:pPr>
            <w:r w:rsidRPr="00D82D18">
              <w:t>Связь</w:t>
            </w:r>
          </w:p>
        </w:tc>
        <w:tc>
          <w:tcPr>
            <w:tcW w:w="708" w:type="dxa"/>
            <w:shd w:val="clear" w:color="auto" w:fill="auto"/>
          </w:tcPr>
          <w:p w:rsidR="008B21EC" w:rsidRPr="00D82D18" w:rsidRDefault="008B21EC" w:rsidP="008B21EC">
            <w:pPr>
              <w:pStyle w:val="affff7"/>
              <w:jc w:val="center"/>
            </w:pPr>
            <w:r w:rsidRPr="00D82D18">
              <w:t>6.8</w:t>
            </w:r>
          </w:p>
        </w:tc>
        <w:tc>
          <w:tcPr>
            <w:tcW w:w="7091" w:type="dxa"/>
            <w:gridSpan w:val="8"/>
          </w:tcPr>
          <w:p w:rsidR="008B21EC" w:rsidRPr="00D82D18" w:rsidRDefault="008B21EC" w:rsidP="008B21EC">
            <w:pPr>
              <w:pStyle w:val="affff7"/>
              <w:jc w:val="center"/>
            </w:pPr>
            <w:r w:rsidRPr="00D82D18">
              <w:t>Не подлежат установлению, определяются в соответствии с техническими и санитарными нормами</w:t>
            </w:r>
          </w:p>
        </w:tc>
      </w:tr>
    </w:tbl>
    <w:p w:rsidR="008B21EC" w:rsidRPr="00D82D18" w:rsidRDefault="008B21EC" w:rsidP="008B21EC">
      <w:pPr>
        <w:ind w:firstLine="0"/>
        <w:rPr>
          <w:rFonts w:ascii="Times New Roman" w:eastAsia="SimSun" w:hAnsi="Times New Roman" w:cs="Times New Roman"/>
          <w:lang w:eastAsia="zh-CN"/>
        </w:rPr>
      </w:pPr>
    </w:p>
    <w:p w:rsidR="008B21EC" w:rsidRPr="00D82D18" w:rsidRDefault="008B21EC" w:rsidP="008B21EC">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1.3. Вспомогательные виды использования земельных участков и объектов капитального строительства: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44"/>
        <w:gridCol w:w="6379"/>
      </w:tblGrid>
      <w:tr w:rsidR="008B21EC" w:rsidRPr="00D82D18" w:rsidTr="008B21EC">
        <w:trPr>
          <w:trHeight w:val="552"/>
        </w:trPr>
        <w:tc>
          <w:tcPr>
            <w:tcW w:w="3544" w:type="dxa"/>
            <w:vAlign w:val="center"/>
          </w:tcPr>
          <w:p w:rsidR="008B21EC" w:rsidRPr="00D82D18" w:rsidRDefault="008B21EC" w:rsidP="008B21EC">
            <w:pPr>
              <w:tabs>
                <w:tab w:val="left" w:pos="2520"/>
              </w:tabs>
              <w:jc w:val="center"/>
              <w:rPr>
                <w:rFonts w:ascii="Times New Roman" w:hAnsi="Times New Roman" w:cs="Times New Roman"/>
                <w:b/>
              </w:rPr>
            </w:pPr>
            <w:r w:rsidRPr="00D82D18">
              <w:rPr>
                <w:rFonts w:ascii="Times New Roman" w:hAnsi="Times New Roman" w:cs="Times New Roman"/>
                <w:b/>
              </w:rPr>
              <w:t xml:space="preserve">Виды разрешенного использования </w:t>
            </w:r>
          </w:p>
        </w:tc>
        <w:tc>
          <w:tcPr>
            <w:tcW w:w="6379" w:type="dxa"/>
            <w:vAlign w:val="center"/>
          </w:tcPr>
          <w:p w:rsidR="008B21EC" w:rsidRPr="00D82D18" w:rsidRDefault="008B21EC" w:rsidP="008B21EC">
            <w:pPr>
              <w:tabs>
                <w:tab w:val="left" w:pos="2520"/>
              </w:tabs>
              <w:rPr>
                <w:rFonts w:ascii="Times New Roman" w:hAnsi="Times New Roman" w:cs="Times New Roman"/>
                <w:b/>
              </w:rPr>
            </w:pPr>
            <w:r w:rsidRPr="00D82D18">
              <w:rPr>
                <w:rFonts w:ascii="Times New Roman" w:hAnsi="Times New Roman" w:cs="Times New Roman"/>
                <w:b/>
              </w:rPr>
              <w:t xml:space="preserve">Предельные размеры и параметры разрешенного строительства, реконструкции объектов </w:t>
            </w:r>
          </w:p>
        </w:tc>
      </w:tr>
      <w:tr w:rsidR="008B21EC" w:rsidRPr="00D82D18" w:rsidTr="008B21EC">
        <w:trPr>
          <w:trHeight w:val="20"/>
        </w:trPr>
        <w:tc>
          <w:tcPr>
            <w:tcW w:w="3544" w:type="dxa"/>
          </w:tcPr>
          <w:p w:rsidR="008B21EC" w:rsidRPr="00D82D18" w:rsidRDefault="008B21EC" w:rsidP="008B21EC">
            <w:pPr>
              <w:ind w:firstLine="0"/>
              <w:rPr>
                <w:rFonts w:ascii="Times New Roman" w:hAnsi="Times New Roman" w:cs="Times New Roman"/>
              </w:rPr>
            </w:pPr>
            <w:r w:rsidRPr="00D82D18">
              <w:rPr>
                <w:rFonts w:ascii="Times New Roman" w:hAnsi="Times New Roman" w:cs="Times New Roman"/>
              </w:rPr>
              <w:t>Встроенные или отдельно стоящие коллективные хранилища сельскохозяйственных продуктов (для многоквартирных домов).</w:t>
            </w:r>
          </w:p>
          <w:p w:rsidR="008B21EC" w:rsidRPr="00D82D18" w:rsidRDefault="008B21EC" w:rsidP="008B21EC">
            <w:pPr>
              <w:ind w:firstLine="0"/>
              <w:rPr>
                <w:rFonts w:ascii="Times New Roman" w:hAnsi="Times New Roman" w:cs="Times New Roman"/>
              </w:rPr>
            </w:pPr>
            <w:r w:rsidRPr="00D82D18">
              <w:rPr>
                <w:rFonts w:ascii="Times New Roman" w:hAnsi="Times New Roman" w:cs="Times New Roman"/>
              </w:rPr>
              <w:t xml:space="preserve">Постройки хозяйственного назначения (летние кухни, хозяйственные постройки, кладовые, подвалы, бани, бассейны, теплицы, оранжереи, сады, огороды, навесы) индивидуального использования. </w:t>
            </w:r>
          </w:p>
          <w:p w:rsidR="008B21EC" w:rsidRPr="00D82D18" w:rsidRDefault="008B21EC" w:rsidP="008B21EC">
            <w:pPr>
              <w:ind w:firstLine="0"/>
              <w:rPr>
                <w:rFonts w:ascii="Times New Roman" w:hAnsi="Times New Roman" w:cs="Times New Roman"/>
              </w:rPr>
            </w:pPr>
            <w:r w:rsidRPr="00D82D18">
              <w:rPr>
                <w:rFonts w:ascii="Times New Roman" w:hAnsi="Times New Roman" w:cs="Times New Roman"/>
              </w:rPr>
              <w:t>Хозяйственные постройки для содержания скота и птицы, хранения кормов, инвентаря, топлива и других хозяйственных нужд, а также - хозяйственные подъезды и скотопрогоны (для территорий с местами приложения труда и с возможностью ведения развитого товарного личного подсобного хозяйства, сельскохозяйственного производства, садоводства, огородничества)</w:t>
            </w:r>
          </w:p>
          <w:p w:rsidR="008B21EC" w:rsidRPr="00D82D18" w:rsidRDefault="008B21EC" w:rsidP="008B21EC">
            <w:pPr>
              <w:ind w:firstLine="0"/>
              <w:rPr>
                <w:rFonts w:ascii="Times New Roman" w:hAnsi="Times New Roman" w:cs="Times New Roman"/>
              </w:rPr>
            </w:pPr>
            <w:r w:rsidRPr="00D82D18">
              <w:rPr>
                <w:rFonts w:ascii="Times New Roman" w:hAnsi="Times New Roman" w:cs="Times New Roman"/>
              </w:rPr>
              <w:t>Объекты инженерного обеспечения</w:t>
            </w:r>
          </w:p>
        </w:tc>
        <w:tc>
          <w:tcPr>
            <w:tcW w:w="6379" w:type="dxa"/>
          </w:tcPr>
          <w:p w:rsidR="008B21EC" w:rsidRPr="00D82D18" w:rsidRDefault="008B21EC" w:rsidP="008B21EC">
            <w:pPr>
              <w:ind w:firstLine="0"/>
              <w:rPr>
                <w:rFonts w:ascii="Times New Roman" w:hAnsi="Times New Roman" w:cs="Times New Roman"/>
              </w:rPr>
            </w:pPr>
            <w:r w:rsidRPr="00D82D18">
              <w:rPr>
                <w:rFonts w:ascii="Times New Roman" w:hAnsi="Times New Roman" w:cs="Times New Roman"/>
              </w:rPr>
              <w:t>Максимальное количество надземных этажей  коллективных хранилищ – 1 этаж</w:t>
            </w:r>
          </w:p>
          <w:p w:rsidR="008B21EC" w:rsidRPr="00D82D18" w:rsidRDefault="008B21EC" w:rsidP="008B21EC">
            <w:pPr>
              <w:ind w:firstLine="0"/>
              <w:rPr>
                <w:rFonts w:ascii="Times New Roman" w:hAnsi="Times New Roman" w:cs="Times New Roman"/>
              </w:rPr>
            </w:pPr>
            <w:r w:rsidRPr="00D82D18">
              <w:rPr>
                <w:rFonts w:ascii="Times New Roman" w:hAnsi="Times New Roman" w:cs="Times New Roman"/>
              </w:rPr>
              <w:t>Общая площадь коллективных хранилищ сельскохозяйственных продуктов определяется из расчета 4 - 5 кв.м на одну семью.</w:t>
            </w:r>
          </w:p>
          <w:p w:rsidR="008B21EC" w:rsidRPr="00D82D18" w:rsidRDefault="008B21EC" w:rsidP="008B21EC">
            <w:pPr>
              <w:ind w:firstLine="0"/>
              <w:rPr>
                <w:rFonts w:ascii="Times New Roman" w:hAnsi="Times New Roman" w:cs="Times New Roman"/>
              </w:rPr>
            </w:pPr>
            <w:r w:rsidRPr="00D82D18">
              <w:rPr>
                <w:rFonts w:ascii="Times New Roman" w:hAnsi="Times New Roman" w:cs="Times New Roman"/>
              </w:rPr>
              <w:t>Максимальное количество надземных этажей  – 1 этаж</w:t>
            </w:r>
          </w:p>
          <w:p w:rsidR="008B21EC" w:rsidRPr="00D82D18" w:rsidRDefault="008B21EC" w:rsidP="008B21EC">
            <w:pPr>
              <w:ind w:firstLine="0"/>
              <w:rPr>
                <w:rFonts w:ascii="Times New Roman" w:hAnsi="Times New Roman" w:cs="Times New Roman"/>
              </w:rPr>
            </w:pPr>
            <w:r w:rsidRPr="00D82D18">
              <w:rPr>
                <w:rFonts w:ascii="Times New Roman" w:hAnsi="Times New Roman" w:cs="Times New Roman"/>
              </w:rPr>
              <w:t xml:space="preserve">Максимальная высота строений и сооружений – 5 м </w:t>
            </w:r>
          </w:p>
          <w:p w:rsidR="008B21EC" w:rsidRPr="00D82D18" w:rsidRDefault="008B21EC" w:rsidP="008B21EC">
            <w:pPr>
              <w:ind w:firstLine="0"/>
              <w:rPr>
                <w:rFonts w:ascii="Times New Roman" w:hAnsi="Times New Roman" w:cs="Times New Roman"/>
              </w:rPr>
            </w:pPr>
            <w:r w:rsidRPr="00D82D18">
              <w:rPr>
                <w:rFonts w:ascii="Times New Roman" w:hAnsi="Times New Roman" w:cs="Times New Roman"/>
              </w:rPr>
              <w:t xml:space="preserve">Общая площадь помещений  - до </w:t>
            </w:r>
            <w:smartTag w:uri="urn:schemas-microsoft-com:office:smarttags" w:element="metricconverter">
              <w:smartTagPr>
                <w:attr w:name="ProductID" w:val="100 кв. м"/>
              </w:smartTagPr>
              <w:r w:rsidRPr="00D82D18">
                <w:rPr>
                  <w:rFonts w:ascii="Times New Roman" w:hAnsi="Times New Roman" w:cs="Times New Roman"/>
                </w:rPr>
                <w:t>100 кв. м</w:t>
              </w:r>
            </w:smartTag>
            <w:r w:rsidRPr="00D82D18">
              <w:rPr>
                <w:rFonts w:ascii="Times New Roman" w:hAnsi="Times New Roman" w:cs="Times New Roman"/>
              </w:rPr>
              <w:t>.</w:t>
            </w:r>
          </w:p>
          <w:p w:rsidR="008B21EC" w:rsidRPr="00D82D18" w:rsidRDefault="008B21EC" w:rsidP="008B21EC">
            <w:pPr>
              <w:ind w:firstLine="0"/>
              <w:rPr>
                <w:rFonts w:ascii="Times New Roman" w:hAnsi="Times New Roman" w:cs="Times New Roman"/>
              </w:rPr>
            </w:pPr>
            <w:r w:rsidRPr="00D82D18">
              <w:rPr>
                <w:rFonts w:ascii="Times New Roman" w:hAnsi="Times New Roman" w:cs="Times New Roman"/>
              </w:rPr>
              <w:t xml:space="preserve">Расстояние от хозяйственных построек до красных линий улиц и проездов не менее - </w:t>
            </w:r>
            <w:smartTag w:uri="urn:schemas-microsoft-com:office:smarttags" w:element="metricconverter">
              <w:smartTagPr>
                <w:attr w:name="ProductID" w:val="5 м"/>
              </w:smartTagPr>
              <w:r w:rsidRPr="00D82D18">
                <w:rPr>
                  <w:rFonts w:ascii="Times New Roman" w:hAnsi="Times New Roman" w:cs="Times New Roman"/>
                </w:rPr>
                <w:t>5 м</w:t>
              </w:r>
            </w:smartTag>
            <w:r w:rsidRPr="00D82D18">
              <w:rPr>
                <w:rFonts w:ascii="Times New Roman" w:hAnsi="Times New Roman" w:cs="Times New Roman"/>
              </w:rPr>
              <w:t>.</w:t>
            </w:r>
          </w:p>
          <w:p w:rsidR="008B21EC" w:rsidRPr="00D82D18" w:rsidRDefault="008B21EC" w:rsidP="008B21EC">
            <w:pPr>
              <w:ind w:firstLine="0"/>
              <w:rPr>
                <w:rFonts w:ascii="Times New Roman" w:hAnsi="Times New Roman" w:cs="Times New Roman"/>
              </w:rPr>
            </w:pPr>
            <w:r w:rsidRPr="00D82D18">
              <w:rPr>
                <w:rFonts w:ascii="Times New Roman" w:hAnsi="Times New Roman" w:cs="Times New Roman"/>
              </w:rPr>
              <w:t xml:space="preserve">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D82D18">
                <w:rPr>
                  <w:rFonts w:ascii="Times New Roman" w:hAnsi="Times New Roman" w:cs="Times New Roman"/>
                </w:rPr>
                <w:t>6 м</w:t>
              </w:r>
            </w:smartTag>
            <w:r w:rsidRPr="00D82D18">
              <w:rPr>
                <w:rFonts w:ascii="Times New Roman" w:hAnsi="Times New Roman" w:cs="Times New Roman"/>
              </w:rPr>
              <w:t>.</w:t>
            </w:r>
          </w:p>
          <w:p w:rsidR="008B21EC" w:rsidRPr="00D82D18" w:rsidRDefault="008B21EC" w:rsidP="008B21EC">
            <w:pPr>
              <w:ind w:firstLine="0"/>
              <w:rPr>
                <w:rFonts w:ascii="Times New Roman" w:hAnsi="Times New Roman" w:cs="Times New Roman"/>
              </w:rPr>
            </w:pPr>
            <w:r w:rsidRPr="00D82D18">
              <w:rPr>
                <w:rFonts w:ascii="Times New Roman" w:hAnsi="Times New Roman" w:cs="Times New Roman"/>
              </w:rPr>
              <w:t>Расстояния от сараев для скота и птицы до шахтных колодцев - не менее 20 м.</w:t>
            </w:r>
          </w:p>
          <w:p w:rsidR="008B21EC" w:rsidRPr="00D82D18" w:rsidRDefault="008B21EC" w:rsidP="008B21EC">
            <w:pPr>
              <w:tabs>
                <w:tab w:val="left" w:pos="1134"/>
              </w:tabs>
              <w:ind w:firstLine="0"/>
              <w:rPr>
                <w:rFonts w:ascii="Times New Roman" w:hAnsi="Times New Roman" w:cs="Times New Roman"/>
              </w:rPr>
            </w:pPr>
            <w:r w:rsidRPr="00D82D18">
              <w:rPr>
                <w:rFonts w:ascii="Times New Roman" w:hAnsi="Times New Roman" w:cs="Times New Roman"/>
              </w:rPr>
              <w:t>Минимальное расстояние до границы смежного земельного участка:</w:t>
            </w:r>
          </w:p>
          <w:p w:rsidR="008B21EC" w:rsidRPr="00D82D18" w:rsidRDefault="008B21EC" w:rsidP="008B21EC">
            <w:pPr>
              <w:tabs>
                <w:tab w:val="left" w:pos="1134"/>
              </w:tabs>
              <w:ind w:firstLine="0"/>
              <w:rPr>
                <w:rFonts w:ascii="Times New Roman" w:hAnsi="Times New Roman" w:cs="Times New Roman"/>
              </w:rPr>
            </w:pPr>
            <w:r w:rsidRPr="00D82D18">
              <w:rPr>
                <w:rFonts w:ascii="Times New Roman" w:hAnsi="Times New Roman" w:cs="Times New Roman"/>
              </w:rPr>
              <w:t>- от постройки для содержания скота и птицы - 1 м;</w:t>
            </w:r>
          </w:p>
          <w:p w:rsidR="008B21EC" w:rsidRPr="00D82D18" w:rsidRDefault="008B21EC" w:rsidP="008B21EC">
            <w:pPr>
              <w:tabs>
                <w:tab w:val="left" w:pos="1134"/>
              </w:tabs>
              <w:ind w:firstLine="0"/>
              <w:rPr>
                <w:rFonts w:ascii="Times New Roman" w:hAnsi="Times New Roman" w:cs="Times New Roman"/>
              </w:rPr>
            </w:pPr>
            <w:r w:rsidRPr="00D82D18">
              <w:rPr>
                <w:rFonts w:ascii="Times New Roman" w:hAnsi="Times New Roman" w:cs="Times New Roman"/>
              </w:rPr>
              <w:t>- от других построек (бани, гаража и других) - 1 м.</w:t>
            </w:r>
          </w:p>
          <w:p w:rsidR="008B21EC" w:rsidRPr="00D82D18" w:rsidRDefault="008B21EC" w:rsidP="008B21EC">
            <w:pPr>
              <w:ind w:firstLine="0"/>
              <w:rPr>
                <w:rFonts w:ascii="Times New Roman" w:hAnsi="Times New Roman" w:cs="Times New Roman"/>
              </w:rPr>
            </w:pPr>
            <w:r w:rsidRPr="00D82D18">
              <w:rPr>
                <w:rFonts w:ascii="Times New Roman" w:hAnsi="Times New Roman" w:cs="Times New Roma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8B21EC" w:rsidRPr="00D82D18" w:rsidRDefault="008B21EC" w:rsidP="008B21EC">
            <w:pPr>
              <w:tabs>
                <w:tab w:val="left" w:pos="1134"/>
              </w:tabs>
              <w:ind w:firstLine="0"/>
              <w:rPr>
                <w:rFonts w:ascii="Times New Roman" w:hAnsi="Times New Roman" w:cs="Times New Roman"/>
              </w:rPr>
            </w:pPr>
            <w:r w:rsidRPr="00D82D18">
              <w:rPr>
                <w:rFonts w:ascii="Times New Roman" w:hAnsi="Times New Roman" w:cs="Times New Roman"/>
              </w:rPr>
              <w:t xml:space="preserve">Группы сараев должны содержать не более 30 блоков каждая. Площадь застройки сблокированных сараев не должна превышать </w:t>
            </w:r>
            <w:smartTag w:uri="urn:schemas-microsoft-com:office:smarttags" w:element="metricconverter">
              <w:smartTagPr>
                <w:attr w:name="ProductID" w:val="800 м2"/>
              </w:smartTagPr>
              <w:r w:rsidRPr="00D82D18">
                <w:rPr>
                  <w:rFonts w:ascii="Times New Roman" w:hAnsi="Times New Roman" w:cs="Times New Roman"/>
                </w:rPr>
                <w:t>800 м2</w:t>
              </w:r>
            </w:smartTag>
            <w:r w:rsidRPr="00D82D18">
              <w:rPr>
                <w:rFonts w:ascii="Times New Roman" w:hAnsi="Times New Roman" w:cs="Times New Roman"/>
              </w:rPr>
              <w:t>.</w:t>
            </w:r>
          </w:p>
          <w:p w:rsidR="008B21EC" w:rsidRPr="00D82D18" w:rsidRDefault="008B21EC" w:rsidP="008B21EC">
            <w:pPr>
              <w:tabs>
                <w:tab w:val="left" w:pos="1134"/>
              </w:tabs>
              <w:ind w:firstLine="0"/>
              <w:rPr>
                <w:rFonts w:ascii="Times New Roman" w:hAnsi="Times New Roman" w:cs="Times New Roman"/>
              </w:rPr>
            </w:pPr>
            <w:r w:rsidRPr="00D82D18">
              <w:rPr>
                <w:rFonts w:ascii="Times New Roman" w:hAnsi="Times New Roman" w:cs="Times New Roma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w:t>
            </w:r>
            <w:r w:rsidRPr="00D82D18">
              <w:rPr>
                <w:rFonts w:ascii="Times New Roman" w:hAnsi="Times New Roman" w:cs="Times New Roman"/>
              </w:rPr>
              <w:lastRenderedPageBreak/>
              <w:t xml:space="preserve">жилых помещений. </w:t>
            </w:r>
          </w:p>
          <w:p w:rsidR="008B21EC" w:rsidRPr="00D82D18" w:rsidRDefault="008B21EC" w:rsidP="008B21EC">
            <w:pPr>
              <w:tabs>
                <w:tab w:val="left" w:pos="1134"/>
              </w:tabs>
              <w:ind w:firstLine="0"/>
              <w:rPr>
                <w:rFonts w:ascii="Times New Roman" w:hAnsi="Times New Roman" w:cs="Times New Roman"/>
              </w:rPr>
            </w:pPr>
            <w:r w:rsidRPr="00D82D18">
              <w:rPr>
                <w:rFonts w:ascii="Times New Roman" w:hAnsi="Times New Roman" w:cs="Times New Roman"/>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8B21EC" w:rsidRPr="00D82D18" w:rsidRDefault="008B21EC" w:rsidP="008B21EC">
            <w:pPr>
              <w:ind w:firstLine="0"/>
              <w:rPr>
                <w:rFonts w:ascii="Times New Roman" w:hAnsi="Times New Roman" w:cs="Times New Roman"/>
              </w:rPr>
            </w:pPr>
            <w:r w:rsidRPr="00D82D18">
              <w:rPr>
                <w:rFonts w:ascii="Times New Roman" w:hAnsi="Times New Roman" w:cs="Times New Roman"/>
              </w:rPr>
              <w:t>Вспомогательные строения, за исключением гаражей, размещать со стороны улиц не допускается.</w:t>
            </w:r>
          </w:p>
        </w:tc>
      </w:tr>
      <w:tr w:rsidR="008B21EC" w:rsidRPr="00D82D18" w:rsidTr="008B21EC">
        <w:trPr>
          <w:trHeight w:val="20"/>
        </w:trPr>
        <w:tc>
          <w:tcPr>
            <w:tcW w:w="3544" w:type="dxa"/>
          </w:tcPr>
          <w:p w:rsidR="008B21EC" w:rsidRPr="00D82D18" w:rsidRDefault="008B21EC" w:rsidP="008B21EC">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lastRenderedPageBreak/>
              <w:t>Надворные туалеты, гидронепроницаемые выгребы, септики.</w:t>
            </w:r>
          </w:p>
        </w:tc>
        <w:tc>
          <w:tcPr>
            <w:tcW w:w="6379" w:type="dxa"/>
          </w:tcPr>
          <w:p w:rsidR="008B21EC" w:rsidRPr="00D82D18" w:rsidRDefault="008B21EC" w:rsidP="008B21EC">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xml:space="preserve">Расстояние от красной линии не менее - 5 м. </w:t>
            </w:r>
          </w:p>
          <w:p w:rsidR="008B21EC" w:rsidRPr="00D82D18" w:rsidRDefault="008B21EC" w:rsidP="008B21EC">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xml:space="preserve">Расстояние от границы смежного земельного участка не менее - 4 м. </w:t>
            </w:r>
          </w:p>
          <w:p w:rsidR="008B21EC" w:rsidRPr="00D82D18" w:rsidRDefault="008B21EC" w:rsidP="008B21EC">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Высота - не более 3 м.</w:t>
            </w:r>
          </w:p>
          <w:p w:rsidR="008B21EC" w:rsidRPr="00D82D18" w:rsidRDefault="008B21EC" w:rsidP="008B21EC">
            <w:pPr>
              <w:pStyle w:val="western"/>
              <w:spacing w:before="0" w:beforeAutospacing="0" w:after="0"/>
              <w:ind w:right="-28"/>
              <w:rPr>
                <w:rFonts w:eastAsia="SimSun"/>
                <w:sz w:val="24"/>
                <w:szCs w:val="24"/>
                <w:lang w:eastAsia="zh-CN"/>
              </w:rPr>
            </w:pPr>
            <w:r w:rsidRPr="00D82D18">
              <w:rPr>
                <w:rFonts w:eastAsia="SimSun"/>
                <w:sz w:val="24"/>
                <w:szCs w:val="24"/>
                <w:lang w:eastAsia="zh-CN"/>
              </w:rPr>
              <w:t>Минимальные расстояния между постройками по санитарно-бытовым условиям должны быть, м:</w:t>
            </w:r>
          </w:p>
          <w:p w:rsidR="008B21EC" w:rsidRPr="00D82D18" w:rsidRDefault="008B21EC" w:rsidP="008B21EC">
            <w:pPr>
              <w:pStyle w:val="western"/>
              <w:spacing w:before="0" w:beforeAutospacing="0" w:after="0"/>
              <w:ind w:right="-142"/>
              <w:rPr>
                <w:rFonts w:eastAsia="SimSun"/>
                <w:sz w:val="24"/>
                <w:szCs w:val="24"/>
                <w:lang w:eastAsia="zh-CN"/>
              </w:rPr>
            </w:pPr>
            <w:r w:rsidRPr="00D82D18">
              <w:rPr>
                <w:rFonts w:eastAsia="SimSun"/>
                <w:sz w:val="24"/>
                <w:szCs w:val="24"/>
                <w:lang w:eastAsia="zh-CN"/>
              </w:rPr>
              <w:t>- от жилого дома и погреба до уборной - 12;</w:t>
            </w:r>
          </w:p>
          <w:p w:rsidR="008B21EC" w:rsidRPr="00D82D18" w:rsidRDefault="008B21EC" w:rsidP="008B21EC">
            <w:pPr>
              <w:pStyle w:val="western"/>
              <w:spacing w:before="0" w:beforeAutospacing="0" w:after="0"/>
              <w:ind w:right="-142"/>
              <w:rPr>
                <w:rFonts w:eastAsia="SimSun"/>
                <w:sz w:val="24"/>
                <w:szCs w:val="24"/>
                <w:lang w:eastAsia="zh-CN"/>
              </w:rPr>
            </w:pPr>
            <w:r w:rsidRPr="00D82D18">
              <w:rPr>
                <w:rFonts w:eastAsia="SimSun"/>
                <w:sz w:val="24"/>
                <w:szCs w:val="24"/>
                <w:lang w:eastAsia="zh-CN"/>
              </w:rPr>
              <w:t>- от колодца до уборной - 8;</w:t>
            </w:r>
          </w:p>
          <w:p w:rsidR="008B21EC" w:rsidRPr="00D82D18" w:rsidRDefault="008B21EC" w:rsidP="008B21EC">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Указанные расстояния должны соблюдаться как между постройками на одном участке, так и между постройками, расположенными на смежных участках.</w:t>
            </w:r>
          </w:p>
        </w:tc>
      </w:tr>
      <w:tr w:rsidR="008B21EC" w:rsidRPr="00D82D18" w:rsidTr="008B21EC">
        <w:trPr>
          <w:trHeight w:val="3615"/>
        </w:trPr>
        <w:tc>
          <w:tcPr>
            <w:tcW w:w="3544" w:type="dxa"/>
          </w:tcPr>
          <w:p w:rsidR="008B21EC" w:rsidRPr="00D82D18" w:rsidRDefault="008B21EC" w:rsidP="008B21EC">
            <w:pPr>
              <w:ind w:firstLine="0"/>
              <w:rPr>
                <w:rFonts w:ascii="Times New Roman" w:hAnsi="Times New Roman" w:cs="Times New Roman"/>
              </w:rPr>
            </w:pPr>
            <w:r w:rsidRPr="00D82D18">
              <w:rPr>
                <w:rFonts w:ascii="Times New Roman" w:hAnsi="Times New Roman" w:cs="Times New Roman"/>
              </w:rPr>
              <w:t>Площадки для игр детей дошкольного и младшего школьного возраста, для отдыха взрослого населения,</w:t>
            </w:r>
          </w:p>
          <w:p w:rsidR="008B21EC" w:rsidRPr="00D82D18" w:rsidRDefault="008B21EC" w:rsidP="008B21EC">
            <w:pPr>
              <w:ind w:firstLine="0"/>
              <w:rPr>
                <w:rFonts w:ascii="Times New Roman" w:hAnsi="Times New Roman" w:cs="Times New Roman"/>
              </w:rPr>
            </w:pPr>
            <w:r w:rsidRPr="00D82D18">
              <w:rPr>
                <w:rFonts w:ascii="Times New Roman" w:hAnsi="Times New Roman" w:cs="Times New Roman"/>
              </w:rPr>
              <w:t xml:space="preserve">для занятий физкультурой, для хозяйственных целей и выгула собак. </w:t>
            </w:r>
          </w:p>
          <w:p w:rsidR="008B21EC" w:rsidRPr="00D82D18" w:rsidRDefault="008B21EC" w:rsidP="008B21EC">
            <w:pPr>
              <w:ind w:firstLine="0"/>
              <w:rPr>
                <w:rFonts w:ascii="Times New Roman" w:hAnsi="Times New Roman" w:cs="Times New Roman"/>
              </w:rPr>
            </w:pPr>
            <w:r w:rsidRPr="00D82D18">
              <w:rPr>
                <w:rFonts w:ascii="Times New Roman" w:hAnsi="Times New Roman" w:cs="Times New Roman"/>
              </w:rPr>
              <w:t>Гостевые автостоянки для парковки легковых автомобилей посетителей.</w:t>
            </w:r>
          </w:p>
        </w:tc>
        <w:tc>
          <w:tcPr>
            <w:tcW w:w="6379" w:type="dxa"/>
          </w:tcPr>
          <w:p w:rsidR="008B21EC" w:rsidRPr="00D82D18" w:rsidRDefault="008B21EC" w:rsidP="008B21EC">
            <w:pPr>
              <w:ind w:firstLine="0"/>
              <w:rPr>
                <w:rFonts w:ascii="Times New Roman" w:hAnsi="Times New Roman" w:cs="Times New Roman"/>
              </w:rPr>
            </w:pPr>
            <w:r w:rsidRPr="00D82D18">
              <w:rPr>
                <w:rFonts w:ascii="Times New Roman" w:hAnsi="Times New Roman" w:cs="Times New Roman"/>
              </w:rPr>
              <w:t>Минимально допустимое расстояние от окон жилых и общественных зданий до площадок:</w:t>
            </w:r>
          </w:p>
          <w:p w:rsidR="008B21EC" w:rsidRPr="00D82D18" w:rsidRDefault="008B21EC" w:rsidP="008B21EC">
            <w:pPr>
              <w:ind w:firstLine="0"/>
              <w:rPr>
                <w:rFonts w:ascii="Times New Roman" w:hAnsi="Times New Roman" w:cs="Times New Roman"/>
              </w:rPr>
            </w:pPr>
            <w:r w:rsidRPr="00D82D18">
              <w:rPr>
                <w:rFonts w:ascii="Times New Roman" w:hAnsi="Times New Roman" w:cs="Times New Roma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D82D18">
                <w:rPr>
                  <w:rFonts w:ascii="Times New Roman" w:hAnsi="Times New Roman" w:cs="Times New Roman"/>
                </w:rPr>
                <w:t>12 м</w:t>
              </w:r>
            </w:smartTag>
            <w:r w:rsidRPr="00D82D18">
              <w:rPr>
                <w:rFonts w:ascii="Times New Roman" w:hAnsi="Times New Roman" w:cs="Times New Roman"/>
              </w:rPr>
              <w:t>;</w:t>
            </w:r>
          </w:p>
          <w:p w:rsidR="008B21EC" w:rsidRPr="00D82D18" w:rsidRDefault="008B21EC" w:rsidP="008B21EC">
            <w:pPr>
              <w:ind w:firstLine="0"/>
              <w:rPr>
                <w:rFonts w:ascii="Times New Roman" w:hAnsi="Times New Roman" w:cs="Times New Roman"/>
              </w:rPr>
            </w:pPr>
            <w:r w:rsidRPr="00D82D18">
              <w:rPr>
                <w:rFonts w:ascii="Times New Roman" w:hAnsi="Times New Roman" w:cs="Times New Roman"/>
              </w:rPr>
              <w:t xml:space="preserve">-для отдыха взрослого населения - не менее </w:t>
            </w:r>
            <w:smartTag w:uri="urn:schemas-microsoft-com:office:smarttags" w:element="metricconverter">
              <w:smartTagPr>
                <w:attr w:name="ProductID" w:val="10 м"/>
              </w:smartTagPr>
              <w:r w:rsidRPr="00D82D18">
                <w:rPr>
                  <w:rFonts w:ascii="Times New Roman" w:hAnsi="Times New Roman" w:cs="Times New Roman"/>
                </w:rPr>
                <w:t>10 м</w:t>
              </w:r>
            </w:smartTag>
            <w:r w:rsidRPr="00D82D18">
              <w:rPr>
                <w:rFonts w:ascii="Times New Roman" w:hAnsi="Times New Roman" w:cs="Times New Roman"/>
              </w:rPr>
              <w:t>;</w:t>
            </w:r>
          </w:p>
          <w:p w:rsidR="008B21EC" w:rsidRPr="00D82D18" w:rsidRDefault="008B21EC" w:rsidP="008B21EC">
            <w:pPr>
              <w:ind w:firstLine="0"/>
              <w:rPr>
                <w:rFonts w:ascii="Times New Roman" w:hAnsi="Times New Roman" w:cs="Times New Roman"/>
              </w:rPr>
            </w:pPr>
            <w:r w:rsidRPr="00D82D18">
              <w:rPr>
                <w:rFonts w:ascii="Times New Roman" w:hAnsi="Times New Roman" w:cs="Times New Roman"/>
              </w:rPr>
              <w:t xml:space="preserve">-для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D82D18">
                <w:rPr>
                  <w:rFonts w:ascii="Times New Roman" w:hAnsi="Times New Roman" w:cs="Times New Roman"/>
                </w:rPr>
                <w:t>40 м</w:t>
              </w:r>
            </w:smartTag>
            <w:r w:rsidRPr="00D82D18">
              <w:rPr>
                <w:rFonts w:ascii="Times New Roman" w:hAnsi="Times New Roman" w:cs="Times New Roman"/>
              </w:rPr>
              <w:t>;</w:t>
            </w:r>
          </w:p>
          <w:p w:rsidR="008B21EC" w:rsidRPr="00D82D18" w:rsidRDefault="008B21EC" w:rsidP="008B21EC">
            <w:pPr>
              <w:ind w:firstLine="0"/>
              <w:rPr>
                <w:rFonts w:ascii="Times New Roman" w:hAnsi="Times New Roman" w:cs="Times New Roman"/>
              </w:rPr>
            </w:pPr>
            <w:r w:rsidRPr="00D82D18">
              <w:rPr>
                <w:rFonts w:ascii="Times New Roman" w:hAnsi="Times New Roman" w:cs="Times New Roman"/>
              </w:rPr>
              <w:t xml:space="preserve">-для хозяйственных целей - не менее </w:t>
            </w:r>
            <w:smartTag w:uri="urn:schemas-microsoft-com:office:smarttags" w:element="metricconverter">
              <w:smartTagPr>
                <w:attr w:name="ProductID" w:val="20 м"/>
              </w:smartTagPr>
              <w:r w:rsidRPr="00D82D18">
                <w:rPr>
                  <w:rFonts w:ascii="Times New Roman" w:hAnsi="Times New Roman" w:cs="Times New Roman"/>
                </w:rPr>
                <w:t>20 м</w:t>
              </w:r>
            </w:smartTag>
            <w:r w:rsidRPr="00D82D18">
              <w:rPr>
                <w:rFonts w:ascii="Times New Roman" w:hAnsi="Times New Roman" w:cs="Times New Roman"/>
              </w:rPr>
              <w:t>;</w:t>
            </w:r>
          </w:p>
          <w:p w:rsidR="008B21EC" w:rsidRPr="00D82D18" w:rsidRDefault="008B21EC" w:rsidP="008B21EC">
            <w:pPr>
              <w:ind w:firstLine="0"/>
              <w:rPr>
                <w:rFonts w:ascii="Times New Roman" w:hAnsi="Times New Roman" w:cs="Times New Roman"/>
              </w:rPr>
            </w:pPr>
            <w:r w:rsidRPr="00D82D18">
              <w:rPr>
                <w:rFonts w:ascii="Times New Roman" w:hAnsi="Times New Roman" w:cs="Times New Roman"/>
              </w:rPr>
              <w:t xml:space="preserve">-для выгула собак - не менее </w:t>
            </w:r>
            <w:smartTag w:uri="urn:schemas-microsoft-com:office:smarttags" w:element="metricconverter">
              <w:smartTagPr>
                <w:attr w:name="ProductID" w:val="40 м"/>
              </w:smartTagPr>
              <w:r w:rsidRPr="00D82D18">
                <w:rPr>
                  <w:rFonts w:ascii="Times New Roman" w:hAnsi="Times New Roman" w:cs="Times New Roman"/>
                </w:rPr>
                <w:t>40 м</w:t>
              </w:r>
            </w:smartTag>
            <w:r w:rsidRPr="00D82D18">
              <w:rPr>
                <w:rFonts w:ascii="Times New Roman" w:hAnsi="Times New Roman" w:cs="Times New Roman"/>
              </w:rPr>
              <w:t>;</w:t>
            </w:r>
          </w:p>
          <w:p w:rsidR="008B21EC" w:rsidRPr="00D82D18" w:rsidRDefault="008B21EC" w:rsidP="008B21EC">
            <w:pPr>
              <w:ind w:firstLine="0"/>
              <w:rPr>
                <w:rFonts w:ascii="Times New Roman" w:hAnsi="Times New Roman" w:cs="Times New Roman"/>
              </w:rPr>
            </w:pPr>
            <w:r w:rsidRPr="00D82D18">
              <w:rPr>
                <w:rFonts w:ascii="Times New Roman" w:hAnsi="Times New Roman" w:cs="Times New Roman"/>
              </w:rPr>
              <w:t>Расстояния от площадок для сушки белья не нормируются.</w:t>
            </w:r>
          </w:p>
          <w:p w:rsidR="008B21EC" w:rsidRPr="00D82D18" w:rsidRDefault="008B21EC" w:rsidP="008B21EC">
            <w:pPr>
              <w:ind w:firstLine="0"/>
              <w:rPr>
                <w:rFonts w:ascii="Times New Roman" w:hAnsi="Times New Roman" w:cs="Times New Roman"/>
              </w:rPr>
            </w:pPr>
            <w:r w:rsidRPr="00D82D18">
              <w:rPr>
                <w:rFonts w:ascii="Times New Roman" w:hAnsi="Times New Roman" w:cs="Times New Roman"/>
              </w:rPr>
              <w:t xml:space="preserve">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D82D18">
                <w:rPr>
                  <w:rFonts w:ascii="Times New Roman" w:hAnsi="Times New Roman" w:cs="Times New Roman"/>
                </w:rPr>
                <w:t>100 м</w:t>
              </w:r>
            </w:smartTag>
            <w:r w:rsidRPr="00D82D18">
              <w:rPr>
                <w:rFonts w:ascii="Times New Roman" w:hAnsi="Times New Roman" w:cs="Times New Roman"/>
              </w:rPr>
              <w:t xml:space="preserve"> </w:t>
            </w:r>
          </w:p>
        </w:tc>
      </w:tr>
      <w:tr w:rsidR="008B21EC" w:rsidRPr="00D82D18" w:rsidTr="008B21EC">
        <w:trPr>
          <w:trHeight w:val="1078"/>
        </w:trPr>
        <w:tc>
          <w:tcPr>
            <w:tcW w:w="3544" w:type="dxa"/>
          </w:tcPr>
          <w:p w:rsidR="008B21EC" w:rsidRPr="00D82D18" w:rsidRDefault="008B21EC" w:rsidP="008B21EC">
            <w:pPr>
              <w:ind w:firstLine="0"/>
              <w:rPr>
                <w:rFonts w:ascii="Times New Roman" w:hAnsi="Times New Roman" w:cs="Times New Roman"/>
              </w:rPr>
            </w:pPr>
            <w:r w:rsidRPr="00D82D18">
              <w:rPr>
                <w:rFonts w:ascii="Times New Roman" w:hAnsi="Times New Roman" w:cs="Times New Roman"/>
              </w:rPr>
              <w:t>Площадки для сбора твердых бытовых отходов.</w:t>
            </w:r>
          </w:p>
        </w:tc>
        <w:tc>
          <w:tcPr>
            <w:tcW w:w="6379" w:type="dxa"/>
          </w:tcPr>
          <w:p w:rsidR="008B21EC" w:rsidRPr="00D82D18" w:rsidRDefault="008B21EC" w:rsidP="008B21EC">
            <w:pPr>
              <w:ind w:firstLine="0"/>
              <w:rPr>
                <w:rFonts w:ascii="Times New Roman" w:hAnsi="Times New Roman" w:cs="Times New Roman"/>
              </w:rPr>
            </w:pPr>
            <w:r w:rsidRPr="00D82D18">
              <w:rPr>
                <w:rFonts w:ascii="Times New Roman" w:hAnsi="Times New Roman" w:cs="Times New Roma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D82D18">
                <w:rPr>
                  <w:rFonts w:ascii="Times New Roman" w:hAnsi="Times New Roman" w:cs="Times New Roman"/>
                </w:rPr>
                <w:t>20 м</w:t>
              </w:r>
            </w:smartTag>
            <w:r w:rsidRPr="00D82D18">
              <w:rPr>
                <w:rFonts w:ascii="Times New Roman" w:hAnsi="Times New Roman" w:cs="Times New Roman"/>
              </w:rPr>
              <w:t xml:space="preserve">, и не более </w:t>
            </w:r>
            <w:smartTag w:uri="urn:schemas-microsoft-com:office:smarttags" w:element="metricconverter">
              <w:smartTagPr>
                <w:attr w:name="ProductID" w:val="100 м"/>
              </w:smartTagPr>
              <w:r w:rsidRPr="00D82D18">
                <w:rPr>
                  <w:rFonts w:ascii="Times New Roman" w:hAnsi="Times New Roman" w:cs="Times New Roman"/>
                </w:rPr>
                <w:t>100 м</w:t>
              </w:r>
            </w:smartTag>
            <w:r w:rsidRPr="00D82D18">
              <w:rPr>
                <w:rFonts w:ascii="Times New Roman" w:hAnsi="Times New Roman" w:cs="Times New Roman"/>
              </w:rPr>
              <w:t xml:space="preserve">. </w:t>
            </w:r>
          </w:p>
          <w:p w:rsidR="008B21EC" w:rsidRPr="00D82D18" w:rsidRDefault="008B21EC" w:rsidP="008B21EC">
            <w:pPr>
              <w:ind w:firstLine="0"/>
              <w:rPr>
                <w:rFonts w:ascii="Times New Roman" w:hAnsi="Times New Roman" w:cs="Times New Roman"/>
              </w:rPr>
            </w:pPr>
            <w:r w:rsidRPr="00D82D18">
              <w:rPr>
                <w:rFonts w:ascii="Times New Roman" w:hAnsi="Times New Roman" w:cs="Times New Roman"/>
              </w:rPr>
              <w:t>Общее количество контейнеров не более 5 шт.</w:t>
            </w:r>
          </w:p>
        </w:tc>
      </w:tr>
      <w:tr w:rsidR="008B21EC" w:rsidRPr="00D82D18" w:rsidTr="008B21EC">
        <w:tc>
          <w:tcPr>
            <w:tcW w:w="3544" w:type="dxa"/>
            <w:shd w:val="clear" w:color="auto" w:fill="auto"/>
          </w:tcPr>
          <w:p w:rsidR="008B21EC" w:rsidRPr="00D82D18" w:rsidRDefault="008B21EC" w:rsidP="008B21EC">
            <w:pPr>
              <w:ind w:firstLine="0"/>
              <w:rPr>
                <w:rFonts w:ascii="Times New Roman" w:hAnsi="Times New Roman" w:cs="Times New Roman"/>
              </w:rPr>
            </w:pPr>
            <w:r w:rsidRPr="00D82D18">
              <w:rPr>
                <w:rFonts w:ascii="Times New Roman" w:hAnsi="Times New Roman" w:cs="Times New Roman"/>
              </w:rPr>
              <w:t>Объекты хранения индивидуального легкового автотранспорта на участках индивидуальных жилых домов</w:t>
            </w:r>
          </w:p>
        </w:tc>
        <w:tc>
          <w:tcPr>
            <w:tcW w:w="6379" w:type="dxa"/>
            <w:shd w:val="clear" w:color="auto" w:fill="auto"/>
          </w:tcPr>
          <w:p w:rsidR="008B21EC" w:rsidRPr="00D82D18" w:rsidRDefault="008B21EC" w:rsidP="008B21EC">
            <w:pPr>
              <w:ind w:firstLine="0"/>
              <w:rPr>
                <w:rFonts w:ascii="Times New Roman" w:hAnsi="Times New Roman" w:cs="Times New Roman"/>
              </w:rPr>
            </w:pPr>
            <w:r w:rsidRPr="00D82D18">
              <w:rPr>
                <w:rFonts w:ascii="Times New Roman" w:hAnsi="Times New Roman" w:cs="Times New Roman"/>
              </w:rPr>
              <w:t>Максимальная высота зданий - 6 м</w:t>
            </w:r>
          </w:p>
          <w:p w:rsidR="008B21EC" w:rsidRPr="00D82D18" w:rsidRDefault="008B21EC" w:rsidP="008B21EC">
            <w:pPr>
              <w:ind w:firstLine="0"/>
              <w:rPr>
                <w:rFonts w:ascii="Times New Roman" w:hAnsi="Times New Roman" w:cs="Times New Roman"/>
              </w:rPr>
            </w:pPr>
            <w:r w:rsidRPr="00D82D18">
              <w:rPr>
                <w:rFonts w:ascii="Times New Roman" w:hAnsi="Times New Roman" w:cs="Times New Roman"/>
              </w:rPr>
              <w:t>Допускается размещать по красной линии без устройства распашных ворот. Допускается делать встроенными в первые этажи жилого дома.</w:t>
            </w:r>
          </w:p>
          <w:p w:rsidR="008B21EC" w:rsidRPr="00D82D18" w:rsidRDefault="008B21EC" w:rsidP="008B21EC">
            <w:pPr>
              <w:ind w:firstLine="0"/>
              <w:rPr>
                <w:rFonts w:ascii="Times New Roman" w:hAnsi="Times New Roman" w:cs="Times New Roman"/>
              </w:rPr>
            </w:pPr>
            <w:r w:rsidRPr="00D82D18">
              <w:rPr>
                <w:rFonts w:ascii="Times New Roman" w:hAnsi="Times New Roman" w:cs="Times New Roman"/>
              </w:rPr>
              <w:t>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bl>
    <w:p w:rsidR="008B21EC" w:rsidRPr="00D82D18" w:rsidRDefault="008B21EC" w:rsidP="00874952">
      <w:pPr>
        <w:pStyle w:val="affff7"/>
        <w:spacing w:before="0" w:beforeAutospacing="0" w:after="0"/>
      </w:pPr>
    </w:p>
    <w:p w:rsidR="00087303" w:rsidRPr="00D82D18" w:rsidRDefault="00087303" w:rsidP="00087303">
      <w:pPr>
        <w:ind w:firstLine="0"/>
        <w:rPr>
          <w:rFonts w:ascii="Times New Roman" w:eastAsia="SimSun" w:hAnsi="Times New Roman" w:cs="Times New Roman"/>
          <w:b/>
          <w:u w:val="single"/>
          <w:lang w:eastAsia="zh-CN"/>
        </w:rPr>
        <w:sectPr w:rsidR="00087303" w:rsidRPr="00D82D18" w:rsidSect="00D82D18">
          <w:pgSz w:w="11906" w:h="16838"/>
          <w:pgMar w:top="567" w:right="709" w:bottom="709" w:left="1134" w:header="709" w:footer="340" w:gutter="0"/>
          <w:pgNumType w:chapStyle="1"/>
          <w:cols w:space="708"/>
          <w:titlePg/>
          <w:docGrid w:linePitch="360"/>
        </w:sectPr>
      </w:pPr>
    </w:p>
    <w:p w:rsidR="00087303" w:rsidRPr="00D82D18" w:rsidRDefault="00087303" w:rsidP="00087303">
      <w:pPr>
        <w:ind w:firstLine="0"/>
        <w:rPr>
          <w:rFonts w:ascii="Times New Roman" w:eastAsia="SimSun" w:hAnsi="Times New Roman" w:cs="Times New Roman"/>
          <w:b/>
          <w:u w:val="single"/>
          <w:lang w:eastAsia="zh-CN"/>
        </w:rPr>
      </w:pPr>
      <w:r w:rsidRPr="00D82D18">
        <w:rPr>
          <w:rFonts w:ascii="Times New Roman" w:eastAsia="SimSun" w:hAnsi="Times New Roman" w:cs="Times New Roman"/>
          <w:b/>
          <w:u w:val="single"/>
          <w:lang w:eastAsia="zh-CN"/>
        </w:rPr>
        <w:lastRenderedPageBreak/>
        <w:t xml:space="preserve">1. Зона застройки малоэтажными жилыми домами (до 4 этажей, включая мансардный) </w:t>
      </w:r>
    </w:p>
    <w:p w:rsidR="00087303" w:rsidRPr="00D82D18" w:rsidRDefault="00087303" w:rsidP="00087303">
      <w:pPr>
        <w:ind w:firstLine="0"/>
        <w:rPr>
          <w:rFonts w:ascii="Times New Roman" w:eastAsia="SimSun" w:hAnsi="Times New Roman" w:cs="Times New Roman"/>
          <w:b/>
          <w:u w:val="single"/>
          <w:lang w:eastAsia="zh-CN"/>
        </w:rPr>
      </w:pPr>
      <w:r w:rsidRPr="00D82D18">
        <w:rPr>
          <w:rFonts w:ascii="Times New Roman" w:eastAsia="SimSun" w:hAnsi="Times New Roman" w:cs="Times New Roman"/>
          <w:b/>
          <w:u w:val="single"/>
          <w:lang w:eastAsia="zh-CN"/>
        </w:rPr>
        <w:t>(Ж – 2).</w:t>
      </w:r>
    </w:p>
    <w:p w:rsidR="00087303" w:rsidRPr="00D82D18" w:rsidRDefault="00087303" w:rsidP="00087303">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2.1. Основные виды разрешённого использования земельных участков и объектов капитального строительства:</w:t>
      </w:r>
    </w:p>
    <w:tbl>
      <w:tblPr>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883"/>
        <w:gridCol w:w="1134"/>
        <w:gridCol w:w="818"/>
        <w:gridCol w:w="1470"/>
        <w:gridCol w:w="51"/>
        <w:gridCol w:w="851"/>
        <w:gridCol w:w="13"/>
        <w:gridCol w:w="656"/>
        <w:gridCol w:w="19"/>
        <w:gridCol w:w="945"/>
        <w:gridCol w:w="28"/>
        <w:gridCol w:w="851"/>
      </w:tblGrid>
      <w:tr w:rsidR="00087303" w:rsidRPr="00D82D18" w:rsidTr="00905C7D">
        <w:trPr>
          <w:cantSplit/>
          <w:trHeight w:val="896"/>
          <w:jc w:val="center"/>
        </w:trPr>
        <w:tc>
          <w:tcPr>
            <w:tcW w:w="2694" w:type="dxa"/>
            <w:vMerge w:val="restart"/>
            <w:shd w:val="clear" w:color="auto" w:fill="auto"/>
            <w:vAlign w:val="center"/>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Наименование вида разрешенного использования</w:t>
            </w:r>
          </w:p>
        </w:tc>
        <w:tc>
          <w:tcPr>
            <w:tcW w:w="883" w:type="dxa"/>
            <w:vMerge w:val="restart"/>
            <w:shd w:val="clear" w:color="auto" w:fill="auto"/>
            <w:vAlign w:val="center"/>
          </w:tcPr>
          <w:p w:rsidR="00087303" w:rsidRPr="00D82D18" w:rsidRDefault="00087303" w:rsidP="00905C7D">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Код</w:t>
            </w:r>
          </w:p>
        </w:tc>
        <w:tc>
          <w:tcPr>
            <w:tcW w:w="6836" w:type="dxa"/>
            <w:gridSpan w:val="11"/>
            <w:vAlign w:val="center"/>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087303" w:rsidRPr="00D82D18" w:rsidTr="00905C7D">
        <w:trPr>
          <w:cantSplit/>
          <w:trHeight w:val="4668"/>
          <w:jc w:val="center"/>
        </w:trPr>
        <w:tc>
          <w:tcPr>
            <w:tcW w:w="2694" w:type="dxa"/>
            <w:vMerge/>
            <w:shd w:val="clear" w:color="auto" w:fill="auto"/>
          </w:tcPr>
          <w:p w:rsidR="00087303" w:rsidRPr="00D82D18" w:rsidRDefault="00087303" w:rsidP="00905C7D">
            <w:pPr>
              <w:ind w:firstLine="0"/>
              <w:jc w:val="center"/>
              <w:rPr>
                <w:rFonts w:ascii="Times New Roman" w:eastAsia="SimSun" w:hAnsi="Times New Roman" w:cs="Times New Roman"/>
                <w:lang w:eastAsia="zh-CN"/>
              </w:rPr>
            </w:pPr>
          </w:p>
        </w:tc>
        <w:tc>
          <w:tcPr>
            <w:tcW w:w="883" w:type="dxa"/>
            <w:vMerge/>
            <w:shd w:val="clear" w:color="auto" w:fill="auto"/>
          </w:tcPr>
          <w:p w:rsidR="00087303" w:rsidRPr="00D82D18" w:rsidRDefault="00087303" w:rsidP="00905C7D">
            <w:pPr>
              <w:ind w:firstLine="0"/>
              <w:jc w:val="center"/>
              <w:rPr>
                <w:rFonts w:ascii="Times New Roman" w:eastAsia="SimSun" w:hAnsi="Times New Roman" w:cs="Times New Roman"/>
                <w:lang w:eastAsia="zh-CN"/>
              </w:rPr>
            </w:pPr>
          </w:p>
        </w:tc>
        <w:tc>
          <w:tcPr>
            <w:tcW w:w="1134" w:type="dxa"/>
            <w:textDirection w:val="btLr"/>
            <w:vAlign w:val="center"/>
          </w:tcPr>
          <w:p w:rsidR="00087303" w:rsidRPr="00D82D18" w:rsidRDefault="00087303" w:rsidP="00905C7D">
            <w:pPr>
              <w:ind w:right="113" w:firstLine="0"/>
              <w:jc w:val="center"/>
              <w:rPr>
                <w:rFonts w:ascii="Times New Roman" w:eastAsia="SimSun" w:hAnsi="Times New Roman" w:cs="Times New Roman"/>
                <w:lang w:eastAsia="zh-CN"/>
              </w:rPr>
            </w:pPr>
            <w:r w:rsidRPr="00D82D18">
              <w:rPr>
                <w:rFonts w:ascii="Times New Roman" w:hAnsi="Times New Roman" w:cs="Times New Roman"/>
              </w:rPr>
              <w:t xml:space="preserve">площадь земельных участков минимальная / максимальная </w:t>
            </w:r>
          </w:p>
        </w:tc>
        <w:tc>
          <w:tcPr>
            <w:tcW w:w="818" w:type="dxa"/>
            <w:textDirection w:val="btLr"/>
            <w:vAlign w:val="center"/>
          </w:tcPr>
          <w:p w:rsidR="00087303" w:rsidRPr="00D82D18" w:rsidRDefault="00087303" w:rsidP="00905C7D">
            <w:pPr>
              <w:ind w:right="113" w:firstLine="0"/>
              <w:jc w:val="center"/>
              <w:rPr>
                <w:rFonts w:ascii="Times New Roman" w:hAnsi="Times New Roman" w:cs="Times New Roman"/>
              </w:rPr>
            </w:pPr>
            <w:r w:rsidRPr="00D82D18">
              <w:rPr>
                <w:rFonts w:ascii="Times New Roman" w:hAnsi="Times New Roman" w:cs="Times New Roman"/>
              </w:rPr>
              <w:t>Минимальная / максимальная ширина земельных участков вдоль фронта улиц и проездов</w:t>
            </w:r>
          </w:p>
        </w:tc>
        <w:tc>
          <w:tcPr>
            <w:tcW w:w="1521" w:type="dxa"/>
            <w:gridSpan w:val="2"/>
            <w:textDirection w:val="btLr"/>
            <w:vAlign w:val="center"/>
          </w:tcPr>
          <w:p w:rsidR="00087303" w:rsidRPr="00D82D18" w:rsidRDefault="00087303" w:rsidP="00905C7D">
            <w:pPr>
              <w:ind w:right="113" w:firstLine="0"/>
              <w:jc w:val="center"/>
              <w:rPr>
                <w:rFonts w:ascii="Times New Roman" w:eastAsia="SimSun" w:hAnsi="Times New Roman" w:cs="Times New Roman"/>
                <w:lang w:eastAsia="zh-CN"/>
              </w:rPr>
            </w:pPr>
            <w:r w:rsidRPr="00D82D18">
              <w:rPr>
                <w:rFonts w:ascii="Times New Roman" w:hAnsi="Times New Roman" w:cs="Times New Roman"/>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851" w:type="dxa"/>
            <w:textDirection w:val="btLr"/>
            <w:vAlign w:val="center"/>
          </w:tcPr>
          <w:p w:rsidR="00087303" w:rsidRPr="00D82D18" w:rsidRDefault="00087303" w:rsidP="00905C7D">
            <w:pPr>
              <w:ind w:right="113" w:firstLine="0"/>
              <w:jc w:val="center"/>
              <w:rPr>
                <w:rFonts w:ascii="Times New Roman" w:eastAsia="SimSun" w:hAnsi="Times New Roman" w:cs="Times New Roman"/>
                <w:lang w:eastAsia="zh-CN"/>
              </w:rPr>
            </w:pPr>
            <w:r w:rsidRPr="00D82D18">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669" w:type="dxa"/>
            <w:gridSpan w:val="2"/>
            <w:textDirection w:val="btLr"/>
            <w:vAlign w:val="center"/>
          </w:tcPr>
          <w:p w:rsidR="00087303" w:rsidRPr="00D82D18" w:rsidRDefault="00087303" w:rsidP="00905C7D">
            <w:pPr>
              <w:ind w:right="113" w:firstLine="0"/>
              <w:jc w:val="center"/>
              <w:rPr>
                <w:rFonts w:ascii="Times New Roman" w:eastAsia="SimSun" w:hAnsi="Times New Roman" w:cs="Times New Roman"/>
                <w:lang w:eastAsia="zh-CN"/>
              </w:rPr>
            </w:pPr>
            <w:r w:rsidRPr="00D82D18">
              <w:rPr>
                <w:rFonts w:ascii="Times New Roman" w:hAnsi="Times New Roman" w:cs="Times New Roman"/>
              </w:rPr>
              <w:t>максимальное количество надземных этажей</w:t>
            </w:r>
          </w:p>
        </w:tc>
        <w:tc>
          <w:tcPr>
            <w:tcW w:w="992" w:type="dxa"/>
            <w:gridSpan w:val="3"/>
            <w:textDirection w:val="btLr"/>
            <w:vAlign w:val="center"/>
          </w:tcPr>
          <w:p w:rsidR="00087303" w:rsidRPr="00D82D18" w:rsidRDefault="00087303" w:rsidP="00905C7D">
            <w:pPr>
              <w:ind w:right="113" w:firstLine="0"/>
              <w:jc w:val="center"/>
              <w:rPr>
                <w:rFonts w:ascii="Times New Roman" w:hAnsi="Times New Roman" w:cs="Times New Roman"/>
              </w:rPr>
            </w:pPr>
            <w:r w:rsidRPr="00D82D18">
              <w:rPr>
                <w:rFonts w:ascii="Times New Roman" w:hAnsi="Times New Roman" w:cs="Times New Roman"/>
              </w:rPr>
              <w:t>максимальная высота зданий</w:t>
            </w:r>
          </w:p>
        </w:tc>
        <w:tc>
          <w:tcPr>
            <w:tcW w:w="851" w:type="dxa"/>
            <w:textDirection w:val="btLr"/>
            <w:vAlign w:val="center"/>
          </w:tcPr>
          <w:p w:rsidR="00087303" w:rsidRPr="00D82D18" w:rsidRDefault="00087303" w:rsidP="00905C7D">
            <w:pPr>
              <w:ind w:right="113" w:firstLine="0"/>
              <w:jc w:val="center"/>
              <w:rPr>
                <w:rFonts w:ascii="Times New Roman" w:hAnsi="Times New Roman" w:cs="Times New Roman"/>
              </w:rPr>
            </w:pPr>
            <w:r w:rsidRPr="00D82D18">
              <w:rPr>
                <w:rFonts w:ascii="Times New Roman" w:hAnsi="Times New Roman" w:cs="Times New Roman"/>
              </w:rPr>
              <w:t>максимальный процент застройки земельного участка</w:t>
            </w:r>
          </w:p>
        </w:tc>
      </w:tr>
      <w:tr w:rsidR="00087303" w:rsidRPr="00D82D18" w:rsidTr="00905C7D">
        <w:trPr>
          <w:cantSplit/>
          <w:trHeight w:val="307"/>
          <w:jc w:val="center"/>
        </w:trPr>
        <w:tc>
          <w:tcPr>
            <w:tcW w:w="2694" w:type="dxa"/>
            <w:shd w:val="clear" w:color="auto" w:fill="auto"/>
            <w:vAlign w:val="center"/>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1</w:t>
            </w:r>
          </w:p>
        </w:tc>
        <w:tc>
          <w:tcPr>
            <w:tcW w:w="883" w:type="dxa"/>
            <w:shd w:val="clear" w:color="auto" w:fill="auto"/>
            <w:vAlign w:val="center"/>
          </w:tcPr>
          <w:p w:rsidR="00087303" w:rsidRPr="00D82D18" w:rsidRDefault="00087303" w:rsidP="00905C7D">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2</w:t>
            </w:r>
          </w:p>
        </w:tc>
        <w:tc>
          <w:tcPr>
            <w:tcW w:w="1134" w:type="dxa"/>
            <w:vAlign w:val="center"/>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3</w:t>
            </w:r>
          </w:p>
        </w:tc>
        <w:tc>
          <w:tcPr>
            <w:tcW w:w="818" w:type="dxa"/>
            <w:vAlign w:val="center"/>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4</w:t>
            </w:r>
          </w:p>
        </w:tc>
        <w:tc>
          <w:tcPr>
            <w:tcW w:w="1521" w:type="dxa"/>
            <w:gridSpan w:val="2"/>
            <w:vAlign w:val="center"/>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5</w:t>
            </w:r>
          </w:p>
        </w:tc>
        <w:tc>
          <w:tcPr>
            <w:tcW w:w="851" w:type="dxa"/>
            <w:vAlign w:val="center"/>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6</w:t>
            </w:r>
          </w:p>
        </w:tc>
        <w:tc>
          <w:tcPr>
            <w:tcW w:w="669" w:type="dxa"/>
            <w:gridSpan w:val="2"/>
            <w:vAlign w:val="center"/>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7</w:t>
            </w:r>
          </w:p>
        </w:tc>
        <w:tc>
          <w:tcPr>
            <w:tcW w:w="992" w:type="dxa"/>
            <w:gridSpan w:val="3"/>
            <w:vAlign w:val="center"/>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8</w:t>
            </w:r>
          </w:p>
        </w:tc>
        <w:tc>
          <w:tcPr>
            <w:tcW w:w="851" w:type="dxa"/>
            <w:vAlign w:val="center"/>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9</w:t>
            </w:r>
          </w:p>
        </w:tc>
      </w:tr>
      <w:tr w:rsidR="00087303" w:rsidRPr="00D82D18" w:rsidTr="00905C7D">
        <w:trPr>
          <w:trHeight w:val="20"/>
          <w:jc w:val="center"/>
        </w:trPr>
        <w:tc>
          <w:tcPr>
            <w:tcW w:w="2694" w:type="dxa"/>
            <w:shd w:val="clear" w:color="auto" w:fill="auto"/>
          </w:tcPr>
          <w:p w:rsidR="00087303" w:rsidRPr="00D82D18" w:rsidRDefault="00087303" w:rsidP="00905C7D">
            <w:pPr>
              <w:ind w:firstLine="0"/>
              <w:rPr>
                <w:rFonts w:ascii="Times New Roman" w:eastAsia="SimSun" w:hAnsi="Times New Roman" w:cs="Times New Roman"/>
                <w:lang w:eastAsia="zh-CN"/>
              </w:rPr>
            </w:pPr>
            <w:r w:rsidRPr="00D82D18">
              <w:rPr>
                <w:rFonts w:ascii="Times New Roman" w:hAnsi="Times New Roman"/>
              </w:rPr>
              <w:t>Малоэтажная многоквартирная жилая застройка</w:t>
            </w:r>
          </w:p>
        </w:tc>
        <w:tc>
          <w:tcPr>
            <w:tcW w:w="883" w:type="dxa"/>
            <w:shd w:val="clear" w:color="auto" w:fill="auto"/>
          </w:tcPr>
          <w:p w:rsidR="00087303" w:rsidRPr="00D82D18" w:rsidRDefault="00087303" w:rsidP="00087303">
            <w:pPr>
              <w:ind w:firstLine="0"/>
              <w:rPr>
                <w:rFonts w:ascii="Times New Roman" w:hAnsi="Times New Roman"/>
              </w:rPr>
            </w:pPr>
            <w:r w:rsidRPr="00D82D18">
              <w:rPr>
                <w:rFonts w:ascii="Times New Roman" w:hAnsi="Times New Roman"/>
              </w:rPr>
              <w:t>2.1.1</w:t>
            </w:r>
          </w:p>
        </w:tc>
        <w:tc>
          <w:tcPr>
            <w:tcW w:w="1134" w:type="dxa"/>
          </w:tcPr>
          <w:p w:rsidR="00087303" w:rsidRPr="00D82D18" w:rsidRDefault="00087303" w:rsidP="00087303">
            <w:pPr>
              <w:ind w:firstLine="0"/>
              <w:rPr>
                <w:rFonts w:ascii="Times New Roman" w:hAnsi="Times New Roman"/>
              </w:rPr>
            </w:pPr>
            <w:r w:rsidRPr="00D82D18">
              <w:rPr>
                <w:rFonts w:ascii="Times New Roman" w:hAnsi="Times New Roman"/>
              </w:rPr>
              <w:t>500/5000</w:t>
            </w:r>
          </w:p>
          <w:p w:rsidR="00087303" w:rsidRPr="00D82D18" w:rsidRDefault="00087303" w:rsidP="00087303">
            <w:pPr>
              <w:ind w:firstLine="0"/>
              <w:rPr>
                <w:rFonts w:ascii="Times New Roman" w:hAnsi="Times New Roman"/>
              </w:rPr>
            </w:pPr>
            <w:r w:rsidRPr="00D82D18">
              <w:rPr>
                <w:rFonts w:ascii="Times New Roman" w:hAnsi="Times New Roman"/>
              </w:rPr>
              <w:t>кв.м</w:t>
            </w:r>
          </w:p>
        </w:tc>
        <w:tc>
          <w:tcPr>
            <w:tcW w:w="818" w:type="dxa"/>
          </w:tcPr>
          <w:p w:rsidR="00087303" w:rsidRPr="00D82D18" w:rsidRDefault="00087303" w:rsidP="00087303">
            <w:pPr>
              <w:ind w:firstLine="0"/>
              <w:rPr>
                <w:rFonts w:ascii="Times New Roman" w:hAnsi="Times New Roman"/>
              </w:rPr>
            </w:pPr>
            <w:r w:rsidRPr="00D82D18">
              <w:rPr>
                <w:rFonts w:ascii="Times New Roman" w:hAnsi="Times New Roman"/>
              </w:rPr>
              <w:t>12 м / 50 м</w:t>
            </w:r>
          </w:p>
        </w:tc>
        <w:tc>
          <w:tcPr>
            <w:tcW w:w="1521" w:type="dxa"/>
            <w:gridSpan w:val="2"/>
          </w:tcPr>
          <w:p w:rsidR="00087303" w:rsidRPr="00D82D18" w:rsidRDefault="00087303" w:rsidP="00087303">
            <w:pPr>
              <w:ind w:firstLine="0"/>
              <w:rPr>
                <w:rFonts w:ascii="Times New Roman" w:hAnsi="Times New Roman"/>
              </w:rPr>
            </w:pPr>
            <w:r w:rsidRPr="00D82D18">
              <w:rPr>
                <w:rFonts w:ascii="Times New Roman" w:hAnsi="Times New Roman"/>
              </w:rPr>
              <w:t>5 м / 3 м</w:t>
            </w:r>
          </w:p>
        </w:tc>
        <w:tc>
          <w:tcPr>
            <w:tcW w:w="851" w:type="dxa"/>
          </w:tcPr>
          <w:p w:rsidR="00087303" w:rsidRPr="00D82D18" w:rsidRDefault="00087303" w:rsidP="00087303">
            <w:pPr>
              <w:ind w:firstLine="0"/>
              <w:rPr>
                <w:rFonts w:ascii="Times New Roman" w:hAnsi="Times New Roman"/>
              </w:rPr>
            </w:pPr>
            <w:r w:rsidRPr="00D82D18">
              <w:rPr>
                <w:rFonts w:ascii="Times New Roman" w:hAnsi="Times New Roman"/>
              </w:rPr>
              <w:t>3 м</w:t>
            </w:r>
          </w:p>
        </w:tc>
        <w:tc>
          <w:tcPr>
            <w:tcW w:w="669" w:type="dxa"/>
            <w:gridSpan w:val="2"/>
          </w:tcPr>
          <w:p w:rsidR="00087303" w:rsidRPr="00D82D18" w:rsidRDefault="00087303" w:rsidP="00087303">
            <w:pPr>
              <w:ind w:firstLine="0"/>
              <w:rPr>
                <w:rFonts w:ascii="Times New Roman" w:hAnsi="Times New Roman"/>
              </w:rPr>
            </w:pPr>
            <w:r w:rsidRPr="00D82D18">
              <w:rPr>
                <w:rFonts w:ascii="Times New Roman" w:hAnsi="Times New Roman"/>
              </w:rPr>
              <w:t>4</w:t>
            </w:r>
          </w:p>
        </w:tc>
        <w:tc>
          <w:tcPr>
            <w:tcW w:w="992" w:type="dxa"/>
            <w:gridSpan w:val="3"/>
          </w:tcPr>
          <w:p w:rsidR="00087303" w:rsidRPr="00D82D18" w:rsidRDefault="00087303" w:rsidP="00087303">
            <w:pPr>
              <w:ind w:firstLine="0"/>
              <w:rPr>
                <w:rFonts w:ascii="Times New Roman" w:hAnsi="Times New Roman"/>
              </w:rPr>
            </w:pPr>
            <w:r w:rsidRPr="00D82D18">
              <w:rPr>
                <w:rFonts w:ascii="Times New Roman" w:hAnsi="Times New Roman"/>
              </w:rPr>
              <w:t>20 м</w:t>
            </w:r>
          </w:p>
        </w:tc>
        <w:tc>
          <w:tcPr>
            <w:tcW w:w="851" w:type="dxa"/>
          </w:tcPr>
          <w:p w:rsidR="00087303" w:rsidRPr="00D82D18" w:rsidRDefault="00087303" w:rsidP="00087303">
            <w:pPr>
              <w:ind w:firstLine="0"/>
              <w:rPr>
                <w:rFonts w:ascii="Times New Roman" w:hAnsi="Times New Roman"/>
              </w:rPr>
            </w:pPr>
            <w:r w:rsidRPr="00D82D18">
              <w:rPr>
                <w:rFonts w:ascii="Times New Roman" w:hAnsi="Times New Roman"/>
              </w:rPr>
              <w:t>60%</w:t>
            </w:r>
          </w:p>
        </w:tc>
      </w:tr>
      <w:tr w:rsidR="00087303" w:rsidRPr="00D82D18" w:rsidTr="00905C7D">
        <w:trPr>
          <w:jc w:val="center"/>
        </w:trPr>
        <w:tc>
          <w:tcPr>
            <w:tcW w:w="2694" w:type="dxa"/>
            <w:shd w:val="clear" w:color="auto" w:fill="auto"/>
          </w:tcPr>
          <w:p w:rsidR="00087303" w:rsidRPr="00D82D18" w:rsidRDefault="00087303" w:rsidP="00905C7D">
            <w:pPr>
              <w:ind w:firstLine="0"/>
              <w:rPr>
                <w:rFonts w:ascii="Times New Roman" w:hAnsi="Times New Roman"/>
              </w:rPr>
            </w:pPr>
            <w:r w:rsidRPr="00D82D18">
              <w:rPr>
                <w:rFonts w:ascii="Times New Roman" w:hAnsi="Times New Roman"/>
              </w:rPr>
              <w:t>Административные здания организаций, обеспечивающих предоставление коммунальных услуг**</w:t>
            </w:r>
          </w:p>
        </w:tc>
        <w:tc>
          <w:tcPr>
            <w:tcW w:w="883" w:type="dxa"/>
            <w:shd w:val="clear" w:color="auto" w:fill="auto"/>
          </w:tcPr>
          <w:p w:rsidR="00087303" w:rsidRPr="00D82D18" w:rsidRDefault="00087303" w:rsidP="00905C7D">
            <w:pPr>
              <w:ind w:firstLine="0"/>
              <w:jc w:val="center"/>
              <w:rPr>
                <w:rFonts w:ascii="Times New Roman" w:hAnsi="Times New Roman"/>
              </w:rPr>
            </w:pPr>
            <w:r w:rsidRPr="00D82D18">
              <w:rPr>
                <w:rFonts w:ascii="Times New Roman" w:hAnsi="Times New Roman"/>
              </w:rPr>
              <w:t>3.1.2</w:t>
            </w:r>
          </w:p>
        </w:tc>
        <w:tc>
          <w:tcPr>
            <w:tcW w:w="1134" w:type="dxa"/>
            <w:vMerge w:val="restart"/>
            <w:vAlign w:val="center"/>
          </w:tcPr>
          <w:p w:rsidR="00087303" w:rsidRPr="00D82D18" w:rsidRDefault="00087303" w:rsidP="00905C7D">
            <w:pPr>
              <w:ind w:firstLine="0"/>
              <w:jc w:val="center"/>
              <w:rPr>
                <w:rFonts w:ascii="Times New Roman" w:hAnsi="Times New Roman"/>
              </w:rPr>
            </w:pPr>
            <w:r w:rsidRPr="00D82D18">
              <w:rPr>
                <w:rFonts w:ascii="Times New Roman" w:hAnsi="Times New Roman"/>
              </w:rPr>
              <w:t>300/</w:t>
            </w:r>
          </w:p>
          <w:p w:rsidR="00087303" w:rsidRPr="00D82D18" w:rsidRDefault="00087303" w:rsidP="00905C7D">
            <w:pPr>
              <w:ind w:firstLine="0"/>
              <w:jc w:val="center"/>
              <w:rPr>
                <w:rFonts w:ascii="Times New Roman" w:hAnsi="Times New Roman"/>
              </w:rPr>
            </w:pPr>
            <w:r w:rsidRPr="00D82D18">
              <w:rPr>
                <w:rFonts w:ascii="Times New Roman" w:hAnsi="Times New Roman"/>
              </w:rPr>
              <w:t>5000</w:t>
            </w:r>
          </w:p>
          <w:p w:rsidR="00087303" w:rsidRPr="00D82D18" w:rsidRDefault="00087303" w:rsidP="00905C7D">
            <w:pPr>
              <w:ind w:right="30" w:firstLine="0"/>
              <w:jc w:val="center"/>
              <w:rPr>
                <w:rFonts w:ascii="Times New Roman" w:hAnsi="Times New Roman"/>
              </w:rPr>
            </w:pPr>
            <w:r w:rsidRPr="00D82D18">
              <w:rPr>
                <w:rFonts w:ascii="Times New Roman" w:hAnsi="Times New Roman"/>
              </w:rPr>
              <w:t>кв.м</w:t>
            </w:r>
          </w:p>
        </w:tc>
        <w:tc>
          <w:tcPr>
            <w:tcW w:w="818" w:type="dxa"/>
            <w:vMerge w:val="restart"/>
            <w:vAlign w:val="center"/>
          </w:tcPr>
          <w:p w:rsidR="00087303" w:rsidRPr="00D82D18" w:rsidRDefault="00087303" w:rsidP="00905C7D">
            <w:pPr>
              <w:pStyle w:val="affff7"/>
              <w:jc w:val="center"/>
              <w:rPr>
                <w:rFonts w:cs="Arial"/>
              </w:rPr>
            </w:pPr>
            <w:r w:rsidRPr="00D82D18">
              <w:rPr>
                <w:rFonts w:cs="Arial"/>
              </w:rPr>
              <w:t>12 м/ -</w:t>
            </w:r>
          </w:p>
        </w:tc>
        <w:tc>
          <w:tcPr>
            <w:tcW w:w="1521" w:type="dxa"/>
            <w:gridSpan w:val="2"/>
            <w:vMerge w:val="restart"/>
            <w:vAlign w:val="center"/>
          </w:tcPr>
          <w:p w:rsidR="00087303" w:rsidRPr="00D82D18" w:rsidRDefault="00087303" w:rsidP="00905C7D">
            <w:pPr>
              <w:pStyle w:val="affff7"/>
              <w:jc w:val="center"/>
              <w:rPr>
                <w:rFonts w:cs="Arial"/>
              </w:rPr>
            </w:pPr>
            <w:r w:rsidRPr="00D82D18">
              <w:rPr>
                <w:rFonts w:cs="Arial"/>
              </w:rPr>
              <w:t>5 м / 3 м</w:t>
            </w:r>
          </w:p>
        </w:tc>
        <w:tc>
          <w:tcPr>
            <w:tcW w:w="851" w:type="dxa"/>
            <w:vMerge w:val="restart"/>
            <w:vAlign w:val="center"/>
          </w:tcPr>
          <w:p w:rsidR="00087303" w:rsidRPr="00D82D18" w:rsidRDefault="00087303" w:rsidP="00905C7D">
            <w:pPr>
              <w:pStyle w:val="affff7"/>
              <w:jc w:val="center"/>
              <w:rPr>
                <w:rFonts w:cs="Arial"/>
              </w:rPr>
            </w:pPr>
            <w:r w:rsidRPr="00D82D18">
              <w:rPr>
                <w:rFonts w:cs="Arial"/>
              </w:rPr>
              <w:t>3 м</w:t>
            </w:r>
          </w:p>
        </w:tc>
        <w:tc>
          <w:tcPr>
            <w:tcW w:w="669" w:type="dxa"/>
            <w:gridSpan w:val="2"/>
            <w:vMerge w:val="restart"/>
            <w:vAlign w:val="center"/>
          </w:tcPr>
          <w:p w:rsidR="00087303" w:rsidRPr="00D82D18" w:rsidRDefault="00087303" w:rsidP="00905C7D">
            <w:pPr>
              <w:pStyle w:val="affff7"/>
              <w:jc w:val="center"/>
              <w:rPr>
                <w:rFonts w:cs="Arial"/>
              </w:rPr>
            </w:pPr>
            <w:r w:rsidRPr="00D82D18">
              <w:rPr>
                <w:rFonts w:cs="Arial"/>
              </w:rPr>
              <w:t>2</w:t>
            </w:r>
          </w:p>
        </w:tc>
        <w:tc>
          <w:tcPr>
            <w:tcW w:w="992" w:type="dxa"/>
            <w:gridSpan w:val="3"/>
            <w:vMerge w:val="restart"/>
            <w:vAlign w:val="center"/>
          </w:tcPr>
          <w:p w:rsidR="00087303" w:rsidRPr="00D82D18" w:rsidRDefault="00087303" w:rsidP="00905C7D">
            <w:pPr>
              <w:pStyle w:val="affff7"/>
              <w:jc w:val="center"/>
              <w:rPr>
                <w:rFonts w:cs="Arial"/>
              </w:rPr>
            </w:pPr>
            <w:r w:rsidRPr="00D82D18">
              <w:rPr>
                <w:rFonts w:cs="Arial"/>
              </w:rPr>
              <w:t>10 м</w:t>
            </w:r>
          </w:p>
        </w:tc>
        <w:tc>
          <w:tcPr>
            <w:tcW w:w="851" w:type="dxa"/>
            <w:vMerge w:val="restart"/>
            <w:vAlign w:val="center"/>
          </w:tcPr>
          <w:p w:rsidR="00087303" w:rsidRPr="00D82D18" w:rsidRDefault="00087303" w:rsidP="00905C7D">
            <w:pPr>
              <w:pStyle w:val="affff7"/>
              <w:jc w:val="center"/>
              <w:rPr>
                <w:rFonts w:cs="Arial"/>
              </w:rPr>
            </w:pPr>
            <w:r w:rsidRPr="00D82D18">
              <w:rPr>
                <w:rFonts w:cs="Arial"/>
              </w:rPr>
              <w:t>40 %</w:t>
            </w:r>
          </w:p>
        </w:tc>
      </w:tr>
      <w:tr w:rsidR="00087303" w:rsidRPr="00D82D18" w:rsidTr="00905C7D">
        <w:trPr>
          <w:jc w:val="center"/>
        </w:trPr>
        <w:tc>
          <w:tcPr>
            <w:tcW w:w="2694" w:type="dxa"/>
            <w:shd w:val="clear" w:color="auto" w:fill="auto"/>
          </w:tcPr>
          <w:p w:rsidR="00087303" w:rsidRPr="00D82D18" w:rsidRDefault="00087303" w:rsidP="00905C7D">
            <w:pPr>
              <w:pStyle w:val="affff7"/>
              <w:rPr>
                <w:rFonts w:cs="Arial"/>
              </w:rPr>
            </w:pPr>
            <w:r w:rsidRPr="00D82D18">
              <w:rPr>
                <w:rFonts w:cs="Arial"/>
              </w:rPr>
              <w:t>Оказание услуг связи**</w:t>
            </w:r>
          </w:p>
        </w:tc>
        <w:tc>
          <w:tcPr>
            <w:tcW w:w="883" w:type="dxa"/>
            <w:shd w:val="clear" w:color="auto" w:fill="auto"/>
          </w:tcPr>
          <w:p w:rsidR="00087303" w:rsidRPr="00D82D18" w:rsidRDefault="00087303" w:rsidP="00905C7D">
            <w:pPr>
              <w:pStyle w:val="affff7"/>
              <w:jc w:val="center"/>
              <w:rPr>
                <w:rFonts w:cs="Arial"/>
              </w:rPr>
            </w:pPr>
            <w:r w:rsidRPr="00D82D18">
              <w:rPr>
                <w:rFonts w:cs="Arial"/>
              </w:rPr>
              <w:t>3.2.3</w:t>
            </w:r>
          </w:p>
        </w:tc>
        <w:tc>
          <w:tcPr>
            <w:tcW w:w="1134" w:type="dxa"/>
            <w:vMerge/>
          </w:tcPr>
          <w:p w:rsidR="00087303" w:rsidRPr="00D82D18" w:rsidRDefault="00087303" w:rsidP="00905C7D">
            <w:pPr>
              <w:ind w:right="30" w:firstLine="0"/>
              <w:jc w:val="center"/>
              <w:rPr>
                <w:rFonts w:ascii="Times New Roman" w:hAnsi="Times New Roman"/>
              </w:rPr>
            </w:pPr>
          </w:p>
        </w:tc>
        <w:tc>
          <w:tcPr>
            <w:tcW w:w="818" w:type="dxa"/>
            <w:vMerge/>
          </w:tcPr>
          <w:p w:rsidR="00087303" w:rsidRPr="00D82D18" w:rsidRDefault="00087303" w:rsidP="00905C7D">
            <w:pPr>
              <w:pStyle w:val="affff7"/>
              <w:jc w:val="center"/>
              <w:rPr>
                <w:rFonts w:cs="Arial"/>
              </w:rPr>
            </w:pPr>
          </w:p>
        </w:tc>
        <w:tc>
          <w:tcPr>
            <w:tcW w:w="1521" w:type="dxa"/>
            <w:gridSpan w:val="2"/>
            <w:vMerge/>
          </w:tcPr>
          <w:p w:rsidR="00087303" w:rsidRPr="00D82D18" w:rsidRDefault="00087303" w:rsidP="00905C7D">
            <w:pPr>
              <w:pStyle w:val="affff7"/>
              <w:jc w:val="center"/>
              <w:rPr>
                <w:rFonts w:cs="Arial"/>
              </w:rPr>
            </w:pPr>
          </w:p>
        </w:tc>
        <w:tc>
          <w:tcPr>
            <w:tcW w:w="851" w:type="dxa"/>
            <w:vMerge/>
          </w:tcPr>
          <w:p w:rsidR="00087303" w:rsidRPr="00D82D18" w:rsidRDefault="00087303" w:rsidP="00905C7D">
            <w:pPr>
              <w:pStyle w:val="affff7"/>
              <w:jc w:val="center"/>
              <w:rPr>
                <w:rFonts w:cs="Arial"/>
              </w:rPr>
            </w:pPr>
          </w:p>
        </w:tc>
        <w:tc>
          <w:tcPr>
            <w:tcW w:w="669" w:type="dxa"/>
            <w:gridSpan w:val="2"/>
            <w:vMerge/>
          </w:tcPr>
          <w:p w:rsidR="00087303" w:rsidRPr="00D82D18" w:rsidRDefault="00087303" w:rsidP="00905C7D">
            <w:pPr>
              <w:pStyle w:val="affff7"/>
              <w:jc w:val="center"/>
              <w:rPr>
                <w:rFonts w:cs="Arial"/>
              </w:rPr>
            </w:pPr>
          </w:p>
        </w:tc>
        <w:tc>
          <w:tcPr>
            <w:tcW w:w="992" w:type="dxa"/>
            <w:gridSpan w:val="3"/>
            <w:vMerge/>
          </w:tcPr>
          <w:p w:rsidR="00087303" w:rsidRPr="00D82D18" w:rsidRDefault="00087303" w:rsidP="00905C7D">
            <w:pPr>
              <w:pStyle w:val="affff7"/>
              <w:jc w:val="center"/>
              <w:rPr>
                <w:rFonts w:cs="Arial"/>
              </w:rPr>
            </w:pPr>
          </w:p>
        </w:tc>
        <w:tc>
          <w:tcPr>
            <w:tcW w:w="851" w:type="dxa"/>
            <w:vMerge/>
          </w:tcPr>
          <w:p w:rsidR="00087303" w:rsidRPr="00D82D18" w:rsidRDefault="00087303" w:rsidP="00905C7D">
            <w:pPr>
              <w:pStyle w:val="affff7"/>
              <w:jc w:val="center"/>
              <w:rPr>
                <w:rFonts w:cs="Arial"/>
              </w:rPr>
            </w:pPr>
          </w:p>
        </w:tc>
      </w:tr>
      <w:tr w:rsidR="00087303" w:rsidRPr="00D82D18" w:rsidTr="00905C7D">
        <w:trPr>
          <w:jc w:val="center"/>
        </w:trPr>
        <w:tc>
          <w:tcPr>
            <w:tcW w:w="2694" w:type="dxa"/>
            <w:shd w:val="clear" w:color="auto" w:fill="auto"/>
          </w:tcPr>
          <w:p w:rsidR="00087303" w:rsidRPr="00D82D18" w:rsidRDefault="00087303" w:rsidP="00905C7D">
            <w:pPr>
              <w:pStyle w:val="affff7"/>
              <w:rPr>
                <w:rFonts w:cs="Arial"/>
              </w:rPr>
            </w:pPr>
            <w:r w:rsidRPr="00D82D18">
              <w:rPr>
                <w:rFonts w:cs="Arial"/>
              </w:rPr>
              <w:t>Банковская и страховая деятельность**</w:t>
            </w:r>
          </w:p>
        </w:tc>
        <w:tc>
          <w:tcPr>
            <w:tcW w:w="883" w:type="dxa"/>
            <w:shd w:val="clear" w:color="auto" w:fill="auto"/>
          </w:tcPr>
          <w:p w:rsidR="00087303" w:rsidRPr="00D82D18" w:rsidRDefault="00087303" w:rsidP="00905C7D">
            <w:pPr>
              <w:pStyle w:val="affff7"/>
              <w:jc w:val="center"/>
              <w:rPr>
                <w:rFonts w:cs="Arial"/>
              </w:rPr>
            </w:pPr>
            <w:r w:rsidRPr="00D82D18">
              <w:rPr>
                <w:rFonts w:cs="Arial"/>
              </w:rPr>
              <w:t>4.5</w:t>
            </w:r>
          </w:p>
        </w:tc>
        <w:tc>
          <w:tcPr>
            <w:tcW w:w="1134" w:type="dxa"/>
            <w:vMerge/>
          </w:tcPr>
          <w:p w:rsidR="00087303" w:rsidRPr="00D82D18" w:rsidRDefault="00087303" w:rsidP="00905C7D">
            <w:pPr>
              <w:ind w:right="30" w:firstLine="0"/>
              <w:jc w:val="center"/>
              <w:rPr>
                <w:rFonts w:ascii="Times New Roman" w:hAnsi="Times New Roman"/>
              </w:rPr>
            </w:pPr>
          </w:p>
        </w:tc>
        <w:tc>
          <w:tcPr>
            <w:tcW w:w="818" w:type="dxa"/>
            <w:vMerge/>
          </w:tcPr>
          <w:p w:rsidR="00087303" w:rsidRPr="00D82D18" w:rsidRDefault="00087303" w:rsidP="00905C7D">
            <w:pPr>
              <w:pStyle w:val="affff7"/>
              <w:jc w:val="center"/>
              <w:rPr>
                <w:rFonts w:cs="Arial"/>
              </w:rPr>
            </w:pPr>
          </w:p>
        </w:tc>
        <w:tc>
          <w:tcPr>
            <w:tcW w:w="1521" w:type="dxa"/>
            <w:gridSpan w:val="2"/>
            <w:vMerge/>
          </w:tcPr>
          <w:p w:rsidR="00087303" w:rsidRPr="00D82D18" w:rsidRDefault="00087303" w:rsidP="00905C7D">
            <w:pPr>
              <w:pStyle w:val="affff7"/>
              <w:jc w:val="center"/>
              <w:rPr>
                <w:rFonts w:cs="Arial"/>
              </w:rPr>
            </w:pPr>
          </w:p>
        </w:tc>
        <w:tc>
          <w:tcPr>
            <w:tcW w:w="851" w:type="dxa"/>
            <w:vMerge/>
          </w:tcPr>
          <w:p w:rsidR="00087303" w:rsidRPr="00D82D18" w:rsidRDefault="00087303" w:rsidP="00905C7D">
            <w:pPr>
              <w:pStyle w:val="affff7"/>
              <w:jc w:val="center"/>
              <w:rPr>
                <w:rFonts w:cs="Arial"/>
              </w:rPr>
            </w:pPr>
          </w:p>
        </w:tc>
        <w:tc>
          <w:tcPr>
            <w:tcW w:w="669" w:type="dxa"/>
            <w:gridSpan w:val="2"/>
            <w:vMerge/>
          </w:tcPr>
          <w:p w:rsidR="00087303" w:rsidRPr="00D82D18" w:rsidRDefault="00087303" w:rsidP="00905C7D">
            <w:pPr>
              <w:pStyle w:val="affff7"/>
              <w:jc w:val="center"/>
              <w:rPr>
                <w:rFonts w:cs="Arial"/>
              </w:rPr>
            </w:pPr>
          </w:p>
        </w:tc>
        <w:tc>
          <w:tcPr>
            <w:tcW w:w="992" w:type="dxa"/>
            <w:gridSpan w:val="3"/>
            <w:vMerge/>
          </w:tcPr>
          <w:p w:rsidR="00087303" w:rsidRPr="00D82D18" w:rsidRDefault="00087303" w:rsidP="00905C7D">
            <w:pPr>
              <w:pStyle w:val="affff7"/>
              <w:jc w:val="center"/>
              <w:rPr>
                <w:rFonts w:cs="Arial"/>
              </w:rPr>
            </w:pPr>
          </w:p>
        </w:tc>
        <w:tc>
          <w:tcPr>
            <w:tcW w:w="851" w:type="dxa"/>
            <w:vMerge/>
          </w:tcPr>
          <w:p w:rsidR="00087303" w:rsidRPr="00D82D18" w:rsidRDefault="00087303" w:rsidP="00905C7D">
            <w:pPr>
              <w:pStyle w:val="affff7"/>
              <w:jc w:val="center"/>
              <w:rPr>
                <w:rFonts w:cs="Arial"/>
              </w:rPr>
            </w:pPr>
          </w:p>
        </w:tc>
      </w:tr>
      <w:tr w:rsidR="00087303" w:rsidRPr="00D82D18" w:rsidTr="00905C7D">
        <w:trPr>
          <w:jc w:val="center"/>
        </w:trPr>
        <w:tc>
          <w:tcPr>
            <w:tcW w:w="10413" w:type="dxa"/>
            <w:gridSpan w:val="13"/>
            <w:shd w:val="clear" w:color="auto" w:fill="auto"/>
          </w:tcPr>
          <w:p w:rsidR="00087303" w:rsidRPr="00D82D18" w:rsidRDefault="00087303" w:rsidP="00905C7D">
            <w:pPr>
              <w:pStyle w:val="western"/>
              <w:spacing w:after="0"/>
              <w:ind w:firstLine="567"/>
              <w:jc w:val="both"/>
              <w:rPr>
                <w:rFonts w:cs="Arial"/>
                <w:i/>
                <w:sz w:val="22"/>
                <w:szCs w:val="22"/>
              </w:rPr>
            </w:pPr>
            <w:r w:rsidRPr="00D82D18">
              <w:rPr>
                <w:rFonts w:cs="Arial"/>
                <w:i/>
                <w:sz w:val="22"/>
                <w:szCs w:val="22"/>
              </w:rPr>
              <w:t>** вид использования возможен только при условии, если общая площадь объектов капитального строительства на соответствующих земельных участках не превышает 150 квадратных метров. Объекты данных видов использования могут размещаться только на земельных участках, непосредственно примыкающих к красным линиям улиц, дорог, площадей, являющихся территориями общего пользования, за исключением внутриквартальных проездов, при отсутствии норм законодательства, запрещающих их размещение.</w:t>
            </w:r>
          </w:p>
        </w:tc>
      </w:tr>
      <w:tr w:rsidR="00087303" w:rsidRPr="00D82D18" w:rsidTr="00905C7D">
        <w:trPr>
          <w:jc w:val="center"/>
        </w:trPr>
        <w:tc>
          <w:tcPr>
            <w:tcW w:w="2694" w:type="dxa"/>
            <w:shd w:val="clear" w:color="auto" w:fill="auto"/>
          </w:tcPr>
          <w:p w:rsidR="00087303" w:rsidRPr="00D82D18" w:rsidRDefault="00087303" w:rsidP="00905C7D">
            <w:pPr>
              <w:pStyle w:val="affff7"/>
              <w:rPr>
                <w:rFonts w:cs="Arial"/>
              </w:rPr>
            </w:pPr>
            <w:r w:rsidRPr="00D82D18">
              <w:rPr>
                <w:rFonts w:cs="Arial"/>
              </w:rPr>
              <w:t>Площадки для занятия спортом</w:t>
            </w:r>
          </w:p>
        </w:tc>
        <w:tc>
          <w:tcPr>
            <w:tcW w:w="883" w:type="dxa"/>
            <w:shd w:val="clear" w:color="auto" w:fill="auto"/>
          </w:tcPr>
          <w:p w:rsidR="00087303" w:rsidRPr="00D82D18" w:rsidRDefault="00087303" w:rsidP="00905C7D">
            <w:pPr>
              <w:ind w:firstLine="0"/>
              <w:jc w:val="center"/>
              <w:rPr>
                <w:rFonts w:ascii="Times New Roman" w:hAnsi="Times New Roman"/>
              </w:rPr>
            </w:pPr>
            <w:r w:rsidRPr="00D82D18">
              <w:rPr>
                <w:rFonts w:ascii="Times New Roman" w:hAnsi="Times New Roman"/>
              </w:rPr>
              <w:t>5.1.3</w:t>
            </w:r>
          </w:p>
        </w:tc>
        <w:tc>
          <w:tcPr>
            <w:tcW w:w="1134" w:type="dxa"/>
          </w:tcPr>
          <w:p w:rsidR="00087303" w:rsidRPr="00D82D18" w:rsidRDefault="00087303" w:rsidP="00905C7D">
            <w:pPr>
              <w:ind w:firstLine="0"/>
              <w:jc w:val="center"/>
              <w:rPr>
                <w:rFonts w:ascii="Times New Roman" w:hAnsi="Times New Roman"/>
              </w:rPr>
            </w:pPr>
            <w:r w:rsidRPr="00D82D18">
              <w:rPr>
                <w:rFonts w:ascii="Times New Roman" w:hAnsi="Times New Roman"/>
              </w:rPr>
              <w:t>100/5000 кв.м</w:t>
            </w:r>
          </w:p>
        </w:tc>
        <w:tc>
          <w:tcPr>
            <w:tcW w:w="818" w:type="dxa"/>
          </w:tcPr>
          <w:p w:rsidR="00087303" w:rsidRPr="00D82D18" w:rsidRDefault="00087303" w:rsidP="00905C7D">
            <w:pPr>
              <w:ind w:firstLine="0"/>
              <w:jc w:val="center"/>
              <w:rPr>
                <w:rFonts w:ascii="Times New Roman" w:hAnsi="Times New Roman"/>
              </w:rPr>
            </w:pPr>
            <w:r w:rsidRPr="00D82D18">
              <w:rPr>
                <w:rFonts w:ascii="Times New Roman" w:hAnsi="Times New Roman"/>
              </w:rPr>
              <w:t>10 м/-</w:t>
            </w:r>
          </w:p>
        </w:tc>
        <w:tc>
          <w:tcPr>
            <w:tcW w:w="4884" w:type="dxa"/>
            <w:gridSpan w:val="9"/>
          </w:tcPr>
          <w:p w:rsidR="00087303" w:rsidRPr="00D82D18" w:rsidRDefault="00087303" w:rsidP="00905C7D">
            <w:pPr>
              <w:ind w:firstLine="0"/>
              <w:jc w:val="center"/>
              <w:rPr>
                <w:rFonts w:ascii="Times New Roman" w:hAnsi="Times New Roman"/>
              </w:rPr>
            </w:pPr>
            <w:r w:rsidRPr="00D82D18">
              <w:rPr>
                <w:rFonts w:ascii="Times New Roman" w:hAnsi="Times New Roman"/>
              </w:rPr>
              <w:t>Не подлежат установлению, капитальное строительство запрещено</w:t>
            </w:r>
          </w:p>
        </w:tc>
      </w:tr>
      <w:tr w:rsidR="001D00BF" w:rsidRPr="00D82D18" w:rsidTr="001D00BF">
        <w:trPr>
          <w:jc w:val="center"/>
        </w:trPr>
        <w:tc>
          <w:tcPr>
            <w:tcW w:w="2694" w:type="dxa"/>
            <w:shd w:val="clear" w:color="auto" w:fill="auto"/>
          </w:tcPr>
          <w:p w:rsidR="001D00BF" w:rsidRPr="00D82D18" w:rsidRDefault="001D00BF" w:rsidP="00905C7D">
            <w:pPr>
              <w:pStyle w:val="affff7"/>
              <w:rPr>
                <w:rFonts w:cs="Arial"/>
              </w:rPr>
            </w:pPr>
            <w:r w:rsidRPr="00D82D18">
              <w:rPr>
                <w:rFonts w:cs="Arial"/>
              </w:rPr>
              <w:t>Хранение автотранспорта</w:t>
            </w:r>
          </w:p>
        </w:tc>
        <w:tc>
          <w:tcPr>
            <w:tcW w:w="883" w:type="dxa"/>
            <w:shd w:val="clear" w:color="auto" w:fill="auto"/>
          </w:tcPr>
          <w:p w:rsidR="001D00BF" w:rsidRPr="00D82D18" w:rsidRDefault="001D00BF" w:rsidP="00905C7D">
            <w:pPr>
              <w:ind w:firstLine="0"/>
              <w:jc w:val="center"/>
              <w:rPr>
                <w:rFonts w:ascii="Times New Roman" w:hAnsi="Times New Roman"/>
              </w:rPr>
            </w:pPr>
            <w:r w:rsidRPr="00D82D18">
              <w:rPr>
                <w:rFonts w:ascii="Times New Roman" w:hAnsi="Times New Roman"/>
              </w:rPr>
              <w:t>2.7.1</w:t>
            </w:r>
          </w:p>
        </w:tc>
        <w:tc>
          <w:tcPr>
            <w:tcW w:w="1134" w:type="dxa"/>
          </w:tcPr>
          <w:p w:rsidR="001D00BF" w:rsidRPr="00D82D18" w:rsidRDefault="001D00BF" w:rsidP="00905C7D">
            <w:pPr>
              <w:ind w:firstLine="0"/>
              <w:jc w:val="center"/>
              <w:rPr>
                <w:rFonts w:ascii="Times New Roman" w:hAnsi="Times New Roman"/>
              </w:rPr>
            </w:pPr>
            <w:r w:rsidRPr="00D82D18">
              <w:rPr>
                <w:rFonts w:ascii="Times New Roman" w:hAnsi="Times New Roman"/>
              </w:rPr>
              <w:t>30/100 кв.м</w:t>
            </w:r>
          </w:p>
        </w:tc>
        <w:tc>
          <w:tcPr>
            <w:tcW w:w="818" w:type="dxa"/>
          </w:tcPr>
          <w:p w:rsidR="001D00BF" w:rsidRPr="00D82D18" w:rsidRDefault="001D00BF" w:rsidP="00905C7D">
            <w:pPr>
              <w:ind w:firstLine="0"/>
              <w:jc w:val="center"/>
              <w:rPr>
                <w:rFonts w:ascii="Times New Roman" w:hAnsi="Times New Roman"/>
              </w:rPr>
            </w:pPr>
            <w:r w:rsidRPr="00D82D18">
              <w:rPr>
                <w:rFonts w:ascii="Times New Roman" w:hAnsi="Times New Roman"/>
              </w:rPr>
              <w:t>4 м/-</w:t>
            </w:r>
          </w:p>
        </w:tc>
        <w:tc>
          <w:tcPr>
            <w:tcW w:w="1470" w:type="dxa"/>
          </w:tcPr>
          <w:p w:rsidR="001D00BF" w:rsidRPr="00D82D18" w:rsidRDefault="001D00BF" w:rsidP="00905C7D">
            <w:pPr>
              <w:ind w:firstLine="0"/>
              <w:jc w:val="center"/>
              <w:rPr>
                <w:rFonts w:ascii="Times New Roman" w:hAnsi="Times New Roman"/>
              </w:rPr>
            </w:pPr>
            <w:r w:rsidRPr="00D82D18">
              <w:rPr>
                <w:rFonts w:ascii="Times New Roman" w:hAnsi="Times New Roman"/>
              </w:rPr>
              <w:t>1</w:t>
            </w:r>
            <w:r w:rsidRPr="00D82D18">
              <w:t xml:space="preserve"> м</w:t>
            </w:r>
          </w:p>
        </w:tc>
        <w:tc>
          <w:tcPr>
            <w:tcW w:w="915" w:type="dxa"/>
            <w:gridSpan w:val="3"/>
          </w:tcPr>
          <w:p w:rsidR="001D00BF" w:rsidRPr="00D82D18" w:rsidRDefault="001D00BF" w:rsidP="00905C7D">
            <w:pPr>
              <w:ind w:firstLine="0"/>
              <w:jc w:val="center"/>
              <w:rPr>
                <w:rFonts w:ascii="Times New Roman" w:hAnsi="Times New Roman"/>
              </w:rPr>
            </w:pPr>
            <w:r w:rsidRPr="00D82D18">
              <w:rPr>
                <w:rFonts w:ascii="Times New Roman" w:hAnsi="Times New Roman"/>
              </w:rPr>
              <w:t>1</w:t>
            </w:r>
            <w:r w:rsidRPr="00D82D18">
              <w:t xml:space="preserve"> м</w:t>
            </w:r>
          </w:p>
        </w:tc>
        <w:tc>
          <w:tcPr>
            <w:tcW w:w="675" w:type="dxa"/>
            <w:gridSpan w:val="2"/>
          </w:tcPr>
          <w:p w:rsidR="001D00BF" w:rsidRPr="00D82D18" w:rsidRDefault="001D00BF" w:rsidP="00905C7D">
            <w:pPr>
              <w:ind w:firstLine="0"/>
              <w:jc w:val="center"/>
              <w:rPr>
                <w:rFonts w:ascii="Times New Roman" w:hAnsi="Times New Roman"/>
              </w:rPr>
            </w:pPr>
            <w:r w:rsidRPr="00D82D18">
              <w:rPr>
                <w:rFonts w:ascii="Times New Roman" w:hAnsi="Times New Roman"/>
              </w:rPr>
              <w:t>1</w:t>
            </w:r>
          </w:p>
        </w:tc>
        <w:tc>
          <w:tcPr>
            <w:tcW w:w="945" w:type="dxa"/>
          </w:tcPr>
          <w:p w:rsidR="001D00BF" w:rsidRPr="00D82D18" w:rsidRDefault="001D00BF" w:rsidP="00905C7D">
            <w:pPr>
              <w:ind w:firstLine="0"/>
              <w:jc w:val="center"/>
              <w:rPr>
                <w:rFonts w:ascii="Times New Roman" w:hAnsi="Times New Roman"/>
              </w:rPr>
            </w:pPr>
            <w:r w:rsidRPr="00D82D18">
              <w:rPr>
                <w:rFonts w:ascii="Times New Roman" w:hAnsi="Times New Roman"/>
              </w:rPr>
              <w:t>4 м</w:t>
            </w:r>
          </w:p>
        </w:tc>
        <w:tc>
          <w:tcPr>
            <w:tcW w:w="879" w:type="dxa"/>
            <w:gridSpan w:val="2"/>
          </w:tcPr>
          <w:p w:rsidR="001D00BF" w:rsidRPr="00D82D18" w:rsidRDefault="001D00BF" w:rsidP="00905C7D">
            <w:pPr>
              <w:ind w:firstLine="0"/>
              <w:jc w:val="center"/>
              <w:rPr>
                <w:rFonts w:ascii="Times New Roman" w:hAnsi="Times New Roman"/>
              </w:rPr>
            </w:pPr>
            <w:r w:rsidRPr="00D82D18">
              <w:rPr>
                <w:rFonts w:ascii="Times New Roman" w:hAnsi="Times New Roman"/>
              </w:rPr>
              <w:t>60 %</w:t>
            </w:r>
          </w:p>
        </w:tc>
      </w:tr>
      <w:tr w:rsidR="00087303" w:rsidRPr="00D82D18" w:rsidTr="00087303">
        <w:trPr>
          <w:trHeight w:val="125"/>
          <w:jc w:val="center"/>
        </w:trPr>
        <w:tc>
          <w:tcPr>
            <w:tcW w:w="2694" w:type="dxa"/>
            <w:shd w:val="clear" w:color="auto" w:fill="auto"/>
          </w:tcPr>
          <w:p w:rsidR="00087303" w:rsidRPr="00D82D18" w:rsidRDefault="00087303" w:rsidP="00905C7D">
            <w:pPr>
              <w:ind w:firstLine="0"/>
              <w:rPr>
                <w:rFonts w:ascii="Times New Roman" w:hAnsi="Times New Roman"/>
              </w:rPr>
            </w:pPr>
            <w:r w:rsidRPr="00D82D18">
              <w:rPr>
                <w:rFonts w:ascii="Times New Roman" w:hAnsi="Times New Roman"/>
              </w:rPr>
              <w:t>Предоставление коммунальных услуг</w:t>
            </w:r>
          </w:p>
        </w:tc>
        <w:tc>
          <w:tcPr>
            <w:tcW w:w="883" w:type="dxa"/>
            <w:shd w:val="clear" w:color="auto" w:fill="auto"/>
          </w:tcPr>
          <w:p w:rsidR="00087303" w:rsidRPr="00D82D18" w:rsidRDefault="00087303" w:rsidP="00905C7D">
            <w:pPr>
              <w:ind w:firstLine="0"/>
              <w:jc w:val="center"/>
              <w:rPr>
                <w:rFonts w:ascii="Times New Roman" w:hAnsi="Times New Roman"/>
              </w:rPr>
            </w:pPr>
            <w:r w:rsidRPr="00D82D18">
              <w:rPr>
                <w:rFonts w:ascii="Times New Roman" w:hAnsi="Times New Roman"/>
              </w:rPr>
              <w:t>3.1.1</w:t>
            </w:r>
          </w:p>
        </w:tc>
        <w:tc>
          <w:tcPr>
            <w:tcW w:w="1134" w:type="dxa"/>
          </w:tcPr>
          <w:p w:rsidR="00087303" w:rsidRPr="00D82D18" w:rsidRDefault="00087303" w:rsidP="00905C7D">
            <w:pPr>
              <w:pStyle w:val="affff7"/>
              <w:spacing w:before="0" w:beforeAutospacing="0" w:after="0"/>
              <w:jc w:val="center"/>
              <w:rPr>
                <w:rFonts w:cs="Arial"/>
              </w:rPr>
            </w:pPr>
            <w:r w:rsidRPr="00D82D18">
              <w:rPr>
                <w:rFonts w:cs="Arial"/>
              </w:rPr>
              <w:t>1/</w:t>
            </w:r>
          </w:p>
          <w:p w:rsidR="00087303" w:rsidRPr="00D82D18" w:rsidRDefault="00087303" w:rsidP="00905C7D">
            <w:pPr>
              <w:pStyle w:val="affff7"/>
              <w:spacing w:before="0" w:beforeAutospacing="0" w:after="0"/>
              <w:jc w:val="center"/>
              <w:rPr>
                <w:rFonts w:cs="Arial"/>
              </w:rPr>
            </w:pPr>
            <w:r w:rsidRPr="00D82D18">
              <w:rPr>
                <w:rFonts w:cs="Arial"/>
              </w:rPr>
              <w:t>5000</w:t>
            </w:r>
          </w:p>
          <w:p w:rsidR="00087303" w:rsidRPr="00D82D18" w:rsidRDefault="00087303" w:rsidP="00905C7D">
            <w:pPr>
              <w:pStyle w:val="affff7"/>
              <w:spacing w:before="0" w:beforeAutospacing="0" w:after="0"/>
              <w:jc w:val="center"/>
              <w:rPr>
                <w:rFonts w:cs="Arial"/>
              </w:rPr>
            </w:pPr>
            <w:r w:rsidRPr="00D82D18">
              <w:rPr>
                <w:rFonts w:cs="Arial"/>
              </w:rPr>
              <w:t>кв.м</w:t>
            </w:r>
          </w:p>
        </w:tc>
        <w:tc>
          <w:tcPr>
            <w:tcW w:w="5702" w:type="dxa"/>
            <w:gridSpan w:val="10"/>
          </w:tcPr>
          <w:p w:rsidR="00087303" w:rsidRPr="00D82D18" w:rsidRDefault="00087303" w:rsidP="00905C7D">
            <w:pPr>
              <w:pStyle w:val="affff7"/>
              <w:jc w:val="center"/>
              <w:rPr>
                <w:rFonts w:cs="Arial"/>
              </w:rPr>
            </w:pPr>
            <w:r w:rsidRPr="00D82D18">
              <w:rPr>
                <w:rFonts w:cs="Arial"/>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087303" w:rsidRPr="00D82D18" w:rsidTr="00905C7D">
        <w:trPr>
          <w:jc w:val="center"/>
        </w:trPr>
        <w:tc>
          <w:tcPr>
            <w:tcW w:w="2694" w:type="dxa"/>
            <w:shd w:val="clear" w:color="auto" w:fill="auto"/>
          </w:tcPr>
          <w:p w:rsidR="00087303" w:rsidRPr="00D82D18" w:rsidRDefault="00087303" w:rsidP="00905C7D">
            <w:pPr>
              <w:pStyle w:val="affff7"/>
            </w:pPr>
            <w:r w:rsidRPr="00D82D18">
              <w:t xml:space="preserve">Земельные участки (территории) общего </w:t>
            </w:r>
            <w:r w:rsidRPr="00D82D18">
              <w:lastRenderedPageBreak/>
              <w:t>пользования</w:t>
            </w:r>
          </w:p>
        </w:tc>
        <w:tc>
          <w:tcPr>
            <w:tcW w:w="883" w:type="dxa"/>
            <w:shd w:val="clear" w:color="auto" w:fill="auto"/>
          </w:tcPr>
          <w:p w:rsidR="00087303" w:rsidRPr="00D82D18" w:rsidRDefault="00087303" w:rsidP="00905C7D">
            <w:pPr>
              <w:pStyle w:val="affff7"/>
              <w:jc w:val="center"/>
            </w:pPr>
            <w:r w:rsidRPr="00D82D18">
              <w:lastRenderedPageBreak/>
              <w:t>12.0</w:t>
            </w:r>
          </w:p>
        </w:tc>
        <w:tc>
          <w:tcPr>
            <w:tcW w:w="6836" w:type="dxa"/>
            <w:gridSpan w:val="11"/>
            <w:vMerge w:val="restart"/>
            <w:vAlign w:val="center"/>
          </w:tcPr>
          <w:p w:rsidR="00087303" w:rsidRPr="00D82D18" w:rsidRDefault="00087303" w:rsidP="00905C7D">
            <w:pPr>
              <w:pStyle w:val="affff7"/>
              <w:jc w:val="center"/>
            </w:pPr>
            <w:r w:rsidRPr="00D82D18">
              <w:t>Не подлежат установлению</w:t>
            </w:r>
          </w:p>
          <w:p w:rsidR="00087303" w:rsidRPr="00D82D18" w:rsidRDefault="00087303" w:rsidP="00905C7D">
            <w:pPr>
              <w:pStyle w:val="ConsPlusNormal"/>
              <w:ind w:firstLine="0"/>
              <w:jc w:val="center"/>
            </w:pPr>
          </w:p>
        </w:tc>
      </w:tr>
      <w:tr w:rsidR="00087303" w:rsidRPr="00D82D18" w:rsidTr="00905C7D">
        <w:trPr>
          <w:jc w:val="center"/>
        </w:trPr>
        <w:tc>
          <w:tcPr>
            <w:tcW w:w="2694" w:type="dxa"/>
            <w:shd w:val="clear" w:color="auto" w:fill="auto"/>
          </w:tcPr>
          <w:p w:rsidR="00087303" w:rsidRPr="00D82D18" w:rsidRDefault="00087303" w:rsidP="00905C7D">
            <w:pPr>
              <w:pStyle w:val="affff7"/>
            </w:pPr>
            <w:r w:rsidRPr="00D82D18">
              <w:lastRenderedPageBreak/>
              <w:t>Улично-дорожная сеть</w:t>
            </w:r>
          </w:p>
        </w:tc>
        <w:tc>
          <w:tcPr>
            <w:tcW w:w="883" w:type="dxa"/>
            <w:shd w:val="clear" w:color="auto" w:fill="auto"/>
          </w:tcPr>
          <w:p w:rsidR="00087303" w:rsidRPr="00D82D18" w:rsidRDefault="00087303" w:rsidP="00905C7D">
            <w:pPr>
              <w:pStyle w:val="affff7"/>
              <w:jc w:val="center"/>
            </w:pPr>
            <w:r w:rsidRPr="00D82D18">
              <w:t>12.0.1</w:t>
            </w:r>
          </w:p>
        </w:tc>
        <w:tc>
          <w:tcPr>
            <w:tcW w:w="6836" w:type="dxa"/>
            <w:gridSpan w:val="11"/>
            <w:vMerge/>
          </w:tcPr>
          <w:p w:rsidR="00087303" w:rsidRPr="00D82D18" w:rsidRDefault="00087303" w:rsidP="00905C7D">
            <w:pPr>
              <w:pStyle w:val="ConsPlusNormal"/>
              <w:ind w:firstLine="0"/>
              <w:jc w:val="center"/>
            </w:pPr>
          </w:p>
        </w:tc>
      </w:tr>
      <w:tr w:rsidR="00087303" w:rsidRPr="00D82D18" w:rsidTr="00905C7D">
        <w:trPr>
          <w:jc w:val="center"/>
        </w:trPr>
        <w:tc>
          <w:tcPr>
            <w:tcW w:w="2694" w:type="dxa"/>
            <w:shd w:val="clear" w:color="auto" w:fill="auto"/>
          </w:tcPr>
          <w:p w:rsidR="00087303" w:rsidRPr="00D82D18" w:rsidRDefault="00087303" w:rsidP="00905C7D">
            <w:pPr>
              <w:pStyle w:val="affff7"/>
            </w:pPr>
            <w:r w:rsidRPr="00D82D18">
              <w:t>Благоустройство территории</w:t>
            </w:r>
          </w:p>
        </w:tc>
        <w:tc>
          <w:tcPr>
            <w:tcW w:w="883" w:type="dxa"/>
            <w:shd w:val="clear" w:color="auto" w:fill="auto"/>
          </w:tcPr>
          <w:p w:rsidR="00087303" w:rsidRPr="00D82D18" w:rsidRDefault="00087303" w:rsidP="00905C7D">
            <w:pPr>
              <w:pStyle w:val="affff7"/>
              <w:jc w:val="center"/>
            </w:pPr>
            <w:r w:rsidRPr="00D82D18">
              <w:t>12.0.2</w:t>
            </w:r>
          </w:p>
        </w:tc>
        <w:tc>
          <w:tcPr>
            <w:tcW w:w="6836" w:type="dxa"/>
            <w:gridSpan w:val="11"/>
            <w:vMerge/>
          </w:tcPr>
          <w:p w:rsidR="00087303" w:rsidRPr="00D82D18" w:rsidRDefault="00087303" w:rsidP="00905C7D">
            <w:pPr>
              <w:pStyle w:val="ConsPlusNormal"/>
              <w:ind w:firstLine="0"/>
              <w:jc w:val="center"/>
            </w:pPr>
          </w:p>
        </w:tc>
      </w:tr>
    </w:tbl>
    <w:p w:rsidR="00087303" w:rsidRPr="00D82D18" w:rsidRDefault="00087303" w:rsidP="00087303">
      <w:pPr>
        <w:ind w:firstLine="0"/>
        <w:rPr>
          <w:rFonts w:ascii="Times New Roman" w:eastAsia="SimSun" w:hAnsi="Times New Roman" w:cs="Times New Roman"/>
          <w:lang w:eastAsia="zh-CN"/>
        </w:rPr>
      </w:pPr>
    </w:p>
    <w:p w:rsidR="00087303" w:rsidRPr="00D82D18" w:rsidRDefault="00087303" w:rsidP="00087303">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2.2. Условно разрешённые виды использования земельных участков и объектов капитального строительства:</w:t>
      </w:r>
    </w:p>
    <w:tbl>
      <w:tblPr>
        <w:tblW w:w="10491" w:type="dxa"/>
        <w:jc w:val="center"/>
        <w:tblInd w:w="-2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2"/>
        <w:gridCol w:w="708"/>
        <w:gridCol w:w="1134"/>
        <w:gridCol w:w="728"/>
        <w:gridCol w:w="1686"/>
        <w:gridCol w:w="1134"/>
        <w:gridCol w:w="13"/>
        <w:gridCol w:w="553"/>
        <w:gridCol w:w="992"/>
        <w:gridCol w:w="851"/>
      </w:tblGrid>
      <w:tr w:rsidR="00087303" w:rsidRPr="00D82D18" w:rsidTr="00905C7D">
        <w:trPr>
          <w:trHeight w:val="577"/>
          <w:jc w:val="center"/>
        </w:trPr>
        <w:tc>
          <w:tcPr>
            <w:tcW w:w="2692" w:type="dxa"/>
            <w:vMerge w:val="restart"/>
            <w:shd w:val="clear" w:color="auto" w:fill="auto"/>
            <w:vAlign w:val="center"/>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Наименование вида разрешенного использования</w:t>
            </w:r>
          </w:p>
        </w:tc>
        <w:tc>
          <w:tcPr>
            <w:tcW w:w="708" w:type="dxa"/>
            <w:vMerge w:val="restart"/>
            <w:shd w:val="clear" w:color="auto" w:fill="auto"/>
            <w:vAlign w:val="center"/>
          </w:tcPr>
          <w:p w:rsidR="00087303" w:rsidRPr="00D82D18" w:rsidRDefault="00087303" w:rsidP="00905C7D">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Код</w:t>
            </w:r>
          </w:p>
        </w:tc>
        <w:tc>
          <w:tcPr>
            <w:tcW w:w="7091" w:type="dxa"/>
            <w:gridSpan w:val="8"/>
            <w:vAlign w:val="center"/>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087303" w:rsidRPr="00D82D18" w:rsidTr="00905C7D">
        <w:trPr>
          <w:trHeight w:val="4081"/>
          <w:jc w:val="center"/>
        </w:trPr>
        <w:tc>
          <w:tcPr>
            <w:tcW w:w="2692" w:type="dxa"/>
            <w:vMerge/>
            <w:shd w:val="clear" w:color="auto" w:fill="auto"/>
          </w:tcPr>
          <w:p w:rsidR="00087303" w:rsidRPr="00D82D18" w:rsidRDefault="00087303" w:rsidP="00905C7D">
            <w:pPr>
              <w:ind w:firstLine="0"/>
              <w:jc w:val="center"/>
              <w:rPr>
                <w:rFonts w:ascii="Times New Roman" w:eastAsia="SimSun" w:hAnsi="Times New Roman" w:cs="Times New Roman"/>
                <w:lang w:eastAsia="zh-CN"/>
              </w:rPr>
            </w:pPr>
          </w:p>
        </w:tc>
        <w:tc>
          <w:tcPr>
            <w:tcW w:w="708" w:type="dxa"/>
            <w:vMerge/>
            <w:shd w:val="clear" w:color="auto" w:fill="auto"/>
          </w:tcPr>
          <w:p w:rsidR="00087303" w:rsidRPr="00D82D18" w:rsidRDefault="00087303" w:rsidP="00905C7D">
            <w:pPr>
              <w:ind w:firstLine="0"/>
              <w:jc w:val="center"/>
              <w:rPr>
                <w:rFonts w:ascii="Times New Roman" w:eastAsia="SimSun" w:hAnsi="Times New Roman" w:cs="Times New Roman"/>
                <w:lang w:eastAsia="zh-CN"/>
              </w:rPr>
            </w:pPr>
          </w:p>
        </w:tc>
        <w:tc>
          <w:tcPr>
            <w:tcW w:w="1134" w:type="dxa"/>
            <w:textDirection w:val="btLr"/>
            <w:vAlign w:val="center"/>
          </w:tcPr>
          <w:p w:rsidR="00087303" w:rsidRPr="00D82D18" w:rsidRDefault="00087303" w:rsidP="00905C7D">
            <w:pPr>
              <w:ind w:right="113" w:firstLine="0"/>
              <w:jc w:val="center"/>
              <w:rPr>
                <w:rFonts w:ascii="Times New Roman" w:hAnsi="Times New Roman" w:cs="Times New Roman"/>
              </w:rPr>
            </w:pPr>
            <w:r w:rsidRPr="00D82D18">
              <w:rPr>
                <w:rFonts w:ascii="Times New Roman" w:hAnsi="Times New Roman" w:cs="Times New Roman"/>
              </w:rPr>
              <w:t>минимальная/</w:t>
            </w:r>
          </w:p>
          <w:p w:rsidR="00087303" w:rsidRPr="00D82D18" w:rsidRDefault="00087303" w:rsidP="00905C7D">
            <w:pPr>
              <w:ind w:right="113" w:firstLine="0"/>
              <w:jc w:val="center"/>
              <w:rPr>
                <w:rFonts w:ascii="Times New Roman" w:eastAsia="SimSun" w:hAnsi="Times New Roman" w:cs="Times New Roman"/>
                <w:lang w:eastAsia="zh-CN"/>
              </w:rPr>
            </w:pPr>
            <w:r w:rsidRPr="00D82D18">
              <w:rPr>
                <w:rFonts w:ascii="Times New Roman" w:hAnsi="Times New Roman" w:cs="Times New Roman"/>
              </w:rPr>
              <w:t>максимальная площадь земельных участков</w:t>
            </w:r>
          </w:p>
        </w:tc>
        <w:tc>
          <w:tcPr>
            <w:tcW w:w="728" w:type="dxa"/>
            <w:textDirection w:val="btLr"/>
            <w:vAlign w:val="center"/>
          </w:tcPr>
          <w:p w:rsidR="00087303" w:rsidRPr="00D82D18" w:rsidRDefault="00087303" w:rsidP="00905C7D">
            <w:pPr>
              <w:ind w:right="113" w:firstLine="0"/>
              <w:jc w:val="center"/>
              <w:rPr>
                <w:rFonts w:ascii="Times New Roman" w:hAnsi="Times New Roman" w:cs="Times New Roman"/>
              </w:rPr>
            </w:pPr>
            <w:r w:rsidRPr="00D82D18">
              <w:rPr>
                <w:rFonts w:ascii="Times New Roman" w:hAnsi="Times New Roman" w:cs="Times New Roman"/>
              </w:rPr>
              <w:t>Минимальная/максимальная ширина земельных участков</w:t>
            </w:r>
          </w:p>
        </w:tc>
        <w:tc>
          <w:tcPr>
            <w:tcW w:w="1686" w:type="dxa"/>
            <w:textDirection w:val="btLr"/>
            <w:vAlign w:val="center"/>
          </w:tcPr>
          <w:p w:rsidR="00087303" w:rsidRPr="00D82D18" w:rsidRDefault="00087303" w:rsidP="00905C7D">
            <w:pPr>
              <w:ind w:right="113" w:firstLine="0"/>
              <w:jc w:val="center"/>
              <w:rPr>
                <w:rFonts w:ascii="Times New Roman" w:eastAsia="SimSun" w:hAnsi="Times New Roman" w:cs="Times New Roman"/>
                <w:lang w:eastAsia="zh-CN"/>
              </w:rPr>
            </w:pPr>
            <w:r w:rsidRPr="00D82D18">
              <w:rPr>
                <w:rFonts w:ascii="Times New Roman" w:hAnsi="Times New Roman" w:cs="Times New Roman"/>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1134" w:type="dxa"/>
            <w:textDirection w:val="btLr"/>
            <w:vAlign w:val="center"/>
          </w:tcPr>
          <w:p w:rsidR="00087303" w:rsidRPr="00D82D18" w:rsidRDefault="00087303" w:rsidP="00905C7D">
            <w:pPr>
              <w:ind w:right="113" w:firstLine="0"/>
              <w:jc w:val="center"/>
              <w:rPr>
                <w:rFonts w:ascii="Times New Roman" w:eastAsia="SimSun" w:hAnsi="Times New Roman" w:cs="Times New Roman"/>
                <w:lang w:eastAsia="zh-CN"/>
              </w:rPr>
            </w:pPr>
            <w:r w:rsidRPr="00D82D18">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566" w:type="dxa"/>
            <w:gridSpan w:val="2"/>
            <w:textDirection w:val="btLr"/>
            <w:vAlign w:val="center"/>
          </w:tcPr>
          <w:p w:rsidR="00087303" w:rsidRPr="00D82D18" w:rsidRDefault="00087303" w:rsidP="00905C7D">
            <w:pPr>
              <w:ind w:right="113" w:firstLine="0"/>
              <w:jc w:val="center"/>
              <w:rPr>
                <w:rFonts w:ascii="Times New Roman" w:eastAsia="SimSun" w:hAnsi="Times New Roman" w:cs="Times New Roman"/>
                <w:lang w:eastAsia="zh-CN"/>
              </w:rPr>
            </w:pPr>
            <w:r w:rsidRPr="00D82D18">
              <w:rPr>
                <w:rFonts w:ascii="Times New Roman" w:hAnsi="Times New Roman" w:cs="Times New Roman"/>
              </w:rPr>
              <w:t>максимальное количество надземных этажей</w:t>
            </w:r>
          </w:p>
        </w:tc>
        <w:tc>
          <w:tcPr>
            <w:tcW w:w="992" w:type="dxa"/>
            <w:textDirection w:val="btLr"/>
            <w:vAlign w:val="center"/>
          </w:tcPr>
          <w:p w:rsidR="00087303" w:rsidRPr="00D82D18" w:rsidRDefault="00087303" w:rsidP="00905C7D">
            <w:pPr>
              <w:ind w:right="113" w:firstLine="0"/>
              <w:jc w:val="center"/>
              <w:rPr>
                <w:rFonts w:ascii="Times New Roman" w:hAnsi="Times New Roman" w:cs="Times New Roman"/>
              </w:rPr>
            </w:pPr>
            <w:r w:rsidRPr="00D82D18">
              <w:rPr>
                <w:rFonts w:ascii="Times New Roman" w:hAnsi="Times New Roman" w:cs="Times New Roman"/>
              </w:rPr>
              <w:t>максимальная высота зданий</w:t>
            </w:r>
          </w:p>
        </w:tc>
        <w:tc>
          <w:tcPr>
            <w:tcW w:w="851" w:type="dxa"/>
            <w:textDirection w:val="btLr"/>
            <w:vAlign w:val="center"/>
          </w:tcPr>
          <w:p w:rsidR="00087303" w:rsidRPr="00D82D18" w:rsidRDefault="00087303" w:rsidP="00905C7D">
            <w:pPr>
              <w:ind w:right="113" w:firstLine="0"/>
              <w:jc w:val="center"/>
              <w:rPr>
                <w:rFonts w:ascii="Times New Roman" w:hAnsi="Times New Roman" w:cs="Times New Roman"/>
              </w:rPr>
            </w:pPr>
            <w:r w:rsidRPr="00D82D18">
              <w:rPr>
                <w:rFonts w:ascii="Times New Roman" w:hAnsi="Times New Roman" w:cs="Times New Roman"/>
              </w:rPr>
              <w:t>максимальный процент застройки земельного участка</w:t>
            </w:r>
          </w:p>
        </w:tc>
      </w:tr>
      <w:tr w:rsidR="00087303" w:rsidRPr="00D82D18" w:rsidTr="00905C7D">
        <w:trPr>
          <w:jc w:val="center"/>
        </w:trPr>
        <w:tc>
          <w:tcPr>
            <w:tcW w:w="2692" w:type="dxa"/>
            <w:shd w:val="clear" w:color="auto" w:fill="auto"/>
            <w:vAlign w:val="center"/>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1</w:t>
            </w:r>
          </w:p>
        </w:tc>
        <w:tc>
          <w:tcPr>
            <w:tcW w:w="708" w:type="dxa"/>
            <w:shd w:val="clear" w:color="auto" w:fill="auto"/>
            <w:vAlign w:val="center"/>
          </w:tcPr>
          <w:p w:rsidR="00087303" w:rsidRPr="00D82D18" w:rsidRDefault="00087303" w:rsidP="00905C7D">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2</w:t>
            </w:r>
          </w:p>
        </w:tc>
        <w:tc>
          <w:tcPr>
            <w:tcW w:w="1134" w:type="dxa"/>
            <w:vAlign w:val="center"/>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3</w:t>
            </w:r>
          </w:p>
        </w:tc>
        <w:tc>
          <w:tcPr>
            <w:tcW w:w="728" w:type="dxa"/>
            <w:vAlign w:val="center"/>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4</w:t>
            </w:r>
          </w:p>
        </w:tc>
        <w:tc>
          <w:tcPr>
            <w:tcW w:w="1686" w:type="dxa"/>
            <w:vAlign w:val="center"/>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5</w:t>
            </w:r>
          </w:p>
        </w:tc>
        <w:tc>
          <w:tcPr>
            <w:tcW w:w="1134" w:type="dxa"/>
            <w:vAlign w:val="center"/>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6</w:t>
            </w:r>
          </w:p>
        </w:tc>
        <w:tc>
          <w:tcPr>
            <w:tcW w:w="566" w:type="dxa"/>
            <w:gridSpan w:val="2"/>
            <w:vAlign w:val="center"/>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7</w:t>
            </w:r>
          </w:p>
        </w:tc>
        <w:tc>
          <w:tcPr>
            <w:tcW w:w="992" w:type="dxa"/>
            <w:vAlign w:val="center"/>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8</w:t>
            </w:r>
          </w:p>
        </w:tc>
        <w:tc>
          <w:tcPr>
            <w:tcW w:w="851" w:type="dxa"/>
            <w:vAlign w:val="center"/>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9</w:t>
            </w:r>
          </w:p>
        </w:tc>
      </w:tr>
      <w:tr w:rsidR="00087303" w:rsidRPr="00D82D18" w:rsidTr="00905C7D">
        <w:trPr>
          <w:jc w:val="center"/>
        </w:trPr>
        <w:tc>
          <w:tcPr>
            <w:tcW w:w="2692" w:type="dxa"/>
            <w:shd w:val="clear" w:color="auto" w:fill="auto"/>
          </w:tcPr>
          <w:p w:rsidR="00087303" w:rsidRPr="00D82D18" w:rsidRDefault="00087303" w:rsidP="00905C7D">
            <w:pPr>
              <w:ind w:firstLine="0"/>
              <w:rPr>
                <w:rFonts w:ascii="Times New Roman" w:hAnsi="Times New Roman" w:cs="Times New Roman"/>
              </w:rPr>
            </w:pPr>
            <w:r w:rsidRPr="00D82D18">
              <w:rPr>
                <w:rFonts w:ascii="Times New Roman" w:hAnsi="Times New Roman" w:cs="Times New Roman"/>
              </w:rPr>
              <w:t>Административные здания организаций, обеспечивающих предоставление коммунальных услуг</w:t>
            </w:r>
          </w:p>
        </w:tc>
        <w:tc>
          <w:tcPr>
            <w:tcW w:w="708" w:type="dxa"/>
            <w:shd w:val="clear" w:color="auto" w:fill="auto"/>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3.1.2</w:t>
            </w:r>
          </w:p>
        </w:tc>
        <w:tc>
          <w:tcPr>
            <w:tcW w:w="1134" w:type="dxa"/>
            <w:vMerge w:val="restart"/>
            <w:vAlign w:val="center"/>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300/</w:t>
            </w:r>
          </w:p>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5000</w:t>
            </w:r>
          </w:p>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кв.м</w:t>
            </w:r>
          </w:p>
        </w:tc>
        <w:tc>
          <w:tcPr>
            <w:tcW w:w="728" w:type="dxa"/>
            <w:vMerge w:val="restart"/>
            <w:vAlign w:val="center"/>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12 м / -</w:t>
            </w:r>
          </w:p>
        </w:tc>
        <w:tc>
          <w:tcPr>
            <w:tcW w:w="1686" w:type="dxa"/>
            <w:vMerge w:val="restart"/>
            <w:vAlign w:val="center"/>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5 м / 3 м</w:t>
            </w:r>
          </w:p>
        </w:tc>
        <w:tc>
          <w:tcPr>
            <w:tcW w:w="1134" w:type="dxa"/>
            <w:vMerge w:val="restart"/>
            <w:vAlign w:val="center"/>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3 м</w:t>
            </w:r>
          </w:p>
        </w:tc>
        <w:tc>
          <w:tcPr>
            <w:tcW w:w="566" w:type="dxa"/>
            <w:gridSpan w:val="2"/>
            <w:vMerge w:val="restart"/>
            <w:vAlign w:val="center"/>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3</w:t>
            </w:r>
          </w:p>
        </w:tc>
        <w:tc>
          <w:tcPr>
            <w:tcW w:w="992" w:type="dxa"/>
            <w:vMerge w:val="restart"/>
            <w:vAlign w:val="center"/>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12 м</w:t>
            </w:r>
          </w:p>
        </w:tc>
        <w:tc>
          <w:tcPr>
            <w:tcW w:w="851" w:type="dxa"/>
            <w:vMerge w:val="restart"/>
            <w:vAlign w:val="center"/>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40%</w:t>
            </w:r>
          </w:p>
        </w:tc>
      </w:tr>
      <w:tr w:rsidR="00087303" w:rsidRPr="00D82D18" w:rsidTr="00905C7D">
        <w:trPr>
          <w:jc w:val="center"/>
        </w:trPr>
        <w:tc>
          <w:tcPr>
            <w:tcW w:w="2692" w:type="dxa"/>
            <w:shd w:val="clear" w:color="auto" w:fill="auto"/>
          </w:tcPr>
          <w:p w:rsidR="00087303" w:rsidRPr="00D82D18" w:rsidRDefault="00087303" w:rsidP="00905C7D">
            <w:pPr>
              <w:pStyle w:val="affff7"/>
            </w:pPr>
            <w:r w:rsidRPr="00D82D18">
              <w:t>Оказание услуг связи</w:t>
            </w:r>
          </w:p>
        </w:tc>
        <w:tc>
          <w:tcPr>
            <w:tcW w:w="708" w:type="dxa"/>
            <w:shd w:val="clear" w:color="auto" w:fill="auto"/>
          </w:tcPr>
          <w:p w:rsidR="00087303" w:rsidRPr="00D82D18" w:rsidRDefault="00087303" w:rsidP="00905C7D">
            <w:pPr>
              <w:pStyle w:val="affff7"/>
              <w:jc w:val="center"/>
            </w:pPr>
            <w:r w:rsidRPr="00D82D18">
              <w:t>3.2.3</w:t>
            </w:r>
          </w:p>
        </w:tc>
        <w:tc>
          <w:tcPr>
            <w:tcW w:w="1134" w:type="dxa"/>
            <w:vMerge/>
          </w:tcPr>
          <w:p w:rsidR="00087303" w:rsidRPr="00D82D18" w:rsidRDefault="00087303" w:rsidP="00905C7D">
            <w:pPr>
              <w:ind w:firstLine="0"/>
              <w:jc w:val="center"/>
              <w:rPr>
                <w:rFonts w:ascii="Times New Roman" w:hAnsi="Times New Roman" w:cs="Times New Roman"/>
              </w:rPr>
            </w:pPr>
          </w:p>
        </w:tc>
        <w:tc>
          <w:tcPr>
            <w:tcW w:w="728" w:type="dxa"/>
            <w:vMerge/>
          </w:tcPr>
          <w:p w:rsidR="00087303" w:rsidRPr="00D82D18" w:rsidRDefault="00087303" w:rsidP="00905C7D">
            <w:pPr>
              <w:ind w:firstLine="0"/>
              <w:jc w:val="center"/>
              <w:rPr>
                <w:rFonts w:ascii="Times New Roman" w:hAnsi="Times New Roman" w:cs="Times New Roman"/>
              </w:rPr>
            </w:pPr>
          </w:p>
        </w:tc>
        <w:tc>
          <w:tcPr>
            <w:tcW w:w="1686" w:type="dxa"/>
            <w:vMerge/>
          </w:tcPr>
          <w:p w:rsidR="00087303" w:rsidRPr="00D82D18" w:rsidRDefault="00087303" w:rsidP="00905C7D">
            <w:pPr>
              <w:ind w:firstLine="0"/>
              <w:jc w:val="center"/>
              <w:rPr>
                <w:rFonts w:ascii="Times New Roman" w:hAnsi="Times New Roman" w:cs="Times New Roman"/>
              </w:rPr>
            </w:pPr>
          </w:p>
        </w:tc>
        <w:tc>
          <w:tcPr>
            <w:tcW w:w="1134" w:type="dxa"/>
            <w:vMerge/>
          </w:tcPr>
          <w:p w:rsidR="00087303" w:rsidRPr="00D82D18" w:rsidRDefault="00087303" w:rsidP="00905C7D">
            <w:pPr>
              <w:ind w:firstLine="0"/>
              <w:jc w:val="center"/>
              <w:rPr>
                <w:rFonts w:ascii="Times New Roman" w:hAnsi="Times New Roman" w:cs="Times New Roman"/>
              </w:rPr>
            </w:pPr>
          </w:p>
        </w:tc>
        <w:tc>
          <w:tcPr>
            <w:tcW w:w="566" w:type="dxa"/>
            <w:gridSpan w:val="2"/>
            <w:vMerge/>
          </w:tcPr>
          <w:p w:rsidR="00087303" w:rsidRPr="00D82D18" w:rsidRDefault="00087303" w:rsidP="00905C7D">
            <w:pPr>
              <w:ind w:firstLine="0"/>
              <w:jc w:val="center"/>
              <w:rPr>
                <w:rFonts w:ascii="Times New Roman" w:hAnsi="Times New Roman" w:cs="Times New Roman"/>
              </w:rPr>
            </w:pPr>
          </w:p>
        </w:tc>
        <w:tc>
          <w:tcPr>
            <w:tcW w:w="992" w:type="dxa"/>
            <w:vMerge/>
          </w:tcPr>
          <w:p w:rsidR="00087303" w:rsidRPr="00D82D18" w:rsidRDefault="00087303" w:rsidP="00905C7D">
            <w:pPr>
              <w:ind w:firstLine="0"/>
              <w:jc w:val="center"/>
              <w:rPr>
                <w:rFonts w:ascii="Times New Roman" w:hAnsi="Times New Roman" w:cs="Times New Roman"/>
              </w:rPr>
            </w:pPr>
          </w:p>
        </w:tc>
        <w:tc>
          <w:tcPr>
            <w:tcW w:w="851" w:type="dxa"/>
            <w:vMerge/>
          </w:tcPr>
          <w:p w:rsidR="00087303" w:rsidRPr="00D82D18" w:rsidRDefault="00087303" w:rsidP="00905C7D">
            <w:pPr>
              <w:ind w:firstLine="0"/>
              <w:jc w:val="center"/>
              <w:rPr>
                <w:rFonts w:ascii="Times New Roman" w:hAnsi="Times New Roman" w:cs="Times New Roman"/>
              </w:rPr>
            </w:pPr>
          </w:p>
        </w:tc>
      </w:tr>
      <w:tr w:rsidR="00087303" w:rsidRPr="00D82D18" w:rsidTr="00905C7D">
        <w:trPr>
          <w:jc w:val="center"/>
        </w:trPr>
        <w:tc>
          <w:tcPr>
            <w:tcW w:w="2692" w:type="dxa"/>
            <w:shd w:val="clear" w:color="auto" w:fill="auto"/>
          </w:tcPr>
          <w:p w:rsidR="00087303" w:rsidRPr="00D82D18" w:rsidRDefault="00087303" w:rsidP="00905C7D">
            <w:pPr>
              <w:pStyle w:val="affff7"/>
            </w:pPr>
            <w:r w:rsidRPr="00D82D18">
              <w:t>Бытовое обслуживание</w:t>
            </w:r>
          </w:p>
        </w:tc>
        <w:tc>
          <w:tcPr>
            <w:tcW w:w="708" w:type="dxa"/>
            <w:shd w:val="clear" w:color="auto" w:fill="auto"/>
          </w:tcPr>
          <w:p w:rsidR="00087303" w:rsidRPr="00D82D18" w:rsidRDefault="00087303" w:rsidP="00905C7D">
            <w:pPr>
              <w:pStyle w:val="affff7"/>
              <w:jc w:val="center"/>
            </w:pPr>
            <w:r w:rsidRPr="00D82D18">
              <w:t>3.3</w:t>
            </w:r>
          </w:p>
        </w:tc>
        <w:tc>
          <w:tcPr>
            <w:tcW w:w="1134" w:type="dxa"/>
            <w:vMerge/>
          </w:tcPr>
          <w:p w:rsidR="00087303" w:rsidRPr="00D82D18" w:rsidRDefault="00087303" w:rsidP="00905C7D">
            <w:pPr>
              <w:ind w:firstLine="0"/>
              <w:jc w:val="center"/>
              <w:rPr>
                <w:rFonts w:ascii="Times New Roman" w:hAnsi="Times New Roman" w:cs="Times New Roman"/>
              </w:rPr>
            </w:pPr>
          </w:p>
        </w:tc>
        <w:tc>
          <w:tcPr>
            <w:tcW w:w="728" w:type="dxa"/>
            <w:vMerge/>
          </w:tcPr>
          <w:p w:rsidR="00087303" w:rsidRPr="00D82D18" w:rsidRDefault="00087303" w:rsidP="00905C7D">
            <w:pPr>
              <w:ind w:firstLine="0"/>
              <w:jc w:val="center"/>
              <w:rPr>
                <w:rFonts w:ascii="Times New Roman" w:hAnsi="Times New Roman" w:cs="Times New Roman"/>
              </w:rPr>
            </w:pPr>
          </w:p>
        </w:tc>
        <w:tc>
          <w:tcPr>
            <w:tcW w:w="1686" w:type="dxa"/>
            <w:vMerge/>
          </w:tcPr>
          <w:p w:rsidR="00087303" w:rsidRPr="00D82D18" w:rsidRDefault="00087303" w:rsidP="00905C7D">
            <w:pPr>
              <w:ind w:firstLine="0"/>
              <w:jc w:val="center"/>
              <w:rPr>
                <w:rFonts w:ascii="Times New Roman" w:hAnsi="Times New Roman" w:cs="Times New Roman"/>
              </w:rPr>
            </w:pPr>
          </w:p>
        </w:tc>
        <w:tc>
          <w:tcPr>
            <w:tcW w:w="1134" w:type="dxa"/>
            <w:vMerge/>
          </w:tcPr>
          <w:p w:rsidR="00087303" w:rsidRPr="00D82D18" w:rsidRDefault="00087303" w:rsidP="00905C7D">
            <w:pPr>
              <w:ind w:firstLine="0"/>
              <w:jc w:val="center"/>
              <w:rPr>
                <w:rFonts w:ascii="Times New Roman" w:hAnsi="Times New Roman" w:cs="Times New Roman"/>
              </w:rPr>
            </w:pPr>
          </w:p>
        </w:tc>
        <w:tc>
          <w:tcPr>
            <w:tcW w:w="566" w:type="dxa"/>
            <w:gridSpan w:val="2"/>
            <w:vMerge/>
          </w:tcPr>
          <w:p w:rsidR="00087303" w:rsidRPr="00D82D18" w:rsidRDefault="00087303" w:rsidP="00905C7D">
            <w:pPr>
              <w:ind w:firstLine="0"/>
              <w:jc w:val="center"/>
              <w:rPr>
                <w:rFonts w:ascii="Times New Roman" w:hAnsi="Times New Roman" w:cs="Times New Roman"/>
              </w:rPr>
            </w:pPr>
          </w:p>
        </w:tc>
        <w:tc>
          <w:tcPr>
            <w:tcW w:w="992" w:type="dxa"/>
            <w:vMerge/>
          </w:tcPr>
          <w:p w:rsidR="00087303" w:rsidRPr="00D82D18" w:rsidRDefault="00087303" w:rsidP="00905C7D">
            <w:pPr>
              <w:ind w:firstLine="0"/>
              <w:jc w:val="center"/>
              <w:rPr>
                <w:rFonts w:ascii="Times New Roman" w:hAnsi="Times New Roman" w:cs="Times New Roman"/>
              </w:rPr>
            </w:pPr>
          </w:p>
        </w:tc>
        <w:tc>
          <w:tcPr>
            <w:tcW w:w="851" w:type="dxa"/>
            <w:vMerge/>
          </w:tcPr>
          <w:p w:rsidR="00087303" w:rsidRPr="00D82D18" w:rsidRDefault="00087303" w:rsidP="00905C7D">
            <w:pPr>
              <w:ind w:firstLine="0"/>
              <w:jc w:val="center"/>
              <w:rPr>
                <w:rFonts w:ascii="Times New Roman" w:hAnsi="Times New Roman" w:cs="Times New Roman"/>
              </w:rPr>
            </w:pPr>
          </w:p>
        </w:tc>
      </w:tr>
      <w:tr w:rsidR="00087303" w:rsidRPr="00D82D18" w:rsidTr="00905C7D">
        <w:trPr>
          <w:jc w:val="center"/>
        </w:trPr>
        <w:tc>
          <w:tcPr>
            <w:tcW w:w="2692" w:type="dxa"/>
            <w:shd w:val="clear" w:color="auto" w:fill="auto"/>
          </w:tcPr>
          <w:p w:rsidR="00087303" w:rsidRPr="00D82D18" w:rsidRDefault="00087303" w:rsidP="00905C7D">
            <w:pPr>
              <w:pStyle w:val="affff7"/>
            </w:pPr>
            <w:r w:rsidRPr="00D82D18">
              <w:t>Банковская и страховая деятельность</w:t>
            </w:r>
          </w:p>
        </w:tc>
        <w:tc>
          <w:tcPr>
            <w:tcW w:w="708" w:type="dxa"/>
            <w:shd w:val="clear" w:color="auto" w:fill="auto"/>
          </w:tcPr>
          <w:p w:rsidR="00087303" w:rsidRPr="00D82D18" w:rsidRDefault="00087303" w:rsidP="00905C7D">
            <w:pPr>
              <w:pStyle w:val="affff7"/>
              <w:jc w:val="center"/>
            </w:pPr>
          </w:p>
        </w:tc>
        <w:tc>
          <w:tcPr>
            <w:tcW w:w="1134" w:type="dxa"/>
            <w:vMerge/>
          </w:tcPr>
          <w:p w:rsidR="00087303" w:rsidRPr="00D82D18" w:rsidRDefault="00087303" w:rsidP="00905C7D">
            <w:pPr>
              <w:ind w:firstLine="0"/>
              <w:jc w:val="center"/>
              <w:rPr>
                <w:rFonts w:ascii="Times New Roman" w:hAnsi="Times New Roman" w:cs="Times New Roman"/>
              </w:rPr>
            </w:pPr>
          </w:p>
        </w:tc>
        <w:tc>
          <w:tcPr>
            <w:tcW w:w="728" w:type="dxa"/>
            <w:vMerge/>
          </w:tcPr>
          <w:p w:rsidR="00087303" w:rsidRPr="00D82D18" w:rsidRDefault="00087303" w:rsidP="00905C7D">
            <w:pPr>
              <w:ind w:firstLine="0"/>
              <w:jc w:val="center"/>
              <w:rPr>
                <w:rFonts w:ascii="Times New Roman" w:hAnsi="Times New Roman" w:cs="Times New Roman"/>
              </w:rPr>
            </w:pPr>
          </w:p>
        </w:tc>
        <w:tc>
          <w:tcPr>
            <w:tcW w:w="1686" w:type="dxa"/>
            <w:vMerge/>
          </w:tcPr>
          <w:p w:rsidR="00087303" w:rsidRPr="00D82D18" w:rsidRDefault="00087303" w:rsidP="00905C7D">
            <w:pPr>
              <w:ind w:firstLine="0"/>
              <w:jc w:val="center"/>
              <w:rPr>
                <w:rFonts w:ascii="Times New Roman" w:hAnsi="Times New Roman" w:cs="Times New Roman"/>
              </w:rPr>
            </w:pPr>
          </w:p>
        </w:tc>
        <w:tc>
          <w:tcPr>
            <w:tcW w:w="1134" w:type="dxa"/>
            <w:vMerge/>
          </w:tcPr>
          <w:p w:rsidR="00087303" w:rsidRPr="00D82D18" w:rsidRDefault="00087303" w:rsidP="00905C7D">
            <w:pPr>
              <w:ind w:firstLine="0"/>
              <w:jc w:val="center"/>
              <w:rPr>
                <w:rFonts w:ascii="Times New Roman" w:hAnsi="Times New Roman" w:cs="Times New Roman"/>
              </w:rPr>
            </w:pPr>
          </w:p>
        </w:tc>
        <w:tc>
          <w:tcPr>
            <w:tcW w:w="566" w:type="dxa"/>
            <w:gridSpan w:val="2"/>
            <w:vMerge/>
          </w:tcPr>
          <w:p w:rsidR="00087303" w:rsidRPr="00D82D18" w:rsidRDefault="00087303" w:rsidP="00905C7D">
            <w:pPr>
              <w:ind w:firstLine="0"/>
              <w:jc w:val="center"/>
              <w:rPr>
                <w:rFonts w:ascii="Times New Roman" w:hAnsi="Times New Roman" w:cs="Times New Roman"/>
              </w:rPr>
            </w:pPr>
          </w:p>
        </w:tc>
        <w:tc>
          <w:tcPr>
            <w:tcW w:w="992" w:type="dxa"/>
            <w:vMerge/>
          </w:tcPr>
          <w:p w:rsidR="00087303" w:rsidRPr="00D82D18" w:rsidRDefault="00087303" w:rsidP="00905C7D">
            <w:pPr>
              <w:ind w:firstLine="0"/>
              <w:jc w:val="center"/>
              <w:rPr>
                <w:rFonts w:ascii="Times New Roman" w:hAnsi="Times New Roman" w:cs="Times New Roman"/>
              </w:rPr>
            </w:pPr>
          </w:p>
        </w:tc>
        <w:tc>
          <w:tcPr>
            <w:tcW w:w="851" w:type="dxa"/>
            <w:vMerge/>
          </w:tcPr>
          <w:p w:rsidR="00087303" w:rsidRPr="00D82D18" w:rsidRDefault="00087303" w:rsidP="00905C7D">
            <w:pPr>
              <w:ind w:firstLine="0"/>
              <w:jc w:val="center"/>
              <w:rPr>
                <w:rFonts w:ascii="Times New Roman" w:hAnsi="Times New Roman" w:cs="Times New Roman"/>
              </w:rPr>
            </w:pPr>
          </w:p>
        </w:tc>
      </w:tr>
      <w:tr w:rsidR="00087303" w:rsidRPr="00D82D18" w:rsidTr="00905C7D">
        <w:trPr>
          <w:jc w:val="center"/>
        </w:trPr>
        <w:tc>
          <w:tcPr>
            <w:tcW w:w="2692" w:type="dxa"/>
            <w:shd w:val="clear" w:color="auto" w:fill="auto"/>
          </w:tcPr>
          <w:p w:rsidR="00087303" w:rsidRPr="00D82D18" w:rsidRDefault="00087303" w:rsidP="00905C7D">
            <w:pPr>
              <w:pStyle w:val="affff7"/>
            </w:pPr>
            <w:r w:rsidRPr="00D82D18">
              <w:t>Амбулаторно-поликлиническое обслуживание</w:t>
            </w:r>
          </w:p>
        </w:tc>
        <w:tc>
          <w:tcPr>
            <w:tcW w:w="708" w:type="dxa"/>
            <w:shd w:val="clear" w:color="auto" w:fill="auto"/>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3.4.1</w:t>
            </w:r>
          </w:p>
        </w:tc>
        <w:tc>
          <w:tcPr>
            <w:tcW w:w="1134" w:type="dxa"/>
            <w:vMerge w:val="restart"/>
            <w:vAlign w:val="center"/>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300/</w:t>
            </w:r>
          </w:p>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5000</w:t>
            </w:r>
          </w:p>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кв.м</w:t>
            </w:r>
          </w:p>
        </w:tc>
        <w:tc>
          <w:tcPr>
            <w:tcW w:w="728" w:type="dxa"/>
            <w:vMerge w:val="restart"/>
            <w:vAlign w:val="center"/>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12 м / -</w:t>
            </w:r>
          </w:p>
        </w:tc>
        <w:tc>
          <w:tcPr>
            <w:tcW w:w="1686" w:type="dxa"/>
            <w:vMerge w:val="restart"/>
            <w:vAlign w:val="center"/>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10 м</w:t>
            </w:r>
          </w:p>
        </w:tc>
        <w:tc>
          <w:tcPr>
            <w:tcW w:w="1134" w:type="dxa"/>
            <w:vMerge w:val="restart"/>
            <w:vAlign w:val="center"/>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5 м</w:t>
            </w:r>
          </w:p>
        </w:tc>
        <w:tc>
          <w:tcPr>
            <w:tcW w:w="566" w:type="dxa"/>
            <w:gridSpan w:val="2"/>
            <w:vMerge w:val="restart"/>
            <w:vAlign w:val="center"/>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3</w:t>
            </w:r>
          </w:p>
        </w:tc>
        <w:tc>
          <w:tcPr>
            <w:tcW w:w="992" w:type="dxa"/>
            <w:vMerge w:val="restart"/>
            <w:vAlign w:val="center"/>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12 м</w:t>
            </w:r>
          </w:p>
        </w:tc>
        <w:tc>
          <w:tcPr>
            <w:tcW w:w="851" w:type="dxa"/>
            <w:vMerge w:val="restart"/>
            <w:vAlign w:val="center"/>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40%</w:t>
            </w:r>
          </w:p>
        </w:tc>
      </w:tr>
      <w:tr w:rsidR="00087303" w:rsidRPr="00D82D18" w:rsidTr="00905C7D">
        <w:trPr>
          <w:jc w:val="center"/>
        </w:trPr>
        <w:tc>
          <w:tcPr>
            <w:tcW w:w="2692" w:type="dxa"/>
            <w:shd w:val="clear" w:color="auto" w:fill="auto"/>
          </w:tcPr>
          <w:p w:rsidR="00087303" w:rsidRPr="00D82D18" w:rsidRDefault="00087303" w:rsidP="00905C7D">
            <w:pPr>
              <w:pStyle w:val="affff7"/>
            </w:pPr>
            <w:r w:rsidRPr="00D82D18">
              <w:t>Дошкольное, начальное и среднее общее образование</w:t>
            </w:r>
          </w:p>
        </w:tc>
        <w:tc>
          <w:tcPr>
            <w:tcW w:w="708" w:type="dxa"/>
            <w:shd w:val="clear" w:color="auto" w:fill="auto"/>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3.5.1</w:t>
            </w:r>
          </w:p>
        </w:tc>
        <w:tc>
          <w:tcPr>
            <w:tcW w:w="1134" w:type="dxa"/>
            <w:vMerge/>
          </w:tcPr>
          <w:p w:rsidR="00087303" w:rsidRPr="00D82D18" w:rsidRDefault="00087303" w:rsidP="00905C7D">
            <w:pPr>
              <w:ind w:firstLine="0"/>
              <w:jc w:val="center"/>
              <w:rPr>
                <w:rFonts w:ascii="Times New Roman" w:hAnsi="Times New Roman" w:cs="Times New Roman"/>
              </w:rPr>
            </w:pPr>
          </w:p>
        </w:tc>
        <w:tc>
          <w:tcPr>
            <w:tcW w:w="728" w:type="dxa"/>
            <w:vMerge/>
          </w:tcPr>
          <w:p w:rsidR="00087303" w:rsidRPr="00D82D18" w:rsidRDefault="00087303" w:rsidP="00905C7D">
            <w:pPr>
              <w:ind w:firstLine="0"/>
              <w:rPr>
                <w:rFonts w:ascii="Times New Roman" w:hAnsi="Times New Roman" w:cs="Times New Roman"/>
              </w:rPr>
            </w:pPr>
          </w:p>
        </w:tc>
        <w:tc>
          <w:tcPr>
            <w:tcW w:w="1686" w:type="dxa"/>
            <w:vMerge/>
          </w:tcPr>
          <w:p w:rsidR="00087303" w:rsidRPr="00D82D18" w:rsidRDefault="00087303" w:rsidP="00905C7D">
            <w:pPr>
              <w:ind w:firstLine="0"/>
              <w:jc w:val="center"/>
              <w:rPr>
                <w:rFonts w:ascii="Times New Roman" w:hAnsi="Times New Roman" w:cs="Times New Roman"/>
              </w:rPr>
            </w:pPr>
          </w:p>
        </w:tc>
        <w:tc>
          <w:tcPr>
            <w:tcW w:w="1134" w:type="dxa"/>
            <w:vMerge/>
          </w:tcPr>
          <w:p w:rsidR="00087303" w:rsidRPr="00D82D18" w:rsidRDefault="00087303" w:rsidP="00905C7D">
            <w:pPr>
              <w:ind w:firstLine="0"/>
              <w:jc w:val="center"/>
              <w:rPr>
                <w:rFonts w:ascii="Times New Roman" w:hAnsi="Times New Roman" w:cs="Times New Roman"/>
              </w:rPr>
            </w:pPr>
          </w:p>
        </w:tc>
        <w:tc>
          <w:tcPr>
            <w:tcW w:w="566" w:type="dxa"/>
            <w:gridSpan w:val="2"/>
            <w:vMerge/>
          </w:tcPr>
          <w:p w:rsidR="00087303" w:rsidRPr="00D82D18" w:rsidRDefault="00087303" w:rsidP="00905C7D">
            <w:pPr>
              <w:ind w:firstLine="0"/>
              <w:jc w:val="center"/>
              <w:rPr>
                <w:rFonts w:ascii="Times New Roman" w:hAnsi="Times New Roman" w:cs="Times New Roman"/>
              </w:rPr>
            </w:pPr>
          </w:p>
        </w:tc>
        <w:tc>
          <w:tcPr>
            <w:tcW w:w="992" w:type="dxa"/>
            <w:vMerge/>
          </w:tcPr>
          <w:p w:rsidR="00087303" w:rsidRPr="00D82D18" w:rsidRDefault="00087303" w:rsidP="00905C7D">
            <w:pPr>
              <w:ind w:firstLine="0"/>
              <w:jc w:val="center"/>
              <w:rPr>
                <w:rFonts w:ascii="Times New Roman" w:hAnsi="Times New Roman" w:cs="Times New Roman"/>
              </w:rPr>
            </w:pPr>
          </w:p>
        </w:tc>
        <w:tc>
          <w:tcPr>
            <w:tcW w:w="851" w:type="dxa"/>
            <w:vMerge/>
          </w:tcPr>
          <w:p w:rsidR="00087303" w:rsidRPr="00D82D18" w:rsidRDefault="00087303" w:rsidP="00905C7D">
            <w:pPr>
              <w:ind w:firstLine="0"/>
              <w:jc w:val="center"/>
              <w:rPr>
                <w:rFonts w:ascii="Times New Roman" w:hAnsi="Times New Roman" w:cs="Times New Roman"/>
              </w:rPr>
            </w:pPr>
          </w:p>
        </w:tc>
      </w:tr>
      <w:tr w:rsidR="00087303" w:rsidRPr="00D82D18" w:rsidTr="00905C7D">
        <w:trPr>
          <w:trHeight w:val="890"/>
          <w:jc w:val="center"/>
        </w:trPr>
        <w:tc>
          <w:tcPr>
            <w:tcW w:w="2692" w:type="dxa"/>
            <w:shd w:val="clear" w:color="auto" w:fill="auto"/>
          </w:tcPr>
          <w:p w:rsidR="00087303" w:rsidRPr="00D82D18" w:rsidRDefault="00087303" w:rsidP="00905C7D">
            <w:pPr>
              <w:pStyle w:val="affff7"/>
            </w:pPr>
            <w:r w:rsidRPr="00D82D18">
              <w:t>Магазины</w:t>
            </w:r>
          </w:p>
        </w:tc>
        <w:tc>
          <w:tcPr>
            <w:tcW w:w="708" w:type="dxa"/>
            <w:shd w:val="clear" w:color="auto" w:fill="auto"/>
          </w:tcPr>
          <w:p w:rsidR="00087303" w:rsidRPr="00D82D18" w:rsidRDefault="00087303" w:rsidP="00905C7D">
            <w:pPr>
              <w:pStyle w:val="affff7"/>
              <w:jc w:val="center"/>
            </w:pPr>
            <w:r w:rsidRPr="00D82D18">
              <w:t>4.4</w:t>
            </w:r>
          </w:p>
        </w:tc>
        <w:tc>
          <w:tcPr>
            <w:tcW w:w="1134" w:type="dxa"/>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100/</w:t>
            </w:r>
          </w:p>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5000</w:t>
            </w:r>
          </w:p>
          <w:p w:rsidR="00087303" w:rsidRPr="00D82D18" w:rsidRDefault="00087303" w:rsidP="00905C7D">
            <w:pPr>
              <w:ind w:right="30" w:firstLine="0"/>
              <w:jc w:val="center"/>
              <w:rPr>
                <w:rFonts w:ascii="Times New Roman" w:hAnsi="Times New Roman" w:cs="Times New Roman"/>
              </w:rPr>
            </w:pPr>
            <w:r w:rsidRPr="00D82D18">
              <w:rPr>
                <w:rFonts w:ascii="Times New Roman" w:hAnsi="Times New Roman" w:cs="Times New Roman"/>
              </w:rPr>
              <w:t>кв.м</w:t>
            </w:r>
          </w:p>
        </w:tc>
        <w:tc>
          <w:tcPr>
            <w:tcW w:w="728" w:type="dxa"/>
          </w:tcPr>
          <w:p w:rsidR="00087303" w:rsidRPr="00D82D18" w:rsidRDefault="00087303" w:rsidP="00905C7D">
            <w:pPr>
              <w:pStyle w:val="affff7"/>
              <w:jc w:val="center"/>
            </w:pPr>
            <w:r w:rsidRPr="00D82D18">
              <w:t>12 м/ -</w:t>
            </w:r>
          </w:p>
        </w:tc>
        <w:tc>
          <w:tcPr>
            <w:tcW w:w="1686" w:type="dxa"/>
          </w:tcPr>
          <w:p w:rsidR="00087303" w:rsidRPr="00D82D18" w:rsidRDefault="00087303" w:rsidP="00905C7D">
            <w:pPr>
              <w:pStyle w:val="affff7"/>
              <w:jc w:val="center"/>
            </w:pPr>
            <w:r w:rsidRPr="00D82D18">
              <w:rPr>
                <w:lang w:val="en-US"/>
              </w:rPr>
              <w:t>5</w:t>
            </w:r>
            <w:r w:rsidRPr="00D82D18">
              <w:t xml:space="preserve"> м / 3 м</w:t>
            </w:r>
          </w:p>
        </w:tc>
        <w:tc>
          <w:tcPr>
            <w:tcW w:w="1134" w:type="dxa"/>
          </w:tcPr>
          <w:p w:rsidR="00087303" w:rsidRPr="00D82D18" w:rsidRDefault="00087303" w:rsidP="00905C7D">
            <w:pPr>
              <w:pStyle w:val="affff7"/>
              <w:jc w:val="center"/>
            </w:pPr>
            <w:r w:rsidRPr="00D82D18">
              <w:t>3 м</w:t>
            </w:r>
          </w:p>
        </w:tc>
        <w:tc>
          <w:tcPr>
            <w:tcW w:w="566" w:type="dxa"/>
            <w:gridSpan w:val="2"/>
          </w:tcPr>
          <w:p w:rsidR="00087303" w:rsidRPr="00D82D18" w:rsidRDefault="00087303" w:rsidP="00905C7D">
            <w:pPr>
              <w:pStyle w:val="affff7"/>
              <w:jc w:val="center"/>
            </w:pPr>
            <w:r w:rsidRPr="00D82D18">
              <w:t>2</w:t>
            </w:r>
          </w:p>
        </w:tc>
        <w:tc>
          <w:tcPr>
            <w:tcW w:w="992" w:type="dxa"/>
          </w:tcPr>
          <w:p w:rsidR="00087303" w:rsidRPr="00D82D18" w:rsidRDefault="00087303" w:rsidP="00905C7D">
            <w:pPr>
              <w:pStyle w:val="affff7"/>
              <w:jc w:val="center"/>
            </w:pPr>
            <w:r w:rsidRPr="00D82D18">
              <w:t>8 м</w:t>
            </w:r>
          </w:p>
        </w:tc>
        <w:tc>
          <w:tcPr>
            <w:tcW w:w="851" w:type="dxa"/>
          </w:tcPr>
          <w:p w:rsidR="00087303" w:rsidRPr="00D82D18" w:rsidRDefault="00087303" w:rsidP="00905C7D">
            <w:pPr>
              <w:pStyle w:val="affff7"/>
              <w:jc w:val="center"/>
            </w:pPr>
            <w:r w:rsidRPr="00D82D18">
              <w:t>40 %</w:t>
            </w:r>
          </w:p>
        </w:tc>
      </w:tr>
      <w:tr w:rsidR="00087303" w:rsidRPr="00D82D18" w:rsidTr="00905C7D">
        <w:trPr>
          <w:jc w:val="center"/>
        </w:trPr>
        <w:tc>
          <w:tcPr>
            <w:tcW w:w="2692" w:type="dxa"/>
            <w:shd w:val="clear" w:color="auto" w:fill="auto"/>
          </w:tcPr>
          <w:p w:rsidR="00087303" w:rsidRPr="00D82D18" w:rsidRDefault="00087303" w:rsidP="00905C7D">
            <w:pPr>
              <w:pStyle w:val="affff7"/>
            </w:pPr>
            <w:r w:rsidRPr="00D82D18">
              <w:t>Обеспечение занятий спортом в помещениях</w:t>
            </w:r>
          </w:p>
        </w:tc>
        <w:tc>
          <w:tcPr>
            <w:tcW w:w="708" w:type="dxa"/>
            <w:shd w:val="clear" w:color="auto" w:fill="auto"/>
          </w:tcPr>
          <w:p w:rsidR="00087303" w:rsidRPr="00D82D18" w:rsidRDefault="00087303" w:rsidP="00905C7D">
            <w:pPr>
              <w:pStyle w:val="affff7"/>
              <w:jc w:val="center"/>
            </w:pPr>
            <w:r w:rsidRPr="00D82D18">
              <w:t>5.1.2</w:t>
            </w:r>
          </w:p>
        </w:tc>
        <w:tc>
          <w:tcPr>
            <w:tcW w:w="1134" w:type="dxa"/>
            <w:vMerge w:val="restart"/>
            <w:vAlign w:val="center"/>
          </w:tcPr>
          <w:p w:rsidR="00087303" w:rsidRPr="00D82D18" w:rsidRDefault="00087303" w:rsidP="00905C7D">
            <w:pPr>
              <w:pStyle w:val="affff7"/>
              <w:jc w:val="center"/>
            </w:pPr>
            <w:r w:rsidRPr="00D82D18">
              <w:t>300/ 5000</w:t>
            </w:r>
          </w:p>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кв.м</w:t>
            </w:r>
          </w:p>
        </w:tc>
        <w:tc>
          <w:tcPr>
            <w:tcW w:w="728" w:type="dxa"/>
            <w:vMerge w:val="restart"/>
            <w:vAlign w:val="center"/>
          </w:tcPr>
          <w:p w:rsidR="00087303" w:rsidRPr="00D82D18" w:rsidRDefault="00087303" w:rsidP="00905C7D">
            <w:pPr>
              <w:pStyle w:val="affff7"/>
              <w:jc w:val="center"/>
            </w:pPr>
            <w:r w:rsidRPr="00D82D18">
              <w:t>12 м/ -</w:t>
            </w:r>
          </w:p>
        </w:tc>
        <w:tc>
          <w:tcPr>
            <w:tcW w:w="1686" w:type="dxa"/>
            <w:vMerge w:val="restart"/>
            <w:vAlign w:val="center"/>
          </w:tcPr>
          <w:p w:rsidR="00087303" w:rsidRPr="00D82D18" w:rsidRDefault="00087303" w:rsidP="00905C7D">
            <w:pPr>
              <w:pStyle w:val="affff7"/>
              <w:jc w:val="center"/>
            </w:pPr>
            <w:r w:rsidRPr="00D82D18">
              <w:rPr>
                <w:lang w:val="en-US"/>
              </w:rPr>
              <w:t>5</w:t>
            </w:r>
            <w:r w:rsidRPr="00D82D18">
              <w:t xml:space="preserve"> м / 3 м</w:t>
            </w:r>
          </w:p>
        </w:tc>
        <w:tc>
          <w:tcPr>
            <w:tcW w:w="1147" w:type="dxa"/>
            <w:gridSpan w:val="2"/>
            <w:vMerge w:val="restart"/>
            <w:vAlign w:val="center"/>
          </w:tcPr>
          <w:p w:rsidR="00087303" w:rsidRPr="00D82D18" w:rsidRDefault="00087303" w:rsidP="00905C7D">
            <w:pPr>
              <w:pStyle w:val="affff7"/>
              <w:jc w:val="center"/>
            </w:pPr>
            <w:r w:rsidRPr="00D82D18">
              <w:t>3 м</w:t>
            </w:r>
          </w:p>
        </w:tc>
        <w:tc>
          <w:tcPr>
            <w:tcW w:w="553" w:type="dxa"/>
            <w:vMerge w:val="restart"/>
            <w:vAlign w:val="center"/>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3</w:t>
            </w:r>
          </w:p>
        </w:tc>
        <w:tc>
          <w:tcPr>
            <w:tcW w:w="992" w:type="dxa"/>
            <w:vMerge w:val="restart"/>
            <w:vAlign w:val="center"/>
          </w:tcPr>
          <w:p w:rsidR="00087303" w:rsidRPr="00D82D18" w:rsidRDefault="00087303" w:rsidP="00905C7D">
            <w:pPr>
              <w:ind w:firstLine="0"/>
              <w:jc w:val="center"/>
              <w:rPr>
                <w:rFonts w:ascii="Times New Roman" w:hAnsi="Times New Roman" w:cs="Times New Roman"/>
              </w:rPr>
            </w:pPr>
            <w:r w:rsidRPr="00D82D18">
              <w:rPr>
                <w:rFonts w:ascii="Times New Roman" w:hAnsi="Times New Roman" w:cs="Times New Roman"/>
              </w:rPr>
              <w:t>12 м</w:t>
            </w:r>
          </w:p>
        </w:tc>
        <w:tc>
          <w:tcPr>
            <w:tcW w:w="851" w:type="dxa"/>
            <w:vMerge w:val="restart"/>
            <w:vAlign w:val="center"/>
          </w:tcPr>
          <w:p w:rsidR="00087303" w:rsidRPr="00D82D18" w:rsidRDefault="00087303" w:rsidP="00905C7D">
            <w:pPr>
              <w:pStyle w:val="affff7"/>
              <w:jc w:val="center"/>
            </w:pPr>
            <w:r w:rsidRPr="00D82D18">
              <w:t>40 %</w:t>
            </w:r>
          </w:p>
        </w:tc>
      </w:tr>
      <w:tr w:rsidR="00087303" w:rsidRPr="00D82D18" w:rsidTr="00905C7D">
        <w:trPr>
          <w:jc w:val="center"/>
        </w:trPr>
        <w:tc>
          <w:tcPr>
            <w:tcW w:w="2692" w:type="dxa"/>
            <w:shd w:val="clear" w:color="auto" w:fill="auto"/>
          </w:tcPr>
          <w:p w:rsidR="00087303" w:rsidRPr="00D82D18" w:rsidRDefault="00087303" w:rsidP="00905C7D">
            <w:pPr>
              <w:pStyle w:val="affff7"/>
            </w:pPr>
            <w:r w:rsidRPr="00D82D18">
              <w:t>Оборудованные площадки для занятий спортом</w:t>
            </w:r>
          </w:p>
        </w:tc>
        <w:tc>
          <w:tcPr>
            <w:tcW w:w="708" w:type="dxa"/>
            <w:shd w:val="clear" w:color="auto" w:fill="auto"/>
          </w:tcPr>
          <w:p w:rsidR="00087303" w:rsidRPr="00D82D18" w:rsidRDefault="00087303" w:rsidP="00905C7D">
            <w:pPr>
              <w:pStyle w:val="affff7"/>
              <w:jc w:val="center"/>
            </w:pPr>
            <w:r w:rsidRPr="00D82D18">
              <w:t>5.1.4</w:t>
            </w:r>
          </w:p>
        </w:tc>
        <w:tc>
          <w:tcPr>
            <w:tcW w:w="1134" w:type="dxa"/>
            <w:vMerge/>
          </w:tcPr>
          <w:p w:rsidR="00087303" w:rsidRPr="00D82D18" w:rsidRDefault="00087303" w:rsidP="00905C7D">
            <w:pPr>
              <w:ind w:firstLine="0"/>
              <w:jc w:val="center"/>
              <w:rPr>
                <w:rFonts w:ascii="Times New Roman" w:hAnsi="Times New Roman" w:cs="Times New Roman"/>
              </w:rPr>
            </w:pPr>
          </w:p>
        </w:tc>
        <w:tc>
          <w:tcPr>
            <w:tcW w:w="728" w:type="dxa"/>
            <w:vMerge/>
          </w:tcPr>
          <w:p w:rsidR="00087303" w:rsidRPr="00D82D18" w:rsidRDefault="00087303" w:rsidP="00905C7D">
            <w:pPr>
              <w:pStyle w:val="affff7"/>
              <w:jc w:val="center"/>
            </w:pPr>
          </w:p>
        </w:tc>
        <w:tc>
          <w:tcPr>
            <w:tcW w:w="1686" w:type="dxa"/>
            <w:vMerge/>
          </w:tcPr>
          <w:p w:rsidR="00087303" w:rsidRPr="00D82D18" w:rsidRDefault="00087303" w:rsidP="00905C7D">
            <w:pPr>
              <w:pStyle w:val="affff7"/>
              <w:jc w:val="center"/>
            </w:pPr>
          </w:p>
        </w:tc>
        <w:tc>
          <w:tcPr>
            <w:tcW w:w="1147" w:type="dxa"/>
            <w:gridSpan w:val="2"/>
            <w:vMerge/>
          </w:tcPr>
          <w:p w:rsidR="00087303" w:rsidRPr="00D82D18" w:rsidRDefault="00087303" w:rsidP="00905C7D">
            <w:pPr>
              <w:pStyle w:val="affff7"/>
              <w:jc w:val="center"/>
            </w:pPr>
          </w:p>
        </w:tc>
        <w:tc>
          <w:tcPr>
            <w:tcW w:w="553" w:type="dxa"/>
            <w:vMerge/>
          </w:tcPr>
          <w:p w:rsidR="00087303" w:rsidRPr="00D82D18" w:rsidRDefault="00087303" w:rsidP="00905C7D">
            <w:pPr>
              <w:ind w:firstLine="0"/>
              <w:jc w:val="center"/>
              <w:rPr>
                <w:rFonts w:ascii="Times New Roman" w:hAnsi="Times New Roman" w:cs="Times New Roman"/>
              </w:rPr>
            </w:pPr>
          </w:p>
        </w:tc>
        <w:tc>
          <w:tcPr>
            <w:tcW w:w="992" w:type="dxa"/>
            <w:vMerge/>
          </w:tcPr>
          <w:p w:rsidR="00087303" w:rsidRPr="00D82D18" w:rsidRDefault="00087303" w:rsidP="00905C7D">
            <w:pPr>
              <w:ind w:firstLine="0"/>
              <w:jc w:val="center"/>
              <w:rPr>
                <w:rFonts w:ascii="Times New Roman" w:hAnsi="Times New Roman" w:cs="Times New Roman"/>
              </w:rPr>
            </w:pPr>
          </w:p>
        </w:tc>
        <w:tc>
          <w:tcPr>
            <w:tcW w:w="851" w:type="dxa"/>
            <w:vMerge/>
          </w:tcPr>
          <w:p w:rsidR="00087303" w:rsidRPr="00D82D18" w:rsidRDefault="00087303" w:rsidP="00905C7D">
            <w:pPr>
              <w:pStyle w:val="affff7"/>
              <w:jc w:val="center"/>
            </w:pPr>
          </w:p>
        </w:tc>
      </w:tr>
      <w:tr w:rsidR="00087303" w:rsidRPr="00D82D18" w:rsidTr="00905C7D">
        <w:trPr>
          <w:jc w:val="center"/>
        </w:trPr>
        <w:tc>
          <w:tcPr>
            <w:tcW w:w="2692" w:type="dxa"/>
            <w:shd w:val="clear" w:color="auto" w:fill="auto"/>
          </w:tcPr>
          <w:p w:rsidR="00087303" w:rsidRPr="00D82D18" w:rsidRDefault="00087303" w:rsidP="00905C7D">
            <w:pPr>
              <w:pStyle w:val="affff7"/>
            </w:pPr>
            <w:r w:rsidRPr="00D82D18">
              <w:lastRenderedPageBreak/>
              <w:t>Связь</w:t>
            </w:r>
          </w:p>
        </w:tc>
        <w:tc>
          <w:tcPr>
            <w:tcW w:w="708" w:type="dxa"/>
            <w:shd w:val="clear" w:color="auto" w:fill="auto"/>
          </w:tcPr>
          <w:p w:rsidR="00087303" w:rsidRPr="00D82D18" w:rsidRDefault="00087303" w:rsidP="00905C7D">
            <w:pPr>
              <w:pStyle w:val="affff7"/>
              <w:jc w:val="center"/>
            </w:pPr>
            <w:r w:rsidRPr="00D82D18">
              <w:t>6.8</w:t>
            </w:r>
          </w:p>
        </w:tc>
        <w:tc>
          <w:tcPr>
            <w:tcW w:w="7091" w:type="dxa"/>
            <w:gridSpan w:val="8"/>
          </w:tcPr>
          <w:p w:rsidR="00087303" w:rsidRPr="00D82D18" w:rsidRDefault="00087303" w:rsidP="00905C7D">
            <w:pPr>
              <w:pStyle w:val="affff7"/>
              <w:jc w:val="center"/>
            </w:pPr>
            <w:r w:rsidRPr="00D82D18">
              <w:t>Не подлежат установлению, определяются в соответствии с техническими и санитарными нормами</w:t>
            </w:r>
          </w:p>
        </w:tc>
      </w:tr>
    </w:tbl>
    <w:p w:rsidR="00087303" w:rsidRPr="00D82D18" w:rsidRDefault="00087303" w:rsidP="00087303">
      <w:pPr>
        <w:ind w:firstLine="0"/>
        <w:rPr>
          <w:rFonts w:ascii="Times New Roman" w:eastAsia="SimSun" w:hAnsi="Times New Roman" w:cs="Times New Roman"/>
          <w:lang w:eastAsia="zh-CN"/>
        </w:rPr>
      </w:pPr>
    </w:p>
    <w:p w:rsidR="00087303" w:rsidRPr="00D82D18" w:rsidRDefault="00CB7590" w:rsidP="00087303">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2</w:t>
      </w:r>
      <w:r w:rsidR="00087303" w:rsidRPr="00D82D18">
        <w:rPr>
          <w:rFonts w:ascii="Times New Roman" w:eastAsia="SimSun" w:hAnsi="Times New Roman" w:cs="Times New Roman"/>
          <w:lang w:eastAsia="zh-CN"/>
        </w:rPr>
        <w:t>.3. Вспомогательные виды использования земельных участков и объектов капитального строительства: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44"/>
        <w:gridCol w:w="6379"/>
      </w:tblGrid>
      <w:tr w:rsidR="00087303" w:rsidRPr="00D82D18" w:rsidTr="00905C7D">
        <w:trPr>
          <w:trHeight w:val="552"/>
        </w:trPr>
        <w:tc>
          <w:tcPr>
            <w:tcW w:w="3544" w:type="dxa"/>
            <w:vAlign w:val="center"/>
          </w:tcPr>
          <w:p w:rsidR="00087303" w:rsidRPr="00D82D18" w:rsidRDefault="00087303" w:rsidP="00905C7D">
            <w:pPr>
              <w:tabs>
                <w:tab w:val="left" w:pos="2520"/>
              </w:tabs>
              <w:jc w:val="center"/>
              <w:rPr>
                <w:rFonts w:ascii="Times New Roman" w:hAnsi="Times New Roman" w:cs="Times New Roman"/>
                <w:b/>
              </w:rPr>
            </w:pPr>
            <w:r w:rsidRPr="00D82D18">
              <w:rPr>
                <w:rFonts w:ascii="Times New Roman" w:hAnsi="Times New Roman" w:cs="Times New Roman"/>
                <w:b/>
              </w:rPr>
              <w:t xml:space="preserve">Виды разрешенного использования </w:t>
            </w:r>
          </w:p>
        </w:tc>
        <w:tc>
          <w:tcPr>
            <w:tcW w:w="6379" w:type="dxa"/>
            <w:vAlign w:val="center"/>
          </w:tcPr>
          <w:p w:rsidR="00087303" w:rsidRPr="00D82D18" w:rsidRDefault="00087303" w:rsidP="00905C7D">
            <w:pPr>
              <w:tabs>
                <w:tab w:val="left" w:pos="2520"/>
              </w:tabs>
              <w:rPr>
                <w:rFonts w:ascii="Times New Roman" w:hAnsi="Times New Roman" w:cs="Times New Roman"/>
                <w:b/>
              </w:rPr>
            </w:pPr>
            <w:r w:rsidRPr="00D82D18">
              <w:rPr>
                <w:rFonts w:ascii="Times New Roman" w:hAnsi="Times New Roman" w:cs="Times New Roman"/>
                <w:b/>
              </w:rPr>
              <w:t xml:space="preserve">Предельные размеры и параметры разрешенного строительства, реконструкции объектов </w:t>
            </w:r>
          </w:p>
        </w:tc>
      </w:tr>
      <w:tr w:rsidR="00087303" w:rsidRPr="00D82D18" w:rsidTr="00905C7D">
        <w:trPr>
          <w:trHeight w:val="20"/>
        </w:trPr>
        <w:tc>
          <w:tcPr>
            <w:tcW w:w="3544" w:type="dxa"/>
          </w:tcPr>
          <w:p w:rsidR="00087303" w:rsidRPr="00D82D18" w:rsidRDefault="00087303" w:rsidP="00905C7D">
            <w:pPr>
              <w:ind w:firstLine="0"/>
              <w:rPr>
                <w:rFonts w:ascii="Times New Roman" w:hAnsi="Times New Roman" w:cs="Times New Roman"/>
              </w:rPr>
            </w:pPr>
            <w:r w:rsidRPr="00D82D18">
              <w:rPr>
                <w:rFonts w:ascii="Times New Roman" w:hAnsi="Times New Roman" w:cs="Times New Roman"/>
              </w:rPr>
              <w:t>Встроенные или отдельно стоящие коллективные хранилища сельскохозяйственных продуктов (для многоквартирных домов).</w:t>
            </w:r>
          </w:p>
          <w:p w:rsidR="00CB7590" w:rsidRPr="00D82D18" w:rsidRDefault="00CB7590" w:rsidP="00905C7D">
            <w:pPr>
              <w:ind w:firstLine="0"/>
              <w:rPr>
                <w:rFonts w:ascii="Times New Roman" w:hAnsi="Times New Roman" w:cs="Times New Roman"/>
              </w:rPr>
            </w:pPr>
            <w:r w:rsidRPr="00D82D18">
              <w:rPr>
                <w:rFonts w:ascii="Times New Roman" w:hAnsi="Times New Roman" w:cs="Times New Roman"/>
              </w:rPr>
              <w:t>Навесы.</w:t>
            </w:r>
          </w:p>
          <w:p w:rsidR="00087303" w:rsidRPr="00D82D18" w:rsidRDefault="00087303" w:rsidP="00905C7D">
            <w:pPr>
              <w:ind w:firstLine="0"/>
              <w:rPr>
                <w:rFonts w:ascii="Times New Roman" w:hAnsi="Times New Roman" w:cs="Times New Roman"/>
              </w:rPr>
            </w:pPr>
            <w:r w:rsidRPr="00D82D18">
              <w:rPr>
                <w:rFonts w:ascii="Times New Roman" w:hAnsi="Times New Roman" w:cs="Times New Roman"/>
              </w:rPr>
              <w:t>Объекты инженерного обеспечения</w:t>
            </w:r>
          </w:p>
        </w:tc>
        <w:tc>
          <w:tcPr>
            <w:tcW w:w="6379" w:type="dxa"/>
          </w:tcPr>
          <w:p w:rsidR="00087303" w:rsidRPr="00D82D18" w:rsidRDefault="00087303" w:rsidP="00905C7D">
            <w:pPr>
              <w:ind w:firstLine="0"/>
              <w:rPr>
                <w:rFonts w:ascii="Times New Roman" w:hAnsi="Times New Roman" w:cs="Times New Roman"/>
              </w:rPr>
            </w:pPr>
            <w:r w:rsidRPr="00D82D18">
              <w:rPr>
                <w:rFonts w:ascii="Times New Roman" w:hAnsi="Times New Roman" w:cs="Times New Roman"/>
              </w:rPr>
              <w:t>Максимальное количество надземных этажей  коллективных хранилищ – 1 этаж</w:t>
            </w:r>
          </w:p>
          <w:p w:rsidR="00087303" w:rsidRPr="00D82D18" w:rsidRDefault="00087303" w:rsidP="00905C7D">
            <w:pPr>
              <w:ind w:firstLine="0"/>
              <w:rPr>
                <w:rFonts w:ascii="Times New Roman" w:hAnsi="Times New Roman" w:cs="Times New Roman"/>
              </w:rPr>
            </w:pPr>
            <w:r w:rsidRPr="00D82D18">
              <w:rPr>
                <w:rFonts w:ascii="Times New Roman" w:hAnsi="Times New Roman" w:cs="Times New Roman"/>
              </w:rPr>
              <w:t>Общая площадь коллективных хранилищ сельскохозяйственных продуктов определяется из расчета 4 - 5 кв.м на одну семью.</w:t>
            </w:r>
          </w:p>
          <w:p w:rsidR="00087303" w:rsidRPr="00D82D18" w:rsidRDefault="00087303" w:rsidP="00905C7D">
            <w:pPr>
              <w:ind w:firstLine="0"/>
              <w:rPr>
                <w:rFonts w:ascii="Times New Roman" w:hAnsi="Times New Roman" w:cs="Times New Roman"/>
              </w:rPr>
            </w:pPr>
            <w:r w:rsidRPr="00D82D18">
              <w:rPr>
                <w:rFonts w:ascii="Times New Roman" w:hAnsi="Times New Roman" w:cs="Times New Roman"/>
              </w:rPr>
              <w:t>Максимальное количество надземных этажей  – 1 этаж</w:t>
            </w:r>
          </w:p>
          <w:p w:rsidR="00087303" w:rsidRPr="00D82D18" w:rsidRDefault="00087303" w:rsidP="00905C7D">
            <w:pPr>
              <w:ind w:firstLine="0"/>
              <w:rPr>
                <w:rFonts w:ascii="Times New Roman" w:hAnsi="Times New Roman" w:cs="Times New Roman"/>
              </w:rPr>
            </w:pPr>
            <w:r w:rsidRPr="00D82D18">
              <w:rPr>
                <w:rFonts w:ascii="Times New Roman" w:hAnsi="Times New Roman" w:cs="Times New Roman"/>
              </w:rPr>
              <w:t xml:space="preserve">Максимальная высота строений и сооружений – 5 м </w:t>
            </w:r>
          </w:p>
          <w:p w:rsidR="00087303" w:rsidRPr="00D82D18" w:rsidRDefault="00087303" w:rsidP="00905C7D">
            <w:pPr>
              <w:ind w:firstLine="0"/>
              <w:rPr>
                <w:rFonts w:ascii="Times New Roman" w:hAnsi="Times New Roman" w:cs="Times New Roman"/>
              </w:rPr>
            </w:pPr>
            <w:r w:rsidRPr="00D82D18">
              <w:rPr>
                <w:rFonts w:ascii="Times New Roman" w:hAnsi="Times New Roman" w:cs="Times New Roman"/>
              </w:rPr>
              <w:t xml:space="preserve">Общая площадь помещений  - до </w:t>
            </w:r>
            <w:smartTag w:uri="urn:schemas-microsoft-com:office:smarttags" w:element="metricconverter">
              <w:smartTagPr>
                <w:attr w:name="ProductID" w:val="100 кв. м"/>
              </w:smartTagPr>
              <w:r w:rsidRPr="00D82D18">
                <w:rPr>
                  <w:rFonts w:ascii="Times New Roman" w:hAnsi="Times New Roman" w:cs="Times New Roman"/>
                </w:rPr>
                <w:t>100 кв. м</w:t>
              </w:r>
            </w:smartTag>
            <w:r w:rsidRPr="00D82D18">
              <w:rPr>
                <w:rFonts w:ascii="Times New Roman" w:hAnsi="Times New Roman" w:cs="Times New Roman"/>
              </w:rPr>
              <w:t>.</w:t>
            </w:r>
          </w:p>
          <w:p w:rsidR="00087303" w:rsidRPr="00D82D18" w:rsidRDefault="00087303" w:rsidP="00905C7D">
            <w:pPr>
              <w:ind w:firstLine="0"/>
              <w:rPr>
                <w:rFonts w:ascii="Times New Roman" w:hAnsi="Times New Roman" w:cs="Times New Roman"/>
              </w:rPr>
            </w:pPr>
            <w:r w:rsidRPr="00D82D18">
              <w:rPr>
                <w:rFonts w:ascii="Times New Roman" w:hAnsi="Times New Roman" w:cs="Times New Roman"/>
              </w:rPr>
              <w:t xml:space="preserve">Расстояние от хозяйственных построек до красных линий улиц и проездов не менее - </w:t>
            </w:r>
            <w:smartTag w:uri="urn:schemas-microsoft-com:office:smarttags" w:element="metricconverter">
              <w:smartTagPr>
                <w:attr w:name="ProductID" w:val="5 м"/>
              </w:smartTagPr>
              <w:r w:rsidRPr="00D82D18">
                <w:rPr>
                  <w:rFonts w:ascii="Times New Roman" w:hAnsi="Times New Roman" w:cs="Times New Roman"/>
                </w:rPr>
                <w:t>5 м</w:t>
              </w:r>
            </w:smartTag>
            <w:r w:rsidRPr="00D82D18">
              <w:rPr>
                <w:rFonts w:ascii="Times New Roman" w:hAnsi="Times New Roman" w:cs="Times New Roman"/>
              </w:rPr>
              <w:t>.</w:t>
            </w:r>
          </w:p>
          <w:p w:rsidR="00087303" w:rsidRPr="00D82D18" w:rsidRDefault="00087303" w:rsidP="00905C7D">
            <w:pPr>
              <w:tabs>
                <w:tab w:val="left" w:pos="1134"/>
              </w:tabs>
              <w:ind w:firstLine="0"/>
              <w:rPr>
                <w:rFonts w:ascii="Times New Roman" w:hAnsi="Times New Roman" w:cs="Times New Roman"/>
              </w:rPr>
            </w:pPr>
            <w:r w:rsidRPr="00D82D18">
              <w:rPr>
                <w:rFonts w:ascii="Times New Roman" w:hAnsi="Times New Roman" w:cs="Times New Roman"/>
              </w:rPr>
              <w:t xml:space="preserve">Группы сараев должны содержать не более 30 блоков каждая. Площадь застройки сблокированных сараев не должна превышать </w:t>
            </w:r>
            <w:smartTag w:uri="urn:schemas-microsoft-com:office:smarttags" w:element="metricconverter">
              <w:smartTagPr>
                <w:attr w:name="ProductID" w:val="800 м2"/>
              </w:smartTagPr>
              <w:r w:rsidRPr="00D82D18">
                <w:rPr>
                  <w:rFonts w:ascii="Times New Roman" w:hAnsi="Times New Roman" w:cs="Times New Roman"/>
                </w:rPr>
                <w:t>800 м2</w:t>
              </w:r>
            </w:smartTag>
            <w:r w:rsidRPr="00D82D18">
              <w:rPr>
                <w:rFonts w:ascii="Times New Roman" w:hAnsi="Times New Roman" w:cs="Times New Roman"/>
              </w:rPr>
              <w:t>.</w:t>
            </w:r>
          </w:p>
          <w:p w:rsidR="00087303" w:rsidRPr="00D82D18" w:rsidRDefault="00087303" w:rsidP="00905C7D">
            <w:pPr>
              <w:tabs>
                <w:tab w:val="left" w:pos="1134"/>
              </w:tabs>
              <w:ind w:firstLine="0"/>
              <w:rPr>
                <w:rFonts w:ascii="Times New Roman" w:hAnsi="Times New Roman" w:cs="Times New Roman"/>
              </w:rPr>
            </w:pPr>
            <w:r w:rsidRPr="00D82D18">
              <w:rPr>
                <w:rFonts w:ascii="Times New Roman" w:hAnsi="Times New Roman" w:cs="Times New Roma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rsidR="00087303" w:rsidRPr="00D82D18" w:rsidRDefault="00087303" w:rsidP="00905C7D">
            <w:pPr>
              <w:tabs>
                <w:tab w:val="left" w:pos="1134"/>
              </w:tabs>
              <w:ind w:firstLine="0"/>
              <w:rPr>
                <w:rFonts w:ascii="Times New Roman" w:hAnsi="Times New Roman" w:cs="Times New Roman"/>
              </w:rPr>
            </w:pPr>
            <w:r w:rsidRPr="00D82D18">
              <w:rPr>
                <w:rFonts w:ascii="Times New Roman" w:hAnsi="Times New Roman" w:cs="Times New Roman"/>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087303" w:rsidRPr="00D82D18" w:rsidRDefault="00CB7590" w:rsidP="00CB7590">
            <w:pPr>
              <w:ind w:firstLine="0"/>
              <w:rPr>
                <w:rFonts w:ascii="Times New Roman" w:hAnsi="Times New Roman" w:cs="Times New Roman"/>
              </w:rPr>
            </w:pPr>
            <w:r w:rsidRPr="00D82D18">
              <w:rPr>
                <w:rFonts w:ascii="Times New Roman" w:hAnsi="Times New Roman" w:cs="Times New Roman"/>
              </w:rPr>
              <w:t xml:space="preserve">Вспомогательные строения </w:t>
            </w:r>
            <w:r w:rsidR="00087303" w:rsidRPr="00D82D18">
              <w:rPr>
                <w:rFonts w:ascii="Times New Roman" w:hAnsi="Times New Roman" w:cs="Times New Roman"/>
              </w:rPr>
              <w:t>размещать со стороны улиц не допускается.</w:t>
            </w:r>
          </w:p>
        </w:tc>
      </w:tr>
      <w:tr w:rsidR="00087303" w:rsidRPr="00D82D18" w:rsidTr="00905C7D">
        <w:trPr>
          <w:trHeight w:val="20"/>
        </w:trPr>
        <w:tc>
          <w:tcPr>
            <w:tcW w:w="3544" w:type="dxa"/>
          </w:tcPr>
          <w:p w:rsidR="00087303" w:rsidRPr="00D82D18" w:rsidRDefault="00087303" w:rsidP="00905C7D">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Надворные туалеты, гидронепроницаемые выгребы, септики.</w:t>
            </w:r>
          </w:p>
        </w:tc>
        <w:tc>
          <w:tcPr>
            <w:tcW w:w="6379" w:type="dxa"/>
          </w:tcPr>
          <w:p w:rsidR="00087303" w:rsidRPr="00D82D18" w:rsidRDefault="00087303" w:rsidP="00905C7D">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xml:space="preserve">Расстояние от красной линии не менее - 5 м. </w:t>
            </w:r>
          </w:p>
          <w:p w:rsidR="00087303" w:rsidRPr="00D82D18" w:rsidRDefault="00087303" w:rsidP="00905C7D">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xml:space="preserve">Расстояние от границы смежного земельного участка не менее - 4 м. </w:t>
            </w:r>
          </w:p>
          <w:p w:rsidR="00087303" w:rsidRPr="00D82D18" w:rsidRDefault="00087303" w:rsidP="00905C7D">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Высота - не более 3 м.</w:t>
            </w:r>
          </w:p>
          <w:p w:rsidR="00087303" w:rsidRPr="00D82D18" w:rsidRDefault="00087303" w:rsidP="00905C7D">
            <w:pPr>
              <w:pStyle w:val="western"/>
              <w:spacing w:before="0" w:beforeAutospacing="0" w:after="0"/>
              <w:ind w:right="-28"/>
              <w:rPr>
                <w:rFonts w:eastAsia="SimSun"/>
                <w:sz w:val="24"/>
                <w:szCs w:val="24"/>
                <w:lang w:eastAsia="zh-CN"/>
              </w:rPr>
            </w:pPr>
            <w:r w:rsidRPr="00D82D18">
              <w:rPr>
                <w:rFonts w:eastAsia="SimSun"/>
                <w:sz w:val="24"/>
                <w:szCs w:val="24"/>
                <w:lang w:eastAsia="zh-CN"/>
              </w:rPr>
              <w:t>Минимальные расстояния между постройками по санитарно-бытовым условиям должны быть, м:</w:t>
            </w:r>
          </w:p>
          <w:p w:rsidR="00087303" w:rsidRPr="00D82D18" w:rsidRDefault="00087303" w:rsidP="00905C7D">
            <w:pPr>
              <w:pStyle w:val="western"/>
              <w:spacing w:before="0" w:beforeAutospacing="0" w:after="0"/>
              <w:ind w:right="-142"/>
              <w:rPr>
                <w:rFonts w:eastAsia="SimSun"/>
                <w:sz w:val="24"/>
                <w:szCs w:val="24"/>
                <w:lang w:eastAsia="zh-CN"/>
              </w:rPr>
            </w:pPr>
            <w:r w:rsidRPr="00D82D18">
              <w:rPr>
                <w:rFonts w:eastAsia="SimSun"/>
                <w:sz w:val="24"/>
                <w:szCs w:val="24"/>
                <w:lang w:eastAsia="zh-CN"/>
              </w:rPr>
              <w:t>- от жилого дома и погреба до уборной - 12;</w:t>
            </w:r>
          </w:p>
          <w:p w:rsidR="00087303" w:rsidRPr="00D82D18" w:rsidRDefault="00087303" w:rsidP="00905C7D">
            <w:pPr>
              <w:pStyle w:val="western"/>
              <w:spacing w:before="0" w:beforeAutospacing="0" w:after="0"/>
              <w:ind w:right="-142"/>
              <w:rPr>
                <w:rFonts w:eastAsia="SimSun"/>
                <w:sz w:val="24"/>
                <w:szCs w:val="24"/>
                <w:lang w:eastAsia="zh-CN"/>
              </w:rPr>
            </w:pPr>
            <w:r w:rsidRPr="00D82D18">
              <w:rPr>
                <w:rFonts w:eastAsia="SimSun"/>
                <w:sz w:val="24"/>
                <w:szCs w:val="24"/>
                <w:lang w:eastAsia="zh-CN"/>
              </w:rPr>
              <w:t>- от колодца до уборной - 8;</w:t>
            </w:r>
          </w:p>
          <w:p w:rsidR="00087303" w:rsidRPr="00D82D18" w:rsidRDefault="00087303" w:rsidP="00905C7D">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Указанные расстояния должны соблюдаться как между постройками на одном участке, так и между постройками, расположенными на смежных участках.</w:t>
            </w:r>
          </w:p>
        </w:tc>
      </w:tr>
      <w:tr w:rsidR="00087303" w:rsidRPr="00D82D18" w:rsidTr="00905C7D">
        <w:trPr>
          <w:trHeight w:val="3615"/>
        </w:trPr>
        <w:tc>
          <w:tcPr>
            <w:tcW w:w="3544" w:type="dxa"/>
          </w:tcPr>
          <w:p w:rsidR="00087303" w:rsidRPr="00D82D18" w:rsidRDefault="00087303" w:rsidP="00905C7D">
            <w:pPr>
              <w:ind w:firstLine="0"/>
              <w:rPr>
                <w:rFonts w:ascii="Times New Roman" w:hAnsi="Times New Roman" w:cs="Times New Roman"/>
              </w:rPr>
            </w:pPr>
            <w:r w:rsidRPr="00D82D18">
              <w:rPr>
                <w:rFonts w:ascii="Times New Roman" w:hAnsi="Times New Roman" w:cs="Times New Roman"/>
              </w:rPr>
              <w:lastRenderedPageBreak/>
              <w:t>Площадки для игр детей дошкольного и младшего школьного возраста, для отдыха взрослого населения,</w:t>
            </w:r>
          </w:p>
          <w:p w:rsidR="00087303" w:rsidRPr="00D82D18" w:rsidRDefault="00087303" w:rsidP="00905C7D">
            <w:pPr>
              <w:ind w:firstLine="0"/>
              <w:rPr>
                <w:rFonts w:ascii="Times New Roman" w:hAnsi="Times New Roman" w:cs="Times New Roman"/>
              </w:rPr>
            </w:pPr>
            <w:r w:rsidRPr="00D82D18">
              <w:rPr>
                <w:rFonts w:ascii="Times New Roman" w:hAnsi="Times New Roman" w:cs="Times New Roman"/>
              </w:rPr>
              <w:t xml:space="preserve">для занятий физкультурой, для хозяйственных целей и выгула собак. </w:t>
            </w:r>
          </w:p>
          <w:p w:rsidR="00087303" w:rsidRPr="00D82D18" w:rsidRDefault="00087303" w:rsidP="00905C7D">
            <w:pPr>
              <w:ind w:firstLine="0"/>
              <w:rPr>
                <w:rFonts w:ascii="Times New Roman" w:hAnsi="Times New Roman" w:cs="Times New Roman"/>
              </w:rPr>
            </w:pPr>
            <w:r w:rsidRPr="00D82D18">
              <w:rPr>
                <w:rFonts w:ascii="Times New Roman" w:hAnsi="Times New Roman" w:cs="Times New Roman"/>
              </w:rPr>
              <w:t>Гостевые автостоянки для парковки легковых автомобилей посетителей.</w:t>
            </w:r>
          </w:p>
        </w:tc>
        <w:tc>
          <w:tcPr>
            <w:tcW w:w="6379" w:type="dxa"/>
          </w:tcPr>
          <w:p w:rsidR="00087303" w:rsidRPr="00D82D18" w:rsidRDefault="00087303" w:rsidP="00905C7D">
            <w:pPr>
              <w:ind w:firstLine="0"/>
              <w:rPr>
                <w:rFonts w:ascii="Times New Roman" w:hAnsi="Times New Roman" w:cs="Times New Roman"/>
              </w:rPr>
            </w:pPr>
            <w:r w:rsidRPr="00D82D18">
              <w:rPr>
                <w:rFonts w:ascii="Times New Roman" w:hAnsi="Times New Roman" w:cs="Times New Roman"/>
              </w:rPr>
              <w:t>Минимально допустимое расстояние от окон жилых и общественных зданий до площадок:</w:t>
            </w:r>
          </w:p>
          <w:p w:rsidR="00087303" w:rsidRPr="00D82D18" w:rsidRDefault="00087303" w:rsidP="00905C7D">
            <w:pPr>
              <w:ind w:firstLine="0"/>
              <w:rPr>
                <w:rFonts w:ascii="Times New Roman" w:hAnsi="Times New Roman" w:cs="Times New Roman"/>
              </w:rPr>
            </w:pPr>
            <w:r w:rsidRPr="00D82D18">
              <w:rPr>
                <w:rFonts w:ascii="Times New Roman" w:hAnsi="Times New Roman" w:cs="Times New Roma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D82D18">
                <w:rPr>
                  <w:rFonts w:ascii="Times New Roman" w:hAnsi="Times New Roman" w:cs="Times New Roman"/>
                </w:rPr>
                <w:t>12 м</w:t>
              </w:r>
            </w:smartTag>
            <w:r w:rsidRPr="00D82D18">
              <w:rPr>
                <w:rFonts w:ascii="Times New Roman" w:hAnsi="Times New Roman" w:cs="Times New Roman"/>
              </w:rPr>
              <w:t>;</w:t>
            </w:r>
          </w:p>
          <w:p w:rsidR="00087303" w:rsidRPr="00D82D18" w:rsidRDefault="00087303" w:rsidP="00905C7D">
            <w:pPr>
              <w:ind w:firstLine="0"/>
              <w:rPr>
                <w:rFonts w:ascii="Times New Roman" w:hAnsi="Times New Roman" w:cs="Times New Roman"/>
              </w:rPr>
            </w:pPr>
            <w:r w:rsidRPr="00D82D18">
              <w:rPr>
                <w:rFonts w:ascii="Times New Roman" w:hAnsi="Times New Roman" w:cs="Times New Roman"/>
              </w:rPr>
              <w:t xml:space="preserve">-для отдыха взрослого населения - не менее </w:t>
            </w:r>
            <w:smartTag w:uri="urn:schemas-microsoft-com:office:smarttags" w:element="metricconverter">
              <w:smartTagPr>
                <w:attr w:name="ProductID" w:val="10 м"/>
              </w:smartTagPr>
              <w:r w:rsidRPr="00D82D18">
                <w:rPr>
                  <w:rFonts w:ascii="Times New Roman" w:hAnsi="Times New Roman" w:cs="Times New Roman"/>
                </w:rPr>
                <w:t>10 м</w:t>
              </w:r>
            </w:smartTag>
            <w:r w:rsidRPr="00D82D18">
              <w:rPr>
                <w:rFonts w:ascii="Times New Roman" w:hAnsi="Times New Roman" w:cs="Times New Roman"/>
              </w:rPr>
              <w:t>;</w:t>
            </w:r>
          </w:p>
          <w:p w:rsidR="00087303" w:rsidRPr="00D82D18" w:rsidRDefault="00087303" w:rsidP="00905C7D">
            <w:pPr>
              <w:ind w:firstLine="0"/>
              <w:rPr>
                <w:rFonts w:ascii="Times New Roman" w:hAnsi="Times New Roman" w:cs="Times New Roman"/>
              </w:rPr>
            </w:pPr>
            <w:r w:rsidRPr="00D82D18">
              <w:rPr>
                <w:rFonts w:ascii="Times New Roman" w:hAnsi="Times New Roman" w:cs="Times New Roman"/>
              </w:rPr>
              <w:t xml:space="preserve">-для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D82D18">
                <w:rPr>
                  <w:rFonts w:ascii="Times New Roman" w:hAnsi="Times New Roman" w:cs="Times New Roman"/>
                </w:rPr>
                <w:t>40 м</w:t>
              </w:r>
            </w:smartTag>
            <w:r w:rsidRPr="00D82D18">
              <w:rPr>
                <w:rFonts w:ascii="Times New Roman" w:hAnsi="Times New Roman" w:cs="Times New Roman"/>
              </w:rPr>
              <w:t>;</w:t>
            </w:r>
          </w:p>
          <w:p w:rsidR="00087303" w:rsidRPr="00D82D18" w:rsidRDefault="00087303" w:rsidP="00905C7D">
            <w:pPr>
              <w:ind w:firstLine="0"/>
              <w:rPr>
                <w:rFonts w:ascii="Times New Roman" w:hAnsi="Times New Roman" w:cs="Times New Roman"/>
              </w:rPr>
            </w:pPr>
            <w:r w:rsidRPr="00D82D18">
              <w:rPr>
                <w:rFonts w:ascii="Times New Roman" w:hAnsi="Times New Roman" w:cs="Times New Roman"/>
              </w:rPr>
              <w:t xml:space="preserve">-для хозяйственных целей - не менее </w:t>
            </w:r>
            <w:smartTag w:uri="urn:schemas-microsoft-com:office:smarttags" w:element="metricconverter">
              <w:smartTagPr>
                <w:attr w:name="ProductID" w:val="20 м"/>
              </w:smartTagPr>
              <w:r w:rsidRPr="00D82D18">
                <w:rPr>
                  <w:rFonts w:ascii="Times New Roman" w:hAnsi="Times New Roman" w:cs="Times New Roman"/>
                </w:rPr>
                <w:t>20 м</w:t>
              </w:r>
            </w:smartTag>
            <w:r w:rsidRPr="00D82D18">
              <w:rPr>
                <w:rFonts w:ascii="Times New Roman" w:hAnsi="Times New Roman" w:cs="Times New Roman"/>
              </w:rPr>
              <w:t>;</w:t>
            </w:r>
          </w:p>
          <w:p w:rsidR="00087303" w:rsidRPr="00D82D18" w:rsidRDefault="00087303" w:rsidP="00905C7D">
            <w:pPr>
              <w:ind w:firstLine="0"/>
              <w:rPr>
                <w:rFonts w:ascii="Times New Roman" w:hAnsi="Times New Roman" w:cs="Times New Roman"/>
              </w:rPr>
            </w:pPr>
            <w:r w:rsidRPr="00D82D18">
              <w:rPr>
                <w:rFonts w:ascii="Times New Roman" w:hAnsi="Times New Roman" w:cs="Times New Roman"/>
              </w:rPr>
              <w:t xml:space="preserve">-для выгула собак - не менее </w:t>
            </w:r>
            <w:smartTag w:uri="urn:schemas-microsoft-com:office:smarttags" w:element="metricconverter">
              <w:smartTagPr>
                <w:attr w:name="ProductID" w:val="40 м"/>
              </w:smartTagPr>
              <w:r w:rsidRPr="00D82D18">
                <w:rPr>
                  <w:rFonts w:ascii="Times New Roman" w:hAnsi="Times New Roman" w:cs="Times New Roman"/>
                </w:rPr>
                <w:t>40 м</w:t>
              </w:r>
            </w:smartTag>
            <w:r w:rsidRPr="00D82D18">
              <w:rPr>
                <w:rFonts w:ascii="Times New Roman" w:hAnsi="Times New Roman" w:cs="Times New Roman"/>
              </w:rPr>
              <w:t>;</w:t>
            </w:r>
          </w:p>
          <w:p w:rsidR="00087303" w:rsidRPr="00D82D18" w:rsidRDefault="00087303" w:rsidP="00905C7D">
            <w:pPr>
              <w:ind w:firstLine="0"/>
              <w:rPr>
                <w:rFonts w:ascii="Times New Roman" w:hAnsi="Times New Roman" w:cs="Times New Roman"/>
              </w:rPr>
            </w:pPr>
            <w:r w:rsidRPr="00D82D18">
              <w:rPr>
                <w:rFonts w:ascii="Times New Roman" w:hAnsi="Times New Roman" w:cs="Times New Roman"/>
              </w:rPr>
              <w:t>Расстояния от площадок для сушки белья не нормируются.</w:t>
            </w:r>
          </w:p>
          <w:p w:rsidR="00087303" w:rsidRPr="00D82D18" w:rsidRDefault="00087303" w:rsidP="00905C7D">
            <w:pPr>
              <w:ind w:firstLine="0"/>
              <w:rPr>
                <w:rFonts w:ascii="Times New Roman" w:hAnsi="Times New Roman" w:cs="Times New Roman"/>
              </w:rPr>
            </w:pPr>
            <w:r w:rsidRPr="00D82D18">
              <w:rPr>
                <w:rFonts w:ascii="Times New Roman" w:hAnsi="Times New Roman" w:cs="Times New Roman"/>
              </w:rPr>
              <w:t xml:space="preserve">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D82D18">
                <w:rPr>
                  <w:rFonts w:ascii="Times New Roman" w:hAnsi="Times New Roman" w:cs="Times New Roman"/>
                </w:rPr>
                <w:t>100 м</w:t>
              </w:r>
            </w:smartTag>
            <w:r w:rsidRPr="00D82D18">
              <w:rPr>
                <w:rFonts w:ascii="Times New Roman" w:hAnsi="Times New Roman" w:cs="Times New Roman"/>
              </w:rPr>
              <w:t xml:space="preserve"> </w:t>
            </w:r>
          </w:p>
        </w:tc>
      </w:tr>
      <w:tr w:rsidR="00087303" w:rsidRPr="00D82D18" w:rsidTr="00905C7D">
        <w:trPr>
          <w:trHeight w:val="1078"/>
        </w:trPr>
        <w:tc>
          <w:tcPr>
            <w:tcW w:w="3544" w:type="dxa"/>
          </w:tcPr>
          <w:p w:rsidR="00087303" w:rsidRPr="00D82D18" w:rsidRDefault="00087303" w:rsidP="00905C7D">
            <w:pPr>
              <w:ind w:firstLine="0"/>
              <w:rPr>
                <w:rFonts w:ascii="Times New Roman" w:hAnsi="Times New Roman" w:cs="Times New Roman"/>
              </w:rPr>
            </w:pPr>
            <w:r w:rsidRPr="00D82D18">
              <w:rPr>
                <w:rFonts w:ascii="Times New Roman" w:hAnsi="Times New Roman" w:cs="Times New Roman"/>
              </w:rPr>
              <w:t>Площадки для сбора твердых бытовых отходов.</w:t>
            </w:r>
          </w:p>
        </w:tc>
        <w:tc>
          <w:tcPr>
            <w:tcW w:w="6379" w:type="dxa"/>
          </w:tcPr>
          <w:p w:rsidR="00087303" w:rsidRPr="00D82D18" w:rsidRDefault="00087303" w:rsidP="00905C7D">
            <w:pPr>
              <w:ind w:firstLine="0"/>
              <w:rPr>
                <w:rFonts w:ascii="Times New Roman" w:hAnsi="Times New Roman" w:cs="Times New Roman"/>
              </w:rPr>
            </w:pPr>
            <w:r w:rsidRPr="00D82D18">
              <w:rPr>
                <w:rFonts w:ascii="Times New Roman" w:hAnsi="Times New Roman" w:cs="Times New Roma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D82D18">
                <w:rPr>
                  <w:rFonts w:ascii="Times New Roman" w:hAnsi="Times New Roman" w:cs="Times New Roman"/>
                </w:rPr>
                <w:t>20 м</w:t>
              </w:r>
            </w:smartTag>
            <w:r w:rsidRPr="00D82D18">
              <w:rPr>
                <w:rFonts w:ascii="Times New Roman" w:hAnsi="Times New Roman" w:cs="Times New Roman"/>
              </w:rPr>
              <w:t xml:space="preserve">, и не более </w:t>
            </w:r>
            <w:smartTag w:uri="urn:schemas-microsoft-com:office:smarttags" w:element="metricconverter">
              <w:smartTagPr>
                <w:attr w:name="ProductID" w:val="100 м"/>
              </w:smartTagPr>
              <w:r w:rsidRPr="00D82D18">
                <w:rPr>
                  <w:rFonts w:ascii="Times New Roman" w:hAnsi="Times New Roman" w:cs="Times New Roman"/>
                </w:rPr>
                <w:t>100 м</w:t>
              </w:r>
            </w:smartTag>
            <w:r w:rsidRPr="00D82D18">
              <w:rPr>
                <w:rFonts w:ascii="Times New Roman" w:hAnsi="Times New Roman" w:cs="Times New Roman"/>
              </w:rPr>
              <w:t xml:space="preserve">. </w:t>
            </w:r>
          </w:p>
          <w:p w:rsidR="00087303" w:rsidRPr="00D82D18" w:rsidRDefault="00087303" w:rsidP="00905C7D">
            <w:pPr>
              <w:ind w:firstLine="0"/>
              <w:rPr>
                <w:rFonts w:ascii="Times New Roman" w:hAnsi="Times New Roman" w:cs="Times New Roman"/>
              </w:rPr>
            </w:pPr>
            <w:r w:rsidRPr="00D82D18">
              <w:rPr>
                <w:rFonts w:ascii="Times New Roman" w:hAnsi="Times New Roman" w:cs="Times New Roman"/>
              </w:rPr>
              <w:t>Общее количество контейнеров не более 5 шт.</w:t>
            </w:r>
          </w:p>
        </w:tc>
      </w:tr>
      <w:tr w:rsidR="00087303" w:rsidRPr="00D82D18" w:rsidTr="00905C7D">
        <w:tc>
          <w:tcPr>
            <w:tcW w:w="3544" w:type="dxa"/>
            <w:shd w:val="clear" w:color="auto" w:fill="auto"/>
          </w:tcPr>
          <w:p w:rsidR="00087303" w:rsidRPr="00D82D18" w:rsidRDefault="00087303" w:rsidP="00905C7D">
            <w:pPr>
              <w:ind w:firstLine="0"/>
              <w:rPr>
                <w:rFonts w:ascii="Times New Roman" w:hAnsi="Times New Roman" w:cs="Times New Roman"/>
              </w:rPr>
            </w:pPr>
            <w:r w:rsidRPr="00D82D18">
              <w:rPr>
                <w:rFonts w:ascii="Times New Roman" w:hAnsi="Times New Roman" w:cs="Times New Roman"/>
              </w:rPr>
              <w:t>Объекты хранения индивидуального легкового автотранспорта на участках индивидуальных жилых домов</w:t>
            </w:r>
          </w:p>
        </w:tc>
        <w:tc>
          <w:tcPr>
            <w:tcW w:w="6379" w:type="dxa"/>
            <w:shd w:val="clear" w:color="auto" w:fill="auto"/>
          </w:tcPr>
          <w:p w:rsidR="00087303" w:rsidRPr="00D82D18" w:rsidRDefault="00087303" w:rsidP="00905C7D">
            <w:pPr>
              <w:ind w:firstLine="0"/>
              <w:rPr>
                <w:rFonts w:ascii="Times New Roman" w:hAnsi="Times New Roman" w:cs="Times New Roman"/>
              </w:rPr>
            </w:pPr>
            <w:r w:rsidRPr="00D82D18">
              <w:rPr>
                <w:rFonts w:ascii="Times New Roman" w:hAnsi="Times New Roman" w:cs="Times New Roman"/>
              </w:rPr>
              <w:t xml:space="preserve">Максимальная высота зданий - </w:t>
            </w:r>
            <w:r w:rsidR="00CB7590" w:rsidRPr="00D82D18">
              <w:rPr>
                <w:rFonts w:ascii="Times New Roman" w:hAnsi="Times New Roman" w:cs="Times New Roman"/>
              </w:rPr>
              <w:t>4</w:t>
            </w:r>
            <w:r w:rsidRPr="00D82D18">
              <w:rPr>
                <w:rFonts w:ascii="Times New Roman" w:hAnsi="Times New Roman" w:cs="Times New Roman"/>
              </w:rPr>
              <w:t xml:space="preserve"> м</w:t>
            </w:r>
          </w:p>
          <w:p w:rsidR="00087303" w:rsidRPr="00D82D18" w:rsidRDefault="00CB7590" w:rsidP="00905C7D">
            <w:pPr>
              <w:ind w:firstLine="0"/>
              <w:rPr>
                <w:rFonts w:ascii="Times New Roman" w:hAnsi="Times New Roman" w:cs="Times New Roman"/>
              </w:rPr>
            </w:pPr>
            <w:r w:rsidRPr="00D82D18">
              <w:rPr>
                <w:rFonts w:ascii="Times New Roman" w:hAnsi="Times New Roman" w:cs="Times New Roman"/>
              </w:rPr>
              <w:t>З</w:t>
            </w:r>
            <w:r w:rsidR="00087303" w:rsidRPr="00D82D18">
              <w:rPr>
                <w:rFonts w:ascii="Times New Roman" w:hAnsi="Times New Roman" w:cs="Times New Roman"/>
              </w:rPr>
              <w:t>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bl>
    <w:p w:rsidR="00C843A1" w:rsidRPr="00D82D18" w:rsidRDefault="00C843A1" w:rsidP="00FF6F46">
      <w:pPr>
        <w:ind w:firstLine="0"/>
        <w:rPr>
          <w:rFonts w:ascii="Times New Roman" w:eastAsia="SimSun" w:hAnsi="Times New Roman" w:cs="Times New Roman"/>
          <w:b/>
          <w:u w:val="single"/>
          <w:lang w:eastAsia="zh-CN"/>
        </w:rPr>
        <w:sectPr w:rsidR="00C843A1" w:rsidRPr="00D82D18" w:rsidSect="00D82D18">
          <w:pgSz w:w="11906" w:h="16838"/>
          <w:pgMar w:top="567" w:right="709" w:bottom="709" w:left="1134" w:header="720" w:footer="340" w:gutter="0"/>
          <w:cols w:space="720"/>
          <w:docGrid w:linePitch="360"/>
        </w:sectPr>
      </w:pPr>
    </w:p>
    <w:p w:rsidR="00FF6F46" w:rsidRPr="00D82D18" w:rsidRDefault="00087303" w:rsidP="00FF6F46">
      <w:pPr>
        <w:ind w:firstLine="0"/>
        <w:rPr>
          <w:rFonts w:ascii="Times New Roman" w:eastAsia="SimSun" w:hAnsi="Times New Roman" w:cs="Times New Roman"/>
          <w:b/>
          <w:u w:val="single"/>
          <w:lang w:eastAsia="zh-CN"/>
        </w:rPr>
      </w:pPr>
      <w:r w:rsidRPr="00D82D18">
        <w:rPr>
          <w:rFonts w:ascii="Times New Roman" w:eastAsia="SimSun" w:hAnsi="Times New Roman" w:cs="Times New Roman"/>
          <w:b/>
          <w:u w:val="single"/>
          <w:lang w:eastAsia="zh-CN"/>
        </w:rPr>
        <w:lastRenderedPageBreak/>
        <w:t>3</w:t>
      </w:r>
      <w:r w:rsidR="00FF6F46" w:rsidRPr="00D82D18">
        <w:rPr>
          <w:rFonts w:ascii="Times New Roman" w:eastAsia="SimSun" w:hAnsi="Times New Roman" w:cs="Times New Roman"/>
          <w:b/>
          <w:u w:val="single"/>
          <w:lang w:eastAsia="zh-CN"/>
        </w:rPr>
        <w:t xml:space="preserve">. Зона развития застройки индивидуальными жилыми домами (Ж – </w:t>
      </w:r>
      <w:r w:rsidR="00A571EA" w:rsidRPr="00D82D18">
        <w:rPr>
          <w:rFonts w:ascii="Times New Roman" w:eastAsia="SimSun" w:hAnsi="Times New Roman" w:cs="Times New Roman"/>
          <w:b/>
          <w:u w:val="single"/>
          <w:lang w:eastAsia="zh-CN"/>
        </w:rPr>
        <w:t>Р</w:t>
      </w:r>
      <w:r w:rsidR="00FF6F46" w:rsidRPr="00D82D18">
        <w:rPr>
          <w:rFonts w:ascii="Times New Roman" w:eastAsia="SimSun" w:hAnsi="Times New Roman" w:cs="Times New Roman"/>
          <w:b/>
          <w:u w:val="single"/>
          <w:lang w:eastAsia="zh-CN"/>
        </w:rPr>
        <w:t>).</w:t>
      </w:r>
    </w:p>
    <w:p w:rsidR="00FF6F46" w:rsidRPr="00D82D18" w:rsidRDefault="00FF6F46" w:rsidP="00FF6F46">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Зона Ж-</w:t>
      </w:r>
      <w:r w:rsidR="00A571EA" w:rsidRPr="00D82D18">
        <w:rPr>
          <w:rFonts w:ascii="Times New Roman" w:eastAsia="SimSun" w:hAnsi="Times New Roman" w:cs="Times New Roman"/>
          <w:lang w:eastAsia="zh-CN"/>
        </w:rPr>
        <w:t>Р</w:t>
      </w:r>
      <w:r w:rsidRPr="00D82D18">
        <w:rPr>
          <w:rFonts w:ascii="Times New Roman" w:eastAsia="SimSun" w:hAnsi="Times New Roman" w:cs="Times New Roman"/>
          <w:lang w:eastAsia="zh-CN"/>
        </w:rPr>
        <w:t xml:space="preserve"> выделена для обеспечения правовых, социальных, культурных, бытовых условий формирования жилых кварталов на перспективу развития урбанизированных территорий в соответствии с положениями Генерального плана </w:t>
      </w:r>
      <w:r w:rsidR="007E7AF3" w:rsidRPr="00D82D18">
        <w:rPr>
          <w:rFonts w:ascii="Times New Roman" w:eastAsia="SimSun" w:hAnsi="Times New Roman" w:cs="Times New Roman"/>
          <w:lang w:eastAsia="zh-CN"/>
        </w:rPr>
        <w:t>Песчаного</w:t>
      </w:r>
      <w:r w:rsidRPr="00D82D18">
        <w:rPr>
          <w:rFonts w:ascii="Times New Roman" w:eastAsia="SimSun" w:hAnsi="Times New Roman" w:cs="Times New Roman"/>
          <w:lang w:eastAsia="zh-CN"/>
        </w:rPr>
        <w:t xml:space="preserve">  сельского поселения из отдельно стоящих индивидуальных жилых домов усадебного типа с возможностью ведения личного подсобного хозяйства, а также с минимально разрешенным набором услуг местного значения. </w:t>
      </w:r>
    </w:p>
    <w:p w:rsidR="00FF6F46" w:rsidRPr="00D82D18" w:rsidRDefault="00FF6F46" w:rsidP="00FF6F46">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xml:space="preserve">По мере принятия решений о застройке данных территорий, органами местного самоуправления, проводятся работы по подготовке и утверждению документации по планировке территории с целью выделения требуемой планировочной структуры и функционального зонирования, определения границ земельных участков. </w:t>
      </w:r>
    </w:p>
    <w:p w:rsidR="00FF6F46" w:rsidRPr="00D82D18" w:rsidRDefault="00FF6F46" w:rsidP="00FF6F46">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xml:space="preserve">После проведения данных мероприятий осуществляется зонирование таких территорий, в установленном порядке вносятся изменения в карту градостроительного зонирования настоящих Правил. </w:t>
      </w:r>
    </w:p>
    <w:p w:rsidR="00FF6F46" w:rsidRPr="00D82D18" w:rsidRDefault="00087303" w:rsidP="00FF6F46">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3</w:t>
      </w:r>
      <w:r w:rsidR="00FF6F46" w:rsidRPr="00D82D18">
        <w:rPr>
          <w:rFonts w:ascii="Times New Roman" w:eastAsia="SimSun" w:hAnsi="Times New Roman" w:cs="Times New Roman"/>
          <w:lang w:eastAsia="zh-CN"/>
        </w:rPr>
        <w:t>.1. Основные виды разрешённого использования земельных участков и объектов капитального строительства:</w:t>
      </w:r>
    </w:p>
    <w:tbl>
      <w:tblPr>
        <w:tblW w:w="5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24"/>
        <w:gridCol w:w="1035"/>
        <w:gridCol w:w="1037"/>
        <w:gridCol w:w="889"/>
        <w:gridCol w:w="300"/>
        <w:gridCol w:w="1195"/>
        <w:gridCol w:w="984"/>
        <w:gridCol w:w="700"/>
        <w:gridCol w:w="986"/>
        <w:gridCol w:w="529"/>
      </w:tblGrid>
      <w:tr w:rsidR="00FF6F46" w:rsidRPr="00D82D18" w:rsidTr="001137EF">
        <w:trPr>
          <w:cantSplit/>
          <w:trHeight w:val="896"/>
          <w:jc w:val="center"/>
        </w:trPr>
        <w:tc>
          <w:tcPr>
            <w:tcW w:w="1382" w:type="pct"/>
            <w:vMerge w:val="restart"/>
            <w:shd w:val="clear" w:color="auto" w:fill="auto"/>
            <w:vAlign w:val="center"/>
          </w:tcPr>
          <w:p w:rsidR="00FF6F46" w:rsidRPr="00D82D18" w:rsidRDefault="00FF6F46" w:rsidP="001137EF">
            <w:pPr>
              <w:ind w:firstLine="0"/>
              <w:jc w:val="center"/>
              <w:rPr>
                <w:rFonts w:ascii="Times New Roman" w:hAnsi="Times New Roman" w:cs="Times New Roman"/>
              </w:rPr>
            </w:pPr>
            <w:r w:rsidRPr="00D82D18">
              <w:rPr>
                <w:rFonts w:ascii="Times New Roman" w:hAnsi="Times New Roman" w:cs="Times New Roman"/>
              </w:rPr>
              <w:t>Наименование вида разрешенного использования</w:t>
            </w:r>
          </w:p>
        </w:tc>
        <w:tc>
          <w:tcPr>
            <w:tcW w:w="489" w:type="pct"/>
            <w:vMerge w:val="restart"/>
            <w:shd w:val="clear" w:color="auto" w:fill="auto"/>
            <w:vAlign w:val="center"/>
          </w:tcPr>
          <w:p w:rsidR="00FF6F46" w:rsidRPr="00D82D18" w:rsidRDefault="00FF6F46"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Код</w:t>
            </w:r>
          </w:p>
        </w:tc>
        <w:tc>
          <w:tcPr>
            <w:tcW w:w="3129" w:type="pct"/>
            <w:gridSpan w:val="8"/>
            <w:vAlign w:val="center"/>
          </w:tcPr>
          <w:p w:rsidR="00FF6F46" w:rsidRPr="00D82D18" w:rsidRDefault="00FF6F46" w:rsidP="001137EF">
            <w:pPr>
              <w:ind w:firstLine="0"/>
              <w:jc w:val="center"/>
              <w:rPr>
                <w:rFonts w:ascii="Times New Roman" w:hAnsi="Times New Roman" w:cs="Times New Roman"/>
              </w:rPr>
            </w:pPr>
            <w:r w:rsidRPr="00D82D18">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1137EF" w:rsidRPr="00D82D18" w:rsidTr="001137EF">
        <w:trPr>
          <w:cantSplit/>
          <w:trHeight w:val="4439"/>
          <w:jc w:val="center"/>
        </w:trPr>
        <w:tc>
          <w:tcPr>
            <w:tcW w:w="1382" w:type="pct"/>
            <w:vMerge/>
            <w:shd w:val="clear" w:color="auto" w:fill="auto"/>
          </w:tcPr>
          <w:p w:rsidR="00FF6F46" w:rsidRPr="00D82D18" w:rsidRDefault="00FF6F46" w:rsidP="001137EF">
            <w:pPr>
              <w:ind w:firstLine="0"/>
              <w:jc w:val="center"/>
              <w:rPr>
                <w:rFonts w:ascii="Times New Roman" w:eastAsia="SimSun" w:hAnsi="Times New Roman" w:cs="Times New Roman"/>
                <w:lang w:eastAsia="zh-CN"/>
              </w:rPr>
            </w:pPr>
          </w:p>
        </w:tc>
        <w:tc>
          <w:tcPr>
            <w:tcW w:w="489" w:type="pct"/>
            <w:vMerge/>
            <w:shd w:val="clear" w:color="auto" w:fill="auto"/>
          </w:tcPr>
          <w:p w:rsidR="00FF6F46" w:rsidRPr="00D82D18" w:rsidRDefault="00FF6F46" w:rsidP="001137EF">
            <w:pPr>
              <w:ind w:firstLine="0"/>
              <w:jc w:val="center"/>
              <w:rPr>
                <w:rFonts w:ascii="Times New Roman" w:eastAsia="SimSun" w:hAnsi="Times New Roman" w:cs="Times New Roman"/>
                <w:lang w:eastAsia="zh-CN"/>
              </w:rPr>
            </w:pPr>
          </w:p>
        </w:tc>
        <w:tc>
          <w:tcPr>
            <w:tcW w:w="490" w:type="pct"/>
            <w:textDirection w:val="btLr"/>
            <w:vAlign w:val="center"/>
          </w:tcPr>
          <w:p w:rsidR="00FF6F46" w:rsidRPr="00D82D18" w:rsidRDefault="00FF6F46" w:rsidP="001137EF">
            <w:pPr>
              <w:ind w:right="113" w:firstLine="0"/>
              <w:jc w:val="center"/>
              <w:rPr>
                <w:rFonts w:ascii="Times New Roman" w:eastAsia="SimSun" w:hAnsi="Times New Roman" w:cs="Times New Roman"/>
                <w:lang w:eastAsia="zh-CN"/>
              </w:rPr>
            </w:pPr>
            <w:r w:rsidRPr="00D82D18">
              <w:rPr>
                <w:rFonts w:ascii="Times New Roman" w:hAnsi="Times New Roman" w:cs="Times New Roman"/>
              </w:rPr>
              <w:t xml:space="preserve">площадь земельных участков минимальная / максимальная </w:t>
            </w:r>
          </w:p>
        </w:tc>
        <w:tc>
          <w:tcPr>
            <w:tcW w:w="562" w:type="pct"/>
            <w:gridSpan w:val="2"/>
            <w:textDirection w:val="btLr"/>
            <w:vAlign w:val="center"/>
          </w:tcPr>
          <w:p w:rsidR="00FF6F46" w:rsidRPr="00D82D18" w:rsidRDefault="00FF6F46" w:rsidP="001137EF">
            <w:pPr>
              <w:ind w:right="113" w:firstLine="0"/>
              <w:jc w:val="center"/>
              <w:rPr>
                <w:rFonts w:ascii="Times New Roman" w:hAnsi="Times New Roman" w:cs="Times New Roman"/>
              </w:rPr>
            </w:pPr>
            <w:r w:rsidRPr="00D82D18">
              <w:rPr>
                <w:rFonts w:ascii="Times New Roman" w:hAnsi="Times New Roman" w:cs="Times New Roman"/>
              </w:rPr>
              <w:t>Минимальная / максимальная ширина земельных участков вдоль фронта улиц и проездов</w:t>
            </w:r>
          </w:p>
        </w:tc>
        <w:tc>
          <w:tcPr>
            <w:tcW w:w="565" w:type="pct"/>
            <w:textDirection w:val="btLr"/>
            <w:vAlign w:val="center"/>
          </w:tcPr>
          <w:p w:rsidR="00FF6F46" w:rsidRPr="00D82D18" w:rsidRDefault="00FF6F46" w:rsidP="001137EF">
            <w:pPr>
              <w:ind w:right="113" w:firstLine="0"/>
              <w:jc w:val="center"/>
              <w:rPr>
                <w:rFonts w:ascii="Times New Roman" w:eastAsia="SimSun" w:hAnsi="Times New Roman" w:cs="Times New Roman"/>
                <w:lang w:eastAsia="zh-CN"/>
              </w:rPr>
            </w:pPr>
            <w:r w:rsidRPr="00D82D18">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465" w:type="pct"/>
            <w:textDirection w:val="btLr"/>
            <w:vAlign w:val="center"/>
          </w:tcPr>
          <w:p w:rsidR="00FF6F46" w:rsidRPr="00D82D18" w:rsidRDefault="00FF6F46" w:rsidP="001137EF">
            <w:pPr>
              <w:ind w:right="113" w:firstLine="0"/>
              <w:jc w:val="center"/>
              <w:rPr>
                <w:rFonts w:ascii="Times New Roman" w:eastAsia="SimSun" w:hAnsi="Times New Roman" w:cs="Times New Roman"/>
                <w:lang w:eastAsia="zh-CN"/>
              </w:rPr>
            </w:pPr>
            <w:r w:rsidRPr="00D82D18">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331" w:type="pct"/>
            <w:textDirection w:val="btLr"/>
            <w:vAlign w:val="center"/>
          </w:tcPr>
          <w:p w:rsidR="00FF6F46" w:rsidRPr="00D82D18" w:rsidRDefault="00FF6F46" w:rsidP="001137EF">
            <w:pPr>
              <w:ind w:right="113" w:firstLine="0"/>
              <w:jc w:val="center"/>
              <w:rPr>
                <w:rFonts w:ascii="Times New Roman" w:eastAsia="SimSun" w:hAnsi="Times New Roman" w:cs="Times New Roman"/>
                <w:lang w:eastAsia="zh-CN"/>
              </w:rPr>
            </w:pPr>
            <w:r w:rsidRPr="00D82D18">
              <w:rPr>
                <w:rFonts w:ascii="Times New Roman" w:hAnsi="Times New Roman" w:cs="Times New Roman"/>
              </w:rPr>
              <w:t>максимальное количество надземных этажей</w:t>
            </w:r>
          </w:p>
        </w:tc>
        <w:tc>
          <w:tcPr>
            <w:tcW w:w="466" w:type="pct"/>
            <w:textDirection w:val="btLr"/>
            <w:vAlign w:val="center"/>
          </w:tcPr>
          <w:p w:rsidR="00FF6F46" w:rsidRPr="00D82D18" w:rsidRDefault="00FF6F46" w:rsidP="001137EF">
            <w:pPr>
              <w:ind w:right="113" w:firstLine="0"/>
              <w:jc w:val="center"/>
              <w:rPr>
                <w:rFonts w:ascii="Times New Roman" w:hAnsi="Times New Roman" w:cs="Times New Roman"/>
              </w:rPr>
            </w:pPr>
            <w:r w:rsidRPr="00D82D18">
              <w:rPr>
                <w:rFonts w:ascii="Times New Roman" w:hAnsi="Times New Roman" w:cs="Times New Roman"/>
              </w:rPr>
              <w:t>максимальная высота зданий</w:t>
            </w:r>
          </w:p>
        </w:tc>
        <w:tc>
          <w:tcPr>
            <w:tcW w:w="250" w:type="pct"/>
            <w:textDirection w:val="btLr"/>
            <w:vAlign w:val="center"/>
          </w:tcPr>
          <w:p w:rsidR="00FF6F46" w:rsidRPr="00D82D18" w:rsidRDefault="00FF6F46" w:rsidP="001137EF">
            <w:pPr>
              <w:ind w:right="113" w:firstLine="0"/>
              <w:jc w:val="center"/>
              <w:rPr>
                <w:rFonts w:ascii="Times New Roman" w:hAnsi="Times New Roman" w:cs="Times New Roman"/>
              </w:rPr>
            </w:pPr>
            <w:r w:rsidRPr="00D82D18">
              <w:rPr>
                <w:rFonts w:ascii="Times New Roman" w:hAnsi="Times New Roman" w:cs="Times New Roman"/>
              </w:rPr>
              <w:t>максимальный процент застройки земельного участка</w:t>
            </w:r>
          </w:p>
        </w:tc>
      </w:tr>
      <w:tr w:rsidR="001137EF" w:rsidRPr="00D82D18" w:rsidTr="001137EF">
        <w:trPr>
          <w:cantSplit/>
          <w:trHeight w:val="307"/>
          <w:jc w:val="center"/>
        </w:trPr>
        <w:tc>
          <w:tcPr>
            <w:tcW w:w="1382" w:type="pct"/>
            <w:shd w:val="clear" w:color="auto" w:fill="auto"/>
            <w:vAlign w:val="center"/>
          </w:tcPr>
          <w:p w:rsidR="00FF6F46" w:rsidRPr="00D82D18" w:rsidRDefault="00FF6F46" w:rsidP="001137EF">
            <w:pPr>
              <w:ind w:firstLine="0"/>
              <w:jc w:val="center"/>
              <w:rPr>
                <w:rFonts w:ascii="Times New Roman" w:hAnsi="Times New Roman" w:cs="Times New Roman"/>
              </w:rPr>
            </w:pPr>
            <w:r w:rsidRPr="00D82D18">
              <w:rPr>
                <w:rFonts w:ascii="Times New Roman" w:hAnsi="Times New Roman" w:cs="Times New Roman"/>
              </w:rPr>
              <w:t>1</w:t>
            </w:r>
          </w:p>
        </w:tc>
        <w:tc>
          <w:tcPr>
            <w:tcW w:w="489" w:type="pct"/>
            <w:shd w:val="clear" w:color="auto" w:fill="auto"/>
            <w:vAlign w:val="center"/>
          </w:tcPr>
          <w:p w:rsidR="00FF6F46" w:rsidRPr="00D82D18" w:rsidRDefault="00FF6F46"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2</w:t>
            </w:r>
          </w:p>
        </w:tc>
        <w:tc>
          <w:tcPr>
            <w:tcW w:w="490" w:type="pct"/>
            <w:vAlign w:val="center"/>
          </w:tcPr>
          <w:p w:rsidR="00FF6F46" w:rsidRPr="00D82D18" w:rsidRDefault="00FF6F46" w:rsidP="001137EF">
            <w:pPr>
              <w:ind w:firstLine="0"/>
              <w:jc w:val="center"/>
              <w:rPr>
                <w:rFonts w:ascii="Times New Roman" w:hAnsi="Times New Roman" w:cs="Times New Roman"/>
              </w:rPr>
            </w:pPr>
            <w:r w:rsidRPr="00D82D18">
              <w:rPr>
                <w:rFonts w:ascii="Times New Roman" w:hAnsi="Times New Roman" w:cs="Times New Roman"/>
              </w:rPr>
              <w:t>3</w:t>
            </w:r>
          </w:p>
        </w:tc>
        <w:tc>
          <w:tcPr>
            <w:tcW w:w="562" w:type="pct"/>
            <w:gridSpan w:val="2"/>
            <w:vAlign w:val="center"/>
          </w:tcPr>
          <w:p w:rsidR="00FF6F46" w:rsidRPr="00D82D18" w:rsidRDefault="00FF6F46" w:rsidP="001137EF">
            <w:pPr>
              <w:ind w:firstLine="0"/>
              <w:jc w:val="center"/>
              <w:rPr>
                <w:rFonts w:ascii="Times New Roman" w:hAnsi="Times New Roman" w:cs="Times New Roman"/>
              </w:rPr>
            </w:pPr>
            <w:r w:rsidRPr="00D82D18">
              <w:rPr>
                <w:rFonts w:ascii="Times New Roman" w:hAnsi="Times New Roman" w:cs="Times New Roman"/>
              </w:rPr>
              <w:t>4</w:t>
            </w:r>
          </w:p>
        </w:tc>
        <w:tc>
          <w:tcPr>
            <w:tcW w:w="565" w:type="pct"/>
            <w:vAlign w:val="center"/>
          </w:tcPr>
          <w:p w:rsidR="00FF6F46" w:rsidRPr="00D82D18" w:rsidRDefault="00FF6F46" w:rsidP="001137EF">
            <w:pPr>
              <w:ind w:firstLine="0"/>
              <w:jc w:val="center"/>
              <w:rPr>
                <w:rFonts w:ascii="Times New Roman" w:hAnsi="Times New Roman" w:cs="Times New Roman"/>
              </w:rPr>
            </w:pPr>
            <w:r w:rsidRPr="00D82D18">
              <w:rPr>
                <w:rFonts w:ascii="Times New Roman" w:hAnsi="Times New Roman" w:cs="Times New Roman"/>
              </w:rPr>
              <w:t>5</w:t>
            </w:r>
          </w:p>
        </w:tc>
        <w:tc>
          <w:tcPr>
            <w:tcW w:w="465" w:type="pct"/>
            <w:vAlign w:val="center"/>
          </w:tcPr>
          <w:p w:rsidR="00FF6F46" w:rsidRPr="00D82D18" w:rsidRDefault="00FF6F46" w:rsidP="001137EF">
            <w:pPr>
              <w:ind w:firstLine="0"/>
              <w:jc w:val="center"/>
              <w:rPr>
                <w:rFonts w:ascii="Times New Roman" w:hAnsi="Times New Roman" w:cs="Times New Roman"/>
              </w:rPr>
            </w:pPr>
            <w:r w:rsidRPr="00D82D18">
              <w:rPr>
                <w:rFonts w:ascii="Times New Roman" w:hAnsi="Times New Roman" w:cs="Times New Roman"/>
              </w:rPr>
              <w:t>6</w:t>
            </w:r>
          </w:p>
        </w:tc>
        <w:tc>
          <w:tcPr>
            <w:tcW w:w="331" w:type="pct"/>
            <w:vAlign w:val="center"/>
          </w:tcPr>
          <w:p w:rsidR="00FF6F46" w:rsidRPr="00D82D18" w:rsidRDefault="00FF6F46" w:rsidP="001137EF">
            <w:pPr>
              <w:ind w:firstLine="0"/>
              <w:jc w:val="center"/>
              <w:rPr>
                <w:rFonts w:ascii="Times New Roman" w:hAnsi="Times New Roman" w:cs="Times New Roman"/>
              </w:rPr>
            </w:pPr>
            <w:r w:rsidRPr="00D82D18">
              <w:rPr>
                <w:rFonts w:ascii="Times New Roman" w:hAnsi="Times New Roman" w:cs="Times New Roman"/>
              </w:rPr>
              <w:t>7</w:t>
            </w:r>
          </w:p>
        </w:tc>
        <w:tc>
          <w:tcPr>
            <w:tcW w:w="466" w:type="pct"/>
            <w:vAlign w:val="center"/>
          </w:tcPr>
          <w:p w:rsidR="00FF6F46" w:rsidRPr="00D82D18" w:rsidRDefault="00FF6F46" w:rsidP="001137EF">
            <w:pPr>
              <w:ind w:firstLine="0"/>
              <w:jc w:val="center"/>
              <w:rPr>
                <w:rFonts w:ascii="Times New Roman" w:hAnsi="Times New Roman" w:cs="Times New Roman"/>
              </w:rPr>
            </w:pPr>
            <w:r w:rsidRPr="00D82D18">
              <w:rPr>
                <w:rFonts w:ascii="Times New Roman" w:hAnsi="Times New Roman" w:cs="Times New Roman"/>
              </w:rPr>
              <w:t>8</w:t>
            </w:r>
          </w:p>
        </w:tc>
        <w:tc>
          <w:tcPr>
            <w:tcW w:w="250" w:type="pct"/>
            <w:vAlign w:val="center"/>
          </w:tcPr>
          <w:p w:rsidR="00FF6F46" w:rsidRPr="00D82D18" w:rsidRDefault="00FF6F46" w:rsidP="001137EF">
            <w:pPr>
              <w:ind w:firstLine="0"/>
              <w:jc w:val="center"/>
              <w:rPr>
                <w:rFonts w:ascii="Times New Roman" w:hAnsi="Times New Roman" w:cs="Times New Roman"/>
              </w:rPr>
            </w:pPr>
            <w:r w:rsidRPr="00D82D18">
              <w:rPr>
                <w:rFonts w:ascii="Times New Roman" w:hAnsi="Times New Roman" w:cs="Times New Roman"/>
              </w:rPr>
              <w:t>9</w:t>
            </w:r>
          </w:p>
        </w:tc>
      </w:tr>
      <w:tr w:rsidR="001137EF" w:rsidRPr="00D82D18" w:rsidTr="001137EF">
        <w:trPr>
          <w:jc w:val="center"/>
        </w:trPr>
        <w:tc>
          <w:tcPr>
            <w:tcW w:w="1382" w:type="pct"/>
            <w:shd w:val="clear" w:color="auto" w:fill="auto"/>
          </w:tcPr>
          <w:p w:rsidR="001137EF" w:rsidRPr="00D82D18" w:rsidRDefault="001137EF" w:rsidP="001137EF">
            <w:pPr>
              <w:pStyle w:val="affff7"/>
            </w:pPr>
            <w:r w:rsidRPr="00D82D18">
              <w:t>Ведение огородничества</w:t>
            </w:r>
          </w:p>
        </w:tc>
        <w:tc>
          <w:tcPr>
            <w:tcW w:w="489" w:type="pct"/>
            <w:shd w:val="clear" w:color="auto" w:fill="auto"/>
          </w:tcPr>
          <w:p w:rsidR="001137EF" w:rsidRPr="00D82D18" w:rsidRDefault="001137EF" w:rsidP="001137EF">
            <w:pPr>
              <w:pStyle w:val="affff7"/>
              <w:jc w:val="center"/>
            </w:pPr>
            <w:r w:rsidRPr="00D82D18">
              <w:t>13.1</w:t>
            </w:r>
          </w:p>
        </w:tc>
        <w:tc>
          <w:tcPr>
            <w:tcW w:w="490" w:type="pct"/>
            <w:vMerge w:val="restart"/>
            <w:vAlign w:val="center"/>
          </w:tcPr>
          <w:p w:rsidR="001137EF" w:rsidRPr="00D82D18" w:rsidRDefault="001137EF" w:rsidP="001137EF">
            <w:pPr>
              <w:pStyle w:val="affff7"/>
              <w:jc w:val="center"/>
            </w:pPr>
            <w:r w:rsidRPr="00D82D18">
              <w:t>500/ 50000</w:t>
            </w:r>
          </w:p>
          <w:p w:rsidR="001137EF" w:rsidRPr="00D82D18" w:rsidRDefault="001137EF" w:rsidP="001137EF">
            <w:pPr>
              <w:pStyle w:val="affff7"/>
              <w:jc w:val="center"/>
            </w:pPr>
            <w:r w:rsidRPr="00D82D18">
              <w:t>кв.м</w:t>
            </w:r>
          </w:p>
        </w:tc>
        <w:tc>
          <w:tcPr>
            <w:tcW w:w="562" w:type="pct"/>
            <w:gridSpan w:val="2"/>
            <w:vMerge w:val="restart"/>
            <w:vAlign w:val="center"/>
          </w:tcPr>
          <w:p w:rsidR="001137EF" w:rsidRPr="00D82D18" w:rsidRDefault="001137EF" w:rsidP="001137EF">
            <w:pPr>
              <w:pStyle w:val="affff7"/>
              <w:jc w:val="center"/>
            </w:pPr>
            <w:r w:rsidRPr="00D82D18">
              <w:t>12 м /100 м</w:t>
            </w:r>
          </w:p>
        </w:tc>
        <w:tc>
          <w:tcPr>
            <w:tcW w:w="2077" w:type="pct"/>
            <w:gridSpan w:val="5"/>
            <w:vMerge w:val="restart"/>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Не подлежат установлению, капитальное строительство запрещено</w:t>
            </w:r>
          </w:p>
        </w:tc>
      </w:tr>
      <w:tr w:rsidR="001137EF" w:rsidRPr="00D82D18" w:rsidTr="001137EF">
        <w:trPr>
          <w:jc w:val="center"/>
        </w:trPr>
        <w:tc>
          <w:tcPr>
            <w:tcW w:w="1382" w:type="pct"/>
            <w:shd w:val="clear" w:color="auto" w:fill="auto"/>
          </w:tcPr>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Сенокошение</w:t>
            </w:r>
          </w:p>
        </w:tc>
        <w:tc>
          <w:tcPr>
            <w:tcW w:w="489" w:type="pct"/>
            <w:shd w:val="clear" w:color="auto" w:fill="auto"/>
          </w:tcPr>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1.19</w:t>
            </w:r>
          </w:p>
        </w:tc>
        <w:tc>
          <w:tcPr>
            <w:tcW w:w="490" w:type="pct"/>
            <w:vMerge/>
          </w:tcPr>
          <w:p w:rsidR="001137EF" w:rsidRPr="00D82D18" w:rsidRDefault="001137EF" w:rsidP="001137EF">
            <w:pPr>
              <w:pStyle w:val="affff7"/>
              <w:jc w:val="center"/>
            </w:pPr>
          </w:p>
        </w:tc>
        <w:tc>
          <w:tcPr>
            <w:tcW w:w="562" w:type="pct"/>
            <w:gridSpan w:val="2"/>
            <w:vMerge/>
          </w:tcPr>
          <w:p w:rsidR="001137EF" w:rsidRPr="00D82D18" w:rsidRDefault="001137EF" w:rsidP="001137EF">
            <w:pPr>
              <w:pStyle w:val="affff7"/>
              <w:jc w:val="center"/>
            </w:pPr>
          </w:p>
        </w:tc>
        <w:tc>
          <w:tcPr>
            <w:tcW w:w="2077" w:type="pct"/>
            <w:gridSpan w:val="5"/>
            <w:vMerge/>
          </w:tcPr>
          <w:p w:rsidR="001137EF" w:rsidRPr="00D82D18" w:rsidRDefault="001137EF" w:rsidP="001137EF">
            <w:pPr>
              <w:ind w:firstLine="0"/>
              <w:rPr>
                <w:rFonts w:ascii="Times New Roman" w:hAnsi="Times New Roman" w:cs="Times New Roman"/>
              </w:rPr>
            </w:pPr>
          </w:p>
        </w:tc>
      </w:tr>
      <w:tr w:rsidR="001137EF" w:rsidRPr="00D82D18" w:rsidTr="001137EF">
        <w:trPr>
          <w:jc w:val="center"/>
        </w:trPr>
        <w:tc>
          <w:tcPr>
            <w:tcW w:w="1382" w:type="pct"/>
            <w:shd w:val="clear" w:color="auto" w:fill="auto"/>
          </w:tcPr>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Выпас сельскохозяйственных животных</w:t>
            </w:r>
          </w:p>
        </w:tc>
        <w:tc>
          <w:tcPr>
            <w:tcW w:w="489" w:type="pct"/>
            <w:shd w:val="clear" w:color="auto" w:fill="auto"/>
          </w:tcPr>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1.20</w:t>
            </w:r>
          </w:p>
        </w:tc>
        <w:tc>
          <w:tcPr>
            <w:tcW w:w="490" w:type="pct"/>
            <w:vMerge/>
          </w:tcPr>
          <w:p w:rsidR="001137EF" w:rsidRPr="00D82D18" w:rsidRDefault="001137EF" w:rsidP="001137EF">
            <w:pPr>
              <w:pStyle w:val="affff7"/>
              <w:jc w:val="center"/>
            </w:pPr>
          </w:p>
        </w:tc>
        <w:tc>
          <w:tcPr>
            <w:tcW w:w="562" w:type="pct"/>
            <w:gridSpan w:val="2"/>
            <w:vMerge/>
          </w:tcPr>
          <w:p w:rsidR="001137EF" w:rsidRPr="00D82D18" w:rsidRDefault="001137EF" w:rsidP="001137EF">
            <w:pPr>
              <w:pStyle w:val="affff7"/>
              <w:jc w:val="center"/>
            </w:pPr>
          </w:p>
        </w:tc>
        <w:tc>
          <w:tcPr>
            <w:tcW w:w="2077" w:type="pct"/>
            <w:gridSpan w:val="5"/>
            <w:vMerge/>
          </w:tcPr>
          <w:p w:rsidR="001137EF" w:rsidRPr="00D82D18" w:rsidRDefault="001137EF" w:rsidP="001137EF">
            <w:pPr>
              <w:ind w:firstLine="0"/>
              <w:rPr>
                <w:rFonts w:ascii="Times New Roman" w:hAnsi="Times New Roman" w:cs="Times New Roman"/>
              </w:rPr>
            </w:pPr>
          </w:p>
        </w:tc>
      </w:tr>
      <w:tr w:rsidR="001137EF" w:rsidRPr="00D82D18" w:rsidTr="001137EF">
        <w:trPr>
          <w:jc w:val="center"/>
        </w:trPr>
        <w:tc>
          <w:tcPr>
            <w:tcW w:w="1382" w:type="pct"/>
            <w:shd w:val="clear" w:color="auto" w:fill="auto"/>
          </w:tcPr>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Выращивание зерновых и иных сельскохозяйственных культур</w:t>
            </w:r>
          </w:p>
        </w:tc>
        <w:tc>
          <w:tcPr>
            <w:tcW w:w="489" w:type="pct"/>
            <w:shd w:val="clear" w:color="auto" w:fill="auto"/>
          </w:tcPr>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1.2</w:t>
            </w:r>
          </w:p>
        </w:tc>
        <w:tc>
          <w:tcPr>
            <w:tcW w:w="490" w:type="pct"/>
            <w:vMerge/>
          </w:tcPr>
          <w:p w:rsidR="001137EF" w:rsidRPr="00D82D18" w:rsidRDefault="001137EF" w:rsidP="001137EF">
            <w:pPr>
              <w:pStyle w:val="affff7"/>
              <w:jc w:val="center"/>
            </w:pPr>
          </w:p>
        </w:tc>
        <w:tc>
          <w:tcPr>
            <w:tcW w:w="562" w:type="pct"/>
            <w:gridSpan w:val="2"/>
            <w:vMerge/>
          </w:tcPr>
          <w:p w:rsidR="001137EF" w:rsidRPr="00D82D18" w:rsidRDefault="001137EF" w:rsidP="001137EF">
            <w:pPr>
              <w:pStyle w:val="affff7"/>
              <w:jc w:val="center"/>
            </w:pPr>
          </w:p>
        </w:tc>
        <w:tc>
          <w:tcPr>
            <w:tcW w:w="2077" w:type="pct"/>
            <w:gridSpan w:val="5"/>
            <w:vMerge/>
          </w:tcPr>
          <w:p w:rsidR="001137EF" w:rsidRPr="00D82D18" w:rsidRDefault="001137EF" w:rsidP="001137EF">
            <w:pPr>
              <w:ind w:firstLine="0"/>
              <w:rPr>
                <w:rFonts w:ascii="Times New Roman" w:hAnsi="Times New Roman" w:cs="Times New Roman"/>
              </w:rPr>
            </w:pPr>
          </w:p>
        </w:tc>
      </w:tr>
      <w:tr w:rsidR="001137EF" w:rsidRPr="00D82D18" w:rsidTr="001137EF">
        <w:trPr>
          <w:jc w:val="center"/>
        </w:trPr>
        <w:tc>
          <w:tcPr>
            <w:tcW w:w="1382" w:type="pct"/>
            <w:shd w:val="clear" w:color="auto" w:fill="auto"/>
          </w:tcPr>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Овощеводство</w:t>
            </w:r>
          </w:p>
        </w:tc>
        <w:tc>
          <w:tcPr>
            <w:tcW w:w="489" w:type="pct"/>
            <w:shd w:val="clear" w:color="auto" w:fill="auto"/>
          </w:tcPr>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1.3</w:t>
            </w:r>
          </w:p>
        </w:tc>
        <w:tc>
          <w:tcPr>
            <w:tcW w:w="490" w:type="pct"/>
            <w:vMerge/>
          </w:tcPr>
          <w:p w:rsidR="001137EF" w:rsidRPr="00D82D18" w:rsidRDefault="001137EF" w:rsidP="001137EF">
            <w:pPr>
              <w:pStyle w:val="affff7"/>
              <w:jc w:val="center"/>
            </w:pPr>
          </w:p>
        </w:tc>
        <w:tc>
          <w:tcPr>
            <w:tcW w:w="562" w:type="pct"/>
            <w:gridSpan w:val="2"/>
            <w:vMerge/>
          </w:tcPr>
          <w:p w:rsidR="001137EF" w:rsidRPr="00D82D18" w:rsidRDefault="001137EF" w:rsidP="001137EF">
            <w:pPr>
              <w:pStyle w:val="affff7"/>
              <w:jc w:val="center"/>
            </w:pPr>
          </w:p>
        </w:tc>
        <w:tc>
          <w:tcPr>
            <w:tcW w:w="2077" w:type="pct"/>
            <w:gridSpan w:val="5"/>
            <w:vMerge/>
          </w:tcPr>
          <w:p w:rsidR="001137EF" w:rsidRPr="00D82D18" w:rsidRDefault="001137EF" w:rsidP="001137EF">
            <w:pPr>
              <w:ind w:firstLine="0"/>
              <w:rPr>
                <w:rFonts w:ascii="Times New Roman" w:hAnsi="Times New Roman" w:cs="Times New Roman"/>
              </w:rPr>
            </w:pPr>
          </w:p>
        </w:tc>
      </w:tr>
      <w:tr w:rsidR="001137EF" w:rsidRPr="00D82D18" w:rsidTr="001137EF">
        <w:trPr>
          <w:jc w:val="center"/>
        </w:trPr>
        <w:tc>
          <w:tcPr>
            <w:tcW w:w="1382" w:type="pct"/>
            <w:shd w:val="clear" w:color="auto" w:fill="auto"/>
          </w:tcPr>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Выращивание тонизирующих, лекарственных, цветочных культур</w:t>
            </w:r>
          </w:p>
        </w:tc>
        <w:tc>
          <w:tcPr>
            <w:tcW w:w="489" w:type="pct"/>
            <w:shd w:val="clear" w:color="auto" w:fill="auto"/>
          </w:tcPr>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1.4</w:t>
            </w:r>
          </w:p>
        </w:tc>
        <w:tc>
          <w:tcPr>
            <w:tcW w:w="490" w:type="pct"/>
            <w:vMerge/>
          </w:tcPr>
          <w:p w:rsidR="001137EF" w:rsidRPr="00D82D18" w:rsidRDefault="001137EF" w:rsidP="001137EF">
            <w:pPr>
              <w:pStyle w:val="affff7"/>
              <w:jc w:val="center"/>
            </w:pPr>
          </w:p>
        </w:tc>
        <w:tc>
          <w:tcPr>
            <w:tcW w:w="562" w:type="pct"/>
            <w:gridSpan w:val="2"/>
            <w:vMerge/>
          </w:tcPr>
          <w:p w:rsidR="001137EF" w:rsidRPr="00D82D18" w:rsidRDefault="001137EF" w:rsidP="001137EF">
            <w:pPr>
              <w:pStyle w:val="affff7"/>
              <w:jc w:val="center"/>
            </w:pPr>
          </w:p>
        </w:tc>
        <w:tc>
          <w:tcPr>
            <w:tcW w:w="2077" w:type="pct"/>
            <w:gridSpan w:val="5"/>
            <w:vMerge/>
          </w:tcPr>
          <w:p w:rsidR="001137EF" w:rsidRPr="00D82D18" w:rsidRDefault="001137EF" w:rsidP="001137EF">
            <w:pPr>
              <w:ind w:firstLine="0"/>
              <w:rPr>
                <w:rFonts w:ascii="Times New Roman" w:hAnsi="Times New Roman" w:cs="Times New Roman"/>
              </w:rPr>
            </w:pPr>
          </w:p>
        </w:tc>
      </w:tr>
      <w:tr w:rsidR="001137EF" w:rsidRPr="00D82D18" w:rsidTr="001137EF">
        <w:trPr>
          <w:jc w:val="center"/>
        </w:trPr>
        <w:tc>
          <w:tcPr>
            <w:tcW w:w="1382" w:type="pct"/>
            <w:shd w:val="clear" w:color="auto" w:fill="auto"/>
          </w:tcPr>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Садоводство</w:t>
            </w:r>
          </w:p>
        </w:tc>
        <w:tc>
          <w:tcPr>
            <w:tcW w:w="489" w:type="pct"/>
            <w:shd w:val="clear" w:color="auto" w:fill="auto"/>
          </w:tcPr>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1.5</w:t>
            </w:r>
          </w:p>
        </w:tc>
        <w:tc>
          <w:tcPr>
            <w:tcW w:w="490" w:type="pct"/>
            <w:vMerge/>
          </w:tcPr>
          <w:p w:rsidR="001137EF" w:rsidRPr="00D82D18" w:rsidRDefault="001137EF" w:rsidP="001137EF">
            <w:pPr>
              <w:pStyle w:val="affff7"/>
              <w:jc w:val="center"/>
            </w:pPr>
          </w:p>
        </w:tc>
        <w:tc>
          <w:tcPr>
            <w:tcW w:w="562" w:type="pct"/>
            <w:gridSpan w:val="2"/>
            <w:vMerge/>
          </w:tcPr>
          <w:p w:rsidR="001137EF" w:rsidRPr="00D82D18" w:rsidRDefault="001137EF" w:rsidP="001137EF">
            <w:pPr>
              <w:pStyle w:val="affff7"/>
              <w:jc w:val="center"/>
            </w:pPr>
          </w:p>
        </w:tc>
        <w:tc>
          <w:tcPr>
            <w:tcW w:w="2077" w:type="pct"/>
            <w:gridSpan w:val="5"/>
            <w:vMerge/>
          </w:tcPr>
          <w:p w:rsidR="001137EF" w:rsidRPr="00D82D18" w:rsidRDefault="001137EF" w:rsidP="001137EF">
            <w:pPr>
              <w:ind w:firstLine="0"/>
              <w:rPr>
                <w:rFonts w:ascii="Times New Roman" w:hAnsi="Times New Roman" w:cs="Times New Roman"/>
              </w:rPr>
            </w:pPr>
          </w:p>
        </w:tc>
      </w:tr>
      <w:tr w:rsidR="001137EF" w:rsidRPr="00D82D18" w:rsidTr="001137EF">
        <w:trPr>
          <w:jc w:val="center"/>
        </w:trPr>
        <w:tc>
          <w:tcPr>
            <w:tcW w:w="1382" w:type="pct"/>
            <w:shd w:val="clear" w:color="auto" w:fill="auto"/>
          </w:tcPr>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Ведение личного подсобного хозяйства на полевых участках</w:t>
            </w:r>
          </w:p>
        </w:tc>
        <w:tc>
          <w:tcPr>
            <w:tcW w:w="489" w:type="pct"/>
            <w:shd w:val="clear" w:color="auto" w:fill="auto"/>
          </w:tcPr>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1.16</w:t>
            </w:r>
          </w:p>
        </w:tc>
        <w:tc>
          <w:tcPr>
            <w:tcW w:w="490" w:type="pct"/>
            <w:vMerge/>
          </w:tcPr>
          <w:p w:rsidR="001137EF" w:rsidRPr="00D82D18" w:rsidRDefault="001137EF" w:rsidP="001137EF">
            <w:pPr>
              <w:pStyle w:val="affff7"/>
              <w:jc w:val="center"/>
            </w:pPr>
          </w:p>
        </w:tc>
        <w:tc>
          <w:tcPr>
            <w:tcW w:w="562" w:type="pct"/>
            <w:gridSpan w:val="2"/>
            <w:vMerge/>
          </w:tcPr>
          <w:p w:rsidR="001137EF" w:rsidRPr="00D82D18" w:rsidRDefault="001137EF" w:rsidP="001137EF">
            <w:pPr>
              <w:pStyle w:val="affff7"/>
              <w:jc w:val="center"/>
            </w:pPr>
          </w:p>
        </w:tc>
        <w:tc>
          <w:tcPr>
            <w:tcW w:w="2077" w:type="pct"/>
            <w:gridSpan w:val="5"/>
            <w:vMerge/>
          </w:tcPr>
          <w:p w:rsidR="001137EF" w:rsidRPr="00D82D18" w:rsidRDefault="001137EF" w:rsidP="001137EF">
            <w:pPr>
              <w:ind w:firstLine="0"/>
              <w:rPr>
                <w:rFonts w:ascii="Times New Roman" w:hAnsi="Times New Roman" w:cs="Times New Roman"/>
              </w:rPr>
            </w:pPr>
          </w:p>
        </w:tc>
      </w:tr>
      <w:tr w:rsidR="001137EF" w:rsidRPr="00D82D18" w:rsidTr="001137EF">
        <w:trPr>
          <w:jc w:val="center"/>
        </w:trPr>
        <w:tc>
          <w:tcPr>
            <w:tcW w:w="1382" w:type="pct"/>
            <w:shd w:val="clear" w:color="auto" w:fill="auto"/>
          </w:tcPr>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lastRenderedPageBreak/>
              <w:t>Питомники</w:t>
            </w:r>
          </w:p>
        </w:tc>
        <w:tc>
          <w:tcPr>
            <w:tcW w:w="489" w:type="pct"/>
            <w:shd w:val="clear" w:color="auto" w:fill="auto"/>
          </w:tcPr>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1.17</w:t>
            </w:r>
          </w:p>
        </w:tc>
        <w:tc>
          <w:tcPr>
            <w:tcW w:w="490" w:type="pct"/>
            <w:vMerge/>
          </w:tcPr>
          <w:p w:rsidR="001137EF" w:rsidRPr="00D82D18" w:rsidRDefault="001137EF" w:rsidP="001137EF">
            <w:pPr>
              <w:pStyle w:val="affff7"/>
              <w:jc w:val="center"/>
            </w:pPr>
          </w:p>
        </w:tc>
        <w:tc>
          <w:tcPr>
            <w:tcW w:w="562" w:type="pct"/>
            <w:gridSpan w:val="2"/>
            <w:vMerge/>
          </w:tcPr>
          <w:p w:rsidR="001137EF" w:rsidRPr="00D82D18" w:rsidRDefault="001137EF" w:rsidP="001137EF">
            <w:pPr>
              <w:pStyle w:val="affff7"/>
              <w:jc w:val="center"/>
            </w:pPr>
          </w:p>
        </w:tc>
        <w:tc>
          <w:tcPr>
            <w:tcW w:w="2077" w:type="pct"/>
            <w:gridSpan w:val="5"/>
            <w:vMerge/>
          </w:tcPr>
          <w:p w:rsidR="001137EF" w:rsidRPr="00D82D18" w:rsidRDefault="001137EF" w:rsidP="001137EF">
            <w:pPr>
              <w:ind w:firstLine="0"/>
              <w:rPr>
                <w:rFonts w:ascii="Times New Roman" w:hAnsi="Times New Roman" w:cs="Times New Roman"/>
              </w:rPr>
            </w:pPr>
          </w:p>
        </w:tc>
      </w:tr>
      <w:tr w:rsidR="00FF6F46" w:rsidRPr="00D82D18" w:rsidTr="001137EF">
        <w:trPr>
          <w:trHeight w:val="692"/>
          <w:jc w:val="center"/>
        </w:trPr>
        <w:tc>
          <w:tcPr>
            <w:tcW w:w="1382" w:type="pct"/>
            <w:shd w:val="clear" w:color="auto" w:fill="auto"/>
          </w:tcPr>
          <w:p w:rsidR="00FF6F46" w:rsidRPr="00D82D18" w:rsidRDefault="00FF6F46" w:rsidP="001137EF">
            <w:pPr>
              <w:pStyle w:val="affff7"/>
            </w:pPr>
            <w:r w:rsidRPr="00D82D18">
              <w:t>Площадки для занятия спортом</w:t>
            </w:r>
          </w:p>
        </w:tc>
        <w:tc>
          <w:tcPr>
            <w:tcW w:w="489" w:type="pct"/>
            <w:shd w:val="clear" w:color="auto" w:fill="auto"/>
          </w:tcPr>
          <w:p w:rsidR="00FF6F46" w:rsidRPr="00D82D18" w:rsidRDefault="00FF6F46" w:rsidP="001137EF">
            <w:pPr>
              <w:ind w:firstLine="0"/>
              <w:jc w:val="center"/>
              <w:rPr>
                <w:rFonts w:ascii="Times New Roman" w:hAnsi="Times New Roman" w:cs="Times New Roman"/>
              </w:rPr>
            </w:pPr>
            <w:r w:rsidRPr="00D82D18">
              <w:rPr>
                <w:rFonts w:ascii="Times New Roman" w:hAnsi="Times New Roman" w:cs="Times New Roman"/>
              </w:rPr>
              <w:t>5.1.3</w:t>
            </w:r>
          </w:p>
        </w:tc>
        <w:tc>
          <w:tcPr>
            <w:tcW w:w="490" w:type="pct"/>
          </w:tcPr>
          <w:p w:rsidR="00FF6F46" w:rsidRPr="00D82D18" w:rsidRDefault="00FF6F46" w:rsidP="001137EF">
            <w:pPr>
              <w:ind w:firstLine="0"/>
              <w:jc w:val="center"/>
              <w:rPr>
                <w:rFonts w:ascii="Times New Roman" w:hAnsi="Times New Roman" w:cs="Times New Roman"/>
              </w:rPr>
            </w:pPr>
            <w:r w:rsidRPr="00D82D18">
              <w:rPr>
                <w:rFonts w:ascii="Times New Roman" w:hAnsi="Times New Roman" w:cs="Times New Roman"/>
              </w:rPr>
              <w:t>300/7000 кв.м</w:t>
            </w:r>
          </w:p>
        </w:tc>
        <w:tc>
          <w:tcPr>
            <w:tcW w:w="420" w:type="pct"/>
          </w:tcPr>
          <w:p w:rsidR="00FF6F46" w:rsidRPr="00D82D18" w:rsidRDefault="00FF6F46" w:rsidP="001137EF">
            <w:pPr>
              <w:ind w:firstLine="0"/>
              <w:jc w:val="center"/>
              <w:rPr>
                <w:rFonts w:ascii="Times New Roman" w:hAnsi="Times New Roman" w:cs="Times New Roman"/>
              </w:rPr>
            </w:pPr>
            <w:r w:rsidRPr="00D82D18">
              <w:rPr>
                <w:rFonts w:ascii="Times New Roman" w:hAnsi="Times New Roman" w:cs="Times New Roman"/>
              </w:rPr>
              <w:t>10 м/-</w:t>
            </w:r>
          </w:p>
        </w:tc>
        <w:tc>
          <w:tcPr>
            <w:tcW w:w="2219" w:type="pct"/>
            <w:gridSpan w:val="6"/>
          </w:tcPr>
          <w:p w:rsidR="00FF6F46" w:rsidRPr="00D82D18" w:rsidRDefault="00FF6F46" w:rsidP="001137EF">
            <w:pPr>
              <w:pStyle w:val="affff7"/>
              <w:jc w:val="center"/>
            </w:pPr>
            <w:r w:rsidRPr="00D82D18">
              <w:t>Не подлежат установлению, капитальное строительство запрещено</w:t>
            </w:r>
          </w:p>
        </w:tc>
      </w:tr>
      <w:tr w:rsidR="00FF6F46" w:rsidRPr="00D82D18" w:rsidTr="00A571EA">
        <w:trPr>
          <w:trHeight w:val="988"/>
          <w:jc w:val="center"/>
        </w:trPr>
        <w:tc>
          <w:tcPr>
            <w:tcW w:w="1382" w:type="pct"/>
            <w:shd w:val="clear" w:color="auto" w:fill="auto"/>
          </w:tcPr>
          <w:p w:rsidR="00FF6F46" w:rsidRPr="00D82D18" w:rsidRDefault="00FF6F46" w:rsidP="001137EF">
            <w:pPr>
              <w:ind w:firstLine="0"/>
              <w:rPr>
                <w:rFonts w:ascii="Times New Roman" w:eastAsia="SimSun" w:hAnsi="Times New Roman" w:cs="Times New Roman"/>
                <w:lang w:eastAsia="zh-CN"/>
              </w:rPr>
            </w:pPr>
            <w:r w:rsidRPr="00D82D18">
              <w:rPr>
                <w:rFonts w:ascii="Times New Roman" w:hAnsi="Times New Roman" w:cs="Times New Roman"/>
              </w:rPr>
              <w:t>Предоставление коммунальных услуг</w:t>
            </w:r>
          </w:p>
        </w:tc>
        <w:tc>
          <w:tcPr>
            <w:tcW w:w="489" w:type="pct"/>
            <w:shd w:val="clear" w:color="auto" w:fill="auto"/>
          </w:tcPr>
          <w:p w:rsidR="00FF6F46" w:rsidRPr="00D82D18" w:rsidRDefault="00FF6F46" w:rsidP="001137EF">
            <w:pPr>
              <w:ind w:firstLine="0"/>
              <w:jc w:val="center"/>
              <w:rPr>
                <w:rFonts w:ascii="Times New Roman" w:eastAsia="SimSun" w:hAnsi="Times New Roman" w:cs="Times New Roman"/>
                <w:lang w:eastAsia="zh-CN"/>
              </w:rPr>
            </w:pPr>
            <w:r w:rsidRPr="00D82D18">
              <w:rPr>
                <w:rFonts w:ascii="Times New Roman" w:hAnsi="Times New Roman" w:cs="Times New Roman"/>
              </w:rPr>
              <w:t>3.1.1</w:t>
            </w:r>
          </w:p>
        </w:tc>
        <w:tc>
          <w:tcPr>
            <w:tcW w:w="490" w:type="pct"/>
          </w:tcPr>
          <w:p w:rsidR="00FF6F46" w:rsidRPr="00D82D18" w:rsidRDefault="00FF6F46" w:rsidP="00A571EA">
            <w:pPr>
              <w:pStyle w:val="affff7"/>
              <w:spacing w:before="0" w:beforeAutospacing="0" w:after="0"/>
              <w:jc w:val="center"/>
            </w:pPr>
            <w:r w:rsidRPr="00D82D18">
              <w:t>1/</w:t>
            </w:r>
          </w:p>
          <w:p w:rsidR="00FF6F46" w:rsidRPr="00D82D18" w:rsidRDefault="00FF6F46" w:rsidP="00A571EA">
            <w:pPr>
              <w:pStyle w:val="affff7"/>
              <w:spacing w:before="0" w:beforeAutospacing="0" w:after="0"/>
              <w:jc w:val="center"/>
            </w:pPr>
            <w:r w:rsidRPr="00D82D18">
              <w:t>50000</w:t>
            </w:r>
          </w:p>
          <w:p w:rsidR="00FF6F46" w:rsidRPr="00D82D18" w:rsidRDefault="00FF6F46" w:rsidP="00A571EA">
            <w:pPr>
              <w:pStyle w:val="affff7"/>
              <w:spacing w:before="0" w:beforeAutospacing="0" w:after="0"/>
              <w:jc w:val="center"/>
            </w:pPr>
            <w:r w:rsidRPr="00D82D18">
              <w:t>кв.м</w:t>
            </w:r>
          </w:p>
        </w:tc>
        <w:tc>
          <w:tcPr>
            <w:tcW w:w="2639" w:type="pct"/>
            <w:gridSpan w:val="7"/>
          </w:tcPr>
          <w:p w:rsidR="00FF6F46" w:rsidRPr="00D82D18" w:rsidRDefault="00FF6F46" w:rsidP="00A571EA">
            <w:pPr>
              <w:pStyle w:val="affff7"/>
              <w:spacing w:before="0" w:beforeAutospacing="0" w:after="0"/>
              <w:jc w:val="center"/>
            </w:pPr>
            <w:r w:rsidRPr="00D82D18">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FF6F46" w:rsidRPr="00D82D18" w:rsidTr="00A571EA">
        <w:trPr>
          <w:trHeight w:val="720"/>
          <w:jc w:val="center"/>
        </w:trPr>
        <w:tc>
          <w:tcPr>
            <w:tcW w:w="1382" w:type="pct"/>
            <w:shd w:val="clear" w:color="auto" w:fill="auto"/>
          </w:tcPr>
          <w:p w:rsidR="00FF6F46" w:rsidRPr="00D82D18" w:rsidRDefault="00FF6F46" w:rsidP="00A571EA">
            <w:pPr>
              <w:pStyle w:val="affff7"/>
              <w:spacing w:before="0" w:beforeAutospacing="0" w:after="0"/>
            </w:pPr>
            <w:r w:rsidRPr="00D82D18">
              <w:t>Земельные участки (территории) общего пользования</w:t>
            </w:r>
          </w:p>
        </w:tc>
        <w:tc>
          <w:tcPr>
            <w:tcW w:w="489" w:type="pct"/>
            <w:shd w:val="clear" w:color="auto" w:fill="auto"/>
          </w:tcPr>
          <w:p w:rsidR="00FF6F46" w:rsidRPr="00D82D18" w:rsidRDefault="00FF6F46" w:rsidP="001137EF">
            <w:pPr>
              <w:pStyle w:val="affff7"/>
              <w:jc w:val="center"/>
            </w:pPr>
            <w:r w:rsidRPr="00D82D18">
              <w:t>12.0</w:t>
            </w:r>
          </w:p>
        </w:tc>
        <w:tc>
          <w:tcPr>
            <w:tcW w:w="3129" w:type="pct"/>
            <w:gridSpan w:val="8"/>
            <w:vMerge w:val="restart"/>
            <w:vAlign w:val="center"/>
          </w:tcPr>
          <w:p w:rsidR="00FF6F46" w:rsidRPr="00D82D18" w:rsidRDefault="00FF6F46" w:rsidP="00A571EA">
            <w:pPr>
              <w:pStyle w:val="affff7"/>
              <w:spacing w:before="0" w:beforeAutospacing="0" w:after="0"/>
              <w:jc w:val="center"/>
            </w:pPr>
            <w:r w:rsidRPr="00D82D18">
              <w:t>Не подлежат установлению</w:t>
            </w:r>
          </w:p>
        </w:tc>
      </w:tr>
      <w:tr w:rsidR="00FF6F46" w:rsidRPr="00D82D18" w:rsidTr="001137EF">
        <w:trPr>
          <w:jc w:val="center"/>
        </w:trPr>
        <w:tc>
          <w:tcPr>
            <w:tcW w:w="1382" w:type="pct"/>
            <w:shd w:val="clear" w:color="auto" w:fill="auto"/>
          </w:tcPr>
          <w:p w:rsidR="00FF6F46" w:rsidRPr="00D82D18" w:rsidRDefault="00FF6F46" w:rsidP="00A571EA">
            <w:pPr>
              <w:pStyle w:val="affff7"/>
              <w:spacing w:before="0" w:beforeAutospacing="0" w:after="0"/>
            </w:pPr>
            <w:r w:rsidRPr="00D82D18">
              <w:t>Улично-дорожная сеть</w:t>
            </w:r>
          </w:p>
        </w:tc>
        <w:tc>
          <w:tcPr>
            <w:tcW w:w="489" w:type="pct"/>
            <w:shd w:val="clear" w:color="auto" w:fill="auto"/>
          </w:tcPr>
          <w:p w:rsidR="00FF6F46" w:rsidRPr="00D82D18" w:rsidRDefault="00FF6F46" w:rsidP="001137EF">
            <w:pPr>
              <w:pStyle w:val="affff7"/>
              <w:jc w:val="center"/>
            </w:pPr>
            <w:r w:rsidRPr="00D82D18">
              <w:t>12.0.1</w:t>
            </w:r>
          </w:p>
        </w:tc>
        <w:tc>
          <w:tcPr>
            <w:tcW w:w="3129" w:type="pct"/>
            <w:gridSpan w:val="8"/>
            <w:vMerge/>
          </w:tcPr>
          <w:p w:rsidR="00FF6F46" w:rsidRPr="00D82D18" w:rsidRDefault="00FF6F46" w:rsidP="001137EF">
            <w:pPr>
              <w:pStyle w:val="affff7"/>
              <w:jc w:val="center"/>
            </w:pPr>
          </w:p>
        </w:tc>
      </w:tr>
      <w:tr w:rsidR="00FF6F46" w:rsidRPr="00D82D18" w:rsidTr="001137EF">
        <w:trPr>
          <w:jc w:val="center"/>
        </w:trPr>
        <w:tc>
          <w:tcPr>
            <w:tcW w:w="1382" w:type="pct"/>
            <w:shd w:val="clear" w:color="auto" w:fill="auto"/>
          </w:tcPr>
          <w:p w:rsidR="00FF6F46" w:rsidRPr="00D82D18" w:rsidRDefault="00FF6F46" w:rsidP="00A571EA">
            <w:pPr>
              <w:pStyle w:val="affff7"/>
              <w:spacing w:before="0" w:beforeAutospacing="0" w:after="0"/>
            </w:pPr>
            <w:r w:rsidRPr="00D82D18">
              <w:t>Благоустройство территории</w:t>
            </w:r>
          </w:p>
        </w:tc>
        <w:tc>
          <w:tcPr>
            <w:tcW w:w="489" w:type="pct"/>
            <w:shd w:val="clear" w:color="auto" w:fill="auto"/>
          </w:tcPr>
          <w:p w:rsidR="00FF6F46" w:rsidRPr="00D82D18" w:rsidRDefault="00FF6F46" w:rsidP="001137EF">
            <w:pPr>
              <w:pStyle w:val="affff7"/>
              <w:jc w:val="center"/>
            </w:pPr>
            <w:r w:rsidRPr="00D82D18">
              <w:t>12.0.2</w:t>
            </w:r>
          </w:p>
        </w:tc>
        <w:tc>
          <w:tcPr>
            <w:tcW w:w="3129" w:type="pct"/>
            <w:gridSpan w:val="8"/>
            <w:vMerge/>
          </w:tcPr>
          <w:p w:rsidR="00FF6F46" w:rsidRPr="00D82D18" w:rsidRDefault="00FF6F46" w:rsidP="001137EF">
            <w:pPr>
              <w:pStyle w:val="affff7"/>
              <w:jc w:val="center"/>
            </w:pPr>
          </w:p>
        </w:tc>
      </w:tr>
      <w:tr w:rsidR="00FF6F46" w:rsidRPr="00D82D18" w:rsidTr="001137EF">
        <w:trPr>
          <w:jc w:val="center"/>
        </w:trPr>
        <w:tc>
          <w:tcPr>
            <w:tcW w:w="1382" w:type="pct"/>
            <w:shd w:val="clear" w:color="auto" w:fill="auto"/>
          </w:tcPr>
          <w:p w:rsidR="00FF6F46" w:rsidRPr="00D82D18" w:rsidRDefault="00FF6F46" w:rsidP="00A571EA">
            <w:pPr>
              <w:pStyle w:val="affff7"/>
              <w:spacing w:before="0" w:beforeAutospacing="0" w:after="0"/>
            </w:pPr>
            <w:r w:rsidRPr="00D82D18">
              <w:t>Историко-культурная деятельность</w:t>
            </w:r>
          </w:p>
        </w:tc>
        <w:tc>
          <w:tcPr>
            <w:tcW w:w="489" w:type="pct"/>
            <w:shd w:val="clear" w:color="auto" w:fill="auto"/>
          </w:tcPr>
          <w:p w:rsidR="00FF6F46" w:rsidRPr="00D82D18" w:rsidRDefault="00FF6F46" w:rsidP="001137EF">
            <w:pPr>
              <w:pStyle w:val="affff7"/>
            </w:pPr>
            <w:r w:rsidRPr="00D82D18">
              <w:t>9.3</w:t>
            </w:r>
          </w:p>
        </w:tc>
        <w:tc>
          <w:tcPr>
            <w:tcW w:w="3129" w:type="pct"/>
            <w:gridSpan w:val="8"/>
            <w:vMerge/>
          </w:tcPr>
          <w:p w:rsidR="00FF6F46" w:rsidRPr="00D82D18" w:rsidRDefault="00FF6F46" w:rsidP="001137EF">
            <w:pPr>
              <w:pStyle w:val="affff7"/>
              <w:jc w:val="center"/>
            </w:pPr>
          </w:p>
        </w:tc>
      </w:tr>
    </w:tbl>
    <w:p w:rsidR="00FF6F46" w:rsidRPr="00D82D18" w:rsidRDefault="00087303" w:rsidP="00FF6F46">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3</w:t>
      </w:r>
      <w:r w:rsidR="00FF6F46" w:rsidRPr="00D82D18">
        <w:rPr>
          <w:rFonts w:ascii="Times New Roman" w:eastAsia="SimSun" w:hAnsi="Times New Roman" w:cs="Times New Roman"/>
          <w:lang w:eastAsia="zh-CN"/>
        </w:rPr>
        <w:t>.2. Условно разрешённые виды использования земельных участков и объектов капитального строительства - не установлены.</w:t>
      </w:r>
    </w:p>
    <w:p w:rsidR="00FF6F46" w:rsidRPr="00D82D18" w:rsidRDefault="00087303" w:rsidP="00FF6F46">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3</w:t>
      </w:r>
      <w:r w:rsidR="00FF6F46" w:rsidRPr="00D82D18">
        <w:rPr>
          <w:rFonts w:ascii="Times New Roman" w:eastAsia="SimSun" w:hAnsi="Times New Roman" w:cs="Times New Roman"/>
          <w:lang w:eastAsia="zh-CN"/>
        </w:rPr>
        <w:t>.3. Вспомогательные виды использования земельных участков и объектов капитального строительства:</w:t>
      </w:r>
    </w:p>
    <w:tbl>
      <w:tblPr>
        <w:tblW w:w="10191"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72"/>
        <w:gridCol w:w="6719"/>
      </w:tblGrid>
      <w:tr w:rsidR="00FF6F46" w:rsidRPr="00D82D18" w:rsidTr="001137EF">
        <w:trPr>
          <w:trHeight w:val="552"/>
        </w:trPr>
        <w:tc>
          <w:tcPr>
            <w:tcW w:w="3472" w:type="dxa"/>
            <w:vAlign w:val="center"/>
          </w:tcPr>
          <w:p w:rsidR="00FF6F46" w:rsidRPr="00D82D18" w:rsidRDefault="00FF6F46" w:rsidP="001137EF">
            <w:pPr>
              <w:tabs>
                <w:tab w:val="left" w:pos="2520"/>
              </w:tabs>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Виды использования</w:t>
            </w:r>
          </w:p>
        </w:tc>
        <w:tc>
          <w:tcPr>
            <w:tcW w:w="6719" w:type="dxa"/>
            <w:vAlign w:val="center"/>
          </w:tcPr>
          <w:p w:rsidR="00FF6F46" w:rsidRPr="00D82D18" w:rsidRDefault="00FF6F46" w:rsidP="001137EF">
            <w:pPr>
              <w:tabs>
                <w:tab w:val="left" w:pos="2520"/>
              </w:tabs>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Предельные параметры разрешенного строительства</w:t>
            </w:r>
          </w:p>
        </w:tc>
      </w:tr>
      <w:tr w:rsidR="00FF6F46" w:rsidRPr="00D82D18" w:rsidTr="001137EF">
        <w:trPr>
          <w:trHeight w:val="1407"/>
        </w:trPr>
        <w:tc>
          <w:tcPr>
            <w:tcW w:w="3472" w:type="dxa"/>
          </w:tcPr>
          <w:p w:rsidR="00FF6F46" w:rsidRPr="00D82D18" w:rsidRDefault="00FF6F46" w:rsidP="001137E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Некапитальные хозяйственные постройки для хранения инвентаря и других хозяйственных нужд.</w:t>
            </w:r>
          </w:p>
          <w:p w:rsidR="00FF6F46" w:rsidRPr="00D82D18" w:rsidRDefault="00FF6F46" w:rsidP="001137EF">
            <w:pPr>
              <w:ind w:firstLine="0"/>
              <w:rPr>
                <w:rFonts w:ascii="Times New Roman" w:eastAsia="SimSun" w:hAnsi="Times New Roman" w:cs="Times New Roman"/>
                <w:lang w:eastAsia="zh-CN"/>
              </w:rPr>
            </w:pPr>
            <w:r w:rsidRPr="00D82D18">
              <w:rPr>
                <w:rFonts w:ascii="Times New Roman" w:hAnsi="Times New Roman" w:cs="Times New Roman"/>
              </w:rPr>
              <w:t>Навесы, вольеры</w:t>
            </w:r>
          </w:p>
        </w:tc>
        <w:tc>
          <w:tcPr>
            <w:tcW w:w="6719" w:type="dxa"/>
          </w:tcPr>
          <w:p w:rsidR="00FF6F46" w:rsidRPr="00D82D18" w:rsidRDefault="00FF6F46" w:rsidP="001137E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xml:space="preserve">Максимальное количество надземных этажей  – не более 1 эт. </w:t>
            </w:r>
          </w:p>
          <w:p w:rsidR="00FF6F46" w:rsidRPr="00D82D18" w:rsidRDefault="00FF6F46" w:rsidP="001137E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xml:space="preserve">Максимальная высота – 4 м. </w:t>
            </w:r>
          </w:p>
          <w:p w:rsidR="00FF6F46" w:rsidRPr="00D82D18" w:rsidRDefault="00FF6F46" w:rsidP="001137E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Расстояние до красных линий улиц и проездов не менее - 5 м.</w:t>
            </w:r>
          </w:p>
          <w:p w:rsidR="00FF6F46" w:rsidRPr="00D82D18" w:rsidRDefault="00FF6F46" w:rsidP="001137E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xml:space="preserve">Минимальный отступ от границ смежных земельных участков – 1 метр </w:t>
            </w:r>
          </w:p>
          <w:p w:rsidR="00FF6F46" w:rsidRPr="00D82D18" w:rsidRDefault="00FF6F46" w:rsidP="001137E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FF6F46" w:rsidRPr="00D82D18" w:rsidRDefault="00FF6F46" w:rsidP="001137EF">
            <w:pPr>
              <w:tabs>
                <w:tab w:val="left" w:pos="1134"/>
              </w:tabs>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rsidR="00FF6F46" w:rsidRPr="00D82D18" w:rsidRDefault="00FF6F46" w:rsidP="001137EF">
            <w:pPr>
              <w:tabs>
                <w:tab w:val="left" w:pos="1134"/>
              </w:tabs>
              <w:ind w:firstLine="0"/>
              <w:rPr>
                <w:rFonts w:ascii="Times New Roman" w:eastAsia="SimSun" w:hAnsi="Times New Roman" w:cs="Times New Roman"/>
                <w:lang w:eastAsia="zh-CN"/>
              </w:rPr>
            </w:pPr>
            <w:r w:rsidRPr="00D82D18">
              <w:rPr>
                <w:rFonts w:ascii="Times New Roman" w:eastAsia="SimSun" w:hAnsi="Times New Roman" w:cs="Times New Roman"/>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w:t>
            </w:r>
          </w:p>
        </w:tc>
      </w:tr>
      <w:tr w:rsidR="00FF6F46" w:rsidRPr="00D82D18" w:rsidTr="001137EF">
        <w:trPr>
          <w:trHeight w:val="764"/>
        </w:trPr>
        <w:tc>
          <w:tcPr>
            <w:tcW w:w="3472" w:type="dxa"/>
          </w:tcPr>
          <w:p w:rsidR="00FF6F46" w:rsidRPr="00D82D18" w:rsidRDefault="00FF6F46" w:rsidP="001137E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Площадки для сбора твердых бытовых отходов.</w:t>
            </w:r>
          </w:p>
        </w:tc>
        <w:tc>
          <w:tcPr>
            <w:tcW w:w="6719" w:type="dxa"/>
          </w:tcPr>
          <w:p w:rsidR="00FF6F46" w:rsidRPr="00D82D18" w:rsidRDefault="00FF6F46" w:rsidP="001137E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FF6F46" w:rsidRPr="00D82D18" w:rsidRDefault="00FF6F46" w:rsidP="001137E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xml:space="preserve">Общее количество контейнеров не более 5 шт. </w:t>
            </w:r>
          </w:p>
        </w:tc>
      </w:tr>
      <w:tr w:rsidR="00FF6F46" w:rsidRPr="00D82D18" w:rsidTr="001137EF">
        <w:tc>
          <w:tcPr>
            <w:tcW w:w="3472" w:type="dxa"/>
          </w:tcPr>
          <w:p w:rsidR="00FF6F46" w:rsidRPr="00D82D18" w:rsidRDefault="00FF6F46" w:rsidP="001137E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Надворные туалеты, гидронепроницаемые выгребы, септики.</w:t>
            </w:r>
          </w:p>
        </w:tc>
        <w:tc>
          <w:tcPr>
            <w:tcW w:w="6719" w:type="dxa"/>
          </w:tcPr>
          <w:p w:rsidR="00FF6F46" w:rsidRPr="00D82D18" w:rsidRDefault="00FF6F46" w:rsidP="001137E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xml:space="preserve">Расстояние от красной линии не менее - 5 м. </w:t>
            </w:r>
          </w:p>
          <w:p w:rsidR="00FF6F46" w:rsidRPr="00D82D18" w:rsidRDefault="00FF6F46" w:rsidP="001137E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xml:space="preserve">Расстояние от границы смежного земельного участка не менее - 4 м. </w:t>
            </w:r>
          </w:p>
          <w:p w:rsidR="00FF6F46" w:rsidRPr="00D82D18" w:rsidRDefault="00FF6F46" w:rsidP="001137E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Высота - не более 3 м.</w:t>
            </w:r>
          </w:p>
          <w:p w:rsidR="00FF6F46" w:rsidRPr="00D82D18" w:rsidRDefault="00FF6F46" w:rsidP="001137EF">
            <w:pPr>
              <w:pStyle w:val="western"/>
              <w:spacing w:before="0" w:beforeAutospacing="0" w:after="0"/>
              <w:ind w:right="-28"/>
              <w:rPr>
                <w:rFonts w:eastAsia="SimSun"/>
                <w:sz w:val="24"/>
                <w:szCs w:val="24"/>
                <w:lang w:eastAsia="zh-CN"/>
              </w:rPr>
            </w:pPr>
            <w:r w:rsidRPr="00D82D18">
              <w:rPr>
                <w:rFonts w:eastAsia="SimSun"/>
                <w:sz w:val="24"/>
                <w:szCs w:val="24"/>
                <w:lang w:eastAsia="zh-CN"/>
              </w:rPr>
              <w:t>Минимальные расстояния между постройками по санитарно-бытовым условиям должны быть, м:</w:t>
            </w:r>
          </w:p>
          <w:p w:rsidR="00FF6F46" w:rsidRPr="00D82D18" w:rsidRDefault="00FF6F46" w:rsidP="001137EF">
            <w:pPr>
              <w:pStyle w:val="western"/>
              <w:spacing w:before="0" w:beforeAutospacing="0" w:after="0"/>
              <w:ind w:right="-142"/>
              <w:rPr>
                <w:rFonts w:eastAsia="SimSun"/>
                <w:sz w:val="24"/>
                <w:szCs w:val="24"/>
                <w:lang w:eastAsia="zh-CN"/>
              </w:rPr>
            </w:pPr>
            <w:r w:rsidRPr="00D82D18">
              <w:rPr>
                <w:rFonts w:eastAsia="SimSun"/>
                <w:sz w:val="24"/>
                <w:szCs w:val="24"/>
                <w:lang w:eastAsia="zh-CN"/>
              </w:rPr>
              <w:t>- от жилого дома и погреба до уборной - 12;</w:t>
            </w:r>
          </w:p>
          <w:p w:rsidR="00FF6F46" w:rsidRPr="00D82D18" w:rsidRDefault="00FF6F46" w:rsidP="001137EF">
            <w:pPr>
              <w:pStyle w:val="western"/>
              <w:spacing w:before="0" w:beforeAutospacing="0" w:after="0"/>
              <w:ind w:right="-142"/>
              <w:rPr>
                <w:rFonts w:eastAsia="SimSun"/>
                <w:sz w:val="24"/>
                <w:szCs w:val="24"/>
                <w:lang w:eastAsia="zh-CN"/>
              </w:rPr>
            </w:pPr>
            <w:r w:rsidRPr="00D82D18">
              <w:rPr>
                <w:rFonts w:eastAsia="SimSun"/>
                <w:sz w:val="24"/>
                <w:szCs w:val="24"/>
                <w:lang w:eastAsia="zh-CN"/>
              </w:rPr>
              <w:t>- от колодца до уборной - 8;</w:t>
            </w:r>
          </w:p>
          <w:p w:rsidR="00FF6F46" w:rsidRPr="00D82D18" w:rsidRDefault="00FF6F46" w:rsidP="001137EF">
            <w:pPr>
              <w:pStyle w:val="western"/>
              <w:spacing w:before="0" w:beforeAutospacing="0" w:after="0"/>
              <w:ind w:right="-17"/>
              <w:rPr>
                <w:rFonts w:eastAsia="SimSun"/>
                <w:sz w:val="24"/>
                <w:szCs w:val="24"/>
                <w:lang w:eastAsia="zh-CN"/>
              </w:rPr>
            </w:pPr>
            <w:r w:rsidRPr="00D82D18">
              <w:rPr>
                <w:rFonts w:eastAsia="SimSun"/>
                <w:sz w:val="24"/>
                <w:szCs w:val="24"/>
                <w:lang w:eastAsia="zh-CN"/>
              </w:rPr>
              <w:t>Указанные расстояния должны соблюдаться как между постройками на одном участке, так и между постройками, расположенными на смежных участках.</w:t>
            </w:r>
          </w:p>
        </w:tc>
      </w:tr>
    </w:tbl>
    <w:p w:rsidR="002C2A83" w:rsidRPr="00D82D18" w:rsidRDefault="002C2A83" w:rsidP="001137EF">
      <w:pPr>
        <w:pStyle w:val="20"/>
        <w:spacing w:after="100"/>
        <w:jc w:val="left"/>
        <w:rPr>
          <w:rFonts w:ascii="Times New Roman" w:hAnsi="Times New Roman" w:cs="Times New Roman"/>
          <w:color w:val="auto"/>
        </w:rPr>
        <w:sectPr w:rsidR="002C2A83" w:rsidRPr="00D82D18" w:rsidSect="00D82D18">
          <w:pgSz w:w="11906" w:h="16838"/>
          <w:pgMar w:top="567" w:right="709" w:bottom="709" w:left="1134" w:header="720" w:footer="340" w:gutter="0"/>
          <w:cols w:space="720"/>
          <w:docGrid w:linePitch="360"/>
        </w:sectPr>
      </w:pPr>
      <w:bookmarkStart w:id="328" w:name="_Toc536808482"/>
      <w:bookmarkStart w:id="329" w:name="_Toc2849264"/>
      <w:bookmarkStart w:id="330" w:name="_Toc23150770"/>
    </w:p>
    <w:p w:rsidR="00FF6F46" w:rsidRPr="00D82D18" w:rsidRDefault="00FF6F46" w:rsidP="001137EF">
      <w:pPr>
        <w:pStyle w:val="20"/>
        <w:spacing w:after="100"/>
        <w:jc w:val="left"/>
        <w:rPr>
          <w:rFonts w:ascii="Times New Roman" w:hAnsi="Times New Roman" w:cs="Times New Roman"/>
          <w:color w:val="auto"/>
        </w:rPr>
      </w:pPr>
      <w:bookmarkStart w:id="331" w:name="_Toc25928609"/>
      <w:r w:rsidRPr="00D82D18">
        <w:rPr>
          <w:rFonts w:ascii="Times New Roman" w:hAnsi="Times New Roman" w:cs="Times New Roman"/>
          <w:color w:val="auto"/>
        </w:rPr>
        <w:lastRenderedPageBreak/>
        <w:t>Статья 35.1.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жилой зоны.</w:t>
      </w:r>
      <w:bookmarkEnd w:id="328"/>
      <w:bookmarkEnd w:id="329"/>
      <w:bookmarkEnd w:id="330"/>
      <w:bookmarkEnd w:id="331"/>
    </w:p>
    <w:p w:rsidR="00FF6F46" w:rsidRPr="00D82D18" w:rsidRDefault="00FF6F46"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1. Предельные размеры земельных участков, расположенных в жилых зонах,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FF6F46" w:rsidRPr="00D82D18" w:rsidRDefault="00FF6F46"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2. 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 Максимальные выступы за красную линию и линию регулирования застройки частей зданий, строений, сооружений допускаются:</w:t>
      </w:r>
    </w:p>
    <w:p w:rsidR="00FF6F46" w:rsidRPr="00D82D18" w:rsidRDefault="00FF6F46"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 в отношении балконов, эркеров, козырьков – не более 1,5 метров;</w:t>
      </w:r>
    </w:p>
    <w:p w:rsidR="00FF6F46" w:rsidRPr="00D82D18" w:rsidRDefault="00FF6F46"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 в отношении входных узлов зданий, обустраиваемых при переводе помещений их жилых в нежилые – не более 1,2 м при ширине тротуара 3 метра.</w:t>
      </w:r>
    </w:p>
    <w:p w:rsidR="00FF6F46" w:rsidRPr="00D82D18" w:rsidRDefault="00FF6F46"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FF6F46" w:rsidRPr="00D82D18" w:rsidRDefault="00FF6F46"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3. До границы соседнего приквартирного участка расстояния по санитарно-бытовым условиям 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rsidR="00FF6F46" w:rsidRPr="00D82D18" w:rsidRDefault="00FF6F46"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1,0 м - для одноэтажного жилого дома;</w:t>
      </w:r>
    </w:p>
    <w:p w:rsidR="00FF6F46" w:rsidRPr="00D82D18" w:rsidRDefault="00FF6F46"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1,5 м - для двухэтажного жилого дома;</w:t>
      </w:r>
    </w:p>
    <w:p w:rsidR="00FF6F46" w:rsidRPr="00D82D18" w:rsidRDefault="00FF6F46"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rsidR="00FF6F46" w:rsidRPr="00D82D18" w:rsidRDefault="00FF6F46"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от других построек (баня, гараж и другие) - 1 м;</w:t>
      </w:r>
    </w:p>
    <w:p w:rsidR="00FF6F46" w:rsidRPr="00D82D18" w:rsidRDefault="00FF6F46"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от стволов высокорослых деревьев - 4 м;</w:t>
      </w:r>
    </w:p>
    <w:p w:rsidR="00FF6F46" w:rsidRPr="00D82D18" w:rsidRDefault="00FF6F46"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от стволов среднерослых деревьев - 2 м;</w:t>
      </w:r>
    </w:p>
    <w:p w:rsidR="00FF6F46" w:rsidRPr="00D82D18" w:rsidRDefault="00FF6F46"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от кустарника - 1 м.</w:t>
      </w:r>
    </w:p>
    <w:p w:rsidR="00FF6F46" w:rsidRPr="00D82D18" w:rsidRDefault="00FF6F46"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 xml:space="preserve">4. 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 При наличии на земельном участке местных очистных сооружений, септик следует располагать на расстоянии не менее 4м от границы соседнего участка и не менее 5м от красной линии. </w:t>
      </w:r>
    </w:p>
    <w:p w:rsidR="00FF6F46" w:rsidRPr="00D82D18" w:rsidRDefault="00FF6F46"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5. В существующей застройке в условиях исторически-сложившейся ситуации возможно размещение жилого дома по красной линии (фасадной границе земельного участка, если красные линии не установлены).</w:t>
      </w:r>
    </w:p>
    <w:p w:rsidR="00FF6F46" w:rsidRPr="00D82D18" w:rsidRDefault="00FF6F46"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6. Расстояния между длинными сторонами секционных жилых зданий высотой 2 - 3 этажа должны быть не менее 15 м, а между одно-, двухквартирными жилыми домами и хозяйственными постройками - в соответствии с противопожарными требованиями.</w:t>
      </w:r>
    </w:p>
    <w:p w:rsidR="00FF6F46" w:rsidRPr="00D82D18" w:rsidRDefault="00CB7590"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7</w:t>
      </w:r>
      <w:r w:rsidR="00FF6F46" w:rsidRPr="00D82D18">
        <w:rPr>
          <w:rFonts w:ascii="Times New Roman" w:eastAsia="SimSun" w:hAnsi="Times New Roman" w:cs="Times New Roman"/>
          <w:lang w:eastAsia="zh-CN"/>
        </w:rPr>
        <w:t>. 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FF6F46" w:rsidRPr="00D82D18" w:rsidRDefault="00CB7590"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8</w:t>
      </w:r>
      <w:r w:rsidR="00FF6F46" w:rsidRPr="00D82D18">
        <w:rPr>
          <w:rFonts w:ascii="Times New Roman" w:eastAsia="SimSun" w:hAnsi="Times New Roman" w:cs="Times New Roman"/>
          <w:lang w:eastAsia="zh-CN"/>
        </w:rPr>
        <w:t>. 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p w:rsidR="00FF6F46" w:rsidRPr="00D82D18" w:rsidRDefault="00FF6F46" w:rsidP="00FF6F46">
      <w:pPr>
        <w:rPr>
          <w:rFonts w:ascii="Times New Roman" w:eastAsia="SimSun" w:hAnsi="Times New Roman" w:cs="Times New Roman"/>
          <w:lang w:eastAsia="zh-CN"/>
        </w:rPr>
      </w:pPr>
    </w:p>
    <w:tbl>
      <w:tblPr>
        <w:tblW w:w="10137" w:type="dxa"/>
        <w:tblInd w:w="70" w:type="dxa"/>
        <w:tblLayout w:type="fixed"/>
        <w:tblCellMar>
          <w:left w:w="70" w:type="dxa"/>
          <w:right w:w="70" w:type="dxa"/>
        </w:tblCellMar>
        <w:tblLook w:val="0000"/>
      </w:tblPr>
      <w:tblGrid>
        <w:gridCol w:w="1985"/>
        <w:gridCol w:w="1134"/>
        <w:gridCol w:w="1276"/>
        <w:gridCol w:w="1134"/>
        <w:gridCol w:w="1559"/>
        <w:gridCol w:w="850"/>
        <w:gridCol w:w="804"/>
        <w:gridCol w:w="1395"/>
      </w:tblGrid>
      <w:tr w:rsidR="00FF6F46" w:rsidRPr="00D82D18" w:rsidTr="001137EF">
        <w:trPr>
          <w:cantSplit/>
          <w:trHeight w:val="240"/>
        </w:trPr>
        <w:tc>
          <w:tcPr>
            <w:tcW w:w="1985" w:type="dxa"/>
            <w:vMerge w:val="restart"/>
            <w:tcBorders>
              <w:top w:val="single" w:sz="4" w:space="0" w:color="000000"/>
              <w:left w:val="single" w:sz="4" w:space="0" w:color="000000"/>
            </w:tcBorders>
            <w:shd w:val="clear" w:color="auto" w:fill="auto"/>
            <w:vAlign w:val="center"/>
          </w:tcPr>
          <w:p w:rsidR="00FF6F46" w:rsidRPr="00D82D18" w:rsidRDefault="00FF6F46"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Нормативный</w:t>
            </w:r>
            <w:r w:rsidRPr="00D82D18">
              <w:rPr>
                <w:rFonts w:ascii="Times New Roman" w:eastAsia="SimSun" w:hAnsi="Times New Roman" w:cs="Times New Roman"/>
                <w:lang w:eastAsia="zh-CN"/>
              </w:rPr>
              <w:br/>
              <w:t>разрыв</w:t>
            </w:r>
          </w:p>
        </w:tc>
        <w:tc>
          <w:tcPr>
            <w:tcW w:w="815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FF6F46" w:rsidRPr="00D82D18" w:rsidRDefault="00FF6F46"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Поголовье (шт.), не более</w:t>
            </w:r>
          </w:p>
        </w:tc>
      </w:tr>
      <w:tr w:rsidR="00FF6F46" w:rsidRPr="00D82D18" w:rsidTr="001137EF">
        <w:trPr>
          <w:cantSplit/>
          <w:trHeight w:val="360"/>
        </w:trPr>
        <w:tc>
          <w:tcPr>
            <w:tcW w:w="1985" w:type="dxa"/>
            <w:vMerge/>
            <w:tcBorders>
              <w:left w:val="single" w:sz="4" w:space="0" w:color="000000"/>
              <w:bottom w:val="single" w:sz="4" w:space="0" w:color="000000"/>
            </w:tcBorders>
            <w:shd w:val="clear" w:color="auto" w:fill="auto"/>
            <w:vAlign w:val="center"/>
          </w:tcPr>
          <w:p w:rsidR="00FF6F46" w:rsidRPr="00D82D18" w:rsidRDefault="00FF6F46" w:rsidP="001137EF">
            <w:pPr>
              <w:ind w:firstLine="0"/>
              <w:jc w:val="center"/>
              <w:rPr>
                <w:rFonts w:ascii="Times New Roman" w:eastAsia="SimSun" w:hAnsi="Times New Roman" w:cs="Times New Roman"/>
                <w:lang w:eastAsia="zh-CN"/>
              </w:rPr>
            </w:pPr>
          </w:p>
        </w:tc>
        <w:tc>
          <w:tcPr>
            <w:tcW w:w="1134" w:type="dxa"/>
            <w:tcBorders>
              <w:top w:val="single" w:sz="4" w:space="0" w:color="000000"/>
              <w:left w:val="single" w:sz="4" w:space="0" w:color="000000"/>
              <w:bottom w:val="single" w:sz="4" w:space="0" w:color="000000"/>
            </w:tcBorders>
            <w:shd w:val="clear" w:color="auto" w:fill="auto"/>
            <w:vAlign w:val="center"/>
          </w:tcPr>
          <w:p w:rsidR="00FF6F46" w:rsidRPr="00D82D18" w:rsidRDefault="00FF6F46"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свиньи</w:t>
            </w:r>
          </w:p>
        </w:tc>
        <w:tc>
          <w:tcPr>
            <w:tcW w:w="1276" w:type="dxa"/>
            <w:tcBorders>
              <w:top w:val="single" w:sz="4" w:space="0" w:color="000000"/>
              <w:left w:val="single" w:sz="4" w:space="0" w:color="000000"/>
              <w:bottom w:val="single" w:sz="4" w:space="0" w:color="000000"/>
            </w:tcBorders>
            <w:shd w:val="clear" w:color="auto" w:fill="auto"/>
            <w:vAlign w:val="center"/>
          </w:tcPr>
          <w:p w:rsidR="00FF6F46" w:rsidRPr="00D82D18" w:rsidRDefault="00FF6F46"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 xml:space="preserve">коровы, </w:t>
            </w:r>
            <w:r w:rsidRPr="00D82D18">
              <w:rPr>
                <w:rFonts w:ascii="Times New Roman" w:eastAsia="SimSun" w:hAnsi="Times New Roman" w:cs="Times New Roman"/>
                <w:lang w:eastAsia="zh-CN"/>
              </w:rPr>
              <w:br/>
              <w:t>бычки</w:t>
            </w:r>
          </w:p>
        </w:tc>
        <w:tc>
          <w:tcPr>
            <w:tcW w:w="1134" w:type="dxa"/>
            <w:tcBorders>
              <w:top w:val="single" w:sz="4" w:space="0" w:color="000000"/>
              <w:left w:val="single" w:sz="4" w:space="0" w:color="000000"/>
              <w:bottom w:val="single" w:sz="4" w:space="0" w:color="000000"/>
            </w:tcBorders>
            <w:shd w:val="clear" w:color="auto" w:fill="auto"/>
            <w:vAlign w:val="center"/>
          </w:tcPr>
          <w:p w:rsidR="00FF6F46" w:rsidRPr="00D82D18" w:rsidRDefault="00FF6F46"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овцы,</w:t>
            </w:r>
            <w:r w:rsidRPr="00D82D18">
              <w:rPr>
                <w:rFonts w:ascii="Times New Roman" w:eastAsia="SimSun" w:hAnsi="Times New Roman" w:cs="Times New Roman"/>
                <w:lang w:eastAsia="zh-CN"/>
              </w:rPr>
              <w:br/>
              <w:t>козы</w:t>
            </w:r>
          </w:p>
        </w:tc>
        <w:tc>
          <w:tcPr>
            <w:tcW w:w="1559" w:type="dxa"/>
            <w:tcBorders>
              <w:top w:val="single" w:sz="4" w:space="0" w:color="000000"/>
              <w:left w:val="single" w:sz="4" w:space="0" w:color="000000"/>
              <w:bottom w:val="single" w:sz="4" w:space="0" w:color="000000"/>
            </w:tcBorders>
            <w:shd w:val="clear" w:color="auto" w:fill="auto"/>
            <w:vAlign w:val="center"/>
          </w:tcPr>
          <w:p w:rsidR="00FF6F46" w:rsidRPr="00D82D18" w:rsidRDefault="00FF6F46"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кролики-</w:t>
            </w:r>
            <w:r w:rsidRPr="00D82D18">
              <w:rPr>
                <w:rFonts w:ascii="Times New Roman" w:eastAsia="SimSun" w:hAnsi="Times New Roman" w:cs="Times New Roman"/>
                <w:lang w:eastAsia="zh-CN"/>
              </w:rPr>
              <w:br/>
              <w:t>матки</w:t>
            </w:r>
          </w:p>
        </w:tc>
        <w:tc>
          <w:tcPr>
            <w:tcW w:w="850" w:type="dxa"/>
            <w:tcBorders>
              <w:top w:val="single" w:sz="4" w:space="0" w:color="000000"/>
              <w:left w:val="single" w:sz="4" w:space="0" w:color="000000"/>
              <w:bottom w:val="single" w:sz="4" w:space="0" w:color="000000"/>
            </w:tcBorders>
            <w:shd w:val="clear" w:color="auto" w:fill="auto"/>
            <w:vAlign w:val="center"/>
          </w:tcPr>
          <w:p w:rsidR="00FF6F46" w:rsidRPr="00D82D18" w:rsidRDefault="00FF6F46"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птица</w:t>
            </w:r>
          </w:p>
        </w:tc>
        <w:tc>
          <w:tcPr>
            <w:tcW w:w="804" w:type="dxa"/>
            <w:tcBorders>
              <w:top w:val="single" w:sz="4" w:space="0" w:color="000000"/>
              <w:left w:val="single" w:sz="4" w:space="0" w:color="000000"/>
              <w:bottom w:val="single" w:sz="4" w:space="0" w:color="000000"/>
            </w:tcBorders>
            <w:shd w:val="clear" w:color="auto" w:fill="auto"/>
            <w:vAlign w:val="center"/>
          </w:tcPr>
          <w:p w:rsidR="00FF6F46" w:rsidRPr="00D82D18" w:rsidRDefault="00FF6F46"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лошади</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6F46" w:rsidRPr="00D82D18" w:rsidRDefault="00FF6F46"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нутрии,</w:t>
            </w:r>
            <w:r w:rsidRPr="00D82D18">
              <w:rPr>
                <w:rFonts w:ascii="Times New Roman" w:eastAsia="SimSun" w:hAnsi="Times New Roman" w:cs="Times New Roman"/>
                <w:lang w:eastAsia="zh-CN"/>
              </w:rPr>
              <w:br/>
              <w:t>песцы</w:t>
            </w:r>
          </w:p>
        </w:tc>
      </w:tr>
      <w:tr w:rsidR="00FF6F46" w:rsidRPr="00D82D18" w:rsidTr="001137EF">
        <w:trPr>
          <w:cantSplit/>
          <w:trHeight w:val="240"/>
        </w:trPr>
        <w:tc>
          <w:tcPr>
            <w:tcW w:w="1985" w:type="dxa"/>
            <w:tcBorders>
              <w:top w:val="single" w:sz="4" w:space="0" w:color="000000"/>
              <w:left w:val="single" w:sz="4" w:space="0" w:color="000000"/>
              <w:bottom w:val="single" w:sz="4" w:space="0" w:color="000000"/>
            </w:tcBorders>
            <w:shd w:val="clear" w:color="auto" w:fill="auto"/>
            <w:vAlign w:val="center"/>
          </w:tcPr>
          <w:p w:rsidR="00FF6F46" w:rsidRPr="00D82D18" w:rsidRDefault="00FF6F46" w:rsidP="001137EF">
            <w:pPr>
              <w:jc w:val="center"/>
              <w:rPr>
                <w:rFonts w:ascii="Times New Roman" w:eastAsia="SimSun" w:hAnsi="Times New Roman" w:cs="Times New Roman"/>
                <w:lang w:eastAsia="zh-CN"/>
              </w:rPr>
            </w:pPr>
            <w:r w:rsidRPr="00D82D18">
              <w:rPr>
                <w:rFonts w:ascii="Times New Roman" w:eastAsia="SimSun" w:hAnsi="Times New Roman" w:cs="Times New Roman"/>
                <w:lang w:eastAsia="zh-CN"/>
              </w:rPr>
              <w:t>10 м</w:t>
            </w:r>
          </w:p>
        </w:tc>
        <w:tc>
          <w:tcPr>
            <w:tcW w:w="1134" w:type="dxa"/>
            <w:tcBorders>
              <w:top w:val="single" w:sz="4" w:space="0" w:color="000000"/>
              <w:left w:val="single" w:sz="4" w:space="0" w:color="000000"/>
              <w:bottom w:val="single" w:sz="4" w:space="0" w:color="000000"/>
            </w:tcBorders>
            <w:shd w:val="clear" w:color="auto" w:fill="auto"/>
            <w:vAlign w:val="center"/>
          </w:tcPr>
          <w:p w:rsidR="00FF6F46" w:rsidRPr="00D82D18" w:rsidRDefault="00FF6F46" w:rsidP="001137EF">
            <w:pPr>
              <w:jc w:val="center"/>
              <w:rPr>
                <w:rFonts w:ascii="Times New Roman" w:eastAsia="SimSun" w:hAnsi="Times New Roman" w:cs="Times New Roman"/>
                <w:lang w:eastAsia="zh-CN"/>
              </w:rPr>
            </w:pPr>
            <w:r w:rsidRPr="00D82D18">
              <w:rPr>
                <w:rFonts w:ascii="Times New Roman" w:eastAsia="SimSun" w:hAnsi="Times New Roman" w:cs="Times New Roman"/>
                <w:lang w:eastAsia="zh-CN"/>
              </w:rPr>
              <w:t>5</w:t>
            </w:r>
          </w:p>
        </w:tc>
        <w:tc>
          <w:tcPr>
            <w:tcW w:w="1276" w:type="dxa"/>
            <w:tcBorders>
              <w:top w:val="single" w:sz="4" w:space="0" w:color="000000"/>
              <w:left w:val="single" w:sz="4" w:space="0" w:color="000000"/>
              <w:bottom w:val="single" w:sz="4" w:space="0" w:color="000000"/>
            </w:tcBorders>
            <w:shd w:val="clear" w:color="auto" w:fill="auto"/>
            <w:vAlign w:val="center"/>
          </w:tcPr>
          <w:p w:rsidR="00FF6F46" w:rsidRPr="00D82D18" w:rsidRDefault="00FF6F46" w:rsidP="001137EF">
            <w:pPr>
              <w:jc w:val="center"/>
              <w:rPr>
                <w:rFonts w:ascii="Times New Roman" w:eastAsia="SimSun" w:hAnsi="Times New Roman" w:cs="Times New Roman"/>
                <w:lang w:eastAsia="zh-CN"/>
              </w:rPr>
            </w:pPr>
            <w:r w:rsidRPr="00D82D18">
              <w:rPr>
                <w:rFonts w:ascii="Times New Roman" w:eastAsia="SimSun" w:hAnsi="Times New Roman" w:cs="Times New Roman"/>
                <w:lang w:eastAsia="zh-CN"/>
              </w:rPr>
              <w:t>5</w:t>
            </w:r>
          </w:p>
        </w:tc>
        <w:tc>
          <w:tcPr>
            <w:tcW w:w="1134" w:type="dxa"/>
            <w:tcBorders>
              <w:top w:val="single" w:sz="4" w:space="0" w:color="000000"/>
              <w:left w:val="single" w:sz="4" w:space="0" w:color="000000"/>
              <w:bottom w:val="single" w:sz="4" w:space="0" w:color="000000"/>
            </w:tcBorders>
            <w:shd w:val="clear" w:color="auto" w:fill="auto"/>
            <w:vAlign w:val="center"/>
          </w:tcPr>
          <w:p w:rsidR="00FF6F46" w:rsidRPr="00D82D18" w:rsidRDefault="00FF6F46"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10</w:t>
            </w:r>
          </w:p>
        </w:tc>
        <w:tc>
          <w:tcPr>
            <w:tcW w:w="1559" w:type="dxa"/>
            <w:tcBorders>
              <w:top w:val="single" w:sz="4" w:space="0" w:color="000000"/>
              <w:left w:val="single" w:sz="4" w:space="0" w:color="000000"/>
              <w:bottom w:val="single" w:sz="4" w:space="0" w:color="000000"/>
            </w:tcBorders>
            <w:shd w:val="clear" w:color="auto" w:fill="auto"/>
            <w:vAlign w:val="center"/>
          </w:tcPr>
          <w:p w:rsidR="00FF6F46" w:rsidRPr="00D82D18" w:rsidRDefault="00FF6F46"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10</w:t>
            </w:r>
          </w:p>
        </w:tc>
        <w:tc>
          <w:tcPr>
            <w:tcW w:w="850" w:type="dxa"/>
            <w:tcBorders>
              <w:top w:val="single" w:sz="4" w:space="0" w:color="000000"/>
              <w:left w:val="single" w:sz="4" w:space="0" w:color="000000"/>
              <w:bottom w:val="single" w:sz="4" w:space="0" w:color="000000"/>
            </w:tcBorders>
            <w:shd w:val="clear" w:color="auto" w:fill="auto"/>
            <w:vAlign w:val="center"/>
          </w:tcPr>
          <w:p w:rsidR="00FF6F46" w:rsidRPr="00D82D18" w:rsidRDefault="00FF6F46"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30</w:t>
            </w:r>
          </w:p>
        </w:tc>
        <w:tc>
          <w:tcPr>
            <w:tcW w:w="804" w:type="dxa"/>
            <w:tcBorders>
              <w:top w:val="single" w:sz="4" w:space="0" w:color="000000"/>
              <w:left w:val="single" w:sz="4" w:space="0" w:color="000000"/>
              <w:bottom w:val="single" w:sz="4" w:space="0" w:color="000000"/>
            </w:tcBorders>
            <w:shd w:val="clear" w:color="auto" w:fill="auto"/>
            <w:vAlign w:val="center"/>
          </w:tcPr>
          <w:p w:rsidR="00FF6F46" w:rsidRPr="00D82D18" w:rsidRDefault="00FF6F46"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5</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6F46" w:rsidRPr="00D82D18" w:rsidRDefault="00FF6F46"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5</w:t>
            </w:r>
          </w:p>
        </w:tc>
      </w:tr>
      <w:tr w:rsidR="00FF6F46" w:rsidRPr="00D82D18" w:rsidTr="001137EF">
        <w:trPr>
          <w:cantSplit/>
          <w:trHeight w:val="240"/>
        </w:trPr>
        <w:tc>
          <w:tcPr>
            <w:tcW w:w="1985" w:type="dxa"/>
            <w:tcBorders>
              <w:top w:val="single" w:sz="4" w:space="0" w:color="000000"/>
              <w:left w:val="single" w:sz="4" w:space="0" w:color="000000"/>
              <w:bottom w:val="single" w:sz="4" w:space="0" w:color="000000"/>
            </w:tcBorders>
            <w:shd w:val="clear" w:color="auto" w:fill="auto"/>
            <w:vAlign w:val="center"/>
          </w:tcPr>
          <w:p w:rsidR="00FF6F46" w:rsidRPr="00D82D18" w:rsidRDefault="00FF6F46" w:rsidP="001137EF">
            <w:pPr>
              <w:jc w:val="center"/>
              <w:rPr>
                <w:rFonts w:ascii="Times New Roman" w:eastAsia="SimSun" w:hAnsi="Times New Roman" w:cs="Times New Roman"/>
                <w:lang w:eastAsia="zh-CN"/>
              </w:rPr>
            </w:pPr>
            <w:r w:rsidRPr="00D82D18">
              <w:rPr>
                <w:rFonts w:ascii="Times New Roman" w:eastAsia="SimSun" w:hAnsi="Times New Roman" w:cs="Times New Roman"/>
                <w:lang w:eastAsia="zh-CN"/>
              </w:rPr>
              <w:lastRenderedPageBreak/>
              <w:t>20 м</w:t>
            </w:r>
          </w:p>
        </w:tc>
        <w:tc>
          <w:tcPr>
            <w:tcW w:w="1134" w:type="dxa"/>
            <w:tcBorders>
              <w:top w:val="single" w:sz="4" w:space="0" w:color="000000"/>
              <w:left w:val="single" w:sz="4" w:space="0" w:color="000000"/>
              <w:bottom w:val="single" w:sz="4" w:space="0" w:color="000000"/>
            </w:tcBorders>
            <w:shd w:val="clear" w:color="auto" w:fill="auto"/>
            <w:vAlign w:val="center"/>
          </w:tcPr>
          <w:p w:rsidR="00FF6F46" w:rsidRPr="00D82D18" w:rsidRDefault="00FF6F46" w:rsidP="001137EF">
            <w:pPr>
              <w:jc w:val="center"/>
              <w:rPr>
                <w:rFonts w:ascii="Times New Roman" w:eastAsia="SimSun" w:hAnsi="Times New Roman" w:cs="Times New Roman"/>
                <w:lang w:eastAsia="zh-CN"/>
              </w:rPr>
            </w:pPr>
            <w:r w:rsidRPr="00D82D18">
              <w:rPr>
                <w:rFonts w:ascii="Times New Roman" w:eastAsia="SimSun" w:hAnsi="Times New Roman" w:cs="Times New Roman"/>
                <w:lang w:eastAsia="zh-CN"/>
              </w:rPr>
              <w:t>8</w:t>
            </w:r>
          </w:p>
        </w:tc>
        <w:tc>
          <w:tcPr>
            <w:tcW w:w="1276" w:type="dxa"/>
            <w:tcBorders>
              <w:top w:val="single" w:sz="4" w:space="0" w:color="000000"/>
              <w:left w:val="single" w:sz="4" w:space="0" w:color="000000"/>
              <w:bottom w:val="single" w:sz="4" w:space="0" w:color="000000"/>
            </w:tcBorders>
            <w:shd w:val="clear" w:color="auto" w:fill="auto"/>
            <w:vAlign w:val="center"/>
          </w:tcPr>
          <w:p w:rsidR="00FF6F46" w:rsidRPr="00D82D18" w:rsidRDefault="00FF6F46" w:rsidP="001137EF">
            <w:pPr>
              <w:jc w:val="center"/>
              <w:rPr>
                <w:rFonts w:ascii="Times New Roman" w:eastAsia="SimSun" w:hAnsi="Times New Roman" w:cs="Times New Roman"/>
                <w:lang w:eastAsia="zh-CN"/>
              </w:rPr>
            </w:pPr>
            <w:r w:rsidRPr="00D82D18">
              <w:rPr>
                <w:rFonts w:ascii="Times New Roman" w:eastAsia="SimSun" w:hAnsi="Times New Roman" w:cs="Times New Roman"/>
                <w:lang w:eastAsia="zh-CN"/>
              </w:rPr>
              <w:t>8</w:t>
            </w:r>
          </w:p>
        </w:tc>
        <w:tc>
          <w:tcPr>
            <w:tcW w:w="1134" w:type="dxa"/>
            <w:tcBorders>
              <w:top w:val="single" w:sz="4" w:space="0" w:color="000000"/>
              <w:left w:val="single" w:sz="4" w:space="0" w:color="000000"/>
              <w:bottom w:val="single" w:sz="4" w:space="0" w:color="000000"/>
            </w:tcBorders>
            <w:shd w:val="clear" w:color="auto" w:fill="auto"/>
            <w:vAlign w:val="center"/>
          </w:tcPr>
          <w:p w:rsidR="00FF6F46" w:rsidRPr="00D82D18" w:rsidRDefault="00FF6F46"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15</w:t>
            </w:r>
          </w:p>
        </w:tc>
        <w:tc>
          <w:tcPr>
            <w:tcW w:w="1559" w:type="dxa"/>
            <w:tcBorders>
              <w:top w:val="single" w:sz="4" w:space="0" w:color="000000"/>
              <w:left w:val="single" w:sz="4" w:space="0" w:color="000000"/>
              <w:bottom w:val="single" w:sz="4" w:space="0" w:color="000000"/>
            </w:tcBorders>
            <w:shd w:val="clear" w:color="auto" w:fill="auto"/>
            <w:vAlign w:val="center"/>
          </w:tcPr>
          <w:p w:rsidR="00FF6F46" w:rsidRPr="00D82D18" w:rsidRDefault="00FF6F46"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20</w:t>
            </w:r>
          </w:p>
        </w:tc>
        <w:tc>
          <w:tcPr>
            <w:tcW w:w="850" w:type="dxa"/>
            <w:tcBorders>
              <w:top w:val="single" w:sz="4" w:space="0" w:color="000000"/>
              <w:left w:val="single" w:sz="4" w:space="0" w:color="000000"/>
              <w:bottom w:val="single" w:sz="4" w:space="0" w:color="000000"/>
            </w:tcBorders>
            <w:shd w:val="clear" w:color="auto" w:fill="auto"/>
            <w:vAlign w:val="center"/>
          </w:tcPr>
          <w:p w:rsidR="00FF6F46" w:rsidRPr="00D82D18" w:rsidRDefault="00FF6F46"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45</w:t>
            </w:r>
          </w:p>
        </w:tc>
        <w:tc>
          <w:tcPr>
            <w:tcW w:w="804" w:type="dxa"/>
            <w:tcBorders>
              <w:top w:val="single" w:sz="4" w:space="0" w:color="000000"/>
              <w:left w:val="single" w:sz="4" w:space="0" w:color="000000"/>
              <w:bottom w:val="single" w:sz="4" w:space="0" w:color="000000"/>
            </w:tcBorders>
            <w:shd w:val="clear" w:color="auto" w:fill="auto"/>
            <w:vAlign w:val="center"/>
          </w:tcPr>
          <w:p w:rsidR="00FF6F46" w:rsidRPr="00D82D18" w:rsidRDefault="00FF6F46"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8</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6F46" w:rsidRPr="00D82D18" w:rsidRDefault="00FF6F46"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8</w:t>
            </w:r>
          </w:p>
        </w:tc>
      </w:tr>
      <w:tr w:rsidR="00FF6F46" w:rsidRPr="00D82D18" w:rsidTr="001137EF">
        <w:trPr>
          <w:cantSplit/>
          <w:trHeight w:val="240"/>
        </w:trPr>
        <w:tc>
          <w:tcPr>
            <w:tcW w:w="1985" w:type="dxa"/>
            <w:tcBorders>
              <w:top w:val="single" w:sz="4" w:space="0" w:color="000000"/>
              <w:left w:val="single" w:sz="4" w:space="0" w:color="000000"/>
              <w:bottom w:val="single" w:sz="4" w:space="0" w:color="000000"/>
            </w:tcBorders>
            <w:shd w:val="clear" w:color="auto" w:fill="auto"/>
            <w:vAlign w:val="center"/>
          </w:tcPr>
          <w:p w:rsidR="00FF6F46" w:rsidRPr="00D82D18" w:rsidRDefault="00FF6F46" w:rsidP="001137EF">
            <w:pPr>
              <w:jc w:val="center"/>
              <w:rPr>
                <w:rFonts w:ascii="Times New Roman" w:eastAsia="SimSun" w:hAnsi="Times New Roman" w:cs="Times New Roman"/>
                <w:lang w:eastAsia="zh-CN"/>
              </w:rPr>
            </w:pPr>
            <w:r w:rsidRPr="00D82D18">
              <w:rPr>
                <w:rFonts w:ascii="Times New Roman" w:eastAsia="SimSun" w:hAnsi="Times New Roman" w:cs="Times New Roman"/>
                <w:lang w:eastAsia="zh-CN"/>
              </w:rPr>
              <w:t>30 м</w:t>
            </w:r>
          </w:p>
        </w:tc>
        <w:tc>
          <w:tcPr>
            <w:tcW w:w="1134" w:type="dxa"/>
            <w:tcBorders>
              <w:top w:val="single" w:sz="4" w:space="0" w:color="000000"/>
              <w:left w:val="single" w:sz="4" w:space="0" w:color="000000"/>
              <w:bottom w:val="single" w:sz="4" w:space="0" w:color="000000"/>
            </w:tcBorders>
            <w:shd w:val="clear" w:color="auto" w:fill="auto"/>
            <w:vAlign w:val="center"/>
          </w:tcPr>
          <w:p w:rsidR="00FF6F46" w:rsidRPr="00D82D18" w:rsidRDefault="00FF6F46" w:rsidP="001137EF">
            <w:pPr>
              <w:jc w:val="center"/>
              <w:rPr>
                <w:rFonts w:ascii="Times New Roman" w:eastAsia="SimSun" w:hAnsi="Times New Roman" w:cs="Times New Roman"/>
                <w:lang w:eastAsia="zh-CN"/>
              </w:rPr>
            </w:pPr>
            <w:r w:rsidRPr="00D82D18">
              <w:rPr>
                <w:rFonts w:ascii="Times New Roman" w:eastAsia="SimSun" w:hAnsi="Times New Roman" w:cs="Times New Roman"/>
                <w:lang w:eastAsia="zh-CN"/>
              </w:rPr>
              <w:t>10</w:t>
            </w:r>
          </w:p>
        </w:tc>
        <w:tc>
          <w:tcPr>
            <w:tcW w:w="1276" w:type="dxa"/>
            <w:tcBorders>
              <w:top w:val="single" w:sz="4" w:space="0" w:color="000000"/>
              <w:left w:val="single" w:sz="4" w:space="0" w:color="000000"/>
              <w:bottom w:val="single" w:sz="4" w:space="0" w:color="000000"/>
            </w:tcBorders>
            <w:shd w:val="clear" w:color="auto" w:fill="auto"/>
            <w:vAlign w:val="center"/>
          </w:tcPr>
          <w:p w:rsidR="00FF6F46" w:rsidRPr="00D82D18" w:rsidRDefault="00FF6F46" w:rsidP="001137EF">
            <w:pPr>
              <w:jc w:val="center"/>
              <w:rPr>
                <w:rFonts w:ascii="Times New Roman" w:eastAsia="SimSun" w:hAnsi="Times New Roman" w:cs="Times New Roman"/>
                <w:lang w:eastAsia="zh-CN"/>
              </w:rPr>
            </w:pPr>
            <w:r w:rsidRPr="00D82D18">
              <w:rPr>
                <w:rFonts w:ascii="Times New Roman" w:eastAsia="SimSun" w:hAnsi="Times New Roman" w:cs="Times New Roman"/>
                <w:lang w:eastAsia="zh-CN"/>
              </w:rPr>
              <w:t>10</w:t>
            </w:r>
          </w:p>
        </w:tc>
        <w:tc>
          <w:tcPr>
            <w:tcW w:w="1134" w:type="dxa"/>
            <w:tcBorders>
              <w:top w:val="single" w:sz="4" w:space="0" w:color="000000"/>
              <w:left w:val="single" w:sz="4" w:space="0" w:color="000000"/>
              <w:bottom w:val="single" w:sz="4" w:space="0" w:color="000000"/>
            </w:tcBorders>
            <w:shd w:val="clear" w:color="auto" w:fill="auto"/>
            <w:vAlign w:val="center"/>
          </w:tcPr>
          <w:p w:rsidR="00FF6F46" w:rsidRPr="00D82D18" w:rsidRDefault="00FF6F46"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20</w:t>
            </w:r>
          </w:p>
        </w:tc>
        <w:tc>
          <w:tcPr>
            <w:tcW w:w="1559" w:type="dxa"/>
            <w:tcBorders>
              <w:top w:val="single" w:sz="4" w:space="0" w:color="000000"/>
              <w:left w:val="single" w:sz="4" w:space="0" w:color="000000"/>
              <w:bottom w:val="single" w:sz="4" w:space="0" w:color="000000"/>
            </w:tcBorders>
            <w:shd w:val="clear" w:color="auto" w:fill="auto"/>
            <w:vAlign w:val="center"/>
          </w:tcPr>
          <w:p w:rsidR="00FF6F46" w:rsidRPr="00D82D18" w:rsidRDefault="00FF6F46"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30</w:t>
            </w:r>
          </w:p>
        </w:tc>
        <w:tc>
          <w:tcPr>
            <w:tcW w:w="850" w:type="dxa"/>
            <w:tcBorders>
              <w:top w:val="single" w:sz="4" w:space="0" w:color="000000"/>
              <w:left w:val="single" w:sz="4" w:space="0" w:color="000000"/>
              <w:bottom w:val="single" w:sz="4" w:space="0" w:color="000000"/>
            </w:tcBorders>
            <w:shd w:val="clear" w:color="auto" w:fill="auto"/>
            <w:vAlign w:val="center"/>
          </w:tcPr>
          <w:p w:rsidR="00FF6F46" w:rsidRPr="00D82D18" w:rsidRDefault="00FF6F46"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60</w:t>
            </w:r>
          </w:p>
        </w:tc>
        <w:tc>
          <w:tcPr>
            <w:tcW w:w="804" w:type="dxa"/>
            <w:tcBorders>
              <w:top w:val="single" w:sz="4" w:space="0" w:color="000000"/>
              <w:left w:val="single" w:sz="4" w:space="0" w:color="000000"/>
              <w:bottom w:val="single" w:sz="4" w:space="0" w:color="000000"/>
            </w:tcBorders>
            <w:shd w:val="clear" w:color="auto" w:fill="auto"/>
            <w:vAlign w:val="center"/>
          </w:tcPr>
          <w:p w:rsidR="00FF6F46" w:rsidRPr="00D82D18" w:rsidRDefault="00FF6F46"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10</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6F46" w:rsidRPr="00D82D18" w:rsidRDefault="00FF6F46"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10</w:t>
            </w:r>
          </w:p>
        </w:tc>
      </w:tr>
      <w:tr w:rsidR="00FF6F46" w:rsidRPr="00D82D18" w:rsidTr="001137EF">
        <w:trPr>
          <w:cantSplit/>
          <w:trHeight w:val="240"/>
        </w:trPr>
        <w:tc>
          <w:tcPr>
            <w:tcW w:w="1985" w:type="dxa"/>
            <w:tcBorders>
              <w:top w:val="single" w:sz="4" w:space="0" w:color="000000"/>
              <w:left w:val="single" w:sz="4" w:space="0" w:color="000000"/>
              <w:bottom w:val="single" w:sz="4" w:space="0" w:color="000000"/>
            </w:tcBorders>
            <w:shd w:val="clear" w:color="auto" w:fill="auto"/>
            <w:vAlign w:val="center"/>
          </w:tcPr>
          <w:p w:rsidR="00FF6F46" w:rsidRPr="00D82D18" w:rsidRDefault="00FF6F46" w:rsidP="001137EF">
            <w:pPr>
              <w:jc w:val="center"/>
              <w:rPr>
                <w:rFonts w:ascii="Times New Roman" w:eastAsia="SimSun" w:hAnsi="Times New Roman" w:cs="Times New Roman"/>
                <w:lang w:eastAsia="zh-CN"/>
              </w:rPr>
            </w:pPr>
            <w:r w:rsidRPr="00D82D18">
              <w:rPr>
                <w:rFonts w:ascii="Times New Roman" w:eastAsia="SimSun" w:hAnsi="Times New Roman" w:cs="Times New Roman"/>
                <w:lang w:eastAsia="zh-CN"/>
              </w:rPr>
              <w:t>40 м</w:t>
            </w:r>
          </w:p>
        </w:tc>
        <w:tc>
          <w:tcPr>
            <w:tcW w:w="1134" w:type="dxa"/>
            <w:tcBorders>
              <w:top w:val="single" w:sz="4" w:space="0" w:color="000000"/>
              <w:left w:val="single" w:sz="4" w:space="0" w:color="000000"/>
              <w:bottom w:val="single" w:sz="4" w:space="0" w:color="000000"/>
            </w:tcBorders>
            <w:shd w:val="clear" w:color="auto" w:fill="auto"/>
            <w:vAlign w:val="center"/>
          </w:tcPr>
          <w:p w:rsidR="00FF6F46" w:rsidRPr="00D82D18" w:rsidRDefault="00FF6F46" w:rsidP="001137EF">
            <w:pPr>
              <w:jc w:val="center"/>
              <w:rPr>
                <w:rFonts w:ascii="Times New Roman" w:eastAsia="SimSun" w:hAnsi="Times New Roman" w:cs="Times New Roman"/>
                <w:lang w:eastAsia="zh-CN"/>
              </w:rPr>
            </w:pPr>
            <w:r w:rsidRPr="00D82D18">
              <w:rPr>
                <w:rFonts w:ascii="Times New Roman" w:eastAsia="SimSun" w:hAnsi="Times New Roman" w:cs="Times New Roman"/>
                <w:lang w:eastAsia="zh-CN"/>
              </w:rPr>
              <w:t>15</w:t>
            </w:r>
          </w:p>
        </w:tc>
        <w:tc>
          <w:tcPr>
            <w:tcW w:w="1276" w:type="dxa"/>
            <w:tcBorders>
              <w:top w:val="single" w:sz="4" w:space="0" w:color="000000"/>
              <w:left w:val="single" w:sz="4" w:space="0" w:color="000000"/>
              <w:bottom w:val="single" w:sz="4" w:space="0" w:color="000000"/>
            </w:tcBorders>
            <w:shd w:val="clear" w:color="auto" w:fill="auto"/>
            <w:vAlign w:val="center"/>
          </w:tcPr>
          <w:p w:rsidR="00FF6F46" w:rsidRPr="00D82D18" w:rsidRDefault="00FF6F46" w:rsidP="001137EF">
            <w:pPr>
              <w:jc w:val="center"/>
              <w:rPr>
                <w:rFonts w:ascii="Times New Roman" w:eastAsia="SimSun" w:hAnsi="Times New Roman" w:cs="Times New Roman"/>
                <w:lang w:eastAsia="zh-CN"/>
              </w:rPr>
            </w:pPr>
            <w:r w:rsidRPr="00D82D18">
              <w:rPr>
                <w:rFonts w:ascii="Times New Roman" w:eastAsia="SimSun" w:hAnsi="Times New Roman" w:cs="Times New Roman"/>
                <w:lang w:eastAsia="zh-CN"/>
              </w:rPr>
              <w:t>15</w:t>
            </w:r>
          </w:p>
        </w:tc>
        <w:tc>
          <w:tcPr>
            <w:tcW w:w="1134" w:type="dxa"/>
            <w:tcBorders>
              <w:top w:val="single" w:sz="4" w:space="0" w:color="000000"/>
              <w:left w:val="single" w:sz="4" w:space="0" w:color="000000"/>
              <w:bottom w:val="single" w:sz="4" w:space="0" w:color="000000"/>
            </w:tcBorders>
            <w:shd w:val="clear" w:color="auto" w:fill="auto"/>
            <w:vAlign w:val="center"/>
          </w:tcPr>
          <w:p w:rsidR="00FF6F46" w:rsidRPr="00D82D18" w:rsidRDefault="00FF6F46"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25</w:t>
            </w:r>
          </w:p>
        </w:tc>
        <w:tc>
          <w:tcPr>
            <w:tcW w:w="1559" w:type="dxa"/>
            <w:tcBorders>
              <w:top w:val="single" w:sz="4" w:space="0" w:color="000000"/>
              <w:left w:val="single" w:sz="4" w:space="0" w:color="000000"/>
              <w:bottom w:val="single" w:sz="4" w:space="0" w:color="000000"/>
            </w:tcBorders>
            <w:shd w:val="clear" w:color="auto" w:fill="auto"/>
            <w:vAlign w:val="center"/>
          </w:tcPr>
          <w:p w:rsidR="00FF6F46" w:rsidRPr="00D82D18" w:rsidRDefault="00FF6F46"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40</w:t>
            </w:r>
          </w:p>
        </w:tc>
        <w:tc>
          <w:tcPr>
            <w:tcW w:w="850" w:type="dxa"/>
            <w:tcBorders>
              <w:top w:val="single" w:sz="4" w:space="0" w:color="000000"/>
              <w:left w:val="single" w:sz="4" w:space="0" w:color="000000"/>
              <w:bottom w:val="single" w:sz="4" w:space="0" w:color="000000"/>
            </w:tcBorders>
            <w:shd w:val="clear" w:color="auto" w:fill="auto"/>
            <w:vAlign w:val="center"/>
          </w:tcPr>
          <w:p w:rsidR="00FF6F46" w:rsidRPr="00D82D18" w:rsidRDefault="00FF6F46"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75</w:t>
            </w:r>
          </w:p>
        </w:tc>
        <w:tc>
          <w:tcPr>
            <w:tcW w:w="804" w:type="dxa"/>
            <w:tcBorders>
              <w:top w:val="single" w:sz="4" w:space="0" w:color="000000"/>
              <w:left w:val="single" w:sz="4" w:space="0" w:color="000000"/>
              <w:bottom w:val="single" w:sz="4" w:space="0" w:color="000000"/>
            </w:tcBorders>
            <w:shd w:val="clear" w:color="auto" w:fill="auto"/>
            <w:vAlign w:val="center"/>
          </w:tcPr>
          <w:p w:rsidR="00FF6F46" w:rsidRPr="00D82D18" w:rsidRDefault="00FF6F46"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15</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6F46" w:rsidRPr="00D82D18" w:rsidRDefault="00FF6F46"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15</w:t>
            </w:r>
          </w:p>
        </w:tc>
      </w:tr>
    </w:tbl>
    <w:p w:rsidR="00FF6F46" w:rsidRPr="00D82D18" w:rsidRDefault="00FF6F46"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В пределах жилой зоны группы сараев должны содержать не более 30 блоков каждая.</w:t>
      </w:r>
    </w:p>
    <w:p w:rsidR="00FF6F46" w:rsidRPr="00D82D18" w:rsidRDefault="00CB7590"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9</w:t>
      </w:r>
      <w:r w:rsidR="00FF6F46" w:rsidRPr="00D82D18">
        <w:rPr>
          <w:rFonts w:ascii="Times New Roman" w:eastAsia="SimSun" w:hAnsi="Times New Roman" w:cs="Times New Roman"/>
          <w:lang w:eastAsia="zh-CN"/>
        </w:rPr>
        <w:t>. Сараи для скота и птицы должны быть на расстояниях от окон жилых помещений дома не меньших:</w:t>
      </w:r>
    </w:p>
    <w:tbl>
      <w:tblPr>
        <w:tblW w:w="0" w:type="auto"/>
        <w:jc w:val="center"/>
        <w:tblInd w:w="70" w:type="dxa"/>
        <w:tblLayout w:type="fixed"/>
        <w:tblCellMar>
          <w:left w:w="70" w:type="dxa"/>
          <w:right w:w="70" w:type="dxa"/>
        </w:tblCellMar>
        <w:tblLook w:val="0000"/>
      </w:tblPr>
      <w:tblGrid>
        <w:gridCol w:w="4455"/>
        <w:gridCol w:w="2205"/>
      </w:tblGrid>
      <w:tr w:rsidR="00FF6F46" w:rsidRPr="00D82D18" w:rsidTr="001137EF">
        <w:trPr>
          <w:cantSplit/>
          <w:trHeight w:val="240"/>
          <w:jc w:val="center"/>
        </w:trPr>
        <w:tc>
          <w:tcPr>
            <w:tcW w:w="4455" w:type="dxa"/>
            <w:tcBorders>
              <w:top w:val="single" w:sz="4" w:space="0" w:color="000000"/>
              <w:left w:val="single" w:sz="4" w:space="0" w:color="000000"/>
              <w:bottom w:val="single" w:sz="4" w:space="0" w:color="000000"/>
            </w:tcBorders>
            <w:shd w:val="clear" w:color="auto" w:fill="auto"/>
          </w:tcPr>
          <w:p w:rsidR="00FF6F46" w:rsidRPr="00D82D18" w:rsidRDefault="00FF6F46" w:rsidP="001137E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xml:space="preserve">Количество блоков группы сараев </w:t>
            </w:r>
          </w:p>
        </w:tc>
        <w:tc>
          <w:tcPr>
            <w:tcW w:w="2205" w:type="dxa"/>
            <w:tcBorders>
              <w:top w:val="single" w:sz="4" w:space="0" w:color="000000"/>
              <w:left w:val="single" w:sz="4" w:space="0" w:color="000000"/>
              <w:bottom w:val="single" w:sz="4" w:space="0" w:color="000000"/>
              <w:right w:val="single" w:sz="4" w:space="0" w:color="000000"/>
            </w:tcBorders>
            <w:shd w:val="clear" w:color="auto" w:fill="auto"/>
          </w:tcPr>
          <w:p w:rsidR="00FF6F46" w:rsidRPr="00D82D18" w:rsidRDefault="00FF6F46" w:rsidP="001137E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Расстояние, м</w:t>
            </w:r>
          </w:p>
        </w:tc>
      </w:tr>
      <w:tr w:rsidR="00FF6F46" w:rsidRPr="00D82D18" w:rsidTr="001137EF">
        <w:trPr>
          <w:cantSplit/>
          <w:trHeight w:val="240"/>
          <w:jc w:val="center"/>
        </w:trPr>
        <w:tc>
          <w:tcPr>
            <w:tcW w:w="4455" w:type="dxa"/>
            <w:tcBorders>
              <w:top w:val="single" w:sz="4" w:space="0" w:color="000000"/>
              <w:left w:val="single" w:sz="4" w:space="0" w:color="000000"/>
              <w:bottom w:val="single" w:sz="4" w:space="0" w:color="000000"/>
            </w:tcBorders>
            <w:shd w:val="clear" w:color="auto" w:fill="auto"/>
          </w:tcPr>
          <w:p w:rsidR="00FF6F46" w:rsidRPr="00D82D18" w:rsidRDefault="00FF6F46" w:rsidP="001137EF">
            <w:pPr>
              <w:rPr>
                <w:rFonts w:ascii="Times New Roman" w:eastAsia="SimSun" w:hAnsi="Times New Roman" w:cs="Times New Roman"/>
                <w:lang w:eastAsia="zh-CN"/>
              </w:rPr>
            </w:pPr>
            <w:r w:rsidRPr="00D82D18">
              <w:rPr>
                <w:rFonts w:ascii="Times New Roman" w:eastAsia="SimSun" w:hAnsi="Times New Roman" w:cs="Times New Roman"/>
                <w:lang w:eastAsia="zh-CN"/>
              </w:rPr>
              <w:t xml:space="preserve">до 2                            </w:t>
            </w:r>
          </w:p>
        </w:tc>
        <w:tc>
          <w:tcPr>
            <w:tcW w:w="2205" w:type="dxa"/>
            <w:tcBorders>
              <w:top w:val="single" w:sz="4" w:space="0" w:color="000000"/>
              <w:left w:val="single" w:sz="4" w:space="0" w:color="000000"/>
              <w:bottom w:val="single" w:sz="4" w:space="0" w:color="000000"/>
              <w:right w:val="single" w:sz="4" w:space="0" w:color="000000"/>
            </w:tcBorders>
            <w:shd w:val="clear" w:color="auto" w:fill="auto"/>
          </w:tcPr>
          <w:p w:rsidR="00FF6F46" w:rsidRPr="00D82D18" w:rsidRDefault="00FF6F46" w:rsidP="001137EF">
            <w:pPr>
              <w:rPr>
                <w:rFonts w:ascii="Times New Roman" w:eastAsia="SimSun" w:hAnsi="Times New Roman" w:cs="Times New Roman"/>
                <w:lang w:eastAsia="zh-CN"/>
              </w:rPr>
            </w:pPr>
            <w:r w:rsidRPr="00D82D18">
              <w:rPr>
                <w:rFonts w:ascii="Times New Roman" w:eastAsia="SimSun" w:hAnsi="Times New Roman" w:cs="Times New Roman"/>
                <w:lang w:eastAsia="zh-CN"/>
              </w:rPr>
              <w:t xml:space="preserve">15           </w:t>
            </w:r>
          </w:p>
        </w:tc>
      </w:tr>
      <w:tr w:rsidR="00FF6F46" w:rsidRPr="00D82D18" w:rsidTr="001137EF">
        <w:trPr>
          <w:cantSplit/>
          <w:trHeight w:val="240"/>
          <w:jc w:val="center"/>
        </w:trPr>
        <w:tc>
          <w:tcPr>
            <w:tcW w:w="4455" w:type="dxa"/>
            <w:tcBorders>
              <w:top w:val="single" w:sz="4" w:space="0" w:color="000000"/>
              <w:left w:val="single" w:sz="4" w:space="0" w:color="000000"/>
              <w:bottom w:val="single" w:sz="4" w:space="0" w:color="000000"/>
            </w:tcBorders>
            <w:shd w:val="clear" w:color="auto" w:fill="auto"/>
          </w:tcPr>
          <w:p w:rsidR="00FF6F46" w:rsidRPr="00D82D18" w:rsidRDefault="00FF6F46" w:rsidP="001137EF">
            <w:pPr>
              <w:rPr>
                <w:rFonts w:ascii="Times New Roman" w:eastAsia="SimSun" w:hAnsi="Times New Roman" w:cs="Times New Roman"/>
                <w:lang w:eastAsia="zh-CN"/>
              </w:rPr>
            </w:pPr>
            <w:r w:rsidRPr="00D82D18">
              <w:rPr>
                <w:rFonts w:ascii="Times New Roman" w:eastAsia="SimSun" w:hAnsi="Times New Roman" w:cs="Times New Roman"/>
                <w:lang w:eastAsia="zh-CN"/>
              </w:rPr>
              <w:t xml:space="preserve">Свыше 2 до 8                    </w:t>
            </w:r>
          </w:p>
        </w:tc>
        <w:tc>
          <w:tcPr>
            <w:tcW w:w="2205" w:type="dxa"/>
            <w:tcBorders>
              <w:top w:val="single" w:sz="4" w:space="0" w:color="000000"/>
              <w:left w:val="single" w:sz="4" w:space="0" w:color="000000"/>
              <w:bottom w:val="single" w:sz="4" w:space="0" w:color="000000"/>
              <w:right w:val="single" w:sz="4" w:space="0" w:color="000000"/>
            </w:tcBorders>
            <w:shd w:val="clear" w:color="auto" w:fill="auto"/>
          </w:tcPr>
          <w:p w:rsidR="00FF6F46" w:rsidRPr="00D82D18" w:rsidRDefault="00FF6F46" w:rsidP="001137EF">
            <w:pPr>
              <w:rPr>
                <w:rFonts w:ascii="Times New Roman" w:eastAsia="SimSun" w:hAnsi="Times New Roman" w:cs="Times New Roman"/>
                <w:lang w:eastAsia="zh-CN"/>
              </w:rPr>
            </w:pPr>
            <w:r w:rsidRPr="00D82D18">
              <w:rPr>
                <w:rFonts w:ascii="Times New Roman" w:eastAsia="SimSun" w:hAnsi="Times New Roman" w:cs="Times New Roman"/>
                <w:lang w:eastAsia="zh-CN"/>
              </w:rPr>
              <w:t xml:space="preserve">25           </w:t>
            </w:r>
          </w:p>
        </w:tc>
      </w:tr>
      <w:tr w:rsidR="00FF6F46" w:rsidRPr="00D82D18" w:rsidTr="001137EF">
        <w:trPr>
          <w:cantSplit/>
          <w:trHeight w:val="240"/>
          <w:jc w:val="center"/>
        </w:trPr>
        <w:tc>
          <w:tcPr>
            <w:tcW w:w="4455" w:type="dxa"/>
            <w:tcBorders>
              <w:top w:val="single" w:sz="4" w:space="0" w:color="000000"/>
              <w:left w:val="single" w:sz="4" w:space="0" w:color="000000"/>
              <w:bottom w:val="single" w:sz="4" w:space="0" w:color="000000"/>
            </w:tcBorders>
            <w:shd w:val="clear" w:color="auto" w:fill="auto"/>
          </w:tcPr>
          <w:p w:rsidR="00FF6F46" w:rsidRPr="00D82D18" w:rsidRDefault="00FF6F46" w:rsidP="001137EF">
            <w:pPr>
              <w:rPr>
                <w:rFonts w:ascii="Times New Roman" w:eastAsia="SimSun" w:hAnsi="Times New Roman" w:cs="Times New Roman"/>
                <w:lang w:eastAsia="zh-CN"/>
              </w:rPr>
            </w:pPr>
            <w:r w:rsidRPr="00D82D18">
              <w:rPr>
                <w:rFonts w:ascii="Times New Roman" w:eastAsia="SimSun" w:hAnsi="Times New Roman" w:cs="Times New Roman"/>
                <w:lang w:eastAsia="zh-CN"/>
              </w:rPr>
              <w:t xml:space="preserve">Свыше 8 до 30                   </w:t>
            </w:r>
          </w:p>
        </w:tc>
        <w:tc>
          <w:tcPr>
            <w:tcW w:w="2205" w:type="dxa"/>
            <w:tcBorders>
              <w:top w:val="single" w:sz="4" w:space="0" w:color="000000"/>
              <w:left w:val="single" w:sz="4" w:space="0" w:color="000000"/>
              <w:bottom w:val="single" w:sz="4" w:space="0" w:color="000000"/>
              <w:right w:val="single" w:sz="4" w:space="0" w:color="000000"/>
            </w:tcBorders>
            <w:shd w:val="clear" w:color="auto" w:fill="auto"/>
          </w:tcPr>
          <w:p w:rsidR="00FF6F46" w:rsidRPr="00D82D18" w:rsidRDefault="00FF6F46" w:rsidP="001137EF">
            <w:pPr>
              <w:rPr>
                <w:rFonts w:ascii="Times New Roman" w:eastAsia="SimSun" w:hAnsi="Times New Roman" w:cs="Times New Roman"/>
                <w:lang w:eastAsia="zh-CN"/>
              </w:rPr>
            </w:pPr>
            <w:r w:rsidRPr="00D82D18">
              <w:rPr>
                <w:rFonts w:ascii="Times New Roman" w:eastAsia="SimSun" w:hAnsi="Times New Roman" w:cs="Times New Roman"/>
                <w:lang w:eastAsia="zh-CN"/>
              </w:rPr>
              <w:t xml:space="preserve">50           </w:t>
            </w:r>
          </w:p>
        </w:tc>
      </w:tr>
    </w:tbl>
    <w:p w:rsidR="00FF6F46" w:rsidRPr="00D82D18" w:rsidRDefault="00FF6F46" w:rsidP="00FF6F46">
      <w:pPr>
        <w:rPr>
          <w:rFonts w:ascii="Times New Roman" w:eastAsia="SimSun" w:hAnsi="Times New Roman" w:cs="Times New Roman"/>
          <w:lang w:eastAsia="zh-CN"/>
        </w:rPr>
      </w:pPr>
    </w:p>
    <w:p w:rsidR="00FF6F46" w:rsidRPr="00D82D18" w:rsidRDefault="00FF6F46"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Площадь застройки сблокированных сараев не должна превышать 800 м2. Расстояния между группами сараев следует принимать в соответствии с противопожарными требованиями.</w:t>
      </w:r>
    </w:p>
    <w:p w:rsidR="00FF6F46" w:rsidRPr="00D82D18" w:rsidRDefault="00FF6F46"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Расстояния от сараев для скота и птицы до шахтных колодцев должно быть не менее 50 м.</w:t>
      </w:r>
    </w:p>
    <w:p w:rsidR="00FF6F46" w:rsidRPr="00D82D18" w:rsidRDefault="00CB7590"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10</w:t>
      </w:r>
      <w:r w:rsidR="00FF6F46" w:rsidRPr="00D82D18">
        <w:rPr>
          <w:rFonts w:ascii="Times New Roman" w:eastAsia="SimSun" w:hAnsi="Times New Roman" w:cs="Times New Roman"/>
          <w:lang w:eastAsia="zh-CN"/>
        </w:rPr>
        <w:t>. 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rsidR="00FF6F46" w:rsidRPr="00D82D18" w:rsidRDefault="00FF6F46"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 xml:space="preserve">Вспомогательные строения, за исключением гаражей, размещать со стороны улиц не допускается. </w:t>
      </w:r>
    </w:p>
    <w:p w:rsidR="00FF6F46" w:rsidRPr="00D82D18" w:rsidRDefault="00FF6F46"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rsidR="00FF6F46" w:rsidRPr="00D82D18" w:rsidRDefault="00CB7590"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11</w:t>
      </w:r>
      <w:r w:rsidR="00FF6F46" w:rsidRPr="00D82D18">
        <w:rPr>
          <w:rFonts w:ascii="Times New Roman" w:eastAsia="SimSun" w:hAnsi="Times New Roman" w:cs="Times New Roman"/>
          <w:lang w:eastAsia="zh-CN"/>
        </w:rPr>
        <w:t>. Интенсивность использования территории характеризуется плотностью застройки и коэффициентом застройки территории. Основными показателями плотности застройки являются:</w:t>
      </w:r>
    </w:p>
    <w:p w:rsidR="00FF6F46" w:rsidRPr="00D82D18" w:rsidRDefault="00FF6F46"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  коэффициент застройки – отношение суммы площадей застройки всех, зданий и сооружений, к площади участка (квартала) в целом;</w:t>
      </w:r>
    </w:p>
    <w:p w:rsidR="00FF6F46" w:rsidRPr="00D82D18" w:rsidRDefault="00FF6F46"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  коэффициент плотности застройки («брутто») – отношение общей площади всех этажей зданий и сооружений к площади участка (квартала).</w:t>
      </w:r>
    </w:p>
    <w:p w:rsidR="00FF6F46" w:rsidRPr="00D82D18" w:rsidRDefault="00FF6F46"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Коэффициент использования территории устанавливается для земельных участков жилой застройки в границах территориальных зон и определяется как отношение максимальной общей площади квартир, которые можно разместить на территории земельного участка, к площади земельного участка.</w:t>
      </w:r>
    </w:p>
    <w:p w:rsidR="00FF6F46" w:rsidRPr="00D82D18" w:rsidRDefault="00FF6F46" w:rsidP="00FF6F46">
      <w:pPr>
        <w:jc w:val="center"/>
        <w:rPr>
          <w:rFonts w:ascii="Times New Roman" w:eastAsia="SimSun" w:hAnsi="Times New Roman" w:cs="Times New Roman"/>
          <w:b/>
          <w:lang w:eastAsia="zh-CN"/>
        </w:rPr>
      </w:pPr>
      <w:r w:rsidRPr="00D82D18">
        <w:rPr>
          <w:rFonts w:ascii="Times New Roman" w:eastAsia="SimSun" w:hAnsi="Times New Roman" w:cs="Times New Roman"/>
          <w:b/>
          <w:lang w:eastAsia="zh-CN"/>
        </w:rPr>
        <w:t>Предельно допустимые значения коэффициента использования</w:t>
      </w:r>
    </w:p>
    <w:p w:rsidR="00FF6F46" w:rsidRPr="00D82D18" w:rsidRDefault="00FF6F46" w:rsidP="00FF6F46">
      <w:pPr>
        <w:jc w:val="center"/>
        <w:rPr>
          <w:rFonts w:ascii="Times New Roman" w:eastAsia="SimSun" w:hAnsi="Times New Roman" w:cs="Times New Roman"/>
          <w:b/>
          <w:lang w:eastAsia="zh-CN"/>
        </w:rPr>
      </w:pPr>
      <w:r w:rsidRPr="00D82D18">
        <w:rPr>
          <w:rFonts w:ascii="Times New Roman" w:eastAsia="SimSun" w:hAnsi="Times New Roman" w:cs="Times New Roman"/>
          <w:b/>
          <w:lang w:eastAsia="zh-CN"/>
        </w:rPr>
        <w:t>территории участка жилищного строительства</w:t>
      </w:r>
    </w:p>
    <w:tbl>
      <w:tblPr>
        <w:tblW w:w="10173" w:type="dxa"/>
        <w:tblLayout w:type="fixed"/>
        <w:tblCellMar>
          <w:left w:w="10" w:type="dxa"/>
          <w:right w:w="10" w:type="dxa"/>
        </w:tblCellMar>
        <w:tblLook w:val="0000"/>
      </w:tblPr>
      <w:tblGrid>
        <w:gridCol w:w="5778"/>
        <w:gridCol w:w="4395"/>
      </w:tblGrid>
      <w:tr w:rsidR="00FF6F46" w:rsidRPr="00D82D18" w:rsidTr="001137EF">
        <w:trPr>
          <w:trHeight w:val="284"/>
        </w:trPr>
        <w:tc>
          <w:tcPr>
            <w:tcW w:w="57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F6F46" w:rsidRPr="00D82D18" w:rsidRDefault="00FF6F46" w:rsidP="001137EF">
            <w:pPr>
              <w:pStyle w:val="Standard"/>
              <w:ind w:left="34" w:right="-2"/>
              <w:jc w:val="center"/>
              <w:rPr>
                <w:rFonts w:eastAsia="Arial" w:cs="Times New Roman"/>
                <w:b/>
              </w:rPr>
            </w:pPr>
            <w:r w:rsidRPr="00D82D18">
              <w:rPr>
                <w:rFonts w:eastAsia="Arial" w:cs="Times New Roman"/>
                <w:b/>
              </w:rPr>
              <w:t>Тип жилых домов</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F6F46" w:rsidRPr="00D82D18" w:rsidRDefault="00FF6F46" w:rsidP="001137EF">
            <w:pPr>
              <w:pStyle w:val="Standard"/>
              <w:ind w:left="5" w:right="-2"/>
              <w:jc w:val="center"/>
              <w:rPr>
                <w:rFonts w:eastAsia="Arial" w:cs="Times New Roman"/>
                <w:b/>
                <w:lang w:val="ru-RU"/>
              </w:rPr>
            </w:pPr>
            <w:r w:rsidRPr="00D82D18">
              <w:rPr>
                <w:rFonts w:eastAsia="Arial" w:cs="Times New Roman"/>
                <w:b/>
                <w:lang w:val="ru-RU"/>
              </w:rPr>
              <w:t>Коэффициент использования</w:t>
            </w:r>
          </w:p>
          <w:p w:rsidR="00FF6F46" w:rsidRPr="00D82D18" w:rsidRDefault="00FF6F46" w:rsidP="001137EF">
            <w:pPr>
              <w:pStyle w:val="Standard"/>
              <w:ind w:left="5" w:right="-2"/>
              <w:jc w:val="center"/>
              <w:rPr>
                <w:rFonts w:eastAsia="Arial" w:cs="Times New Roman"/>
                <w:b/>
                <w:lang w:val="ru-RU"/>
              </w:rPr>
            </w:pPr>
            <w:r w:rsidRPr="00D82D18">
              <w:rPr>
                <w:rFonts w:eastAsia="Arial" w:cs="Times New Roman"/>
                <w:b/>
                <w:lang w:val="ru-RU"/>
              </w:rPr>
              <w:t>территории, не более</w:t>
            </w:r>
          </w:p>
        </w:tc>
      </w:tr>
      <w:tr w:rsidR="00FF6F46" w:rsidRPr="00D82D18" w:rsidTr="001137EF">
        <w:trPr>
          <w:trHeight w:val="284"/>
        </w:trPr>
        <w:tc>
          <w:tcPr>
            <w:tcW w:w="57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F6F46" w:rsidRPr="00D82D18" w:rsidRDefault="00FF6F46" w:rsidP="001137EF">
            <w:pPr>
              <w:pStyle w:val="Standard"/>
              <w:ind w:left="34" w:right="-2"/>
              <w:jc w:val="both"/>
              <w:rPr>
                <w:rFonts w:eastAsia="Arial" w:cs="Times New Roman"/>
              </w:rPr>
            </w:pPr>
            <w:r w:rsidRPr="00D82D18">
              <w:rPr>
                <w:rFonts w:eastAsia="Arial" w:cs="Times New Roman"/>
              </w:rPr>
              <w:t>Усадебного типа</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F6F46" w:rsidRPr="00D82D18" w:rsidRDefault="00FF6F46" w:rsidP="001137EF">
            <w:pPr>
              <w:pStyle w:val="Standard"/>
              <w:ind w:left="5" w:right="-2"/>
              <w:jc w:val="both"/>
              <w:rPr>
                <w:rFonts w:eastAsia="Arial" w:cs="Times New Roman"/>
              </w:rPr>
            </w:pPr>
            <w:r w:rsidRPr="00D82D18">
              <w:rPr>
                <w:rFonts w:eastAsia="Arial" w:cs="Times New Roman"/>
              </w:rPr>
              <w:t>0,4</w:t>
            </w:r>
          </w:p>
        </w:tc>
      </w:tr>
      <w:tr w:rsidR="00FF6F46" w:rsidRPr="00D82D18" w:rsidTr="001137EF">
        <w:trPr>
          <w:trHeight w:val="284"/>
        </w:trPr>
        <w:tc>
          <w:tcPr>
            <w:tcW w:w="57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F6F46" w:rsidRPr="00D82D18" w:rsidRDefault="00FF6F46" w:rsidP="001137EF">
            <w:pPr>
              <w:pStyle w:val="Standard"/>
              <w:ind w:right="-2"/>
              <w:jc w:val="both"/>
              <w:rPr>
                <w:rFonts w:eastAsia="Arial" w:cs="Times New Roman"/>
                <w:lang w:val="ru-RU"/>
              </w:rPr>
            </w:pPr>
            <w:r w:rsidRPr="00D82D18">
              <w:rPr>
                <w:rFonts w:eastAsia="Arial" w:cs="Times New Roman"/>
                <w:lang w:val="ru-RU"/>
              </w:rPr>
              <w:t>Блокированного типа (в расчете на один блок)</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F6F46" w:rsidRPr="00D82D18" w:rsidRDefault="00FF6F46" w:rsidP="001137EF">
            <w:pPr>
              <w:pStyle w:val="Standard"/>
              <w:ind w:left="5" w:right="-2"/>
              <w:jc w:val="both"/>
              <w:rPr>
                <w:rFonts w:eastAsia="Arial" w:cs="Times New Roman"/>
              </w:rPr>
            </w:pPr>
            <w:r w:rsidRPr="00D82D18">
              <w:rPr>
                <w:rFonts w:eastAsia="Arial" w:cs="Times New Roman"/>
              </w:rPr>
              <w:t>0,8-1,6</w:t>
            </w:r>
          </w:p>
        </w:tc>
      </w:tr>
      <w:tr w:rsidR="00FF6F46" w:rsidRPr="00D82D18" w:rsidTr="001137EF">
        <w:trPr>
          <w:trHeight w:val="284"/>
        </w:trPr>
        <w:tc>
          <w:tcPr>
            <w:tcW w:w="57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F6F46" w:rsidRPr="00D82D18" w:rsidRDefault="00FF6F46" w:rsidP="001137EF">
            <w:pPr>
              <w:pStyle w:val="Standard"/>
              <w:ind w:right="-2"/>
              <w:jc w:val="both"/>
              <w:rPr>
                <w:rFonts w:eastAsia="Arial" w:cs="Times New Roman"/>
                <w:lang w:val="ru-RU"/>
              </w:rPr>
            </w:pPr>
            <w:r w:rsidRPr="00D82D18">
              <w:rPr>
                <w:rFonts w:eastAsia="Arial" w:cs="Times New Roman"/>
                <w:lang w:val="ru-RU"/>
              </w:rPr>
              <w:t xml:space="preserve">Многоквартирные ,не выше трех этажей       </w:t>
            </w:r>
          </w:p>
          <w:p w:rsidR="00FF6F46" w:rsidRPr="00D82D18" w:rsidRDefault="00FF6F46" w:rsidP="001137EF">
            <w:pPr>
              <w:pStyle w:val="Standard"/>
              <w:ind w:right="-2"/>
              <w:jc w:val="both"/>
              <w:rPr>
                <w:rFonts w:cs="Times New Roman"/>
                <w:lang w:val="ru-RU"/>
              </w:rPr>
            </w:pPr>
            <w:r w:rsidRPr="00D82D18">
              <w:rPr>
                <w:rFonts w:eastAsia="Arial" w:cs="Times New Roman"/>
                <w:lang w:val="ru-RU"/>
              </w:rPr>
              <w:t>(в расчете на одну секцию)</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F6F46" w:rsidRPr="00D82D18" w:rsidRDefault="00FF6F46" w:rsidP="001137EF">
            <w:pPr>
              <w:pStyle w:val="Standard"/>
              <w:ind w:left="5" w:right="-2"/>
              <w:jc w:val="both"/>
              <w:rPr>
                <w:rFonts w:eastAsia="Arial" w:cs="Times New Roman"/>
              </w:rPr>
            </w:pPr>
            <w:r w:rsidRPr="00D82D18">
              <w:rPr>
                <w:rFonts w:eastAsia="Arial" w:cs="Times New Roman"/>
              </w:rPr>
              <w:t>0,8</w:t>
            </w:r>
          </w:p>
        </w:tc>
      </w:tr>
    </w:tbl>
    <w:p w:rsidR="001137EF" w:rsidRPr="00D82D18" w:rsidRDefault="001137EF" w:rsidP="00FF6F46">
      <w:pPr>
        <w:pStyle w:val="Standard"/>
        <w:jc w:val="center"/>
        <w:rPr>
          <w:rFonts w:eastAsia="SimSun" w:cs="Times New Roman"/>
          <w:b/>
          <w:kern w:val="0"/>
          <w:lang w:val="ru-RU" w:eastAsia="zh-CN" w:bidi="ar-SA"/>
        </w:rPr>
      </w:pPr>
    </w:p>
    <w:p w:rsidR="00FF6F46" w:rsidRPr="00D82D18" w:rsidRDefault="00FF6F46" w:rsidP="00FF6F46">
      <w:pPr>
        <w:pStyle w:val="Standard"/>
        <w:jc w:val="center"/>
        <w:rPr>
          <w:rFonts w:eastAsia="SimSun" w:cs="Times New Roman"/>
          <w:b/>
          <w:kern w:val="0"/>
          <w:lang w:val="ru-RU" w:eastAsia="zh-CN" w:bidi="ar-SA"/>
        </w:rPr>
      </w:pPr>
      <w:r w:rsidRPr="00D82D18">
        <w:rPr>
          <w:rFonts w:eastAsia="SimSun" w:cs="Times New Roman"/>
          <w:b/>
          <w:kern w:val="0"/>
          <w:lang w:val="ru-RU" w:eastAsia="zh-CN" w:bidi="ar-SA"/>
        </w:rPr>
        <w:t>Предельно допустимые параметры усадебной застройки</w:t>
      </w:r>
    </w:p>
    <w:tbl>
      <w:tblPr>
        <w:tblW w:w="9731" w:type="dxa"/>
        <w:tblLayout w:type="fixed"/>
        <w:tblCellMar>
          <w:left w:w="10" w:type="dxa"/>
          <w:right w:w="10" w:type="dxa"/>
        </w:tblCellMar>
        <w:tblLook w:val="0000"/>
      </w:tblPr>
      <w:tblGrid>
        <w:gridCol w:w="1957"/>
        <w:gridCol w:w="1960"/>
        <w:gridCol w:w="1958"/>
        <w:gridCol w:w="1867"/>
        <w:gridCol w:w="1989"/>
      </w:tblGrid>
      <w:tr w:rsidR="00FF6F46" w:rsidRPr="00D82D18" w:rsidTr="001137EF">
        <w:trPr>
          <w:trHeight w:val="406"/>
        </w:trPr>
        <w:tc>
          <w:tcPr>
            <w:tcW w:w="1957"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right="-2"/>
              <w:jc w:val="center"/>
              <w:rPr>
                <w:rFonts w:eastAsia="Arial" w:cs="Times New Roman"/>
                <w:b/>
              </w:rPr>
            </w:pPr>
            <w:r w:rsidRPr="00D82D18">
              <w:rPr>
                <w:rFonts w:eastAsia="Arial" w:cs="Times New Roman"/>
                <w:b/>
              </w:rPr>
              <w:t>Тип</w:t>
            </w:r>
          </w:p>
          <w:p w:rsidR="00FF6F46" w:rsidRPr="00D82D18" w:rsidRDefault="00FF6F46" w:rsidP="001137EF">
            <w:pPr>
              <w:pStyle w:val="Standard"/>
              <w:ind w:left="34" w:right="-2"/>
              <w:jc w:val="center"/>
              <w:rPr>
                <w:rFonts w:eastAsia="Arial" w:cs="Times New Roman"/>
                <w:b/>
              </w:rPr>
            </w:pPr>
            <w:r w:rsidRPr="00D82D18">
              <w:rPr>
                <w:rFonts w:eastAsia="Arial" w:cs="Times New Roman"/>
                <w:b/>
              </w:rPr>
              <w:t>застройки</w:t>
            </w:r>
          </w:p>
        </w:tc>
        <w:tc>
          <w:tcPr>
            <w:tcW w:w="1960"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right="-2"/>
              <w:jc w:val="center"/>
              <w:rPr>
                <w:rFonts w:eastAsia="Arial" w:cs="Times New Roman"/>
                <w:b/>
              </w:rPr>
            </w:pPr>
            <w:r w:rsidRPr="00D82D18">
              <w:rPr>
                <w:rFonts w:eastAsia="Arial" w:cs="Times New Roman"/>
                <w:b/>
              </w:rPr>
              <w:t>Размер</w:t>
            </w:r>
          </w:p>
          <w:p w:rsidR="00FF6F46" w:rsidRPr="00D82D18" w:rsidRDefault="00FF6F46" w:rsidP="001137EF">
            <w:pPr>
              <w:pStyle w:val="Standard"/>
              <w:ind w:left="34" w:right="-2"/>
              <w:jc w:val="center"/>
              <w:rPr>
                <w:rFonts w:eastAsia="Arial" w:cs="Times New Roman"/>
                <w:b/>
              </w:rPr>
            </w:pPr>
            <w:r w:rsidRPr="00D82D18">
              <w:rPr>
                <w:rFonts w:eastAsia="Arial" w:cs="Times New Roman"/>
                <w:b/>
              </w:rPr>
              <w:t>земельного</w:t>
            </w:r>
          </w:p>
          <w:p w:rsidR="00FF6F46" w:rsidRPr="00D82D18" w:rsidRDefault="00FF6F46" w:rsidP="001137EF">
            <w:pPr>
              <w:pStyle w:val="Standard"/>
              <w:ind w:left="34" w:right="-2"/>
              <w:jc w:val="center"/>
              <w:rPr>
                <w:rFonts w:cs="Times New Roman"/>
              </w:rPr>
            </w:pPr>
            <w:r w:rsidRPr="00D82D18">
              <w:rPr>
                <w:rFonts w:eastAsia="Arial" w:cs="Times New Roman"/>
                <w:b/>
              </w:rPr>
              <w:t>участка, м</w:t>
            </w:r>
            <w:r w:rsidRPr="00D82D18">
              <w:rPr>
                <w:rFonts w:eastAsia="Arial" w:cs="Times New Roman"/>
                <w:b/>
                <w:vertAlign w:val="superscript"/>
              </w:rPr>
              <w:t>2</w:t>
            </w:r>
          </w:p>
        </w:tc>
        <w:tc>
          <w:tcPr>
            <w:tcW w:w="1958"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right="-2"/>
              <w:jc w:val="center"/>
              <w:rPr>
                <w:rFonts w:eastAsia="Arial" w:cs="Times New Roman"/>
                <w:b/>
                <w:lang w:val="ru-RU"/>
              </w:rPr>
            </w:pPr>
            <w:r w:rsidRPr="00D82D18">
              <w:rPr>
                <w:rFonts w:eastAsia="Arial" w:cs="Times New Roman"/>
                <w:b/>
                <w:lang w:val="ru-RU"/>
              </w:rPr>
              <w:t>Площадь</w:t>
            </w:r>
          </w:p>
          <w:p w:rsidR="00FF6F46" w:rsidRPr="00D82D18" w:rsidRDefault="00FF6F46" w:rsidP="001137EF">
            <w:pPr>
              <w:pStyle w:val="Standard"/>
              <w:ind w:left="34" w:right="-2"/>
              <w:jc w:val="center"/>
              <w:rPr>
                <w:rFonts w:eastAsia="Arial" w:cs="Times New Roman"/>
                <w:b/>
                <w:lang w:val="ru-RU"/>
              </w:rPr>
            </w:pPr>
            <w:r w:rsidRPr="00D82D18">
              <w:rPr>
                <w:rFonts w:eastAsia="Arial" w:cs="Times New Roman"/>
                <w:b/>
                <w:lang w:val="ru-RU"/>
              </w:rPr>
              <w:t>жилого дома,</w:t>
            </w:r>
          </w:p>
          <w:p w:rsidR="00FF6F46" w:rsidRPr="00D82D18" w:rsidRDefault="00FF6F46" w:rsidP="001137EF">
            <w:pPr>
              <w:pStyle w:val="Standard"/>
              <w:ind w:left="34" w:right="-2"/>
              <w:jc w:val="center"/>
              <w:rPr>
                <w:rFonts w:cs="Times New Roman"/>
                <w:lang w:val="ru-RU"/>
              </w:rPr>
            </w:pPr>
            <w:r w:rsidRPr="00D82D18">
              <w:rPr>
                <w:rFonts w:eastAsia="Arial" w:cs="Times New Roman"/>
                <w:b/>
                <w:lang w:val="ru-RU"/>
              </w:rPr>
              <w:t>м</w:t>
            </w:r>
            <w:r w:rsidRPr="00D82D18">
              <w:rPr>
                <w:rFonts w:eastAsia="Arial" w:cs="Times New Roman"/>
                <w:b/>
                <w:vertAlign w:val="superscript"/>
                <w:lang w:val="ru-RU"/>
              </w:rPr>
              <w:t>2</w:t>
            </w:r>
            <w:r w:rsidRPr="00D82D18">
              <w:rPr>
                <w:rFonts w:eastAsia="Arial" w:cs="Times New Roman"/>
                <w:b/>
                <w:lang w:val="ru-RU"/>
              </w:rPr>
              <w:t>общей</w:t>
            </w:r>
          </w:p>
          <w:p w:rsidR="00FF6F46" w:rsidRPr="00D82D18" w:rsidRDefault="00FF6F46" w:rsidP="001137EF">
            <w:pPr>
              <w:pStyle w:val="Standard"/>
              <w:ind w:left="34" w:right="-2"/>
              <w:jc w:val="center"/>
              <w:rPr>
                <w:rFonts w:eastAsia="Arial" w:cs="Times New Roman"/>
                <w:b/>
                <w:lang w:val="ru-RU"/>
              </w:rPr>
            </w:pPr>
            <w:r w:rsidRPr="00D82D18">
              <w:rPr>
                <w:rFonts w:eastAsia="Arial" w:cs="Times New Roman"/>
                <w:b/>
                <w:lang w:val="ru-RU"/>
              </w:rPr>
              <w:t>площади</w:t>
            </w:r>
          </w:p>
        </w:tc>
        <w:tc>
          <w:tcPr>
            <w:tcW w:w="1867"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right="-2"/>
              <w:jc w:val="center"/>
              <w:rPr>
                <w:rFonts w:eastAsia="Arial" w:cs="Times New Roman"/>
                <w:b/>
              </w:rPr>
            </w:pPr>
            <w:r w:rsidRPr="00D82D18">
              <w:rPr>
                <w:rFonts w:eastAsia="Arial" w:cs="Times New Roman"/>
                <w:b/>
              </w:rPr>
              <w:t>Коэффициент</w:t>
            </w:r>
          </w:p>
          <w:p w:rsidR="00FF6F46" w:rsidRPr="00D82D18" w:rsidRDefault="00FF6F46" w:rsidP="001137EF">
            <w:pPr>
              <w:pStyle w:val="Standard"/>
              <w:ind w:left="34" w:right="-2"/>
              <w:jc w:val="center"/>
              <w:rPr>
                <w:rFonts w:cs="Times New Roman"/>
              </w:rPr>
            </w:pPr>
            <w:r w:rsidRPr="00D82D18">
              <w:rPr>
                <w:rFonts w:eastAsia="Arial" w:cs="Times New Roman"/>
                <w:b/>
              </w:rPr>
              <w:t>застройки К</w:t>
            </w:r>
            <w:r w:rsidRPr="00D82D18">
              <w:rPr>
                <w:rFonts w:eastAsia="Arial" w:cs="Times New Roman"/>
                <w:b/>
                <w:vertAlign w:val="subscript"/>
              </w:rPr>
              <w:t>з,</w:t>
            </w:r>
          </w:p>
        </w:tc>
        <w:tc>
          <w:tcPr>
            <w:tcW w:w="1989"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right="-2"/>
              <w:jc w:val="center"/>
              <w:rPr>
                <w:rFonts w:eastAsia="Arial" w:cs="Times New Roman"/>
                <w:b/>
                <w:lang w:val="ru-RU"/>
              </w:rPr>
            </w:pPr>
            <w:r w:rsidRPr="00D82D18">
              <w:rPr>
                <w:rFonts w:eastAsia="Arial" w:cs="Times New Roman"/>
                <w:b/>
                <w:lang w:val="ru-RU"/>
              </w:rPr>
              <w:t>Коэффициент плотности</w:t>
            </w:r>
          </w:p>
          <w:p w:rsidR="00FF6F46" w:rsidRPr="00D82D18" w:rsidRDefault="00FF6F46" w:rsidP="001137EF">
            <w:pPr>
              <w:pStyle w:val="Standard"/>
              <w:ind w:left="34" w:right="-2"/>
              <w:jc w:val="center"/>
              <w:rPr>
                <w:rFonts w:eastAsia="Arial" w:cs="Times New Roman"/>
                <w:b/>
                <w:lang w:val="ru-RU"/>
              </w:rPr>
            </w:pPr>
            <w:r w:rsidRPr="00D82D18">
              <w:rPr>
                <w:rFonts w:eastAsia="Arial" w:cs="Times New Roman"/>
                <w:b/>
                <w:lang w:val="ru-RU"/>
              </w:rPr>
              <w:t>застройки</w:t>
            </w:r>
          </w:p>
          <w:p w:rsidR="00FF6F46" w:rsidRPr="00D82D18" w:rsidRDefault="00FF6F46" w:rsidP="001137EF">
            <w:pPr>
              <w:pStyle w:val="Standard"/>
              <w:ind w:left="34" w:right="-2"/>
              <w:jc w:val="center"/>
              <w:rPr>
                <w:rFonts w:cs="Times New Roman"/>
                <w:lang w:val="ru-RU"/>
              </w:rPr>
            </w:pPr>
            <w:r w:rsidRPr="00D82D18">
              <w:rPr>
                <w:rFonts w:eastAsia="Arial" w:cs="Times New Roman"/>
                <w:b/>
                <w:lang w:val="ru-RU"/>
              </w:rPr>
              <w:t>«брутто» К</w:t>
            </w:r>
            <w:r w:rsidRPr="00D82D18">
              <w:rPr>
                <w:rFonts w:eastAsia="Arial" w:cs="Times New Roman"/>
                <w:b/>
                <w:vertAlign w:val="subscript"/>
                <w:lang w:val="ru-RU"/>
              </w:rPr>
              <w:t>пз</w:t>
            </w:r>
          </w:p>
        </w:tc>
      </w:tr>
      <w:tr w:rsidR="00FF6F46" w:rsidRPr="00D82D18" w:rsidTr="001137EF">
        <w:trPr>
          <w:trHeight w:val="177"/>
        </w:trPr>
        <w:tc>
          <w:tcPr>
            <w:tcW w:w="1957" w:type="dxa"/>
            <w:vMerge w:val="restart"/>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right="-2"/>
              <w:jc w:val="center"/>
              <w:rPr>
                <w:rFonts w:eastAsia="Arial" w:cs="Times New Roman"/>
                <w:b/>
              </w:rPr>
            </w:pPr>
            <w:r w:rsidRPr="00D82D18">
              <w:rPr>
                <w:rFonts w:eastAsia="Arial" w:cs="Times New Roman"/>
                <w:b/>
              </w:rPr>
              <w:t>А</w:t>
            </w:r>
          </w:p>
        </w:tc>
        <w:tc>
          <w:tcPr>
            <w:tcW w:w="1960"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jc w:val="center"/>
              <w:rPr>
                <w:rFonts w:cs="Times New Roman"/>
              </w:rPr>
            </w:pPr>
            <w:r w:rsidRPr="00D82D18">
              <w:rPr>
                <w:rFonts w:eastAsia="Arial" w:cs="Times New Roman"/>
              </w:rPr>
              <w:t>1200 и более</w:t>
            </w:r>
          </w:p>
        </w:tc>
        <w:tc>
          <w:tcPr>
            <w:tcW w:w="1958"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jc w:val="center"/>
              <w:rPr>
                <w:rFonts w:eastAsia="Arial" w:cs="Times New Roman"/>
              </w:rPr>
            </w:pPr>
            <w:r w:rsidRPr="00D82D18">
              <w:rPr>
                <w:rFonts w:eastAsia="Arial" w:cs="Times New Roman"/>
              </w:rPr>
              <w:t>480</w:t>
            </w:r>
          </w:p>
        </w:tc>
        <w:tc>
          <w:tcPr>
            <w:tcW w:w="1867"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jc w:val="center"/>
              <w:rPr>
                <w:rFonts w:eastAsia="Arial" w:cs="Times New Roman"/>
              </w:rPr>
            </w:pPr>
            <w:r w:rsidRPr="00D82D18">
              <w:rPr>
                <w:rFonts w:eastAsia="Arial" w:cs="Times New Roman"/>
              </w:rPr>
              <w:t>0,2</w:t>
            </w:r>
          </w:p>
        </w:tc>
        <w:tc>
          <w:tcPr>
            <w:tcW w:w="1989"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jc w:val="center"/>
              <w:rPr>
                <w:rFonts w:eastAsia="Arial" w:cs="Times New Roman"/>
              </w:rPr>
            </w:pPr>
            <w:r w:rsidRPr="00D82D18">
              <w:rPr>
                <w:rFonts w:eastAsia="Arial" w:cs="Times New Roman"/>
              </w:rPr>
              <w:t>0,4</w:t>
            </w:r>
          </w:p>
        </w:tc>
      </w:tr>
      <w:tr w:rsidR="00FF6F46" w:rsidRPr="00D82D18" w:rsidTr="001137EF">
        <w:trPr>
          <w:trHeight w:val="183"/>
        </w:trPr>
        <w:tc>
          <w:tcPr>
            <w:tcW w:w="1957" w:type="dxa"/>
            <w:vMerge/>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right="-2"/>
              <w:jc w:val="center"/>
              <w:rPr>
                <w:rFonts w:eastAsia="Calibri" w:cs="Times New Roman"/>
              </w:rPr>
            </w:pPr>
          </w:p>
        </w:tc>
        <w:tc>
          <w:tcPr>
            <w:tcW w:w="1960" w:type="dxa"/>
            <w:tcBorders>
              <w:top w:val="single" w:sz="2" w:space="0" w:color="000000"/>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jc w:val="center"/>
              <w:rPr>
                <w:rFonts w:eastAsia="Arial" w:cs="Times New Roman"/>
              </w:rPr>
            </w:pPr>
            <w:r w:rsidRPr="00D82D18">
              <w:rPr>
                <w:rFonts w:eastAsia="Arial" w:cs="Times New Roman"/>
              </w:rPr>
              <w:t>1000</w:t>
            </w:r>
          </w:p>
        </w:tc>
        <w:tc>
          <w:tcPr>
            <w:tcW w:w="1958" w:type="dxa"/>
            <w:tcBorders>
              <w:top w:val="single" w:sz="2" w:space="0" w:color="000000"/>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jc w:val="center"/>
              <w:rPr>
                <w:rFonts w:eastAsia="Arial" w:cs="Times New Roman"/>
              </w:rPr>
            </w:pPr>
            <w:r w:rsidRPr="00D82D18">
              <w:rPr>
                <w:rFonts w:eastAsia="Arial" w:cs="Times New Roman"/>
              </w:rPr>
              <w:t>400</w:t>
            </w:r>
          </w:p>
        </w:tc>
        <w:tc>
          <w:tcPr>
            <w:tcW w:w="1867" w:type="dxa"/>
            <w:tcBorders>
              <w:top w:val="single" w:sz="2" w:space="0" w:color="000000"/>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jc w:val="center"/>
              <w:rPr>
                <w:rFonts w:eastAsia="Arial" w:cs="Times New Roman"/>
              </w:rPr>
            </w:pPr>
            <w:r w:rsidRPr="00D82D18">
              <w:rPr>
                <w:rFonts w:eastAsia="Arial" w:cs="Times New Roman"/>
              </w:rPr>
              <w:t>0,2</w:t>
            </w:r>
          </w:p>
        </w:tc>
        <w:tc>
          <w:tcPr>
            <w:tcW w:w="1989" w:type="dxa"/>
            <w:tcBorders>
              <w:top w:val="single" w:sz="2" w:space="0" w:color="000000"/>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jc w:val="center"/>
              <w:rPr>
                <w:rFonts w:eastAsia="Arial" w:cs="Times New Roman"/>
              </w:rPr>
            </w:pPr>
            <w:r w:rsidRPr="00D82D18">
              <w:rPr>
                <w:rFonts w:eastAsia="Arial" w:cs="Times New Roman"/>
              </w:rPr>
              <w:t>0,4</w:t>
            </w:r>
          </w:p>
        </w:tc>
      </w:tr>
      <w:tr w:rsidR="00FF6F46" w:rsidRPr="00D82D18" w:rsidTr="001137EF">
        <w:trPr>
          <w:trHeight w:val="186"/>
        </w:trPr>
        <w:tc>
          <w:tcPr>
            <w:tcW w:w="1957" w:type="dxa"/>
            <w:vMerge w:val="restart"/>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right="-2"/>
              <w:jc w:val="center"/>
              <w:rPr>
                <w:rFonts w:eastAsia="Arial" w:cs="Times New Roman"/>
                <w:b/>
              </w:rPr>
            </w:pPr>
            <w:r w:rsidRPr="00D82D18">
              <w:rPr>
                <w:rFonts w:eastAsia="Arial" w:cs="Times New Roman"/>
                <w:b/>
              </w:rPr>
              <w:t>Б</w:t>
            </w:r>
          </w:p>
        </w:tc>
        <w:tc>
          <w:tcPr>
            <w:tcW w:w="1960"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jc w:val="center"/>
              <w:rPr>
                <w:rFonts w:eastAsia="Arial" w:cs="Times New Roman"/>
              </w:rPr>
            </w:pPr>
            <w:r w:rsidRPr="00D82D18">
              <w:rPr>
                <w:rFonts w:eastAsia="Arial" w:cs="Times New Roman"/>
              </w:rPr>
              <w:t>800</w:t>
            </w:r>
          </w:p>
        </w:tc>
        <w:tc>
          <w:tcPr>
            <w:tcW w:w="1958"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jc w:val="center"/>
              <w:rPr>
                <w:rFonts w:eastAsia="Arial" w:cs="Times New Roman"/>
              </w:rPr>
            </w:pPr>
            <w:r w:rsidRPr="00D82D18">
              <w:rPr>
                <w:rFonts w:eastAsia="Arial" w:cs="Times New Roman"/>
              </w:rPr>
              <w:t>480</w:t>
            </w:r>
          </w:p>
        </w:tc>
        <w:tc>
          <w:tcPr>
            <w:tcW w:w="1867"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jc w:val="center"/>
              <w:rPr>
                <w:rFonts w:eastAsia="Arial" w:cs="Times New Roman"/>
              </w:rPr>
            </w:pPr>
            <w:r w:rsidRPr="00D82D18">
              <w:rPr>
                <w:rFonts w:eastAsia="Arial" w:cs="Times New Roman"/>
              </w:rPr>
              <w:t>0,3</w:t>
            </w:r>
          </w:p>
        </w:tc>
        <w:tc>
          <w:tcPr>
            <w:tcW w:w="1989"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jc w:val="center"/>
              <w:rPr>
                <w:rFonts w:eastAsia="Arial" w:cs="Times New Roman"/>
              </w:rPr>
            </w:pPr>
            <w:r w:rsidRPr="00D82D18">
              <w:rPr>
                <w:rFonts w:eastAsia="Arial" w:cs="Times New Roman"/>
              </w:rPr>
              <w:t>0,6</w:t>
            </w:r>
          </w:p>
        </w:tc>
      </w:tr>
      <w:tr w:rsidR="00FF6F46" w:rsidRPr="00D82D18" w:rsidTr="001137EF">
        <w:trPr>
          <w:trHeight w:val="81"/>
        </w:trPr>
        <w:tc>
          <w:tcPr>
            <w:tcW w:w="1957" w:type="dxa"/>
            <w:vMerge/>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right="-2"/>
              <w:jc w:val="center"/>
              <w:rPr>
                <w:rFonts w:eastAsia="Calibri" w:cs="Times New Roman"/>
              </w:rPr>
            </w:pPr>
          </w:p>
        </w:tc>
        <w:tc>
          <w:tcPr>
            <w:tcW w:w="1960"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jc w:val="center"/>
              <w:rPr>
                <w:rFonts w:eastAsia="Arial" w:cs="Times New Roman"/>
              </w:rPr>
            </w:pPr>
            <w:r w:rsidRPr="00D82D18">
              <w:rPr>
                <w:rFonts w:eastAsia="Arial" w:cs="Times New Roman"/>
              </w:rPr>
              <w:t>600</w:t>
            </w:r>
          </w:p>
        </w:tc>
        <w:tc>
          <w:tcPr>
            <w:tcW w:w="1958"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jc w:val="center"/>
              <w:rPr>
                <w:rFonts w:eastAsia="Arial" w:cs="Times New Roman"/>
              </w:rPr>
            </w:pPr>
            <w:r w:rsidRPr="00D82D18">
              <w:rPr>
                <w:rFonts w:eastAsia="Arial" w:cs="Times New Roman"/>
              </w:rPr>
              <w:t>360</w:t>
            </w:r>
          </w:p>
        </w:tc>
        <w:tc>
          <w:tcPr>
            <w:tcW w:w="1867"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jc w:val="center"/>
              <w:rPr>
                <w:rFonts w:eastAsia="Arial" w:cs="Times New Roman"/>
              </w:rPr>
            </w:pPr>
            <w:r w:rsidRPr="00D82D18">
              <w:rPr>
                <w:rFonts w:eastAsia="Arial" w:cs="Times New Roman"/>
              </w:rPr>
              <w:t>0,3</w:t>
            </w:r>
          </w:p>
        </w:tc>
        <w:tc>
          <w:tcPr>
            <w:tcW w:w="1989"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jc w:val="center"/>
              <w:rPr>
                <w:rFonts w:eastAsia="Arial" w:cs="Times New Roman"/>
              </w:rPr>
            </w:pPr>
            <w:r w:rsidRPr="00D82D18">
              <w:rPr>
                <w:rFonts w:eastAsia="Arial" w:cs="Times New Roman"/>
              </w:rPr>
              <w:t>0,6</w:t>
            </w:r>
          </w:p>
        </w:tc>
      </w:tr>
      <w:tr w:rsidR="00FF6F46" w:rsidRPr="00D82D18" w:rsidTr="001137EF">
        <w:trPr>
          <w:trHeight w:val="75"/>
        </w:trPr>
        <w:tc>
          <w:tcPr>
            <w:tcW w:w="1957" w:type="dxa"/>
            <w:vMerge/>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right="-2"/>
              <w:jc w:val="center"/>
              <w:rPr>
                <w:rFonts w:eastAsia="Calibri" w:cs="Times New Roman"/>
              </w:rPr>
            </w:pPr>
          </w:p>
        </w:tc>
        <w:tc>
          <w:tcPr>
            <w:tcW w:w="1960"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jc w:val="center"/>
              <w:rPr>
                <w:rFonts w:eastAsia="Arial" w:cs="Times New Roman"/>
              </w:rPr>
            </w:pPr>
            <w:r w:rsidRPr="00D82D18">
              <w:rPr>
                <w:rFonts w:eastAsia="Arial" w:cs="Times New Roman"/>
              </w:rPr>
              <w:t>500</w:t>
            </w:r>
          </w:p>
        </w:tc>
        <w:tc>
          <w:tcPr>
            <w:tcW w:w="1958"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jc w:val="center"/>
              <w:rPr>
                <w:rFonts w:eastAsia="Arial" w:cs="Times New Roman"/>
              </w:rPr>
            </w:pPr>
            <w:r w:rsidRPr="00D82D18">
              <w:rPr>
                <w:rFonts w:eastAsia="Arial" w:cs="Times New Roman"/>
              </w:rPr>
              <w:t>300</w:t>
            </w:r>
          </w:p>
        </w:tc>
        <w:tc>
          <w:tcPr>
            <w:tcW w:w="1867"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jc w:val="center"/>
              <w:rPr>
                <w:rFonts w:eastAsia="Arial" w:cs="Times New Roman"/>
              </w:rPr>
            </w:pPr>
            <w:r w:rsidRPr="00D82D18">
              <w:rPr>
                <w:rFonts w:eastAsia="Arial" w:cs="Times New Roman"/>
              </w:rPr>
              <w:t>0,3</w:t>
            </w:r>
          </w:p>
        </w:tc>
        <w:tc>
          <w:tcPr>
            <w:tcW w:w="1989"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jc w:val="center"/>
              <w:rPr>
                <w:rFonts w:eastAsia="Arial" w:cs="Times New Roman"/>
              </w:rPr>
            </w:pPr>
            <w:r w:rsidRPr="00D82D18">
              <w:rPr>
                <w:rFonts w:eastAsia="Arial" w:cs="Times New Roman"/>
              </w:rPr>
              <w:t>0,6</w:t>
            </w:r>
          </w:p>
        </w:tc>
      </w:tr>
      <w:tr w:rsidR="00FF6F46" w:rsidRPr="00D82D18" w:rsidTr="001137EF">
        <w:trPr>
          <w:trHeight w:val="75"/>
        </w:trPr>
        <w:tc>
          <w:tcPr>
            <w:tcW w:w="1957" w:type="dxa"/>
            <w:vMerge/>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right="-2"/>
              <w:jc w:val="center"/>
              <w:rPr>
                <w:rFonts w:eastAsia="Calibri" w:cs="Times New Roman"/>
              </w:rPr>
            </w:pPr>
          </w:p>
        </w:tc>
        <w:tc>
          <w:tcPr>
            <w:tcW w:w="1960"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jc w:val="center"/>
              <w:rPr>
                <w:rFonts w:eastAsia="Arial" w:cs="Times New Roman"/>
              </w:rPr>
            </w:pPr>
            <w:r w:rsidRPr="00D82D18">
              <w:rPr>
                <w:rFonts w:eastAsia="Arial" w:cs="Times New Roman"/>
              </w:rPr>
              <w:t>400</w:t>
            </w:r>
          </w:p>
        </w:tc>
        <w:tc>
          <w:tcPr>
            <w:tcW w:w="1958"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jc w:val="center"/>
              <w:rPr>
                <w:rFonts w:eastAsia="Arial" w:cs="Times New Roman"/>
              </w:rPr>
            </w:pPr>
            <w:r w:rsidRPr="00D82D18">
              <w:rPr>
                <w:rFonts w:eastAsia="Arial" w:cs="Times New Roman"/>
              </w:rPr>
              <w:t>240</w:t>
            </w:r>
          </w:p>
        </w:tc>
        <w:tc>
          <w:tcPr>
            <w:tcW w:w="1867"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jc w:val="center"/>
              <w:rPr>
                <w:rFonts w:eastAsia="Arial" w:cs="Times New Roman"/>
              </w:rPr>
            </w:pPr>
            <w:r w:rsidRPr="00D82D18">
              <w:rPr>
                <w:rFonts w:eastAsia="Arial" w:cs="Times New Roman"/>
              </w:rPr>
              <w:t>0,3</w:t>
            </w:r>
          </w:p>
        </w:tc>
        <w:tc>
          <w:tcPr>
            <w:tcW w:w="1989"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jc w:val="center"/>
              <w:rPr>
                <w:rFonts w:eastAsia="Arial" w:cs="Times New Roman"/>
              </w:rPr>
            </w:pPr>
            <w:r w:rsidRPr="00D82D18">
              <w:rPr>
                <w:rFonts w:eastAsia="Arial" w:cs="Times New Roman"/>
              </w:rPr>
              <w:t>0,6</w:t>
            </w:r>
          </w:p>
        </w:tc>
      </w:tr>
      <w:tr w:rsidR="00FF6F46" w:rsidRPr="00D82D18" w:rsidTr="001137EF">
        <w:trPr>
          <w:trHeight w:val="207"/>
        </w:trPr>
        <w:tc>
          <w:tcPr>
            <w:tcW w:w="1957" w:type="dxa"/>
            <w:vMerge/>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right="-2"/>
              <w:jc w:val="center"/>
              <w:rPr>
                <w:rFonts w:eastAsia="Calibri" w:cs="Times New Roman"/>
              </w:rPr>
            </w:pPr>
          </w:p>
        </w:tc>
        <w:tc>
          <w:tcPr>
            <w:tcW w:w="1960" w:type="dxa"/>
            <w:tcBorders>
              <w:top w:val="single" w:sz="2" w:space="0" w:color="000000"/>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jc w:val="center"/>
              <w:rPr>
                <w:rFonts w:eastAsia="Arial" w:cs="Times New Roman"/>
              </w:rPr>
            </w:pPr>
            <w:r w:rsidRPr="00D82D18">
              <w:rPr>
                <w:rFonts w:eastAsia="Arial" w:cs="Times New Roman"/>
              </w:rPr>
              <w:t>300</w:t>
            </w:r>
          </w:p>
        </w:tc>
        <w:tc>
          <w:tcPr>
            <w:tcW w:w="1958" w:type="dxa"/>
            <w:tcBorders>
              <w:top w:val="single" w:sz="2" w:space="0" w:color="000000"/>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jc w:val="center"/>
              <w:rPr>
                <w:rFonts w:eastAsia="Arial" w:cs="Times New Roman"/>
              </w:rPr>
            </w:pPr>
            <w:r w:rsidRPr="00D82D18">
              <w:rPr>
                <w:rFonts w:eastAsia="Arial" w:cs="Times New Roman"/>
              </w:rPr>
              <w:t>240</w:t>
            </w:r>
          </w:p>
        </w:tc>
        <w:tc>
          <w:tcPr>
            <w:tcW w:w="1867" w:type="dxa"/>
            <w:tcBorders>
              <w:top w:val="single" w:sz="2" w:space="0" w:color="000000"/>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jc w:val="center"/>
              <w:rPr>
                <w:rFonts w:eastAsia="Arial" w:cs="Times New Roman"/>
              </w:rPr>
            </w:pPr>
            <w:r w:rsidRPr="00D82D18">
              <w:rPr>
                <w:rFonts w:eastAsia="Arial" w:cs="Times New Roman"/>
              </w:rPr>
              <w:t>0,4</w:t>
            </w:r>
          </w:p>
        </w:tc>
        <w:tc>
          <w:tcPr>
            <w:tcW w:w="1989" w:type="dxa"/>
            <w:tcBorders>
              <w:top w:val="single" w:sz="2" w:space="0" w:color="000000"/>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jc w:val="center"/>
              <w:rPr>
                <w:rFonts w:eastAsia="Arial" w:cs="Times New Roman"/>
              </w:rPr>
            </w:pPr>
            <w:r w:rsidRPr="00D82D18">
              <w:rPr>
                <w:rFonts w:eastAsia="Arial" w:cs="Times New Roman"/>
              </w:rPr>
              <w:t>0,8</w:t>
            </w:r>
          </w:p>
        </w:tc>
      </w:tr>
      <w:tr w:rsidR="00FF6F46" w:rsidRPr="00D82D18" w:rsidTr="001137EF">
        <w:trPr>
          <w:trHeight w:val="83"/>
        </w:trPr>
        <w:tc>
          <w:tcPr>
            <w:tcW w:w="1957" w:type="dxa"/>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right="-2"/>
              <w:jc w:val="center"/>
              <w:rPr>
                <w:rFonts w:eastAsia="Arial" w:cs="Times New Roman"/>
                <w:b/>
              </w:rPr>
            </w:pPr>
            <w:r w:rsidRPr="00D82D18">
              <w:rPr>
                <w:rFonts w:eastAsia="Arial" w:cs="Times New Roman"/>
                <w:b/>
              </w:rPr>
              <w:lastRenderedPageBreak/>
              <w:t>В</w:t>
            </w:r>
          </w:p>
        </w:tc>
        <w:tc>
          <w:tcPr>
            <w:tcW w:w="1960" w:type="dxa"/>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jc w:val="center"/>
              <w:rPr>
                <w:rFonts w:eastAsia="Arial" w:cs="Times New Roman"/>
              </w:rPr>
            </w:pPr>
            <w:r w:rsidRPr="00D82D18">
              <w:rPr>
                <w:rFonts w:eastAsia="Arial" w:cs="Times New Roman"/>
              </w:rPr>
              <w:t>200</w:t>
            </w:r>
          </w:p>
        </w:tc>
        <w:tc>
          <w:tcPr>
            <w:tcW w:w="1958" w:type="dxa"/>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jc w:val="center"/>
              <w:rPr>
                <w:rFonts w:eastAsia="Arial" w:cs="Times New Roman"/>
              </w:rPr>
            </w:pPr>
            <w:r w:rsidRPr="00D82D18">
              <w:rPr>
                <w:rFonts w:eastAsia="Arial" w:cs="Times New Roman"/>
              </w:rPr>
              <w:t>160</w:t>
            </w:r>
          </w:p>
        </w:tc>
        <w:tc>
          <w:tcPr>
            <w:tcW w:w="1867" w:type="dxa"/>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jc w:val="center"/>
              <w:rPr>
                <w:rFonts w:eastAsia="Arial" w:cs="Times New Roman"/>
              </w:rPr>
            </w:pPr>
            <w:r w:rsidRPr="00D82D18">
              <w:rPr>
                <w:rFonts w:eastAsia="Arial" w:cs="Times New Roman"/>
              </w:rPr>
              <w:t>0,4</w:t>
            </w:r>
          </w:p>
        </w:tc>
        <w:tc>
          <w:tcPr>
            <w:tcW w:w="1989" w:type="dxa"/>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D82D18" w:rsidRDefault="00FF6F46" w:rsidP="001137EF">
            <w:pPr>
              <w:pStyle w:val="Standard"/>
              <w:ind w:left="34"/>
              <w:jc w:val="center"/>
              <w:rPr>
                <w:rFonts w:eastAsia="Arial" w:cs="Times New Roman"/>
              </w:rPr>
            </w:pPr>
            <w:r w:rsidRPr="00D82D18">
              <w:rPr>
                <w:rFonts w:eastAsia="Arial" w:cs="Times New Roman"/>
              </w:rPr>
              <w:t>0,8</w:t>
            </w:r>
          </w:p>
        </w:tc>
      </w:tr>
    </w:tbl>
    <w:p w:rsidR="00FF6F46" w:rsidRPr="00D82D18" w:rsidRDefault="00FF6F46" w:rsidP="00FF6F46">
      <w:pPr>
        <w:pStyle w:val="Standard"/>
        <w:ind w:left="-851" w:right="-2" w:firstLine="425"/>
        <w:jc w:val="both"/>
        <w:rPr>
          <w:rFonts w:eastAsia="Calibri" w:cs="Times New Roman"/>
        </w:rPr>
      </w:pPr>
    </w:p>
    <w:p w:rsidR="00FF6F46" w:rsidRPr="00D82D18" w:rsidRDefault="00FF6F46" w:rsidP="00FF6F46">
      <w:pPr>
        <w:pStyle w:val="Standard"/>
        <w:ind w:firstLine="709"/>
        <w:jc w:val="both"/>
        <w:rPr>
          <w:rFonts w:eastAsia="Arial" w:cs="Times New Roman"/>
          <w:u w:val="single"/>
          <w:lang w:val="ru-RU"/>
        </w:rPr>
      </w:pPr>
      <w:r w:rsidRPr="00D82D18">
        <w:rPr>
          <w:rFonts w:eastAsia="Arial" w:cs="Times New Roman"/>
          <w:u w:val="single"/>
          <w:lang w:val="ru-RU"/>
        </w:rPr>
        <w:t>Примечание:</w:t>
      </w:r>
    </w:p>
    <w:p w:rsidR="00FF6F46" w:rsidRPr="00D82D18" w:rsidRDefault="00FF6F46" w:rsidP="00FF6F46">
      <w:pPr>
        <w:pStyle w:val="Standard"/>
        <w:ind w:firstLine="709"/>
        <w:jc w:val="both"/>
        <w:rPr>
          <w:rFonts w:cs="Times New Roman"/>
          <w:lang w:val="ru-RU"/>
        </w:rPr>
      </w:pPr>
      <w:r w:rsidRPr="00D82D18">
        <w:rPr>
          <w:rFonts w:eastAsia="Arial" w:cs="Times New Roman"/>
          <w:lang w:val="ru-RU"/>
        </w:rPr>
        <w:t>1. А. - застройка  индивидуальными домами с размером участка 1000-1200 м</w:t>
      </w:r>
      <w:r w:rsidRPr="00D82D18">
        <w:rPr>
          <w:rFonts w:eastAsia="Arial" w:cs="Times New Roman"/>
          <w:vertAlign w:val="superscript"/>
          <w:lang w:val="ru-RU"/>
        </w:rPr>
        <w:t>2</w:t>
      </w:r>
      <w:r w:rsidRPr="00D82D18">
        <w:rPr>
          <w:rFonts w:eastAsia="Arial" w:cs="Times New Roman"/>
          <w:lang w:val="ru-RU"/>
        </w:rPr>
        <w:t xml:space="preserve"> и более с</w:t>
      </w:r>
      <w:r w:rsidRPr="00D82D18">
        <w:rPr>
          <w:rFonts w:cs="Times New Roman"/>
          <w:lang w:val="ru-RU"/>
        </w:rPr>
        <w:t xml:space="preserve"> </w:t>
      </w:r>
      <w:r w:rsidRPr="00D82D18">
        <w:rPr>
          <w:rFonts w:eastAsia="Arial" w:cs="Times New Roman"/>
          <w:lang w:val="ru-RU"/>
        </w:rPr>
        <w:t>развитой хозяйственной частью</w:t>
      </w:r>
    </w:p>
    <w:p w:rsidR="00FF6F46" w:rsidRPr="00D82D18" w:rsidRDefault="00FF6F46" w:rsidP="00FF6F46">
      <w:pPr>
        <w:pStyle w:val="Standard"/>
        <w:ind w:firstLine="709"/>
        <w:jc w:val="both"/>
        <w:rPr>
          <w:rFonts w:cs="Times New Roman"/>
          <w:lang w:val="ru-RU"/>
        </w:rPr>
      </w:pPr>
      <w:r w:rsidRPr="00D82D18">
        <w:rPr>
          <w:rFonts w:eastAsia="Arial" w:cs="Times New Roman"/>
          <w:lang w:val="ru-RU"/>
        </w:rPr>
        <w:t>Б. - застройка домами коттеджного типа с участками не менее 400 м</w:t>
      </w:r>
      <w:r w:rsidRPr="00D82D18">
        <w:rPr>
          <w:rFonts w:eastAsia="Arial" w:cs="Times New Roman"/>
          <w:vertAlign w:val="superscript"/>
          <w:lang w:val="ru-RU"/>
        </w:rPr>
        <w:t>2</w:t>
      </w:r>
      <w:r w:rsidRPr="00D82D18">
        <w:rPr>
          <w:rFonts w:eastAsia="Arial" w:cs="Times New Roman"/>
          <w:lang w:val="ru-RU"/>
        </w:rPr>
        <w:t xml:space="preserve"> и блокированными домами с участками не менее 300 м</w:t>
      </w:r>
      <w:r w:rsidRPr="00D82D18">
        <w:rPr>
          <w:rFonts w:eastAsia="Arial" w:cs="Times New Roman"/>
          <w:vertAlign w:val="superscript"/>
          <w:lang w:val="ru-RU"/>
        </w:rPr>
        <w:t>2</w:t>
      </w:r>
      <w:r w:rsidRPr="00D82D18">
        <w:rPr>
          <w:rFonts w:eastAsia="Arial" w:cs="Times New Roman"/>
          <w:lang w:val="ru-RU"/>
        </w:rPr>
        <w:t xml:space="preserve"> для каждой блок-квартиры</w:t>
      </w:r>
      <w:r w:rsidRPr="00D82D18">
        <w:rPr>
          <w:rFonts w:cs="Times New Roman"/>
          <w:lang w:val="ru-RU"/>
        </w:rPr>
        <w:t xml:space="preserve"> </w:t>
      </w:r>
      <w:r w:rsidRPr="00D82D18">
        <w:rPr>
          <w:rFonts w:eastAsia="Arial" w:cs="Times New Roman"/>
          <w:lang w:val="ru-RU"/>
        </w:rPr>
        <w:t>с участками 300-400 м</w:t>
      </w:r>
      <w:r w:rsidRPr="00D82D18">
        <w:rPr>
          <w:rFonts w:eastAsia="Arial" w:cs="Times New Roman"/>
          <w:vertAlign w:val="superscript"/>
          <w:lang w:val="ru-RU"/>
        </w:rPr>
        <w:t>2</w:t>
      </w:r>
      <w:r w:rsidRPr="00D82D18">
        <w:rPr>
          <w:rFonts w:eastAsia="Arial" w:cs="Times New Roman"/>
          <w:lang w:val="ru-RU"/>
        </w:rPr>
        <w:t xml:space="preserve"> с минимальной хозяйственной частью);</w:t>
      </w:r>
    </w:p>
    <w:p w:rsidR="00FF6F46" w:rsidRPr="00D82D18" w:rsidRDefault="00FF6F46" w:rsidP="00FF6F46">
      <w:pPr>
        <w:pStyle w:val="Standard"/>
        <w:ind w:firstLine="709"/>
        <w:jc w:val="both"/>
        <w:rPr>
          <w:rFonts w:cs="Times New Roman"/>
          <w:lang w:val="ru-RU"/>
        </w:rPr>
      </w:pPr>
      <w:r w:rsidRPr="00D82D18">
        <w:rPr>
          <w:rFonts w:eastAsia="Arial" w:cs="Times New Roman"/>
          <w:lang w:val="ru-RU"/>
        </w:rPr>
        <w:t>В. – застройка блокированными домами с приквартирными участками 200м</w:t>
      </w:r>
      <w:r w:rsidRPr="00D82D18">
        <w:rPr>
          <w:rFonts w:eastAsia="Arial" w:cs="Times New Roman"/>
          <w:vertAlign w:val="superscript"/>
          <w:lang w:val="ru-RU"/>
        </w:rPr>
        <w:t>2</w:t>
      </w:r>
    </w:p>
    <w:p w:rsidR="00FF6F46" w:rsidRPr="00D82D18" w:rsidRDefault="00FF6F46" w:rsidP="00FF6F46">
      <w:pPr>
        <w:rPr>
          <w:rFonts w:ascii="Times New Roman" w:eastAsia="SimSun" w:hAnsi="Times New Roman" w:cs="Times New Roman"/>
          <w:lang w:eastAsia="zh-CN"/>
        </w:rPr>
      </w:pPr>
      <w:r w:rsidRPr="00D82D18">
        <w:rPr>
          <w:rFonts w:ascii="Times New Roman" w:eastAsia="Arial" w:hAnsi="Times New Roman" w:cs="Times New Roman"/>
        </w:rPr>
        <w:t>2. При размерах приквартирных земельных участков менее 200 м</w:t>
      </w:r>
      <w:r w:rsidRPr="00D82D18">
        <w:rPr>
          <w:rFonts w:ascii="Times New Roman" w:eastAsia="Arial" w:hAnsi="Times New Roman" w:cs="Times New Roman"/>
          <w:vertAlign w:val="superscript"/>
        </w:rPr>
        <w:t>2</w:t>
      </w:r>
      <w:r w:rsidRPr="00D82D18">
        <w:rPr>
          <w:rFonts w:ascii="Times New Roman" w:eastAsia="Arial" w:hAnsi="Times New Roman" w:cs="Times New Roman"/>
        </w:rPr>
        <w:t xml:space="preserve"> плотность застройки (К</w:t>
      </w:r>
      <w:r w:rsidRPr="00D82D18">
        <w:rPr>
          <w:rFonts w:ascii="Times New Roman" w:eastAsia="Arial" w:hAnsi="Times New Roman" w:cs="Times New Roman"/>
          <w:vertAlign w:val="subscript"/>
        </w:rPr>
        <w:t>пз</w:t>
      </w:r>
      <w:r w:rsidRPr="00D82D18">
        <w:rPr>
          <w:rFonts w:ascii="Times New Roman" w:eastAsia="Arial" w:hAnsi="Times New Roman" w:cs="Times New Roman"/>
        </w:rPr>
        <w:t>) не должна превышать 1,2. При этом К</w:t>
      </w:r>
      <w:r w:rsidRPr="00D82D18">
        <w:rPr>
          <w:rFonts w:ascii="Times New Roman" w:eastAsia="Arial" w:hAnsi="Times New Roman" w:cs="Times New Roman"/>
          <w:vertAlign w:val="subscript"/>
        </w:rPr>
        <w:t>з</w:t>
      </w:r>
      <w:r w:rsidRPr="00D82D18">
        <w:rPr>
          <w:rFonts w:ascii="Times New Roman" w:eastAsia="Arial" w:hAnsi="Times New Roman" w:cs="Times New Roman"/>
        </w:rPr>
        <w:t xml:space="preserve"> не нормируется при соблюдении санитарно-гигиенических и противопожарных требований.</w:t>
      </w:r>
    </w:p>
    <w:p w:rsidR="00FF6F46" w:rsidRPr="00D82D18" w:rsidRDefault="00FF6F46"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1</w:t>
      </w:r>
      <w:r w:rsidR="00CB7590" w:rsidRPr="00D82D18">
        <w:rPr>
          <w:rFonts w:ascii="Times New Roman" w:eastAsia="SimSun" w:hAnsi="Times New Roman" w:cs="Times New Roman"/>
          <w:lang w:eastAsia="zh-CN"/>
        </w:rPr>
        <w:t>2</w:t>
      </w:r>
      <w:r w:rsidRPr="00D82D18">
        <w:rPr>
          <w:rFonts w:ascii="Times New Roman" w:eastAsia="SimSun" w:hAnsi="Times New Roman" w:cs="Times New Roman"/>
          <w:lang w:eastAsia="zh-CN"/>
        </w:rPr>
        <w:t>. Процент озеленения участка принимается в соответствии с п. 2 статьи 41 настоящих Правил.</w:t>
      </w:r>
    </w:p>
    <w:p w:rsidR="00FF6F46" w:rsidRPr="00D82D18" w:rsidRDefault="00FF6F46"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1</w:t>
      </w:r>
      <w:r w:rsidR="00CB7590" w:rsidRPr="00D82D18">
        <w:rPr>
          <w:rFonts w:ascii="Times New Roman" w:eastAsia="SimSun" w:hAnsi="Times New Roman" w:cs="Times New Roman"/>
          <w:lang w:eastAsia="zh-CN"/>
        </w:rPr>
        <w:t>3</w:t>
      </w:r>
      <w:r w:rsidRPr="00D82D18">
        <w:rPr>
          <w:rFonts w:ascii="Times New Roman" w:eastAsia="SimSun" w:hAnsi="Times New Roman" w:cs="Times New Roman"/>
          <w:lang w:eastAsia="zh-CN"/>
        </w:rPr>
        <w:t>.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FF6F46" w:rsidRPr="00D82D18" w:rsidRDefault="00FF6F46"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FF6F46" w:rsidRPr="00D82D18" w:rsidRDefault="00FF6F46"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FF6F46" w:rsidRPr="00D82D18" w:rsidRDefault="00FF6F46"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1</w:t>
      </w:r>
      <w:r w:rsidR="00CB7590" w:rsidRPr="00D82D18">
        <w:rPr>
          <w:rFonts w:ascii="Times New Roman" w:eastAsia="SimSun" w:hAnsi="Times New Roman" w:cs="Times New Roman"/>
          <w:lang w:eastAsia="zh-CN"/>
        </w:rPr>
        <w:t>4</w:t>
      </w:r>
      <w:r w:rsidRPr="00D82D18">
        <w:rPr>
          <w:rFonts w:ascii="Times New Roman" w:eastAsia="SimSun" w:hAnsi="Times New Roman" w:cs="Times New Roman"/>
          <w:lang w:eastAsia="zh-CN"/>
        </w:rPr>
        <w:t>.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- 4 м.</w:t>
      </w:r>
    </w:p>
    <w:p w:rsidR="00FF6F46" w:rsidRPr="00D82D18" w:rsidRDefault="00FF6F46"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Отмостка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rsidR="00FF6F46" w:rsidRPr="00D82D18" w:rsidRDefault="00FF6F46"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При необходимости облицовки стен существующего жилого дома, расположенного на приусадебном участке, на расстоянии ближе 1,5 метра (но не менее 1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общей долевой собственности.</w:t>
      </w:r>
    </w:p>
    <w:p w:rsidR="00FF6F46" w:rsidRPr="00D82D18" w:rsidRDefault="00FF6F46" w:rsidP="00FF6F46">
      <w:pPr>
        <w:pStyle w:val="Standard"/>
        <w:ind w:firstLine="709"/>
        <w:jc w:val="both"/>
        <w:rPr>
          <w:rFonts w:eastAsia="SimSun" w:cs="Times New Roman"/>
          <w:kern w:val="0"/>
          <w:lang w:val="ru-RU" w:eastAsia="zh-CN" w:bidi="ar-SA"/>
        </w:rPr>
      </w:pPr>
      <w:r w:rsidRPr="00D82D18">
        <w:rPr>
          <w:rFonts w:eastAsia="SimSun" w:cs="Times New Roman"/>
          <w:kern w:val="0"/>
          <w:lang w:val="ru-RU" w:eastAsia="zh-CN" w:bidi="ar-SA"/>
        </w:rPr>
        <w:t>1</w:t>
      </w:r>
      <w:r w:rsidR="00CB7590" w:rsidRPr="00D82D18">
        <w:rPr>
          <w:rFonts w:eastAsia="SimSun" w:cs="Times New Roman"/>
          <w:kern w:val="0"/>
          <w:lang w:val="ru-RU" w:eastAsia="zh-CN" w:bidi="ar-SA"/>
        </w:rPr>
        <w:t>5</w:t>
      </w:r>
      <w:r w:rsidRPr="00D82D18">
        <w:rPr>
          <w:rFonts w:eastAsia="SimSun" w:cs="Times New Roman"/>
          <w:kern w:val="0"/>
          <w:lang w:val="ru-RU" w:eastAsia="zh-CN" w:bidi="ar-SA"/>
        </w:rPr>
        <w:t>. Ограждение предусматривается для земельных участков индивидуальной жилой застройки, территорий объектов здравоохранения, образования, культовых объектов, отдельно стоящих банков, зданий для размещения органов правопорядка, физкультурно-спортивных комплексов, мемориальных комплексов, рынков.</w:t>
      </w:r>
    </w:p>
    <w:p w:rsidR="00FF6F46" w:rsidRPr="00D82D18" w:rsidRDefault="00FF6F46" w:rsidP="00FF6F46">
      <w:pPr>
        <w:pStyle w:val="Standard"/>
        <w:ind w:firstLine="709"/>
        <w:jc w:val="both"/>
        <w:rPr>
          <w:rFonts w:eastAsia="SimSun" w:cs="Times New Roman"/>
          <w:kern w:val="0"/>
          <w:lang w:val="ru-RU" w:eastAsia="zh-CN" w:bidi="ar-SA"/>
        </w:rPr>
      </w:pPr>
      <w:r w:rsidRPr="00D82D18">
        <w:rPr>
          <w:rFonts w:eastAsia="SimSun" w:cs="Times New Roman"/>
          <w:kern w:val="0"/>
          <w:lang w:val="ru-RU" w:eastAsia="zh-CN" w:bidi="ar-SA"/>
        </w:rPr>
        <w:t>Ограждения устанавливаются в соответствии с документами по планировке территории. Запрещается установка ограждений за «красной линией», которая определяется градостроительным планом земельного участка или другим документом по планировке территории.</w:t>
      </w:r>
    </w:p>
    <w:p w:rsidR="00FF6F46" w:rsidRPr="00D82D18" w:rsidRDefault="00FF6F46" w:rsidP="00FF6F46">
      <w:pPr>
        <w:pStyle w:val="Standard"/>
        <w:ind w:firstLine="709"/>
        <w:jc w:val="both"/>
        <w:rPr>
          <w:rFonts w:eastAsia="SimSun" w:cs="Times New Roman"/>
          <w:kern w:val="0"/>
          <w:lang w:val="ru-RU" w:eastAsia="zh-CN" w:bidi="ar-SA"/>
        </w:rPr>
      </w:pPr>
      <w:r w:rsidRPr="00D82D18">
        <w:rPr>
          <w:rFonts w:eastAsia="SimSun" w:cs="Times New Roman"/>
          <w:kern w:val="0"/>
          <w:lang w:val="ru-RU" w:eastAsia="zh-CN" w:bidi="ar-SA"/>
        </w:rPr>
        <w:t>Характер ограждения в строящихся кварталах усадебной жилой застройки, его высота должны быть единообразными как минимум на протяжении одного квартала с обеих сторон улиц с максимально допустимой высотой ограждений –2,0 м.</w:t>
      </w:r>
    </w:p>
    <w:p w:rsidR="00FF6F46" w:rsidRPr="00D82D18" w:rsidRDefault="00FF6F46" w:rsidP="00FF6F46">
      <w:pPr>
        <w:pStyle w:val="Standard"/>
        <w:ind w:firstLine="709"/>
        <w:jc w:val="both"/>
        <w:rPr>
          <w:rFonts w:eastAsia="SimSun" w:cs="Times New Roman"/>
          <w:kern w:val="0"/>
          <w:lang w:val="ru-RU" w:eastAsia="zh-CN" w:bidi="ar-SA"/>
        </w:rPr>
      </w:pPr>
      <w:r w:rsidRPr="00D82D18">
        <w:rPr>
          <w:rFonts w:eastAsia="SimSun" w:cs="Times New Roman"/>
          <w:kern w:val="0"/>
          <w:lang w:val="ru-RU" w:eastAsia="zh-CN" w:bidi="ar-SA"/>
        </w:rPr>
        <w:t>Максимальная высота ограждений земельных участков жилой застройки:</w:t>
      </w:r>
    </w:p>
    <w:p w:rsidR="00FF6F46" w:rsidRPr="00D82D18" w:rsidRDefault="00FF6F46" w:rsidP="00FF6F46">
      <w:pPr>
        <w:pStyle w:val="Standard"/>
        <w:ind w:firstLine="709"/>
        <w:jc w:val="both"/>
        <w:rPr>
          <w:rFonts w:eastAsia="SimSun" w:cs="Times New Roman"/>
          <w:kern w:val="0"/>
          <w:lang w:val="ru-RU" w:eastAsia="zh-CN" w:bidi="ar-SA"/>
        </w:rPr>
      </w:pPr>
      <w:r w:rsidRPr="00D82D18">
        <w:rPr>
          <w:rFonts w:eastAsia="SimSun" w:cs="Times New Roman"/>
          <w:kern w:val="0"/>
          <w:lang w:val="ru-RU" w:eastAsia="zh-CN" w:bidi="ar-SA"/>
        </w:rPr>
        <w:t>- вдоль транспортных магистралей – 2,0 метра;</w:t>
      </w:r>
    </w:p>
    <w:p w:rsidR="00FF6F46" w:rsidRPr="00D82D18" w:rsidRDefault="00FF6F46" w:rsidP="00FF6F46">
      <w:pPr>
        <w:pStyle w:val="Standard"/>
        <w:ind w:firstLine="709"/>
        <w:jc w:val="both"/>
        <w:rPr>
          <w:rFonts w:eastAsia="SimSun" w:cs="Times New Roman"/>
          <w:kern w:val="0"/>
          <w:lang w:val="ru-RU" w:eastAsia="zh-CN" w:bidi="ar-SA"/>
        </w:rPr>
      </w:pPr>
      <w:r w:rsidRPr="00D82D18">
        <w:rPr>
          <w:rFonts w:eastAsia="SimSun" w:cs="Times New Roman"/>
          <w:kern w:val="0"/>
          <w:lang w:val="ru-RU" w:eastAsia="zh-CN" w:bidi="ar-SA"/>
        </w:rPr>
        <w:t>- вдоль улиц и проездов – 1,8 метра;</w:t>
      </w:r>
    </w:p>
    <w:p w:rsidR="00FF6F46" w:rsidRPr="00D82D18" w:rsidRDefault="00FF6F46" w:rsidP="00FF6F46">
      <w:pPr>
        <w:pStyle w:val="Standard"/>
        <w:ind w:firstLine="709"/>
        <w:jc w:val="both"/>
        <w:rPr>
          <w:rFonts w:eastAsia="SimSun" w:cs="Times New Roman"/>
          <w:kern w:val="0"/>
          <w:lang w:val="ru-RU" w:eastAsia="zh-CN" w:bidi="ar-SA"/>
        </w:rPr>
      </w:pPr>
      <w:r w:rsidRPr="00D82D18">
        <w:rPr>
          <w:rFonts w:eastAsia="SimSun" w:cs="Times New Roman"/>
          <w:kern w:val="0"/>
          <w:lang w:val="ru-RU" w:eastAsia="zh-CN" w:bidi="ar-SA"/>
        </w:rPr>
        <w:t xml:space="preserve">- между смежными землепользователями ограждения должны быть высотой не более 2.0 м,  низ ограждения должен быть сетчатым или решетчатым на высоту не менее 30 см с целью </w:t>
      </w:r>
      <w:r w:rsidRPr="00D82D18">
        <w:rPr>
          <w:rFonts w:eastAsia="SimSun" w:cs="Times New Roman"/>
          <w:kern w:val="0"/>
          <w:lang w:val="ru-RU" w:eastAsia="zh-CN" w:bidi="ar-SA"/>
        </w:rPr>
        <w:lastRenderedPageBreak/>
        <w:t>минимального затенения и проветривания территории соседнего участка;</w:t>
      </w:r>
    </w:p>
    <w:p w:rsidR="00FF6F46" w:rsidRPr="00D82D18" w:rsidRDefault="00FF6F46" w:rsidP="00FF6F46">
      <w:pPr>
        <w:pStyle w:val="Standard"/>
        <w:ind w:firstLine="709"/>
        <w:jc w:val="both"/>
        <w:rPr>
          <w:rFonts w:eastAsia="SimSun" w:cs="Times New Roman"/>
          <w:kern w:val="0"/>
          <w:lang w:val="ru-RU" w:eastAsia="zh-CN" w:bidi="ar-SA"/>
        </w:rPr>
      </w:pPr>
      <w:r w:rsidRPr="00D82D18">
        <w:rPr>
          <w:rFonts w:eastAsia="SimSun" w:cs="Times New Roman"/>
          <w:kern w:val="0"/>
          <w:lang w:val="ru-RU" w:eastAsia="zh-CN" w:bidi="ar-SA"/>
        </w:rPr>
        <w:t>- ограждения земельных участков, занятых под огород, между смежными землепользователями, могут быть только сетчатыми или решетчатыми.</w:t>
      </w:r>
    </w:p>
    <w:p w:rsidR="00FF6F46" w:rsidRPr="00D82D18" w:rsidRDefault="00FF6F46" w:rsidP="00FF6F46">
      <w:pPr>
        <w:pStyle w:val="Standard"/>
        <w:ind w:firstLine="709"/>
        <w:jc w:val="both"/>
        <w:rPr>
          <w:rFonts w:eastAsia="SimSun" w:cs="Times New Roman"/>
          <w:kern w:val="0"/>
          <w:lang w:val="ru-RU" w:eastAsia="zh-CN" w:bidi="ar-SA"/>
        </w:rPr>
      </w:pPr>
      <w:r w:rsidRPr="00D82D18">
        <w:rPr>
          <w:rFonts w:eastAsia="SimSun" w:cs="Times New Roman"/>
          <w:kern w:val="0"/>
          <w:lang w:val="ru-RU" w:eastAsia="zh-CN" w:bidi="ar-SA"/>
        </w:rPr>
        <w:t>По взаимному письменному согласию смежных землепользователей допускается устройство сплошных ограждений при общей толщине ограждения до 100 мм, которое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FF6F46" w:rsidRPr="00D82D18" w:rsidRDefault="00CB7590" w:rsidP="00FF6F46">
      <w:pPr>
        <w:pStyle w:val="Standard"/>
        <w:ind w:firstLine="709"/>
        <w:jc w:val="both"/>
        <w:rPr>
          <w:rFonts w:eastAsia="SimSun" w:cs="Times New Roman"/>
          <w:kern w:val="0"/>
          <w:lang w:val="ru-RU" w:eastAsia="zh-CN" w:bidi="ar-SA"/>
        </w:rPr>
      </w:pPr>
      <w:r w:rsidRPr="00D82D18">
        <w:rPr>
          <w:rFonts w:eastAsia="SimSun" w:cs="Times New Roman"/>
          <w:kern w:val="0"/>
          <w:lang w:val="ru-RU" w:eastAsia="zh-CN" w:bidi="ar-SA"/>
        </w:rPr>
        <w:t>16</w:t>
      </w:r>
      <w:r w:rsidR="00FF6F46" w:rsidRPr="00D82D18">
        <w:rPr>
          <w:rFonts w:eastAsia="SimSun" w:cs="Times New Roman"/>
          <w:kern w:val="0"/>
          <w:lang w:val="ru-RU" w:eastAsia="zh-CN" w:bidi="ar-SA"/>
        </w:rPr>
        <w:t>. Территория детских дошкольных учреждений ограждается забором  не менее 1,6м и полосой зеленых насаждений (СанПиН 2.4.1.1249-03).</w:t>
      </w:r>
    </w:p>
    <w:p w:rsidR="00FF6F46" w:rsidRPr="00D82D18" w:rsidRDefault="00CB7590" w:rsidP="00FF6F46">
      <w:pPr>
        <w:pStyle w:val="Standard"/>
        <w:ind w:firstLine="709"/>
        <w:jc w:val="both"/>
        <w:rPr>
          <w:rFonts w:eastAsia="SimSun" w:cs="Times New Roman"/>
          <w:kern w:val="0"/>
          <w:lang w:val="ru-RU" w:eastAsia="zh-CN" w:bidi="ar-SA"/>
        </w:rPr>
      </w:pPr>
      <w:r w:rsidRPr="00D82D18">
        <w:rPr>
          <w:rFonts w:eastAsia="SimSun" w:cs="Times New Roman"/>
          <w:kern w:val="0"/>
          <w:lang w:val="ru-RU" w:eastAsia="zh-CN" w:bidi="ar-SA"/>
        </w:rPr>
        <w:t>17</w:t>
      </w:r>
      <w:r w:rsidR="00FF6F46" w:rsidRPr="00D82D18">
        <w:rPr>
          <w:rFonts w:eastAsia="SimSun" w:cs="Times New Roman"/>
          <w:kern w:val="0"/>
          <w:lang w:val="ru-RU" w:eastAsia="zh-CN" w:bidi="ar-SA"/>
        </w:rPr>
        <w:t>. Территория общеобразовательных учреждений ограждается забором высотой 1,5м и вдоль него- зелеными насаждениями (СанПиН 2.4.2.1178-02).</w:t>
      </w:r>
    </w:p>
    <w:p w:rsidR="00FF6F46" w:rsidRPr="00D82D18" w:rsidRDefault="00CB7590" w:rsidP="00FF6F46">
      <w:pPr>
        <w:pStyle w:val="Standard"/>
        <w:ind w:firstLine="709"/>
        <w:jc w:val="both"/>
        <w:rPr>
          <w:rFonts w:eastAsia="SimSun" w:cs="Times New Roman"/>
          <w:kern w:val="0"/>
          <w:lang w:val="ru-RU" w:eastAsia="zh-CN" w:bidi="ar-SA"/>
        </w:rPr>
      </w:pPr>
      <w:r w:rsidRPr="00D82D18">
        <w:rPr>
          <w:rFonts w:eastAsia="SimSun" w:cs="Times New Roman"/>
          <w:kern w:val="0"/>
          <w:lang w:val="ru-RU" w:eastAsia="zh-CN" w:bidi="ar-SA"/>
        </w:rPr>
        <w:t>18</w:t>
      </w:r>
      <w:r w:rsidR="00FF6F46" w:rsidRPr="00D82D18">
        <w:rPr>
          <w:rFonts w:eastAsia="SimSun" w:cs="Times New Roman"/>
          <w:kern w:val="0"/>
          <w:lang w:val="ru-RU" w:eastAsia="zh-CN" w:bidi="ar-SA"/>
        </w:rPr>
        <w:t>. Ограждения вдоль транспортных магистралей должны быть согласованы</w:t>
      </w:r>
    </w:p>
    <w:p w:rsidR="00FF6F46" w:rsidRPr="00D82D18" w:rsidRDefault="00CB7590" w:rsidP="00FF6F46">
      <w:pPr>
        <w:pStyle w:val="Standard"/>
        <w:ind w:firstLine="709"/>
        <w:jc w:val="both"/>
        <w:rPr>
          <w:rFonts w:eastAsia="SimSun" w:cs="Times New Roman"/>
          <w:kern w:val="0"/>
          <w:lang w:val="ru-RU" w:eastAsia="zh-CN" w:bidi="ar-SA"/>
        </w:rPr>
      </w:pPr>
      <w:r w:rsidRPr="00D82D18">
        <w:rPr>
          <w:rFonts w:eastAsia="SimSun" w:cs="Times New Roman"/>
          <w:kern w:val="0"/>
          <w:lang w:val="ru-RU" w:eastAsia="zh-CN" w:bidi="ar-SA"/>
        </w:rPr>
        <w:t>19</w:t>
      </w:r>
      <w:r w:rsidR="00FF6F46" w:rsidRPr="00D82D18">
        <w:rPr>
          <w:rFonts w:eastAsia="SimSun" w:cs="Times New Roman"/>
          <w:kern w:val="0"/>
          <w:lang w:val="ru-RU" w:eastAsia="zh-CN" w:bidi="ar-SA"/>
        </w:rPr>
        <w:t>. Применение колючей проволоки на границах земельных участков с участками общего пользования (улицы, проезды, проходы, скверы и т.д.) запрещается.</w:t>
      </w:r>
    </w:p>
    <w:p w:rsidR="00FF6F46" w:rsidRPr="00D82D18" w:rsidRDefault="00CB7590" w:rsidP="00FF6F46">
      <w:pPr>
        <w:pStyle w:val="Standard"/>
        <w:ind w:firstLine="709"/>
        <w:jc w:val="both"/>
        <w:rPr>
          <w:rFonts w:eastAsia="SimSun" w:cs="Times New Roman"/>
          <w:kern w:val="0"/>
          <w:lang w:val="ru-RU" w:eastAsia="zh-CN" w:bidi="ar-SA"/>
        </w:rPr>
      </w:pPr>
      <w:r w:rsidRPr="00D82D18">
        <w:rPr>
          <w:rFonts w:eastAsia="SimSun" w:cs="Times New Roman"/>
          <w:kern w:val="0"/>
          <w:lang w:val="ru-RU" w:eastAsia="zh-CN" w:bidi="ar-SA"/>
        </w:rPr>
        <w:t>20</w:t>
      </w:r>
      <w:r w:rsidR="00FF6F46" w:rsidRPr="00D82D18">
        <w:rPr>
          <w:rFonts w:eastAsia="SimSun" w:cs="Times New Roman"/>
          <w:kern w:val="0"/>
          <w:lang w:val="ru-RU" w:eastAsia="zh-CN" w:bidi="ar-SA"/>
        </w:rPr>
        <w:t>. Установка глухих заборов допускается только по линии застройки с домом и высотой не более 2 м от земли.</w:t>
      </w:r>
    </w:p>
    <w:p w:rsidR="00FF6F46" w:rsidRPr="00D82D18" w:rsidRDefault="00CB7590"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21</w:t>
      </w:r>
      <w:r w:rsidR="00FF6F46" w:rsidRPr="00D82D18">
        <w:rPr>
          <w:rFonts w:ascii="Times New Roman" w:eastAsia="SimSun" w:hAnsi="Times New Roman" w:cs="Times New Roman"/>
          <w:lang w:eastAsia="zh-CN"/>
        </w:rPr>
        <w:t xml:space="preserve">. Объекты общественного назначения должны обеспечиваться необходимым расчетным количеством  парковочных мест в границах земельного участка. </w:t>
      </w:r>
    </w:p>
    <w:p w:rsidR="00FF6F46" w:rsidRPr="00D82D18" w:rsidRDefault="00FF6F46"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Расчетное количество машино-мест для хранения индивидуального транспорта и нормативные расстояния от мест хранения до объектов следует принимать в соответствии с п.4 статьи 41 настоящих Правил.</w:t>
      </w:r>
    </w:p>
    <w:p w:rsidR="002763D1" w:rsidRPr="00D82D18" w:rsidRDefault="00CB7590" w:rsidP="002763D1">
      <w:pPr>
        <w:rPr>
          <w:rFonts w:ascii="Times New Roman" w:eastAsia="SimSun" w:hAnsi="Times New Roman" w:cs="Times New Roman"/>
          <w:lang w:eastAsia="zh-CN"/>
        </w:rPr>
      </w:pPr>
      <w:r w:rsidRPr="00D82D18">
        <w:rPr>
          <w:rFonts w:ascii="Times New Roman" w:eastAsia="SimSun" w:hAnsi="Times New Roman" w:cs="Times New Roman"/>
          <w:lang w:eastAsia="zh-CN"/>
        </w:rPr>
        <w:t>22</w:t>
      </w:r>
      <w:r w:rsidR="002763D1" w:rsidRPr="00D82D18">
        <w:rPr>
          <w:rFonts w:ascii="Times New Roman" w:eastAsia="SimSun" w:hAnsi="Times New Roman" w:cs="Times New Roman"/>
          <w:lang w:eastAsia="zh-CN"/>
        </w:rPr>
        <w:t>. Минимальная/максимальная площадь земельного участка для антенн сотовой, радиорелейной, спутниковой связи – 50/100 кв.м.;</w:t>
      </w:r>
    </w:p>
    <w:p w:rsidR="002763D1" w:rsidRPr="00D82D18" w:rsidRDefault="002763D1" w:rsidP="002763D1">
      <w:pPr>
        <w:rPr>
          <w:rFonts w:ascii="Times New Roman" w:eastAsia="SimSun" w:hAnsi="Times New Roman" w:cs="Times New Roman"/>
          <w:lang w:eastAsia="zh-CN"/>
        </w:rPr>
      </w:pPr>
      <w:r w:rsidRPr="00D82D18">
        <w:rPr>
          <w:rFonts w:ascii="Times New Roman" w:eastAsia="SimSun" w:hAnsi="Times New Roman" w:cs="Times New Roman"/>
          <w:lang w:eastAsia="zh-CN"/>
        </w:rPr>
        <w:t>Максимальная высота надземной части антенн сотовой – 30м;</w:t>
      </w:r>
    </w:p>
    <w:p w:rsidR="002763D1" w:rsidRPr="00D82D18" w:rsidRDefault="002763D1" w:rsidP="002763D1">
      <w:pPr>
        <w:rPr>
          <w:rFonts w:ascii="Times New Roman" w:eastAsia="SimSun" w:hAnsi="Times New Roman" w:cs="Times New Roman"/>
          <w:lang w:eastAsia="zh-CN"/>
        </w:rPr>
      </w:pPr>
      <w:r w:rsidRPr="00D82D18">
        <w:rPr>
          <w:rFonts w:ascii="Times New Roman" w:eastAsia="SimSun" w:hAnsi="Times New Roman" w:cs="Times New Roman"/>
          <w:lang w:eastAsia="zh-CN"/>
        </w:rPr>
        <w:t>Минимальный отступ от границ участка – 1м.</w:t>
      </w:r>
    </w:p>
    <w:p w:rsidR="00FF6F46" w:rsidRPr="00D82D18" w:rsidRDefault="00FF6F46" w:rsidP="00FF6F46">
      <w:pPr>
        <w:rPr>
          <w:rFonts w:ascii="Times New Roman" w:eastAsia="SimSun" w:hAnsi="Times New Roman" w:cs="Times New Roman"/>
          <w:lang w:eastAsia="zh-CN"/>
        </w:rPr>
      </w:pPr>
      <w:r w:rsidRPr="00D82D18">
        <w:rPr>
          <w:rFonts w:ascii="Times New Roman" w:eastAsia="SimSun" w:hAnsi="Times New Roman" w:cs="Times New Roman"/>
          <w:lang w:eastAsia="zh-CN"/>
        </w:rPr>
        <w:t>2</w:t>
      </w:r>
      <w:r w:rsidR="00CB7590" w:rsidRPr="00D82D18">
        <w:rPr>
          <w:rFonts w:ascii="Times New Roman" w:eastAsia="SimSun" w:hAnsi="Times New Roman" w:cs="Times New Roman"/>
          <w:lang w:eastAsia="zh-CN"/>
        </w:rPr>
        <w:t>3</w:t>
      </w:r>
      <w:r w:rsidRPr="00D82D18">
        <w:rPr>
          <w:rFonts w:ascii="Times New Roman" w:eastAsia="SimSun" w:hAnsi="Times New Roman" w:cs="Times New Roman"/>
          <w:lang w:eastAsia="zh-CN"/>
        </w:rPr>
        <w:t>.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 статьями 43-4</w:t>
      </w:r>
      <w:r w:rsidR="002C2A83" w:rsidRPr="00D82D18">
        <w:rPr>
          <w:rFonts w:ascii="Times New Roman" w:eastAsia="SimSun" w:hAnsi="Times New Roman" w:cs="Times New Roman"/>
          <w:lang w:eastAsia="zh-CN"/>
        </w:rPr>
        <w:t>7</w:t>
      </w:r>
      <w:r w:rsidRPr="00D82D18">
        <w:rPr>
          <w:rFonts w:ascii="Times New Roman" w:eastAsia="SimSun" w:hAnsi="Times New Roman" w:cs="Times New Roman"/>
          <w:lang w:eastAsia="zh-CN"/>
        </w:rPr>
        <w:t xml:space="preserve"> настоящих Правил.</w:t>
      </w:r>
    </w:p>
    <w:p w:rsidR="00FF6F46" w:rsidRPr="00D82D18" w:rsidRDefault="00FF6F46" w:rsidP="00FF6F46">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2</w:t>
      </w:r>
      <w:r w:rsidR="00CB7590" w:rsidRPr="00D82D18">
        <w:rPr>
          <w:rFonts w:ascii="Times New Roman" w:eastAsia="SimSun" w:hAnsi="Times New Roman" w:cs="Times New Roman"/>
          <w:sz w:val="24"/>
          <w:szCs w:val="24"/>
          <w:lang w:eastAsia="zh-CN"/>
        </w:rPr>
        <w:t>4</w:t>
      </w:r>
      <w:r w:rsidRPr="00D82D18">
        <w:rPr>
          <w:rFonts w:ascii="Times New Roman" w:eastAsia="SimSun" w:hAnsi="Times New Roman" w:cs="Times New Roman"/>
          <w:sz w:val="24"/>
          <w:szCs w:val="24"/>
          <w:lang w:eastAsia="zh-CN"/>
        </w:rPr>
        <w:t>. 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1137EF" w:rsidRPr="00D82D18" w:rsidRDefault="001137EF" w:rsidP="001137EF">
      <w:pPr>
        <w:pStyle w:val="20"/>
        <w:spacing w:after="100"/>
        <w:jc w:val="left"/>
        <w:rPr>
          <w:rFonts w:ascii="Times New Roman" w:hAnsi="Times New Roman" w:cs="Times New Roman"/>
          <w:color w:val="auto"/>
        </w:rPr>
        <w:sectPr w:rsidR="001137EF" w:rsidRPr="00D82D18" w:rsidSect="00D82D18">
          <w:pgSz w:w="11906" w:h="16838"/>
          <w:pgMar w:top="567" w:right="709" w:bottom="709" w:left="1134" w:header="720" w:footer="340" w:gutter="0"/>
          <w:cols w:space="720"/>
          <w:docGrid w:linePitch="360"/>
        </w:sectPr>
      </w:pPr>
      <w:bookmarkStart w:id="332" w:name="_Toc23150771"/>
    </w:p>
    <w:p w:rsidR="001137EF" w:rsidRPr="00D82D18" w:rsidRDefault="001137EF" w:rsidP="001137EF">
      <w:pPr>
        <w:pStyle w:val="20"/>
        <w:spacing w:after="100"/>
        <w:jc w:val="left"/>
        <w:rPr>
          <w:rFonts w:ascii="Times New Roman" w:hAnsi="Times New Roman" w:cs="Times New Roman"/>
          <w:color w:val="auto"/>
        </w:rPr>
      </w:pPr>
      <w:bookmarkStart w:id="333" w:name="_Toc25928610"/>
      <w:r w:rsidRPr="00D82D18">
        <w:rPr>
          <w:rFonts w:ascii="Times New Roman" w:hAnsi="Times New Roman" w:cs="Times New Roman"/>
          <w:color w:val="auto"/>
        </w:rPr>
        <w:lastRenderedPageBreak/>
        <w:t>Статья 36. Градостроительные регламенты в отношении земельных участков и объектов капитального строительства, расположенных в пределах общественно-деловых зон.</w:t>
      </w:r>
      <w:bookmarkEnd w:id="332"/>
      <w:bookmarkEnd w:id="333"/>
    </w:p>
    <w:p w:rsidR="001137EF" w:rsidRPr="00D82D18" w:rsidRDefault="001137EF" w:rsidP="001137EF">
      <w:pPr>
        <w:ind w:firstLine="426"/>
        <w:rPr>
          <w:rFonts w:ascii="Times New Roman" w:eastAsia="SimSun" w:hAnsi="Times New Roman" w:cs="Times New Roman"/>
          <w:b/>
          <w:u w:val="single"/>
          <w:lang w:eastAsia="zh-CN"/>
        </w:rPr>
      </w:pPr>
      <w:r w:rsidRPr="00D82D18">
        <w:rPr>
          <w:rFonts w:ascii="Times New Roman" w:eastAsia="SimSun" w:hAnsi="Times New Roman" w:cs="Times New Roman"/>
          <w:b/>
          <w:u w:val="single"/>
          <w:lang w:eastAsia="zh-CN"/>
        </w:rPr>
        <w:t>1. Зона делового, общественного и коммерческого назначения  (ОД).</w:t>
      </w:r>
    </w:p>
    <w:p w:rsidR="001137EF" w:rsidRPr="00D82D18" w:rsidRDefault="001137EF" w:rsidP="001137EF">
      <w:pPr>
        <w:ind w:firstLine="426"/>
        <w:rPr>
          <w:rFonts w:ascii="Times New Roman" w:eastAsia="SimSun" w:hAnsi="Times New Roman" w:cs="Times New Roman"/>
          <w:lang w:eastAsia="zh-CN"/>
        </w:rPr>
      </w:pPr>
      <w:r w:rsidRPr="00D82D18">
        <w:rPr>
          <w:rFonts w:ascii="Times New Roman" w:eastAsia="SimSun" w:hAnsi="Times New Roman" w:cs="Times New Roman"/>
          <w:lang w:eastAsia="zh-CN"/>
        </w:rPr>
        <w:t>1.1. Основные виды разрешённого использования земельных участков и объектов капитального строительства:</w:t>
      </w:r>
    </w:p>
    <w:tbl>
      <w:tblPr>
        <w:tblW w:w="9965" w:type="dxa"/>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49"/>
        <w:gridCol w:w="851"/>
        <w:gridCol w:w="1134"/>
        <w:gridCol w:w="850"/>
        <w:gridCol w:w="1259"/>
        <w:gridCol w:w="843"/>
        <w:gridCol w:w="709"/>
        <w:gridCol w:w="820"/>
        <w:gridCol w:w="850"/>
      </w:tblGrid>
      <w:tr w:rsidR="001137EF" w:rsidRPr="00D82D18" w:rsidTr="001137EF">
        <w:trPr>
          <w:cantSplit/>
          <w:trHeight w:val="1126"/>
          <w:jc w:val="center"/>
        </w:trPr>
        <w:tc>
          <w:tcPr>
            <w:tcW w:w="2649" w:type="dxa"/>
            <w:vMerge w:val="restart"/>
            <w:shd w:val="clear" w:color="auto" w:fill="auto"/>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Наименование вида разрешенного использования</w:t>
            </w:r>
          </w:p>
        </w:tc>
        <w:tc>
          <w:tcPr>
            <w:tcW w:w="851" w:type="dxa"/>
            <w:vMerge w:val="restart"/>
            <w:shd w:val="clear" w:color="auto" w:fill="auto"/>
            <w:vAlign w:val="center"/>
          </w:tcPr>
          <w:p w:rsidR="001137EF" w:rsidRPr="00D82D18" w:rsidRDefault="001137EF"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Код</w:t>
            </w:r>
          </w:p>
        </w:tc>
        <w:tc>
          <w:tcPr>
            <w:tcW w:w="6465" w:type="dxa"/>
            <w:gridSpan w:val="7"/>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1137EF" w:rsidRPr="00D82D18" w:rsidTr="001137EF">
        <w:trPr>
          <w:cantSplit/>
          <w:trHeight w:val="4660"/>
          <w:jc w:val="center"/>
        </w:trPr>
        <w:tc>
          <w:tcPr>
            <w:tcW w:w="2649" w:type="dxa"/>
            <w:vMerge/>
            <w:shd w:val="clear" w:color="auto" w:fill="auto"/>
          </w:tcPr>
          <w:p w:rsidR="001137EF" w:rsidRPr="00D82D18" w:rsidRDefault="001137EF" w:rsidP="001137EF">
            <w:pPr>
              <w:ind w:firstLine="0"/>
              <w:jc w:val="center"/>
              <w:rPr>
                <w:rFonts w:ascii="Times New Roman" w:eastAsia="SimSun" w:hAnsi="Times New Roman" w:cs="Times New Roman"/>
                <w:lang w:eastAsia="zh-CN"/>
              </w:rPr>
            </w:pPr>
          </w:p>
        </w:tc>
        <w:tc>
          <w:tcPr>
            <w:tcW w:w="851" w:type="dxa"/>
            <w:vMerge/>
            <w:shd w:val="clear" w:color="auto" w:fill="auto"/>
          </w:tcPr>
          <w:p w:rsidR="001137EF" w:rsidRPr="00D82D18" w:rsidRDefault="001137EF" w:rsidP="001137EF">
            <w:pPr>
              <w:ind w:firstLine="0"/>
              <w:jc w:val="center"/>
              <w:rPr>
                <w:rFonts w:ascii="Times New Roman" w:eastAsia="SimSun" w:hAnsi="Times New Roman" w:cs="Times New Roman"/>
                <w:lang w:eastAsia="zh-CN"/>
              </w:rPr>
            </w:pPr>
          </w:p>
        </w:tc>
        <w:tc>
          <w:tcPr>
            <w:tcW w:w="1134" w:type="dxa"/>
            <w:textDirection w:val="btLr"/>
            <w:vAlign w:val="center"/>
          </w:tcPr>
          <w:p w:rsidR="001137EF" w:rsidRPr="00D82D18" w:rsidRDefault="001137EF" w:rsidP="001137EF">
            <w:pPr>
              <w:ind w:left="113" w:right="113" w:firstLine="0"/>
              <w:jc w:val="center"/>
              <w:rPr>
                <w:rFonts w:ascii="Times New Roman" w:eastAsia="SimSun" w:hAnsi="Times New Roman" w:cs="Times New Roman"/>
                <w:lang w:eastAsia="zh-CN"/>
              </w:rPr>
            </w:pPr>
            <w:r w:rsidRPr="00D82D18">
              <w:rPr>
                <w:rFonts w:ascii="Times New Roman" w:hAnsi="Times New Roman" w:cs="Times New Roman"/>
              </w:rPr>
              <w:t xml:space="preserve">площадь земельных участков минимальная / максимальная </w:t>
            </w:r>
          </w:p>
        </w:tc>
        <w:tc>
          <w:tcPr>
            <w:tcW w:w="850" w:type="dxa"/>
            <w:textDirection w:val="btLr"/>
            <w:vAlign w:val="center"/>
          </w:tcPr>
          <w:p w:rsidR="001137EF" w:rsidRPr="00D82D18" w:rsidRDefault="001137EF" w:rsidP="001137EF">
            <w:pPr>
              <w:ind w:left="113" w:right="113" w:firstLine="0"/>
              <w:jc w:val="center"/>
              <w:rPr>
                <w:rFonts w:ascii="Times New Roman" w:hAnsi="Times New Roman" w:cs="Times New Roman"/>
              </w:rPr>
            </w:pPr>
            <w:r w:rsidRPr="00D82D18">
              <w:rPr>
                <w:rFonts w:ascii="Times New Roman" w:hAnsi="Times New Roman" w:cs="Times New Roman"/>
              </w:rPr>
              <w:t>минимальная ширина земельных участков вдоль фронта улиц и проездов</w:t>
            </w:r>
          </w:p>
        </w:tc>
        <w:tc>
          <w:tcPr>
            <w:tcW w:w="1259" w:type="dxa"/>
            <w:textDirection w:val="btLr"/>
            <w:vAlign w:val="center"/>
          </w:tcPr>
          <w:p w:rsidR="001137EF" w:rsidRPr="00D82D18" w:rsidRDefault="001137EF" w:rsidP="001137EF">
            <w:pPr>
              <w:ind w:left="113" w:right="113" w:firstLine="0"/>
              <w:jc w:val="center"/>
              <w:rPr>
                <w:rFonts w:ascii="Times New Roman" w:eastAsia="SimSun" w:hAnsi="Times New Roman" w:cs="Times New Roman"/>
                <w:lang w:eastAsia="zh-CN"/>
              </w:rPr>
            </w:pPr>
            <w:r w:rsidRPr="00D82D18">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843" w:type="dxa"/>
            <w:textDirection w:val="btLr"/>
            <w:vAlign w:val="center"/>
          </w:tcPr>
          <w:p w:rsidR="001137EF" w:rsidRPr="00D82D18" w:rsidRDefault="001137EF" w:rsidP="001137EF">
            <w:pPr>
              <w:ind w:left="113" w:right="113" w:firstLine="0"/>
              <w:jc w:val="center"/>
              <w:rPr>
                <w:rFonts w:ascii="Times New Roman" w:eastAsia="SimSun" w:hAnsi="Times New Roman" w:cs="Times New Roman"/>
                <w:lang w:eastAsia="zh-CN"/>
              </w:rPr>
            </w:pPr>
            <w:r w:rsidRPr="00D82D18">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709" w:type="dxa"/>
            <w:textDirection w:val="btLr"/>
            <w:vAlign w:val="center"/>
          </w:tcPr>
          <w:p w:rsidR="001137EF" w:rsidRPr="00D82D18" w:rsidRDefault="001137EF" w:rsidP="001137EF">
            <w:pPr>
              <w:ind w:left="113" w:right="113" w:firstLine="0"/>
              <w:jc w:val="center"/>
              <w:rPr>
                <w:rFonts w:ascii="Times New Roman" w:eastAsia="SimSun" w:hAnsi="Times New Roman" w:cs="Times New Roman"/>
                <w:lang w:eastAsia="zh-CN"/>
              </w:rPr>
            </w:pPr>
            <w:r w:rsidRPr="00D82D18">
              <w:rPr>
                <w:rFonts w:ascii="Times New Roman" w:hAnsi="Times New Roman" w:cs="Times New Roman"/>
              </w:rPr>
              <w:t>максимальное количество надземных этажей</w:t>
            </w:r>
          </w:p>
        </w:tc>
        <w:tc>
          <w:tcPr>
            <w:tcW w:w="820" w:type="dxa"/>
            <w:textDirection w:val="btLr"/>
            <w:vAlign w:val="center"/>
          </w:tcPr>
          <w:p w:rsidR="001137EF" w:rsidRPr="00D82D18" w:rsidRDefault="001137EF" w:rsidP="001137EF">
            <w:pPr>
              <w:ind w:left="113" w:right="113" w:firstLine="0"/>
              <w:jc w:val="center"/>
              <w:rPr>
                <w:rFonts w:ascii="Times New Roman" w:hAnsi="Times New Roman" w:cs="Times New Roman"/>
              </w:rPr>
            </w:pPr>
            <w:r w:rsidRPr="00D82D18">
              <w:rPr>
                <w:rFonts w:ascii="Times New Roman" w:hAnsi="Times New Roman" w:cs="Times New Roman"/>
              </w:rPr>
              <w:t>максимальная высота зданий</w:t>
            </w:r>
          </w:p>
        </w:tc>
        <w:tc>
          <w:tcPr>
            <w:tcW w:w="850" w:type="dxa"/>
            <w:textDirection w:val="btLr"/>
            <w:vAlign w:val="center"/>
          </w:tcPr>
          <w:p w:rsidR="001137EF" w:rsidRPr="00D82D18" w:rsidRDefault="001137EF" w:rsidP="001137EF">
            <w:pPr>
              <w:ind w:left="113" w:right="113" w:firstLine="0"/>
              <w:jc w:val="center"/>
              <w:rPr>
                <w:rFonts w:ascii="Times New Roman" w:hAnsi="Times New Roman" w:cs="Times New Roman"/>
              </w:rPr>
            </w:pPr>
            <w:r w:rsidRPr="00D82D18">
              <w:rPr>
                <w:rFonts w:ascii="Times New Roman" w:hAnsi="Times New Roman" w:cs="Times New Roman"/>
              </w:rPr>
              <w:t>максимальный процент застройки земельного участка</w:t>
            </w:r>
          </w:p>
        </w:tc>
      </w:tr>
      <w:tr w:rsidR="001137EF" w:rsidRPr="00D82D18" w:rsidTr="001137EF">
        <w:trPr>
          <w:cantSplit/>
          <w:trHeight w:val="134"/>
          <w:jc w:val="center"/>
        </w:trPr>
        <w:tc>
          <w:tcPr>
            <w:tcW w:w="2649" w:type="dxa"/>
            <w:shd w:val="clear" w:color="auto" w:fill="auto"/>
            <w:vAlign w:val="center"/>
          </w:tcPr>
          <w:p w:rsidR="001137EF" w:rsidRPr="00D82D18" w:rsidRDefault="001137EF" w:rsidP="001137EF">
            <w:pPr>
              <w:ind w:hanging="15"/>
              <w:jc w:val="center"/>
              <w:rPr>
                <w:rFonts w:ascii="Times New Roman" w:hAnsi="Times New Roman" w:cs="Times New Roman"/>
              </w:rPr>
            </w:pPr>
            <w:r w:rsidRPr="00D82D18">
              <w:rPr>
                <w:rFonts w:ascii="Times New Roman" w:hAnsi="Times New Roman" w:cs="Times New Roman"/>
              </w:rPr>
              <w:t>1</w:t>
            </w:r>
          </w:p>
        </w:tc>
        <w:tc>
          <w:tcPr>
            <w:tcW w:w="851" w:type="dxa"/>
            <w:shd w:val="clear" w:color="auto" w:fill="auto"/>
            <w:vAlign w:val="center"/>
          </w:tcPr>
          <w:p w:rsidR="001137EF" w:rsidRPr="00D82D18" w:rsidRDefault="001137EF" w:rsidP="001137EF">
            <w:pPr>
              <w:ind w:hanging="15"/>
              <w:jc w:val="center"/>
              <w:rPr>
                <w:rFonts w:ascii="Times New Roman" w:eastAsia="SimSun" w:hAnsi="Times New Roman" w:cs="Times New Roman"/>
                <w:lang w:eastAsia="zh-CN"/>
              </w:rPr>
            </w:pPr>
            <w:r w:rsidRPr="00D82D18">
              <w:rPr>
                <w:rFonts w:ascii="Times New Roman" w:eastAsia="SimSun" w:hAnsi="Times New Roman" w:cs="Times New Roman"/>
                <w:lang w:eastAsia="zh-CN"/>
              </w:rPr>
              <w:t>2</w:t>
            </w:r>
          </w:p>
        </w:tc>
        <w:tc>
          <w:tcPr>
            <w:tcW w:w="1134" w:type="dxa"/>
            <w:vAlign w:val="center"/>
          </w:tcPr>
          <w:p w:rsidR="001137EF" w:rsidRPr="00D82D18" w:rsidRDefault="001137EF" w:rsidP="001137EF">
            <w:pPr>
              <w:ind w:hanging="15"/>
              <w:jc w:val="center"/>
              <w:rPr>
                <w:rFonts w:ascii="Times New Roman" w:hAnsi="Times New Roman" w:cs="Times New Roman"/>
              </w:rPr>
            </w:pPr>
            <w:r w:rsidRPr="00D82D18">
              <w:rPr>
                <w:rFonts w:ascii="Times New Roman" w:hAnsi="Times New Roman" w:cs="Times New Roman"/>
              </w:rPr>
              <w:t>3</w:t>
            </w:r>
          </w:p>
        </w:tc>
        <w:tc>
          <w:tcPr>
            <w:tcW w:w="850" w:type="dxa"/>
            <w:vAlign w:val="center"/>
          </w:tcPr>
          <w:p w:rsidR="001137EF" w:rsidRPr="00D82D18" w:rsidRDefault="001137EF" w:rsidP="001137EF">
            <w:pPr>
              <w:ind w:hanging="15"/>
              <w:jc w:val="center"/>
              <w:rPr>
                <w:rFonts w:ascii="Times New Roman" w:hAnsi="Times New Roman" w:cs="Times New Roman"/>
              </w:rPr>
            </w:pPr>
            <w:r w:rsidRPr="00D82D18">
              <w:rPr>
                <w:rFonts w:ascii="Times New Roman" w:hAnsi="Times New Roman" w:cs="Times New Roman"/>
              </w:rPr>
              <w:t>4</w:t>
            </w:r>
          </w:p>
        </w:tc>
        <w:tc>
          <w:tcPr>
            <w:tcW w:w="1259" w:type="dxa"/>
            <w:vAlign w:val="center"/>
          </w:tcPr>
          <w:p w:rsidR="001137EF" w:rsidRPr="00D82D18" w:rsidRDefault="001137EF" w:rsidP="001137EF">
            <w:pPr>
              <w:ind w:hanging="15"/>
              <w:jc w:val="center"/>
              <w:rPr>
                <w:rFonts w:ascii="Times New Roman" w:hAnsi="Times New Roman" w:cs="Times New Roman"/>
              </w:rPr>
            </w:pPr>
            <w:r w:rsidRPr="00D82D18">
              <w:rPr>
                <w:rFonts w:ascii="Times New Roman" w:hAnsi="Times New Roman" w:cs="Times New Roman"/>
              </w:rPr>
              <w:t>5</w:t>
            </w:r>
          </w:p>
        </w:tc>
        <w:tc>
          <w:tcPr>
            <w:tcW w:w="843" w:type="dxa"/>
            <w:vAlign w:val="center"/>
          </w:tcPr>
          <w:p w:rsidR="001137EF" w:rsidRPr="00D82D18" w:rsidRDefault="001137EF" w:rsidP="001137EF">
            <w:pPr>
              <w:ind w:hanging="15"/>
              <w:jc w:val="center"/>
              <w:rPr>
                <w:rFonts w:ascii="Times New Roman" w:hAnsi="Times New Roman" w:cs="Times New Roman"/>
              </w:rPr>
            </w:pPr>
            <w:r w:rsidRPr="00D82D18">
              <w:rPr>
                <w:rFonts w:ascii="Times New Roman" w:hAnsi="Times New Roman" w:cs="Times New Roman"/>
              </w:rPr>
              <w:t>6</w:t>
            </w:r>
          </w:p>
        </w:tc>
        <w:tc>
          <w:tcPr>
            <w:tcW w:w="709" w:type="dxa"/>
            <w:vAlign w:val="center"/>
          </w:tcPr>
          <w:p w:rsidR="001137EF" w:rsidRPr="00D82D18" w:rsidRDefault="001137EF" w:rsidP="001137EF">
            <w:pPr>
              <w:ind w:hanging="15"/>
              <w:jc w:val="center"/>
              <w:rPr>
                <w:rFonts w:ascii="Times New Roman" w:hAnsi="Times New Roman" w:cs="Times New Roman"/>
              </w:rPr>
            </w:pPr>
            <w:r w:rsidRPr="00D82D18">
              <w:rPr>
                <w:rFonts w:ascii="Times New Roman" w:hAnsi="Times New Roman" w:cs="Times New Roman"/>
              </w:rPr>
              <w:t>7</w:t>
            </w:r>
          </w:p>
        </w:tc>
        <w:tc>
          <w:tcPr>
            <w:tcW w:w="820" w:type="dxa"/>
            <w:vAlign w:val="center"/>
          </w:tcPr>
          <w:p w:rsidR="001137EF" w:rsidRPr="00D82D18" w:rsidRDefault="001137EF" w:rsidP="001137EF">
            <w:pPr>
              <w:ind w:hanging="15"/>
              <w:jc w:val="center"/>
              <w:rPr>
                <w:rFonts w:ascii="Times New Roman" w:hAnsi="Times New Roman" w:cs="Times New Roman"/>
              </w:rPr>
            </w:pPr>
            <w:r w:rsidRPr="00D82D18">
              <w:rPr>
                <w:rFonts w:ascii="Times New Roman" w:hAnsi="Times New Roman" w:cs="Times New Roman"/>
              </w:rPr>
              <w:t>8</w:t>
            </w:r>
          </w:p>
        </w:tc>
        <w:tc>
          <w:tcPr>
            <w:tcW w:w="850" w:type="dxa"/>
            <w:vAlign w:val="center"/>
          </w:tcPr>
          <w:p w:rsidR="001137EF" w:rsidRPr="00D82D18" w:rsidRDefault="001137EF" w:rsidP="001137EF">
            <w:pPr>
              <w:ind w:hanging="15"/>
              <w:jc w:val="center"/>
              <w:rPr>
                <w:rFonts w:ascii="Times New Roman" w:hAnsi="Times New Roman" w:cs="Times New Roman"/>
              </w:rPr>
            </w:pPr>
            <w:r w:rsidRPr="00D82D18">
              <w:rPr>
                <w:rFonts w:ascii="Times New Roman" w:hAnsi="Times New Roman" w:cs="Times New Roman"/>
              </w:rPr>
              <w:t>9</w:t>
            </w:r>
          </w:p>
        </w:tc>
      </w:tr>
      <w:tr w:rsidR="001137EF" w:rsidRPr="00D82D18" w:rsidTr="001137EF">
        <w:trPr>
          <w:trHeight w:val="20"/>
          <w:jc w:val="center"/>
        </w:trPr>
        <w:tc>
          <w:tcPr>
            <w:tcW w:w="2649" w:type="dxa"/>
            <w:shd w:val="clear" w:color="auto" w:fill="auto"/>
          </w:tcPr>
          <w:p w:rsidR="001137EF" w:rsidRPr="00D82D18" w:rsidRDefault="001137EF" w:rsidP="00C843A1">
            <w:pPr>
              <w:pStyle w:val="affff7"/>
              <w:spacing w:before="0" w:beforeAutospacing="0" w:after="0"/>
              <w:ind w:hanging="17"/>
            </w:pPr>
            <w:r w:rsidRPr="00D82D18">
              <w:t xml:space="preserve">  Социальное обслуживание</w:t>
            </w:r>
          </w:p>
        </w:tc>
        <w:tc>
          <w:tcPr>
            <w:tcW w:w="851" w:type="dxa"/>
            <w:shd w:val="clear" w:color="auto" w:fill="auto"/>
          </w:tcPr>
          <w:p w:rsidR="001137EF" w:rsidRPr="00D82D18" w:rsidRDefault="001137EF" w:rsidP="00C843A1">
            <w:pPr>
              <w:pStyle w:val="affff7"/>
              <w:spacing w:before="0" w:beforeAutospacing="0" w:after="0"/>
              <w:ind w:hanging="17"/>
              <w:jc w:val="center"/>
            </w:pPr>
            <w:r w:rsidRPr="00D82D18">
              <w:t>3.2</w:t>
            </w:r>
          </w:p>
        </w:tc>
        <w:tc>
          <w:tcPr>
            <w:tcW w:w="1134" w:type="dxa"/>
            <w:vMerge w:val="restart"/>
            <w:vAlign w:val="center"/>
          </w:tcPr>
          <w:p w:rsidR="001137EF" w:rsidRPr="00D82D18" w:rsidRDefault="001137EF" w:rsidP="001137EF">
            <w:pPr>
              <w:pStyle w:val="affff7"/>
              <w:ind w:hanging="15"/>
              <w:jc w:val="center"/>
            </w:pPr>
            <w:r w:rsidRPr="00D82D18">
              <w:t>300/</w:t>
            </w:r>
          </w:p>
          <w:p w:rsidR="001137EF" w:rsidRPr="00D82D18" w:rsidRDefault="001137EF" w:rsidP="001137EF">
            <w:pPr>
              <w:pStyle w:val="affff7"/>
              <w:ind w:hanging="15"/>
              <w:jc w:val="center"/>
            </w:pPr>
            <w:r w:rsidRPr="00D82D18">
              <w:t>5000</w:t>
            </w:r>
          </w:p>
          <w:p w:rsidR="001137EF" w:rsidRPr="00D82D18" w:rsidRDefault="001137EF" w:rsidP="001137EF">
            <w:pPr>
              <w:pStyle w:val="affff7"/>
              <w:ind w:hanging="15"/>
              <w:jc w:val="center"/>
            </w:pPr>
            <w:r w:rsidRPr="00D82D18">
              <w:t>кв.м</w:t>
            </w:r>
          </w:p>
        </w:tc>
        <w:tc>
          <w:tcPr>
            <w:tcW w:w="850" w:type="dxa"/>
            <w:vMerge w:val="restart"/>
            <w:vAlign w:val="center"/>
          </w:tcPr>
          <w:p w:rsidR="001137EF" w:rsidRPr="00D82D18" w:rsidRDefault="001137EF" w:rsidP="001137EF">
            <w:pPr>
              <w:pStyle w:val="affff7"/>
              <w:ind w:hanging="15"/>
              <w:jc w:val="center"/>
            </w:pPr>
            <w:r w:rsidRPr="00D82D18">
              <w:t>12 м</w:t>
            </w:r>
          </w:p>
        </w:tc>
        <w:tc>
          <w:tcPr>
            <w:tcW w:w="1259" w:type="dxa"/>
            <w:vMerge w:val="restart"/>
            <w:vAlign w:val="center"/>
          </w:tcPr>
          <w:p w:rsidR="001137EF" w:rsidRPr="00D82D18" w:rsidRDefault="001137EF" w:rsidP="001137EF">
            <w:pPr>
              <w:pStyle w:val="affff7"/>
              <w:ind w:hanging="15"/>
              <w:jc w:val="center"/>
            </w:pPr>
            <w:r w:rsidRPr="00D82D18">
              <w:t>5  м</w:t>
            </w:r>
          </w:p>
        </w:tc>
        <w:tc>
          <w:tcPr>
            <w:tcW w:w="843" w:type="dxa"/>
            <w:vMerge w:val="restart"/>
            <w:vAlign w:val="center"/>
          </w:tcPr>
          <w:p w:rsidR="001137EF" w:rsidRPr="00D82D18" w:rsidRDefault="001137EF" w:rsidP="001137EF">
            <w:pPr>
              <w:pStyle w:val="affff7"/>
              <w:ind w:hanging="15"/>
              <w:jc w:val="center"/>
            </w:pPr>
            <w:r w:rsidRPr="00D82D18">
              <w:t>3 м</w:t>
            </w:r>
          </w:p>
        </w:tc>
        <w:tc>
          <w:tcPr>
            <w:tcW w:w="709" w:type="dxa"/>
            <w:vMerge w:val="restart"/>
            <w:vAlign w:val="center"/>
          </w:tcPr>
          <w:p w:rsidR="001137EF" w:rsidRPr="00D82D18" w:rsidRDefault="001137EF" w:rsidP="001137EF">
            <w:pPr>
              <w:pStyle w:val="affff7"/>
              <w:ind w:hanging="15"/>
              <w:jc w:val="center"/>
            </w:pPr>
            <w:r w:rsidRPr="00D82D18">
              <w:t>3</w:t>
            </w:r>
          </w:p>
        </w:tc>
        <w:tc>
          <w:tcPr>
            <w:tcW w:w="820" w:type="dxa"/>
            <w:vMerge w:val="restart"/>
            <w:vAlign w:val="center"/>
          </w:tcPr>
          <w:p w:rsidR="001137EF" w:rsidRPr="00D82D18" w:rsidRDefault="001137EF" w:rsidP="001137EF">
            <w:pPr>
              <w:pStyle w:val="affff7"/>
              <w:ind w:hanging="15"/>
              <w:jc w:val="center"/>
            </w:pPr>
            <w:r w:rsidRPr="00D82D18">
              <w:t>15 м</w:t>
            </w:r>
          </w:p>
        </w:tc>
        <w:tc>
          <w:tcPr>
            <w:tcW w:w="850" w:type="dxa"/>
            <w:vMerge w:val="restart"/>
            <w:vAlign w:val="center"/>
          </w:tcPr>
          <w:p w:rsidR="001137EF" w:rsidRPr="00D82D18" w:rsidRDefault="001137EF" w:rsidP="001137EF">
            <w:pPr>
              <w:pStyle w:val="affff7"/>
              <w:ind w:hanging="15"/>
              <w:jc w:val="center"/>
            </w:pPr>
            <w:r w:rsidRPr="00D82D18">
              <w:t>60 %</w:t>
            </w:r>
          </w:p>
        </w:tc>
      </w:tr>
      <w:tr w:rsidR="001137EF" w:rsidRPr="00D82D18" w:rsidTr="00C843A1">
        <w:trPr>
          <w:trHeight w:val="511"/>
          <w:jc w:val="center"/>
        </w:trPr>
        <w:tc>
          <w:tcPr>
            <w:tcW w:w="2649" w:type="dxa"/>
            <w:shd w:val="clear" w:color="auto" w:fill="auto"/>
          </w:tcPr>
          <w:p w:rsidR="001137EF" w:rsidRPr="00D82D18" w:rsidRDefault="001137EF" w:rsidP="00C843A1">
            <w:pPr>
              <w:pStyle w:val="affff7"/>
              <w:spacing w:before="0" w:beforeAutospacing="0" w:after="0"/>
              <w:ind w:hanging="17"/>
            </w:pPr>
            <w:r w:rsidRPr="00D82D18">
              <w:t>Дома социального обслуживания</w:t>
            </w:r>
          </w:p>
        </w:tc>
        <w:tc>
          <w:tcPr>
            <w:tcW w:w="851" w:type="dxa"/>
            <w:shd w:val="clear" w:color="auto" w:fill="auto"/>
          </w:tcPr>
          <w:p w:rsidR="001137EF" w:rsidRPr="00D82D18" w:rsidRDefault="001137EF" w:rsidP="00C843A1">
            <w:pPr>
              <w:pStyle w:val="affff7"/>
              <w:spacing w:before="0" w:beforeAutospacing="0" w:after="0"/>
              <w:ind w:hanging="17"/>
              <w:jc w:val="center"/>
            </w:pPr>
            <w:r w:rsidRPr="00D82D18">
              <w:t>3.2.1</w:t>
            </w:r>
          </w:p>
        </w:tc>
        <w:tc>
          <w:tcPr>
            <w:tcW w:w="1134" w:type="dxa"/>
            <w:vMerge/>
          </w:tcPr>
          <w:p w:rsidR="001137EF" w:rsidRPr="00D82D18" w:rsidRDefault="001137EF" w:rsidP="001137EF">
            <w:pPr>
              <w:pStyle w:val="affff7"/>
              <w:ind w:hanging="15"/>
              <w:jc w:val="center"/>
            </w:pPr>
          </w:p>
        </w:tc>
        <w:tc>
          <w:tcPr>
            <w:tcW w:w="850" w:type="dxa"/>
            <w:vMerge/>
          </w:tcPr>
          <w:p w:rsidR="001137EF" w:rsidRPr="00D82D18" w:rsidRDefault="001137EF" w:rsidP="001137EF">
            <w:pPr>
              <w:pStyle w:val="affff7"/>
              <w:ind w:hanging="15"/>
              <w:jc w:val="center"/>
            </w:pPr>
          </w:p>
        </w:tc>
        <w:tc>
          <w:tcPr>
            <w:tcW w:w="1259" w:type="dxa"/>
            <w:vMerge/>
          </w:tcPr>
          <w:p w:rsidR="001137EF" w:rsidRPr="00D82D18" w:rsidRDefault="001137EF" w:rsidP="001137EF">
            <w:pPr>
              <w:pStyle w:val="affff7"/>
              <w:ind w:hanging="15"/>
              <w:jc w:val="center"/>
            </w:pPr>
          </w:p>
        </w:tc>
        <w:tc>
          <w:tcPr>
            <w:tcW w:w="843" w:type="dxa"/>
            <w:vMerge/>
          </w:tcPr>
          <w:p w:rsidR="001137EF" w:rsidRPr="00D82D18" w:rsidRDefault="001137EF" w:rsidP="001137EF">
            <w:pPr>
              <w:pStyle w:val="affff7"/>
              <w:ind w:hanging="15"/>
              <w:jc w:val="center"/>
            </w:pPr>
          </w:p>
        </w:tc>
        <w:tc>
          <w:tcPr>
            <w:tcW w:w="709" w:type="dxa"/>
            <w:vMerge/>
          </w:tcPr>
          <w:p w:rsidR="001137EF" w:rsidRPr="00D82D18" w:rsidRDefault="001137EF" w:rsidP="001137EF">
            <w:pPr>
              <w:pStyle w:val="affff7"/>
              <w:ind w:hanging="15"/>
              <w:jc w:val="center"/>
            </w:pPr>
          </w:p>
        </w:tc>
        <w:tc>
          <w:tcPr>
            <w:tcW w:w="820" w:type="dxa"/>
            <w:vMerge/>
          </w:tcPr>
          <w:p w:rsidR="001137EF" w:rsidRPr="00D82D18" w:rsidRDefault="001137EF" w:rsidP="001137EF">
            <w:pPr>
              <w:pStyle w:val="affff7"/>
              <w:ind w:hanging="15"/>
              <w:jc w:val="center"/>
            </w:pPr>
          </w:p>
        </w:tc>
        <w:tc>
          <w:tcPr>
            <w:tcW w:w="850" w:type="dxa"/>
            <w:vMerge/>
          </w:tcPr>
          <w:p w:rsidR="001137EF" w:rsidRPr="00D82D18" w:rsidRDefault="001137EF" w:rsidP="001137EF">
            <w:pPr>
              <w:pStyle w:val="affff7"/>
              <w:ind w:hanging="15"/>
              <w:jc w:val="center"/>
            </w:pPr>
          </w:p>
        </w:tc>
      </w:tr>
      <w:tr w:rsidR="001137EF" w:rsidRPr="00D82D18" w:rsidTr="001137EF">
        <w:trPr>
          <w:trHeight w:val="20"/>
          <w:jc w:val="center"/>
        </w:trPr>
        <w:tc>
          <w:tcPr>
            <w:tcW w:w="2649" w:type="dxa"/>
            <w:shd w:val="clear" w:color="auto" w:fill="auto"/>
          </w:tcPr>
          <w:p w:rsidR="001137EF" w:rsidRPr="00D82D18" w:rsidRDefault="001137EF" w:rsidP="00C843A1">
            <w:pPr>
              <w:pStyle w:val="affff7"/>
              <w:spacing w:before="0" w:beforeAutospacing="0" w:after="0"/>
              <w:ind w:hanging="17"/>
            </w:pPr>
            <w:r w:rsidRPr="00D82D18">
              <w:t>Оказание социальной помощи</w:t>
            </w:r>
          </w:p>
        </w:tc>
        <w:tc>
          <w:tcPr>
            <w:tcW w:w="851" w:type="dxa"/>
            <w:shd w:val="clear" w:color="auto" w:fill="auto"/>
          </w:tcPr>
          <w:p w:rsidR="001137EF" w:rsidRPr="00D82D18" w:rsidRDefault="001137EF" w:rsidP="00C843A1">
            <w:pPr>
              <w:pStyle w:val="affff7"/>
              <w:spacing w:before="0" w:beforeAutospacing="0" w:after="0"/>
              <w:ind w:hanging="17"/>
              <w:jc w:val="center"/>
            </w:pPr>
            <w:r w:rsidRPr="00D82D18">
              <w:t>3.2.2</w:t>
            </w:r>
          </w:p>
        </w:tc>
        <w:tc>
          <w:tcPr>
            <w:tcW w:w="1134" w:type="dxa"/>
            <w:vMerge/>
          </w:tcPr>
          <w:p w:rsidR="001137EF" w:rsidRPr="00D82D18" w:rsidRDefault="001137EF" w:rsidP="001137EF">
            <w:pPr>
              <w:pStyle w:val="affff7"/>
              <w:ind w:hanging="15"/>
              <w:jc w:val="center"/>
            </w:pPr>
          </w:p>
        </w:tc>
        <w:tc>
          <w:tcPr>
            <w:tcW w:w="850" w:type="dxa"/>
            <w:vMerge/>
          </w:tcPr>
          <w:p w:rsidR="001137EF" w:rsidRPr="00D82D18" w:rsidRDefault="001137EF" w:rsidP="001137EF">
            <w:pPr>
              <w:pStyle w:val="affff7"/>
              <w:ind w:hanging="15"/>
              <w:jc w:val="center"/>
            </w:pPr>
          </w:p>
        </w:tc>
        <w:tc>
          <w:tcPr>
            <w:tcW w:w="1259" w:type="dxa"/>
            <w:vMerge/>
          </w:tcPr>
          <w:p w:rsidR="001137EF" w:rsidRPr="00D82D18" w:rsidRDefault="001137EF" w:rsidP="001137EF">
            <w:pPr>
              <w:pStyle w:val="affff7"/>
              <w:ind w:hanging="15"/>
              <w:jc w:val="center"/>
            </w:pPr>
          </w:p>
        </w:tc>
        <w:tc>
          <w:tcPr>
            <w:tcW w:w="843" w:type="dxa"/>
            <w:vMerge/>
          </w:tcPr>
          <w:p w:rsidR="001137EF" w:rsidRPr="00D82D18" w:rsidRDefault="001137EF" w:rsidP="001137EF">
            <w:pPr>
              <w:pStyle w:val="affff7"/>
              <w:ind w:hanging="15"/>
              <w:jc w:val="center"/>
            </w:pPr>
          </w:p>
        </w:tc>
        <w:tc>
          <w:tcPr>
            <w:tcW w:w="709" w:type="dxa"/>
            <w:vMerge/>
          </w:tcPr>
          <w:p w:rsidR="001137EF" w:rsidRPr="00D82D18" w:rsidRDefault="001137EF" w:rsidP="001137EF">
            <w:pPr>
              <w:pStyle w:val="affff7"/>
              <w:ind w:hanging="15"/>
              <w:jc w:val="center"/>
            </w:pPr>
          </w:p>
        </w:tc>
        <w:tc>
          <w:tcPr>
            <w:tcW w:w="820" w:type="dxa"/>
            <w:vMerge/>
          </w:tcPr>
          <w:p w:rsidR="001137EF" w:rsidRPr="00D82D18" w:rsidRDefault="001137EF" w:rsidP="001137EF">
            <w:pPr>
              <w:pStyle w:val="affff7"/>
              <w:ind w:hanging="15"/>
              <w:jc w:val="center"/>
            </w:pPr>
          </w:p>
        </w:tc>
        <w:tc>
          <w:tcPr>
            <w:tcW w:w="850" w:type="dxa"/>
            <w:vMerge/>
          </w:tcPr>
          <w:p w:rsidR="001137EF" w:rsidRPr="00D82D18" w:rsidRDefault="001137EF" w:rsidP="001137EF">
            <w:pPr>
              <w:pStyle w:val="affff7"/>
              <w:ind w:hanging="15"/>
              <w:jc w:val="center"/>
            </w:pPr>
          </w:p>
        </w:tc>
      </w:tr>
      <w:tr w:rsidR="001137EF" w:rsidRPr="00D82D18" w:rsidTr="001137EF">
        <w:trPr>
          <w:trHeight w:val="20"/>
          <w:jc w:val="center"/>
        </w:trPr>
        <w:tc>
          <w:tcPr>
            <w:tcW w:w="2649" w:type="dxa"/>
            <w:shd w:val="clear" w:color="auto" w:fill="auto"/>
          </w:tcPr>
          <w:p w:rsidR="001137EF" w:rsidRPr="00D82D18" w:rsidRDefault="001137EF" w:rsidP="00C843A1">
            <w:pPr>
              <w:pStyle w:val="affff7"/>
              <w:spacing w:before="0" w:beforeAutospacing="0" w:after="0"/>
              <w:ind w:hanging="17"/>
            </w:pPr>
            <w:r w:rsidRPr="00D82D18">
              <w:t>Оказание услуг связи</w:t>
            </w:r>
          </w:p>
        </w:tc>
        <w:tc>
          <w:tcPr>
            <w:tcW w:w="851" w:type="dxa"/>
            <w:shd w:val="clear" w:color="auto" w:fill="auto"/>
          </w:tcPr>
          <w:p w:rsidR="001137EF" w:rsidRPr="00D82D18" w:rsidRDefault="001137EF" w:rsidP="00C843A1">
            <w:pPr>
              <w:pStyle w:val="affff7"/>
              <w:spacing w:before="0" w:beforeAutospacing="0" w:after="0"/>
              <w:ind w:hanging="17"/>
              <w:jc w:val="center"/>
            </w:pPr>
            <w:r w:rsidRPr="00D82D18">
              <w:t>3.2.3</w:t>
            </w:r>
          </w:p>
        </w:tc>
        <w:tc>
          <w:tcPr>
            <w:tcW w:w="1134" w:type="dxa"/>
            <w:vMerge/>
          </w:tcPr>
          <w:p w:rsidR="001137EF" w:rsidRPr="00D82D18" w:rsidRDefault="001137EF" w:rsidP="001137EF">
            <w:pPr>
              <w:pStyle w:val="affff7"/>
              <w:ind w:hanging="15"/>
              <w:jc w:val="center"/>
            </w:pPr>
          </w:p>
        </w:tc>
        <w:tc>
          <w:tcPr>
            <w:tcW w:w="850" w:type="dxa"/>
            <w:vMerge/>
          </w:tcPr>
          <w:p w:rsidR="001137EF" w:rsidRPr="00D82D18" w:rsidRDefault="001137EF" w:rsidP="001137EF">
            <w:pPr>
              <w:pStyle w:val="affff7"/>
              <w:ind w:hanging="15"/>
              <w:jc w:val="center"/>
            </w:pPr>
          </w:p>
        </w:tc>
        <w:tc>
          <w:tcPr>
            <w:tcW w:w="1259" w:type="dxa"/>
            <w:vMerge/>
          </w:tcPr>
          <w:p w:rsidR="001137EF" w:rsidRPr="00D82D18" w:rsidRDefault="001137EF" w:rsidP="001137EF">
            <w:pPr>
              <w:pStyle w:val="affff7"/>
              <w:ind w:hanging="15"/>
              <w:jc w:val="center"/>
            </w:pPr>
          </w:p>
        </w:tc>
        <w:tc>
          <w:tcPr>
            <w:tcW w:w="843" w:type="dxa"/>
            <w:vMerge/>
          </w:tcPr>
          <w:p w:rsidR="001137EF" w:rsidRPr="00D82D18" w:rsidRDefault="001137EF" w:rsidP="001137EF">
            <w:pPr>
              <w:pStyle w:val="affff7"/>
              <w:ind w:hanging="15"/>
              <w:jc w:val="center"/>
            </w:pPr>
          </w:p>
        </w:tc>
        <w:tc>
          <w:tcPr>
            <w:tcW w:w="709" w:type="dxa"/>
            <w:vMerge/>
          </w:tcPr>
          <w:p w:rsidR="001137EF" w:rsidRPr="00D82D18" w:rsidRDefault="001137EF" w:rsidP="001137EF">
            <w:pPr>
              <w:pStyle w:val="affff7"/>
              <w:ind w:hanging="15"/>
              <w:jc w:val="center"/>
            </w:pPr>
          </w:p>
        </w:tc>
        <w:tc>
          <w:tcPr>
            <w:tcW w:w="820" w:type="dxa"/>
            <w:vMerge/>
          </w:tcPr>
          <w:p w:rsidR="001137EF" w:rsidRPr="00D82D18" w:rsidRDefault="001137EF" w:rsidP="001137EF">
            <w:pPr>
              <w:pStyle w:val="affff7"/>
              <w:ind w:hanging="15"/>
              <w:jc w:val="center"/>
            </w:pPr>
          </w:p>
        </w:tc>
        <w:tc>
          <w:tcPr>
            <w:tcW w:w="850" w:type="dxa"/>
            <w:vMerge/>
          </w:tcPr>
          <w:p w:rsidR="001137EF" w:rsidRPr="00D82D18" w:rsidRDefault="001137EF" w:rsidP="001137EF">
            <w:pPr>
              <w:pStyle w:val="affff7"/>
              <w:ind w:hanging="15"/>
              <w:jc w:val="center"/>
            </w:pPr>
          </w:p>
        </w:tc>
      </w:tr>
      <w:tr w:rsidR="001137EF" w:rsidRPr="00D82D18" w:rsidTr="001137EF">
        <w:trPr>
          <w:trHeight w:val="20"/>
          <w:jc w:val="center"/>
        </w:trPr>
        <w:tc>
          <w:tcPr>
            <w:tcW w:w="2649" w:type="dxa"/>
            <w:shd w:val="clear" w:color="auto" w:fill="auto"/>
          </w:tcPr>
          <w:p w:rsidR="001137EF" w:rsidRPr="00D82D18" w:rsidRDefault="001137EF" w:rsidP="00C843A1">
            <w:pPr>
              <w:pStyle w:val="affff7"/>
              <w:spacing w:before="0" w:beforeAutospacing="0" w:after="0"/>
              <w:ind w:hanging="17"/>
            </w:pPr>
            <w:r w:rsidRPr="00D82D18">
              <w:t>Общежития</w:t>
            </w:r>
          </w:p>
        </w:tc>
        <w:tc>
          <w:tcPr>
            <w:tcW w:w="851" w:type="dxa"/>
            <w:shd w:val="clear" w:color="auto" w:fill="auto"/>
          </w:tcPr>
          <w:p w:rsidR="001137EF" w:rsidRPr="00D82D18" w:rsidRDefault="001137EF" w:rsidP="00C843A1">
            <w:pPr>
              <w:pStyle w:val="affff7"/>
              <w:spacing w:before="0" w:beforeAutospacing="0" w:after="0"/>
              <w:ind w:hanging="17"/>
              <w:jc w:val="center"/>
            </w:pPr>
            <w:r w:rsidRPr="00D82D18">
              <w:t>3.2.4</w:t>
            </w:r>
          </w:p>
        </w:tc>
        <w:tc>
          <w:tcPr>
            <w:tcW w:w="1134" w:type="dxa"/>
            <w:vMerge/>
          </w:tcPr>
          <w:p w:rsidR="001137EF" w:rsidRPr="00D82D18" w:rsidRDefault="001137EF" w:rsidP="001137EF">
            <w:pPr>
              <w:pStyle w:val="affff7"/>
              <w:ind w:hanging="15"/>
              <w:jc w:val="center"/>
            </w:pPr>
          </w:p>
        </w:tc>
        <w:tc>
          <w:tcPr>
            <w:tcW w:w="850" w:type="dxa"/>
            <w:vMerge/>
          </w:tcPr>
          <w:p w:rsidR="001137EF" w:rsidRPr="00D82D18" w:rsidRDefault="001137EF" w:rsidP="001137EF">
            <w:pPr>
              <w:pStyle w:val="affff7"/>
              <w:ind w:hanging="15"/>
              <w:jc w:val="center"/>
            </w:pPr>
          </w:p>
        </w:tc>
        <w:tc>
          <w:tcPr>
            <w:tcW w:w="1259" w:type="dxa"/>
            <w:vMerge/>
          </w:tcPr>
          <w:p w:rsidR="001137EF" w:rsidRPr="00D82D18" w:rsidRDefault="001137EF" w:rsidP="001137EF">
            <w:pPr>
              <w:pStyle w:val="affff7"/>
              <w:ind w:hanging="15"/>
              <w:jc w:val="center"/>
            </w:pPr>
          </w:p>
        </w:tc>
        <w:tc>
          <w:tcPr>
            <w:tcW w:w="843" w:type="dxa"/>
            <w:vMerge/>
          </w:tcPr>
          <w:p w:rsidR="001137EF" w:rsidRPr="00D82D18" w:rsidRDefault="001137EF" w:rsidP="001137EF">
            <w:pPr>
              <w:pStyle w:val="affff7"/>
              <w:ind w:hanging="15"/>
              <w:jc w:val="center"/>
            </w:pPr>
          </w:p>
        </w:tc>
        <w:tc>
          <w:tcPr>
            <w:tcW w:w="709" w:type="dxa"/>
            <w:vMerge/>
          </w:tcPr>
          <w:p w:rsidR="001137EF" w:rsidRPr="00D82D18" w:rsidRDefault="001137EF" w:rsidP="001137EF">
            <w:pPr>
              <w:pStyle w:val="affff7"/>
              <w:ind w:hanging="15"/>
              <w:jc w:val="center"/>
            </w:pPr>
          </w:p>
        </w:tc>
        <w:tc>
          <w:tcPr>
            <w:tcW w:w="820" w:type="dxa"/>
            <w:vMerge/>
          </w:tcPr>
          <w:p w:rsidR="001137EF" w:rsidRPr="00D82D18" w:rsidRDefault="001137EF" w:rsidP="001137EF">
            <w:pPr>
              <w:pStyle w:val="affff7"/>
              <w:ind w:hanging="15"/>
              <w:jc w:val="center"/>
            </w:pPr>
          </w:p>
        </w:tc>
        <w:tc>
          <w:tcPr>
            <w:tcW w:w="850" w:type="dxa"/>
            <w:vMerge/>
          </w:tcPr>
          <w:p w:rsidR="001137EF" w:rsidRPr="00D82D18" w:rsidRDefault="001137EF" w:rsidP="001137EF">
            <w:pPr>
              <w:pStyle w:val="affff7"/>
              <w:ind w:hanging="15"/>
              <w:jc w:val="center"/>
            </w:pPr>
          </w:p>
        </w:tc>
      </w:tr>
      <w:tr w:rsidR="00673128" w:rsidRPr="00D82D18" w:rsidTr="001137EF">
        <w:trPr>
          <w:trHeight w:val="20"/>
          <w:jc w:val="center"/>
        </w:trPr>
        <w:tc>
          <w:tcPr>
            <w:tcW w:w="2649" w:type="dxa"/>
            <w:shd w:val="clear" w:color="auto" w:fill="auto"/>
          </w:tcPr>
          <w:p w:rsidR="00673128" w:rsidRPr="00D82D18" w:rsidRDefault="00673128" w:rsidP="00C843A1">
            <w:pPr>
              <w:pStyle w:val="affff7"/>
              <w:spacing w:before="0" w:beforeAutospacing="0" w:after="0"/>
              <w:ind w:hanging="17"/>
            </w:pPr>
            <w:r w:rsidRPr="00D82D18">
              <w:t>Бытовое обслуживание</w:t>
            </w:r>
          </w:p>
        </w:tc>
        <w:tc>
          <w:tcPr>
            <w:tcW w:w="851" w:type="dxa"/>
            <w:shd w:val="clear" w:color="auto" w:fill="auto"/>
          </w:tcPr>
          <w:p w:rsidR="00673128" w:rsidRPr="00D82D18" w:rsidRDefault="00673128" w:rsidP="00C843A1">
            <w:pPr>
              <w:pStyle w:val="affff7"/>
              <w:spacing w:before="0" w:beforeAutospacing="0" w:after="0"/>
              <w:ind w:hanging="17"/>
              <w:jc w:val="center"/>
            </w:pPr>
            <w:r w:rsidRPr="00D82D18">
              <w:t>3.3</w:t>
            </w:r>
          </w:p>
        </w:tc>
        <w:tc>
          <w:tcPr>
            <w:tcW w:w="1134" w:type="dxa"/>
            <w:vMerge/>
          </w:tcPr>
          <w:p w:rsidR="00673128" w:rsidRPr="00D82D18" w:rsidRDefault="00673128" w:rsidP="001137EF">
            <w:pPr>
              <w:pStyle w:val="affff7"/>
              <w:ind w:hanging="15"/>
              <w:jc w:val="center"/>
            </w:pPr>
          </w:p>
        </w:tc>
        <w:tc>
          <w:tcPr>
            <w:tcW w:w="850" w:type="dxa"/>
            <w:vMerge/>
          </w:tcPr>
          <w:p w:rsidR="00673128" w:rsidRPr="00D82D18" w:rsidRDefault="00673128" w:rsidP="001137EF">
            <w:pPr>
              <w:pStyle w:val="affff7"/>
              <w:ind w:hanging="15"/>
              <w:jc w:val="center"/>
            </w:pPr>
          </w:p>
        </w:tc>
        <w:tc>
          <w:tcPr>
            <w:tcW w:w="1259" w:type="dxa"/>
            <w:vMerge/>
          </w:tcPr>
          <w:p w:rsidR="00673128" w:rsidRPr="00D82D18" w:rsidRDefault="00673128" w:rsidP="001137EF">
            <w:pPr>
              <w:pStyle w:val="affff7"/>
              <w:ind w:hanging="15"/>
              <w:jc w:val="center"/>
            </w:pPr>
          </w:p>
        </w:tc>
        <w:tc>
          <w:tcPr>
            <w:tcW w:w="843" w:type="dxa"/>
            <w:vMerge/>
          </w:tcPr>
          <w:p w:rsidR="00673128" w:rsidRPr="00D82D18" w:rsidRDefault="00673128" w:rsidP="001137EF">
            <w:pPr>
              <w:pStyle w:val="affff7"/>
              <w:ind w:hanging="15"/>
              <w:jc w:val="center"/>
            </w:pPr>
          </w:p>
        </w:tc>
        <w:tc>
          <w:tcPr>
            <w:tcW w:w="709" w:type="dxa"/>
            <w:vMerge/>
          </w:tcPr>
          <w:p w:rsidR="00673128" w:rsidRPr="00D82D18" w:rsidRDefault="00673128" w:rsidP="001137EF">
            <w:pPr>
              <w:pStyle w:val="affff7"/>
              <w:ind w:hanging="15"/>
              <w:jc w:val="center"/>
            </w:pPr>
          </w:p>
        </w:tc>
        <w:tc>
          <w:tcPr>
            <w:tcW w:w="820" w:type="dxa"/>
            <w:vMerge/>
          </w:tcPr>
          <w:p w:rsidR="00673128" w:rsidRPr="00D82D18" w:rsidRDefault="00673128" w:rsidP="001137EF">
            <w:pPr>
              <w:pStyle w:val="affff7"/>
              <w:ind w:hanging="15"/>
              <w:jc w:val="center"/>
            </w:pPr>
          </w:p>
        </w:tc>
        <w:tc>
          <w:tcPr>
            <w:tcW w:w="850" w:type="dxa"/>
            <w:vMerge/>
          </w:tcPr>
          <w:p w:rsidR="00673128" w:rsidRPr="00D82D18" w:rsidRDefault="00673128" w:rsidP="001137EF">
            <w:pPr>
              <w:pStyle w:val="affff7"/>
              <w:ind w:hanging="15"/>
              <w:jc w:val="center"/>
            </w:pPr>
          </w:p>
        </w:tc>
      </w:tr>
      <w:tr w:rsidR="00673128" w:rsidRPr="00D82D18" w:rsidTr="001137EF">
        <w:trPr>
          <w:trHeight w:val="20"/>
          <w:jc w:val="center"/>
        </w:trPr>
        <w:tc>
          <w:tcPr>
            <w:tcW w:w="2649" w:type="dxa"/>
            <w:shd w:val="clear" w:color="auto" w:fill="auto"/>
          </w:tcPr>
          <w:p w:rsidR="00673128" w:rsidRPr="00D82D18" w:rsidRDefault="00673128" w:rsidP="00C843A1">
            <w:pPr>
              <w:pStyle w:val="affff7"/>
              <w:spacing w:before="0" w:beforeAutospacing="0" w:after="0"/>
              <w:ind w:hanging="17"/>
            </w:pPr>
            <w:r w:rsidRPr="00D82D18">
              <w:t>Амбулаторно-поликлиническое обслуживание</w:t>
            </w:r>
          </w:p>
        </w:tc>
        <w:tc>
          <w:tcPr>
            <w:tcW w:w="851" w:type="dxa"/>
            <w:shd w:val="clear" w:color="auto" w:fill="auto"/>
          </w:tcPr>
          <w:p w:rsidR="00673128" w:rsidRPr="00D82D18" w:rsidRDefault="00673128" w:rsidP="00C843A1">
            <w:pPr>
              <w:pStyle w:val="affff7"/>
              <w:spacing w:before="0" w:beforeAutospacing="0" w:after="0"/>
              <w:ind w:hanging="17"/>
              <w:jc w:val="center"/>
            </w:pPr>
            <w:r w:rsidRPr="00D82D18">
              <w:t>3.4.1</w:t>
            </w:r>
          </w:p>
        </w:tc>
        <w:tc>
          <w:tcPr>
            <w:tcW w:w="1134" w:type="dxa"/>
            <w:vMerge/>
          </w:tcPr>
          <w:p w:rsidR="00673128" w:rsidRPr="00D82D18" w:rsidRDefault="00673128" w:rsidP="001137EF">
            <w:pPr>
              <w:pStyle w:val="affff7"/>
              <w:ind w:hanging="15"/>
              <w:jc w:val="center"/>
            </w:pPr>
          </w:p>
        </w:tc>
        <w:tc>
          <w:tcPr>
            <w:tcW w:w="850" w:type="dxa"/>
            <w:vMerge/>
          </w:tcPr>
          <w:p w:rsidR="00673128" w:rsidRPr="00D82D18" w:rsidRDefault="00673128" w:rsidP="001137EF">
            <w:pPr>
              <w:pStyle w:val="affff7"/>
              <w:ind w:hanging="15"/>
              <w:jc w:val="center"/>
            </w:pPr>
          </w:p>
        </w:tc>
        <w:tc>
          <w:tcPr>
            <w:tcW w:w="1259" w:type="dxa"/>
            <w:vMerge/>
          </w:tcPr>
          <w:p w:rsidR="00673128" w:rsidRPr="00D82D18" w:rsidRDefault="00673128" w:rsidP="001137EF">
            <w:pPr>
              <w:pStyle w:val="affff7"/>
              <w:ind w:hanging="15"/>
              <w:jc w:val="center"/>
            </w:pPr>
          </w:p>
        </w:tc>
        <w:tc>
          <w:tcPr>
            <w:tcW w:w="843" w:type="dxa"/>
            <w:vMerge/>
          </w:tcPr>
          <w:p w:rsidR="00673128" w:rsidRPr="00D82D18" w:rsidRDefault="00673128" w:rsidP="001137EF">
            <w:pPr>
              <w:pStyle w:val="affff7"/>
              <w:ind w:hanging="15"/>
              <w:jc w:val="center"/>
            </w:pPr>
          </w:p>
        </w:tc>
        <w:tc>
          <w:tcPr>
            <w:tcW w:w="709" w:type="dxa"/>
            <w:vMerge/>
          </w:tcPr>
          <w:p w:rsidR="00673128" w:rsidRPr="00D82D18" w:rsidRDefault="00673128" w:rsidP="001137EF">
            <w:pPr>
              <w:pStyle w:val="affff7"/>
              <w:ind w:hanging="15"/>
              <w:jc w:val="center"/>
            </w:pPr>
          </w:p>
        </w:tc>
        <w:tc>
          <w:tcPr>
            <w:tcW w:w="820" w:type="dxa"/>
            <w:vMerge/>
          </w:tcPr>
          <w:p w:rsidR="00673128" w:rsidRPr="00D82D18" w:rsidRDefault="00673128" w:rsidP="001137EF">
            <w:pPr>
              <w:pStyle w:val="affff7"/>
              <w:ind w:hanging="15"/>
              <w:jc w:val="center"/>
            </w:pPr>
          </w:p>
        </w:tc>
        <w:tc>
          <w:tcPr>
            <w:tcW w:w="850" w:type="dxa"/>
            <w:vMerge/>
          </w:tcPr>
          <w:p w:rsidR="00673128" w:rsidRPr="00D82D18" w:rsidRDefault="00673128" w:rsidP="001137EF">
            <w:pPr>
              <w:pStyle w:val="affff7"/>
              <w:ind w:hanging="15"/>
              <w:jc w:val="center"/>
            </w:pPr>
          </w:p>
        </w:tc>
      </w:tr>
      <w:tr w:rsidR="00673128" w:rsidRPr="00D82D18" w:rsidTr="001137EF">
        <w:trPr>
          <w:trHeight w:val="20"/>
          <w:jc w:val="center"/>
        </w:trPr>
        <w:tc>
          <w:tcPr>
            <w:tcW w:w="2649" w:type="dxa"/>
            <w:shd w:val="clear" w:color="auto" w:fill="auto"/>
          </w:tcPr>
          <w:p w:rsidR="00673128" w:rsidRPr="00D82D18" w:rsidRDefault="00673128" w:rsidP="00C843A1">
            <w:pPr>
              <w:pStyle w:val="affff7"/>
              <w:spacing w:before="0" w:beforeAutospacing="0" w:after="0"/>
              <w:ind w:hanging="17"/>
            </w:pPr>
            <w:r w:rsidRPr="00D82D18">
              <w:t>Дошкольное, начальное и среднее общее образование</w:t>
            </w:r>
          </w:p>
        </w:tc>
        <w:tc>
          <w:tcPr>
            <w:tcW w:w="851" w:type="dxa"/>
            <w:shd w:val="clear" w:color="auto" w:fill="auto"/>
          </w:tcPr>
          <w:p w:rsidR="00673128" w:rsidRPr="00D82D18" w:rsidRDefault="00673128" w:rsidP="00C843A1">
            <w:pPr>
              <w:pStyle w:val="affff7"/>
              <w:spacing w:before="0" w:beforeAutospacing="0" w:after="0"/>
              <w:ind w:hanging="17"/>
              <w:jc w:val="center"/>
            </w:pPr>
            <w:r w:rsidRPr="00D82D18">
              <w:t>3.5.1</w:t>
            </w:r>
          </w:p>
        </w:tc>
        <w:tc>
          <w:tcPr>
            <w:tcW w:w="1134" w:type="dxa"/>
            <w:vMerge/>
          </w:tcPr>
          <w:p w:rsidR="00673128" w:rsidRPr="00D82D18" w:rsidRDefault="00673128" w:rsidP="001137EF">
            <w:pPr>
              <w:pStyle w:val="affff7"/>
              <w:ind w:hanging="15"/>
              <w:jc w:val="center"/>
            </w:pPr>
          </w:p>
        </w:tc>
        <w:tc>
          <w:tcPr>
            <w:tcW w:w="850" w:type="dxa"/>
            <w:vMerge/>
          </w:tcPr>
          <w:p w:rsidR="00673128" w:rsidRPr="00D82D18" w:rsidRDefault="00673128" w:rsidP="001137EF">
            <w:pPr>
              <w:pStyle w:val="affff7"/>
              <w:ind w:hanging="15"/>
              <w:jc w:val="center"/>
            </w:pPr>
          </w:p>
        </w:tc>
        <w:tc>
          <w:tcPr>
            <w:tcW w:w="1259" w:type="dxa"/>
            <w:vMerge/>
          </w:tcPr>
          <w:p w:rsidR="00673128" w:rsidRPr="00D82D18" w:rsidRDefault="00673128" w:rsidP="001137EF">
            <w:pPr>
              <w:pStyle w:val="affff7"/>
              <w:ind w:hanging="15"/>
              <w:jc w:val="center"/>
            </w:pPr>
          </w:p>
        </w:tc>
        <w:tc>
          <w:tcPr>
            <w:tcW w:w="843" w:type="dxa"/>
            <w:vMerge/>
          </w:tcPr>
          <w:p w:rsidR="00673128" w:rsidRPr="00D82D18" w:rsidRDefault="00673128" w:rsidP="001137EF">
            <w:pPr>
              <w:pStyle w:val="affff7"/>
              <w:ind w:hanging="15"/>
              <w:jc w:val="center"/>
            </w:pPr>
          </w:p>
        </w:tc>
        <w:tc>
          <w:tcPr>
            <w:tcW w:w="709" w:type="dxa"/>
            <w:vMerge/>
          </w:tcPr>
          <w:p w:rsidR="00673128" w:rsidRPr="00D82D18" w:rsidRDefault="00673128" w:rsidP="001137EF">
            <w:pPr>
              <w:pStyle w:val="affff7"/>
              <w:ind w:hanging="15"/>
              <w:jc w:val="center"/>
            </w:pPr>
          </w:p>
        </w:tc>
        <w:tc>
          <w:tcPr>
            <w:tcW w:w="820" w:type="dxa"/>
            <w:vMerge/>
          </w:tcPr>
          <w:p w:rsidR="00673128" w:rsidRPr="00D82D18" w:rsidRDefault="00673128" w:rsidP="001137EF">
            <w:pPr>
              <w:pStyle w:val="affff7"/>
              <w:ind w:hanging="15"/>
              <w:jc w:val="center"/>
            </w:pPr>
          </w:p>
        </w:tc>
        <w:tc>
          <w:tcPr>
            <w:tcW w:w="850" w:type="dxa"/>
            <w:vMerge/>
          </w:tcPr>
          <w:p w:rsidR="00673128" w:rsidRPr="00D82D18" w:rsidRDefault="00673128" w:rsidP="001137EF">
            <w:pPr>
              <w:pStyle w:val="affff7"/>
              <w:ind w:hanging="15"/>
              <w:jc w:val="center"/>
            </w:pPr>
          </w:p>
        </w:tc>
      </w:tr>
      <w:tr w:rsidR="00673128" w:rsidRPr="00D82D18" w:rsidTr="001137EF">
        <w:trPr>
          <w:trHeight w:val="20"/>
          <w:jc w:val="center"/>
        </w:trPr>
        <w:tc>
          <w:tcPr>
            <w:tcW w:w="2649" w:type="dxa"/>
            <w:shd w:val="clear" w:color="auto" w:fill="auto"/>
          </w:tcPr>
          <w:p w:rsidR="00673128" w:rsidRPr="00D82D18" w:rsidRDefault="00673128" w:rsidP="00C843A1">
            <w:pPr>
              <w:pStyle w:val="affff7"/>
              <w:spacing w:before="0" w:beforeAutospacing="0" w:after="0"/>
              <w:ind w:hanging="17"/>
            </w:pPr>
            <w:r w:rsidRPr="00D82D18">
              <w:t>Государственное управление</w:t>
            </w:r>
          </w:p>
        </w:tc>
        <w:tc>
          <w:tcPr>
            <w:tcW w:w="851" w:type="dxa"/>
            <w:shd w:val="clear" w:color="auto" w:fill="auto"/>
          </w:tcPr>
          <w:p w:rsidR="00673128" w:rsidRPr="00D82D18" w:rsidRDefault="00673128" w:rsidP="00C843A1">
            <w:pPr>
              <w:pStyle w:val="affff7"/>
              <w:spacing w:before="0" w:beforeAutospacing="0" w:after="0"/>
              <w:ind w:hanging="17"/>
              <w:jc w:val="center"/>
            </w:pPr>
            <w:r w:rsidRPr="00D82D18">
              <w:t>3.8.1</w:t>
            </w:r>
          </w:p>
        </w:tc>
        <w:tc>
          <w:tcPr>
            <w:tcW w:w="1134" w:type="dxa"/>
            <w:vMerge/>
          </w:tcPr>
          <w:p w:rsidR="00673128" w:rsidRPr="00D82D18" w:rsidRDefault="00673128" w:rsidP="001137EF">
            <w:pPr>
              <w:pStyle w:val="affff7"/>
              <w:ind w:hanging="15"/>
              <w:jc w:val="center"/>
            </w:pPr>
          </w:p>
        </w:tc>
        <w:tc>
          <w:tcPr>
            <w:tcW w:w="850" w:type="dxa"/>
            <w:vMerge/>
          </w:tcPr>
          <w:p w:rsidR="00673128" w:rsidRPr="00D82D18" w:rsidRDefault="00673128" w:rsidP="001137EF">
            <w:pPr>
              <w:pStyle w:val="affff7"/>
              <w:ind w:hanging="15"/>
              <w:jc w:val="center"/>
            </w:pPr>
          </w:p>
        </w:tc>
        <w:tc>
          <w:tcPr>
            <w:tcW w:w="1259" w:type="dxa"/>
            <w:vMerge/>
          </w:tcPr>
          <w:p w:rsidR="00673128" w:rsidRPr="00D82D18" w:rsidRDefault="00673128" w:rsidP="001137EF">
            <w:pPr>
              <w:pStyle w:val="affff7"/>
              <w:ind w:hanging="15"/>
              <w:jc w:val="center"/>
            </w:pPr>
          </w:p>
        </w:tc>
        <w:tc>
          <w:tcPr>
            <w:tcW w:w="843" w:type="dxa"/>
            <w:vMerge/>
          </w:tcPr>
          <w:p w:rsidR="00673128" w:rsidRPr="00D82D18" w:rsidRDefault="00673128" w:rsidP="001137EF">
            <w:pPr>
              <w:pStyle w:val="affff7"/>
              <w:ind w:hanging="15"/>
              <w:jc w:val="center"/>
            </w:pPr>
          </w:p>
        </w:tc>
        <w:tc>
          <w:tcPr>
            <w:tcW w:w="709" w:type="dxa"/>
            <w:vMerge/>
          </w:tcPr>
          <w:p w:rsidR="00673128" w:rsidRPr="00D82D18" w:rsidRDefault="00673128" w:rsidP="001137EF">
            <w:pPr>
              <w:pStyle w:val="affff7"/>
              <w:ind w:hanging="15"/>
              <w:jc w:val="center"/>
            </w:pPr>
          </w:p>
        </w:tc>
        <w:tc>
          <w:tcPr>
            <w:tcW w:w="820" w:type="dxa"/>
            <w:vMerge/>
          </w:tcPr>
          <w:p w:rsidR="00673128" w:rsidRPr="00D82D18" w:rsidRDefault="00673128" w:rsidP="001137EF">
            <w:pPr>
              <w:pStyle w:val="affff7"/>
              <w:ind w:hanging="15"/>
              <w:jc w:val="center"/>
            </w:pPr>
          </w:p>
        </w:tc>
        <w:tc>
          <w:tcPr>
            <w:tcW w:w="850" w:type="dxa"/>
            <w:vMerge/>
          </w:tcPr>
          <w:p w:rsidR="00673128" w:rsidRPr="00D82D18" w:rsidRDefault="00673128" w:rsidP="001137EF">
            <w:pPr>
              <w:pStyle w:val="affff7"/>
              <w:ind w:hanging="15"/>
              <w:jc w:val="center"/>
            </w:pPr>
          </w:p>
        </w:tc>
      </w:tr>
      <w:tr w:rsidR="00673128" w:rsidRPr="00D82D18" w:rsidTr="001137EF">
        <w:trPr>
          <w:trHeight w:val="20"/>
          <w:jc w:val="center"/>
        </w:trPr>
        <w:tc>
          <w:tcPr>
            <w:tcW w:w="2649" w:type="dxa"/>
            <w:shd w:val="clear" w:color="auto" w:fill="auto"/>
          </w:tcPr>
          <w:p w:rsidR="00673128" w:rsidRPr="00D82D18" w:rsidRDefault="00673128" w:rsidP="00C843A1">
            <w:pPr>
              <w:pStyle w:val="affff7"/>
              <w:spacing w:before="0" w:beforeAutospacing="0" w:after="0"/>
              <w:ind w:hanging="17"/>
            </w:pPr>
            <w:r w:rsidRPr="00D82D18">
              <w:t>Амбулаторное ветеринарное обслуживание</w:t>
            </w:r>
          </w:p>
        </w:tc>
        <w:tc>
          <w:tcPr>
            <w:tcW w:w="851" w:type="dxa"/>
            <w:shd w:val="clear" w:color="auto" w:fill="auto"/>
          </w:tcPr>
          <w:p w:rsidR="00673128" w:rsidRPr="00D82D18" w:rsidRDefault="00673128" w:rsidP="00C843A1">
            <w:pPr>
              <w:pStyle w:val="affff7"/>
              <w:spacing w:before="0" w:beforeAutospacing="0" w:after="0"/>
              <w:ind w:hanging="17"/>
              <w:jc w:val="center"/>
            </w:pPr>
            <w:r w:rsidRPr="00D82D18">
              <w:t>3.10.1</w:t>
            </w:r>
          </w:p>
        </w:tc>
        <w:tc>
          <w:tcPr>
            <w:tcW w:w="1134" w:type="dxa"/>
            <w:vMerge/>
          </w:tcPr>
          <w:p w:rsidR="00673128" w:rsidRPr="00D82D18" w:rsidRDefault="00673128" w:rsidP="001137EF">
            <w:pPr>
              <w:pStyle w:val="affff7"/>
              <w:ind w:hanging="15"/>
              <w:jc w:val="center"/>
            </w:pPr>
          </w:p>
        </w:tc>
        <w:tc>
          <w:tcPr>
            <w:tcW w:w="850" w:type="dxa"/>
            <w:vMerge/>
          </w:tcPr>
          <w:p w:rsidR="00673128" w:rsidRPr="00D82D18" w:rsidRDefault="00673128" w:rsidP="001137EF">
            <w:pPr>
              <w:pStyle w:val="affff7"/>
              <w:ind w:hanging="15"/>
              <w:jc w:val="center"/>
            </w:pPr>
          </w:p>
        </w:tc>
        <w:tc>
          <w:tcPr>
            <w:tcW w:w="1259" w:type="dxa"/>
            <w:vMerge/>
          </w:tcPr>
          <w:p w:rsidR="00673128" w:rsidRPr="00D82D18" w:rsidRDefault="00673128" w:rsidP="001137EF">
            <w:pPr>
              <w:pStyle w:val="affff7"/>
              <w:ind w:hanging="15"/>
              <w:jc w:val="center"/>
            </w:pPr>
          </w:p>
        </w:tc>
        <w:tc>
          <w:tcPr>
            <w:tcW w:w="843" w:type="dxa"/>
            <w:vMerge/>
          </w:tcPr>
          <w:p w:rsidR="00673128" w:rsidRPr="00D82D18" w:rsidRDefault="00673128" w:rsidP="001137EF">
            <w:pPr>
              <w:pStyle w:val="affff7"/>
              <w:ind w:hanging="15"/>
              <w:jc w:val="center"/>
            </w:pPr>
          </w:p>
        </w:tc>
        <w:tc>
          <w:tcPr>
            <w:tcW w:w="709" w:type="dxa"/>
            <w:vMerge/>
          </w:tcPr>
          <w:p w:rsidR="00673128" w:rsidRPr="00D82D18" w:rsidRDefault="00673128" w:rsidP="001137EF">
            <w:pPr>
              <w:pStyle w:val="affff7"/>
              <w:ind w:hanging="15"/>
              <w:jc w:val="center"/>
            </w:pPr>
          </w:p>
        </w:tc>
        <w:tc>
          <w:tcPr>
            <w:tcW w:w="820" w:type="dxa"/>
            <w:vMerge/>
          </w:tcPr>
          <w:p w:rsidR="00673128" w:rsidRPr="00D82D18" w:rsidRDefault="00673128" w:rsidP="001137EF">
            <w:pPr>
              <w:pStyle w:val="affff7"/>
              <w:ind w:hanging="15"/>
              <w:jc w:val="center"/>
            </w:pPr>
          </w:p>
        </w:tc>
        <w:tc>
          <w:tcPr>
            <w:tcW w:w="850" w:type="dxa"/>
            <w:vMerge/>
          </w:tcPr>
          <w:p w:rsidR="00673128" w:rsidRPr="00D82D18" w:rsidRDefault="00673128" w:rsidP="001137EF">
            <w:pPr>
              <w:pStyle w:val="affff7"/>
              <w:ind w:hanging="15"/>
              <w:jc w:val="center"/>
            </w:pPr>
          </w:p>
        </w:tc>
      </w:tr>
      <w:tr w:rsidR="00673128" w:rsidRPr="00D82D18" w:rsidTr="001137EF">
        <w:trPr>
          <w:trHeight w:val="20"/>
          <w:jc w:val="center"/>
        </w:trPr>
        <w:tc>
          <w:tcPr>
            <w:tcW w:w="2649" w:type="dxa"/>
            <w:shd w:val="clear" w:color="auto" w:fill="auto"/>
          </w:tcPr>
          <w:p w:rsidR="00673128" w:rsidRPr="00D82D18" w:rsidRDefault="00673128" w:rsidP="00C843A1">
            <w:pPr>
              <w:pStyle w:val="affff7"/>
              <w:spacing w:before="0" w:beforeAutospacing="0" w:after="0"/>
              <w:ind w:hanging="15"/>
            </w:pPr>
            <w:r w:rsidRPr="00D82D18">
              <w:t>Деловое управление</w:t>
            </w:r>
          </w:p>
        </w:tc>
        <w:tc>
          <w:tcPr>
            <w:tcW w:w="851" w:type="dxa"/>
            <w:shd w:val="clear" w:color="auto" w:fill="auto"/>
          </w:tcPr>
          <w:p w:rsidR="00673128" w:rsidRPr="00D82D18" w:rsidRDefault="00673128" w:rsidP="00C843A1">
            <w:pPr>
              <w:pStyle w:val="affff7"/>
              <w:spacing w:before="0" w:beforeAutospacing="0" w:after="0"/>
              <w:ind w:hanging="15"/>
              <w:jc w:val="center"/>
            </w:pPr>
            <w:r w:rsidRPr="00D82D18">
              <w:t>4.1</w:t>
            </w:r>
          </w:p>
        </w:tc>
        <w:tc>
          <w:tcPr>
            <w:tcW w:w="1134" w:type="dxa"/>
            <w:vMerge/>
          </w:tcPr>
          <w:p w:rsidR="00673128" w:rsidRPr="00D82D18" w:rsidRDefault="00673128" w:rsidP="001137EF">
            <w:pPr>
              <w:pStyle w:val="affff7"/>
              <w:ind w:hanging="15"/>
              <w:jc w:val="center"/>
            </w:pPr>
          </w:p>
        </w:tc>
        <w:tc>
          <w:tcPr>
            <w:tcW w:w="850" w:type="dxa"/>
            <w:vMerge/>
          </w:tcPr>
          <w:p w:rsidR="00673128" w:rsidRPr="00D82D18" w:rsidRDefault="00673128" w:rsidP="001137EF">
            <w:pPr>
              <w:pStyle w:val="affff7"/>
              <w:ind w:hanging="15"/>
              <w:jc w:val="center"/>
            </w:pPr>
          </w:p>
        </w:tc>
        <w:tc>
          <w:tcPr>
            <w:tcW w:w="1259" w:type="dxa"/>
            <w:vMerge/>
          </w:tcPr>
          <w:p w:rsidR="00673128" w:rsidRPr="00D82D18" w:rsidRDefault="00673128" w:rsidP="001137EF">
            <w:pPr>
              <w:pStyle w:val="affff7"/>
              <w:ind w:hanging="15"/>
              <w:jc w:val="center"/>
            </w:pPr>
          </w:p>
        </w:tc>
        <w:tc>
          <w:tcPr>
            <w:tcW w:w="843" w:type="dxa"/>
            <w:vMerge/>
          </w:tcPr>
          <w:p w:rsidR="00673128" w:rsidRPr="00D82D18" w:rsidRDefault="00673128" w:rsidP="001137EF">
            <w:pPr>
              <w:pStyle w:val="affff7"/>
              <w:ind w:hanging="15"/>
              <w:jc w:val="center"/>
            </w:pPr>
          </w:p>
        </w:tc>
        <w:tc>
          <w:tcPr>
            <w:tcW w:w="709" w:type="dxa"/>
            <w:vMerge/>
          </w:tcPr>
          <w:p w:rsidR="00673128" w:rsidRPr="00D82D18" w:rsidRDefault="00673128" w:rsidP="001137EF">
            <w:pPr>
              <w:pStyle w:val="affff7"/>
              <w:ind w:hanging="15"/>
              <w:jc w:val="center"/>
            </w:pPr>
          </w:p>
        </w:tc>
        <w:tc>
          <w:tcPr>
            <w:tcW w:w="820" w:type="dxa"/>
            <w:vMerge/>
          </w:tcPr>
          <w:p w:rsidR="00673128" w:rsidRPr="00D82D18" w:rsidRDefault="00673128" w:rsidP="001137EF">
            <w:pPr>
              <w:pStyle w:val="affff7"/>
              <w:ind w:hanging="15"/>
              <w:jc w:val="center"/>
            </w:pPr>
          </w:p>
        </w:tc>
        <w:tc>
          <w:tcPr>
            <w:tcW w:w="850" w:type="dxa"/>
            <w:vMerge/>
          </w:tcPr>
          <w:p w:rsidR="00673128" w:rsidRPr="00D82D18" w:rsidRDefault="00673128" w:rsidP="001137EF">
            <w:pPr>
              <w:pStyle w:val="affff7"/>
              <w:ind w:hanging="15"/>
              <w:jc w:val="center"/>
            </w:pPr>
          </w:p>
        </w:tc>
      </w:tr>
      <w:tr w:rsidR="00673128" w:rsidRPr="00D82D18" w:rsidTr="001137EF">
        <w:trPr>
          <w:trHeight w:val="20"/>
          <w:jc w:val="center"/>
        </w:trPr>
        <w:tc>
          <w:tcPr>
            <w:tcW w:w="2649" w:type="dxa"/>
            <w:shd w:val="clear" w:color="auto" w:fill="auto"/>
          </w:tcPr>
          <w:p w:rsidR="00673128" w:rsidRPr="00D82D18" w:rsidRDefault="00673128" w:rsidP="00C843A1">
            <w:pPr>
              <w:pStyle w:val="affff7"/>
              <w:spacing w:before="0" w:beforeAutospacing="0" w:after="0"/>
              <w:ind w:hanging="15"/>
            </w:pPr>
            <w:r w:rsidRPr="00D82D18">
              <w:t>Банковская и страховая деятельность</w:t>
            </w:r>
          </w:p>
        </w:tc>
        <w:tc>
          <w:tcPr>
            <w:tcW w:w="851" w:type="dxa"/>
            <w:shd w:val="clear" w:color="auto" w:fill="auto"/>
          </w:tcPr>
          <w:p w:rsidR="00673128" w:rsidRPr="00D82D18" w:rsidRDefault="00673128" w:rsidP="00C843A1">
            <w:pPr>
              <w:pStyle w:val="affff7"/>
              <w:spacing w:before="0" w:beforeAutospacing="0" w:after="0"/>
              <w:ind w:hanging="15"/>
              <w:jc w:val="center"/>
            </w:pPr>
            <w:r w:rsidRPr="00D82D18">
              <w:t>4.5</w:t>
            </w:r>
          </w:p>
        </w:tc>
        <w:tc>
          <w:tcPr>
            <w:tcW w:w="1134" w:type="dxa"/>
            <w:vMerge/>
          </w:tcPr>
          <w:p w:rsidR="00673128" w:rsidRPr="00D82D18" w:rsidRDefault="00673128" w:rsidP="001137EF">
            <w:pPr>
              <w:pStyle w:val="affff7"/>
              <w:ind w:hanging="15"/>
              <w:jc w:val="center"/>
            </w:pPr>
          </w:p>
        </w:tc>
        <w:tc>
          <w:tcPr>
            <w:tcW w:w="850" w:type="dxa"/>
            <w:vMerge/>
          </w:tcPr>
          <w:p w:rsidR="00673128" w:rsidRPr="00D82D18" w:rsidRDefault="00673128" w:rsidP="001137EF">
            <w:pPr>
              <w:pStyle w:val="affff7"/>
              <w:ind w:hanging="15"/>
              <w:jc w:val="center"/>
            </w:pPr>
          </w:p>
        </w:tc>
        <w:tc>
          <w:tcPr>
            <w:tcW w:w="1259" w:type="dxa"/>
            <w:vMerge/>
          </w:tcPr>
          <w:p w:rsidR="00673128" w:rsidRPr="00D82D18" w:rsidRDefault="00673128" w:rsidP="001137EF">
            <w:pPr>
              <w:pStyle w:val="affff7"/>
              <w:ind w:hanging="15"/>
              <w:jc w:val="center"/>
            </w:pPr>
          </w:p>
        </w:tc>
        <w:tc>
          <w:tcPr>
            <w:tcW w:w="843" w:type="dxa"/>
            <w:vMerge/>
          </w:tcPr>
          <w:p w:rsidR="00673128" w:rsidRPr="00D82D18" w:rsidRDefault="00673128" w:rsidP="001137EF">
            <w:pPr>
              <w:pStyle w:val="affff7"/>
              <w:ind w:hanging="15"/>
              <w:jc w:val="center"/>
            </w:pPr>
          </w:p>
        </w:tc>
        <w:tc>
          <w:tcPr>
            <w:tcW w:w="709" w:type="dxa"/>
            <w:vMerge/>
          </w:tcPr>
          <w:p w:rsidR="00673128" w:rsidRPr="00D82D18" w:rsidRDefault="00673128" w:rsidP="001137EF">
            <w:pPr>
              <w:pStyle w:val="affff7"/>
              <w:ind w:hanging="15"/>
              <w:jc w:val="center"/>
            </w:pPr>
          </w:p>
        </w:tc>
        <w:tc>
          <w:tcPr>
            <w:tcW w:w="820" w:type="dxa"/>
            <w:vMerge/>
          </w:tcPr>
          <w:p w:rsidR="00673128" w:rsidRPr="00D82D18" w:rsidRDefault="00673128" w:rsidP="001137EF">
            <w:pPr>
              <w:pStyle w:val="affff7"/>
              <w:ind w:hanging="15"/>
              <w:jc w:val="center"/>
            </w:pPr>
          </w:p>
        </w:tc>
        <w:tc>
          <w:tcPr>
            <w:tcW w:w="850" w:type="dxa"/>
            <w:vMerge/>
          </w:tcPr>
          <w:p w:rsidR="00673128" w:rsidRPr="00D82D18" w:rsidRDefault="00673128" w:rsidP="001137EF">
            <w:pPr>
              <w:pStyle w:val="affff7"/>
              <w:ind w:hanging="15"/>
              <w:jc w:val="center"/>
            </w:pPr>
          </w:p>
        </w:tc>
      </w:tr>
      <w:tr w:rsidR="00673128" w:rsidRPr="00D82D18" w:rsidTr="001137EF">
        <w:trPr>
          <w:trHeight w:val="20"/>
          <w:jc w:val="center"/>
        </w:trPr>
        <w:tc>
          <w:tcPr>
            <w:tcW w:w="2649" w:type="dxa"/>
            <w:shd w:val="clear" w:color="auto" w:fill="auto"/>
          </w:tcPr>
          <w:p w:rsidR="00673128" w:rsidRPr="00D82D18" w:rsidRDefault="00673128" w:rsidP="00C843A1">
            <w:pPr>
              <w:pStyle w:val="affff7"/>
              <w:spacing w:before="0" w:beforeAutospacing="0" w:after="0"/>
              <w:ind w:hanging="15"/>
              <w:rPr>
                <w:sz w:val="22"/>
                <w:szCs w:val="22"/>
              </w:rPr>
            </w:pPr>
            <w:r w:rsidRPr="00D82D18">
              <w:rPr>
                <w:sz w:val="22"/>
                <w:szCs w:val="22"/>
              </w:rPr>
              <w:t>Общественное питание</w:t>
            </w:r>
          </w:p>
        </w:tc>
        <w:tc>
          <w:tcPr>
            <w:tcW w:w="851" w:type="dxa"/>
            <w:shd w:val="clear" w:color="auto" w:fill="auto"/>
          </w:tcPr>
          <w:p w:rsidR="00673128" w:rsidRPr="00D82D18" w:rsidRDefault="00673128" w:rsidP="00C843A1">
            <w:pPr>
              <w:pStyle w:val="affff7"/>
              <w:spacing w:before="0" w:beforeAutospacing="0" w:after="0"/>
              <w:ind w:hanging="15"/>
              <w:jc w:val="center"/>
              <w:rPr>
                <w:sz w:val="22"/>
                <w:szCs w:val="22"/>
              </w:rPr>
            </w:pPr>
            <w:r w:rsidRPr="00D82D18">
              <w:rPr>
                <w:sz w:val="22"/>
                <w:szCs w:val="22"/>
              </w:rPr>
              <w:t>4.6</w:t>
            </w:r>
          </w:p>
        </w:tc>
        <w:tc>
          <w:tcPr>
            <w:tcW w:w="1134" w:type="dxa"/>
            <w:vMerge/>
          </w:tcPr>
          <w:p w:rsidR="00673128" w:rsidRPr="00D82D18" w:rsidRDefault="00673128" w:rsidP="001137EF">
            <w:pPr>
              <w:pStyle w:val="affff7"/>
              <w:ind w:hanging="15"/>
              <w:jc w:val="center"/>
            </w:pPr>
          </w:p>
        </w:tc>
        <w:tc>
          <w:tcPr>
            <w:tcW w:w="850" w:type="dxa"/>
            <w:vMerge/>
          </w:tcPr>
          <w:p w:rsidR="00673128" w:rsidRPr="00D82D18" w:rsidRDefault="00673128" w:rsidP="001137EF">
            <w:pPr>
              <w:pStyle w:val="affff7"/>
              <w:ind w:hanging="15"/>
              <w:jc w:val="center"/>
            </w:pPr>
          </w:p>
        </w:tc>
        <w:tc>
          <w:tcPr>
            <w:tcW w:w="1259" w:type="dxa"/>
            <w:vMerge/>
          </w:tcPr>
          <w:p w:rsidR="00673128" w:rsidRPr="00D82D18" w:rsidRDefault="00673128" w:rsidP="001137EF">
            <w:pPr>
              <w:pStyle w:val="affff7"/>
              <w:ind w:hanging="15"/>
              <w:jc w:val="center"/>
            </w:pPr>
          </w:p>
        </w:tc>
        <w:tc>
          <w:tcPr>
            <w:tcW w:w="843" w:type="dxa"/>
            <w:vMerge/>
          </w:tcPr>
          <w:p w:rsidR="00673128" w:rsidRPr="00D82D18" w:rsidRDefault="00673128" w:rsidP="001137EF">
            <w:pPr>
              <w:pStyle w:val="affff7"/>
              <w:ind w:hanging="15"/>
              <w:jc w:val="center"/>
            </w:pPr>
          </w:p>
        </w:tc>
        <w:tc>
          <w:tcPr>
            <w:tcW w:w="709" w:type="dxa"/>
            <w:vMerge/>
          </w:tcPr>
          <w:p w:rsidR="00673128" w:rsidRPr="00D82D18" w:rsidRDefault="00673128" w:rsidP="001137EF">
            <w:pPr>
              <w:pStyle w:val="affff7"/>
              <w:ind w:hanging="15"/>
              <w:jc w:val="center"/>
            </w:pPr>
          </w:p>
        </w:tc>
        <w:tc>
          <w:tcPr>
            <w:tcW w:w="820" w:type="dxa"/>
            <w:vMerge/>
          </w:tcPr>
          <w:p w:rsidR="00673128" w:rsidRPr="00D82D18" w:rsidRDefault="00673128" w:rsidP="001137EF">
            <w:pPr>
              <w:pStyle w:val="affff7"/>
              <w:ind w:hanging="15"/>
              <w:jc w:val="center"/>
            </w:pPr>
          </w:p>
        </w:tc>
        <w:tc>
          <w:tcPr>
            <w:tcW w:w="850" w:type="dxa"/>
            <w:vMerge/>
          </w:tcPr>
          <w:p w:rsidR="00673128" w:rsidRPr="00D82D18" w:rsidRDefault="00673128" w:rsidP="001137EF">
            <w:pPr>
              <w:pStyle w:val="affff7"/>
              <w:ind w:hanging="15"/>
              <w:jc w:val="center"/>
            </w:pPr>
          </w:p>
        </w:tc>
      </w:tr>
      <w:tr w:rsidR="00673128" w:rsidRPr="00D82D18" w:rsidTr="001137EF">
        <w:trPr>
          <w:trHeight w:val="20"/>
          <w:jc w:val="center"/>
        </w:trPr>
        <w:tc>
          <w:tcPr>
            <w:tcW w:w="2649" w:type="dxa"/>
            <w:shd w:val="clear" w:color="auto" w:fill="auto"/>
          </w:tcPr>
          <w:p w:rsidR="00673128" w:rsidRPr="00D82D18" w:rsidRDefault="00673128" w:rsidP="00C843A1">
            <w:pPr>
              <w:pStyle w:val="affff7"/>
              <w:spacing w:before="0" w:beforeAutospacing="0" w:after="0"/>
              <w:ind w:hanging="15"/>
            </w:pPr>
            <w:r w:rsidRPr="00D82D18">
              <w:t>Гостиничное обслуживание</w:t>
            </w:r>
          </w:p>
        </w:tc>
        <w:tc>
          <w:tcPr>
            <w:tcW w:w="851" w:type="dxa"/>
            <w:shd w:val="clear" w:color="auto" w:fill="auto"/>
          </w:tcPr>
          <w:p w:rsidR="00673128" w:rsidRPr="00D82D18" w:rsidRDefault="00673128" w:rsidP="00C843A1">
            <w:pPr>
              <w:pStyle w:val="affff7"/>
              <w:spacing w:before="0" w:beforeAutospacing="0" w:after="0"/>
              <w:ind w:hanging="15"/>
              <w:jc w:val="center"/>
            </w:pPr>
            <w:r w:rsidRPr="00D82D18">
              <w:t>4.7</w:t>
            </w:r>
          </w:p>
        </w:tc>
        <w:tc>
          <w:tcPr>
            <w:tcW w:w="1134" w:type="dxa"/>
            <w:vMerge/>
          </w:tcPr>
          <w:p w:rsidR="00673128" w:rsidRPr="00D82D18" w:rsidRDefault="00673128" w:rsidP="001137EF">
            <w:pPr>
              <w:pStyle w:val="affff7"/>
              <w:ind w:hanging="15"/>
              <w:jc w:val="center"/>
            </w:pPr>
          </w:p>
        </w:tc>
        <w:tc>
          <w:tcPr>
            <w:tcW w:w="850" w:type="dxa"/>
            <w:vMerge/>
          </w:tcPr>
          <w:p w:rsidR="00673128" w:rsidRPr="00D82D18" w:rsidRDefault="00673128" w:rsidP="001137EF">
            <w:pPr>
              <w:pStyle w:val="affff7"/>
              <w:ind w:hanging="15"/>
              <w:jc w:val="center"/>
            </w:pPr>
          </w:p>
        </w:tc>
        <w:tc>
          <w:tcPr>
            <w:tcW w:w="1259" w:type="dxa"/>
            <w:vMerge/>
          </w:tcPr>
          <w:p w:rsidR="00673128" w:rsidRPr="00D82D18" w:rsidRDefault="00673128" w:rsidP="001137EF">
            <w:pPr>
              <w:pStyle w:val="affff7"/>
              <w:ind w:hanging="15"/>
              <w:jc w:val="center"/>
            </w:pPr>
          </w:p>
        </w:tc>
        <w:tc>
          <w:tcPr>
            <w:tcW w:w="843" w:type="dxa"/>
            <w:vMerge/>
          </w:tcPr>
          <w:p w:rsidR="00673128" w:rsidRPr="00D82D18" w:rsidRDefault="00673128" w:rsidP="001137EF">
            <w:pPr>
              <w:pStyle w:val="affff7"/>
              <w:ind w:hanging="15"/>
              <w:jc w:val="center"/>
            </w:pPr>
          </w:p>
        </w:tc>
        <w:tc>
          <w:tcPr>
            <w:tcW w:w="709" w:type="dxa"/>
            <w:vMerge/>
          </w:tcPr>
          <w:p w:rsidR="00673128" w:rsidRPr="00D82D18" w:rsidRDefault="00673128" w:rsidP="001137EF">
            <w:pPr>
              <w:pStyle w:val="affff7"/>
              <w:ind w:hanging="15"/>
              <w:jc w:val="center"/>
            </w:pPr>
          </w:p>
        </w:tc>
        <w:tc>
          <w:tcPr>
            <w:tcW w:w="820" w:type="dxa"/>
            <w:vMerge/>
          </w:tcPr>
          <w:p w:rsidR="00673128" w:rsidRPr="00D82D18" w:rsidRDefault="00673128" w:rsidP="001137EF">
            <w:pPr>
              <w:pStyle w:val="affff7"/>
              <w:ind w:hanging="15"/>
              <w:jc w:val="center"/>
            </w:pPr>
          </w:p>
        </w:tc>
        <w:tc>
          <w:tcPr>
            <w:tcW w:w="850" w:type="dxa"/>
            <w:vMerge/>
          </w:tcPr>
          <w:p w:rsidR="00673128" w:rsidRPr="00D82D18" w:rsidRDefault="00673128" w:rsidP="001137EF">
            <w:pPr>
              <w:pStyle w:val="affff7"/>
              <w:ind w:hanging="15"/>
              <w:jc w:val="center"/>
            </w:pPr>
          </w:p>
        </w:tc>
      </w:tr>
      <w:tr w:rsidR="00673128" w:rsidRPr="00D82D18" w:rsidTr="001137EF">
        <w:trPr>
          <w:trHeight w:val="20"/>
          <w:jc w:val="center"/>
        </w:trPr>
        <w:tc>
          <w:tcPr>
            <w:tcW w:w="2649" w:type="dxa"/>
            <w:shd w:val="clear" w:color="auto" w:fill="auto"/>
          </w:tcPr>
          <w:p w:rsidR="00673128" w:rsidRPr="00D82D18" w:rsidRDefault="00673128" w:rsidP="00C843A1">
            <w:pPr>
              <w:pStyle w:val="affff7"/>
              <w:spacing w:before="0" w:beforeAutospacing="0" w:after="0"/>
              <w:ind w:hanging="15"/>
            </w:pPr>
            <w:r w:rsidRPr="00D82D18">
              <w:t xml:space="preserve">Развлекательные </w:t>
            </w:r>
            <w:r w:rsidRPr="00D82D18">
              <w:lastRenderedPageBreak/>
              <w:t>мероприятия</w:t>
            </w:r>
          </w:p>
        </w:tc>
        <w:tc>
          <w:tcPr>
            <w:tcW w:w="851" w:type="dxa"/>
            <w:shd w:val="clear" w:color="auto" w:fill="auto"/>
          </w:tcPr>
          <w:p w:rsidR="00673128" w:rsidRPr="00D82D18" w:rsidRDefault="00673128" w:rsidP="00C843A1">
            <w:pPr>
              <w:pStyle w:val="affff7"/>
              <w:spacing w:before="0" w:beforeAutospacing="0" w:after="0"/>
              <w:ind w:hanging="15"/>
              <w:jc w:val="center"/>
            </w:pPr>
            <w:r w:rsidRPr="00D82D18">
              <w:lastRenderedPageBreak/>
              <w:t>4.8.1</w:t>
            </w:r>
          </w:p>
        </w:tc>
        <w:tc>
          <w:tcPr>
            <w:tcW w:w="1134" w:type="dxa"/>
            <w:vMerge/>
          </w:tcPr>
          <w:p w:rsidR="00673128" w:rsidRPr="00D82D18" w:rsidRDefault="00673128" w:rsidP="001137EF">
            <w:pPr>
              <w:pStyle w:val="affff7"/>
              <w:ind w:hanging="15"/>
              <w:jc w:val="center"/>
            </w:pPr>
          </w:p>
        </w:tc>
        <w:tc>
          <w:tcPr>
            <w:tcW w:w="850" w:type="dxa"/>
            <w:vMerge/>
          </w:tcPr>
          <w:p w:rsidR="00673128" w:rsidRPr="00D82D18" w:rsidRDefault="00673128" w:rsidP="001137EF">
            <w:pPr>
              <w:pStyle w:val="affff7"/>
              <w:ind w:hanging="15"/>
              <w:jc w:val="center"/>
            </w:pPr>
          </w:p>
        </w:tc>
        <w:tc>
          <w:tcPr>
            <w:tcW w:w="1259" w:type="dxa"/>
            <w:vMerge/>
          </w:tcPr>
          <w:p w:rsidR="00673128" w:rsidRPr="00D82D18" w:rsidRDefault="00673128" w:rsidP="001137EF">
            <w:pPr>
              <w:pStyle w:val="affff7"/>
              <w:ind w:hanging="15"/>
              <w:jc w:val="center"/>
            </w:pPr>
          </w:p>
        </w:tc>
        <w:tc>
          <w:tcPr>
            <w:tcW w:w="843" w:type="dxa"/>
            <w:vMerge/>
          </w:tcPr>
          <w:p w:rsidR="00673128" w:rsidRPr="00D82D18" w:rsidRDefault="00673128" w:rsidP="001137EF">
            <w:pPr>
              <w:pStyle w:val="affff7"/>
              <w:ind w:hanging="15"/>
              <w:jc w:val="center"/>
            </w:pPr>
          </w:p>
        </w:tc>
        <w:tc>
          <w:tcPr>
            <w:tcW w:w="709" w:type="dxa"/>
            <w:vMerge/>
          </w:tcPr>
          <w:p w:rsidR="00673128" w:rsidRPr="00D82D18" w:rsidRDefault="00673128" w:rsidP="001137EF">
            <w:pPr>
              <w:pStyle w:val="affff7"/>
              <w:ind w:hanging="15"/>
              <w:jc w:val="center"/>
            </w:pPr>
          </w:p>
        </w:tc>
        <w:tc>
          <w:tcPr>
            <w:tcW w:w="820" w:type="dxa"/>
            <w:vMerge/>
          </w:tcPr>
          <w:p w:rsidR="00673128" w:rsidRPr="00D82D18" w:rsidRDefault="00673128" w:rsidP="001137EF">
            <w:pPr>
              <w:pStyle w:val="affff7"/>
              <w:ind w:hanging="15"/>
              <w:jc w:val="center"/>
            </w:pPr>
          </w:p>
        </w:tc>
        <w:tc>
          <w:tcPr>
            <w:tcW w:w="850" w:type="dxa"/>
            <w:vMerge/>
          </w:tcPr>
          <w:p w:rsidR="00673128" w:rsidRPr="00D82D18" w:rsidRDefault="00673128" w:rsidP="001137EF">
            <w:pPr>
              <w:pStyle w:val="affff7"/>
              <w:ind w:hanging="15"/>
              <w:jc w:val="center"/>
            </w:pPr>
          </w:p>
        </w:tc>
      </w:tr>
      <w:tr w:rsidR="00673128" w:rsidRPr="00D82D18" w:rsidTr="001137EF">
        <w:trPr>
          <w:trHeight w:val="20"/>
          <w:jc w:val="center"/>
        </w:trPr>
        <w:tc>
          <w:tcPr>
            <w:tcW w:w="2649" w:type="dxa"/>
            <w:shd w:val="clear" w:color="auto" w:fill="auto"/>
          </w:tcPr>
          <w:p w:rsidR="00673128" w:rsidRPr="00D82D18" w:rsidRDefault="00673128" w:rsidP="00C843A1">
            <w:pPr>
              <w:pStyle w:val="affff7"/>
              <w:spacing w:before="0" w:beforeAutospacing="0" w:after="0"/>
            </w:pPr>
            <w:r w:rsidRPr="00D82D18">
              <w:lastRenderedPageBreak/>
              <w:t>Обеспечение занятий спортом в помещениях</w:t>
            </w:r>
          </w:p>
        </w:tc>
        <w:tc>
          <w:tcPr>
            <w:tcW w:w="851" w:type="dxa"/>
            <w:shd w:val="clear" w:color="auto" w:fill="auto"/>
          </w:tcPr>
          <w:p w:rsidR="00673128" w:rsidRPr="00D82D18" w:rsidRDefault="00673128" w:rsidP="00C843A1">
            <w:pPr>
              <w:pStyle w:val="affff7"/>
              <w:spacing w:before="0" w:beforeAutospacing="0" w:after="0"/>
              <w:jc w:val="center"/>
            </w:pPr>
            <w:r w:rsidRPr="00D82D18">
              <w:t>5.1.2</w:t>
            </w:r>
          </w:p>
        </w:tc>
        <w:tc>
          <w:tcPr>
            <w:tcW w:w="1134" w:type="dxa"/>
            <w:vMerge/>
          </w:tcPr>
          <w:p w:rsidR="00673128" w:rsidRPr="00D82D18" w:rsidRDefault="00673128" w:rsidP="001137EF">
            <w:pPr>
              <w:pStyle w:val="affff7"/>
              <w:ind w:hanging="15"/>
              <w:jc w:val="center"/>
            </w:pPr>
          </w:p>
        </w:tc>
        <w:tc>
          <w:tcPr>
            <w:tcW w:w="850" w:type="dxa"/>
            <w:vMerge/>
          </w:tcPr>
          <w:p w:rsidR="00673128" w:rsidRPr="00D82D18" w:rsidRDefault="00673128" w:rsidP="001137EF">
            <w:pPr>
              <w:pStyle w:val="affff7"/>
              <w:ind w:hanging="15"/>
              <w:jc w:val="center"/>
            </w:pPr>
          </w:p>
        </w:tc>
        <w:tc>
          <w:tcPr>
            <w:tcW w:w="1259" w:type="dxa"/>
            <w:vMerge/>
          </w:tcPr>
          <w:p w:rsidR="00673128" w:rsidRPr="00D82D18" w:rsidRDefault="00673128" w:rsidP="001137EF">
            <w:pPr>
              <w:pStyle w:val="affff7"/>
              <w:ind w:hanging="15"/>
              <w:jc w:val="center"/>
            </w:pPr>
          </w:p>
        </w:tc>
        <w:tc>
          <w:tcPr>
            <w:tcW w:w="843" w:type="dxa"/>
            <w:vMerge/>
          </w:tcPr>
          <w:p w:rsidR="00673128" w:rsidRPr="00D82D18" w:rsidRDefault="00673128" w:rsidP="001137EF">
            <w:pPr>
              <w:pStyle w:val="affff7"/>
              <w:ind w:hanging="15"/>
              <w:jc w:val="center"/>
            </w:pPr>
          </w:p>
        </w:tc>
        <w:tc>
          <w:tcPr>
            <w:tcW w:w="709" w:type="dxa"/>
            <w:vMerge/>
          </w:tcPr>
          <w:p w:rsidR="00673128" w:rsidRPr="00D82D18" w:rsidRDefault="00673128" w:rsidP="001137EF">
            <w:pPr>
              <w:pStyle w:val="affff7"/>
              <w:ind w:hanging="15"/>
              <w:jc w:val="center"/>
            </w:pPr>
          </w:p>
        </w:tc>
        <w:tc>
          <w:tcPr>
            <w:tcW w:w="820" w:type="dxa"/>
            <w:vMerge/>
          </w:tcPr>
          <w:p w:rsidR="00673128" w:rsidRPr="00D82D18" w:rsidRDefault="00673128" w:rsidP="001137EF">
            <w:pPr>
              <w:pStyle w:val="affff7"/>
              <w:ind w:hanging="15"/>
              <w:jc w:val="center"/>
            </w:pPr>
          </w:p>
        </w:tc>
        <w:tc>
          <w:tcPr>
            <w:tcW w:w="850" w:type="dxa"/>
            <w:vMerge/>
          </w:tcPr>
          <w:p w:rsidR="00673128" w:rsidRPr="00D82D18" w:rsidRDefault="00673128" w:rsidP="001137EF">
            <w:pPr>
              <w:pStyle w:val="affff7"/>
              <w:ind w:hanging="15"/>
              <w:jc w:val="center"/>
            </w:pPr>
          </w:p>
        </w:tc>
      </w:tr>
      <w:tr w:rsidR="00673128" w:rsidRPr="00D82D18" w:rsidTr="001137EF">
        <w:trPr>
          <w:trHeight w:val="20"/>
          <w:jc w:val="center"/>
        </w:trPr>
        <w:tc>
          <w:tcPr>
            <w:tcW w:w="2649" w:type="dxa"/>
            <w:shd w:val="clear" w:color="auto" w:fill="auto"/>
          </w:tcPr>
          <w:p w:rsidR="00673128" w:rsidRPr="00D82D18" w:rsidRDefault="00673128" w:rsidP="00C843A1">
            <w:pPr>
              <w:pStyle w:val="affff7"/>
              <w:spacing w:before="0" w:beforeAutospacing="0" w:after="0"/>
            </w:pPr>
            <w:r w:rsidRPr="00D82D18">
              <w:t>Площадки для занятий спортом</w:t>
            </w:r>
          </w:p>
        </w:tc>
        <w:tc>
          <w:tcPr>
            <w:tcW w:w="851" w:type="dxa"/>
            <w:shd w:val="clear" w:color="auto" w:fill="auto"/>
          </w:tcPr>
          <w:p w:rsidR="00673128" w:rsidRPr="00D82D18" w:rsidRDefault="00673128" w:rsidP="00C843A1">
            <w:pPr>
              <w:pStyle w:val="affff7"/>
              <w:spacing w:before="0" w:beforeAutospacing="0" w:after="0"/>
              <w:jc w:val="center"/>
            </w:pPr>
            <w:r w:rsidRPr="00D82D18">
              <w:t>5.1.3</w:t>
            </w:r>
          </w:p>
        </w:tc>
        <w:tc>
          <w:tcPr>
            <w:tcW w:w="1134" w:type="dxa"/>
            <w:vMerge/>
          </w:tcPr>
          <w:p w:rsidR="00673128" w:rsidRPr="00D82D18" w:rsidRDefault="00673128" w:rsidP="001137EF">
            <w:pPr>
              <w:pStyle w:val="affff7"/>
              <w:ind w:hanging="15"/>
              <w:jc w:val="center"/>
            </w:pPr>
          </w:p>
        </w:tc>
        <w:tc>
          <w:tcPr>
            <w:tcW w:w="850" w:type="dxa"/>
            <w:vMerge/>
          </w:tcPr>
          <w:p w:rsidR="00673128" w:rsidRPr="00D82D18" w:rsidRDefault="00673128" w:rsidP="001137EF">
            <w:pPr>
              <w:pStyle w:val="affff7"/>
              <w:ind w:hanging="15"/>
              <w:jc w:val="center"/>
            </w:pPr>
          </w:p>
        </w:tc>
        <w:tc>
          <w:tcPr>
            <w:tcW w:w="1259" w:type="dxa"/>
            <w:vMerge/>
          </w:tcPr>
          <w:p w:rsidR="00673128" w:rsidRPr="00D82D18" w:rsidRDefault="00673128" w:rsidP="001137EF">
            <w:pPr>
              <w:pStyle w:val="affff7"/>
              <w:ind w:hanging="15"/>
              <w:jc w:val="center"/>
            </w:pPr>
          </w:p>
        </w:tc>
        <w:tc>
          <w:tcPr>
            <w:tcW w:w="843" w:type="dxa"/>
            <w:vMerge/>
          </w:tcPr>
          <w:p w:rsidR="00673128" w:rsidRPr="00D82D18" w:rsidRDefault="00673128" w:rsidP="001137EF">
            <w:pPr>
              <w:pStyle w:val="affff7"/>
              <w:ind w:hanging="15"/>
              <w:jc w:val="center"/>
            </w:pPr>
          </w:p>
        </w:tc>
        <w:tc>
          <w:tcPr>
            <w:tcW w:w="709" w:type="dxa"/>
            <w:vMerge/>
          </w:tcPr>
          <w:p w:rsidR="00673128" w:rsidRPr="00D82D18" w:rsidRDefault="00673128" w:rsidP="001137EF">
            <w:pPr>
              <w:pStyle w:val="affff7"/>
              <w:ind w:hanging="15"/>
              <w:jc w:val="center"/>
            </w:pPr>
          </w:p>
        </w:tc>
        <w:tc>
          <w:tcPr>
            <w:tcW w:w="820" w:type="dxa"/>
            <w:vMerge/>
          </w:tcPr>
          <w:p w:rsidR="00673128" w:rsidRPr="00D82D18" w:rsidRDefault="00673128" w:rsidP="001137EF">
            <w:pPr>
              <w:pStyle w:val="affff7"/>
              <w:ind w:hanging="15"/>
              <w:jc w:val="center"/>
            </w:pPr>
          </w:p>
        </w:tc>
        <w:tc>
          <w:tcPr>
            <w:tcW w:w="850" w:type="dxa"/>
            <w:vMerge/>
          </w:tcPr>
          <w:p w:rsidR="00673128" w:rsidRPr="00D82D18" w:rsidRDefault="00673128" w:rsidP="001137EF">
            <w:pPr>
              <w:pStyle w:val="affff7"/>
              <w:ind w:hanging="15"/>
              <w:jc w:val="center"/>
            </w:pPr>
          </w:p>
        </w:tc>
      </w:tr>
      <w:tr w:rsidR="00673128" w:rsidRPr="00D82D18" w:rsidTr="001137EF">
        <w:trPr>
          <w:trHeight w:val="20"/>
          <w:jc w:val="center"/>
        </w:trPr>
        <w:tc>
          <w:tcPr>
            <w:tcW w:w="2649" w:type="dxa"/>
            <w:shd w:val="clear" w:color="auto" w:fill="auto"/>
          </w:tcPr>
          <w:p w:rsidR="00673128" w:rsidRPr="00D82D18" w:rsidRDefault="00673128" w:rsidP="00C843A1">
            <w:pPr>
              <w:pStyle w:val="affff7"/>
              <w:spacing w:before="0" w:beforeAutospacing="0" w:after="0"/>
            </w:pPr>
            <w:r w:rsidRPr="00D82D18">
              <w:t>Оборудованные площадки для занятий спортом</w:t>
            </w:r>
          </w:p>
        </w:tc>
        <w:tc>
          <w:tcPr>
            <w:tcW w:w="851" w:type="dxa"/>
            <w:shd w:val="clear" w:color="auto" w:fill="auto"/>
          </w:tcPr>
          <w:p w:rsidR="00673128" w:rsidRPr="00D82D18" w:rsidRDefault="00673128" w:rsidP="00C843A1">
            <w:pPr>
              <w:pStyle w:val="affff7"/>
              <w:spacing w:before="0" w:beforeAutospacing="0" w:after="0"/>
              <w:jc w:val="center"/>
            </w:pPr>
            <w:r w:rsidRPr="00D82D18">
              <w:t>5.1.4</w:t>
            </w:r>
          </w:p>
        </w:tc>
        <w:tc>
          <w:tcPr>
            <w:tcW w:w="1134" w:type="dxa"/>
            <w:vMerge/>
          </w:tcPr>
          <w:p w:rsidR="00673128" w:rsidRPr="00D82D18" w:rsidRDefault="00673128" w:rsidP="001137EF">
            <w:pPr>
              <w:pStyle w:val="affff7"/>
              <w:ind w:hanging="15"/>
              <w:jc w:val="center"/>
            </w:pPr>
          </w:p>
        </w:tc>
        <w:tc>
          <w:tcPr>
            <w:tcW w:w="850" w:type="dxa"/>
            <w:vMerge/>
          </w:tcPr>
          <w:p w:rsidR="00673128" w:rsidRPr="00D82D18" w:rsidRDefault="00673128" w:rsidP="001137EF">
            <w:pPr>
              <w:pStyle w:val="affff7"/>
              <w:ind w:hanging="15"/>
              <w:jc w:val="center"/>
            </w:pPr>
          </w:p>
        </w:tc>
        <w:tc>
          <w:tcPr>
            <w:tcW w:w="1259" w:type="dxa"/>
            <w:vMerge/>
          </w:tcPr>
          <w:p w:rsidR="00673128" w:rsidRPr="00D82D18" w:rsidRDefault="00673128" w:rsidP="001137EF">
            <w:pPr>
              <w:pStyle w:val="affff7"/>
              <w:ind w:hanging="15"/>
              <w:jc w:val="center"/>
            </w:pPr>
          </w:p>
        </w:tc>
        <w:tc>
          <w:tcPr>
            <w:tcW w:w="843" w:type="dxa"/>
            <w:vMerge/>
          </w:tcPr>
          <w:p w:rsidR="00673128" w:rsidRPr="00D82D18" w:rsidRDefault="00673128" w:rsidP="001137EF">
            <w:pPr>
              <w:pStyle w:val="affff7"/>
              <w:ind w:hanging="15"/>
              <w:jc w:val="center"/>
            </w:pPr>
          </w:p>
        </w:tc>
        <w:tc>
          <w:tcPr>
            <w:tcW w:w="709" w:type="dxa"/>
            <w:vMerge/>
          </w:tcPr>
          <w:p w:rsidR="00673128" w:rsidRPr="00D82D18" w:rsidRDefault="00673128" w:rsidP="001137EF">
            <w:pPr>
              <w:pStyle w:val="affff7"/>
              <w:ind w:hanging="15"/>
              <w:jc w:val="center"/>
            </w:pPr>
          </w:p>
        </w:tc>
        <w:tc>
          <w:tcPr>
            <w:tcW w:w="820" w:type="dxa"/>
            <w:vMerge/>
          </w:tcPr>
          <w:p w:rsidR="00673128" w:rsidRPr="00D82D18" w:rsidRDefault="00673128" w:rsidP="001137EF">
            <w:pPr>
              <w:pStyle w:val="affff7"/>
              <w:ind w:hanging="15"/>
              <w:jc w:val="center"/>
            </w:pPr>
          </w:p>
        </w:tc>
        <w:tc>
          <w:tcPr>
            <w:tcW w:w="850" w:type="dxa"/>
            <w:vMerge/>
          </w:tcPr>
          <w:p w:rsidR="00673128" w:rsidRPr="00D82D18" w:rsidRDefault="00673128" w:rsidP="001137EF">
            <w:pPr>
              <w:pStyle w:val="affff7"/>
              <w:ind w:hanging="15"/>
              <w:jc w:val="center"/>
            </w:pPr>
          </w:p>
        </w:tc>
      </w:tr>
      <w:tr w:rsidR="00673128" w:rsidRPr="00D82D18" w:rsidTr="001137EF">
        <w:trPr>
          <w:trHeight w:val="20"/>
          <w:jc w:val="center"/>
        </w:trPr>
        <w:tc>
          <w:tcPr>
            <w:tcW w:w="2649" w:type="dxa"/>
            <w:shd w:val="clear" w:color="auto" w:fill="auto"/>
          </w:tcPr>
          <w:p w:rsidR="00673128" w:rsidRPr="00D82D18" w:rsidRDefault="00673128" w:rsidP="00C843A1">
            <w:pPr>
              <w:pStyle w:val="affff7"/>
              <w:spacing w:before="0" w:beforeAutospacing="0" w:after="0"/>
              <w:ind w:hanging="15"/>
            </w:pPr>
            <w:r w:rsidRPr="00D82D18">
              <w:t>Культурное развитие</w:t>
            </w:r>
          </w:p>
        </w:tc>
        <w:tc>
          <w:tcPr>
            <w:tcW w:w="851" w:type="dxa"/>
            <w:shd w:val="clear" w:color="auto" w:fill="auto"/>
          </w:tcPr>
          <w:p w:rsidR="00673128" w:rsidRPr="00D82D18" w:rsidRDefault="00673128" w:rsidP="00C843A1">
            <w:pPr>
              <w:pStyle w:val="affff7"/>
              <w:spacing w:before="0" w:beforeAutospacing="0" w:after="0"/>
              <w:ind w:hanging="15"/>
              <w:jc w:val="center"/>
            </w:pPr>
            <w:r w:rsidRPr="00D82D18">
              <w:t>3.6</w:t>
            </w:r>
          </w:p>
        </w:tc>
        <w:tc>
          <w:tcPr>
            <w:tcW w:w="1134" w:type="dxa"/>
            <w:vMerge w:val="restart"/>
            <w:vAlign w:val="center"/>
          </w:tcPr>
          <w:p w:rsidR="00673128" w:rsidRPr="00D82D18" w:rsidRDefault="00673128" w:rsidP="002763D1">
            <w:pPr>
              <w:pStyle w:val="affff7"/>
              <w:spacing w:before="0" w:beforeAutospacing="0" w:after="0"/>
              <w:ind w:hanging="17"/>
              <w:jc w:val="center"/>
            </w:pPr>
            <w:r w:rsidRPr="00D82D18">
              <w:t>300/</w:t>
            </w:r>
          </w:p>
          <w:p w:rsidR="00673128" w:rsidRPr="00D82D18" w:rsidRDefault="00673128" w:rsidP="002763D1">
            <w:pPr>
              <w:pStyle w:val="affff7"/>
              <w:spacing w:before="0" w:beforeAutospacing="0" w:after="0"/>
              <w:ind w:hanging="17"/>
              <w:jc w:val="center"/>
            </w:pPr>
            <w:r w:rsidRPr="00D82D18">
              <w:t>10000</w:t>
            </w:r>
          </w:p>
          <w:p w:rsidR="00673128" w:rsidRPr="00D82D18" w:rsidRDefault="00673128" w:rsidP="002763D1">
            <w:pPr>
              <w:pStyle w:val="affff7"/>
              <w:spacing w:before="0" w:beforeAutospacing="0" w:after="0"/>
              <w:ind w:hanging="17"/>
              <w:jc w:val="center"/>
            </w:pPr>
            <w:r w:rsidRPr="00D82D18">
              <w:t>кв.м</w:t>
            </w:r>
          </w:p>
        </w:tc>
        <w:tc>
          <w:tcPr>
            <w:tcW w:w="850" w:type="dxa"/>
            <w:vMerge w:val="restart"/>
            <w:vAlign w:val="center"/>
          </w:tcPr>
          <w:p w:rsidR="00673128" w:rsidRPr="00D82D18" w:rsidRDefault="00673128" w:rsidP="001137EF">
            <w:pPr>
              <w:pStyle w:val="affff7"/>
              <w:ind w:hanging="15"/>
              <w:jc w:val="center"/>
            </w:pPr>
            <w:r w:rsidRPr="00D82D18">
              <w:t>12 м</w:t>
            </w:r>
          </w:p>
        </w:tc>
        <w:tc>
          <w:tcPr>
            <w:tcW w:w="1259" w:type="dxa"/>
            <w:vMerge w:val="restart"/>
            <w:vAlign w:val="center"/>
          </w:tcPr>
          <w:p w:rsidR="00673128" w:rsidRPr="00D82D18" w:rsidRDefault="00673128" w:rsidP="001137EF">
            <w:pPr>
              <w:pStyle w:val="affff7"/>
              <w:ind w:hanging="15"/>
              <w:jc w:val="center"/>
            </w:pPr>
            <w:r w:rsidRPr="00D82D18">
              <w:t>5  м</w:t>
            </w:r>
          </w:p>
        </w:tc>
        <w:tc>
          <w:tcPr>
            <w:tcW w:w="843" w:type="dxa"/>
            <w:vMerge w:val="restart"/>
            <w:vAlign w:val="center"/>
          </w:tcPr>
          <w:p w:rsidR="00673128" w:rsidRPr="00D82D18" w:rsidRDefault="00673128" w:rsidP="001137EF">
            <w:pPr>
              <w:pStyle w:val="affff7"/>
              <w:ind w:hanging="15"/>
              <w:jc w:val="center"/>
            </w:pPr>
            <w:r w:rsidRPr="00D82D18">
              <w:t>3 м</w:t>
            </w:r>
          </w:p>
        </w:tc>
        <w:tc>
          <w:tcPr>
            <w:tcW w:w="709" w:type="dxa"/>
            <w:vMerge w:val="restart"/>
            <w:vAlign w:val="center"/>
          </w:tcPr>
          <w:p w:rsidR="00673128" w:rsidRPr="00D82D18" w:rsidRDefault="00673128" w:rsidP="001137EF">
            <w:pPr>
              <w:pStyle w:val="affff7"/>
              <w:ind w:hanging="15"/>
              <w:jc w:val="center"/>
            </w:pPr>
            <w:r w:rsidRPr="00D82D18">
              <w:t>3</w:t>
            </w:r>
          </w:p>
        </w:tc>
        <w:tc>
          <w:tcPr>
            <w:tcW w:w="820" w:type="dxa"/>
            <w:vMerge w:val="restart"/>
            <w:vAlign w:val="center"/>
          </w:tcPr>
          <w:p w:rsidR="00673128" w:rsidRPr="00D82D18" w:rsidRDefault="00673128" w:rsidP="001137EF">
            <w:pPr>
              <w:pStyle w:val="affff7"/>
              <w:ind w:hanging="15"/>
              <w:jc w:val="center"/>
            </w:pPr>
            <w:r w:rsidRPr="00D82D18">
              <w:t>15 м</w:t>
            </w:r>
          </w:p>
        </w:tc>
        <w:tc>
          <w:tcPr>
            <w:tcW w:w="850" w:type="dxa"/>
            <w:vMerge w:val="restart"/>
            <w:vAlign w:val="center"/>
          </w:tcPr>
          <w:p w:rsidR="00673128" w:rsidRPr="00D82D18" w:rsidRDefault="00673128" w:rsidP="001137EF">
            <w:pPr>
              <w:pStyle w:val="affff7"/>
              <w:ind w:hanging="15"/>
              <w:jc w:val="center"/>
            </w:pPr>
            <w:r w:rsidRPr="00D82D18">
              <w:t>60 %</w:t>
            </w:r>
          </w:p>
        </w:tc>
      </w:tr>
      <w:tr w:rsidR="00673128" w:rsidRPr="00D82D18" w:rsidTr="001137EF">
        <w:trPr>
          <w:trHeight w:val="20"/>
          <w:jc w:val="center"/>
        </w:trPr>
        <w:tc>
          <w:tcPr>
            <w:tcW w:w="2649" w:type="dxa"/>
            <w:shd w:val="clear" w:color="auto" w:fill="auto"/>
          </w:tcPr>
          <w:p w:rsidR="00673128" w:rsidRPr="00D82D18" w:rsidRDefault="00673128" w:rsidP="00C843A1">
            <w:pPr>
              <w:pStyle w:val="affff7"/>
              <w:spacing w:before="0" w:beforeAutospacing="0" w:after="0"/>
              <w:ind w:hanging="15"/>
            </w:pPr>
            <w:r w:rsidRPr="00D82D18">
              <w:t>Объекты культурно-досуговой деятельности</w:t>
            </w:r>
          </w:p>
        </w:tc>
        <w:tc>
          <w:tcPr>
            <w:tcW w:w="851" w:type="dxa"/>
            <w:shd w:val="clear" w:color="auto" w:fill="auto"/>
          </w:tcPr>
          <w:p w:rsidR="00673128" w:rsidRPr="00D82D18" w:rsidRDefault="00673128" w:rsidP="00C843A1">
            <w:pPr>
              <w:pStyle w:val="affff7"/>
              <w:spacing w:before="0" w:beforeAutospacing="0" w:after="0"/>
              <w:ind w:hanging="15"/>
              <w:jc w:val="center"/>
            </w:pPr>
            <w:r w:rsidRPr="00D82D18">
              <w:t>3.6.1</w:t>
            </w:r>
          </w:p>
        </w:tc>
        <w:tc>
          <w:tcPr>
            <w:tcW w:w="1134" w:type="dxa"/>
            <w:vMerge/>
          </w:tcPr>
          <w:p w:rsidR="00673128" w:rsidRPr="00D82D18" w:rsidRDefault="00673128" w:rsidP="002763D1">
            <w:pPr>
              <w:pStyle w:val="affff7"/>
              <w:spacing w:before="0" w:beforeAutospacing="0" w:after="0"/>
              <w:ind w:hanging="17"/>
              <w:jc w:val="center"/>
            </w:pPr>
          </w:p>
        </w:tc>
        <w:tc>
          <w:tcPr>
            <w:tcW w:w="850" w:type="dxa"/>
            <w:vMerge/>
          </w:tcPr>
          <w:p w:rsidR="00673128" w:rsidRPr="00D82D18" w:rsidRDefault="00673128" w:rsidP="001137EF">
            <w:pPr>
              <w:pStyle w:val="affff7"/>
              <w:ind w:hanging="15"/>
              <w:jc w:val="center"/>
            </w:pPr>
          </w:p>
        </w:tc>
        <w:tc>
          <w:tcPr>
            <w:tcW w:w="1259" w:type="dxa"/>
            <w:vMerge/>
          </w:tcPr>
          <w:p w:rsidR="00673128" w:rsidRPr="00D82D18" w:rsidRDefault="00673128" w:rsidP="001137EF">
            <w:pPr>
              <w:pStyle w:val="affff7"/>
              <w:ind w:hanging="15"/>
              <w:jc w:val="center"/>
            </w:pPr>
          </w:p>
        </w:tc>
        <w:tc>
          <w:tcPr>
            <w:tcW w:w="843" w:type="dxa"/>
            <w:vMerge/>
          </w:tcPr>
          <w:p w:rsidR="00673128" w:rsidRPr="00D82D18" w:rsidRDefault="00673128" w:rsidP="001137EF">
            <w:pPr>
              <w:pStyle w:val="affff7"/>
              <w:ind w:hanging="15"/>
              <w:jc w:val="center"/>
            </w:pPr>
          </w:p>
        </w:tc>
        <w:tc>
          <w:tcPr>
            <w:tcW w:w="709" w:type="dxa"/>
            <w:vMerge/>
          </w:tcPr>
          <w:p w:rsidR="00673128" w:rsidRPr="00D82D18" w:rsidRDefault="00673128" w:rsidP="001137EF">
            <w:pPr>
              <w:pStyle w:val="affff7"/>
              <w:ind w:hanging="15"/>
              <w:jc w:val="center"/>
            </w:pPr>
          </w:p>
        </w:tc>
        <w:tc>
          <w:tcPr>
            <w:tcW w:w="820" w:type="dxa"/>
            <w:vMerge/>
          </w:tcPr>
          <w:p w:rsidR="00673128" w:rsidRPr="00D82D18" w:rsidRDefault="00673128" w:rsidP="001137EF">
            <w:pPr>
              <w:pStyle w:val="affff7"/>
              <w:ind w:hanging="15"/>
              <w:jc w:val="center"/>
            </w:pPr>
          </w:p>
        </w:tc>
        <w:tc>
          <w:tcPr>
            <w:tcW w:w="850" w:type="dxa"/>
            <w:vMerge/>
          </w:tcPr>
          <w:p w:rsidR="00673128" w:rsidRPr="00D82D18" w:rsidRDefault="00673128" w:rsidP="001137EF">
            <w:pPr>
              <w:pStyle w:val="affff7"/>
              <w:ind w:hanging="15"/>
              <w:jc w:val="center"/>
            </w:pPr>
          </w:p>
        </w:tc>
      </w:tr>
      <w:tr w:rsidR="00673128" w:rsidRPr="00D82D18" w:rsidTr="001137EF">
        <w:trPr>
          <w:trHeight w:val="20"/>
          <w:jc w:val="center"/>
        </w:trPr>
        <w:tc>
          <w:tcPr>
            <w:tcW w:w="2649" w:type="dxa"/>
            <w:shd w:val="clear" w:color="auto" w:fill="auto"/>
          </w:tcPr>
          <w:p w:rsidR="00673128" w:rsidRPr="00D82D18" w:rsidRDefault="00673128" w:rsidP="00C843A1">
            <w:pPr>
              <w:pStyle w:val="affff7"/>
              <w:spacing w:before="0" w:beforeAutospacing="0" w:after="0"/>
              <w:ind w:hanging="15"/>
            </w:pPr>
            <w:r w:rsidRPr="00D82D18">
              <w:t>Парки культуры и отдыха</w:t>
            </w:r>
          </w:p>
        </w:tc>
        <w:tc>
          <w:tcPr>
            <w:tcW w:w="851" w:type="dxa"/>
            <w:shd w:val="clear" w:color="auto" w:fill="auto"/>
          </w:tcPr>
          <w:p w:rsidR="00673128" w:rsidRPr="00D82D18" w:rsidRDefault="00673128" w:rsidP="00C843A1">
            <w:pPr>
              <w:pStyle w:val="affff7"/>
              <w:spacing w:before="0" w:beforeAutospacing="0" w:after="0"/>
              <w:ind w:hanging="15"/>
              <w:jc w:val="center"/>
            </w:pPr>
            <w:r w:rsidRPr="00D82D18">
              <w:t>3.6.2</w:t>
            </w:r>
          </w:p>
        </w:tc>
        <w:tc>
          <w:tcPr>
            <w:tcW w:w="1134" w:type="dxa"/>
            <w:vMerge/>
          </w:tcPr>
          <w:p w:rsidR="00673128" w:rsidRPr="00D82D18" w:rsidRDefault="00673128" w:rsidP="002763D1">
            <w:pPr>
              <w:pStyle w:val="affff7"/>
              <w:spacing w:before="0" w:beforeAutospacing="0" w:after="0"/>
              <w:ind w:hanging="17"/>
              <w:jc w:val="center"/>
            </w:pPr>
          </w:p>
        </w:tc>
        <w:tc>
          <w:tcPr>
            <w:tcW w:w="850" w:type="dxa"/>
            <w:vMerge/>
          </w:tcPr>
          <w:p w:rsidR="00673128" w:rsidRPr="00D82D18" w:rsidRDefault="00673128" w:rsidP="001137EF">
            <w:pPr>
              <w:pStyle w:val="affff7"/>
              <w:ind w:hanging="15"/>
              <w:jc w:val="center"/>
            </w:pPr>
          </w:p>
        </w:tc>
        <w:tc>
          <w:tcPr>
            <w:tcW w:w="1259" w:type="dxa"/>
            <w:vMerge/>
          </w:tcPr>
          <w:p w:rsidR="00673128" w:rsidRPr="00D82D18" w:rsidRDefault="00673128" w:rsidP="001137EF">
            <w:pPr>
              <w:pStyle w:val="affff7"/>
              <w:ind w:hanging="15"/>
              <w:jc w:val="center"/>
            </w:pPr>
          </w:p>
        </w:tc>
        <w:tc>
          <w:tcPr>
            <w:tcW w:w="843" w:type="dxa"/>
            <w:vMerge/>
          </w:tcPr>
          <w:p w:rsidR="00673128" w:rsidRPr="00D82D18" w:rsidRDefault="00673128" w:rsidP="001137EF">
            <w:pPr>
              <w:pStyle w:val="affff7"/>
              <w:ind w:hanging="15"/>
              <w:jc w:val="center"/>
            </w:pPr>
          </w:p>
        </w:tc>
        <w:tc>
          <w:tcPr>
            <w:tcW w:w="709" w:type="dxa"/>
            <w:vMerge/>
          </w:tcPr>
          <w:p w:rsidR="00673128" w:rsidRPr="00D82D18" w:rsidRDefault="00673128" w:rsidP="001137EF">
            <w:pPr>
              <w:pStyle w:val="affff7"/>
              <w:ind w:hanging="15"/>
              <w:jc w:val="center"/>
            </w:pPr>
          </w:p>
        </w:tc>
        <w:tc>
          <w:tcPr>
            <w:tcW w:w="820" w:type="dxa"/>
            <w:vMerge/>
          </w:tcPr>
          <w:p w:rsidR="00673128" w:rsidRPr="00D82D18" w:rsidRDefault="00673128" w:rsidP="001137EF">
            <w:pPr>
              <w:pStyle w:val="affff7"/>
              <w:ind w:hanging="15"/>
              <w:jc w:val="center"/>
            </w:pPr>
          </w:p>
        </w:tc>
        <w:tc>
          <w:tcPr>
            <w:tcW w:w="850" w:type="dxa"/>
            <w:vMerge/>
          </w:tcPr>
          <w:p w:rsidR="00673128" w:rsidRPr="00D82D18" w:rsidRDefault="00673128" w:rsidP="001137EF">
            <w:pPr>
              <w:pStyle w:val="affff7"/>
              <w:ind w:hanging="15"/>
              <w:jc w:val="center"/>
            </w:pPr>
          </w:p>
        </w:tc>
      </w:tr>
      <w:tr w:rsidR="00673128" w:rsidRPr="00D82D18" w:rsidTr="001137EF">
        <w:trPr>
          <w:trHeight w:val="20"/>
          <w:jc w:val="center"/>
        </w:trPr>
        <w:tc>
          <w:tcPr>
            <w:tcW w:w="2649" w:type="dxa"/>
            <w:shd w:val="clear" w:color="auto" w:fill="auto"/>
          </w:tcPr>
          <w:p w:rsidR="00673128" w:rsidRPr="00D82D18" w:rsidRDefault="00673128" w:rsidP="00C843A1">
            <w:pPr>
              <w:pStyle w:val="affff7"/>
              <w:spacing w:before="0" w:beforeAutospacing="0" w:after="0"/>
              <w:ind w:hanging="15"/>
            </w:pPr>
            <w:r w:rsidRPr="00D82D18">
              <w:t>Цирки и зверинцы</w:t>
            </w:r>
          </w:p>
        </w:tc>
        <w:tc>
          <w:tcPr>
            <w:tcW w:w="851" w:type="dxa"/>
            <w:shd w:val="clear" w:color="auto" w:fill="auto"/>
          </w:tcPr>
          <w:p w:rsidR="00673128" w:rsidRPr="00D82D18" w:rsidRDefault="00673128" w:rsidP="00C843A1">
            <w:pPr>
              <w:pStyle w:val="affff7"/>
              <w:spacing w:before="0" w:beforeAutospacing="0" w:after="0"/>
              <w:ind w:hanging="15"/>
              <w:jc w:val="center"/>
            </w:pPr>
            <w:r w:rsidRPr="00D82D18">
              <w:t>3.6.3</w:t>
            </w:r>
          </w:p>
        </w:tc>
        <w:tc>
          <w:tcPr>
            <w:tcW w:w="1134" w:type="dxa"/>
            <w:vMerge/>
          </w:tcPr>
          <w:p w:rsidR="00673128" w:rsidRPr="00D82D18" w:rsidRDefault="00673128" w:rsidP="002763D1">
            <w:pPr>
              <w:pStyle w:val="affff7"/>
              <w:spacing w:before="0" w:beforeAutospacing="0" w:after="0"/>
              <w:ind w:hanging="17"/>
              <w:jc w:val="center"/>
            </w:pPr>
          </w:p>
        </w:tc>
        <w:tc>
          <w:tcPr>
            <w:tcW w:w="850" w:type="dxa"/>
            <w:vMerge/>
          </w:tcPr>
          <w:p w:rsidR="00673128" w:rsidRPr="00D82D18" w:rsidRDefault="00673128" w:rsidP="001137EF">
            <w:pPr>
              <w:pStyle w:val="affff7"/>
              <w:ind w:hanging="15"/>
              <w:jc w:val="center"/>
            </w:pPr>
          </w:p>
        </w:tc>
        <w:tc>
          <w:tcPr>
            <w:tcW w:w="1259" w:type="dxa"/>
            <w:vMerge/>
          </w:tcPr>
          <w:p w:rsidR="00673128" w:rsidRPr="00D82D18" w:rsidRDefault="00673128" w:rsidP="001137EF">
            <w:pPr>
              <w:pStyle w:val="affff7"/>
              <w:ind w:hanging="15"/>
              <w:jc w:val="center"/>
            </w:pPr>
          </w:p>
        </w:tc>
        <w:tc>
          <w:tcPr>
            <w:tcW w:w="843" w:type="dxa"/>
            <w:vMerge/>
          </w:tcPr>
          <w:p w:rsidR="00673128" w:rsidRPr="00D82D18" w:rsidRDefault="00673128" w:rsidP="001137EF">
            <w:pPr>
              <w:pStyle w:val="affff7"/>
              <w:ind w:hanging="15"/>
              <w:jc w:val="center"/>
            </w:pPr>
          </w:p>
        </w:tc>
        <w:tc>
          <w:tcPr>
            <w:tcW w:w="709" w:type="dxa"/>
            <w:vMerge/>
          </w:tcPr>
          <w:p w:rsidR="00673128" w:rsidRPr="00D82D18" w:rsidRDefault="00673128" w:rsidP="001137EF">
            <w:pPr>
              <w:pStyle w:val="affff7"/>
              <w:ind w:hanging="15"/>
              <w:jc w:val="center"/>
            </w:pPr>
          </w:p>
        </w:tc>
        <w:tc>
          <w:tcPr>
            <w:tcW w:w="820" w:type="dxa"/>
            <w:vMerge/>
          </w:tcPr>
          <w:p w:rsidR="00673128" w:rsidRPr="00D82D18" w:rsidRDefault="00673128" w:rsidP="001137EF">
            <w:pPr>
              <w:pStyle w:val="affff7"/>
              <w:ind w:hanging="15"/>
              <w:jc w:val="center"/>
            </w:pPr>
          </w:p>
        </w:tc>
        <w:tc>
          <w:tcPr>
            <w:tcW w:w="850" w:type="dxa"/>
            <w:vMerge/>
          </w:tcPr>
          <w:p w:rsidR="00673128" w:rsidRPr="00D82D18" w:rsidRDefault="00673128" w:rsidP="001137EF">
            <w:pPr>
              <w:pStyle w:val="affff7"/>
              <w:ind w:hanging="15"/>
              <w:jc w:val="center"/>
            </w:pPr>
          </w:p>
        </w:tc>
      </w:tr>
      <w:tr w:rsidR="00673128" w:rsidRPr="00D82D18" w:rsidTr="001137EF">
        <w:trPr>
          <w:trHeight w:val="20"/>
          <w:jc w:val="center"/>
        </w:trPr>
        <w:tc>
          <w:tcPr>
            <w:tcW w:w="2649" w:type="dxa"/>
            <w:shd w:val="clear" w:color="auto" w:fill="auto"/>
          </w:tcPr>
          <w:p w:rsidR="00673128" w:rsidRPr="00D82D18" w:rsidRDefault="00673128" w:rsidP="00C843A1">
            <w:pPr>
              <w:pStyle w:val="ConsPlusNormal"/>
              <w:ind w:hanging="15"/>
              <w:rPr>
                <w:rFonts w:ascii="Times New Roman" w:hAnsi="Times New Roman" w:cs="Times New Roman"/>
                <w:sz w:val="24"/>
                <w:szCs w:val="24"/>
              </w:rPr>
            </w:pPr>
            <w:r w:rsidRPr="00D82D18">
              <w:rPr>
                <w:rFonts w:ascii="Times New Roman" w:hAnsi="Times New Roman" w:cs="Times New Roman"/>
                <w:sz w:val="24"/>
                <w:szCs w:val="24"/>
              </w:rPr>
              <w:t>Объекты торговли (торговые центры, торгово-развлекательные центры (комплексы)</w:t>
            </w:r>
          </w:p>
        </w:tc>
        <w:tc>
          <w:tcPr>
            <w:tcW w:w="851" w:type="dxa"/>
            <w:shd w:val="clear" w:color="auto" w:fill="auto"/>
          </w:tcPr>
          <w:p w:rsidR="00673128" w:rsidRPr="00D82D18" w:rsidRDefault="00673128" w:rsidP="00C843A1">
            <w:pPr>
              <w:pStyle w:val="affff7"/>
              <w:spacing w:before="0" w:beforeAutospacing="0" w:after="0"/>
              <w:ind w:hanging="15"/>
              <w:jc w:val="center"/>
            </w:pPr>
            <w:r w:rsidRPr="00D82D18">
              <w:t>4.2</w:t>
            </w:r>
          </w:p>
        </w:tc>
        <w:tc>
          <w:tcPr>
            <w:tcW w:w="1134" w:type="dxa"/>
            <w:vMerge/>
          </w:tcPr>
          <w:p w:rsidR="00673128" w:rsidRPr="00D82D18" w:rsidRDefault="00673128" w:rsidP="002763D1">
            <w:pPr>
              <w:pStyle w:val="affff7"/>
              <w:spacing w:before="0" w:beforeAutospacing="0" w:after="0"/>
              <w:ind w:hanging="17"/>
              <w:jc w:val="center"/>
            </w:pPr>
          </w:p>
        </w:tc>
        <w:tc>
          <w:tcPr>
            <w:tcW w:w="850" w:type="dxa"/>
            <w:vMerge/>
          </w:tcPr>
          <w:p w:rsidR="00673128" w:rsidRPr="00D82D18" w:rsidRDefault="00673128" w:rsidP="001137EF">
            <w:pPr>
              <w:pStyle w:val="affff7"/>
              <w:ind w:hanging="15"/>
              <w:jc w:val="center"/>
            </w:pPr>
          </w:p>
        </w:tc>
        <w:tc>
          <w:tcPr>
            <w:tcW w:w="1259" w:type="dxa"/>
            <w:vMerge/>
          </w:tcPr>
          <w:p w:rsidR="00673128" w:rsidRPr="00D82D18" w:rsidRDefault="00673128" w:rsidP="001137EF">
            <w:pPr>
              <w:pStyle w:val="affff7"/>
              <w:ind w:hanging="15"/>
              <w:jc w:val="center"/>
            </w:pPr>
          </w:p>
        </w:tc>
        <w:tc>
          <w:tcPr>
            <w:tcW w:w="843" w:type="dxa"/>
            <w:vMerge/>
          </w:tcPr>
          <w:p w:rsidR="00673128" w:rsidRPr="00D82D18" w:rsidRDefault="00673128" w:rsidP="001137EF">
            <w:pPr>
              <w:pStyle w:val="affff7"/>
              <w:ind w:hanging="15"/>
              <w:jc w:val="center"/>
            </w:pPr>
          </w:p>
        </w:tc>
        <w:tc>
          <w:tcPr>
            <w:tcW w:w="709" w:type="dxa"/>
            <w:vMerge/>
          </w:tcPr>
          <w:p w:rsidR="00673128" w:rsidRPr="00D82D18" w:rsidRDefault="00673128" w:rsidP="001137EF">
            <w:pPr>
              <w:pStyle w:val="affff7"/>
              <w:ind w:hanging="15"/>
              <w:jc w:val="center"/>
            </w:pPr>
          </w:p>
        </w:tc>
        <w:tc>
          <w:tcPr>
            <w:tcW w:w="820" w:type="dxa"/>
            <w:vMerge/>
          </w:tcPr>
          <w:p w:rsidR="00673128" w:rsidRPr="00D82D18" w:rsidRDefault="00673128" w:rsidP="001137EF">
            <w:pPr>
              <w:pStyle w:val="affff7"/>
              <w:ind w:hanging="15"/>
              <w:jc w:val="center"/>
            </w:pPr>
          </w:p>
        </w:tc>
        <w:tc>
          <w:tcPr>
            <w:tcW w:w="850" w:type="dxa"/>
            <w:vMerge/>
          </w:tcPr>
          <w:p w:rsidR="00673128" w:rsidRPr="00D82D18" w:rsidRDefault="00673128" w:rsidP="001137EF">
            <w:pPr>
              <w:pStyle w:val="affff7"/>
              <w:ind w:hanging="15"/>
              <w:jc w:val="center"/>
            </w:pPr>
          </w:p>
        </w:tc>
      </w:tr>
      <w:tr w:rsidR="00673128" w:rsidRPr="00D82D18" w:rsidTr="001137EF">
        <w:trPr>
          <w:trHeight w:val="20"/>
          <w:jc w:val="center"/>
        </w:trPr>
        <w:tc>
          <w:tcPr>
            <w:tcW w:w="2649" w:type="dxa"/>
            <w:shd w:val="clear" w:color="auto" w:fill="auto"/>
          </w:tcPr>
          <w:p w:rsidR="00673128" w:rsidRPr="00D82D18" w:rsidRDefault="00673128" w:rsidP="00C843A1">
            <w:pPr>
              <w:pStyle w:val="ConsPlusNormal"/>
              <w:ind w:hanging="15"/>
              <w:rPr>
                <w:rFonts w:ascii="Times New Roman" w:hAnsi="Times New Roman" w:cs="Times New Roman"/>
                <w:sz w:val="24"/>
                <w:szCs w:val="24"/>
              </w:rPr>
            </w:pPr>
            <w:r w:rsidRPr="00D82D18">
              <w:rPr>
                <w:rFonts w:ascii="Times New Roman" w:hAnsi="Times New Roman" w:cs="Times New Roman"/>
                <w:sz w:val="24"/>
                <w:szCs w:val="24"/>
              </w:rPr>
              <w:t>Рынки</w:t>
            </w:r>
          </w:p>
        </w:tc>
        <w:tc>
          <w:tcPr>
            <w:tcW w:w="851" w:type="dxa"/>
            <w:shd w:val="clear" w:color="auto" w:fill="auto"/>
          </w:tcPr>
          <w:p w:rsidR="00673128" w:rsidRPr="00D82D18" w:rsidRDefault="00673128" w:rsidP="00C843A1">
            <w:pPr>
              <w:pStyle w:val="affff7"/>
              <w:spacing w:before="0" w:beforeAutospacing="0" w:after="0"/>
              <w:ind w:hanging="15"/>
              <w:jc w:val="center"/>
            </w:pPr>
            <w:r w:rsidRPr="00D82D18">
              <w:t>4.3</w:t>
            </w:r>
          </w:p>
        </w:tc>
        <w:tc>
          <w:tcPr>
            <w:tcW w:w="1134" w:type="dxa"/>
            <w:vMerge/>
          </w:tcPr>
          <w:p w:rsidR="00673128" w:rsidRPr="00D82D18" w:rsidRDefault="00673128" w:rsidP="002763D1">
            <w:pPr>
              <w:pStyle w:val="affff7"/>
              <w:spacing w:before="0" w:beforeAutospacing="0" w:after="0"/>
              <w:ind w:hanging="17"/>
              <w:jc w:val="center"/>
            </w:pPr>
          </w:p>
        </w:tc>
        <w:tc>
          <w:tcPr>
            <w:tcW w:w="850" w:type="dxa"/>
            <w:vMerge/>
          </w:tcPr>
          <w:p w:rsidR="00673128" w:rsidRPr="00D82D18" w:rsidRDefault="00673128" w:rsidP="001137EF">
            <w:pPr>
              <w:pStyle w:val="affff7"/>
              <w:ind w:hanging="15"/>
              <w:jc w:val="center"/>
            </w:pPr>
          </w:p>
        </w:tc>
        <w:tc>
          <w:tcPr>
            <w:tcW w:w="1259" w:type="dxa"/>
            <w:vMerge/>
          </w:tcPr>
          <w:p w:rsidR="00673128" w:rsidRPr="00D82D18" w:rsidRDefault="00673128" w:rsidP="001137EF">
            <w:pPr>
              <w:pStyle w:val="affff7"/>
              <w:ind w:hanging="15"/>
              <w:jc w:val="center"/>
            </w:pPr>
          </w:p>
        </w:tc>
        <w:tc>
          <w:tcPr>
            <w:tcW w:w="843" w:type="dxa"/>
            <w:vMerge/>
          </w:tcPr>
          <w:p w:rsidR="00673128" w:rsidRPr="00D82D18" w:rsidRDefault="00673128" w:rsidP="001137EF">
            <w:pPr>
              <w:pStyle w:val="affff7"/>
              <w:ind w:hanging="15"/>
              <w:jc w:val="center"/>
            </w:pPr>
          </w:p>
        </w:tc>
        <w:tc>
          <w:tcPr>
            <w:tcW w:w="709" w:type="dxa"/>
            <w:vMerge/>
          </w:tcPr>
          <w:p w:rsidR="00673128" w:rsidRPr="00D82D18" w:rsidRDefault="00673128" w:rsidP="001137EF">
            <w:pPr>
              <w:pStyle w:val="affff7"/>
              <w:ind w:hanging="15"/>
              <w:jc w:val="center"/>
            </w:pPr>
          </w:p>
        </w:tc>
        <w:tc>
          <w:tcPr>
            <w:tcW w:w="820" w:type="dxa"/>
            <w:vMerge/>
          </w:tcPr>
          <w:p w:rsidR="00673128" w:rsidRPr="00D82D18" w:rsidRDefault="00673128" w:rsidP="001137EF">
            <w:pPr>
              <w:pStyle w:val="affff7"/>
              <w:ind w:hanging="15"/>
              <w:jc w:val="center"/>
            </w:pPr>
          </w:p>
        </w:tc>
        <w:tc>
          <w:tcPr>
            <w:tcW w:w="850" w:type="dxa"/>
            <w:vMerge/>
          </w:tcPr>
          <w:p w:rsidR="00673128" w:rsidRPr="00D82D18" w:rsidRDefault="00673128" w:rsidP="001137EF">
            <w:pPr>
              <w:pStyle w:val="affff7"/>
              <w:ind w:hanging="15"/>
              <w:jc w:val="center"/>
            </w:pPr>
          </w:p>
        </w:tc>
      </w:tr>
      <w:tr w:rsidR="00673128" w:rsidRPr="00D82D18" w:rsidTr="001137EF">
        <w:trPr>
          <w:cantSplit/>
          <w:trHeight w:val="411"/>
          <w:jc w:val="center"/>
        </w:trPr>
        <w:tc>
          <w:tcPr>
            <w:tcW w:w="2649" w:type="dxa"/>
            <w:shd w:val="clear" w:color="auto" w:fill="auto"/>
          </w:tcPr>
          <w:p w:rsidR="00673128" w:rsidRPr="00D82D18" w:rsidRDefault="00673128" w:rsidP="00C843A1">
            <w:pPr>
              <w:pStyle w:val="affff7"/>
              <w:spacing w:before="0" w:beforeAutospacing="0" w:after="0"/>
              <w:ind w:hanging="15"/>
            </w:pPr>
            <w:r w:rsidRPr="00D82D18">
              <w:t>Магазины*</w:t>
            </w:r>
          </w:p>
        </w:tc>
        <w:tc>
          <w:tcPr>
            <w:tcW w:w="851" w:type="dxa"/>
            <w:shd w:val="clear" w:color="auto" w:fill="auto"/>
          </w:tcPr>
          <w:p w:rsidR="00673128" w:rsidRPr="00D82D18" w:rsidRDefault="00673128" w:rsidP="00C843A1">
            <w:pPr>
              <w:pStyle w:val="affff7"/>
              <w:spacing w:before="0" w:beforeAutospacing="0" w:after="0"/>
              <w:ind w:hanging="15"/>
              <w:jc w:val="center"/>
            </w:pPr>
            <w:r w:rsidRPr="00D82D18">
              <w:t>4.4</w:t>
            </w:r>
          </w:p>
        </w:tc>
        <w:tc>
          <w:tcPr>
            <w:tcW w:w="1134" w:type="dxa"/>
          </w:tcPr>
          <w:p w:rsidR="00673128" w:rsidRPr="00D82D18" w:rsidRDefault="00673128" w:rsidP="002763D1">
            <w:pPr>
              <w:pStyle w:val="affff7"/>
              <w:spacing w:before="0" w:beforeAutospacing="0" w:after="0"/>
              <w:ind w:hanging="17"/>
              <w:jc w:val="center"/>
            </w:pPr>
            <w:r w:rsidRPr="00D82D18">
              <w:t>300/</w:t>
            </w:r>
          </w:p>
          <w:p w:rsidR="00673128" w:rsidRPr="00D82D18" w:rsidRDefault="00673128" w:rsidP="002763D1">
            <w:pPr>
              <w:pStyle w:val="affff7"/>
              <w:spacing w:before="0" w:beforeAutospacing="0" w:after="0"/>
              <w:ind w:hanging="17"/>
              <w:jc w:val="center"/>
            </w:pPr>
            <w:r w:rsidRPr="00D82D18">
              <w:t>5000</w:t>
            </w:r>
          </w:p>
          <w:p w:rsidR="00673128" w:rsidRPr="00D82D18" w:rsidRDefault="00673128" w:rsidP="002763D1">
            <w:pPr>
              <w:pStyle w:val="affff7"/>
              <w:spacing w:before="0" w:beforeAutospacing="0" w:after="0"/>
              <w:ind w:hanging="17"/>
              <w:jc w:val="center"/>
            </w:pPr>
            <w:r w:rsidRPr="00D82D18">
              <w:t>кв.м</w:t>
            </w:r>
          </w:p>
        </w:tc>
        <w:tc>
          <w:tcPr>
            <w:tcW w:w="850" w:type="dxa"/>
          </w:tcPr>
          <w:p w:rsidR="00673128" w:rsidRPr="00D82D18" w:rsidRDefault="00673128" w:rsidP="001137EF">
            <w:pPr>
              <w:pStyle w:val="affff7"/>
              <w:ind w:hanging="15"/>
              <w:jc w:val="center"/>
            </w:pPr>
            <w:r w:rsidRPr="00D82D18">
              <w:t>12 м</w:t>
            </w:r>
          </w:p>
        </w:tc>
        <w:tc>
          <w:tcPr>
            <w:tcW w:w="1259" w:type="dxa"/>
          </w:tcPr>
          <w:p w:rsidR="00673128" w:rsidRPr="00D82D18" w:rsidRDefault="00673128" w:rsidP="001137EF">
            <w:pPr>
              <w:pStyle w:val="affff7"/>
              <w:ind w:hanging="15"/>
              <w:jc w:val="center"/>
            </w:pPr>
            <w:r w:rsidRPr="00D82D18">
              <w:t>5  м</w:t>
            </w:r>
          </w:p>
        </w:tc>
        <w:tc>
          <w:tcPr>
            <w:tcW w:w="843" w:type="dxa"/>
          </w:tcPr>
          <w:p w:rsidR="00673128" w:rsidRPr="00D82D18" w:rsidRDefault="00673128" w:rsidP="001137EF">
            <w:pPr>
              <w:pStyle w:val="affff7"/>
              <w:ind w:hanging="15"/>
              <w:jc w:val="center"/>
            </w:pPr>
            <w:r w:rsidRPr="00D82D18">
              <w:t>3 м</w:t>
            </w:r>
          </w:p>
        </w:tc>
        <w:tc>
          <w:tcPr>
            <w:tcW w:w="709" w:type="dxa"/>
          </w:tcPr>
          <w:p w:rsidR="00673128" w:rsidRPr="00D82D18" w:rsidRDefault="00CB7590" w:rsidP="001137EF">
            <w:pPr>
              <w:pStyle w:val="affff7"/>
              <w:ind w:hanging="15"/>
              <w:jc w:val="center"/>
            </w:pPr>
            <w:r w:rsidRPr="00D82D18">
              <w:t>3</w:t>
            </w:r>
          </w:p>
        </w:tc>
        <w:tc>
          <w:tcPr>
            <w:tcW w:w="820" w:type="dxa"/>
          </w:tcPr>
          <w:p w:rsidR="00673128" w:rsidRPr="00D82D18" w:rsidRDefault="00CB7590" w:rsidP="001137EF">
            <w:pPr>
              <w:pStyle w:val="affff7"/>
              <w:ind w:hanging="15"/>
              <w:jc w:val="center"/>
            </w:pPr>
            <w:r w:rsidRPr="00D82D18">
              <w:t>15</w:t>
            </w:r>
            <w:r w:rsidR="00673128" w:rsidRPr="00D82D18">
              <w:t xml:space="preserve"> м</w:t>
            </w:r>
          </w:p>
          <w:p w:rsidR="00673128" w:rsidRPr="00D82D18" w:rsidRDefault="00673128" w:rsidP="001137EF">
            <w:pPr>
              <w:pStyle w:val="affff7"/>
              <w:ind w:hanging="15"/>
              <w:jc w:val="center"/>
            </w:pPr>
          </w:p>
        </w:tc>
        <w:tc>
          <w:tcPr>
            <w:tcW w:w="850" w:type="dxa"/>
          </w:tcPr>
          <w:p w:rsidR="00673128" w:rsidRPr="00D82D18" w:rsidRDefault="00673128" w:rsidP="001137EF">
            <w:pPr>
              <w:pStyle w:val="affff7"/>
              <w:ind w:hanging="15"/>
              <w:jc w:val="center"/>
            </w:pPr>
            <w:r w:rsidRPr="00D82D18">
              <w:t>60 %</w:t>
            </w:r>
          </w:p>
        </w:tc>
      </w:tr>
      <w:tr w:rsidR="00673128" w:rsidRPr="00D82D18" w:rsidTr="001137EF">
        <w:trPr>
          <w:cantSplit/>
          <w:trHeight w:val="411"/>
          <w:jc w:val="center"/>
        </w:trPr>
        <w:tc>
          <w:tcPr>
            <w:tcW w:w="9965" w:type="dxa"/>
            <w:gridSpan w:val="9"/>
            <w:shd w:val="clear" w:color="auto" w:fill="auto"/>
          </w:tcPr>
          <w:p w:rsidR="00673128" w:rsidRPr="00D82D18" w:rsidRDefault="00673128" w:rsidP="00C843A1">
            <w:pPr>
              <w:pStyle w:val="affff7"/>
              <w:spacing w:before="0" w:beforeAutospacing="0" w:after="0"/>
              <w:ind w:hanging="15"/>
            </w:pPr>
            <w:r w:rsidRPr="00D82D18">
              <w:t>*при размещении объектов некапитального строительства, предназначенных для продажи товаров с количеством блоков не более 3-х штук:</w:t>
            </w:r>
          </w:p>
        </w:tc>
      </w:tr>
      <w:tr w:rsidR="00673128" w:rsidRPr="00D82D18" w:rsidTr="001137EF">
        <w:trPr>
          <w:cantSplit/>
          <w:trHeight w:val="411"/>
          <w:jc w:val="center"/>
        </w:trPr>
        <w:tc>
          <w:tcPr>
            <w:tcW w:w="3500" w:type="dxa"/>
            <w:gridSpan w:val="2"/>
            <w:shd w:val="clear" w:color="auto" w:fill="auto"/>
          </w:tcPr>
          <w:p w:rsidR="00673128" w:rsidRPr="00D82D18" w:rsidRDefault="00673128" w:rsidP="00C843A1">
            <w:pPr>
              <w:pStyle w:val="affff7"/>
              <w:spacing w:before="0" w:beforeAutospacing="0" w:after="0"/>
              <w:ind w:hanging="15"/>
              <w:jc w:val="center"/>
            </w:pPr>
          </w:p>
        </w:tc>
        <w:tc>
          <w:tcPr>
            <w:tcW w:w="1134" w:type="dxa"/>
          </w:tcPr>
          <w:p w:rsidR="00673128" w:rsidRPr="00D82D18" w:rsidRDefault="00673128" w:rsidP="002763D1">
            <w:pPr>
              <w:pStyle w:val="affff7"/>
              <w:spacing w:before="0" w:beforeAutospacing="0" w:after="0"/>
              <w:jc w:val="center"/>
            </w:pPr>
            <w:r w:rsidRPr="00D82D18">
              <w:t>50/250 кв.м</w:t>
            </w:r>
          </w:p>
        </w:tc>
        <w:tc>
          <w:tcPr>
            <w:tcW w:w="850" w:type="dxa"/>
          </w:tcPr>
          <w:p w:rsidR="00673128" w:rsidRPr="00D82D18" w:rsidRDefault="00673128" w:rsidP="001137EF">
            <w:pPr>
              <w:pStyle w:val="affff7"/>
              <w:jc w:val="center"/>
            </w:pPr>
            <w:r w:rsidRPr="00D82D18">
              <w:t>-</w:t>
            </w:r>
          </w:p>
        </w:tc>
        <w:tc>
          <w:tcPr>
            <w:tcW w:w="1259" w:type="dxa"/>
          </w:tcPr>
          <w:p w:rsidR="00673128" w:rsidRPr="00D82D18" w:rsidRDefault="00673128" w:rsidP="001137EF">
            <w:pPr>
              <w:pStyle w:val="affff7"/>
              <w:jc w:val="center"/>
            </w:pPr>
            <w:r w:rsidRPr="00D82D18">
              <w:t>1 м</w:t>
            </w:r>
          </w:p>
        </w:tc>
        <w:tc>
          <w:tcPr>
            <w:tcW w:w="843" w:type="dxa"/>
          </w:tcPr>
          <w:p w:rsidR="00673128" w:rsidRPr="00D82D18" w:rsidRDefault="00673128" w:rsidP="001137EF">
            <w:pPr>
              <w:pStyle w:val="affff7"/>
              <w:jc w:val="center"/>
            </w:pPr>
            <w:r w:rsidRPr="00D82D18">
              <w:t>1 м</w:t>
            </w:r>
          </w:p>
        </w:tc>
        <w:tc>
          <w:tcPr>
            <w:tcW w:w="709" w:type="dxa"/>
          </w:tcPr>
          <w:p w:rsidR="00673128" w:rsidRPr="00D82D18" w:rsidRDefault="00673128" w:rsidP="001137EF">
            <w:pPr>
              <w:pStyle w:val="affff7"/>
              <w:jc w:val="center"/>
            </w:pPr>
            <w:r w:rsidRPr="00D82D18">
              <w:t>1</w:t>
            </w:r>
          </w:p>
        </w:tc>
        <w:tc>
          <w:tcPr>
            <w:tcW w:w="820" w:type="dxa"/>
          </w:tcPr>
          <w:p w:rsidR="00673128" w:rsidRPr="00D82D18" w:rsidRDefault="00673128" w:rsidP="001137EF">
            <w:pPr>
              <w:pStyle w:val="affff7"/>
              <w:jc w:val="center"/>
            </w:pPr>
            <w:r w:rsidRPr="00D82D18">
              <w:t>5</w:t>
            </w:r>
          </w:p>
        </w:tc>
        <w:tc>
          <w:tcPr>
            <w:tcW w:w="850" w:type="dxa"/>
          </w:tcPr>
          <w:p w:rsidR="00673128" w:rsidRPr="00D82D18" w:rsidRDefault="00673128" w:rsidP="001137EF">
            <w:pPr>
              <w:pStyle w:val="affff7"/>
              <w:jc w:val="center"/>
            </w:pPr>
            <w:r w:rsidRPr="00D82D18">
              <w:t>90 %</w:t>
            </w:r>
          </w:p>
        </w:tc>
      </w:tr>
      <w:tr w:rsidR="00673128" w:rsidRPr="00D82D18" w:rsidTr="001137EF">
        <w:trPr>
          <w:trHeight w:val="20"/>
          <w:jc w:val="center"/>
        </w:trPr>
        <w:tc>
          <w:tcPr>
            <w:tcW w:w="2649" w:type="dxa"/>
            <w:shd w:val="clear" w:color="auto" w:fill="auto"/>
          </w:tcPr>
          <w:p w:rsidR="00673128" w:rsidRPr="00D82D18" w:rsidRDefault="00673128" w:rsidP="00C843A1">
            <w:pPr>
              <w:pStyle w:val="ConsPlusNormal"/>
              <w:ind w:hanging="15"/>
              <w:rPr>
                <w:rFonts w:ascii="Times New Roman" w:hAnsi="Times New Roman" w:cs="Times New Roman"/>
                <w:sz w:val="24"/>
                <w:szCs w:val="24"/>
              </w:rPr>
            </w:pPr>
            <w:r w:rsidRPr="00D82D18">
              <w:rPr>
                <w:rFonts w:ascii="Times New Roman" w:hAnsi="Times New Roman" w:cs="Times New Roman"/>
                <w:sz w:val="24"/>
                <w:szCs w:val="24"/>
              </w:rPr>
              <w:t>Служебные гаражи</w:t>
            </w:r>
          </w:p>
        </w:tc>
        <w:tc>
          <w:tcPr>
            <w:tcW w:w="851" w:type="dxa"/>
            <w:shd w:val="clear" w:color="auto" w:fill="auto"/>
          </w:tcPr>
          <w:p w:rsidR="00673128" w:rsidRPr="00D82D18" w:rsidRDefault="00673128" w:rsidP="00C843A1">
            <w:pPr>
              <w:pStyle w:val="ConsPlusNormal"/>
              <w:ind w:hanging="15"/>
              <w:jc w:val="center"/>
              <w:rPr>
                <w:rFonts w:ascii="Times New Roman" w:hAnsi="Times New Roman" w:cs="Times New Roman"/>
                <w:sz w:val="24"/>
                <w:szCs w:val="24"/>
              </w:rPr>
            </w:pPr>
            <w:r w:rsidRPr="00D82D18">
              <w:rPr>
                <w:rFonts w:ascii="Times New Roman" w:hAnsi="Times New Roman" w:cs="Times New Roman"/>
                <w:sz w:val="24"/>
                <w:szCs w:val="24"/>
              </w:rPr>
              <w:t>4.9</w:t>
            </w:r>
          </w:p>
        </w:tc>
        <w:tc>
          <w:tcPr>
            <w:tcW w:w="1134" w:type="dxa"/>
          </w:tcPr>
          <w:p w:rsidR="00673128" w:rsidRPr="00D82D18" w:rsidRDefault="00673128" w:rsidP="002763D1">
            <w:pPr>
              <w:pStyle w:val="affff7"/>
              <w:spacing w:before="0" w:beforeAutospacing="0" w:after="0"/>
              <w:ind w:hanging="15"/>
              <w:jc w:val="center"/>
            </w:pPr>
            <w:r w:rsidRPr="00D82D18">
              <w:t>300/</w:t>
            </w:r>
          </w:p>
          <w:p w:rsidR="00673128" w:rsidRPr="00D82D18" w:rsidRDefault="00673128" w:rsidP="002763D1">
            <w:pPr>
              <w:pStyle w:val="affff7"/>
              <w:spacing w:before="0" w:beforeAutospacing="0" w:after="0"/>
              <w:ind w:hanging="15"/>
              <w:jc w:val="center"/>
            </w:pPr>
            <w:r w:rsidRPr="00D82D18">
              <w:t>5000</w:t>
            </w:r>
          </w:p>
          <w:p w:rsidR="00673128" w:rsidRPr="00D82D18" w:rsidRDefault="00673128" w:rsidP="002763D1">
            <w:pPr>
              <w:pStyle w:val="affff7"/>
              <w:spacing w:before="0" w:beforeAutospacing="0" w:after="0"/>
              <w:ind w:hanging="15"/>
              <w:jc w:val="center"/>
            </w:pPr>
            <w:r w:rsidRPr="00D82D18">
              <w:t>кв.м</w:t>
            </w:r>
          </w:p>
        </w:tc>
        <w:tc>
          <w:tcPr>
            <w:tcW w:w="850" w:type="dxa"/>
          </w:tcPr>
          <w:p w:rsidR="00673128" w:rsidRPr="00D82D18" w:rsidRDefault="00673128" w:rsidP="001137EF">
            <w:pPr>
              <w:pStyle w:val="affff7"/>
              <w:ind w:hanging="15"/>
              <w:jc w:val="center"/>
            </w:pPr>
            <w:r w:rsidRPr="00D82D18">
              <w:t>12 м</w:t>
            </w:r>
          </w:p>
        </w:tc>
        <w:tc>
          <w:tcPr>
            <w:tcW w:w="1259" w:type="dxa"/>
          </w:tcPr>
          <w:p w:rsidR="00673128" w:rsidRPr="00D82D18" w:rsidRDefault="00673128" w:rsidP="001137EF">
            <w:pPr>
              <w:pStyle w:val="affff7"/>
              <w:ind w:hanging="15"/>
              <w:jc w:val="center"/>
            </w:pPr>
            <w:r w:rsidRPr="00D82D18">
              <w:t>5  м</w:t>
            </w:r>
          </w:p>
        </w:tc>
        <w:tc>
          <w:tcPr>
            <w:tcW w:w="843" w:type="dxa"/>
          </w:tcPr>
          <w:p w:rsidR="00673128" w:rsidRPr="00D82D18" w:rsidRDefault="00673128" w:rsidP="001137EF">
            <w:pPr>
              <w:pStyle w:val="affff7"/>
              <w:ind w:hanging="15"/>
              <w:jc w:val="center"/>
            </w:pPr>
            <w:r w:rsidRPr="00D82D18">
              <w:t>3 м</w:t>
            </w:r>
          </w:p>
        </w:tc>
        <w:tc>
          <w:tcPr>
            <w:tcW w:w="709" w:type="dxa"/>
          </w:tcPr>
          <w:p w:rsidR="00673128" w:rsidRPr="00D82D18" w:rsidRDefault="00673128" w:rsidP="001137EF">
            <w:pPr>
              <w:pStyle w:val="affff7"/>
              <w:ind w:hanging="15"/>
              <w:jc w:val="center"/>
            </w:pPr>
            <w:r w:rsidRPr="00D82D18">
              <w:t>1</w:t>
            </w:r>
          </w:p>
        </w:tc>
        <w:tc>
          <w:tcPr>
            <w:tcW w:w="820" w:type="dxa"/>
          </w:tcPr>
          <w:p w:rsidR="00673128" w:rsidRPr="00D82D18" w:rsidRDefault="00673128" w:rsidP="001137EF">
            <w:pPr>
              <w:pStyle w:val="affff7"/>
              <w:ind w:hanging="15"/>
              <w:jc w:val="center"/>
            </w:pPr>
            <w:r w:rsidRPr="00D82D18">
              <w:t>6 м</w:t>
            </w:r>
          </w:p>
          <w:p w:rsidR="00673128" w:rsidRPr="00D82D18" w:rsidRDefault="00673128" w:rsidP="001137EF">
            <w:pPr>
              <w:pStyle w:val="affff7"/>
              <w:ind w:hanging="15"/>
              <w:jc w:val="center"/>
            </w:pPr>
          </w:p>
        </w:tc>
        <w:tc>
          <w:tcPr>
            <w:tcW w:w="850" w:type="dxa"/>
          </w:tcPr>
          <w:p w:rsidR="00673128" w:rsidRPr="00D82D18" w:rsidRDefault="00673128" w:rsidP="001137EF">
            <w:pPr>
              <w:pStyle w:val="affff7"/>
              <w:ind w:hanging="15"/>
              <w:jc w:val="center"/>
            </w:pPr>
            <w:r w:rsidRPr="00D82D18">
              <w:t>60 %</w:t>
            </w:r>
          </w:p>
        </w:tc>
      </w:tr>
      <w:tr w:rsidR="00673128" w:rsidRPr="00D82D18" w:rsidTr="00CB7590">
        <w:trPr>
          <w:trHeight w:val="832"/>
          <w:jc w:val="center"/>
        </w:trPr>
        <w:tc>
          <w:tcPr>
            <w:tcW w:w="2649" w:type="dxa"/>
            <w:shd w:val="clear" w:color="auto" w:fill="auto"/>
          </w:tcPr>
          <w:p w:rsidR="00673128" w:rsidRPr="00D82D18" w:rsidRDefault="00673128" w:rsidP="00C843A1">
            <w:pPr>
              <w:pStyle w:val="ConsPlusNormal"/>
              <w:ind w:hanging="15"/>
              <w:rPr>
                <w:rFonts w:ascii="Times New Roman" w:hAnsi="Times New Roman" w:cs="Times New Roman"/>
                <w:sz w:val="24"/>
                <w:szCs w:val="24"/>
              </w:rPr>
            </w:pPr>
            <w:r w:rsidRPr="00D82D18">
              <w:rPr>
                <w:rFonts w:ascii="Times New Roman" w:hAnsi="Times New Roman" w:cs="Times New Roman"/>
                <w:sz w:val="24"/>
                <w:szCs w:val="24"/>
              </w:rPr>
              <w:t>Обеспечение внутреннего правопорядка</w:t>
            </w:r>
          </w:p>
        </w:tc>
        <w:tc>
          <w:tcPr>
            <w:tcW w:w="851" w:type="dxa"/>
            <w:shd w:val="clear" w:color="auto" w:fill="auto"/>
          </w:tcPr>
          <w:p w:rsidR="00673128" w:rsidRPr="00D82D18" w:rsidRDefault="00673128" w:rsidP="00C843A1">
            <w:pPr>
              <w:pStyle w:val="ConsPlusNormal"/>
              <w:ind w:hanging="15"/>
              <w:jc w:val="center"/>
              <w:rPr>
                <w:rFonts w:ascii="Times New Roman" w:hAnsi="Times New Roman" w:cs="Times New Roman"/>
                <w:sz w:val="24"/>
                <w:szCs w:val="24"/>
              </w:rPr>
            </w:pPr>
            <w:r w:rsidRPr="00D82D18">
              <w:rPr>
                <w:rFonts w:ascii="Times New Roman" w:hAnsi="Times New Roman" w:cs="Times New Roman"/>
                <w:sz w:val="24"/>
                <w:szCs w:val="24"/>
              </w:rPr>
              <w:t>8.3</w:t>
            </w:r>
          </w:p>
        </w:tc>
        <w:tc>
          <w:tcPr>
            <w:tcW w:w="1134" w:type="dxa"/>
          </w:tcPr>
          <w:p w:rsidR="00673128" w:rsidRPr="00D82D18" w:rsidRDefault="00673128" w:rsidP="002763D1">
            <w:pPr>
              <w:pStyle w:val="affff7"/>
              <w:spacing w:before="0" w:beforeAutospacing="0" w:after="0"/>
              <w:ind w:hanging="15"/>
              <w:jc w:val="center"/>
            </w:pPr>
            <w:r w:rsidRPr="00D82D18">
              <w:t>300/</w:t>
            </w:r>
          </w:p>
          <w:p w:rsidR="00673128" w:rsidRPr="00D82D18" w:rsidRDefault="00673128" w:rsidP="002763D1">
            <w:pPr>
              <w:pStyle w:val="affff7"/>
              <w:spacing w:before="0" w:beforeAutospacing="0" w:after="0"/>
              <w:ind w:hanging="15"/>
              <w:jc w:val="center"/>
            </w:pPr>
            <w:r w:rsidRPr="00D82D18">
              <w:t>5000</w:t>
            </w:r>
          </w:p>
          <w:p w:rsidR="00673128" w:rsidRPr="00D82D18" w:rsidRDefault="00673128" w:rsidP="002763D1">
            <w:pPr>
              <w:pStyle w:val="ConsPlusNormal"/>
              <w:ind w:hanging="15"/>
              <w:jc w:val="center"/>
              <w:rPr>
                <w:rFonts w:ascii="Times New Roman" w:hAnsi="Times New Roman" w:cs="Times New Roman"/>
                <w:sz w:val="24"/>
                <w:szCs w:val="24"/>
              </w:rPr>
            </w:pPr>
            <w:r w:rsidRPr="00D82D18">
              <w:rPr>
                <w:rFonts w:ascii="Times New Roman" w:hAnsi="Times New Roman" w:cs="Times New Roman"/>
                <w:sz w:val="24"/>
                <w:szCs w:val="24"/>
              </w:rPr>
              <w:t>кв.м</w:t>
            </w:r>
          </w:p>
        </w:tc>
        <w:tc>
          <w:tcPr>
            <w:tcW w:w="850" w:type="dxa"/>
          </w:tcPr>
          <w:p w:rsidR="00673128" w:rsidRPr="00D82D18" w:rsidRDefault="00673128" w:rsidP="001137EF">
            <w:pPr>
              <w:pStyle w:val="affff7"/>
              <w:ind w:hanging="15"/>
              <w:jc w:val="center"/>
            </w:pPr>
            <w:r w:rsidRPr="00D82D18">
              <w:t>5 м</w:t>
            </w:r>
          </w:p>
        </w:tc>
        <w:tc>
          <w:tcPr>
            <w:tcW w:w="1259" w:type="dxa"/>
          </w:tcPr>
          <w:p w:rsidR="00673128" w:rsidRPr="00D82D18" w:rsidRDefault="00673128" w:rsidP="001137EF">
            <w:pPr>
              <w:ind w:hanging="15"/>
              <w:jc w:val="center"/>
              <w:rPr>
                <w:rFonts w:ascii="Times New Roman" w:hAnsi="Times New Roman" w:cs="Times New Roman"/>
              </w:rPr>
            </w:pPr>
            <w:r w:rsidRPr="00D82D18">
              <w:rPr>
                <w:rFonts w:ascii="Times New Roman" w:hAnsi="Times New Roman" w:cs="Times New Roman"/>
              </w:rPr>
              <w:t xml:space="preserve">5 м </w:t>
            </w:r>
          </w:p>
          <w:p w:rsidR="00673128" w:rsidRPr="00D82D18" w:rsidRDefault="00673128" w:rsidP="001137EF">
            <w:pPr>
              <w:ind w:hanging="15"/>
              <w:jc w:val="center"/>
              <w:rPr>
                <w:rFonts w:ascii="Times New Roman" w:hAnsi="Times New Roman" w:cs="Times New Roman"/>
              </w:rPr>
            </w:pPr>
          </w:p>
        </w:tc>
        <w:tc>
          <w:tcPr>
            <w:tcW w:w="843" w:type="dxa"/>
          </w:tcPr>
          <w:p w:rsidR="00673128" w:rsidRPr="00D82D18" w:rsidRDefault="00673128" w:rsidP="001137EF">
            <w:pPr>
              <w:pStyle w:val="ConsPlusNormal"/>
              <w:ind w:hanging="15"/>
              <w:jc w:val="center"/>
              <w:rPr>
                <w:rFonts w:ascii="Times New Roman" w:hAnsi="Times New Roman" w:cs="Times New Roman"/>
                <w:sz w:val="24"/>
                <w:szCs w:val="24"/>
              </w:rPr>
            </w:pPr>
            <w:r w:rsidRPr="00D82D18">
              <w:rPr>
                <w:rFonts w:ascii="Times New Roman" w:hAnsi="Times New Roman" w:cs="Times New Roman"/>
                <w:sz w:val="24"/>
                <w:szCs w:val="24"/>
              </w:rPr>
              <w:t>3 м</w:t>
            </w:r>
          </w:p>
        </w:tc>
        <w:tc>
          <w:tcPr>
            <w:tcW w:w="709" w:type="dxa"/>
          </w:tcPr>
          <w:p w:rsidR="00673128" w:rsidRPr="00D82D18" w:rsidRDefault="00673128" w:rsidP="001137EF">
            <w:pPr>
              <w:pStyle w:val="ConsPlusNormal"/>
              <w:ind w:hanging="15"/>
              <w:jc w:val="center"/>
              <w:rPr>
                <w:rFonts w:ascii="Times New Roman" w:hAnsi="Times New Roman" w:cs="Times New Roman"/>
                <w:sz w:val="24"/>
                <w:szCs w:val="24"/>
              </w:rPr>
            </w:pPr>
            <w:r w:rsidRPr="00D82D18">
              <w:rPr>
                <w:rFonts w:ascii="Times New Roman" w:hAnsi="Times New Roman" w:cs="Times New Roman"/>
                <w:sz w:val="24"/>
                <w:szCs w:val="24"/>
              </w:rPr>
              <w:t>3</w:t>
            </w:r>
          </w:p>
        </w:tc>
        <w:tc>
          <w:tcPr>
            <w:tcW w:w="820" w:type="dxa"/>
          </w:tcPr>
          <w:p w:rsidR="00673128" w:rsidRPr="00D82D18" w:rsidRDefault="00673128" w:rsidP="001137EF">
            <w:pPr>
              <w:pStyle w:val="ConsPlusNormal"/>
              <w:ind w:hanging="15"/>
              <w:jc w:val="center"/>
              <w:rPr>
                <w:rFonts w:ascii="Times New Roman" w:hAnsi="Times New Roman" w:cs="Times New Roman"/>
                <w:sz w:val="24"/>
                <w:szCs w:val="24"/>
              </w:rPr>
            </w:pPr>
            <w:r w:rsidRPr="00D82D18">
              <w:rPr>
                <w:rFonts w:ascii="Times New Roman" w:hAnsi="Times New Roman" w:cs="Times New Roman"/>
                <w:sz w:val="24"/>
                <w:szCs w:val="24"/>
              </w:rPr>
              <w:t>15 м</w:t>
            </w:r>
          </w:p>
        </w:tc>
        <w:tc>
          <w:tcPr>
            <w:tcW w:w="850" w:type="dxa"/>
          </w:tcPr>
          <w:p w:rsidR="00673128" w:rsidRPr="00D82D18" w:rsidRDefault="00673128" w:rsidP="001137EF">
            <w:pPr>
              <w:pStyle w:val="ConsPlusNormal"/>
              <w:ind w:hanging="15"/>
              <w:jc w:val="center"/>
              <w:rPr>
                <w:rFonts w:ascii="Times New Roman" w:hAnsi="Times New Roman" w:cs="Times New Roman"/>
                <w:sz w:val="24"/>
                <w:szCs w:val="24"/>
              </w:rPr>
            </w:pPr>
            <w:r w:rsidRPr="00D82D18">
              <w:rPr>
                <w:rFonts w:ascii="Times New Roman" w:hAnsi="Times New Roman" w:cs="Times New Roman"/>
                <w:sz w:val="24"/>
                <w:szCs w:val="24"/>
              </w:rPr>
              <w:t>60 %</w:t>
            </w:r>
          </w:p>
        </w:tc>
      </w:tr>
      <w:tr w:rsidR="00673128" w:rsidRPr="00D82D18" w:rsidTr="002763D1">
        <w:trPr>
          <w:trHeight w:val="737"/>
          <w:jc w:val="center"/>
        </w:trPr>
        <w:tc>
          <w:tcPr>
            <w:tcW w:w="2649" w:type="dxa"/>
            <w:shd w:val="clear" w:color="auto" w:fill="auto"/>
          </w:tcPr>
          <w:p w:rsidR="00673128" w:rsidRPr="00D82D18" w:rsidRDefault="00673128" w:rsidP="00C843A1">
            <w:pPr>
              <w:pStyle w:val="ConsPlusNormal"/>
              <w:ind w:hanging="15"/>
              <w:rPr>
                <w:rFonts w:ascii="Times New Roman" w:hAnsi="Times New Roman" w:cs="Times New Roman"/>
                <w:sz w:val="24"/>
                <w:szCs w:val="24"/>
              </w:rPr>
            </w:pPr>
            <w:r w:rsidRPr="00D82D18">
              <w:rPr>
                <w:rFonts w:ascii="Times New Roman" w:hAnsi="Times New Roman" w:cs="Times New Roman"/>
                <w:sz w:val="24"/>
                <w:szCs w:val="24"/>
              </w:rPr>
              <w:t>Коммунальное обслуживание</w:t>
            </w:r>
          </w:p>
        </w:tc>
        <w:tc>
          <w:tcPr>
            <w:tcW w:w="851" w:type="dxa"/>
            <w:shd w:val="clear" w:color="auto" w:fill="auto"/>
          </w:tcPr>
          <w:p w:rsidR="00673128" w:rsidRPr="00D82D18" w:rsidRDefault="00673128" w:rsidP="00C843A1">
            <w:pPr>
              <w:ind w:hanging="15"/>
              <w:jc w:val="center"/>
              <w:rPr>
                <w:rFonts w:ascii="Times New Roman" w:hAnsi="Times New Roman" w:cs="Times New Roman"/>
              </w:rPr>
            </w:pPr>
            <w:r w:rsidRPr="00D82D18">
              <w:rPr>
                <w:rFonts w:ascii="Times New Roman" w:hAnsi="Times New Roman" w:cs="Times New Roman"/>
              </w:rPr>
              <w:t>3.1</w:t>
            </w:r>
          </w:p>
        </w:tc>
        <w:tc>
          <w:tcPr>
            <w:tcW w:w="1134" w:type="dxa"/>
          </w:tcPr>
          <w:p w:rsidR="00673128" w:rsidRPr="00D82D18" w:rsidRDefault="00673128" w:rsidP="002763D1">
            <w:pPr>
              <w:pStyle w:val="affff7"/>
              <w:spacing w:before="0" w:beforeAutospacing="0" w:after="0"/>
              <w:jc w:val="center"/>
            </w:pPr>
            <w:r w:rsidRPr="00D82D18">
              <w:t>1/</w:t>
            </w:r>
          </w:p>
          <w:p w:rsidR="00673128" w:rsidRPr="00D82D18" w:rsidRDefault="00673128" w:rsidP="002763D1">
            <w:pPr>
              <w:pStyle w:val="affff7"/>
              <w:spacing w:before="0" w:beforeAutospacing="0" w:after="0"/>
              <w:jc w:val="center"/>
            </w:pPr>
            <w:r w:rsidRPr="00D82D18">
              <w:t>50000</w:t>
            </w:r>
          </w:p>
          <w:p w:rsidR="00673128" w:rsidRPr="00D82D18" w:rsidRDefault="00673128" w:rsidP="002763D1">
            <w:pPr>
              <w:pStyle w:val="affff7"/>
              <w:spacing w:before="0" w:beforeAutospacing="0" w:after="0"/>
              <w:ind w:hanging="15"/>
              <w:jc w:val="center"/>
            </w:pPr>
            <w:r w:rsidRPr="00D82D18">
              <w:t>кв.м</w:t>
            </w:r>
          </w:p>
        </w:tc>
        <w:tc>
          <w:tcPr>
            <w:tcW w:w="850" w:type="dxa"/>
          </w:tcPr>
          <w:p w:rsidR="00673128" w:rsidRPr="00D82D18" w:rsidRDefault="00673128" w:rsidP="001137EF">
            <w:pPr>
              <w:pStyle w:val="affff7"/>
              <w:ind w:hanging="15"/>
              <w:jc w:val="center"/>
            </w:pPr>
            <w:r w:rsidRPr="00D82D18">
              <w:t>12 м</w:t>
            </w:r>
          </w:p>
        </w:tc>
        <w:tc>
          <w:tcPr>
            <w:tcW w:w="1259" w:type="dxa"/>
          </w:tcPr>
          <w:p w:rsidR="00673128" w:rsidRPr="00D82D18" w:rsidRDefault="00673128" w:rsidP="001137EF">
            <w:pPr>
              <w:pStyle w:val="affff7"/>
              <w:ind w:hanging="15"/>
              <w:jc w:val="center"/>
            </w:pPr>
            <w:r w:rsidRPr="00D82D18">
              <w:t>5 м</w:t>
            </w:r>
          </w:p>
        </w:tc>
        <w:tc>
          <w:tcPr>
            <w:tcW w:w="843" w:type="dxa"/>
          </w:tcPr>
          <w:p w:rsidR="00673128" w:rsidRPr="00D82D18" w:rsidRDefault="00673128" w:rsidP="001137EF">
            <w:pPr>
              <w:pStyle w:val="affff7"/>
              <w:ind w:hanging="15"/>
              <w:jc w:val="center"/>
            </w:pPr>
            <w:r w:rsidRPr="00D82D18">
              <w:t>3 м</w:t>
            </w:r>
          </w:p>
        </w:tc>
        <w:tc>
          <w:tcPr>
            <w:tcW w:w="709" w:type="dxa"/>
          </w:tcPr>
          <w:p w:rsidR="00673128" w:rsidRPr="00D82D18" w:rsidRDefault="00673128" w:rsidP="001137EF">
            <w:pPr>
              <w:pStyle w:val="affff7"/>
              <w:ind w:hanging="15"/>
              <w:jc w:val="center"/>
            </w:pPr>
            <w:r w:rsidRPr="00D82D18">
              <w:t>3</w:t>
            </w:r>
          </w:p>
        </w:tc>
        <w:tc>
          <w:tcPr>
            <w:tcW w:w="820" w:type="dxa"/>
          </w:tcPr>
          <w:p w:rsidR="00673128" w:rsidRPr="00D82D18" w:rsidRDefault="00673128" w:rsidP="001137EF">
            <w:pPr>
              <w:pStyle w:val="affff7"/>
              <w:ind w:hanging="15"/>
              <w:jc w:val="center"/>
            </w:pPr>
            <w:r w:rsidRPr="00D82D18">
              <w:t>15 м</w:t>
            </w:r>
          </w:p>
          <w:p w:rsidR="00673128" w:rsidRPr="00D82D18" w:rsidRDefault="00673128" w:rsidP="001137EF">
            <w:pPr>
              <w:pStyle w:val="affff7"/>
              <w:ind w:hanging="15"/>
              <w:jc w:val="center"/>
            </w:pPr>
          </w:p>
        </w:tc>
        <w:tc>
          <w:tcPr>
            <w:tcW w:w="850" w:type="dxa"/>
          </w:tcPr>
          <w:p w:rsidR="00673128" w:rsidRPr="00D82D18" w:rsidRDefault="00673128" w:rsidP="001137EF">
            <w:pPr>
              <w:pStyle w:val="affff7"/>
              <w:ind w:hanging="15"/>
              <w:jc w:val="center"/>
            </w:pPr>
            <w:r w:rsidRPr="00D82D18">
              <w:t>60 %</w:t>
            </w:r>
          </w:p>
        </w:tc>
      </w:tr>
      <w:tr w:rsidR="00673128" w:rsidRPr="00D82D18" w:rsidTr="001137EF">
        <w:trPr>
          <w:trHeight w:val="705"/>
          <w:jc w:val="center"/>
        </w:trPr>
        <w:tc>
          <w:tcPr>
            <w:tcW w:w="2649" w:type="dxa"/>
            <w:shd w:val="clear" w:color="auto" w:fill="auto"/>
          </w:tcPr>
          <w:p w:rsidR="00673128" w:rsidRPr="00D82D18" w:rsidRDefault="00673128" w:rsidP="00C843A1">
            <w:pPr>
              <w:pStyle w:val="ConsPlusNormal"/>
              <w:ind w:hanging="15"/>
              <w:rPr>
                <w:rFonts w:ascii="Times New Roman" w:hAnsi="Times New Roman" w:cs="Times New Roman"/>
                <w:sz w:val="24"/>
                <w:szCs w:val="24"/>
              </w:rPr>
            </w:pPr>
            <w:r w:rsidRPr="00D82D18">
              <w:rPr>
                <w:rFonts w:ascii="Times New Roman" w:hAnsi="Times New Roman" w:cs="Times New Roman"/>
                <w:sz w:val="24"/>
                <w:szCs w:val="24"/>
              </w:rPr>
              <w:t>Предоставление коммунальных услуг</w:t>
            </w:r>
          </w:p>
        </w:tc>
        <w:tc>
          <w:tcPr>
            <w:tcW w:w="851" w:type="dxa"/>
            <w:shd w:val="clear" w:color="auto" w:fill="auto"/>
          </w:tcPr>
          <w:p w:rsidR="00673128" w:rsidRPr="00D82D18" w:rsidRDefault="00673128" w:rsidP="00C843A1">
            <w:pPr>
              <w:ind w:hanging="15"/>
              <w:jc w:val="center"/>
              <w:rPr>
                <w:rFonts w:ascii="Times New Roman" w:hAnsi="Times New Roman" w:cs="Times New Roman"/>
              </w:rPr>
            </w:pPr>
            <w:r w:rsidRPr="00D82D18">
              <w:rPr>
                <w:rFonts w:ascii="Times New Roman" w:hAnsi="Times New Roman" w:cs="Times New Roman"/>
              </w:rPr>
              <w:t>3.1.1</w:t>
            </w:r>
          </w:p>
        </w:tc>
        <w:tc>
          <w:tcPr>
            <w:tcW w:w="1134" w:type="dxa"/>
          </w:tcPr>
          <w:p w:rsidR="00673128" w:rsidRPr="00D82D18" w:rsidRDefault="00673128" w:rsidP="002763D1">
            <w:pPr>
              <w:pStyle w:val="affff7"/>
              <w:spacing w:before="0" w:beforeAutospacing="0" w:after="0"/>
              <w:jc w:val="center"/>
            </w:pPr>
            <w:r w:rsidRPr="00D82D18">
              <w:t>1/</w:t>
            </w:r>
          </w:p>
          <w:p w:rsidR="00673128" w:rsidRPr="00D82D18" w:rsidRDefault="00673128" w:rsidP="002763D1">
            <w:pPr>
              <w:pStyle w:val="affff7"/>
              <w:spacing w:before="0" w:beforeAutospacing="0" w:after="0"/>
              <w:jc w:val="center"/>
            </w:pPr>
            <w:r w:rsidRPr="00D82D18">
              <w:t>50000</w:t>
            </w:r>
          </w:p>
          <w:p w:rsidR="00673128" w:rsidRPr="00D82D18" w:rsidRDefault="00673128" w:rsidP="002763D1">
            <w:pPr>
              <w:pStyle w:val="affff7"/>
              <w:spacing w:before="0" w:beforeAutospacing="0" w:after="0"/>
              <w:jc w:val="center"/>
            </w:pPr>
            <w:r w:rsidRPr="00D82D18">
              <w:t>кв.м</w:t>
            </w:r>
          </w:p>
        </w:tc>
        <w:tc>
          <w:tcPr>
            <w:tcW w:w="5331" w:type="dxa"/>
            <w:gridSpan w:val="6"/>
          </w:tcPr>
          <w:p w:rsidR="00673128" w:rsidRPr="00D82D18" w:rsidRDefault="00673128" w:rsidP="001137EF">
            <w:pPr>
              <w:pStyle w:val="ConsPlusNormal"/>
              <w:ind w:hanging="15"/>
              <w:jc w:val="center"/>
              <w:rPr>
                <w:rFonts w:ascii="Times New Roman" w:hAnsi="Times New Roman" w:cs="Times New Roman"/>
                <w:sz w:val="24"/>
                <w:szCs w:val="24"/>
              </w:rPr>
            </w:pPr>
            <w:r w:rsidRPr="00D82D18">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673128" w:rsidRPr="00D82D18" w:rsidTr="001137EF">
        <w:trPr>
          <w:cantSplit/>
          <w:trHeight w:val="420"/>
          <w:jc w:val="center"/>
        </w:trPr>
        <w:tc>
          <w:tcPr>
            <w:tcW w:w="2649" w:type="dxa"/>
            <w:shd w:val="clear" w:color="auto" w:fill="auto"/>
          </w:tcPr>
          <w:p w:rsidR="00673128" w:rsidRPr="00D82D18" w:rsidRDefault="00673128" w:rsidP="00C843A1">
            <w:pPr>
              <w:pStyle w:val="ConsPlusNormal"/>
              <w:ind w:hanging="15"/>
              <w:rPr>
                <w:rFonts w:ascii="Times New Roman" w:hAnsi="Times New Roman" w:cs="Times New Roman"/>
                <w:sz w:val="24"/>
                <w:szCs w:val="24"/>
              </w:rPr>
            </w:pPr>
            <w:r w:rsidRPr="00D82D18">
              <w:rPr>
                <w:rFonts w:ascii="Times New Roman" w:hAnsi="Times New Roman" w:cs="Times New Roman"/>
                <w:sz w:val="24"/>
                <w:szCs w:val="24"/>
              </w:rPr>
              <w:t>Административные здания организаций, обеспечивающих предоставление коммунальных услуг</w:t>
            </w:r>
          </w:p>
        </w:tc>
        <w:tc>
          <w:tcPr>
            <w:tcW w:w="851" w:type="dxa"/>
            <w:shd w:val="clear" w:color="auto" w:fill="auto"/>
          </w:tcPr>
          <w:p w:rsidR="00673128" w:rsidRPr="00D82D18" w:rsidRDefault="00673128" w:rsidP="00C843A1">
            <w:pPr>
              <w:ind w:hanging="15"/>
              <w:jc w:val="center"/>
              <w:rPr>
                <w:rFonts w:ascii="Times New Roman" w:hAnsi="Times New Roman" w:cs="Times New Roman"/>
              </w:rPr>
            </w:pPr>
            <w:r w:rsidRPr="00D82D18">
              <w:rPr>
                <w:rFonts w:ascii="Times New Roman" w:hAnsi="Times New Roman" w:cs="Times New Roman"/>
              </w:rPr>
              <w:t>3.1.2</w:t>
            </w:r>
          </w:p>
        </w:tc>
        <w:tc>
          <w:tcPr>
            <w:tcW w:w="1134" w:type="dxa"/>
          </w:tcPr>
          <w:p w:rsidR="00673128" w:rsidRPr="00D82D18" w:rsidRDefault="00673128" w:rsidP="002763D1">
            <w:pPr>
              <w:pStyle w:val="affff7"/>
              <w:spacing w:before="0" w:beforeAutospacing="0" w:after="0"/>
              <w:jc w:val="center"/>
            </w:pPr>
            <w:r w:rsidRPr="00D82D18">
              <w:t>300/</w:t>
            </w:r>
          </w:p>
          <w:p w:rsidR="00673128" w:rsidRPr="00D82D18" w:rsidRDefault="00673128" w:rsidP="002763D1">
            <w:pPr>
              <w:pStyle w:val="affff7"/>
              <w:spacing w:before="0" w:beforeAutospacing="0" w:after="0"/>
              <w:jc w:val="center"/>
            </w:pPr>
            <w:r w:rsidRPr="00D82D18">
              <w:t>5000</w:t>
            </w:r>
          </w:p>
          <w:p w:rsidR="00673128" w:rsidRPr="00D82D18" w:rsidRDefault="00673128" w:rsidP="002763D1">
            <w:pPr>
              <w:pStyle w:val="affff7"/>
              <w:spacing w:before="0" w:beforeAutospacing="0" w:after="0"/>
              <w:jc w:val="center"/>
            </w:pPr>
            <w:r w:rsidRPr="00D82D18">
              <w:t>кв.м</w:t>
            </w:r>
          </w:p>
        </w:tc>
        <w:tc>
          <w:tcPr>
            <w:tcW w:w="850" w:type="dxa"/>
          </w:tcPr>
          <w:p w:rsidR="00673128" w:rsidRPr="00D82D18" w:rsidRDefault="00673128" w:rsidP="001137EF">
            <w:pPr>
              <w:pStyle w:val="affff7"/>
              <w:ind w:hanging="15"/>
              <w:jc w:val="center"/>
            </w:pPr>
            <w:r w:rsidRPr="00D82D18">
              <w:t>12 м</w:t>
            </w:r>
          </w:p>
        </w:tc>
        <w:tc>
          <w:tcPr>
            <w:tcW w:w="1259" w:type="dxa"/>
          </w:tcPr>
          <w:p w:rsidR="00673128" w:rsidRPr="00D82D18" w:rsidRDefault="00673128" w:rsidP="001137EF">
            <w:pPr>
              <w:pStyle w:val="affff7"/>
              <w:ind w:hanging="15"/>
              <w:jc w:val="center"/>
            </w:pPr>
            <w:r w:rsidRPr="00D82D18">
              <w:t>5 м</w:t>
            </w:r>
          </w:p>
        </w:tc>
        <w:tc>
          <w:tcPr>
            <w:tcW w:w="843" w:type="dxa"/>
          </w:tcPr>
          <w:p w:rsidR="00673128" w:rsidRPr="00D82D18" w:rsidRDefault="00673128" w:rsidP="001137EF">
            <w:pPr>
              <w:pStyle w:val="affff7"/>
              <w:ind w:hanging="15"/>
              <w:jc w:val="center"/>
            </w:pPr>
            <w:r w:rsidRPr="00D82D18">
              <w:t>3 м</w:t>
            </w:r>
          </w:p>
        </w:tc>
        <w:tc>
          <w:tcPr>
            <w:tcW w:w="709" w:type="dxa"/>
          </w:tcPr>
          <w:p w:rsidR="00673128" w:rsidRPr="00D82D18" w:rsidRDefault="00673128" w:rsidP="001137EF">
            <w:pPr>
              <w:pStyle w:val="affff7"/>
              <w:ind w:hanging="15"/>
              <w:jc w:val="center"/>
            </w:pPr>
            <w:r w:rsidRPr="00D82D18">
              <w:t>3</w:t>
            </w:r>
          </w:p>
        </w:tc>
        <w:tc>
          <w:tcPr>
            <w:tcW w:w="820" w:type="dxa"/>
          </w:tcPr>
          <w:p w:rsidR="00673128" w:rsidRPr="00D82D18" w:rsidRDefault="00673128" w:rsidP="001137EF">
            <w:pPr>
              <w:pStyle w:val="affff7"/>
              <w:ind w:hanging="15"/>
              <w:jc w:val="center"/>
            </w:pPr>
            <w:r w:rsidRPr="00D82D18">
              <w:t>15 м</w:t>
            </w:r>
          </w:p>
          <w:p w:rsidR="00673128" w:rsidRPr="00D82D18" w:rsidRDefault="00673128" w:rsidP="001137EF">
            <w:pPr>
              <w:pStyle w:val="affff7"/>
              <w:ind w:hanging="15"/>
              <w:jc w:val="center"/>
            </w:pPr>
          </w:p>
        </w:tc>
        <w:tc>
          <w:tcPr>
            <w:tcW w:w="850" w:type="dxa"/>
          </w:tcPr>
          <w:p w:rsidR="00673128" w:rsidRPr="00D82D18" w:rsidRDefault="00673128" w:rsidP="001137EF">
            <w:pPr>
              <w:pStyle w:val="affff7"/>
              <w:ind w:hanging="15"/>
              <w:jc w:val="center"/>
            </w:pPr>
            <w:r w:rsidRPr="00D82D18">
              <w:t>60 %</w:t>
            </w:r>
          </w:p>
        </w:tc>
      </w:tr>
      <w:tr w:rsidR="00673128" w:rsidRPr="00D82D18" w:rsidTr="002763D1">
        <w:trPr>
          <w:trHeight w:val="20"/>
          <w:jc w:val="center"/>
        </w:trPr>
        <w:tc>
          <w:tcPr>
            <w:tcW w:w="2649" w:type="dxa"/>
            <w:shd w:val="clear" w:color="auto" w:fill="auto"/>
          </w:tcPr>
          <w:p w:rsidR="00673128" w:rsidRPr="00D82D18" w:rsidRDefault="00673128" w:rsidP="00C843A1">
            <w:pPr>
              <w:pStyle w:val="affff7"/>
              <w:spacing w:before="0" w:beforeAutospacing="0" w:after="0"/>
              <w:ind w:hanging="15"/>
            </w:pPr>
            <w:r w:rsidRPr="00D82D18">
              <w:t>Земельные участки (территории) общего пользования</w:t>
            </w:r>
          </w:p>
        </w:tc>
        <w:tc>
          <w:tcPr>
            <w:tcW w:w="851" w:type="dxa"/>
            <w:shd w:val="clear" w:color="auto" w:fill="auto"/>
          </w:tcPr>
          <w:p w:rsidR="00673128" w:rsidRPr="00D82D18" w:rsidRDefault="00673128" w:rsidP="00C843A1">
            <w:pPr>
              <w:pStyle w:val="affff7"/>
              <w:spacing w:before="0" w:beforeAutospacing="0" w:after="0"/>
              <w:ind w:hanging="15"/>
              <w:jc w:val="center"/>
            </w:pPr>
            <w:r w:rsidRPr="00D82D18">
              <w:t>12.0</w:t>
            </w:r>
          </w:p>
        </w:tc>
        <w:tc>
          <w:tcPr>
            <w:tcW w:w="6465" w:type="dxa"/>
            <w:gridSpan w:val="7"/>
            <w:vMerge w:val="restart"/>
            <w:vAlign w:val="center"/>
          </w:tcPr>
          <w:p w:rsidR="00673128" w:rsidRPr="00D82D18" w:rsidRDefault="00673128" w:rsidP="002763D1">
            <w:pPr>
              <w:pStyle w:val="affff7"/>
              <w:ind w:hanging="15"/>
              <w:jc w:val="center"/>
            </w:pPr>
            <w:r w:rsidRPr="00D82D18">
              <w:t>Не подлежат установлению</w:t>
            </w:r>
          </w:p>
        </w:tc>
      </w:tr>
      <w:tr w:rsidR="00673128" w:rsidRPr="00D82D18" w:rsidTr="001137EF">
        <w:trPr>
          <w:trHeight w:val="20"/>
          <w:jc w:val="center"/>
        </w:trPr>
        <w:tc>
          <w:tcPr>
            <w:tcW w:w="2649" w:type="dxa"/>
            <w:shd w:val="clear" w:color="auto" w:fill="auto"/>
          </w:tcPr>
          <w:p w:rsidR="00673128" w:rsidRPr="00D82D18" w:rsidRDefault="00673128" w:rsidP="00C843A1">
            <w:pPr>
              <w:pStyle w:val="affff7"/>
              <w:spacing w:before="0" w:beforeAutospacing="0" w:after="0"/>
            </w:pPr>
            <w:r w:rsidRPr="00D82D18">
              <w:t>Улично-дорожная сеть</w:t>
            </w:r>
          </w:p>
        </w:tc>
        <w:tc>
          <w:tcPr>
            <w:tcW w:w="851" w:type="dxa"/>
            <w:shd w:val="clear" w:color="auto" w:fill="auto"/>
          </w:tcPr>
          <w:p w:rsidR="00673128" w:rsidRPr="00D82D18" w:rsidRDefault="00673128" w:rsidP="00C843A1">
            <w:pPr>
              <w:pStyle w:val="affff7"/>
              <w:spacing w:before="0" w:beforeAutospacing="0" w:after="0"/>
              <w:jc w:val="center"/>
            </w:pPr>
            <w:r w:rsidRPr="00D82D18">
              <w:t>12.0.1</w:t>
            </w:r>
          </w:p>
        </w:tc>
        <w:tc>
          <w:tcPr>
            <w:tcW w:w="6465" w:type="dxa"/>
            <w:gridSpan w:val="7"/>
            <w:vMerge/>
          </w:tcPr>
          <w:p w:rsidR="00673128" w:rsidRPr="00D82D18" w:rsidRDefault="00673128" w:rsidP="001137EF">
            <w:pPr>
              <w:pStyle w:val="affff7"/>
              <w:ind w:hanging="15"/>
              <w:jc w:val="center"/>
            </w:pPr>
          </w:p>
        </w:tc>
      </w:tr>
      <w:tr w:rsidR="00673128" w:rsidRPr="00D82D18" w:rsidTr="001137EF">
        <w:trPr>
          <w:trHeight w:val="20"/>
          <w:jc w:val="center"/>
        </w:trPr>
        <w:tc>
          <w:tcPr>
            <w:tcW w:w="2649" w:type="dxa"/>
            <w:shd w:val="clear" w:color="auto" w:fill="auto"/>
          </w:tcPr>
          <w:p w:rsidR="00673128" w:rsidRPr="00D82D18" w:rsidRDefault="00673128" w:rsidP="00C843A1">
            <w:pPr>
              <w:pStyle w:val="affff7"/>
              <w:spacing w:before="0" w:beforeAutospacing="0" w:after="0"/>
            </w:pPr>
            <w:r w:rsidRPr="00D82D18">
              <w:t>Благоустройство территории</w:t>
            </w:r>
          </w:p>
        </w:tc>
        <w:tc>
          <w:tcPr>
            <w:tcW w:w="851" w:type="dxa"/>
            <w:shd w:val="clear" w:color="auto" w:fill="auto"/>
          </w:tcPr>
          <w:p w:rsidR="00673128" w:rsidRPr="00D82D18" w:rsidRDefault="00673128" w:rsidP="00C843A1">
            <w:pPr>
              <w:pStyle w:val="affff7"/>
              <w:spacing w:before="0" w:beforeAutospacing="0" w:after="0"/>
              <w:jc w:val="center"/>
            </w:pPr>
            <w:r w:rsidRPr="00D82D18">
              <w:t>12.0.2</w:t>
            </w:r>
          </w:p>
        </w:tc>
        <w:tc>
          <w:tcPr>
            <w:tcW w:w="6465" w:type="dxa"/>
            <w:gridSpan w:val="7"/>
            <w:vMerge/>
          </w:tcPr>
          <w:p w:rsidR="00673128" w:rsidRPr="00D82D18" w:rsidRDefault="00673128" w:rsidP="001137EF">
            <w:pPr>
              <w:pStyle w:val="affff7"/>
              <w:ind w:hanging="15"/>
              <w:jc w:val="center"/>
            </w:pPr>
          </w:p>
        </w:tc>
      </w:tr>
      <w:tr w:rsidR="00673128" w:rsidRPr="00D82D18" w:rsidTr="001137EF">
        <w:trPr>
          <w:trHeight w:val="20"/>
          <w:jc w:val="center"/>
        </w:trPr>
        <w:tc>
          <w:tcPr>
            <w:tcW w:w="2649" w:type="dxa"/>
            <w:shd w:val="clear" w:color="auto" w:fill="auto"/>
          </w:tcPr>
          <w:p w:rsidR="00673128" w:rsidRPr="00D82D18" w:rsidRDefault="00673128" w:rsidP="00C843A1">
            <w:pPr>
              <w:pStyle w:val="affff7"/>
              <w:spacing w:before="0" w:beforeAutospacing="0" w:after="0"/>
              <w:ind w:hanging="15"/>
            </w:pPr>
            <w:r w:rsidRPr="00D82D18">
              <w:t xml:space="preserve">Историко-культурная </w:t>
            </w:r>
            <w:r w:rsidRPr="00D82D18">
              <w:lastRenderedPageBreak/>
              <w:t>деятельность</w:t>
            </w:r>
          </w:p>
        </w:tc>
        <w:tc>
          <w:tcPr>
            <w:tcW w:w="851" w:type="dxa"/>
            <w:shd w:val="clear" w:color="auto" w:fill="auto"/>
          </w:tcPr>
          <w:p w:rsidR="00673128" w:rsidRPr="00D82D18" w:rsidRDefault="00673128" w:rsidP="00C843A1">
            <w:pPr>
              <w:pStyle w:val="affff7"/>
              <w:spacing w:before="0" w:beforeAutospacing="0" w:after="0"/>
              <w:ind w:hanging="15"/>
              <w:jc w:val="center"/>
            </w:pPr>
            <w:r w:rsidRPr="00D82D18">
              <w:lastRenderedPageBreak/>
              <w:t>9.3</w:t>
            </w:r>
          </w:p>
        </w:tc>
        <w:tc>
          <w:tcPr>
            <w:tcW w:w="6465" w:type="dxa"/>
            <w:gridSpan w:val="7"/>
            <w:vMerge/>
          </w:tcPr>
          <w:p w:rsidR="00673128" w:rsidRPr="00D82D18" w:rsidRDefault="00673128" w:rsidP="001137EF">
            <w:pPr>
              <w:pStyle w:val="affff7"/>
              <w:ind w:hanging="15"/>
              <w:jc w:val="center"/>
            </w:pPr>
          </w:p>
        </w:tc>
      </w:tr>
      <w:tr w:rsidR="00673128" w:rsidRPr="00D82D18" w:rsidTr="001137EF">
        <w:trPr>
          <w:trHeight w:val="20"/>
          <w:jc w:val="center"/>
        </w:trPr>
        <w:tc>
          <w:tcPr>
            <w:tcW w:w="2649" w:type="dxa"/>
            <w:shd w:val="clear" w:color="auto" w:fill="auto"/>
          </w:tcPr>
          <w:p w:rsidR="00673128" w:rsidRPr="00D82D18" w:rsidRDefault="00673128" w:rsidP="00C843A1">
            <w:pPr>
              <w:pStyle w:val="affff7"/>
              <w:spacing w:before="0" w:beforeAutospacing="0" w:after="0"/>
              <w:ind w:hanging="15"/>
            </w:pPr>
            <w:r w:rsidRPr="00D82D18">
              <w:lastRenderedPageBreak/>
              <w:t>Связь</w:t>
            </w:r>
          </w:p>
        </w:tc>
        <w:tc>
          <w:tcPr>
            <w:tcW w:w="851" w:type="dxa"/>
            <w:shd w:val="clear" w:color="auto" w:fill="auto"/>
          </w:tcPr>
          <w:p w:rsidR="00673128" w:rsidRPr="00D82D18" w:rsidRDefault="00673128" w:rsidP="00C843A1">
            <w:pPr>
              <w:pStyle w:val="affff7"/>
              <w:spacing w:before="0" w:beforeAutospacing="0" w:after="0"/>
              <w:ind w:hanging="15"/>
              <w:jc w:val="center"/>
            </w:pPr>
            <w:r w:rsidRPr="00D82D18">
              <w:t>6.8</w:t>
            </w:r>
          </w:p>
        </w:tc>
        <w:tc>
          <w:tcPr>
            <w:tcW w:w="6465" w:type="dxa"/>
            <w:gridSpan w:val="7"/>
          </w:tcPr>
          <w:p w:rsidR="00673128" w:rsidRPr="00D82D18" w:rsidRDefault="00673128" w:rsidP="001137EF">
            <w:pPr>
              <w:pStyle w:val="affff7"/>
              <w:ind w:hanging="15"/>
              <w:jc w:val="center"/>
            </w:pPr>
            <w:r w:rsidRPr="00D82D18">
              <w:t>Не подлежит установлению, определяется в соответствии с техническими и санитарными нормами</w:t>
            </w:r>
          </w:p>
        </w:tc>
      </w:tr>
    </w:tbl>
    <w:p w:rsidR="002763D1" w:rsidRPr="00D82D18" w:rsidRDefault="002763D1" w:rsidP="001137EF">
      <w:pPr>
        <w:ind w:firstLine="426"/>
        <w:rPr>
          <w:rFonts w:ascii="Times New Roman" w:eastAsia="SimSun" w:hAnsi="Times New Roman" w:cs="Times New Roman"/>
          <w:lang w:eastAsia="zh-CN"/>
        </w:rPr>
      </w:pPr>
    </w:p>
    <w:p w:rsidR="001137EF" w:rsidRPr="00D82D18" w:rsidRDefault="001137EF" w:rsidP="001137EF">
      <w:pPr>
        <w:ind w:firstLine="426"/>
        <w:rPr>
          <w:rFonts w:ascii="Times New Roman" w:eastAsia="SimSun" w:hAnsi="Times New Roman" w:cs="Times New Roman"/>
          <w:lang w:eastAsia="zh-CN"/>
        </w:rPr>
      </w:pPr>
      <w:r w:rsidRPr="00D82D18">
        <w:rPr>
          <w:rFonts w:ascii="Times New Roman" w:eastAsia="SimSun" w:hAnsi="Times New Roman" w:cs="Times New Roman"/>
          <w:lang w:eastAsia="zh-CN"/>
        </w:rPr>
        <w:t>1.2. Условно разрешенные виды использования земельных участков и объектов капитального строительства:</w:t>
      </w:r>
    </w:p>
    <w:tbl>
      <w:tblPr>
        <w:tblW w:w="10282" w:type="dxa"/>
        <w:jc w:val="center"/>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69"/>
        <w:gridCol w:w="1154"/>
        <w:gridCol w:w="975"/>
        <w:gridCol w:w="851"/>
        <w:gridCol w:w="1367"/>
        <w:gridCol w:w="815"/>
        <w:gridCol w:w="709"/>
        <w:gridCol w:w="850"/>
        <w:gridCol w:w="992"/>
      </w:tblGrid>
      <w:tr w:rsidR="001137EF" w:rsidRPr="00D82D18" w:rsidTr="001137EF">
        <w:trPr>
          <w:cantSplit/>
          <w:trHeight w:val="1126"/>
          <w:jc w:val="center"/>
        </w:trPr>
        <w:tc>
          <w:tcPr>
            <w:tcW w:w="2569" w:type="dxa"/>
            <w:vMerge w:val="restart"/>
            <w:shd w:val="clear" w:color="auto" w:fill="auto"/>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Наименование вида разрешенного использования</w:t>
            </w:r>
          </w:p>
        </w:tc>
        <w:tc>
          <w:tcPr>
            <w:tcW w:w="1154" w:type="dxa"/>
            <w:vMerge w:val="restart"/>
            <w:shd w:val="clear" w:color="auto" w:fill="auto"/>
            <w:vAlign w:val="center"/>
          </w:tcPr>
          <w:p w:rsidR="001137EF" w:rsidRPr="00D82D18" w:rsidRDefault="001137EF"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Код</w:t>
            </w:r>
          </w:p>
        </w:tc>
        <w:tc>
          <w:tcPr>
            <w:tcW w:w="6559" w:type="dxa"/>
            <w:gridSpan w:val="7"/>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1137EF" w:rsidRPr="00D82D18" w:rsidTr="001137EF">
        <w:trPr>
          <w:cantSplit/>
          <w:trHeight w:val="4682"/>
          <w:jc w:val="center"/>
        </w:trPr>
        <w:tc>
          <w:tcPr>
            <w:tcW w:w="2569" w:type="dxa"/>
            <w:vMerge/>
            <w:shd w:val="clear" w:color="auto" w:fill="auto"/>
          </w:tcPr>
          <w:p w:rsidR="001137EF" w:rsidRPr="00D82D18" w:rsidRDefault="001137EF" w:rsidP="001137EF">
            <w:pPr>
              <w:ind w:firstLine="0"/>
              <w:jc w:val="center"/>
              <w:rPr>
                <w:rFonts w:ascii="Times New Roman" w:eastAsia="SimSun" w:hAnsi="Times New Roman" w:cs="Times New Roman"/>
                <w:lang w:eastAsia="zh-CN"/>
              </w:rPr>
            </w:pPr>
          </w:p>
        </w:tc>
        <w:tc>
          <w:tcPr>
            <w:tcW w:w="1154" w:type="dxa"/>
            <w:vMerge/>
            <w:shd w:val="clear" w:color="auto" w:fill="auto"/>
          </w:tcPr>
          <w:p w:rsidR="001137EF" w:rsidRPr="00D82D18" w:rsidRDefault="001137EF" w:rsidP="001137EF">
            <w:pPr>
              <w:ind w:firstLine="0"/>
              <w:jc w:val="center"/>
              <w:rPr>
                <w:rFonts w:ascii="Times New Roman" w:eastAsia="SimSun" w:hAnsi="Times New Roman" w:cs="Times New Roman"/>
                <w:lang w:eastAsia="zh-CN"/>
              </w:rPr>
            </w:pPr>
          </w:p>
        </w:tc>
        <w:tc>
          <w:tcPr>
            <w:tcW w:w="975" w:type="dxa"/>
            <w:textDirection w:val="btLr"/>
            <w:vAlign w:val="center"/>
          </w:tcPr>
          <w:p w:rsidR="001137EF" w:rsidRPr="00D82D18" w:rsidRDefault="001137EF" w:rsidP="001137EF">
            <w:pPr>
              <w:ind w:left="113" w:right="113" w:firstLine="0"/>
              <w:jc w:val="center"/>
              <w:rPr>
                <w:rFonts w:ascii="Times New Roman" w:eastAsia="SimSun" w:hAnsi="Times New Roman" w:cs="Times New Roman"/>
                <w:lang w:eastAsia="zh-CN"/>
              </w:rPr>
            </w:pPr>
            <w:r w:rsidRPr="00D82D18">
              <w:rPr>
                <w:rFonts w:ascii="Times New Roman" w:hAnsi="Times New Roman" w:cs="Times New Roman"/>
              </w:rPr>
              <w:t xml:space="preserve">площадь земельных участков минимальная / максимальная </w:t>
            </w:r>
          </w:p>
        </w:tc>
        <w:tc>
          <w:tcPr>
            <w:tcW w:w="851" w:type="dxa"/>
            <w:textDirection w:val="btLr"/>
            <w:vAlign w:val="center"/>
          </w:tcPr>
          <w:p w:rsidR="001137EF" w:rsidRPr="00D82D18" w:rsidRDefault="001137EF" w:rsidP="001137EF">
            <w:pPr>
              <w:ind w:left="113" w:right="113" w:firstLine="0"/>
              <w:jc w:val="center"/>
              <w:rPr>
                <w:rFonts w:ascii="Times New Roman" w:hAnsi="Times New Roman" w:cs="Times New Roman"/>
              </w:rPr>
            </w:pPr>
            <w:r w:rsidRPr="00D82D18">
              <w:rPr>
                <w:rFonts w:ascii="Times New Roman" w:hAnsi="Times New Roman" w:cs="Times New Roman"/>
              </w:rPr>
              <w:t>Минимальная ширина земельных участков вдоль фронта улиц и проездов</w:t>
            </w:r>
          </w:p>
        </w:tc>
        <w:tc>
          <w:tcPr>
            <w:tcW w:w="1367" w:type="dxa"/>
            <w:textDirection w:val="btLr"/>
            <w:vAlign w:val="center"/>
          </w:tcPr>
          <w:p w:rsidR="001137EF" w:rsidRPr="00D82D18" w:rsidRDefault="001137EF" w:rsidP="001137EF">
            <w:pPr>
              <w:ind w:left="113" w:right="113" w:firstLine="0"/>
              <w:jc w:val="center"/>
              <w:rPr>
                <w:rFonts w:ascii="Times New Roman" w:eastAsia="SimSun" w:hAnsi="Times New Roman" w:cs="Times New Roman"/>
                <w:lang w:eastAsia="zh-CN"/>
              </w:rPr>
            </w:pPr>
            <w:r w:rsidRPr="00D82D18">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815" w:type="dxa"/>
            <w:textDirection w:val="btLr"/>
            <w:vAlign w:val="center"/>
          </w:tcPr>
          <w:p w:rsidR="001137EF" w:rsidRPr="00D82D18" w:rsidRDefault="001137EF" w:rsidP="001137EF">
            <w:pPr>
              <w:ind w:left="113" w:right="113" w:firstLine="0"/>
              <w:jc w:val="center"/>
              <w:rPr>
                <w:rFonts w:ascii="Times New Roman" w:eastAsia="SimSun" w:hAnsi="Times New Roman" w:cs="Times New Roman"/>
                <w:lang w:eastAsia="zh-CN"/>
              </w:rPr>
            </w:pPr>
            <w:r w:rsidRPr="00D82D18">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709" w:type="dxa"/>
            <w:textDirection w:val="btLr"/>
            <w:vAlign w:val="center"/>
          </w:tcPr>
          <w:p w:rsidR="001137EF" w:rsidRPr="00D82D18" w:rsidRDefault="001137EF" w:rsidP="001137EF">
            <w:pPr>
              <w:ind w:left="113" w:right="113" w:firstLine="0"/>
              <w:jc w:val="center"/>
              <w:rPr>
                <w:rFonts w:ascii="Times New Roman" w:eastAsia="SimSun" w:hAnsi="Times New Roman" w:cs="Times New Roman"/>
                <w:lang w:eastAsia="zh-CN"/>
              </w:rPr>
            </w:pPr>
            <w:r w:rsidRPr="00D82D18">
              <w:rPr>
                <w:rFonts w:ascii="Times New Roman" w:hAnsi="Times New Roman" w:cs="Times New Roman"/>
              </w:rPr>
              <w:t>максимальное количество надземных этажей</w:t>
            </w:r>
          </w:p>
        </w:tc>
        <w:tc>
          <w:tcPr>
            <w:tcW w:w="850" w:type="dxa"/>
            <w:textDirection w:val="btLr"/>
            <w:vAlign w:val="center"/>
          </w:tcPr>
          <w:p w:rsidR="001137EF" w:rsidRPr="00D82D18" w:rsidRDefault="001137EF" w:rsidP="001137EF">
            <w:pPr>
              <w:ind w:left="113" w:right="113" w:firstLine="0"/>
              <w:jc w:val="center"/>
              <w:rPr>
                <w:rFonts w:ascii="Times New Roman" w:hAnsi="Times New Roman" w:cs="Times New Roman"/>
              </w:rPr>
            </w:pPr>
            <w:r w:rsidRPr="00D82D18">
              <w:rPr>
                <w:rFonts w:ascii="Times New Roman" w:hAnsi="Times New Roman" w:cs="Times New Roman"/>
              </w:rPr>
              <w:t>максимальная высота зданий</w:t>
            </w:r>
          </w:p>
        </w:tc>
        <w:tc>
          <w:tcPr>
            <w:tcW w:w="992" w:type="dxa"/>
            <w:textDirection w:val="btLr"/>
            <w:vAlign w:val="center"/>
          </w:tcPr>
          <w:p w:rsidR="001137EF" w:rsidRPr="00D82D18" w:rsidRDefault="001137EF" w:rsidP="001137EF">
            <w:pPr>
              <w:ind w:left="113" w:right="113" w:firstLine="0"/>
              <w:jc w:val="center"/>
              <w:rPr>
                <w:rFonts w:ascii="Times New Roman" w:hAnsi="Times New Roman" w:cs="Times New Roman"/>
              </w:rPr>
            </w:pPr>
            <w:r w:rsidRPr="00D82D18">
              <w:rPr>
                <w:rFonts w:ascii="Times New Roman" w:hAnsi="Times New Roman" w:cs="Times New Roman"/>
              </w:rPr>
              <w:t>максимальный процент застройки земельного участка</w:t>
            </w:r>
          </w:p>
        </w:tc>
      </w:tr>
      <w:tr w:rsidR="001137EF" w:rsidRPr="00D82D18" w:rsidTr="001137EF">
        <w:trPr>
          <w:cantSplit/>
          <w:trHeight w:val="309"/>
          <w:jc w:val="center"/>
        </w:trPr>
        <w:tc>
          <w:tcPr>
            <w:tcW w:w="2569" w:type="dxa"/>
            <w:shd w:val="clear" w:color="auto" w:fill="auto"/>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1</w:t>
            </w:r>
          </w:p>
        </w:tc>
        <w:tc>
          <w:tcPr>
            <w:tcW w:w="1154" w:type="dxa"/>
            <w:shd w:val="clear" w:color="auto" w:fill="auto"/>
            <w:vAlign w:val="center"/>
          </w:tcPr>
          <w:p w:rsidR="001137EF" w:rsidRPr="00D82D18" w:rsidRDefault="001137EF"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2</w:t>
            </w:r>
          </w:p>
        </w:tc>
        <w:tc>
          <w:tcPr>
            <w:tcW w:w="975" w:type="dxa"/>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3</w:t>
            </w:r>
          </w:p>
        </w:tc>
        <w:tc>
          <w:tcPr>
            <w:tcW w:w="851" w:type="dxa"/>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4</w:t>
            </w:r>
          </w:p>
        </w:tc>
        <w:tc>
          <w:tcPr>
            <w:tcW w:w="1367" w:type="dxa"/>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5</w:t>
            </w:r>
          </w:p>
        </w:tc>
        <w:tc>
          <w:tcPr>
            <w:tcW w:w="815" w:type="dxa"/>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6</w:t>
            </w:r>
          </w:p>
        </w:tc>
        <w:tc>
          <w:tcPr>
            <w:tcW w:w="709" w:type="dxa"/>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7</w:t>
            </w:r>
          </w:p>
        </w:tc>
        <w:tc>
          <w:tcPr>
            <w:tcW w:w="850" w:type="dxa"/>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8</w:t>
            </w:r>
          </w:p>
        </w:tc>
        <w:tc>
          <w:tcPr>
            <w:tcW w:w="992" w:type="dxa"/>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9</w:t>
            </w:r>
          </w:p>
        </w:tc>
      </w:tr>
      <w:tr w:rsidR="00673128" w:rsidRPr="00D82D18" w:rsidTr="00673128">
        <w:trPr>
          <w:trHeight w:val="411"/>
          <w:jc w:val="center"/>
        </w:trPr>
        <w:tc>
          <w:tcPr>
            <w:tcW w:w="2569" w:type="dxa"/>
            <w:shd w:val="clear" w:color="auto" w:fill="auto"/>
          </w:tcPr>
          <w:p w:rsidR="00673128" w:rsidRPr="00D82D18" w:rsidRDefault="00673128" w:rsidP="001137EF">
            <w:pPr>
              <w:pStyle w:val="ConsPlusNormal"/>
              <w:ind w:hanging="15"/>
              <w:rPr>
                <w:rFonts w:ascii="Times New Roman" w:hAnsi="Times New Roman" w:cs="Times New Roman"/>
                <w:sz w:val="24"/>
                <w:szCs w:val="24"/>
              </w:rPr>
            </w:pPr>
            <w:r w:rsidRPr="00D82D18">
              <w:rPr>
                <w:rFonts w:ascii="Times New Roman" w:hAnsi="Times New Roman" w:cs="Times New Roman"/>
                <w:sz w:val="24"/>
                <w:szCs w:val="24"/>
              </w:rPr>
              <w:t>Обеспечение спортивно-зрелищных мероприятий</w:t>
            </w:r>
          </w:p>
        </w:tc>
        <w:tc>
          <w:tcPr>
            <w:tcW w:w="1154" w:type="dxa"/>
            <w:shd w:val="clear" w:color="auto" w:fill="auto"/>
          </w:tcPr>
          <w:p w:rsidR="00673128" w:rsidRPr="00D82D18" w:rsidRDefault="00673128" w:rsidP="001137EF">
            <w:pPr>
              <w:pStyle w:val="ConsPlusNormal"/>
              <w:ind w:hanging="15"/>
              <w:jc w:val="center"/>
              <w:rPr>
                <w:rFonts w:ascii="Times New Roman" w:hAnsi="Times New Roman" w:cs="Times New Roman"/>
                <w:sz w:val="24"/>
                <w:szCs w:val="24"/>
              </w:rPr>
            </w:pPr>
            <w:r w:rsidRPr="00D82D18">
              <w:rPr>
                <w:rFonts w:ascii="Times New Roman" w:hAnsi="Times New Roman" w:cs="Times New Roman"/>
                <w:sz w:val="24"/>
                <w:szCs w:val="24"/>
              </w:rPr>
              <w:t>5.1.1</w:t>
            </w:r>
          </w:p>
        </w:tc>
        <w:tc>
          <w:tcPr>
            <w:tcW w:w="975" w:type="dxa"/>
            <w:vMerge w:val="restart"/>
            <w:vAlign w:val="center"/>
          </w:tcPr>
          <w:p w:rsidR="00673128" w:rsidRPr="00D82D18" w:rsidRDefault="00673128" w:rsidP="00673128">
            <w:pPr>
              <w:pStyle w:val="affff7"/>
              <w:spacing w:before="0" w:beforeAutospacing="0" w:after="0"/>
              <w:ind w:hanging="17"/>
              <w:jc w:val="center"/>
            </w:pPr>
            <w:r w:rsidRPr="00D82D18">
              <w:t>300/</w:t>
            </w:r>
          </w:p>
          <w:p w:rsidR="00673128" w:rsidRPr="00D82D18" w:rsidRDefault="009A7944" w:rsidP="00673128">
            <w:pPr>
              <w:pStyle w:val="affff7"/>
              <w:spacing w:before="0" w:beforeAutospacing="0" w:after="0"/>
              <w:ind w:hanging="17"/>
              <w:jc w:val="center"/>
            </w:pPr>
            <w:r w:rsidRPr="00D82D18">
              <w:t>5</w:t>
            </w:r>
            <w:r w:rsidR="00673128" w:rsidRPr="00D82D18">
              <w:t>000</w:t>
            </w:r>
          </w:p>
          <w:p w:rsidR="00673128" w:rsidRPr="00D82D18" w:rsidRDefault="00673128" w:rsidP="00673128">
            <w:pPr>
              <w:pStyle w:val="affff7"/>
              <w:spacing w:before="0" w:beforeAutospacing="0" w:after="0"/>
              <w:ind w:hanging="17"/>
              <w:jc w:val="center"/>
            </w:pPr>
            <w:r w:rsidRPr="00D82D18">
              <w:t>кв.м</w:t>
            </w:r>
          </w:p>
        </w:tc>
        <w:tc>
          <w:tcPr>
            <w:tcW w:w="851" w:type="dxa"/>
            <w:vMerge w:val="restart"/>
            <w:vAlign w:val="center"/>
          </w:tcPr>
          <w:p w:rsidR="00673128" w:rsidRPr="00D82D18" w:rsidRDefault="00673128" w:rsidP="00673128">
            <w:pPr>
              <w:pStyle w:val="affff7"/>
              <w:ind w:hanging="15"/>
              <w:jc w:val="center"/>
            </w:pPr>
            <w:r w:rsidRPr="00D82D18">
              <w:t>12 м</w:t>
            </w:r>
          </w:p>
        </w:tc>
        <w:tc>
          <w:tcPr>
            <w:tcW w:w="1367" w:type="dxa"/>
            <w:vMerge w:val="restart"/>
            <w:vAlign w:val="center"/>
          </w:tcPr>
          <w:p w:rsidR="00673128" w:rsidRPr="00D82D18" w:rsidRDefault="00673128" w:rsidP="00673128">
            <w:pPr>
              <w:pStyle w:val="affff7"/>
              <w:ind w:hanging="15"/>
              <w:jc w:val="center"/>
            </w:pPr>
            <w:r w:rsidRPr="00D82D18">
              <w:t>5  м</w:t>
            </w:r>
          </w:p>
        </w:tc>
        <w:tc>
          <w:tcPr>
            <w:tcW w:w="815" w:type="dxa"/>
            <w:vMerge w:val="restart"/>
            <w:vAlign w:val="center"/>
          </w:tcPr>
          <w:p w:rsidR="00673128" w:rsidRPr="00D82D18" w:rsidRDefault="00673128" w:rsidP="00673128">
            <w:pPr>
              <w:pStyle w:val="affff7"/>
              <w:ind w:hanging="15"/>
              <w:jc w:val="center"/>
            </w:pPr>
            <w:r w:rsidRPr="00D82D18">
              <w:t>3 м</w:t>
            </w:r>
          </w:p>
        </w:tc>
        <w:tc>
          <w:tcPr>
            <w:tcW w:w="709" w:type="dxa"/>
            <w:vMerge w:val="restart"/>
            <w:vAlign w:val="center"/>
          </w:tcPr>
          <w:p w:rsidR="00673128" w:rsidRPr="00D82D18" w:rsidRDefault="00673128" w:rsidP="00673128">
            <w:pPr>
              <w:pStyle w:val="affff7"/>
              <w:ind w:hanging="15"/>
              <w:jc w:val="center"/>
            </w:pPr>
            <w:r w:rsidRPr="00D82D18">
              <w:t>3</w:t>
            </w:r>
          </w:p>
        </w:tc>
        <w:tc>
          <w:tcPr>
            <w:tcW w:w="850" w:type="dxa"/>
            <w:vMerge w:val="restart"/>
            <w:vAlign w:val="center"/>
          </w:tcPr>
          <w:p w:rsidR="00673128" w:rsidRPr="00D82D18" w:rsidRDefault="00673128" w:rsidP="00673128">
            <w:pPr>
              <w:pStyle w:val="affff7"/>
              <w:ind w:hanging="15"/>
              <w:jc w:val="center"/>
            </w:pPr>
            <w:r w:rsidRPr="00D82D18">
              <w:t>15 м</w:t>
            </w:r>
          </w:p>
          <w:p w:rsidR="00673128" w:rsidRPr="00D82D18" w:rsidRDefault="00673128" w:rsidP="00673128">
            <w:pPr>
              <w:pStyle w:val="affff7"/>
              <w:ind w:hanging="15"/>
              <w:jc w:val="center"/>
            </w:pPr>
          </w:p>
        </w:tc>
        <w:tc>
          <w:tcPr>
            <w:tcW w:w="992" w:type="dxa"/>
            <w:vMerge w:val="restart"/>
            <w:vAlign w:val="center"/>
          </w:tcPr>
          <w:p w:rsidR="00673128" w:rsidRPr="00D82D18" w:rsidRDefault="00673128" w:rsidP="00673128">
            <w:pPr>
              <w:pStyle w:val="affff7"/>
              <w:ind w:hanging="15"/>
              <w:jc w:val="center"/>
            </w:pPr>
            <w:r w:rsidRPr="00D82D18">
              <w:t>60 %</w:t>
            </w:r>
          </w:p>
        </w:tc>
      </w:tr>
      <w:tr w:rsidR="00673128" w:rsidRPr="00D82D18" w:rsidTr="001137EF">
        <w:trPr>
          <w:trHeight w:val="411"/>
          <w:jc w:val="center"/>
        </w:trPr>
        <w:tc>
          <w:tcPr>
            <w:tcW w:w="2569" w:type="dxa"/>
            <w:shd w:val="clear" w:color="auto" w:fill="auto"/>
          </w:tcPr>
          <w:p w:rsidR="00673128" w:rsidRPr="00D82D18" w:rsidRDefault="00673128" w:rsidP="001137EF">
            <w:pPr>
              <w:pStyle w:val="affff7"/>
            </w:pPr>
            <w:r w:rsidRPr="00D82D18">
              <w:t>Осуществление религиозных обрядов</w:t>
            </w:r>
          </w:p>
        </w:tc>
        <w:tc>
          <w:tcPr>
            <w:tcW w:w="1154" w:type="dxa"/>
            <w:shd w:val="clear" w:color="auto" w:fill="auto"/>
          </w:tcPr>
          <w:p w:rsidR="00673128" w:rsidRPr="00D82D18" w:rsidRDefault="00673128" w:rsidP="001137EF">
            <w:pPr>
              <w:pStyle w:val="affff7"/>
              <w:jc w:val="center"/>
            </w:pPr>
            <w:r w:rsidRPr="00D82D18">
              <w:t>3.7.1</w:t>
            </w:r>
          </w:p>
        </w:tc>
        <w:tc>
          <w:tcPr>
            <w:tcW w:w="975" w:type="dxa"/>
            <w:vMerge/>
          </w:tcPr>
          <w:p w:rsidR="00673128" w:rsidRPr="00D82D18" w:rsidRDefault="00673128" w:rsidP="00673128">
            <w:pPr>
              <w:pStyle w:val="affff7"/>
              <w:spacing w:before="0" w:beforeAutospacing="0" w:after="0"/>
              <w:ind w:hanging="17"/>
              <w:jc w:val="center"/>
            </w:pPr>
          </w:p>
        </w:tc>
        <w:tc>
          <w:tcPr>
            <w:tcW w:w="851" w:type="dxa"/>
            <w:vMerge/>
          </w:tcPr>
          <w:p w:rsidR="00673128" w:rsidRPr="00D82D18" w:rsidRDefault="00673128" w:rsidP="001137EF">
            <w:pPr>
              <w:pStyle w:val="affff7"/>
              <w:ind w:hanging="15"/>
              <w:jc w:val="center"/>
            </w:pPr>
          </w:p>
        </w:tc>
        <w:tc>
          <w:tcPr>
            <w:tcW w:w="1367" w:type="dxa"/>
            <w:vMerge/>
          </w:tcPr>
          <w:p w:rsidR="00673128" w:rsidRPr="00D82D18" w:rsidRDefault="00673128" w:rsidP="001137EF">
            <w:pPr>
              <w:pStyle w:val="affff7"/>
              <w:ind w:hanging="15"/>
              <w:jc w:val="center"/>
            </w:pPr>
          </w:p>
        </w:tc>
        <w:tc>
          <w:tcPr>
            <w:tcW w:w="815" w:type="dxa"/>
            <w:vMerge/>
          </w:tcPr>
          <w:p w:rsidR="00673128" w:rsidRPr="00D82D18" w:rsidRDefault="00673128" w:rsidP="001137EF">
            <w:pPr>
              <w:pStyle w:val="affff7"/>
              <w:ind w:hanging="15"/>
              <w:jc w:val="center"/>
            </w:pPr>
          </w:p>
        </w:tc>
        <w:tc>
          <w:tcPr>
            <w:tcW w:w="709" w:type="dxa"/>
            <w:vMerge/>
          </w:tcPr>
          <w:p w:rsidR="00673128" w:rsidRPr="00D82D18" w:rsidRDefault="00673128" w:rsidP="001137EF">
            <w:pPr>
              <w:pStyle w:val="affff7"/>
              <w:ind w:hanging="15"/>
              <w:jc w:val="center"/>
            </w:pPr>
          </w:p>
        </w:tc>
        <w:tc>
          <w:tcPr>
            <w:tcW w:w="850" w:type="dxa"/>
            <w:vMerge/>
          </w:tcPr>
          <w:p w:rsidR="00673128" w:rsidRPr="00D82D18" w:rsidRDefault="00673128" w:rsidP="001137EF">
            <w:pPr>
              <w:pStyle w:val="affff7"/>
              <w:ind w:hanging="15"/>
              <w:jc w:val="center"/>
            </w:pPr>
          </w:p>
        </w:tc>
        <w:tc>
          <w:tcPr>
            <w:tcW w:w="992" w:type="dxa"/>
            <w:vMerge/>
          </w:tcPr>
          <w:p w:rsidR="00673128" w:rsidRPr="00D82D18" w:rsidRDefault="00673128" w:rsidP="001137EF">
            <w:pPr>
              <w:pStyle w:val="affff7"/>
              <w:ind w:hanging="15"/>
              <w:jc w:val="center"/>
            </w:pPr>
          </w:p>
        </w:tc>
      </w:tr>
    </w:tbl>
    <w:p w:rsidR="001137EF" w:rsidRPr="00D82D18" w:rsidRDefault="001137EF" w:rsidP="001137EF">
      <w:pPr>
        <w:rPr>
          <w:rFonts w:ascii="Times New Roman" w:eastAsia="SimSun" w:hAnsi="Times New Roman" w:cs="Times New Roman"/>
          <w:lang w:eastAsia="zh-CN"/>
        </w:rPr>
      </w:pPr>
    </w:p>
    <w:p w:rsidR="001137EF" w:rsidRPr="00D82D18" w:rsidRDefault="001137EF" w:rsidP="001137EF">
      <w:pPr>
        <w:ind w:firstLine="426"/>
        <w:rPr>
          <w:rFonts w:ascii="Times New Roman" w:eastAsia="SimSun" w:hAnsi="Times New Roman" w:cs="Times New Roman"/>
          <w:lang w:eastAsia="zh-CN"/>
        </w:rPr>
      </w:pPr>
      <w:r w:rsidRPr="00D82D18">
        <w:rPr>
          <w:rFonts w:ascii="Times New Roman" w:eastAsia="SimSun" w:hAnsi="Times New Roman" w:cs="Times New Roman"/>
          <w:lang w:eastAsia="zh-CN"/>
        </w:rPr>
        <w:t>1.3. Вспомогательные виды использования земельных участков и объектов капитального строительства: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85"/>
        <w:gridCol w:w="6380"/>
      </w:tblGrid>
      <w:tr w:rsidR="001137EF" w:rsidRPr="00D82D18" w:rsidTr="001137EF">
        <w:trPr>
          <w:trHeight w:val="552"/>
        </w:trPr>
        <w:tc>
          <w:tcPr>
            <w:tcW w:w="3685" w:type="dxa"/>
            <w:vAlign w:val="center"/>
          </w:tcPr>
          <w:p w:rsidR="001137EF" w:rsidRPr="00D82D18" w:rsidRDefault="001137EF" w:rsidP="001137EF">
            <w:pPr>
              <w:tabs>
                <w:tab w:val="left" w:pos="2520"/>
              </w:tabs>
              <w:jc w:val="center"/>
              <w:rPr>
                <w:rFonts w:ascii="Times New Roman" w:hAnsi="Times New Roman" w:cs="Times New Roman"/>
                <w:b/>
              </w:rPr>
            </w:pPr>
            <w:r w:rsidRPr="00D82D18">
              <w:rPr>
                <w:rFonts w:ascii="Times New Roman" w:hAnsi="Times New Roman" w:cs="Times New Roman"/>
              </w:rPr>
              <w:t xml:space="preserve">Виды разрешенного использования </w:t>
            </w:r>
          </w:p>
        </w:tc>
        <w:tc>
          <w:tcPr>
            <w:tcW w:w="6380" w:type="dxa"/>
            <w:vAlign w:val="center"/>
          </w:tcPr>
          <w:p w:rsidR="001137EF" w:rsidRPr="00D82D18" w:rsidRDefault="001137EF" w:rsidP="001137EF">
            <w:pPr>
              <w:tabs>
                <w:tab w:val="left" w:pos="2520"/>
              </w:tabs>
              <w:rPr>
                <w:rFonts w:ascii="Times New Roman" w:hAnsi="Times New Roman" w:cs="Times New Roman"/>
                <w:b/>
              </w:rPr>
            </w:pPr>
            <w:r w:rsidRPr="00D82D18">
              <w:rPr>
                <w:rFonts w:ascii="Times New Roman" w:hAnsi="Times New Roman" w:cs="Times New Roman"/>
              </w:rPr>
              <w:t>Предельные параметры разрешенного строительства</w:t>
            </w:r>
          </w:p>
        </w:tc>
      </w:tr>
      <w:tr w:rsidR="001137EF" w:rsidRPr="00D82D18" w:rsidTr="001137EF">
        <w:trPr>
          <w:trHeight w:val="550"/>
        </w:trPr>
        <w:tc>
          <w:tcPr>
            <w:tcW w:w="3685" w:type="dxa"/>
          </w:tcPr>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Объекты инженерного обеспечения</w:t>
            </w:r>
          </w:p>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Объекты благоустройства, малые архитектурные формы</w:t>
            </w:r>
          </w:p>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Памятники, объекты монументального искусства</w:t>
            </w:r>
          </w:p>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Навесы, ангары</w:t>
            </w:r>
          </w:p>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Хозяйственные постройки для содержания инвентаря, топлива и других хозяйственных нужд.</w:t>
            </w:r>
          </w:p>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Гостевые автостоянки для парковки легковых автомобилей посетителей.</w:t>
            </w:r>
          </w:p>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Объекты гражданской обороны (убежища, противорадиационные укрытия и т.п.)</w:t>
            </w:r>
          </w:p>
        </w:tc>
        <w:tc>
          <w:tcPr>
            <w:tcW w:w="6380" w:type="dxa"/>
          </w:tcPr>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Максимальное количество надземных этажей  – 1 этаж</w:t>
            </w:r>
          </w:p>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 xml:space="preserve">Максимальная высота строений и сооружений – 3 м. </w:t>
            </w:r>
          </w:p>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 xml:space="preserve">Минимальный отступ строений от красной линии (если не установлены красные линии - от фасадной границы участка) - 5м </w:t>
            </w:r>
          </w:p>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 xml:space="preserve">Минимальный отступ строений от границ соседнего участка - 3м </w:t>
            </w:r>
          </w:p>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Автостоянки открытого и закрытого (наземные) типа необходимо размещать при условии соблюдения расстояний до объектов, указанных в табл.77 Нормативов Градостроительного проектирования Краснодарского края и п.4 статьи 50 настоящих Правил.</w:t>
            </w:r>
          </w:p>
        </w:tc>
      </w:tr>
      <w:tr w:rsidR="001137EF" w:rsidRPr="00D82D18" w:rsidTr="001137EF">
        <w:trPr>
          <w:trHeight w:val="1078"/>
        </w:trPr>
        <w:tc>
          <w:tcPr>
            <w:tcW w:w="3685" w:type="dxa"/>
          </w:tcPr>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lastRenderedPageBreak/>
              <w:t>Площадки для сбора твердых бытовых отходов.</w:t>
            </w:r>
          </w:p>
        </w:tc>
        <w:tc>
          <w:tcPr>
            <w:tcW w:w="6380" w:type="dxa"/>
          </w:tcPr>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Общее количество контейнеров не более 5 шт.</w:t>
            </w:r>
          </w:p>
        </w:tc>
      </w:tr>
      <w:tr w:rsidR="001137EF" w:rsidRPr="00D82D18" w:rsidTr="001137EF">
        <w:tc>
          <w:tcPr>
            <w:tcW w:w="3685" w:type="dxa"/>
          </w:tcPr>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Общественные туалеты, гидронепроницаемые выгребы, септики.</w:t>
            </w:r>
          </w:p>
        </w:tc>
        <w:tc>
          <w:tcPr>
            <w:tcW w:w="6380" w:type="dxa"/>
          </w:tcPr>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Максимальное количество надземных этажей  – 1 этаж</w:t>
            </w:r>
          </w:p>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 xml:space="preserve">Максимальная высота строений и сооружений – 3 м. </w:t>
            </w:r>
          </w:p>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Расстояние от соседнего жилого дома не менее - 12 м.</w:t>
            </w:r>
          </w:p>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 xml:space="preserve">Расстояние от красной линии не менее - 10 м. </w:t>
            </w:r>
          </w:p>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Расстояние от границы смежного земельного участка не менее - 3 м.</w:t>
            </w:r>
          </w:p>
        </w:tc>
      </w:tr>
    </w:tbl>
    <w:p w:rsidR="001137EF" w:rsidRPr="00D82D18" w:rsidRDefault="001137EF" w:rsidP="001137EF">
      <w:pPr>
        <w:ind w:firstLine="426"/>
        <w:rPr>
          <w:rFonts w:ascii="Times New Roman" w:eastAsia="SimSun" w:hAnsi="Times New Roman" w:cs="Times New Roman"/>
          <w:b/>
          <w:u w:val="single"/>
          <w:lang w:eastAsia="zh-CN"/>
        </w:rPr>
      </w:pPr>
    </w:p>
    <w:p w:rsidR="001137EF" w:rsidRPr="00D82D18" w:rsidRDefault="001137EF" w:rsidP="001137EF">
      <w:pPr>
        <w:ind w:firstLine="426"/>
        <w:rPr>
          <w:rFonts w:ascii="Times New Roman" w:eastAsia="SimSun" w:hAnsi="Times New Roman" w:cs="Times New Roman"/>
          <w:b/>
          <w:u w:val="single"/>
          <w:lang w:eastAsia="zh-CN"/>
        </w:rPr>
      </w:pPr>
      <w:r w:rsidRPr="00D82D18">
        <w:rPr>
          <w:rFonts w:ascii="Times New Roman" w:eastAsia="SimSun" w:hAnsi="Times New Roman" w:cs="Times New Roman"/>
          <w:b/>
          <w:u w:val="single"/>
          <w:lang w:eastAsia="zh-CN"/>
        </w:rPr>
        <w:t>2. Зона объектов здравоохранения  (ОД-1).</w:t>
      </w:r>
    </w:p>
    <w:p w:rsidR="001137EF" w:rsidRPr="00D82D18" w:rsidRDefault="001137EF" w:rsidP="001137EF">
      <w:pPr>
        <w:ind w:firstLine="426"/>
        <w:rPr>
          <w:rFonts w:ascii="Times New Roman" w:eastAsia="SimSun" w:hAnsi="Times New Roman" w:cs="Times New Roman"/>
          <w:lang w:eastAsia="zh-CN"/>
        </w:rPr>
      </w:pPr>
      <w:r w:rsidRPr="00D82D18">
        <w:rPr>
          <w:rFonts w:ascii="Times New Roman" w:eastAsia="SimSun" w:hAnsi="Times New Roman" w:cs="Times New Roman"/>
          <w:lang w:eastAsia="zh-CN"/>
        </w:rPr>
        <w:t>2.1. Основные виды разрешённого использования земельных участков и объектов капитального строительства:</w:t>
      </w:r>
    </w:p>
    <w:tbl>
      <w:tblPr>
        <w:tblW w:w="10030" w:type="dxa"/>
        <w:jc w:val="center"/>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5"/>
        <w:gridCol w:w="850"/>
        <w:gridCol w:w="1134"/>
        <w:gridCol w:w="690"/>
        <w:gridCol w:w="1346"/>
        <w:gridCol w:w="934"/>
        <w:gridCol w:w="850"/>
        <w:gridCol w:w="851"/>
        <w:gridCol w:w="820"/>
      </w:tblGrid>
      <w:tr w:rsidR="001137EF" w:rsidRPr="00D82D18" w:rsidTr="001137EF">
        <w:trPr>
          <w:cantSplit/>
          <w:trHeight w:val="1126"/>
          <w:jc w:val="center"/>
        </w:trPr>
        <w:tc>
          <w:tcPr>
            <w:tcW w:w="2555" w:type="dxa"/>
            <w:vMerge w:val="restart"/>
            <w:shd w:val="clear" w:color="auto" w:fill="auto"/>
            <w:vAlign w:val="center"/>
          </w:tcPr>
          <w:p w:rsidR="001137EF" w:rsidRPr="00D82D18" w:rsidRDefault="001137EF" w:rsidP="001137EF">
            <w:pPr>
              <w:ind w:left="88" w:firstLine="0"/>
              <w:jc w:val="center"/>
              <w:rPr>
                <w:rFonts w:ascii="Times New Roman" w:hAnsi="Times New Roman" w:cs="Times New Roman"/>
              </w:rPr>
            </w:pPr>
            <w:r w:rsidRPr="00D82D18">
              <w:rPr>
                <w:rFonts w:ascii="Times New Roman" w:hAnsi="Times New Roman" w:cs="Times New Roman"/>
              </w:rPr>
              <w:t>Наименование вида разрешенного использования</w:t>
            </w:r>
          </w:p>
        </w:tc>
        <w:tc>
          <w:tcPr>
            <w:tcW w:w="850" w:type="dxa"/>
            <w:vMerge w:val="restart"/>
            <w:shd w:val="clear" w:color="auto" w:fill="auto"/>
            <w:vAlign w:val="center"/>
          </w:tcPr>
          <w:p w:rsidR="001137EF" w:rsidRPr="00D82D18" w:rsidRDefault="001137EF" w:rsidP="001137EF">
            <w:pPr>
              <w:ind w:left="88"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Код</w:t>
            </w:r>
          </w:p>
        </w:tc>
        <w:tc>
          <w:tcPr>
            <w:tcW w:w="6625" w:type="dxa"/>
            <w:gridSpan w:val="7"/>
            <w:vAlign w:val="center"/>
          </w:tcPr>
          <w:p w:rsidR="001137EF" w:rsidRPr="00D82D18" w:rsidRDefault="001137EF" w:rsidP="001137EF">
            <w:pPr>
              <w:ind w:left="88" w:firstLine="0"/>
              <w:jc w:val="center"/>
              <w:rPr>
                <w:rFonts w:ascii="Times New Roman" w:hAnsi="Times New Roman" w:cs="Times New Roman"/>
              </w:rPr>
            </w:pPr>
            <w:r w:rsidRPr="00D82D18">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1137EF" w:rsidRPr="00D82D18" w:rsidTr="00673128">
        <w:trPr>
          <w:cantSplit/>
          <w:trHeight w:val="4191"/>
          <w:jc w:val="center"/>
        </w:trPr>
        <w:tc>
          <w:tcPr>
            <w:tcW w:w="2555" w:type="dxa"/>
            <w:vMerge/>
            <w:shd w:val="clear" w:color="auto" w:fill="auto"/>
          </w:tcPr>
          <w:p w:rsidR="001137EF" w:rsidRPr="00D82D18" w:rsidRDefault="001137EF" w:rsidP="001137EF">
            <w:pPr>
              <w:ind w:left="88" w:firstLine="0"/>
              <w:jc w:val="center"/>
              <w:rPr>
                <w:rFonts w:ascii="Times New Roman" w:eastAsia="SimSun" w:hAnsi="Times New Roman" w:cs="Times New Roman"/>
                <w:lang w:eastAsia="zh-CN"/>
              </w:rPr>
            </w:pPr>
          </w:p>
        </w:tc>
        <w:tc>
          <w:tcPr>
            <w:tcW w:w="850" w:type="dxa"/>
            <w:vMerge/>
            <w:shd w:val="clear" w:color="auto" w:fill="auto"/>
          </w:tcPr>
          <w:p w:rsidR="001137EF" w:rsidRPr="00D82D18" w:rsidRDefault="001137EF" w:rsidP="001137EF">
            <w:pPr>
              <w:ind w:left="88" w:firstLine="0"/>
              <w:jc w:val="center"/>
              <w:rPr>
                <w:rFonts w:ascii="Times New Roman" w:eastAsia="SimSun" w:hAnsi="Times New Roman" w:cs="Times New Roman"/>
                <w:lang w:eastAsia="zh-CN"/>
              </w:rPr>
            </w:pPr>
          </w:p>
        </w:tc>
        <w:tc>
          <w:tcPr>
            <w:tcW w:w="1134" w:type="dxa"/>
            <w:textDirection w:val="btLr"/>
            <w:vAlign w:val="center"/>
          </w:tcPr>
          <w:p w:rsidR="001137EF" w:rsidRPr="00D82D18" w:rsidRDefault="001137EF" w:rsidP="001137EF">
            <w:pPr>
              <w:ind w:left="88" w:firstLine="0"/>
              <w:jc w:val="center"/>
              <w:rPr>
                <w:rFonts w:ascii="Times New Roman" w:eastAsia="SimSun" w:hAnsi="Times New Roman" w:cs="Times New Roman"/>
                <w:lang w:eastAsia="zh-CN"/>
              </w:rPr>
            </w:pPr>
            <w:r w:rsidRPr="00D82D18">
              <w:rPr>
                <w:rFonts w:ascii="Times New Roman" w:hAnsi="Times New Roman" w:cs="Times New Roman"/>
              </w:rPr>
              <w:t xml:space="preserve">площадь земельных участков минимальная / максимальная </w:t>
            </w:r>
          </w:p>
        </w:tc>
        <w:tc>
          <w:tcPr>
            <w:tcW w:w="690" w:type="dxa"/>
            <w:textDirection w:val="btLr"/>
            <w:vAlign w:val="center"/>
          </w:tcPr>
          <w:p w:rsidR="001137EF" w:rsidRPr="00D82D18" w:rsidRDefault="001137EF" w:rsidP="001137EF">
            <w:pPr>
              <w:ind w:left="88" w:firstLine="0"/>
              <w:jc w:val="center"/>
              <w:rPr>
                <w:rFonts w:ascii="Times New Roman" w:hAnsi="Times New Roman" w:cs="Times New Roman"/>
              </w:rPr>
            </w:pPr>
            <w:r w:rsidRPr="00D82D18">
              <w:rPr>
                <w:rFonts w:ascii="Times New Roman" w:hAnsi="Times New Roman" w:cs="Times New Roman"/>
              </w:rPr>
              <w:t>минимальная ширина земельных участков вдоль фронта улиц и проездов</w:t>
            </w:r>
          </w:p>
        </w:tc>
        <w:tc>
          <w:tcPr>
            <w:tcW w:w="1346" w:type="dxa"/>
            <w:textDirection w:val="btLr"/>
            <w:vAlign w:val="center"/>
          </w:tcPr>
          <w:p w:rsidR="001137EF" w:rsidRPr="00D82D18" w:rsidRDefault="001137EF" w:rsidP="001137EF">
            <w:pPr>
              <w:ind w:left="88" w:firstLine="0"/>
              <w:jc w:val="center"/>
              <w:rPr>
                <w:rFonts w:ascii="Times New Roman" w:eastAsia="SimSun" w:hAnsi="Times New Roman" w:cs="Times New Roman"/>
                <w:lang w:eastAsia="zh-CN"/>
              </w:rPr>
            </w:pPr>
            <w:r w:rsidRPr="00D82D18">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34" w:type="dxa"/>
            <w:textDirection w:val="btLr"/>
            <w:vAlign w:val="center"/>
          </w:tcPr>
          <w:p w:rsidR="001137EF" w:rsidRPr="00D82D18" w:rsidRDefault="001137EF" w:rsidP="001137EF">
            <w:pPr>
              <w:ind w:left="88" w:firstLine="0"/>
              <w:jc w:val="center"/>
              <w:rPr>
                <w:rFonts w:ascii="Times New Roman" w:eastAsia="SimSun" w:hAnsi="Times New Roman" w:cs="Times New Roman"/>
                <w:lang w:eastAsia="zh-CN"/>
              </w:rPr>
            </w:pPr>
            <w:r w:rsidRPr="00D82D18">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850" w:type="dxa"/>
            <w:textDirection w:val="btLr"/>
            <w:vAlign w:val="center"/>
          </w:tcPr>
          <w:p w:rsidR="001137EF" w:rsidRPr="00D82D18" w:rsidRDefault="001137EF" w:rsidP="001137EF">
            <w:pPr>
              <w:ind w:left="88" w:firstLine="0"/>
              <w:jc w:val="center"/>
              <w:rPr>
                <w:rFonts w:ascii="Times New Roman" w:eastAsia="SimSun" w:hAnsi="Times New Roman" w:cs="Times New Roman"/>
                <w:lang w:eastAsia="zh-CN"/>
              </w:rPr>
            </w:pPr>
            <w:r w:rsidRPr="00D82D18">
              <w:rPr>
                <w:rFonts w:ascii="Times New Roman" w:hAnsi="Times New Roman" w:cs="Times New Roman"/>
              </w:rPr>
              <w:t>максимальное количество надземных этажей</w:t>
            </w:r>
          </w:p>
        </w:tc>
        <w:tc>
          <w:tcPr>
            <w:tcW w:w="851" w:type="dxa"/>
            <w:textDirection w:val="btLr"/>
            <w:vAlign w:val="center"/>
          </w:tcPr>
          <w:p w:rsidR="001137EF" w:rsidRPr="00D82D18" w:rsidRDefault="001137EF" w:rsidP="001137EF">
            <w:pPr>
              <w:ind w:left="88" w:firstLine="0"/>
              <w:jc w:val="center"/>
              <w:rPr>
                <w:rFonts w:ascii="Times New Roman" w:hAnsi="Times New Roman" w:cs="Times New Roman"/>
              </w:rPr>
            </w:pPr>
            <w:r w:rsidRPr="00D82D18">
              <w:rPr>
                <w:rFonts w:ascii="Times New Roman" w:hAnsi="Times New Roman" w:cs="Times New Roman"/>
              </w:rPr>
              <w:t>максимальная высота зданий</w:t>
            </w:r>
          </w:p>
        </w:tc>
        <w:tc>
          <w:tcPr>
            <w:tcW w:w="820" w:type="dxa"/>
            <w:textDirection w:val="btLr"/>
            <w:vAlign w:val="center"/>
          </w:tcPr>
          <w:p w:rsidR="001137EF" w:rsidRPr="00D82D18" w:rsidRDefault="001137EF" w:rsidP="001137EF">
            <w:pPr>
              <w:ind w:left="88" w:firstLine="0"/>
              <w:jc w:val="center"/>
              <w:rPr>
                <w:rFonts w:ascii="Times New Roman" w:hAnsi="Times New Roman" w:cs="Times New Roman"/>
              </w:rPr>
            </w:pPr>
            <w:r w:rsidRPr="00D82D18">
              <w:rPr>
                <w:rFonts w:ascii="Times New Roman" w:hAnsi="Times New Roman" w:cs="Times New Roman"/>
              </w:rPr>
              <w:t>максимальный процент застройки земельного участка</w:t>
            </w:r>
          </w:p>
        </w:tc>
      </w:tr>
      <w:tr w:rsidR="001137EF" w:rsidRPr="00D82D18" w:rsidTr="00673128">
        <w:trPr>
          <w:cantSplit/>
          <w:trHeight w:val="273"/>
          <w:jc w:val="center"/>
        </w:trPr>
        <w:tc>
          <w:tcPr>
            <w:tcW w:w="2555" w:type="dxa"/>
            <w:shd w:val="clear" w:color="auto" w:fill="auto"/>
            <w:vAlign w:val="center"/>
          </w:tcPr>
          <w:p w:rsidR="001137EF" w:rsidRPr="00D82D18" w:rsidRDefault="001137EF" w:rsidP="001137EF">
            <w:pPr>
              <w:ind w:left="88" w:firstLine="0"/>
              <w:jc w:val="center"/>
              <w:rPr>
                <w:rFonts w:ascii="Times New Roman" w:hAnsi="Times New Roman" w:cs="Times New Roman"/>
              </w:rPr>
            </w:pPr>
            <w:r w:rsidRPr="00D82D18">
              <w:rPr>
                <w:rFonts w:ascii="Times New Roman" w:hAnsi="Times New Roman" w:cs="Times New Roman"/>
              </w:rPr>
              <w:t>1</w:t>
            </w:r>
          </w:p>
        </w:tc>
        <w:tc>
          <w:tcPr>
            <w:tcW w:w="850" w:type="dxa"/>
            <w:shd w:val="clear" w:color="auto" w:fill="auto"/>
            <w:vAlign w:val="center"/>
          </w:tcPr>
          <w:p w:rsidR="001137EF" w:rsidRPr="00D82D18" w:rsidRDefault="001137EF" w:rsidP="001137EF">
            <w:pPr>
              <w:ind w:left="88"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2</w:t>
            </w:r>
          </w:p>
        </w:tc>
        <w:tc>
          <w:tcPr>
            <w:tcW w:w="1134" w:type="dxa"/>
            <w:vAlign w:val="center"/>
          </w:tcPr>
          <w:p w:rsidR="001137EF" w:rsidRPr="00D82D18" w:rsidRDefault="001137EF" w:rsidP="001137EF">
            <w:pPr>
              <w:ind w:left="88" w:firstLine="0"/>
              <w:jc w:val="center"/>
              <w:rPr>
                <w:rFonts w:ascii="Times New Roman" w:hAnsi="Times New Roman" w:cs="Times New Roman"/>
              </w:rPr>
            </w:pPr>
            <w:r w:rsidRPr="00D82D18">
              <w:rPr>
                <w:rFonts w:ascii="Times New Roman" w:hAnsi="Times New Roman" w:cs="Times New Roman"/>
              </w:rPr>
              <w:t>3</w:t>
            </w:r>
          </w:p>
        </w:tc>
        <w:tc>
          <w:tcPr>
            <w:tcW w:w="690" w:type="dxa"/>
            <w:vAlign w:val="center"/>
          </w:tcPr>
          <w:p w:rsidR="001137EF" w:rsidRPr="00D82D18" w:rsidRDefault="001137EF" w:rsidP="001137EF">
            <w:pPr>
              <w:ind w:left="88" w:firstLine="0"/>
              <w:jc w:val="center"/>
              <w:rPr>
                <w:rFonts w:ascii="Times New Roman" w:hAnsi="Times New Roman" w:cs="Times New Roman"/>
              </w:rPr>
            </w:pPr>
            <w:r w:rsidRPr="00D82D18">
              <w:rPr>
                <w:rFonts w:ascii="Times New Roman" w:hAnsi="Times New Roman" w:cs="Times New Roman"/>
              </w:rPr>
              <w:t>4</w:t>
            </w:r>
          </w:p>
        </w:tc>
        <w:tc>
          <w:tcPr>
            <w:tcW w:w="1346" w:type="dxa"/>
            <w:vAlign w:val="center"/>
          </w:tcPr>
          <w:p w:rsidR="001137EF" w:rsidRPr="00D82D18" w:rsidRDefault="001137EF" w:rsidP="001137EF">
            <w:pPr>
              <w:ind w:left="88" w:firstLine="0"/>
              <w:jc w:val="center"/>
              <w:rPr>
                <w:rFonts w:ascii="Times New Roman" w:hAnsi="Times New Roman" w:cs="Times New Roman"/>
              </w:rPr>
            </w:pPr>
            <w:r w:rsidRPr="00D82D18">
              <w:rPr>
                <w:rFonts w:ascii="Times New Roman" w:hAnsi="Times New Roman" w:cs="Times New Roman"/>
              </w:rPr>
              <w:t>5</w:t>
            </w:r>
          </w:p>
        </w:tc>
        <w:tc>
          <w:tcPr>
            <w:tcW w:w="934" w:type="dxa"/>
            <w:vAlign w:val="center"/>
          </w:tcPr>
          <w:p w:rsidR="001137EF" w:rsidRPr="00D82D18" w:rsidRDefault="001137EF" w:rsidP="001137EF">
            <w:pPr>
              <w:ind w:left="88" w:firstLine="0"/>
              <w:jc w:val="center"/>
              <w:rPr>
                <w:rFonts w:ascii="Times New Roman" w:hAnsi="Times New Roman" w:cs="Times New Roman"/>
              </w:rPr>
            </w:pPr>
            <w:r w:rsidRPr="00D82D18">
              <w:rPr>
                <w:rFonts w:ascii="Times New Roman" w:hAnsi="Times New Roman" w:cs="Times New Roman"/>
              </w:rPr>
              <w:t>6</w:t>
            </w:r>
          </w:p>
        </w:tc>
        <w:tc>
          <w:tcPr>
            <w:tcW w:w="850" w:type="dxa"/>
            <w:vAlign w:val="center"/>
          </w:tcPr>
          <w:p w:rsidR="001137EF" w:rsidRPr="00D82D18" w:rsidRDefault="001137EF" w:rsidP="001137EF">
            <w:pPr>
              <w:ind w:left="88" w:firstLine="0"/>
              <w:jc w:val="center"/>
              <w:rPr>
                <w:rFonts w:ascii="Times New Roman" w:hAnsi="Times New Roman" w:cs="Times New Roman"/>
              </w:rPr>
            </w:pPr>
            <w:r w:rsidRPr="00D82D18">
              <w:rPr>
                <w:rFonts w:ascii="Times New Roman" w:hAnsi="Times New Roman" w:cs="Times New Roman"/>
              </w:rPr>
              <w:t>7</w:t>
            </w:r>
          </w:p>
        </w:tc>
        <w:tc>
          <w:tcPr>
            <w:tcW w:w="851" w:type="dxa"/>
            <w:vAlign w:val="center"/>
          </w:tcPr>
          <w:p w:rsidR="001137EF" w:rsidRPr="00D82D18" w:rsidRDefault="001137EF" w:rsidP="001137EF">
            <w:pPr>
              <w:ind w:left="88" w:firstLine="0"/>
              <w:jc w:val="center"/>
              <w:rPr>
                <w:rFonts w:ascii="Times New Roman" w:hAnsi="Times New Roman" w:cs="Times New Roman"/>
              </w:rPr>
            </w:pPr>
            <w:r w:rsidRPr="00D82D18">
              <w:rPr>
                <w:rFonts w:ascii="Times New Roman" w:hAnsi="Times New Roman" w:cs="Times New Roman"/>
              </w:rPr>
              <w:t>8</w:t>
            </w:r>
          </w:p>
        </w:tc>
        <w:tc>
          <w:tcPr>
            <w:tcW w:w="820" w:type="dxa"/>
            <w:vAlign w:val="center"/>
          </w:tcPr>
          <w:p w:rsidR="001137EF" w:rsidRPr="00D82D18" w:rsidRDefault="001137EF" w:rsidP="001137EF">
            <w:pPr>
              <w:ind w:left="88" w:firstLine="0"/>
              <w:jc w:val="center"/>
              <w:rPr>
                <w:rFonts w:ascii="Times New Roman" w:hAnsi="Times New Roman" w:cs="Times New Roman"/>
              </w:rPr>
            </w:pPr>
            <w:r w:rsidRPr="00D82D18">
              <w:rPr>
                <w:rFonts w:ascii="Times New Roman" w:hAnsi="Times New Roman" w:cs="Times New Roman"/>
              </w:rPr>
              <w:t>9</w:t>
            </w:r>
          </w:p>
        </w:tc>
      </w:tr>
      <w:tr w:rsidR="001137EF" w:rsidRPr="00D82D18" w:rsidTr="00673128">
        <w:trPr>
          <w:trHeight w:val="411"/>
          <w:jc w:val="center"/>
        </w:trPr>
        <w:tc>
          <w:tcPr>
            <w:tcW w:w="2555" w:type="dxa"/>
            <w:shd w:val="clear" w:color="auto" w:fill="auto"/>
          </w:tcPr>
          <w:p w:rsidR="001137EF" w:rsidRPr="00D82D18" w:rsidRDefault="001137EF" w:rsidP="001137EF">
            <w:pPr>
              <w:ind w:left="88" w:firstLine="0"/>
              <w:rPr>
                <w:rFonts w:ascii="Times New Roman" w:eastAsia="SimSun" w:hAnsi="Times New Roman" w:cs="Times New Roman"/>
                <w:lang w:eastAsia="zh-CN"/>
              </w:rPr>
            </w:pPr>
            <w:r w:rsidRPr="00D82D18">
              <w:rPr>
                <w:rFonts w:ascii="Times New Roman" w:hAnsi="Times New Roman" w:cs="Times New Roman"/>
              </w:rPr>
              <w:t>Амбулаторно-поликлиническое обслуживание</w:t>
            </w:r>
          </w:p>
        </w:tc>
        <w:tc>
          <w:tcPr>
            <w:tcW w:w="850" w:type="dxa"/>
            <w:shd w:val="clear" w:color="auto" w:fill="auto"/>
          </w:tcPr>
          <w:p w:rsidR="001137EF" w:rsidRPr="00D82D18" w:rsidRDefault="001137EF" w:rsidP="001137EF">
            <w:pPr>
              <w:ind w:left="88" w:firstLine="0"/>
              <w:jc w:val="center"/>
              <w:rPr>
                <w:rFonts w:ascii="Times New Roman" w:eastAsia="SimSun" w:hAnsi="Times New Roman" w:cs="Times New Roman"/>
                <w:lang w:eastAsia="zh-CN"/>
              </w:rPr>
            </w:pPr>
            <w:r w:rsidRPr="00D82D18">
              <w:rPr>
                <w:rFonts w:ascii="Times New Roman" w:hAnsi="Times New Roman" w:cs="Times New Roman"/>
              </w:rPr>
              <w:t>3.4.1</w:t>
            </w:r>
          </w:p>
        </w:tc>
        <w:tc>
          <w:tcPr>
            <w:tcW w:w="1134" w:type="dxa"/>
            <w:vMerge w:val="restart"/>
            <w:vAlign w:val="center"/>
          </w:tcPr>
          <w:p w:rsidR="001137EF" w:rsidRPr="00D82D18" w:rsidRDefault="001137EF" w:rsidP="00673128">
            <w:pPr>
              <w:pStyle w:val="affff7"/>
              <w:spacing w:before="0" w:beforeAutospacing="0" w:after="0"/>
              <w:ind w:left="88"/>
              <w:jc w:val="center"/>
            </w:pPr>
            <w:r w:rsidRPr="00D82D18">
              <w:t>300/</w:t>
            </w:r>
          </w:p>
          <w:p w:rsidR="001137EF" w:rsidRPr="00D82D18" w:rsidRDefault="009A7944" w:rsidP="00673128">
            <w:pPr>
              <w:pStyle w:val="affff7"/>
              <w:spacing w:before="0" w:beforeAutospacing="0" w:after="0"/>
              <w:ind w:left="88"/>
              <w:jc w:val="center"/>
            </w:pPr>
            <w:r w:rsidRPr="00D82D18">
              <w:t>5</w:t>
            </w:r>
            <w:r w:rsidR="001137EF" w:rsidRPr="00D82D18">
              <w:t>000</w:t>
            </w:r>
          </w:p>
          <w:p w:rsidR="001137EF" w:rsidRPr="00D82D18" w:rsidRDefault="001137EF" w:rsidP="00673128">
            <w:pPr>
              <w:ind w:left="88" w:firstLine="0"/>
              <w:jc w:val="center"/>
              <w:rPr>
                <w:rFonts w:ascii="Times New Roman" w:hAnsi="Times New Roman" w:cs="Times New Roman"/>
              </w:rPr>
            </w:pPr>
            <w:r w:rsidRPr="00D82D18">
              <w:rPr>
                <w:rFonts w:ascii="Times New Roman" w:hAnsi="Times New Roman" w:cs="Times New Roman"/>
              </w:rPr>
              <w:t>кв.м</w:t>
            </w:r>
          </w:p>
        </w:tc>
        <w:tc>
          <w:tcPr>
            <w:tcW w:w="690" w:type="dxa"/>
            <w:vMerge w:val="restart"/>
            <w:vAlign w:val="center"/>
          </w:tcPr>
          <w:p w:rsidR="001137EF" w:rsidRPr="00D82D18" w:rsidRDefault="001137EF" w:rsidP="001137EF">
            <w:pPr>
              <w:pStyle w:val="affff7"/>
              <w:ind w:left="88"/>
              <w:jc w:val="center"/>
            </w:pPr>
            <w:r w:rsidRPr="00D82D18">
              <w:t>12 м</w:t>
            </w:r>
          </w:p>
        </w:tc>
        <w:tc>
          <w:tcPr>
            <w:tcW w:w="1346" w:type="dxa"/>
            <w:vMerge w:val="restart"/>
            <w:vAlign w:val="center"/>
          </w:tcPr>
          <w:p w:rsidR="001137EF" w:rsidRPr="00D82D18" w:rsidRDefault="001137EF" w:rsidP="001137EF">
            <w:pPr>
              <w:pStyle w:val="affff7"/>
              <w:ind w:left="88"/>
              <w:jc w:val="center"/>
            </w:pPr>
            <w:r w:rsidRPr="00D82D18">
              <w:t>5 м</w:t>
            </w:r>
          </w:p>
        </w:tc>
        <w:tc>
          <w:tcPr>
            <w:tcW w:w="934" w:type="dxa"/>
            <w:vMerge w:val="restart"/>
            <w:vAlign w:val="center"/>
          </w:tcPr>
          <w:p w:rsidR="001137EF" w:rsidRPr="00D82D18" w:rsidRDefault="001137EF" w:rsidP="001137EF">
            <w:pPr>
              <w:pStyle w:val="affff7"/>
              <w:ind w:left="88"/>
              <w:jc w:val="center"/>
            </w:pPr>
            <w:r w:rsidRPr="00D82D18">
              <w:t>3 м</w:t>
            </w:r>
          </w:p>
        </w:tc>
        <w:tc>
          <w:tcPr>
            <w:tcW w:w="850" w:type="dxa"/>
            <w:vMerge w:val="restart"/>
            <w:vAlign w:val="center"/>
          </w:tcPr>
          <w:p w:rsidR="001137EF" w:rsidRPr="00D82D18" w:rsidRDefault="001137EF" w:rsidP="001137EF">
            <w:pPr>
              <w:pStyle w:val="affff7"/>
              <w:ind w:left="88"/>
              <w:jc w:val="center"/>
            </w:pPr>
            <w:r w:rsidRPr="00D82D18">
              <w:t>3</w:t>
            </w:r>
          </w:p>
        </w:tc>
        <w:tc>
          <w:tcPr>
            <w:tcW w:w="851" w:type="dxa"/>
            <w:vMerge w:val="restart"/>
            <w:vAlign w:val="center"/>
          </w:tcPr>
          <w:p w:rsidR="001137EF" w:rsidRPr="00D82D18" w:rsidRDefault="001137EF" w:rsidP="001137EF">
            <w:pPr>
              <w:pStyle w:val="affff7"/>
              <w:ind w:left="88"/>
              <w:jc w:val="center"/>
            </w:pPr>
            <w:r w:rsidRPr="00D82D18">
              <w:t>15 м</w:t>
            </w:r>
          </w:p>
        </w:tc>
        <w:tc>
          <w:tcPr>
            <w:tcW w:w="820" w:type="dxa"/>
            <w:vMerge w:val="restart"/>
            <w:vAlign w:val="center"/>
          </w:tcPr>
          <w:p w:rsidR="001137EF" w:rsidRPr="00D82D18" w:rsidRDefault="001137EF" w:rsidP="001137EF">
            <w:pPr>
              <w:pStyle w:val="affff7"/>
              <w:ind w:left="88"/>
              <w:jc w:val="center"/>
            </w:pPr>
            <w:r w:rsidRPr="00D82D18">
              <w:t>40 %</w:t>
            </w:r>
          </w:p>
        </w:tc>
      </w:tr>
      <w:tr w:rsidR="001137EF" w:rsidRPr="00D82D18" w:rsidTr="00673128">
        <w:trPr>
          <w:trHeight w:val="20"/>
          <w:jc w:val="center"/>
        </w:trPr>
        <w:tc>
          <w:tcPr>
            <w:tcW w:w="2555" w:type="dxa"/>
            <w:shd w:val="clear" w:color="auto" w:fill="auto"/>
          </w:tcPr>
          <w:p w:rsidR="001137EF" w:rsidRPr="00D82D18" w:rsidRDefault="001137EF" w:rsidP="001137EF">
            <w:pPr>
              <w:ind w:left="88" w:firstLine="0"/>
              <w:rPr>
                <w:rFonts w:ascii="Times New Roman" w:hAnsi="Times New Roman" w:cs="Times New Roman"/>
              </w:rPr>
            </w:pPr>
            <w:r w:rsidRPr="00D82D18">
              <w:rPr>
                <w:rFonts w:ascii="Times New Roman" w:hAnsi="Times New Roman" w:cs="Times New Roman"/>
              </w:rPr>
              <w:t>Стационарное медицинское обслуживание</w:t>
            </w:r>
          </w:p>
        </w:tc>
        <w:tc>
          <w:tcPr>
            <w:tcW w:w="850" w:type="dxa"/>
            <w:shd w:val="clear" w:color="auto" w:fill="auto"/>
          </w:tcPr>
          <w:p w:rsidR="001137EF" w:rsidRPr="00D82D18" w:rsidRDefault="001137EF" w:rsidP="001137EF">
            <w:pPr>
              <w:ind w:left="88" w:firstLine="0"/>
              <w:rPr>
                <w:rFonts w:ascii="Times New Roman" w:hAnsi="Times New Roman" w:cs="Times New Roman"/>
              </w:rPr>
            </w:pPr>
            <w:r w:rsidRPr="00D82D18">
              <w:rPr>
                <w:rFonts w:ascii="Times New Roman" w:hAnsi="Times New Roman" w:cs="Times New Roman"/>
              </w:rPr>
              <w:t>3.4.2</w:t>
            </w:r>
          </w:p>
        </w:tc>
        <w:tc>
          <w:tcPr>
            <w:tcW w:w="1134" w:type="dxa"/>
            <w:vMerge/>
          </w:tcPr>
          <w:p w:rsidR="001137EF" w:rsidRPr="00D82D18" w:rsidRDefault="001137EF" w:rsidP="00673128">
            <w:pPr>
              <w:ind w:left="88" w:firstLine="0"/>
              <w:jc w:val="center"/>
              <w:rPr>
                <w:rFonts w:ascii="Times New Roman" w:hAnsi="Times New Roman" w:cs="Times New Roman"/>
              </w:rPr>
            </w:pPr>
          </w:p>
        </w:tc>
        <w:tc>
          <w:tcPr>
            <w:tcW w:w="690" w:type="dxa"/>
            <w:vMerge/>
          </w:tcPr>
          <w:p w:rsidR="001137EF" w:rsidRPr="00D82D18" w:rsidRDefault="001137EF" w:rsidP="001137EF">
            <w:pPr>
              <w:pStyle w:val="affff7"/>
              <w:ind w:left="88"/>
              <w:jc w:val="center"/>
            </w:pPr>
          </w:p>
        </w:tc>
        <w:tc>
          <w:tcPr>
            <w:tcW w:w="1346" w:type="dxa"/>
            <w:vMerge/>
          </w:tcPr>
          <w:p w:rsidR="001137EF" w:rsidRPr="00D82D18" w:rsidRDefault="001137EF" w:rsidP="001137EF">
            <w:pPr>
              <w:pStyle w:val="affff7"/>
              <w:ind w:left="88"/>
              <w:jc w:val="center"/>
            </w:pPr>
          </w:p>
        </w:tc>
        <w:tc>
          <w:tcPr>
            <w:tcW w:w="934" w:type="dxa"/>
            <w:vMerge/>
          </w:tcPr>
          <w:p w:rsidR="001137EF" w:rsidRPr="00D82D18" w:rsidRDefault="001137EF" w:rsidP="001137EF">
            <w:pPr>
              <w:pStyle w:val="affff7"/>
              <w:ind w:left="88"/>
              <w:jc w:val="center"/>
            </w:pPr>
          </w:p>
        </w:tc>
        <w:tc>
          <w:tcPr>
            <w:tcW w:w="850" w:type="dxa"/>
            <w:vMerge/>
          </w:tcPr>
          <w:p w:rsidR="001137EF" w:rsidRPr="00D82D18" w:rsidRDefault="001137EF" w:rsidP="001137EF">
            <w:pPr>
              <w:pStyle w:val="affff7"/>
              <w:ind w:left="88"/>
              <w:jc w:val="center"/>
            </w:pPr>
          </w:p>
        </w:tc>
        <w:tc>
          <w:tcPr>
            <w:tcW w:w="851" w:type="dxa"/>
            <w:vMerge/>
          </w:tcPr>
          <w:p w:rsidR="001137EF" w:rsidRPr="00D82D18" w:rsidRDefault="001137EF" w:rsidP="001137EF">
            <w:pPr>
              <w:pStyle w:val="affff7"/>
              <w:ind w:left="88"/>
              <w:jc w:val="center"/>
            </w:pPr>
          </w:p>
        </w:tc>
        <w:tc>
          <w:tcPr>
            <w:tcW w:w="820" w:type="dxa"/>
            <w:vMerge/>
          </w:tcPr>
          <w:p w:rsidR="001137EF" w:rsidRPr="00D82D18" w:rsidRDefault="001137EF" w:rsidP="001137EF">
            <w:pPr>
              <w:pStyle w:val="affff7"/>
              <w:ind w:left="88"/>
              <w:jc w:val="center"/>
            </w:pPr>
          </w:p>
        </w:tc>
      </w:tr>
      <w:tr w:rsidR="001137EF" w:rsidRPr="00D82D18" w:rsidTr="00673128">
        <w:trPr>
          <w:trHeight w:val="20"/>
          <w:jc w:val="center"/>
        </w:trPr>
        <w:tc>
          <w:tcPr>
            <w:tcW w:w="2555" w:type="dxa"/>
            <w:shd w:val="clear" w:color="auto" w:fill="auto"/>
          </w:tcPr>
          <w:p w:rsidR="001137EF" w:rsidRPr="00D82D18" w:rsidRDefault="001137EF" w:rsidP="001137EF">
            <w:pPr>
              <w:ind w:left="88" w:firstLine="0"/>
              <w:rPr>
                <w:rFonts w:ascii="Times New Roman" w:hAnsi="Times New Roman" w:cs="Times New Roman"/>
              </w:rPr>
            </w:pPr>
            <w:r w:rsidRPr="00D82D18">
              <w:rPr>
                <w:rFonts w:ascii="Times New Roman" w:hAnsi="Times New Roman" w:cs="Times New Roman"/>
              </w:rPr>
              <w:t>Оказание социальной помощи населению</w:t>
            </w:r>
          </w:p>
        </w:tc>
        <w:tc>
          <w:tcPr>
            <w:tcW w:w="850" w:type="dxa"/>
            <w:shd w:val="clear" w:color="auto" w:fill="auto"/>
          </w:tcPr>
          <w:p w:rsidR="001137EF" w:rsidRPr="00D82D18" w:rsidRDefault="001137EF" w:rsidP="001137EF">
            <w:pPr>
              <w:ind w:left="88" w:firstLine="0"/>
              <w:jc w:val="center"/>
              <w:rPr>
                <w:rFonts w:ascii="Times New Roman" w:hAnsi="Times New Roman" w:cs="Times New Roman"/>
              </w:rPr>
            </w:pPr>
            <w:r w:rsidRPr="00D82D18">
              <w:rPr>
                <w:rFonts w:ascii="Times New Roman" w:hAnsi="Times New Roman" w:cs="Times New Roman"/>
              </w:rPr>
              <w:t>3.2.2</w:t>
            </w:r>
          </w:p>
        </w:tc>
        <w:tc>
          <w:tcPr>
            <w:tcW w:w="1134" w:type="dxa"/>
            <w:vMerge/>
          </w:tcPr>
          <w:p w:rsidR="001137EF" w:rsidRPr="00D82D18" w:rsidRDefault="001137EF" w:rsidP="00673128">
            <w:pPr>
              <w:pStyle w:val="affff7"/>
              <w:spacing w:before="0" w:beforeAutospacing="0" w:after="0"/>
              <w:ind w:left="88"/>
              <w:jc w:val="center"/>
            </w:pPr>
          </w:p>
        </w:tc>
        <w:tc>
          <w:tcPr>
            <w:tcW w:w="690" w:type="dxa"/>
            <w:vMerge/>
          </w:tcPr>
          <w:p w:rsidR="001137EF" w:rsidRPr="00D82D18" w:rsidRDefault="001137EF" w:rsidP="001137EF">
            <w:pPr>
              <w:pStyle w:val="affff7"/>
              <w:ind w:left="88"/>
              <w:jc w:val="center"/>
            </w:pPr>
          </w:p>
        </w:tc>
        <w:tc>
          <w:tcPr>
            <w:tcW w:w="1346" w:type="dxa"/>
            <w:vMerge/>
          </w:tcPr>
          <w:p w:rsidR="001137EF" w:rsidRPr="00D82D18" w:rsidRDefault="001137EF" w:rsidP="001137EF">
            <w:pPr>
              <w:pStyle w:val="affff7"/>
              <w:ind w:left="88"/>
              <w:jc w:val="center"/>
            </w:pPr>
          </w:p>
        </w:tc>
        <w:tc>
          <w:tcPr>
            <w:tcW w:w="934" w:type="dxa"/>
            <w:vMerge/>
          </w:tcPr>
          <w:p w:rsidR="001137EF" w:rsidRPr="00D82D18" w:rsidRDefault="001137EF" w:rsidP="001137EF">
            <w:pPr>
              <w:pStyle w:val="affff7"/>
              <w:ind w:left="88"/>
              <w:jc w:val="center"/>
            </w:pPr>
          </w:p>
        </w:tc>
        <w:tc>
          <w:tcPr>
            <w:tcW w:w="850" w:type="dxa"/>
            <w:vMerge/>
          </w:tcPr>
          <w:p w:rsidR="001137EF" w:rsidRPr="00D82D18" w:rsidRDefault="001137EF" w:rsidP="001137EF">
            <w:pPr>
              <w:pStyle w:val="affff7"/>
              <w:ind w:left="88"/>
              <w:jc w:val="center"/>
            </w:pPr>
          </w:p>
        </w:tc>
        <w:tc>
          <w:tcPr>
            <w:tcW w:w="851" w:type="dxa"/>
            <w:vMerge/>
          </w:tcPr>
          <w:p w:rsidR="001137EF" w:rsidRPr="00D82D18" w:rsidRDefault="001137EF" w:rsidP="001137EF">
            <w:pPr>
              <w:pStyle w:val="affff7"/>
              <w:ind w:left="88"/>
              <w:jc w:val="center"/>
            </w:pPr>
          </w:p>
        </w:tc>
        <w:tc>
          <w:tcPr>
            <w:tcW w:w="820" w:type="dxa"/>
            <w:vMerge/>
          </w:tcPr>
          <w:p w:rsidR="001137EF" w:rsidRPr="00D82D18" w:rsidRDefault="001137EF" w:rsidP="001137EF">
            <w:pPr>
              <w:pStyle w:val="affff7"/>
              <w:ind w:left="88"/>
              <w:jc w:val="center"/>
            </w:pPr>
          </w:p>
        </w:tc>
      </w:tr>
      <w:tr w:rsidR="001137EF" w:rsidRPr="00D82D18" w:rsidTr="001137EF">
        <w:trPr>
          <w:trHeight w:val="411"/>
          <w:jc w:val="center"/>
        </w:trPr>
        <w:tc>
          <w:tcPr>
            <w:tcW w:w="2555" w:type="dxa"/>
            <w:shd w:val="clear" w:color="auto" w:fill="auto"/>
          </w:tcPr>
          <w:p w:rsidR="001137EF" w:rsidRPr="00D82D18" w:rsidRDefault="001137EF" w:rsidP="001137EF">
            <w:pPr>
              <w:pStyle w:val="affff7"/>
            </w:pPr>
            <w:r w:rsidRPr="00D82D18">
              <w:t>Благоустройство территории</w:t>
            </w:r>
          </w:p>
        </w:tc>
        <w:tc>
          <w:tcPr>
            <w:tcW w:w="850" w:type="dxa"/>
            <w:shd w:val="clear" w:color="auto" w:fill="auto"/>
          </w:tcPr>
          <w:p w:rsidR="001137EF" w:rsidRPr="00D82D18" w:rsidRDefault="001137EF" w:rsidP="001137EF">
            <w:pPr>
              <w:pStyle w:val="affff7"/>
              <w:jc w:val="center"/>
            </w:pPr>
            <w:r w:rsidRPr="00D82D18">
              <w:t>12.0.2</w:t>
            </w:r>
          </w:p>
        </w:tc>
        <w:tc>
          <w:tcPr>
            <w:tcW w:w="6625" w:type="dxa"/>
            <w:gridSpan w:val="7"/>
            <w:vMerge w:val="restart"/>
            <w:vAlign w:val="center"/>
          </w:tcPr>
          <w:p w:rsidR="001137EF" w:rsidRPr="00D82D18" w:rsidRDefault="001137EF" w:rsidP="001137EF">
            <w:pPr>
              <w:pStyle w:val="affff7"/>
              <w:ind w:left="88"/>
              <w:jc w:val="center"/>
            </w:pPr>
            <w:r w:rsidRPr="00D82D18">
              <w:t>Не подлежат установлению</w:t>
            </w:r>
          </w:p>
        </w:tc>
      </w:tr>
      <w:tr w:rsidR="001137EF" w:rsidRPr="00D82D18" w:rsidTr="001137EF">
        <w:trPr>
          <w:trHeight w:val="411"/>
          <w:jc w:val="center"/>
        </w:trPr>
        <w:tc>
          <w:tcPr>
            <w:tcW w:w="2555" w:type="dxa"/>
            <w:shd w:val="clear" w:color="auto" w:fill="auto"/>
          </w:tcPr>
          <w:p w:rsidR="001137EF" w:rsidRPr="00D82D18" w:rsidRDefault="001137EF" w:rsidP="001137EF">
            <w:pPr>
              <w:pStyle w:val="affff7"/>
              <w:ind w:hanging="15"/>
            </w:pPr>
            <w:r w:rsidRPr="00D82D18">
              <w:t>Историко-культурная деятельность</w:t>
            </w:r>
          </w:p>
        </w:tc>
        <w:tc>
          <w:tcPr>
            <w:tcW w:w="850" w:type="dxa"/>
            <w:shd w:val="clear" w:color="auto" w:fill="auto"/>
          </w:tcPr>
          <w:p w:rsidR="001137EF" w:rsidRPr="00D82D18" w:rsidRDefault="001137EF" w:rsidP="001137EF">
            <w:pPr>
              <w:pStyle w:val="affff7"/>
              <w:ind w:hanging="15"/>
              <w:jc w:val="center"/>
            </w:pPr>
            <w:r w:rsidRPr="00D82D18">
              <w:t>9.3</w:t>
            </w:r>
          </w:p>
        </w:tc>
        <w:tc>
          <w:tcPr>
            <w:tcW w:w="6625" w:type="dxa"/>
            <w:gridSpan w:val="7"/>
            <w:vMerge/>
          </w:tcPr>
          <w:p w:rsidR="001137EF" w:rsidRPr="00D82D18" w:rsidRDefault="001137EF" w:rsidP="001137EF">
            <w:pPr>
              <w:pStyle w:val="affff7"/>
              <w:ind w:left="88"/>
              <w:jc w:val="center"/>
            </w:pPr>
          </w:p>
        </w:tc>
      </w:tr>
    </w:tbl>
    <w:p w:rsidR="001137EF" w:rsidRPr="00D82D18" w:rsidRDefault="001137EF" w:rsidP="001137EF">
      <w:pPr>
        <w:ind w:firstLine="0"/>
        <w:rPr>
          <w:rFonts w:ascii="Times New Roman" w:eastAsia="SimSun" w:hAnsi="Times New Roman" w:cs="Times New Roman"/>
          <w:lang w:eastAsia="zh-CN"/>
        </w:rPr>
      </w:pPr>
    </w:p>
    <w:p w:rsidR="002C2A83" w:rsidRPr="00D82D18" w:rsidRDefault="002C2A83" w:rsidP="001137EF">
      <w:pPr>
        <w:ind w:firstLine="0"/>
        <w:rPr>
          <w:rFonts w:ascii="Times New Roman" w:eastAsia="SimSun" w:hAnsi="Times New Roman" w:cs="Times New Roman"/>
          <w:lang w:eastAsia="zh-CN"/>
        </w:rPr>
        <w:sectPr w:rsidR="002C2A83" w:rsidRPr="00D82D18" w:rsidSect="00D82D18">
          <w:pgSz w:w="11906" w:h="16838"/>
          <w:pgMar w:top="567" w:right="709" w:bottom="709" w:left="1134" w:header="720" w:footer="340" w:gutter="0"/>
          <w:cols w:space="720"/>
          <w:docGrid w:linePitch="360"/>
        </w:sectPr>
      </w:pPr>
    </w:p>
    <w:p w:rsidR="001137EF" w:rsidRPr="00D82D18" w:rsidRDefault="001137EF" w:rsidP="001137E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lastRenderedPageBreak/>
        <w:t>2.2. Условно разрешенные виды использования земельных участков и объектов капитального строительства:</w:t>
      </w:r>
    </w:p>
    <w:tbl>
      <w:tblPr>
        <w:tblW w:w="10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69"/>
        <w:gridCol w:w="850"/>
        <w:gridCol w:w="810"/>
        <w:gridCol w:w="850"/>
        <w:gridCol w:w="1373"/>
        <w:gridCol w:w="992"/>
        <w:gridCol w:w="851"/>
        <w:gridCol w:w="850"/>
        <w:gridCol w:w="869"/>
      </w:tblGrid>
      <w:tr w:rsidR="001137EF" w:rsidRPr="00D82D18" w:rsidTr="001137EF">
        <w:trPr>
          <w:cantSplit/>
          <w:trHeight w:val="1126"/>
          <w:jc w:val="center"/>
        </w:trPr>
        <w:tc>
          <w:tcPr>
            <w:tcW w:w="2569" w:type="dxa"/>
            <w:vMerge w:val="restart"/>
            <w:shd w:val="clear" w:color="auto" w:fill="auto"/>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Наименование вида разрешенного использования</w:t>
            </w:r>
          </w:p>
        </w:tc>
        <w:tc>
          <w:tcPr>
            <w:tcW w:w="850" w:type="dxa"/>
            <w:vMerge w:val="restart"/>
            <w:shd w:val="clear" w:color="auto" w:fill="auto"/>
            <w:vAlign w:val="center"/>
          </w:tcPr>
          <w:p w:rsidR="001137EF" w:rsidRPr="00D82D18" w:rsidRDefault="001137EF"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Код</w:t>
            </w:r>
          </w:p>
        </w:tc>
        <w:tc>
          <w:tcPr>
            <w:tcW w:w="6595" w:type="dxa"/>
            <w:gridSpan w:val="7"/>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1137EF" w:rsidRPr="00D82D18" w:rsidTr="001137EF">
        <w:trPr>
          <w:cantSplit/>
          <w:trHeight w:val="4247"/>
          <w:jc w:val="center"/>
        </w:trPr>
        <w:tc>
          <w:tcPr>
            <w:tcW w:w="2569" w:type="dxa"/>
            <w:vMerge/>
            <w:shd w:val="clear" w:color="auto" w:fill="auto"/>
          </w:tcPr>
          <w:p w:rsidR="001137EF" w:rsidRPr="00D82D18" w:rsidRDefault="001137EF" w:rsidP="001137EF">
            <w:pPr>
              <w:ind w:firstLine="0"/>
              <w:jc w:val="center"/>
              <w:rPr>
                <w:rFonts w:ascii="Times New Roman" w:eastAsia="SimSun" w:hAnsi="Times New Roman" w:cs="Times New Roman"/>
                <w:lang w:eastAsia="zh-CN"/>
              </w:rPr>
            </w:pPr>
          </w:p>
        </w:tc>
        <w:tc>
          <w:tcPr>
            <w:tcW w:w="850" w:type="dxa"/>
            <w:vMerge/>
            <w:shd w:val="clear" w:color="auto" w:fill="auto"/>
          </w:tcPr>
          <w:p w:rsidR="001137EF" w:rsidRPr="00D82D18" w:rsidRDefault="001137EF" w:rsidP="001137EF">
            <w:pPr>
              <w:ind w:firstLine="0"/>
              <w:jc w:val="center"/>
              <w:rPr>
                <w:rFonts w:ascii="Times New Roman" w:eastAsia="SimSun" w:hAnsi="Times New Roman" w:cs="Times New Roman"/>
                <w:lang w:eastAsia="zh-CN"/>
              </w:rPr>
            </w:pPr>
          </w:p>
        </w:tc>
        <w:tc>
          <w:tcPr>
            <w:tcW w:w="810" w:type="dxa"/>
            <w:textDirection w:val="btLr"/>
            <w:vAlign w:val="center"/>
          </w:tcPr>
          <w:p w:rsidR="001137EF" w:rsidRPr="00D82D18" w:rsidRDefault="001137EF" w:rsidP="001137EF">
            <w:pPr>
              <w:ind w:right="113" w:firstLine="0"/>
              <w:jc w:val="center"/>
              <w:rPr>
                <w:rFonts w:ascii="Times New Roman" w:eastAsia="SimSun" w:hAnsi="Times New Roman" w:cs="Times New Roman"/>
                <w:lang w:eastAsia="zh-CN"/>
              </w:rPr>
            </w:pPr>
            <w:r w:rsidRPr="00D82D18">
              <w:rPr>
                <w:rFonts w:ascii="Times New Roman" w:hAnsi="Times New Roman" w:cs="Times New Roman"/>
              </w:rPr>
              <w:t xml:space="preserve">площадь земельных участков минимальная / максимальная </w:t>
            </w:r>
          </w:p>
        </w:tc>
        <w:tc>
          <w:tcPr>
            <w:tcW w:w="850" w:type="dxa"/>
            <w:textDirection w:val="btLr"/>
            <w:vAlign w:val="center"/>
          </w:tcPr>
          <w:p w:rsidR="001137EF" w:rsidRPr="00D82D18" w:rsidRDefault="001137EF" w:rsidP="001137EF">
            <w:pPr>
              <w:ind w:right="113" w:firstLine="0"/>
              <w:jc w:val="center"/>
              <w:rPr>
                <w:rFonts w:ascii="Times New Roman" w:hAnsi="Times New Roman" w:cs="Times New Roman"/>
              </w:rPr>
            </w:pPr>
            <w:r w:rsidRPr="00D82D18">
              <w:rPr>
                <w:rFonts w:ascii="Times New Roman" w:hAnsi="Times New Roman" w:cs="Times New Roman"/>
              </w:rPr>
              <w:t>минимальная ширина земельных участков вдоль фронта улиц и проездов</w:t>
            </w:r>
          </w:p>
        </w:tc>
        <w:tc>
          <w:tcPr>
            <w:tcW w:w="1373" w:type="dxa"/>
            <w:textDirection w:val="btLr"/>
            <w:vAlign w:val="center"/>
          </w:tcPr>
          <w:p w:rsidR="001137EF" w:rsidRPr="00D82D18" w:rsidRDefault="001137EF" w:rsidP="001137EF">
            <w:pPr>
              <w:ind w:right="113" w:firstLine="0"/>
              <w:jc w:val="center"/>
              <w:rPr>
                <w:rFonts w:ascii="Times New Roman" w:eastAsia="SimSun" w:hAnsi="Times New Roman" w:cs="Times New Roman"/>
                <w:lang w:eastAsia="zh-CN"/>
              </w:rPr>
            </w:pPr>
            <w:r w:rsidRPr="00D82D18">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1137EF" w:rsidRPr="00D82D18" w:rsidRDefault="001137EF" w:rsidP="001137EF">
            <w:pPr>
              <w:ind w:right="113" w:firstLine="0"/>
              <w:jc w:val="center"/>
              <w:rPr>
                <w:rFonts w:ascii="Times New Roman" w:eastAsia="SimSun" w:hAnsi="Times New Roman" w:cs="Times New Roman"/>
                <w:lang w:eastAsia="zh-CN"/>
              </w:rPr>
            </w:pPr>
            <w:r w:rsidRPr="00D82D18">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851" w:type="dxa"/>
            <w:textDirection w:val="btLr"/>
            <w:vAlign w:val="center"/>
          </w:tcPr>
          <w:p w:rsidR="001137EF" w:rsidRPr="00D82D18" w:rsidRDefault="001137EF" w:rsidP="001137EF">
            <w:pPr>
              <w:ind w:right="113" w:firstLine="0"/>
              <w:jc w:val="center"/>
              <w:rPr>
                <w:rFonts w:ascii="Times New Roman" w:eastAsia="SimSun" w:hAnsi="Times New Roman" w:cs="Times New Roman"/>
                <w:lang w:eastAsia="zh-CN"/>
              </w:rPr>
            </w:pPr>
            <w:r w:rsidRPr="00D82D18">
              <w:rPr>
                <w:rFonts w:ascii="Times New Roman" w:hAnsi="Times New Roman" w:cs="Times New Roman"/>
              </w:rPr>
              <w:t>максимальное количество надземных этажей</w:t>
            </w:r>
          </w:p>
        </w:tc>
        <w:tc>
          <w:tcPr>
            <w:tcW w:w="850" w:type="dxa"/>
            <w:textDirection w:val="btLr"/>
            <w:vAlign w:val="center"/>
          </w:tcPr>
          <w:p w:rsidR="001137EF" w:rsidRPr="00D82D18" w:rsidRDefault="001137EF" w:rsidP="001137EF">
            <w:pPr>
              <w:ind w:right="113" w:firstLine="0"/>
              <w:jc w:val="center"/>
              <w:rPr>
                <w:rFonts w:ascii="Times New Roman" w:hAnsi="Times New Roman" w:cs="Times New Roman"/>
              </w:rPr>
            </w:pPr>
            <w:r w:rsidRPr="00D82D18">
              <w:rPr>
                <w:rFonts w:ascii="Times New Roman" w:hAnsi="Times New Roman" w:cs="Times New Roman"/>
              </w:rPr>
              <w:t>максимальная высота зданий</w:t>
            </w:r>
          </w:p>
        </w:tc>
        <w:tc>
          <w:tcPr>
            <w:tcW w:w="869" w:type="dxa"/>
            <w:textDirection w:val="btLr"/>
            <w:vAlign w:val="center"/>
          </w:tcPr>
          <w:p w:rsidR="001137EF" w:rsidRPr="00D82D18" w:rsidRDefault="001137EF" w:rsidP="001137EF">
            <w:pPr>
              <w:ind w:right="113" w:firstLine="0"/>
              <w:jc w:val="center"/>
              <w:rPr>
                <w:rFonts w:ascii="Times New Roman" w:hAnsi="Times New Roman" w:cs="Times New Roman"/>
              </w:rPr>
            </w:pPr>
            <w:r w:rsidRPr="00D82D18">
              <w:rPr>
                <w:rFonts w:ascii="Times New Roman" w:hAnsi="Times New Roman" w:cs="Times New Roman"/>
              </w:rPr>
              <w:t>максимальный процент застройки земельного участка</w:t>
            </w:r>
          </w:p>
        </w:tc>
      </w:tr>
      <w:tr w:rsidR="001137EF" w:rsidRPr="00D82D18" w:rsidTr="001137EF">
        <w:trPr>
          <w:cantSplit/>
          <w:trHeight w:val="137"/>
          <w:jc w:val="center"/>
        </w:trPr>
        <w:tc>
          <w:tcPr>
            <w:tcW w:w="2569" w:type="dxa"/>
            <w:shd w:val="clear" w:color="auto" w:fill="auto"/>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1</w:t>
            </w:r>
          </w:p>
        </w:tc>
        <w:tc>
          <w:tcPr>
            <w:tcW w:w="850" w:type="dxa"/>
            <w:shd w:val="clear" w:color="auto" w:fill="auto"/>
            <w:vAlign w:val="center"/>
          </w:tcPr>
          <w:p w:rsidR="001137EF" w:rsidRPr="00D82D18" w:rsidRDefault="001137EF"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2</w:t>
            </w:r>
          </w:p>
        </w:tc>
        <w:tc>
          <w:tcPr>
            <w:tcW w:w="810" w:type="dxa"/>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3</w:t>
            </w:r>
          </w:p>
        </w:tc>
        <w:tc>
          <w:tcPr>
            <w:tcW w:w="850" w:type="dxa"/>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4</w:t>
            </w:r>
          </w:p>
        </w:tc>
        <w:tc>
          <w:tcPr>
            <w:tcW w:w="1373" w:type="dxa"/>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5</w:t>
            </w:r>
          </w:p>
        </w:tc>
        <w:tc>
          <w:tcPr>
            <w:tcW w:w="992" w:type="dxa"/>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6</w:t>
            </w:r>
          </w:p>
        </w:tc>
        <w:tc>
          <w:tcPr>
            <w:tcW w:w="851" w:type="dxa"/>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7</w:t>
            </w:r>
          </w:p>
        </w:tc>
        <w:tc>
          <w:tcPr>
            <w:tcW w:w="850" w:type="dxa"/>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8</w:t>
            </w:r>
          </w:p>
        </w:tc>
        <w:tc>
          <w:tcPr>
            <w:tcW w:w="869" w:type="dxa"/>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9</w:t>
            </w:r>
          </w:p>
        </w:tc>
      </w:tr>
      <w:tr w:rsidR="001137EF" w:rsidRPr="00D82D18" w:rsidTr="001137EF">
        <w:trPr>
          <w:trHeight w:val="411"/>
          <w:jc w:val="center"/>
        </w:trPr>
        <w:tc>
          <w:tcPr>
            <w:tcW w:w="2569" w:type="dxa"/>
            <w:shd w:val="clear" w:color="auto" w:fill="auto"/>
          </w:tcPr>
          <w:p w:rsidR="001137EF" w:rsidRPr="00D82D18" w:rsidRDefault="001137EF" w:rsidP="002763D1">
            <w:pPr>
              <w:pStyle w:val="affff7"/>
              <w:spacing w:before="0" w:beforeAutospacing="0" w:after="0"/>
            </w:pPr>
            <w:r w:rsidRPr="00D82D18">
              <w:t>Осуществление религиозных обрядов</w:t>
            </w:r>
          </w:p>
        </w:tc>
        <w:tc>
          <w:tcPr>
            <w:tcW w:w="850" w:type="dxa"/>
            <w:shd w:val="clear" w:color="auto" w:fill="auto"/>
          </w:tcPr>
          <w:p w:rsidR="001137EF" w:rsidRPr="00D82D18" w:rsidRDefault="001137EF" w:rsidP="002763D1">
            <w:pPr>
              <w:pStyle w:val="affff7"/>
              <w:spacing w:before="0" w:beforeAutospacing="0" w:after="0"/>
              <w:jc w:val="center"/>
            </w:pPr>
            <w:r w:rsidRPr="00D82D18">
              <w:t>3.7.1</w:t>
            </w:r>
          </w:p>
        </w:tc>
        <w:tc>
          <w:tcPr>
            <w:tcW w:w="810" w:type="dxa"/>
          </w:tcPr>
          <w:p w:rsidR="001137EF" w:rsidRPr="00D82D18" w:rsidRDefault="001137EF" w:rsidP="002763D1">
            <w:pPr>
              <w:pStyle w:val="affff7"/>
              <w:spacing w:before="0" w:beforeAutospacing="0" w:after="0"/>
              <w:jc w:val="center"/>
            </w:pPr>
            <w:r w:rsidRPr="00D82D18">
              <w:t>300/</w:t>
            </w:r>
          </w:p>
          <w:p w:rsidR="001137EF" w:rsidRPr="00D82D18" w:rsidRDefault="001137EF" w:rsidP="002763D1">
            <w:pPr>
              <w:pStyle w:val="affff7"/>
              <w:spacing w:before="0" w:beforeAutospacing="0" w:after="0"/>
              <w:jc w:val="center"/>
            </w:pPr>
            <w:r w:rsidRPr="00D82D18">
              <w:t>1000</w:t>
            </w:r>
          </w:p>
          <w:p w:rsidR="001137EF" w:rsidRPr="00D82D18" w:rsidRDefault="001137EF" w:rsidP="002763D1">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кв.м</w:t>
            </w:r>
          </w:p>
        </w:tc>
        <w:tc>
          <w:tcPr>
            <w:tcW w:w="850" w:type="dxa"/>
          </w:tcPr>
          <w:p w:rsidR="001137EF" w:rsidRPr="00D82D18" w:rsidRDefault="001137EF" w:rsidP="001137EF">
            <w:pPr>
              <w:pStyle w:val="affff7"/>
              <w:jc w:val="center"/>
            </w:pPr>
            <w:r w:rsidRPr="00D82D18">
              <w:t>15 м</w:t>
            </w:r>
          </w:p>
          <w:p w:rsidR="001137EF" w:rsidRPr="00D82D18" w:rsidRDefault="001137EF" w:rsidP="001137EF">
            <w:pPr>
              <w:pStyle w:val="affff7"/>
              <w:jc w:val="center"/>
            </w:pPr>
          </w:p>
        </w:tc>
        <w:tc>
          <w:tcPr>
            <w:tcW w:w="1373" w:type="dxa"/>
          </w:tcPr>
          <w:p w:rsidR="001137EF" w:rsidRPr="00D82D18" w:rsidRDefault="001137EF" w:rsidP="001137EF">
            <w:pPr>
              <w:pStyle w:val="affff7"/>
              <w:jc w:val="center"/>
            </w:pPr>
            <w:r w:rsidRPr="00D82D18">
              <w:t>5 м</w:t>
            </w:r>
          </w:p>
        </w:tc>
        <w:tc>
          <w:tcPr>
            <w:tcW w:w="992" w:type="dxa"/>
          </w:tcPr>
          <w:p w:rsidR="001137EF" w:rsidRPr="00D82D18" w:rsidRDefault="001137EF" w:rsidP="001137EF">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3 м</w:t>
            </w:r>
          </w:p>
        </w:tc>
        <w:tc>
          <w:tcPr>
            <w:tcW w:w="851" w:type="dxa"/>
          </w:tcPr>
          <w:p w:rsidR="001137EF" w:rsidRPr="00D82D18" w:rsidRDefault="001137EF" w:rsidP="001137EF">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3</w:t>
            </w:r>
          </w:p>
        </w:tc>
        <w:tc>
          <w:tcPr>
            <w:tcW w:w="850" w:type="dxa"/>
          </w:tcPr>
          <w:p w:rsidR="001137EF" w:rsidRPr="00D82D18" w:rsidRDefault="001137EF" w:rsidP="001137EF">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15 м</w:t>
            </w:r>
          </w:p>
        </w:tc>
        <w:tc>
          <w:tcPr>
            <w:tcW w:w="869" w:type="dxa"/>
          </w:tcPr>
          <w:p w:rsidR="001137EF" w:rsidRPr="00D82D18" w:rsidRDefault="001137EF" w:rsidP="001137EF">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40 %</w:t>
            </w:r>
          </w:p>
        </w:tc>
      </w:tr>
      <w:tr w:rsidR="001137EF" w:rsidRPr="00D82D18" w:rsidTr="001137EF">
        <w:trPr>
          <w:trHeight w:val="411"/>
          <w:jc w:val="center"/>
        </w:trPr>
        <w:tc>
          <w:tcPr>
            <w:tcW w:w="2569" w:type="dxa"/>
            <w:shd w:val="clear" w:color="auto" w:fill="auto"/>
          </w:tcPr>
          <w:p w:rsidR="001137EF" w:rsidRPr="00D82D18" w:rsidRDefault="001137EF" w:rsidP="002763D1">
            <w:pPr>
              <w:pStyle w:val="ConsPlusNormal"/>
              <w:ind w:firstLine="0"/>
              <w:rPr>
                <w:rFonts w:ascii="Times New Roman" w:hAnsi="Times New Roman" w:cs="Times New Roman"/>
                <w:sz w:val="24"/>
                <w:szCs w:val="24"/>
              </w:rPr>
            </w:pPr>
            <w:r w:rsidRPr="00D82D18">
              <w:rPr>
                <w:rFonts w:ascii="Times New Roman" w:hAnsi="Times New Roman" w:cs="Times New Roman"/>
                <w:sz w:val="24"/>
                <w:szCs w:val="24"/>
              </w:rPr>
              <w:t>Обеспечение внутреннего правопорядка</w:t>
            </w:r>
          </w:p>
        </w:tc>
        <w:tc>
          <w:tcPr>
            <w:tcW w:w="850" w:type="dxa"/>
            <w:shd w:val="clear" w:color="auto" w:fill="auto"/>
          </w:tcPr>
          <w:p w:rsidR="001137EF" w:rsidRPr="00D82D18" w:rsidRDefault="001137EF" w:rsidP="002763D1">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8.3</w:t>
            </w:r>
          </w:p>
        </w:tc>
        <w:tc>
          <w:tcPr>
            <w:tcW w:w="810" w:type="dxa"/>
          </w:tcPr>
          <w:p w:rsidR="001137EF" w:rsidRPr="00D82D18" w:rsidRDefault="001137EF" w:rsidP="002763D1">
            <w:pPr>
              <w:pStyle w:val="affff7"/>
              <w:spacing w:before="0" w:beforeAutospacing="0" w:after="0"/>
              <w:jc w:val="center"/>
            </w:pPr>
            <w:r w:rsidRPr="00D82D18">
              <w:t>300/</w:t>
            </w:r>
          </w:p>
          <w:p w:rsidR="001137EF" w:rsidRPr="00D82D18" w:rsidRDefault="001137EF" w:rsidP="002763D1">
            <w:pPr>
              <w:pStyle w:val="affff7"/>
              <w:spacing w:before="0" w:beforeAutospacing="0" w:after="0"/>
              <w:jc w:val="center"/>
            </w:pPr>
            <w:r w:rsidRPr="00D82D18">
              <w:t>1000</w:t>
            </w:r>
          </w:p>
          <w:p w:rsidR="001137EF" w:rsidRPr="00D82D18" w:rsidRDefault="001137EF" w:rsidP="002763D1">
            <w:pPr>
              <w:pStyle w:val="ConsPlusNormal"/>
              <w:ind w:firstLine="0"/>
              <w:rPr>
                <w:rFonts w:ascii="Times New Roman" w:hAnsi="Times New Roman" w:cs="Times New Roman"/>
                <w:sz w:val="24"/>
                <w:szCs w:val="24"/>
              </w:rPr>
            </w:pPr>
            <w:r w:rsidRPr="00D82D18">
              <w:rPr>
                <w:rFonts w:ascii="Times New Roman" w:hAnsi="Times New Roman" w:cs="Times New Roman"/>
                <w:sz w:val="24"/>
                <w:szCs w:val="24"/>
              </w:rPr>
              <w:t>кв.м</w:t>
            </w:r>
          </w:p>
        </w:tc>
        <w:tc>
          <w:tcPr>
            <w:tcW w:w="850" w:type="dxa"/>
          </w:tcPr>
          <w:p w:rsidR="001137EF" w:rsidRPr="00D82D18" w:rsidRDefault="001137EF" w:rsidP="001137EF">
            <w:pPr>
              <w:pStyle w:val="affff7"/>
              <w:jc w:val="center"/>
            </w:pPr>
            <w:r w:rsidRPr="00D82D18">
              <w:t>15 м</w:t>
            </w:r>
          </w:p>
        </w:tc>
        <w:tc>
          <w:tcPr>
            <w:tcW w:w="1373" w:type="dxa"/>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 xml:space="preserve">5 м </w:t>
            </w:r>
          </w:p>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(для пожарных депо- 10 м)</w:t>
            </w:r>
          </w:p>
        </w:tc>
        <w:tc>
          <w:tcPr>
            <w:tcW w:w="992" w:type="dxa"/>
          </w:tcPr>
          <w:p w:rsidR="001137EF" w:rsidRPr="00D82D18" w:rsidRDefault="001137EF" w:rsidP="001137EF">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3 м</w:t>
            </w:r>
          </w:p>
        </w:tc>
        <w:tc>
          <w:tcPr>
            <w:tcW w:w="851" w:type="dxa"/>
          </w:tcPr>
          <w:p w:rsidR="001137EF" w:rsidRPr="00D82D18" w:rsidRDefault="001137EF" w:rsidP="001137EF">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2</w:t>
            </w:r>
          </w:p>
        </w:tc>
        <w:tc>
          <w:tcPr>
            <w:tcW w:w="850" w:type="dxa"/>
          </w:tcPr>
          <w:p w:rsidR="001137EF" w:rsidRPr="00D82D18" w:rsidRDefault="001137EF" w:rsidP="001137EF">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12 м</w:t>
            </w:r>
          </w:p>
        </w:tc>
        <w:tc>
          <w:tcPr>
            <w:tcW w:w="869" w:type="dxa"/>
          </w:tcPr>
          <w:p w:rsidR="001137EF" w:rsidRPr="00D82D18" w:rsidRDefault="001137EF" w:rsidP="001137EF">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40 %</w:t>
            </w:r>
          </w:p>
        </w:tc>
      </w:tr>
      <w:tr w:rsidR="001137EF" w:rsidRPr="00D82D18" w:rsidTr="001137EF">
        <w:trPr>
          <w:trHeight w:val="743"/>
          <w:jc w:val="center"/>
        </w:trPr>
        <w:tc>
          <w:tcPr>
            <w:tcW w:w="2569" w:type="dxa"/>
            <w:shd w:val="clear" w:color="auto" w:fill="auto"/>
          </w:tcPr>
          <w:p w:rsidR="001137EF" w:rsidRPr="00D82D18" w:rsidRDefault="001137EF" w:rsidP="002763D1">
            <w:pPr>
              <w:pStyle w:val="ConsPlusNormal"/>
              <w:ind w:hanging="15"/>
              <w:rPr>
                <w:rFonts w:ascii="Times New Roman" w:hAnsi="Times New Roman" w:cs="Times New Roman"/>
                <w:sz w:val="24"/>
                <w:szCs w:val="24"/>
              </w:rPr>
            </w:pPr>
            <w:r w:rsidRPr="00D82D18">
              <w:rPr>
                <w:rFonts w:ascii="Times New Roman" w:hAnsi="Times New Roman" w:cs="Times New Roman"/>
                <w:sz w:val="24"/>
                <w:szCs w:val="24"/>
              </w:rPr>
              <w:t>Предоставление коммунальных услуг</w:t>
            </w:r>
          </w:p>
        </w:tc>
        <w:tc>
          <w:tcPr>
            <w:tcW w:w="850" w:type="dxa"/>
            <w:shd w:val="clear" w:color="auto" w:fill="auto"/>
          </w:tcPr>
          <w:p w:rsidR="001137EF" w:rsidRPr="00D82D18" w:rsidRDefault="001137EF" w:rsidP="002763D1">
            <w:pPr>
              <w:ind w:hanging="15"/>
              <w:jc w:val="center"/>
              <w:rPr>
                <w:rFonts w:ascii="Times New Roman" w:hAnsi="Times New Roman" w:cs="Times New Roman"/>
              </w:rPr>
            </w:pPr>
            <w:r w:rsidRPr="00D82D18">
              <w:rPr>
                <w:rFonts w:ascii="Times New Roman" w:hAnsi="Times New Roman" w:cs="Times New Roman"/>
              </w:rPr>
              <w:t>3.1.1</w:t>
            </w:r>
          </w:p>
        </w:tc>
        <w:tc>
          <w:tcPr>
            <w:tcW w:w="810" w:type="dxa"/>
          </w:tcPr>
          <w:p w:rsidR="001137EF" w:rsidRPr="00D82D18" w:rsidRDefault="001137EF" w:rsidP="002763D1">
            <w:pPr>
              <w:pStyle w:val="affff7"/>
              <w:spacing w:before="0" w:beforeAutospacing="0" w:after="0"/>
              <w:ind w:hanging="15"/>
              <w:jc w:val="center"/>
            </w:pPr>
            <w:r w:rsidRPr="00D82D18">
              <w:t>300/</w:t>
            </w:r>
          </w:p>
          <w:p w:rsidR="001137EF" w:rsidRPr="00D82D18" w:rsidRDefault="001137EF" w:rsidP="002763D1">
            <w:pPr>
              <w:pStyle w:val="affff7"/>
              <w:spacing w:before="0" w:beforeAutospacing="0" w:after="0"/>
              <w:ind w:hanging="15"/>
              <w:jc w:val="center"/>
            </w:pPr>
            <w:r w:rsidRPr="00D82D18">
              <w:t>1000</w:t>
            </w:r>
          </w:p>
          <w:p w:rsidR="001137EF" w:rsidRPr="00D82D18" w:rsidRDefault="001137EF" w:rsidP="002763D1">
            <w:pPr>
              <w:pStyle w:val="affff7"/>
              <w:spacing w:before="0" w:beforeAutospacing="0" w:after="0"/>
              <w:ind w:hanging="15"/>
              <w:jc w:val="center"/>
            </w:pPr>
            <w:r w:rsidRPr="00D82D18">
              <w:t>кв.м</w:t>
            </w:r>
          </w:p>
        </w:tc>
        <w:tc>
          <w:tcPr>
            <w:tcW w:w="5785" w:type="dxa"/>
            <w:gridSpan w:val="6"/>
          </w:tcPr>
          <w:p w:rsidR="001137EF" w:rsidRPr="00D82D18" w:rsidRDefault="001137EF" w:rsidP="001137EF">
            <w:pPr>
              <w:pStyle w:val="affff7"/>
              <w:ind w:hanging="15"/>
              <w:jc w:val="center"/>
            </w:pPr>
            <w:r w:rsidRPr="00D82D18">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bl>
    <w:p w:rsidR="001137EF" w:rsidRPr="00D82D18" w:rsidRDefault="001137EF" w:rsidP="001137EF">
      <w:pPr>
        <w:ind w:firstLine="0"/>
        <w:rPr>
          <w:rFonts w:ascii="Times New Roman" w:eastAsia="SimSun" w:hAnsi="Times New Roman" w:cs="Times New Roman"/>
          <w:lang w:eastAsia="zh-CN"/>
        </w:rPr>
      </w:pPr>
    </w:p>
    <w:p w:rsidR="001137EF" w:rsidRPr="00D82D18" w:rsidRDefault="001137EF" w:rsidP="001137E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2.3. Вспомогательные виды использования земельных участков и объектов капитального строительства:</w:t>
      </w:r>
    </w:p>
    <w:tbl>
      <w:tblPr>
        <w:tblW w:w="9923"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2"/>
        <w:gridCol w:w="6521"/>
      </w:tblGrid>
      <w:tr w:rsidR="001137EF" w:rsidRPr="00D82D18" w:rsidTr="001137EF">
        <w:trPr>
          <w:trHeight w:val="552"/>
          <w:jc w:val="center"/>
        </w:trPr>
        <w:tc>
          <w:tcPr>
            <w:tcW w:w="3402" w:type="dxa"/>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Виды использования</w:t>
            </w:r>
          </w:p>
        </w:tc>
        <w:tc>
          <w:tcPr>
            <w:tcW w:w="6521" w:type="dxa"/>
            <w:vAlign w:val="center"/>
          </w:tcPr>
          <w:p w:rsidR="001137EF" w:rsidRPr="00D82D18" w:rsidRDefault="001137EF" w:rsidP="001137EF">
            <w:pPr>
              <w:tabs>
                <w:tab w:val="left" w:pos="2520"/>
              </w:tabs>
              <w:ind w:firstLine="0"/>
              <w:jc w:val="center"/>
              <w:rPr>
                <w:rFonts w:ascii="Times New Roman" w:hAnsi="Times New Roman" w:cs="Times New Roman"/>
              </w:rPr>
            </w:pPr>
            <w:r w:rsidRPr="00D82D18">
              <w:rPr>
                <w:rFonts w:ascii="Times New Roman" w:hAnsi="Times New Roman" w:cs="Times New Roman"/>
              </w:rPr>
              <w:t>Предельные параметры разрешенного строительства</w:t>
            </w:r>
          </w:p>
        </w:tc>
      </w:tr>
      <w:tr w:rsidR="001137EF" w:rsidRPr="00D82D18" w:rsidTr="001137EF">
        <w:trPr>
          <w:jc w:val="center"/>
        </w:trPr>
        <w:tc>
          <w:tcPr>
            <w:tcW w:w="3402" w:type="dxa"/>
            <w:vAlign w:val="center"/>
          </w:tcPr>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Открытые бассейны, спортивные площадки</w:t>
            </w:r>
          </w:p>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Киоски</w:t>
            </w:r>
          </w:p>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Парковки, гаражи для временного хранения автотранспорта</w:t>
            </w:r>
          </w:p>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Склады, хозяйственные постройки для содержания инвентаря, топлива и других хозяйственных нужд</w:t>
            </w:r>
          </w:p>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площадки для сбора твердых бытовых отходов</w:t>
            </w:r>
          </w:p>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Площадки для сбора твердых бытовых отходов</w:t>
            </w:r>
          </w:p>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 xml:space="preserve">Элементы благоустройства, площадки для отдыха, детские </w:t>
            </w:r>
            <w:r w:rsidRPr="00D82D18">
              <w:rPr>
                <w:rFonts w:ascii="Times New Roman" w:hAnsi="Times New Roman" w:cs="Times New Roman"/>
              </w:rPr>
              <w:lastRenderedPageBreak/>
              <w:t>площадки</w:t>
            </w:r>
          </w:p>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Памятники, объекты монументального искусства</w:t>
            </w:r>
          </w:p>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Объекты гражданской обороны (убежища, противорадиационные укрытия и т.п.)</w:t>
            </w:r>
          </w:p>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Объекты инженерного обеспечения</w:t>
            </w:r>
          </w:p>
        </w:tc>
        <w:tc>
          <w:tcPr>
            <w:tcW w:w="6521" w:type="dxa"/>
            <w:vAlign w:val="center"/>
          </w:tcPr>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lastRenderedPageBreak/>
              <w:t>Максимальное количество надземных этажей  – 1 этаж</w:t>
            </w:r>
          </w:p>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Максимальная высота строений и сооружений - 5 м</w:t>
            </w:r>
          </w:p>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 xml:space="preserve">Минимальный отступ строений от красной линии (если не установлены красные линии - от фасадной границы участка) - 5 м </w:t>
            </w:r>
          </w:p>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 xml:space="preserve">Минимальный отступ строений до границ смежного участка - 3 м </w:t>
            </w:r>
          </w:p>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Автостоянки открытого и закрытого (наземные) типа необходимо размещать при условии соблюдения расстояний до объектов, указанных в табл.77 Нормативов Градостроительного проектирования Краснодарского края и п.4 статьи 50 настоящих Правил</w:t>
            </w:r>
          </w:p>
        </w:tc>
      </w:tr>
      <w:tr w:rsidR="001137EF" w:rsidRPr="00D82D18" w:rsidTr="001137EF">
        <w:trPr>
          <w:jc w:val="center"/>
        </w:trPr>
        <w:tc>
          <w:tcPr>
            <w:tcW w:w="3402" w:type="dxa"/>
            <w:vAlign w:val="center"/>
          </w:tcPr>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lastRenderedPageBreak/>
              <w:t>Общественные туалеты, гидронепроницаемые выгребы, септики.</w:t>
            </w:r>
          </w:p>
        </w:tc>
        <w:tc>
          <w:tcPr>
            <w:tcW w:w="6521" w:type="dxa"/>
            <w:vAlign w:val="center"/>
          </w:tcPr>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Максимальное количество надземных этажей  – 1 этаж</w:t>
            </w:r>
          </w:p>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 xml:space="preserve">Максимальная высота строений и сооружений – 3 м. </w:t>
            </w:r>
          </w:p>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Расстояние от соседнего жилого дома не менее - 12 м.</w:t>
            </w:r>
          </w:p>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 xml:space="preserve">Расстояние от красной линии не менее - 10 м. </w:t>
            </w:r>
          </w:p>
          <w:p w:rsidR="001137EF" w:rsidRPr="00D82D18" w:rsidRDefault="001137EF" w:rsidP="001137EF">
            <w:pPr>
              <w:ind w:firstLine="0"/>
              <w:rPr>
                <w:rFonts w:ascii="Times New Roman" w:hAnsi="Times New Roman" w:cs="Times New Roman"/>
              </w:rPr>
            </w:pPr>
            <w:r w:rsidRPr="00D82D18">
              <w:rPr>
                <w:rFonts w:ascii="Times New Roman" w:hAnsi="Times New Roman" w:cs="Times New Roman"/>
              </w:rPr>
              <w:t>Расстояние от границы смежного земельного участка не менее - 3м.</w:t>
            </w:r>
          </w:p>
        </w:tc>
      </w:tr>
    </w:tbl>
    <w:p w:rsidR="001137EF" w:rsidRPr="00D82D18" w:rsidRDefault="001137EF" w:rsidP="001137EF">
      <w:pPr>
        <w:ind w:firstLine="0"/>
        <w:rPr>
          <w:rFonts w:ascii="Times New Roman" w:eastAsia="SimSun" w:hAnsi="Times New Roman" w:cs="Times New Roman"/>
          <w:b/>
          <w:u w:val="single"/>
          <w:lang w:eastAsia="zh-CN"/>
        </w:rPr>
      </w:pPr>
    </w:p>
    <w:p w:rsidR="002763D1" w:rsidRPr="00D82D18" w:rsidRDefault="002763D1" w:rsidP="001137EF">
      <w:pPr>
        <w:ind w:firstLine="0"/>
        <w:rPr>
          <w:rFonts w:ascii="Times New Roman" w:eastAsia="SimSun" w:hAnsi="Times New Roman" w:cs="Times New Roman"/>
          <w:b/>
          <w:u w:val="single"/>
          <w:lang w:eastAsia="zh-CN"/>
        </w:rPr>
        <w:sectPr w:rsidR="002763D1" w:rsidRPr="00D82D18" w:rsidSect="00D82D18">
          <w:pgSz w:w="11906" w:h="16838"/>
          <w:pgMar w:top="567" w:right="709" w:bottom="709" w:left="1134" w:header="720" w:footer="340" w:gutter="0"/>
          <w:cols w:space="720"/>
          <w:docGrid w:linePitch="360"/>
        </w:sectPr>
      </w:pPr>
    </w:p>
    <w:p w:rsidR="001137EF" w:rsidRPr="00D82D18" w:rsidRDefault="001137EF" w:rsidP="001137EF">
      <w:pPr>
        <w:ind w:firstLine="0"/>
        <w:rPr>
          <w:rFonts w:ascii="Times New Roman" w:eastAsia="SimSun" w:hAnsi="Times New Roman" w:cs="Times New Roman"/>
          <w:b/>
          <w:u w:val="single"/>
          <w:lang w:eastAsia="zh-CN"/>
        </w:rPr>
      </w:pPr>
      <w:r w:rsidRPr="00D82D18">
        <w:rPr>
          <w:rFonts w:ascii="Times New Roman" w:eastAsia="SimSun" w:hAnsi="Times New Roman" w:cs="Times New Roman"/>
          <w:b/>
          <w:u w:val="single"/>
          <w:lang w:eastAsia="zh-CN"/>
        </w:rPr>
        <w:lastRenderedPageBreak/>
        <w:t>3. Зона объектов учебно-образовательного назначения (ОД –2).</w:t>
      </w:r>
    </w:p>
    <w:p w:rsidR="002763D1" w:rsidRPr="00D82D18" w:rsidRDefault="002763D1" w:rsidP="001137EF">
      <w:pPr>
        <w:ind w:firstLine="0"/>
        <w:rPr>
          <w:rFonts w:ascii="Times New Roman" w:eastAsia="SimSun" w:hAnsi="Times New Roman" w:cs="Times New Roman"/>
          <w:lang w:eastAsia="zh-CN"/>
        </w:rPr>
      </w:pPr>
    </w:p>
    <w:p w:rsidR="002763D1" w:rsidRPr="00D82D18" w:rsidRDefault="002763D1" w:rsidP="002763D1">
      <w:pPr>
        <w:pStyle w:val="affff7"/>
        <w:spacing w:before="0" w:beforeAutospacing="0" w:after="0"/>
        <w:ind w:firstLine="851"/>
        <w:jc w:val="both"/>
      </w:pPr>
      <w:r w:rsidRPr="00D82D18">
        <w:t>Особые условия реализации регламента:</w:t>
      </w:r>
    </w:p>
    <w:p w:rsidR="002763D1" w:rsidRPr="00D82D18" w:rsidRDefault="002763D1" w:rsidP="002763D1">
      <w:pPr>
        <w:pStyle w:val="affff7"/>
        <w:spacing w:before="0" w:beforeAutospacing="0" w:after="0"/>
        <w:ind w:firstLine="851"/>
        <w:jc w:val="both"/>
      </w:pPr>
      <w:r w:rsidRPr="00D82D18">
        <w:t>- земельный участок объекта основного вида использования неделим;</w:t>
      </w:r>
    </w:p>
    <w:p w:rsidR="002763D1" w:rsidRPr="00D82D18" w:rsidRDefault="002763D1" w:rsidP="002763D1">
      <w:pPr>
        <w:pStyle w:val="affff7"/>
        <w:spacing w:before="0" w:beforeAutospacing="0" w:after="0"/>
        <w:ind w:firstLine="851"/>
        <w:jc w:val="both"/>
      </w:pPr>
      <w:r w:rsidRPr="00D82D18">
        <w:t>- перепрофилирование объектов недопустимо;</w:t>
      </w:r>
    </w:p>
    <w:p w:rsidR="002763D1" w:rsidRPr="00D82D18" w:rsidRDefault="002763D1" w:rsidP="002763D1">
      <w:pPr>
        <w:pStyle w:val="affff7"/>
        <w:spacing w:before="0" w:beforeAutospacing="0" w:after="0"/>
        <w:ind w:firstLine="851"/>
        <w:jc w:val="both"/>
      </w:pPr>
      <w:r w:rsidRPr="00D82D18">
        <w:t>- прокладка линейных объектов на территории земельного участка, имеющих охранные зоны, допускается в исключительных случаях, по согласованию с органом (специалистом) архитектуры поселения.</w:t>
      </w:r>
    </w:p>
    <w:p w:rsidR="002763D1" w:rsidRPr="00D82D18" w:rsidRDefault="002763D1" w:rsidP="002763D1">
      <w:pPr>
        <w:pStyle w:val="affff7"/>
        <w:spacing w:before="0" w:beforeAutospacing="0" w:after="0"/>
        <w:jc w:val="both"/>
      </w:pPr>
    </w:p>
    <w:p w:rsidR="001137EF" w:rsidRPr="00D82D18" w:rsidRDefault="001137EF" w:rsidP="001137E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3.1. Основные виды разрешённого использования земельных участков и объектов капитального строительства:</w:t>
      </w:r>
    </w:p>
    <w:tbl>
      <w:tblPr>
        <w:tblW w:w="9934" w:type="dxa"/>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1"/>
        <w:gridCol w:w="851"/>
        <w:gridCol w:w="992"/>
        <w:gridCol w:w="799"/>
        <w:gridCol w:w="1350"/>
        <w:gridCol w:w="851"/>
        <w:gridCol w:w="709"/>
        <w:gridCol w:w="839"/>
        <w:gridCol w:w="862"/>
      </w:tblGrid>
      <w:tr w:rsidR="001137EF" w:rsidRPr="00D82D18" w:rsidTr="001137EF">
        <w:trPr>
          <w:cantSplit/>
          <w:trHeight w:val="1126"/>
          <w:jc w:val="center"/>
        </w:trPr>
        <w:tc>
          <w:tcPr>
            <w:tcW w:w="2681" w:type="dxa"/>
            <w:vMerge w:val="restart"/>
            <w:shd w:val="clear" w:color="auto" w:fill="auto"/>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Наименование вида разрешенного использования</w:t>
            </w:r>
          </w:p>
        </w:tc>
        <w:tc>
          <w:tcPr>
            <w:tcW w:w="851" w:type="dxa"/>
            <w:vMerge w:val="restart"/>
            <w:shd w:val="clear" w:color="auto" w:fill="auto"/>
            <w:vAlign w:val="center"/>
          </w:tcPr>
          <w:p w:rsidR="001137EF" w:rsidRPr="00D82D18" w:rsidRDefault="001137EF"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Код</w:t>
            </w:r>
          </w:p>
        </w:tc>
        <w:tc>
          <w:tcPr>
            <w:tcW w:w="6402" w:type="dxa"/>
            <w:gridSpan w:val="7"/>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1137EF" w:rsidRPr="00D82D18" w:rsidTr="002763D1">
        <w:trPr>
          <w:cantSplit/>
          <w:trHeight w:val="4342"/>
          <w:jc w:val="center"/>
        </w:trPr>
        <w:tc>
          <w:tcPr>
            <w:tcW w:w="2681" w:type="dxa"/>
            <w:vMerge/>
            <w:shd w:val="clear" w:color="auto" w:fill="auto"/>
          </w:tcPr>
          <w:p w:rsidR="001137EF" w:rsidRPr="00D82D18" w:rsidRDefault="001137EF" w:rsidP="001137EF">
            <w:pPr>
              <w:ind w:firstLine="0"/>
              <w:jc w:val="center"/>
              <w:rPr>
                <w:rFonts w:ascii="Times New Roman" w:eastAsia="SimSun" w:hAnsi="Times New Roman" w:cs="Times New Roman"/>
                <w:lang w:eastAsia="zh-CN"/>
              </w:rPr>
            </w:pPr>
          </w:p>
        </w:tc>
        <w:tc>
          <w:tcPr>
            <w:tcW w:w="851" w:type="dxa"/>
            <w:vMerge/>
            <w:shd w:val="clear" w:color="auto" w:fill="auto"/>
          </w:tcPr>
          <w:p w:rsidR="001137EF" w:rsidRPr="00D82D18" w:rsidRDefault="001137EF" w:rsidP="001137EF">
            <w:pPr>
              <w:ind w:firstLine="0"/>
              <w:jc w:val="center"/>
              <w:rPr>
                <w:rFonts w:ascii="Times New Roman" w:eastAsia="SimSun" w:hAnsi="Times New Roman" w:cs="Times New Roman"/>
                <w:lang w:eastAsia="zh-CN"/>
              </w:rPr>
            </w:pPr>
          </w:p>
        </w:tc>
        <w:tc>
          <w:tcPr>
            <w:tcW w:w="992" w:type="dxa"/>
            <w:textDirection w:val="btLr"/>
            <w:vAlign w:val="center"/>
          </w:tcPr>
          <w:p w:rsidR="001137EF" w:rsidRPr="00D82D18" w:rsidRDefault="001137EF" w:rsidP="001137EF">
            <w:pPr>
              <w:ind w:right="113" w:firstLine="0"/>
              <w:jc w:val="center"/>
              <w:rPr>
                <w:rFonts w:ascii="Times New Roman" w:eastAsia="SimSun" w:hAnsi="Times New Roman" w:cs="Times New Roman"/>
                <w:lang w:eastAsia="zh-CN"/>
              </w:rPr>
            </w:pPr>
            <w:r w:rsidRPr="00D82D18">
              <w:rPr>
                <w:rFonts w:ascii="Times New Roman" w:hAnsi="Times New Roman" w:cs="Times New Roman"/>
              </w:rPr>
              <w:t xml:space="preserve">минимальная / максимальная площадь земельных участков </w:t>
            </w:r>
          </w:p>
        </w:tc>
        <w:tc>
          <w:tcPr>
            <w:tcW w:w="799" w:type="dxa"/>
            <w:textDirection w:val="btLr"/>
            <w:vAlign w:val="center"/>
          </w:tcPr>
          <w:p w:rsidR="001137EF" w:rsidRPr="00D82D18" w:rsidRDefault="001137EF" w:rsidP="001137EF">
            <w:pPr>
              <w:ind w:right="113" w:firstLine="0"/>
              <w:jc w:val="center"/>
              <w:rPr>
                <w:rFonts w:ascii="Times New Roman" w:hAnsi="Times New Roman" w:cs="Times New Roman"/>
              </w:rPr>
            </w:pPr>
            <w:r w:rsidRPr="00D82D18">
              <w:rPr>
                <w:rFonts w:ascii="Times New Roman" w:hAnsi="Times New Roman" w:cs="Times New Roman"/>
              </w:rPr>
              <w:t>минимальная ширина земельных участков вдоль фронта улиц и проездов</w:t>
            </w:r>
          </w:p>
        </w:tc>
        <w:tc>
          <w:tcPr>
            <w:tcW w:w="1350" w:type="dxa"/>
            <w:textDirection w:val="btLr"/>
            <w:vAlign w:val="center"/>
          </w:tcPr>
          <w:p w:rsidR="001137EF" w:rsidRPr="00D82D18" w:rsidRDefault="001137EF" w:rsidP="001137EF">
            <w:pPr>
              <w:ind w:right="113" w:firstLine="0"/>
              <w:jc w:val="center"/>
              <w:rPr>
                <w:rFonts w:ascii="Times New Roman" w:eastAsia="SimSun" w:hAnsi="Times New Roman" w:cs="Times New Roman"/>
                <w:lang w:eastAsia="zh-CN"/>
              </w:rPr>
            </w:pPr>
            <w:r w:rsidRPr="00D82D18">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851" w:type="dxa"/>
            <w:textDirection w:val="btLr"/>
            <w:vAlign w:val="center"/>
          </w:tcPr>
          <w:p w:rsidR="001137EF" w:rsidRPr="00D82D18" w:rsidRDefault="001137EF" w:rsidP="001137EF">
            <w:pPr>
              <w:ind w:right="113" w:firstLine="0"/>
              <w:jc w:val="center"/>
              <w:rPr>
                <w:rFonts w:ascii="Times New Roman" w:eastAsia="SimSun" w:hAnsi="Times New Roman" w:cs="Times New Roman"/>
                <w:lang w:eastAsia="zh-CN"/>
              </w:rPr>
            </w:pPr>
            <w:r w:rsidRPr="00D82D18">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709" w:type="dxa"/>
            <w:textDirection w:val="btLr"/>
            <w:vAlign w:val="center"/>
          </w:tcPr>
          <w:p w:rsidR="001137EF" w:rsidRPr="00D82D18" w:rsidRDefault="001137EF" w:rsidP="001137EF">
            <w:pPr>
              <w:ind w:right="113" w:firstLine="0"/>
              <w:jc w:val="center"/>
              <w:rPr>
                <w:rFonts w:ascii="Times New Roman" w:eastAsia="SimSun" w:hAnsi="Times New Roman" w:cs="Times New Roman"/>
                <w:lang w:eastAsia="zh-CN"/>
              </w:rPr>
            </w:pPr>
            <w:r w:rsidRPr="00D82D18">
              <w:rPr>
                <w:rFonts w:ascii="Times New Roman" w:hAnsi="Times New Roman" w:cs="Times New Roman"/>
              </w:rPr>
              <w:t>максимальное количество надземных этажей</w:t>
            </w:r>
          </w:p>
        </w:tc>
        <w:tc>
          <w:tcPr>
            <w:tcW w:w="839" w:type="dxa"/>
            <w:textDirection w:val="btLr"/>
            <w:vAlign w:val="center"/>
          </w:tcPr>
          <w:p w:rsidR="001137EF" w:rsidRPr="00D82D18" w:rsidRDefault="001137EF" w:rsidP="001137EF">
            <w:pPr>
              <w:ind w:right="113" w:firstLine="0"/>
              <w:jc w:val="center"/>
              <w:rPr>
                <w:rFonts w:ascii="Times New Roman" w:hAnsi="Times New Roman" w:cs="Times New Roman"/>
              </w:rPr>
            </w:pPr>
            <w:r w:rsidRPr="00D82D18">
              <w:rPr>
                <w:rFonts w:ascii="Times New Roman" w:hAnsi="Times New Roman" w:cs="Times New Roman"/>
              </w:rPr>
              <w:t>максимальная высота зданий</w:t>
            </w:r>
          </w:p>
        </w:tc>
        <w:tc>
          <w:tcPr>
            <w:tcW w:w="862" w:type="dxa"/>
            <w:textDirection w:val="btLr"/>
            <w:vAlign w:val="center"/>
          </w:tcPr>
          <w:p w:rsidR="001137EF" w:rsidRPr="00D82D18" w:rsidRDefault="001137EF" w:rsidP="001137EF">
            <w:pPr>
              <w:ind w:right="113" w:firstLine="0"/>
              <w:jc w:val="center"/>
              <w:rPr>
                <w:rFonts w:ascii="Times New Roman" w:hAnsi="Times New Roman" w:cs="Times New Roman"/>
              </w:rPr>
            </w:pPr>
            <w:r w:rsidRPr="00D82D18">
              <w:rPr>
                <w:rFonts w:ascii="Times New Roman" w:hAnsi="Times New Roman" w:cs="Times New Roman"/>
              </w:rPr>
              <w:t>максимальный процент застройки земельного участка</w:t>
            </w:r>
          </w:p>
        </w:tc>
      </w:tr>
      <w:tr w:rsidR="001137EF" w:rsidRPr="00D82D18" w:rsidTr="002763D1">
        <w:trPr>
          <w:cantSplit/>
          <w:trHeight w:val="275"/>
          <w:jc w:val="center"/>
        </w:trPr>
        <w:tc>
          <w:tcPr>
            <w:tcW w:w="2681" w:type="dxa"/>
            <w:shd w:val="clear" w:color="auto" w:fill="auto"/>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1</w:t>
            </w:r>
          </w:p>
        </w:tc>
        <w:tc>
          <w:tcPr>
            <w:tcW w:w="851" w:type="dxa"/>
            <w:shd w:val="clear" w:color="auto" w:fill="auto"/>
            <w:vAlign w:val="center"/>
          </w:tcPr>
          <w:p w:rsidR="001137EF" w:rsidRPr="00D82D18" w:rsidRDefault="001137EF"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2</w:t>
            </w:r>
          </w:p>
        </w:tc>
        <w:tc>
          <w:tcPr>
            <w:tcW w:w="992" w:type="dxa"/>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3</w:t>
            </w:r>
          </w:p>
        </w:tc>
        <w:tc>
          <w:tcPr>
            <w:tcW w:w="799" w:type="dxa"/>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4</w:t>
            </w:r>
          </w:p>
        </w:tc>
        <w:tc>
          <w:tcPr>
            <w:tcW w:w="1350" w:type="dxa"/>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5</w:t>
            </w:r>
          </w:p>
        </w:tc>
        <w:tc>
          <w:tcPr>
            <w:tcW w:w="851" w:type="dxa"/>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6</w:t>
            </w:r>
          </w:p>
        </w:tc>
        <w:tc>
          <w:tcPr>
            <w:tcW w:w="709" w:type="dxa"/>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7</w:t>
            </w:r>
          </w:p>
        </w:tc>
        <w:tc>
          <w:tcPr>
            <w:tcW w:w="839" w:type="dxa"/>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8</w:t>
            </w:r>
          </w:p>
        </w:tc>
        <w:tc>
          <w:tcPr>
            <w:tcW w:w="862" w:type="dxa"/>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9</w:t>
            </w:r>
          </w:p>
        </w:tc>
      </w:tr>
      <w:tr w:rsidR="001137EF" w:rsidRPr="00D82D18" w:rsidTr="002763D1">
        <w:trPr>
          <w:cantSplit/>
          <w:trHeight w:val="411"/>
          <w:jc w:val="center"/>
        </w:trPr>
        <w:tc>
          <w:tcPr>
            <w:tcW w:w="2681" w:type="dxa"/>
            <w:shd w:val="clear" w:color="auto" w:fill="auto"/>
          </w:tcPr>
          <w:p w:rsidR="001137EF" w:rsidRPr="00D82D18" w:rsidRDefault="001137EF" w:rsidP="002763D1">
            <w:pPr>
              <w:pStyle w:val="affff7"/>
              <w:spacing w:before="0" w:beforeAutospacing="0" w:after="0"/>
            </w:pPr>
            <w:r w:rsidRPr="00D82D18">
              <w:t>Дошкольное, начальное и среднее общее образование</w:t>
            </w:r>
          </w:p>
        </w:tc>
        <w:tc>
          <w:tcPr>
            <w:tcW w:w="851" w:type="dxa"/>
            <w:shd w:val="clear" w:color="auto" w:fill="auto"/>
          </w:tcPr>
          <w:p w:rsidR="001137EF" w:rsidRPr="00D82D18" w:rsidRDefault="001137EF" w:rsidP="002763D1">
            <w:pPr>
              <w:pStyle w:val="affff7"/>
              <w:spacing w:before="0" w:beforeAutospacing="0" w:after="0"/>
              <w:jc w:val="center"/>
            </w:pPr>
            <w:r w:rsidRPr="00D82D18">
              <w:t>3.5.1</w:t>
            </w:r>
          </w:p>
        </w:tc>
        <w:tc>
          <w:tcPr>
            <w:tcW w:w="992" w:type="dxa"/>
          </w:tcPr>
          <w:p w:rsidR="001137EF" w:rsidRPr="00D82D18" w:rsidRDefault="001137EF" w:rsidP="002763D1">
            <w:pPr>
              <w:pStyle w:val="affff7"/>
              <w:spacing w:before="0" w:beforeAutospacing="0" w:after="0"/>
              <w:jc w:val="center"/>
              <w:rPr>
                <w:rFonts w:eastAsia="SimSun"/>
                <w:lang w:eastAsia="zh-CN"/>
              </w:rPr>
            </w:pPr>
            <w:r w:rsidRPr="00D82D18">
              <w:rPr>
                <w:rFonts w:eastAsia="SimSun"/>
                <w:lang w:eastAsia="zh-CN"/>
              </w:rPr>
              <w:t>300/</w:t>
            </w:r>
          </w:p>
          <w:p w:rsidR="001137EF" w:rsidRPr="00D82D18" w:rsidRDefault="001137EF" w:rsidP="002763D1">
            <w:pPr>
              <w:pStyle w:val="affff7"/>
              <w:spacing w:before="0" w:beforeAutospacing="0" w:after="0"/>
              <w:jc w:val="center"/>
            </w:pPr>
            <w:r w:rsidRPr="00D82D18">
              <w:rPr>
                <w:rFonts w:eastAsia="SimSun"/>
                <w:lang w:eastAsia="zh-CN"/>
              </w:rPr>
              <w:t>50000 кв. м</w:t>
            </w:r>
          </w:p>
        </w:tc>
        <w:tc>
          <w:tcPr>
            <w:tcW w:w="799" w:type="dxa"/>
          </w:tcPr>
          <w:p w:rsidR="001137EF" w:rsidRPr="00D82D18" w:rsidRDefault="001137EF" w:rsidP="001137EF">
            <w:pPr>
              <w:pStyle w:val="affff7"/>
              <w:jc w:val="center"/>
            </w:pPr>
            <w:r w:rsidRPr="00D82D18">
              <w:t>15 м</w:t>
            </w:r>
          </w:p>
        </w:tc>
        <w:tc>
          <w:tcPr>
            <w:tcW w:w="1350" w:type="dxa"/>
          </w:tcPr>
          <w:p w:rsidR="001137EF" w:rsidRPr="00D82D18" w:rsidRDefault="001137EF" w:rsidP="001137EF">
            <w:pPr>
              <w:pStyle w:val="affff7"/>
              <w:jc w:val="center"/>
            </w:pPr>
            <w:r w:rsidRPr="00D82D18">
              <w:t>10 м</w:t>
            </w:r>
          </w:p>
        </w:tc>
        <w:tc>
          <w:tcPr>
            <w:tcW w:w="851" w:type="dxa"/>
          </w:tcPr>
          <w:p w:rsidR="001137EF" w:rsidRPr="00D82D18" w:rsidRDefault="001137EF" w:rsidP="001137EF">
            <w:pPr>
              <w:pStyle w:val="affff7"/>
              <w:jc w:val="center"/>
            </w:pPr>
            <w:r w:rsidRPr="00D82D18">
              <w:t>5 м</w:t>
            </w:r>
          </w:p>
        </w:tc>
        <w:tc>
          <w:tcPr>
            <w:tcW w:w="709" w:type="dxa"/>
          </w:tcPr>
          <w:p w:rsidR="001137EF" w:rsidRPr="00D82D18" w:rsidRDefault="001137EF" w:rsidP="001137EF">
            <w:pPr>
              <w:pStyle w:val="affff7"/>
              <w:jc w:val="center"/>
            </w:pPr>
            <w:r w:rsidRPr="00D82D18">
              <w:t xml:space="preserve">3 </w:t>
            </w:r>
          </w:p>
        </w:tc>
        <w:tc>
          <w:tcPr>
            <w:tcW w:w="839" w:type="dxa"/>
          </w:tcPr>
          <w:p w:rsidR="001137EF" w:rsidRPr="00D82D18" w:rsidRDefault="001137EF" w:rsidP="001137EF">
            <w:pPr>
              <w:pStyle w:val="affff7"/>
              <w:jc w:val="center"/>
            </w:pPr>
            <w:r w:rsidRPr="00D82D18">
              <w:t>15 м</w:t>
            </w:r>
          </w:p>
        </w:tc>
        <w:tc>
          <w:tcPr>
            <w:tcW w:w="862" w:type="dxa"/>
          </w:tcPr>
          <w:p w:rsidR="001137EF" w:rsidRPr="00D82D18" w:rsidRDefault="001137EF" w:rsidP="001137EF">
            <w:pPr>
              <w:pStyle w:val="affff7"/>
              <w:jc w:val="center"/>
            </w:pPr>
            <w:r w:rsidRPr="00D82D18">
              <w:t>50 %</w:t>
            </w:r>
          </w:p>
        </w:tc>
      </w:tr>
      <w:tr w:rsidR="001137EF" w:rsidRPr="00D82D18" w:rsidTr="002763D1">
        <w:trPr>
          <w:trHeight w:val="20"/>
          <w:jc w:val="center"/>
        </w:trPr>
        <w:tc>
          <w:tcPr>
            <w:tcW w:w="2681" w:type="dxa"/>
            <w:shd w:val="clear" w:color="auto" w:fill="auto"/>
          </w:tcPr>
          <w:p w:rsidR="001137EF" w:rsidRPr="00D82D18" w:rsidRDefault="001137EF" w:rsidP="002763D1">
            <w:pPr>
              <w:pStyle w:val="affff7"/>
              <w:spacing w:before="0" w:beforeAutospacing="0" w:after="0"/>
            </w:pPr>
            <w:r w:rsidRPr="00D82D18">
              <w:t>Среднее и высшее профессиональное образование</w:t>
            </w:r>
          </w:p>
        </w:tc>
        <w:tc>
          <w:tcPr>
            <w:tcW w:w="851" w:type="dxa"/>
            <w:shd w:val="clear" w:color="auto" w:fill="auto"/>
          </w:tcPr>
          <w:p w:rsidR="001137EF" w:rsidRPr="00D82D18" w:rsidRDefault="001137EF" w:rsidP="002763D1">
            <w:pPr>
              <w:pStyle w:val="affff7"/>
              <w:spacing w:before="0" w:beforeAutospacing="0" w:after="0"/>
              <w:jc w:val="center"/>
            </w:pPr>
            <w:r w:rsidRPr="00D82D18">
              <w:t>3.5.2</w:t>
            </w:r>
          </w:p>
        </w:tc>
        <w:tc>
          <w:tcPr>
            <w:tcW w:w="992" w:type="dxa"/>
          </w:tcPr>
          <w:p w:rsidR="001137EF" w:rsidRPr="00D82D18" w:rsidRDefault="001137EF" w:rsidP="002763D1">
            <w:pPr>
              <w:pStyle w:val="affff7"/>
              <w:spacing w:before="0" w:beforeAutospacing="0" w:after="0"/>
              <w:jc w:val="center"/>
              <w:rPr>
                <w:rFonts w:eastAsia="SimSun"/>
                <w:lang w:eastAsia="zh-CN"/>
              </w:rPr>
            </w:pPr>
            <w:r w:rsidRPr="00D82D18">
              <w:rPr>
                <w:rFonts w:eastAsia="SimSun"/>
                <w:lang w:eastAsia="zh-CN"/>
              </w:rPr>
              <w:t>300/</w:t>
            </w:r>
          </w:p>
          <w:p w:rsidR="001137EF" w:rsidRPr="00D82D18" w:rsidRDefault="001137EF" w:rsidP="002763D1">
            <w:pPr>
              <w:pStyle w:val="affff7"/>
              <w:spacing w:before="0" w:beforeAutospacing="0" w:after="0"/>
              <w:jc w:val="center"/>
            </w:pPr>
            <w:r w:rsidRPr="00D82D18">
              <w:rPr>
                <w:rFonts w:eastAsia="SimSun"/>
                <w:lang w:eastAsia="zh-CN"/>
              </w:rPr>
              <w:t>50000 кв. м</w:t>
            </w:r>
          </w:p>
        </w:tc>
        <w:tc>
          <w:tcPr>
            <w:tcW w:w="799" w:type="dxa"/>
          </w:tcPr>
          <w:p w:rsidR="001137EF" w:rsidRPr="00D82D18" w:rsidRDefault="001137EF" w:rsidP="001137EF">
            <w:pPr>
              <w:pStyle w:val="affff7"/>
              <w:jc w:val="center"/>
            </w:pPr>
            <w:r w:rsidRPr="00D82D18">
              <w:t>15 м</w:t>
            </w:r>
          </w:p>
        </w:tc>
        <w:tc>
          <w:tcPr>
            <w:tcW w:w="1350" w:type="dxa"/>
          </w:tcPr>
          <w:p w:rsidR="001137EF" w:rsidRPr="00D82D18" w:rsidRDefault="001137EF" w:rsidP="001137EF">
            <w:pPr>
              <w:pStyle w:val="affff7"/>
              <w:jc w:val="center"/>
            </w:pPr>
            <w:r w:rsidRPr="00D82D18">
              <w:t>10 м</w:t>
            </w:r>
          </w:p>
        </w:tc>
        <w:tc>
          <w:tcPr>
            <w:tcW w:w="851" w:type="dxa"/>
          </w:tcPr>
          <w:p w:rsidR="001137EF" w:rsidRPr="00D82D18" w:rsidRDefault="001137EF" w:rsidP="001137EF">
            <w:pPr>
              <w:pStyle w:val="affff7"/>
              <w:jc w:val="center"/>
            </w:pPr>
            <w:r w:rsidRPr="00D82D18">
              <w:t>5 м</w:t>
            </w:r>
          </w:p>
        </w:tc>
        <w:tc>
          <w:tcPr>
            <w:tcW w:w="709" w:type="dxa"/>
          </w:tcPr>
          <w:p w:rsidR="001137EF" w:rsidRPr="00D82D18" w:rsidRDefault="001137EF" w:rsidP="001137EF">
            <w:pPr>
              <w:pStyle w:val="affff7"/>
              <w:jc w:val="center"/>
            </w:pPr>
            <w:r w:rsidRPr="00D82D18">
              <w:t xml:space="preserve">3 </w:t>
            </w:r>
          </w:p>
        </w:tc>
        <w:tc>
          <w:tcPr>
            <w:tcW w:w="839" w:type="dxa"/>
          </w:tcPr>
          <w:p w:rsidR="001137EF" w:rsidRPr="00D82D18" w:rsidRDefault="001137EF" w:rsidP="001137EF">
            <w:pPr>
              <w:pStyle w:val="affff7"/>
              <w:jc w:val="center"/>
            </w:pPr>
            <w:r w:rsidRPr="00D82D18">
              <w:t>15 м</w:t>
            </w:r>
          </w:p>
        </w:tc>
        <w:tc>
          <w:tcPr>
            <w:tcW w:w="862" w:type="dxa"/>
          </w:tcPr>
          <w:p w:rsidR="001137EF" w:rsidRPr="00D82D18" w:rsidRDefault="001137EF" w:rsidP="001137EF">
            <w:pPr>
              <w:pStyle w:val="affff7"/>
              <w:jc w:val="center"/>
            </w:pPr>
            <w:r w:rsidRPr="00D82D18">
              <w:t>50 %</w:t>
            </w:r>
          </w:p>
        </w:tc>
      </w:tr>
      <w:tr w:rsidR="001137EF" w:rsidRPr="00D82D18" w:rsidTr="001137EF">
        <w:trPr>
          <w:cantSplit/>
          <w:trHeight w:val="411"/>
          <w:jc w:val="center"/>
        </w:trPr>
        <w:tc>
          <w:tcPr>
            <w:tcW w:w="2681" w:type="dxa"/>
            <w:shd w:val="clear" w:color="auto" w:fill="auto"/>
          </w:tcPr>
          <w:p w:rsidR="001137EF" w:rsidRPr="00D82D18" w:rsidRDefault="001137EF" w:rsidP="001137EF">
            <w:pPr>
              <w:pStyle w:val="affff7"/>
            </w:pPr>
            <w:r w:rsidRPr="00D82D18">
              <w:t>Благоустройство территории</w:t>
            </w:r>
          </w:p>
        </w:tc>
        <w:tc>
          <w:tcPr>
            <w:tcW w:w="851" w:type="dxa"/>
            <w:shd w:val="clear" w:color="auto" w:fill="auto"/>
          </w:tcPr>
          <w:p w:rsidR="001137EF" w:rsidRPr="00D82D18" w:rsidRDefault="001137EF" w:rsidP="001137EF">
            <w:pPr>
              <w:pStyle w:val="affff7"/>
              <w:jc w:val="center"/>
            </w:pPr>
            <w:r w:rsidRPr="00D82D18">
              <w:t>12.0.2</w:t>
            </w:r>
          </w:p>
        </w:tc>
        <w:tc>
          <w:tcPr>
            <w:tcW w:w="6402" w:type="dxa"/>
            <w:gridSpan w:val="7"/>
            <w:vMerge w:val="restart"/>
            <w:vAlign w:val="center"/>
          </w:tcPr>
          <w:p w:rsidR="001137EF" w:rsidRPr="00D82D18" w:rsidRDefault="001137EF" w:rsidP="001137EF">
            <w:pPr>
              <w:pStyle w:val="affff7"/>
              <w:ind w:left="88"/>
              <w:jc w:val="center"/>
            </w:pPr>
            <w:r w:rsidRPr="00D82D18">
              <w:t>Не подлежат установлению</w:t>
            </w:r>
          </w:p>
        </w:tc>
      </w:tr>
      <w:tr w:rsidR="001137EF" w:rsidRPr="00D82D18" w:rsidTr="001137EF">
        <w:trPr>
          <w:cantSplit/>
          <w:trHeight w:val="411"/>
          <w:jc w:val="center"/>
        </w:trPr>
        <w:tc>
          <w:tcPr>
            <w:tcW w:w="2681" w:type="dxa"/>
            <w:shd w:val="clear" w:color="auto" w:fill="auto"/>
          </w:tcPr>
          <w:p w:rsidR="001137EF" w:rsidRPr="00D82D18" w:rsidRDefault="001137EF" w:rsidP="001137EF">
            <w:pPr>
              <w:pStyle w:val="affff7"/>
              <w:ind w:hanging="15"/>
            </w:pPr>
            <w:r w:rsidRPr="00D82D18">
              <w:t>Историко-культурная деятельность</w:t>
            </w:r>
          </w:p>
        </w:tc>
        <w:tc>
          <w:tcPr>
            <w:tcW w:w="851" w:type="dxa"/>
            <w:shd w:val="clear" w:color="auto" w:fill="auto"/>
          </w:tcPr>
          <w:p w:rsidR="001137EF" w:rsidRPr="00D82D18" w:rsidRDefault="001137EF" w:rsidP="001137EF">
            <w:pPr>
              <w:pStyle w:val="affff7"/>
              <w:ind w:hanging="15"/>
              <w:jc w:val="center"/>
            </w:pPr>
            <w:r w:rsidRPr="00D82D18">
              <w:t>9.3</w:t>
            </w:r>
          </w:p>
        </w:tc>
        <w:tc>
          <w:tcPr>
            <w:tcW w:w="6402" w:type="dxa"/>
            <w:gridSpan w:val="7"/>
            <w:vMerge/>
          </w:tcPr>
          <w:p w:rsidR="001137EF" w:rsidRPr="00D82D18" w:rsidRDefault="001137EF" w:rsidP="001137EF">
            <w:pPr>
              <w:pStyle w:val="affff7"/>
              <w:jc w:val="center"/>
            </w:pPr>
          </w:p>
        </w:tc>
      </w:tr>
    </w:tbl>
    <w:p w:rsidR="001137EF" w:rsidRPr="00D82D18" w:rsidRDefault="001137EF" w:rsidP="001137EF">
      <w:pPr>
        <w:rPr>
          <w:rFonts w:ascii="Times New Roman" w:eastAsia="SimSun" w:hAnsi="Times New Roman" w:cs="Times New Roman"/>
          <w:lang w:eastAsia="zh-CN"/>
        </w:rPr>
        <w:sectPr w:rsidR="001137EF" w:rsidRPr="00D82D18" w:rsidSect="00D82D18">
          <w:pgSz w:w="11906" w:h="16838"/>
          <w:pgMar w:top="567" w:right="709" w:bottom="709" w:left="1134" w:header="720" w:footer="340" w:gutter="0"/>
          <w:cols w:space="720"/>
          <w:docGrid w:linePitch="360"/>
        </w:sectPr>
      </w:pPr>
    </w:p>
    <w:p w:rsidR="001137EF" w:rsidRPr="00D82D18" w:rsidRDefault="001137EF" w:rsidP="001137EF">
      <w:pPr>
        <w:rPr>
          <w:rFonts w:ascii="Times New Roman" w:eastAsia="SimSun" w:hAnsi="Times New Roman" w:cs="Times New Roman"/>
          <w:lang w:eastAsia="zh-CN"/>
        </w:rPr>
      </w:pPr>
      <w:r w:rsidRPr="00D82D18">
        <w:rPr>
          <w:rFonts w:ascii="Times New Roman" w:eastAsia="SimSun" w:hAnsi="Times New Roman" w:cs="Times New Roman"/>
          <w:lang w:eastAsia="zh-CN"/>
        </w:rPr>
        <w:lastRenderedPageBreak/>
        <w:t>3.2. Условно разрешенные виды использования земельных участков и объектов капитального строительства:</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69"/>
        <w:gridCol w:w="850"/>
        <w:gridCol w:w="946"/>
        <w:gridCol w:w="850"/>
        <w:gridCol w:w="1276"/>
        <w:gridCol w:w="1134"/>
        <w:gridCol w:w="670"/>
        <w:gridCol w:w="708"/>
        <w:gridCol w:w="851"/>
      </w:tblGrid>
      <w:tr w:rsidR="001137EF" w:rsidRPr="00D82D18" w:rsidTr="001137EF">
        <w:trPr>
          <w:cantSplit/>
          <w:trHeight w:val="1126"/>
          <w:jc w:val="center"/>
        </w:trPr>
        <w:tc>
          <w:tcPr>
            <w:tcW w:w="2569" w:type="dxa"/>
            <w:vMerge w:val="restart"/>
            <w:shd w:val="clear" w:color="auto" w:fill="auto"/>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Наименование вида разрешенного использования</w:t>
            </w:r>
          </w:p>
        </w:tc>
        <w:tc>
          <w:tcPr>
            <w:tcW w:w="850" w:type="dxa"/>
            <w:vMerge w:val="restart"/>
            <w:shd w:val="clear" w:color="auto" w:fill="auto"/>
            <w:vAlign w:val="center"/>
          </w:tcPr>
          <w:p w:rsidR="001137EF" w:rsidRPr="00D82D18" w:rsidRDefault="001137EF"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Код</w:t>
            </w:r>
          </w:p>
        </w:tc>
        <w:tc>
          <w:tcPr>
            <w:tcW w:w="6435" w:type="dxa"/>
            <w:gridSpan w:val="7"/>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1137EF" w:rsidRPr="00D82D18" w:rsidTr="002763D1">
        <w:trPr>
          <w:cantSplit/>
          <w:trHeight w:val="4246"/>
          <w:jc w:val="center"/>
        </w:trPr>
        <w:tc>
          <w:tcPr>
            <w:tcW w:w="2569" w:type="dxa"/>
            <w:vMerge/>
            <w:shd w:val="clear" w:color="auto" w:fill="auto"/>
          </w:tcPr>
          <w:p w:rsidR="001137EF" w:rsidRPr="00D82D18" w:rsidRDefault="001137EF" w:rsidP="001137EF">
            <w:pPr>
              <w:ind w:firstLine="0"/>
              <w:jc w:val="center"/>
              <w:rPr>
                <w:rFonts w:ascii="Times New Roman" w:eastAsia="SimSun" w:hAnsi="Times New Roman" w:cs="Times New Roman"/>
                <w:lang w:eastAsia="zh-CN"/>
              </w:rPr>
            </w:pPr>
          </w:p>
        </w:tc>
        <w:tc>
          <w:tcPr>
            <w:tcW w:w="850" w:type="dxa"/>
            <w:vMerge/>
            <w:shd w:val="clear" w:color="auto" w:fill="auto"/>
          </w:tcPr>
          <w:p w:rsidR="001137EF" w:rsidRPr="00D82D18" w:rsidRDefault="001137EF" w:rsidP="001137EF">
            <w:pPr>
              <w:ind w:firstLine="0"/>
              <w:jc w:val="center"/>
              <w:rPr>
                <w:rFonts w:ascii="Times New Roman" w:eastAsia="SimSun" w:hAnsi="Times New Roman" w:cs="Times New Roman"/>
                <w:lang w:eastAsia="zh-CN"/>
              </w:rPr>
            </w:pPr>
          </w:p>
        </w:tc>
        <w:tc>
          <w:tcPr>
            <w:tcW w:w="946" w:type="dxa"/>
            <w:textDirection w:val="btLr"/>
            <w:vAlign w:val="center"/>
          </w:tcPr>
          <w:p w:rsidR="001137EF" w:rsidRPr="00D82D18" w:rsidRDefault="001137EF" w:rsidP="001137EF">
            <w:pPr>
              <w:ind w:left="113" w:right="113" w:firstLine="0"/>
              <w:jc w:val="center"/>
              <w:rPr>
                <w:rFonts w:ascii="Times New Roman" w:eastAsia="SimSun" w:hAnsi="Times New Roman" w:cs="Times New Roman"/>
                <w:lang w:eastAsia="zh-CN"/>
              </w:rPr>
            </w:pPr>
            <w:r w:rsidRPr="00D82D18">
              <w:rPr>
                <w:rFonts w:ascii="Times New Roman" w:hAnsi="Times New Roman" w:cs="Times New Roman"/>
              </w:rPr>
              <w:t xml:space="preserve">площадь земельных участков минимальная / максимальная </w:t>
            </w:r>
          </w:p>
        </w:tc>
        <w:tc>
          <w:tcPr>
            <w:tcW w:w="850" w:type="dxa"/>
            <w:textDirection w:val="btLr"/>
            <w:vAlign w:val="center"/>
          </w:tcPr>
          <w:p w:rsidR="001137EF" w:rsidRPr="00D82D18" w:rsidRDefault="001137EF" w:rsidP="001137EF">
            <w:pPr>
              <w:ind w:left="113" w:right="113" w:firstLine="0"/>
              <w:jc w:val="center"/>
              <w:rPr>
                <w:rFonts w:ascii="Times New Roman" w:hAnsi="Times New Roman" w:cs="Times New Roman"/>
              </w:rPr>
            </w:pPr>
            <w:r w:rsidRPr="00D82D18">
              <w:rPr>
                <w:rFonts w:ascii="Times New Roman" w:hAnsi="Times New Roman" w:cs="Times New Roman"/>
              </w:rPr>
              <w:t>минимальная ширина земельных участков вдоль фронта улиц и проездов</w:t>
            </w:r>
          </w:p>
        </w:tc>
        <w:tc>
          <w:tcPr>
            <w:tcW w:w="1276" w:type="dxa"/>
            <w:textDirection w:val="btLr"/>
            <w:vAlign w:val="center"/>
          </w:tcPr>
          <w:p w:rsidR="001137EF" w:rsidRPr="00D82D18" w:rsidRDefault="001137EF" w:rsidP="001137EF">
            <w:pPr>
              <w:ind w:left="113" w:right="113" w:firstLine="0"/>
              <w:jc w:val="center"/>
              <w:rPr>
                <w:rFonts w:ascii="Times New Roman" w:eastAsia="SimSun" w:hAnsi="Times New Roman" w:cs="Times New Roman"/>
                <w:lang w:eastAsia="zh-CN"/>
              </w:rPr>
            </w:pPr>
            <w:r w:rsidRPr="00D82D18">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1134" w:type="dxa"/>
            <w:textDirection w:val="btLr"/>
            <w:vAlign w:val="center"/>
          </w:tcPr>
          <w:p w:rsidR="001137EF" w:rsidRPr="00D82D18" w:rsidRDefault="001137EF" w:rsidP="001137EF">
            <w:pPr>
              <w:ind w:left="113" w:right="113" w:firstLine="0"/>
              <w:jc w:val="center"/>
              <w:rPr>
                <w:rFonts w:ascii="Times New Roman" w:eastAsia="SimSun" w:hAnsi="Times New Roman" w:cs="Times New Roman"/>
                <w:lang w:eastAsia="zh-CN"/>
              </w:rPr>
            </w:pPr>
            <w:r w:rsidRPr="00D82D18">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670" w:type="dxa"/>
            <w:textDirection w:val="btLr"/>
            <w:vAlign w:val="center"/>
          </w:tcPr>
          <w:p w:rsidR="001137EF" w:rsidRPr="00D82D18" w:rsidRDefault="001137EF" w:rsidP="001137EF">
            <w:pPr>
              <w:ind w:left="113" w:right="113" w:firstLine="0"/>
              <w:jc w:val="center"/>
              <w:rPr>
                <w:rFonts w:ascii="Times New Roman" w:eastAsia="SimSun" w:hAnsi="Times New Roman" w:cs="Times New Roman"/>
                <w:lang w:eastAsia="zh-CN"/>
              </w:rPr>
            </w:pPr>
            <w:r w:rsidRPr="00D82D18">
              <w:rPr>
                <w:rFonts w:ascii="Times New Roman" w:hAnsi="Times New Roman" w:cs="Times New Roman"/>
              </w:rPr>
              <w:t>максимальное количество надземных этажей</w:t>
            </w:r>
          </w:p>
        </w:tc>
        <w:tc>
          <w:tcPr>
            <w:tcW w:w="708" w:type="dxa"/>
            <w:textDirection w:val="btLr"/>
            <w:vAlign w:val="center"/>
          </w:tcPr>
          <w:p w:rsidR="001137EF" w:rsidRPr="00D82D18" w:rsidRDefault="001137EF" w:rsidP="001137EF">
            <w:pPr>
              <w:ind w:left="113" w:right="113" w:firstLine="0"/>
              <w:jc w:val="center"/>
              <w:rPr>
                <w:rFonts w:ascii="Times New Roman" w:hAnsi="Times New Roman" w:cs="Times New Roman"/>
              </w:rPr>
            </w:pPr>
            <w:r w:rsidRPr="00D82D18">
              <w:rPr>
                <w:rFonts w:ascii="Times New Roman" w:hAnsi="Times New Roman" w:cs="Times New Roman"/>
              </w:rPr>
              <w:t>максимальная высота зданий</w:t>
            </w:r>
          </w:p>
        </w:tc>
        <w:tc>
          <w:tcPr>
            <w:tcW w:w="851" w:type="dxa"/>
            <w:textDirection w:val="btLr"/>
            <w:vAlign w:val="center"/>
          </w:tcPr>
          <w:p w:rsidR="001137EF" w:rsidRPr="00D82D18" w:rsidRDefault="001137EF" w:rsidP="001137EF">
            <w:pPr>
              <w:ind w:left="113" w:right="113" w:firstLine="0"/>
              <w:jc w:val="center"/>
              <w:rPr>
                <w:rFonts w:ascii="Times New Roman" w:hAnsi="Times New Roman" w:cs="Times New Roman"/>
              </w:rPr>
            </w:pPr>
            <w:r w:rsidRPr="00D82D18">
              <w:rPr>
                <w:rFonts w:ascii="Times New Roman" w:hAnsi="Times New Roman" w:cs="Times New Roman"/>
              </w:rPr>
              <w:t>максимальный процент застройки земельного участка</w:t>
            </w:r>
          </w:p>
        </w:tc>
      </w:tr>
      <w:tr w:rsidR="001137EF" w:rsidRPr="00D82D18" w:rsidTr="002763D1">
        <w:trPr>
          <w:cantSplit/>
          <w:trHeight w:val="137"/>
          <w:jc w:val="center"/>
        </w:trPr>
        <w:tc>
          <w:tcPr>
            <w:tcW w:w="2569" w:type="dxa"/>
            <w:shd w:val="clear" w:color="auto" w:fill="auto"/>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1</w:t>
            </w:r>
          </w:p>
        </w:tc>
        <w:tc>
          <w:tcPr>
            <w:tcW w:w="850" w:type="dxa"/>
            <w:shd w:val="clear" w:color="auto" w:fill="auto"/>
            <w:vAlign w:val="center"/>
          </w:tcPr>
          <w:p w:rsidR="001137EF" w:rsidRPr="00D82D18" w:rsidRDefault="001137EF" w:rsidP="001137E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2</w:t>
            </w:r>
          </w:p>
        </w:tc>
        <w:tc>
          <w:tcPr>
            <w:tcW w:w="946" w:type="dxa"/>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3</w:t>
            </w:r>
          </w:p>
        </w:tc>
        <w:tc>
          <w:tcPr>
            <w:tcW w:w="850" w:type="dxa"/>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4</w:t>
            </w:r>
          </w:p>
        </w:tc>
        <w:tc>
          <w:tcPr>
            <w:tcW w:w="1276" w:type="dxa"/>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5</w:t>
            </w:r>
          </w:p>
        </w:tc>
        <w:tc>
          <w:tcPr>
            <w:tcW w:w="1134" w:type="dxa"/>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6</w:t>
            </w:r>
          </w:p>
        </w:tc>
        <w:tc>
          <w:tcPr>
            <w:tcW w:w="670" w:type="dxa"/>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7</w:t>
            </w:r>
          </w:p>
        </w:tc>
        <w:tc>
          <w:tcPr>
            <w:tcW w:w="708" w:type="dxa"/>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8</w:t>
            </w:r>
          </w:p>
        </w:tc>
        <w:tc>
          <w:tcPr>
            <w:tcW w:w="851" w:type="dxa"/>
            <w:vAlign w:val="center"/>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9</w:t>
            </w:r>
          </w:p>
        </w:tc>
      </w:tr>
      <w:tr w:rsidR="001137EF" w:rsidRPr="00D82D18" w:rsidTr="002763D1">
        <w:trPr>
          <w:trHeight w:val="411"/>
          <w:jc w:val="center"/>
        </w:trPr>
        <w:tc>
          <w:tcPr>
            <w:tcW w:w="2569" w:type="dxa"/>
            <w:shd w:val="clear" w:color="auto" w:fill="auto"/>
          </w:tcPr>
          <w:p w:rsidR="001137EF" w:rsidRPr="00D82D18" w:rsidRDefault="001137EF" w:rsidP="002763D1">
            <w:pPr>
              <w:pStyle w:val="ConsPlusNormal"/>
              <w:ind w:firstLine="0"/>
              <w:rPr>
                <w:rFonts w:ascii="Times New Roman" w:hAnsi="Times New Roman" w:cs="Times New Roman"/>
                <w:sz w:val="24"/>
                <w:szCs w:val="24"/>
              </w:rPr>
            </w:pPr>
            <w:r w:rsidRPr="00D82D18">
              <w:rPr>
                <w:rFonts w:ascii="Times New Roman" w:hAnsi="Times New Roman" w:cs="Times New Roman"/>
                <w:sz w:val="24"/>
                <w:szCs w:val="24"/>
              </w:rPr>
              <w:t>Объекты культурно-досуговой деятельности</w:t>
            </w:r>
          </w:p>
        </w:tc>
        <w:tc>
          <w:tcPr>
            <w:tcW w:w="850" w:type="dxa"/>
            <w:shd w:val="clear" w:color="auto" w:fill="auto"/>
          </w:tcPr>
          <w:p w:rsidR="001137EF" w:rsidRPr="00D82D18" w:rsidRDefault="001137EF" w:rsidP="002763D1">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3.6.1</w:t>
            </w:r>
          </w:p>
        </w:tc>
        <w:tc>
          <w:tcPr>
            <w:tcW w:w="946" w:type="dxa"/>
          </w:tcPr>
          <w:p w:rsidR="001137EF" w:rsidRPr="00D82D18" w:rsidRDefault="001137EF" w:rsidP="002763D1">
            <w:pPr>
              <w:pStyle w:val="affff7"/>
              <w:spacing w:before="0" w:beforeAutospacing="0" w:after="0"/>
              <w:jc w:val="center"/>
            </w:pPr>
            <w:r w:rsidRPr="00D82D18">
              <w:t>300/</w:t>
            </w:r>
          </w:p>
          <w:p w:rsidR="001137EF" w:rsidRPr="00D82D18" w:rsidRDefault="001137EF" w:rsidP="002763D1">
            <w:pPr>
              <w:pStyle w:val="affff7"/>
              <w:spacing w:before="0" w:beforeAutospacing="0" w:after="0"/>
              <w:jc w:val="center"/>
            </w:pPr>
            <w:r w:rsidRPr="00D82D18">
              <w:t>1000</w:t>
            </w:r>
          </w:p>
          <w:p w:rsidR="001137EF" w:rsidRPr="00D82D18" w:rsidRDefault="001137EF" w:rsidP="002763D1">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кв.м</w:t>
            </w:r>
          </w:p>
        </w:tc>
        <w:tc>
          <w:tcPr>
            <w:tcW w:w="850" w:type="dxa"/>
          </w:tcPr>
          <w:p w:rsidR="001137EF" w:rsidRPr="00D82D18" w:rsidRDefault="001137EF" w:rsidP="001137EF">
            <w:pPr>
              <w:pStyle w:val="affff7"/>
              <w:jc w:val="center"/>
            </w:pPr>
            <w:r w:rsidRPr="00D82D18">
              <w:t>15 м</w:t>
            </w:r>
          </w:p>
        </w:tc>
        <w:tc>
          <w:tcPr>
            <w:tcW w:w="1276" w:type="dxa"/>
          </w:tcPr>
          <w:p w:rsidR="001137EF" w:rsidRPr="00D82D18" w:rsidRDefault="001137EF" w:rsidP="001137EF">
            <w:pPr>
              <w:pStyle w:val="affff7"/>
              <w:jc w:val="center"/>
            </w:pPr>
            <w:r w:rsidRPr="00D82D18">
              <w:t>5 м</w:t>
            </w:r>
          </w:p>
        </w:tc>
        <w:tc>
          <w:tcPr>
            <w:tcW w:w="1134" w:type="dxa"/>
          </w:tcPr>
          <w:p w:rsidR="001137EF" w:rsidRPr="00D82D18" w:rsidRDefault="001137EF" w:rsidP="001137EF">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3 м</w:t>
            </w:r>
          </w:p>
        </w:tc>
        <w:tc>
          <w:tcPr>
            <w:tcW w:w="670" w:type="dxa"/>
          </w:tcPr>
          <w:p w:rsidR="001137EF" w:rsidRPr="00D82D18" w:rsidRDefault="009A7944" w:rsidP="001137EF">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3</w:t>
            </w:r>
          </w:p>
        </w:tc>
        <w:tc>
          <w:tcPr>
            <w:tcW w:w="708" w:type="dxa"/>
          </w:tcPr>
          <w:p w:rsidR="001137EF" w:rsidRPr="00D82D18" w:rsidRDefault="001137EF" w:rsidP="009A7944">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1</w:t>
            </w:r>
            <w:r w:rsidR="009A7944" w:rsidRPr="00D82D18">
              <w:rPr>
                <w:rFonts w:ascii="Times New Roman" w:hAnsi="Times New Roman" w:cs="Times New Roman"/>
                <w:sz w:val="24"/>
                <w:szCs w:val="24"/>
              </w:rPr>
              <w:t>5</w:t>
            </w:r>
            <w:r w:rsidRPr="00D82D18">
              <w:rPr>
                <w:rFonts w:ascii="Times New Roman" w:hAnsi="Times New Roman" w:cs="Times New Roman"/>
                <w:sz w:val="24"/>
                <w:szCs w:val="24"/>
              </w:rPr>
              <w:t xml:space="preserve"> м</w:t>
            </w:r>
          </w:p>
        </w:tc>
        <w:tc>
          <w:tcPr>
            <w:tcW w:w="851" w:type="dxa"/>
          </w:tcPr>
          <w:p w:rsidR="001137EF" w:rsidRPr="00D82D18" w:rsidRDefault="001137EF" w:rsidP="001137EF">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50 %</w:t>
            </w:r>
          </w:p>
        </w:tc>
      </w:tr>
      <w:tr w:rsidR="001137EF" w:rsidRPr="00D82D18" w:rsidTr="002763D1">
        <w:trPr>
          <w:trHeight w:val="411"/>
          <w:jc w:val="center"/>
        </w:trPr>
        <w:tc>
          <w:tcPr>
            <w:tcW w:w="2569" w:type="dxa"/>
            <w:shd w:val="clear" w:color="auto" w:fill="auto"/>
          </w:tcPr>
          <w:p w:rsidR="001137EF" w:rsidRPr="00D82D18" w:rsidRDefault="001137EF" w:rsidP="002763D1">
            <w:pPr>
              <w:pStyle w:val="ConsPlusNormal"/>
              <w:ind w:firstLine="0"/>
              <w:rPr>
                <w:rFonts w:ascii="Times New Roman" w:hAnsi="Times New Roman" w:cs="Times New Roman"/>
                <w:sz w:val="24"/>
                <w:szCs w:val="24"/>
              </w:rPr>
            </w:pPr>
            <w:r w:rsidRPr="00D82D18">
              <w:rPr>
                <w:rFonts w:ascii="Times New Roman" w:hAnsi="Times New Roman" w:cs="Times New Roman"/>
                <w:sz w:val="24"/>
                <w:szCs w:val="24"/>
              </w:rPr>
              <w:t>Обеспечение внутреннего правопорядка</w:t>
            </w:r>
          </w:p>
        </w:tc>
        <w:tc>
          <w:tcPr>
            <w:tcW w:w="850" w:type="dxa"/>
            <w:shd w:val="clear" w:color="auto" w:fill="auto"/>
          </w:tcPr>
          <w:p w:rsidR="001137EF" w:rsidRPr="00D82D18" w:rsidRDefault="001137EF" w:rsidP="002763D1">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8.3</w:t>
            </w:r>
          </w:p>
        </w:tc>
        <w:tc>
          <w:tcPr>
            <w:tcW w:w="946" w:type="dxa"/>
          </w:tcPr>
          <w:p w:rsidR="001137EF" w:rsidRPr="00D82D18" w:rsidRDefault="001137EF" w:rsidP="002763D1">
            <w:pPr>
              <w:pStyle w:val="affff7"/>
              <w:spacing w:before="0" w:beforeAutospacing="0" w:after="0"/>
              <w:jc w:val="center"/>
            </w:pPr>
            <w:r w:rsidRPr="00D82D18">
              <w:t>300/</w:t>
            </w:r>
          </w:p>
          <w:p w:rsidR="001137EF" w:rsidRPr="00D82D18" w:rsidRDefault="001137EF" w:rsidP="002763D1">
            <w:pPr>
              <w:pStyle w:val="affff7"/>
              <w:spacing w:before="0" w:beforeAutospacing="0" w:after="0"/>
              <w:jc w:val="center"/>
            </w:pPr>
            <w:r w:rsidRPr="00D82D18">
              <w:t>1000</w:t>
            </w:r>
          </w:p>
          <w:p w:rsidR="001137EF" w:rsidRPr="00D82D18" w:rsidRDefault="001137EF" w:rsidP="002763D1">
            <w:pPr>
              <w:pStyle w:val="ConsPlusNormal"/>
              <w:ind w:firstLine="0"/>
              <w:rPr>
                <w:rFonts w:ascii="Times New Roman" w:hAnsi="Times New Roman" w:cs="Times New Roman"/>
                <w:sz w:val="24"/>
                <w:szCs w:val="24"/>
              </w:rPr>
            </w:pPr>
            <w:r w:rsidRPr="00D82D18">
              <w:rPr>
                <w:rFonts w:ascii="Times New Roman" w:hAnsi="Times New Roman" w:cs="Times New Roman"/>
                <w:sz w:val="24"/>
                <w:szCs w:val="24"/>
              </w:rPr>
              <w:t>кв.м</w:t>
            </w:r>
          </w:p>
        </w:tc>
        <w:tc>
          <w:tcPr>
            <w:tcW w:w="850" w:type="dxa"/>
          </w:tcPr>
          <w:p w:rsidR="001137EF" w:rsidRPr="00D82D18" w:rsidRDefault="001137EF" w:rsidP="001137EF">
            <w:pPr>
              <w:pStyle w:val="affff7"/>
              <w:jc w:val="center"/>
            </w:pPr>
            <w:r w:rsidRPr="00D82D18">
              <w:t>15 м</w:t>
            </w:r>
          </w:p>
        </w:tc>
        <w:tc>
          <w:tcPr>
            <w:tcW w:w="1276" w:type="dxa"/>
          </w:tcPr>
          <w:p w:rsidR="001137EF" w:rsidRPr="00D82D18" w:rsidRDefault="001137EF" w:rsidP="001137EF">
            <w:pPr>
              <w:ind w:firstLine="0"/>
              <w:jc w:val="center"/>
              <w:rPr>
                <w:rFonts w:ascii="Times New Roman" w:hAnsi="Times New Roman" w:cs="Times New Roman"/>
              </w:rPr>
            </w:pPr>
            <w:r w:rsidRPr="00D82D18">
              <w:rPr>
                <w:rFonts w:ascii="Times New Roman" w:hAnsi="Times New Roman" w:cs="Times New Roman"/>
              </w:rPr>
              <w:t xml:space="preserve">5 м </w:t>
            </w:r>
          </w:p>
          <w:p w:rsidR="001137EF" w:rsidRPr="00D82D18" w:rsidRDefault="001137EF" w:rsidP="001137EF">
            <w:pPr>
              <w:ind w:firstLine="0"/>
              <w:jc w:val="center"/>
              <w:rPr>
                <w:rFonts w:ascii="Times New Roman" w:hAnsi="Times New Roman" w:cs="Times New Roman"/>
              </w:rPr>
            </w:pPr>
          </w:p>
        </w:tc>
        <w:tc>
          <w:tcPr>
            <w:tcW w:w="1134" w:type="dxa"/>
          </w:tcPr>
          <w:p w:rsidR="001137EF" w:rsidRPr="00D82D18" w:rsidRDefault="001137EF" w:rsidP="001137EF">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3 м</w:t>
            </w:r>
          </w:p>
        </w:tc>
        <w:tc>
          <w:tcPr>
            <w:tcW w:w="670" w:type="dxa"/>
          </w:tcPr>
          <w:p w:rsidR="001137EF" w:rsidRPr="00D82D18" w:rsidRDefault="009A7944" w:rsidP="001137EF">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3</w:t>
            </w:r>
          </w:p>
        </w:tc>
        <w:tc>
          <w:tcPr>
            <w:tcW w:w="708" w:type="dxa"/>
          </w:tcPr>
          <w:p w:rsidR="001137EF" w:rsidRPr="00D82D18" w:rsidRDefault="001137EF" w:rsidP="009A7944">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1</w:t>
            </w:r>
            <w:r w:rsidR="009A7944" w:rsidRPr="00D82D18">
              <w:rPr>
                <w:rFonts w:ascii="Times New Roman" w:hAnsi="Times New Roman" w:cs="Times New Roman"/>
                <w:sz w:val="24"/>
                <w:szCs w:val="24"/>
              </w:rPr>
              <w:t>5</w:t>
            </w:r>
            <w:r w:rsidRPr="00D82D18">
              <w:rPr>
                <w:rFonts w:ascii="Times New Roman" w:hAnsi="Times New Roman" w:cs="Times New Roman"/>
                <w:sz w:val="24"/>
                <w:szCs w:val="24"/>
              </w:rPr>
              <w:t xml:space="preserve"> м</w:t>
            </w:r>
          </w:p>
        </w:tc>
        <w:tc>
          <w:tcPr>
            <w:tcW w:w="851" w:type="dxa"/>
          </w:tcPr>
          <w:p w:rsidR="001137EF" w:rsidRPr="00D82D18" w:rsidRDefault="001137EF" w:rsidP="001137EF">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50 %</w:t>
            </w:r>
          </w:p>
        </w:tc>
      </w:tr>
      <w:tr w:rsidR="001137EF" w:rsidRPr="00D82D18" w:rsidTr="002763D1">
        <w:trPr>
          <w:trHeight w:val="411"/>
          <w:jc w:val="center"/>
        </w:trPr>
        <w:tc>
          <w:tcPr>
            <w:tcW w:w="2569" w:type="dxa"/>
            <w:shd w:val="clear" w:color="auto" w:fill="auto"/>
          </w:tcPr>
          <w:p w:rsidR="001137EF" w:rsidRPr="00D82D18" w:rsidRDefault="001137EF" w:rsidP="002763D1">
            <w:pPr>
              <w:pStyle w:val="ConsPlusNormal"/>
              <w:ind w:firstLine="0"/>
              <w:rPr>
                <w:rFonts w:ascii="Times New Roman" w:hAnsi="Times New Roman" w:cs="Times New Roman"/>
                <w:sz w:val="24"/>
                <w:szCs w:val="24"/>
              </w:rPr>
            </w:pPr>
            <w:r w:rsidRPr="00D82D18">
              <w:rPr>
                <w:rFonts w:ascii="Times New Roman" w:hAnsi="Times New Roman" w:cs="Times New Roman"/>
                <w:sz w:val="24"/>
                <w:szCs w:val="24"/>
              </w:rPr>
              <w:t>Площадки для занятий спортом</w:t>
            </w:r>
          </w:p>
        </w:tc>
        <w:tc>
          <w:tcPr>
            <w:tcW w:w="850" w:type="dxa"/>
            <w:shd w:val="clear" w:color="auto" w:fill="auto"/>
          </w:tcPr>
          <w:p w:rsidR="001137EF" w:rsidRPr="00D82D18" w:rsidRDefault="001137EF" w:rsidP="002763D1">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5.1.3</w:t>
            </w:r>
          </w:p>
        </w:tc>
        <w:tc>
          <w:tcPr>
            <w:tcW w:w="946" w:type="dxa"/>
          </w:tcPr>
          <w:p w:rsidR="001137EF" w:rsidRPr="00D82D18" w:rsidRDefault="001137EF" w:rsidP="002763D1">
            <w:pPr>
              <w:pStyle w:val="affff7"/>
              <w:spacing w:before="0" w:beforeAutospacing="0" w:after="0"/>
              <w:jc w:val="center"/>
            </w:pPr>
            <w:r w:rsidRPr="00D82D18">
              <w:t>300/</w:t>
            </w:r>
          </w:p>
          <w:p w:rsidR="001137EF" w:rsidRPr="00D82D18" w:rsidRDefault="001137EF" w:rsidP="002763D1">
            <w:pPr>
              <w:pStyle w:val="affff7"/>
              <w:spacing w:before="0" w:beforeAutospacing="0" w:after="0"/>
              <w:jc w:val="center"/>
            </w:pPr>
            <w:r w:rsidRPr="00D82D18">
              <w:t>1000</w:t>
            </w:r>
          </w:p>
          <w:p w:rsidR="001137EF" w:rsidRPr="00D82D18" w:rsidRDefault="001137EF" w:rsidP="002763D1">
            <w:pPr>
              <w:pStyle w:val="affff7"/>
              <w:spacing w:before="0" w:beforeAutospacing="0" w:after="0"/>
              <w:jc w:val="center"/>
            </w:pPr>
            <w:r w:rsidRPr="00D82D18">
              <w:t>кв.м</w:t>
            </w:r>
          </w:p>
        </w:tc>
        <w:tc>
          <w:tcPr>
            <w:tcW w:w="850" w:type="dxa"/>
          </w:tcPr>
          <w:p w:rsidR="001137EF" w:rsidRPr="00D82D18" w:rsidRDefault="001137EF" w:rsidP="001137EF">
            <w:pPr>
              <w:pStyle w:val="affff7"/>
              <w:jc w:val="center"/>
            </w:pPr>
            <w:r w:rsidRPr="00D82D18">
              <w:t>10 м</w:t>
            </w:r>
          </w:p>
        </w:tc>
        <w:tc>
          <w:tcPr>
            <w:tcW w:w="4639" w:type="dxa"/>
            <w:gridSpan w:val="5"/>
          </w:tcPr>
          <w:p w:rsidR="001137EF" w:rsidRPr="00D82D18" w:rsidRDefault="001137EF" w:rsidP="001137EF">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Не подлежат установлению, капитальное строительство запрещено</w:t>
            </w:r>
          </w:p>
        </w:tc>
      </w:tr>
      <w:tr w:rsidR="001137EF" w:rsidRPr="00D82D18" w:rsidTr="002763D1">
        <w:trPr>
          <w:trHeight w:val="749"/>
          <w:jc w:val="center"/>
        </w:trPr>
        <w:tc>
          <w:tcPr>
            <w:tcW w:w="2569" w:type="dxa"/>
            <w:shd w:val="clear" w:color="auto" w:fill="auto"/>
          </w:tcPr>
          <w:p w:rsidR="001137EF" w:rsidRPr="00D82D18" w:rsidRDefault="001137EF" w:rsidP="002763D1">
            <w:pPr>
              <w:pStyle w:val="ConsPlusNormal"/>
              <w:ind w:hanging="15"/>
              <w:rPr>
                <w:rFonts w:ascii="Times New Roman" w:hAnsi="Times New Roman" w:cs="Times New Roman"/>
                <w:sz w:val="24"/>
                <w:szCs w:val="24"/>
              </w:rPr>
            </w:pPr>
            <w:r w:rsidRPr="00D82D18">
              <w:rPr>
                <w:rFonts w:ascii="Times New Roman" w:hAnsi="Times New Roman" w:cs="Times New Roman"/>
                <w:sz w:val="24"/>
                <w:szCs w:val="24"/>
              </w:rPr>
              <w:t>Предоставление коммунальных услуг</w:t>
            </w:r>
          </w:p>
        </w:tc>
        <w:tc>
          <w:tcPr>
            <w:tcW w:w="850" w:type="dxa"/>
            <w:shd w:val="clear" w:color="auto" w:fill="auto"/>
          </w:tcPr>
          <w:p w:rsidR="001137EF" w:rsidRPr="00D82D18" w:rsidRDefault="001137EF" w:rsidP="002763D1">
            <w:pPr>
              <w:ind w:hanging="15"/>
              <w:jc w:val="center"/>
              <w:rPr>
                <w:rFonts w:ascii="Times New Roman" w:hAnsi="Times New Roman" w:cs="Times New Roman"/>
              </w:rPr>
            </w:pPr>
            <w:r w:rsidRPr="00D82D18">
              <w:rPr>
                <w:rFonts w:ascii="Times New Roman" w:hAnsi="Times New Roman" w:cs="Times New Roman"/>
              </w:rPr>
              <w:t>3.1.1</w:t>
            </w:r>
          </w:p>
        </w:tc>
        <w:tc>
          <w:tcPr>
            <w:tcW w:w="946" w:type="dxa"/>
          </w:tcPr>
          <w:p w:rsidR="001137EF" w:rsidRPr="00D82D18" w:rsidRDefault="001137EF" w:rsidP="002763D1">
            <w:pPr>
              <w:pStyle w:val="affff7"/>
              <w:spacing w:before="0" w:beforeAutospacing="0" w:after="0"/>
              <w:ind w:hanging="15"/>
              <w:jc w:val="center"/>
            </w:pPr>
            <w:r w:rsidRPr="00D82D18">
              <w:t>300/</w:t>
            </w:r>
          </w:p>
          <w:p w:rsidR="001137EF" w:rsidRPr="00D82D18" w:rsidRDefault="001137EF" w:rsidP="002763D1">
            <w:pPr>
              <w:pStyle w:val="affff7"/>
              <w:spacing w:before="0" w:beforeAutospacing="0" w:after="0"/>
              <w:ind w:hanging="15"/>
              <w:jc w:val="center"/>
            </w:pPr>
            <w:r w:rsidRPr="00D82D18">
              <w:t>1000</w:t>
            </w:r>
          </w:p>
          <w:p w:rsidR="001137EF" w:rsidRPr="00D82D18" w:rsidRDefault="001137EF" w:rsidP="002763D1">
            <w:pPr>
              <w:pStyle w:val="affff7"/>
              <w:spacing w:before="0" w:beforeAutospacing="0" w:after="0"/>
              <w:ind w:hanging="15"/>
              <w:jc w:val="center"/>
            </w:pPr>
            <w:r w:rsidRPr="00D82D18">
              <w:t>кв.м</w:t>
            </w:r>
          </w:p>
        </w:tc>
        <w:tc>
          <w:tcPr>
            <w:tcW w:w="5489" w:type="dxa"/>
            <w:gridSpan w:val="6"/>
          </w:tcPr>
          <w:p w:rsidR="001137EF" w:rsidRPr="00D82D18" w:rsidRDefault="001137EF" w:rsidP="001137EF">
            <w:pPr>
              <w:pStyle w:val="affff7"/>
              <w:ind w:hanging="15"/>
              <w:jc w:val="center"/>
            </w:pPr>
            <w:r w:rsidRPr="00D82D18">
              <w:t>Для линейных и сопутствующих объектов определяются в соответствии с техническими и санитарными нормами</w:t>
            </w:r>
          </w:p>
        </w:tc>
      </w:tr>
    </w:tbl>
    <w:p w:rsidR="001137EF" w:rsidRPr="00D82D18" w:rsidRDefault="001137EF" w:rsidP="001137EF">
      <w:pPr>
        <w:ind w:firstLine="426"/>
        <w:rPr>
          <w:rFonts w:ascii="Times New Roman" w:eastAsia="SimSun" w:hAnsi="Times New Roman" w:cs="Times New Roman"/>
          <w:lang w:eastAsia="zh-CN"/>
        </w:rPr>
      </w:pPr>
    </w:p>
    <w:p w:rsidR="001137EF" w:rsidRPr="00D82D18" w:rsidRDefault="001137EF" w:rsidP="001137EF">
      <w:pPr>
        <w:ind w:firstLine="426"/>
        <w:rPr>
          <w:rFonts w:ascii="Times New Roman" w:eastAsia="SimSun" w:hAnsi="Times New Roman" w:cs="Times New Roman"/>
          <w:lang w:eastAsia="zh-CN"/>
        </w:rPr>
      </w:pPr>
      <w:r w:rsidRPr="00D82D18">
        <w:rPr>
          <w:rFonts w:ascii="Times New Roman" w:eastAsia="SimSun" w:hAnsi="Times New Roman" w:cs="Times New Roman"/>
          <w:lang w:eastAsia="zh-CN"/>
        </w:rPr>
        <w:t>3.3. Вспомогательные виды использования земельных участков и объектов капитального строительства:</w:t>
      </w:r>
    </w:p>
    <w:tbl>
      <w:tblPr>
        <w:tblW w:w="992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86"/>
        <w:gridCol w:w="6237"/>
      </w:tblGrid>
      <w:tr w:rsidR="001137EF" w:rsidRPr="00D82D18" w:rsidTr="001137EF">
        <w:trPr>
          <w:trHeight w:val="552"/>
          <w:jc w:val="center"/>
        </w:trPr>
        <w:tc>
          <w:tcPr>
            <w:tcW w:w="3686" w:type="dxa"/>
            <w:vAlign w:val="center"/>
          </w:tcPr>
          <w:p w:rsidR="001137EF" w:rsidRPr="00D82D18" w:rsidRDefault="001137EF" w:rsidP="001137EF">
            <w:pPr>
              <w:ind w:firstLine="425"/>
              <w:jc w:val="center"/>
              <w:rPr>
                <w:rFonts w:ascii="Times New Roman" w:eastAsia="SimSun" w:hAnsi="Times New Roman" w:cs="Times New Roman"/>
                <w:lang w:eastAsia="zh-CN"/>
              </w:rPr>
            </w:pPr>
            <w:r w:rsidRPr="00D82D18">
              <w:rPr>
                <w:rFonts w:ascii="Times New Roman" w:eastAsia="SimSun" w:hAnsi="Times New Roman" w:cs="Times New Roman"/>
                <w:lang w:eastAsia="zh-CN"/>
              </w:rPr>
              <w:t>Виды использования</w:t>
            </w:r>
          </w:p>
        </w:tc>
        <w:tc>
          <w:tcPr>
            <w:tcW w:w="6237" w:type="dxa"/>
            <w:vAlign w:val="center"/>
          </w:tcPr>
          <w:p w:rsidR="001137EF" w:rsidRPr="00D82D18" w:rsidRDefault="001137EF" w:rsidP="001137EF">
            <w:pPr>
              <w:tabs>
                <w:tab w:val="left" w:pos="2520"/>
              </w:tabs>
              <w:ind w:firstLine="425"/>
              <w:jc w:val="center"/>
              <w:rPr>
                <w:rFonts w:ascii="Times New Roman" w:eastAsia="SimSun" w:hAnsi="Times New Roman" w:cs="Times New Roman"/>
                <w:lang w:eastAsia="zh-CN"/>
              </w:rPr>
            </w:pPr>
            <w:r w:rsidRPr="00D82D18">
              <w:rPr>
                <w:rFonts w:ascii="Times New Roman" w:eastAsia="SimSun" w:hAnsi="Times New Roman" w:cs="Times New Roman"/>
                <w:lang w:eastAsia="zh-CN"/>
              </w:rPr>
              <w:t>Предельные параметры разрешенного строительства</w:t>
            </w:r>
          </w:p>
        </w:tc>
      </w:tr>
      <w:tr w:rsidR="001137EF" w:rsidRPr="00D82D18" w:rsidTr="001137EF">
        <w:trPr>
          <w:jc w:val="center"/>
        </w:trPr>
        <w:tc>
          <w:tcPr>
            <w:tcW w:w="3686" w:type="dxa"/>
            <w:shd w:val="clear" w:color="auto" w:fill="auto"/>
            <w:vAlign w:val="center"/>
          </w:tcPr>
          <w:p w:rsidR="001137EF" w:rsidRPr="00D82D18" w:rsidRDefault="001137EF" w:rsidP="001137EF">
            <w:pPr>
              <w:ind w:left="35" w:hanging="35"/>
              <w:rPr>
                <w:rFonts w:ascii="Times New Roman" w:eastAsia="SimSun" w:hAnsi="Times New Roman" w:cs="Times New Roman"/>
                <w:lang w:eastAsia="zh-CN"/>
              </w:rPr>
            </w:pPr>
            <w:r w:rsidRPr="00D82D18">
              <w:rPr>
                <w:rFonts w:ascii="Times New Roman" w:eastAsia="SimSun" w:hAnsi="Times New Roman" w:cs="Times New Roman"/>
                <w:lang w:eastAsia="zh-CN"/>
              </w:rPr>
              <w:t>Гостевые автостоянки для парковки легковых автомобилей посетителей</w:t>
            </w:r>
          </w:p>
          <w:p w:rsidR="001137EF" w:rsidRPr="00D82D18" w:rsidRDefault="001137EF" w:rsidP="001137EF">
            <w:pPr>
              <w:ind w:left="35" w:hanging="35"/>
              <w:rPr>
                <w:rFonts w:ascii="Times New Roman" w:eastAsia="SimSun" w:hAnsi="Times New Roman" w:cs="Times New Roman"/>
                <w:lang w:eastAsia="zh-CN"/>
              </w:rPr>
            </w:pPr>
            <w:r w:rsidRPr="00D82D18">
              <w:rPr>
                <w:rFonts w:ascii="Times New Roman" w:eastAsia="SimSun" w:hAnsi="Times New Roman" w:cs="Times New Roman"/>
                <w:lang w:eastAsia="zh-CN"/>
              </w:rPr>
              <w:t>Хозяйственные постройки для содержания инвентаря  и других хозяйственных нужд</w:t>
            </w:r>
          </w:p>
          <w:p w:rsidR="001137EF" w:rsidRPr="00D82D18" w:rsidRDefault="001137EF" w:rsidP="001137EF">
            <w:pPr>
              <w:ind w:left="35" w:hanging="35"/>
              <w:rPr>
                <w:rFonts w:ascii="Times New Roman" w:eastAsia="SimSun" w:hAnsi="Times New Roman" w:cs="Times New Roman"/>
                <w:lang w:eastAsia="zh-CN"/>
              </w:rPr>
            </w:pPr>
            <w:r w:rsidRPr="00D82D18">
              <w:rPr>
                <w:rFonts w:ascii="Times New Roman" w:eastAsia="SimSun" w:hAnsi="Times New Roman" w:cs="Times New Roman"/>
                <w:lang w:eastAsia="zh-CN"/>
              </w:rPr>
              <w:t>Навесы</w:t>
            </w:r>
          </w:p>
          <w:p w:rsidR="001137EF" w:rsidRPr="00D82D18" w:rsidRDefault="001137EF" w:rsidP="001137EF">
            <w:pPr>
              <w:ind w:left="35" w:hanging="35"/>
              <w:rPr>
                <w:rFonts w:ascii="Times New Roman" w:eastAsia="SimSun" w:hAnsi="Times New Roman" w:cs="Times New Roman"/>
                <w:lang w:eastAsia="zh-CN"/>
              </w:rPr>
            </w:pPr>
            <w:r w:rsidRPr="00D82D18">
              <w:rPr>
                <w:rFonts w:ascii="Times New Roman" w:eastAsia="SimSun" w:hAnsi="Times New Roman" w:cs="Times New Roman"/>
                <w:lang w:eastAsia="zh-CN"/>
              </w:rPr>
              <w:t>Элементы благоустройства</w:t>
            </w:r>
          </w:p>
          <w:p w:rsidR="001137EF" w:rsidRPr="00D82D18" w:rsidRDefault="001137EF" w:rsidP="001137EF">
            <w:pPr>
              <w:ind w:left="35" w:hanging="35"/>
              <w:rPr>
                <w:rFonts w:ascii="Times New Roman" w:eastAsia="SimSun" w:hAnsi="Times New Roman" w:cs="Times New Roman"/>
                <w:lang w:eastAsia="zh-CN"/>
              </w:rPr>
            </w:pPr>
            <w:r w:rsidRPr="00D82D18">
              <w:rPr>
                <w:rFonts w:ascii="Times New Roman" w:eastAsia="SimSun" w:hAnsi="Times New Roman" w:cs="Times New Roman"/>
                <w:lang w:eastAsia="zh-CN"/>
              </w:rPr>
              <w:t>Площадки для отдыха, спортивные площадки, игровые площадки, плоскостные спортивные сооружения</w:t>
            </w:r>
          </w:p>
          <w:p w:rsidR="001137EF" w:rsidRPr="00D82D18" w:rsidRDefault="001137EF" w:rsidP="001137EF">
            <w:pPr>
              <w:ind w:left="35" w:hanging="35"/>
              <w:rPr>
                <w:rFonts w:ascii="Times New Roman" w:eastAsia="SimSun" w:hAnsi="Times New Roman" w:cs="Times New Roman"/>
                <w:lang w:eastAsia="zh-CN"/>
              </w:rPr>
            </w:pPr>
            <w:r w:rsidRPr="00D82D18">
              <w:rPr>
                <w:rFonts w:ascii="Times New Roman" w:eastAsia="SimSun" w:hAnsi="Times New Roman" w:cs="Times New Roman"/>
                <w:lang w:eastAsia="zh-CN"/>
              </w:rPr>
              <w:t xml:space="preserve">Памятники, объекты монументального искусства </w:t>
            </w:r>
          </w:p>
          <w:p w:rsidR="001137EF" w:rsidRPr="00D82D18" w:rsidRDefault="001137EF" w:rsidP="001137EF">
            <w:pPr>
              <w:ind w:left="35" w:hanging="35"/>
              <w:rPr>
                <w:rFonts w:ascii="Times New Roman" w:eastAsia="SimSun" w:hAnsi="Times New Roman" w:cs="Times New Roman"/>
                <w:lang w:eastAsia="zh-CN"/>
              </w:rPr>
            </w:pPr>
            <w:r w:rsidRPr="00D82D18">
              <w:rPr>
                <w:rFonts w:ascii="Times New Roman" w:eastAsia="SimSun" w:hAnsi="Times New Roman" w:cs="Times New Roman"/>
                <w:lang w:eastAsia="zh-CN"/>
              </w:rPr>
              <w:lastRenderedPageBreak/>
              <w:t>Пункты охраны</w:t>
            </w:r>
          </w:p>
          <w:p w:rsidR="001137EF" w:rsidRPr="00D82D18" w:rsidRDefault="001137EF" w:rsidP="001137EF">
            <w:pPr>
              <w:ind w:left="35" w:hanging="35"/>
              <w:rPr>
                <w:rFonts w:ascii="Times New Roman" w:eastAsia="SimSun" w:hAnsi="Times New Roman" w:cs="Times New Roman"/>
                <w:lang w:eastAsia="zh-CN"/>
              </w:rPr>
            </w:pPr>
            <w:r w:rsidRPr="00D82D18">
              <w:rPr>
                <w:rFonts w:ascii="Times New Roman" w:eastAsia="SimSun" w:hAnsi="Times New Roman" w:cs="Times New Roman"/>
                <w:lang w:eastAsia="zh-CN"/>
              </w:rPr>
              <w:t>Объекты инженерного обеспечения</w:t>
            </w:r>
          </w:p>
        </w:tc>
        <w:tc>
          <w:tcPr>
            <w:tcW w:w="6237" w:type="dxa"/>
            <w:shd w:val="clear" w:color="auto" w:fill="auto"/>
            <w:vAlign w:val="center"/>
          </w:tcPr>
          <w:p w:rsidR="001137EF" w:rsidRPr="00D82D18" w:rsidRDefault="001137EF" w:rsidP="001137EF">
            <w:pPr>
              <w:ind w:left="35" w:hanging="35"/>
              <w:rPr>
                <w:rFonts w:ascii="Times New Roman" w:eastAsia="SimSun" w:hAnsi="Times New Roman" w:cs="Times New Roman"/>
                <w:lang w:eastAsia="zh-CN"/>
              </w:rPr>
            </w:pPr>
            <w:r w:rsidRPr="00D82D18">
              <w:rPr>
                <w:rFonts w:ascii="Times New Roman" w:eastAsia="SimSun" w:hAnsi="Times New Roman" w:cs="Times New Roman"/>
                <w:lang w:eastAsia="zh-CN"/>
              </w:rPr>
              <w:lastRenderedPageBreak/>
              <w:t>Максимальное количество надземных этажей  – 1 этаж</w:t>
            </w:r>
          </w:p>
          <w:p w:rsidR="001137EF" w:rsidRPr="00D82D18" w:rsidRDefault="001137EF" w:rsidP="001137EF">
            <w:pPr>
              <w:ind w:left="35" w:hanging="35"/>
              <w:rPr>
                <w:rFonts w:ascii="Times New Roman" w:eastAsia="SimSun" w:hAnsi="Times New Roman" w:cs="Times New Roman"/>
                <w:lang w:eastAsia="zh-CN"/>
              </w:rPr>
            </w:pPr>
            <w:r w:rsidRPr="00D82D18">
              <w:rPr>
                <w:rFonts w:ascii="Times New Roman" w:eastAsia="SimSun" w:hAnsi="Times New Roman" w:cs="Times New Roman"/>
                <w:lang w:eastAsia="zh-CN"/>
              </w:rPr>
              <w:t>Максимальная высота строений - 5 м</w:t>
            </w:r>
          </w:p>
          <w:p w:rsidR="001137EF" w:rsidRPr="00D82D18" w:rsidRDefault="001137EF" w:rsidP="001137EF">
            <w:pPr>
              <w:ind w:left="35" w:hanging="35"/>
              <w:rPr>
                <w:rFonts w:ascii="Times New Roman" w:eastAsia="SimSun" w:hAnsi="Times New Roman" w:cs="Times New Roman"/>
                <w:lang w:eastAsia="zh-CN"/>
              </w:rPr>
            </w:pPr>
            <w:r w:rsidRPr="00D82D18">
              <w:rPr>
                <w:rFonts w:ascii="Times New Roman" w:eastAsia="SimSun" w:hAnsi="Times New Roman" w:cs="Times New Roman"/>
                <w:lang w:eastAsia="zh-CN"/>
              </w:rPr>
              <w:t>Минимальные расстояния от строений до границ соседнего участка - 3 м, при устройстве навесов  – 1м.</w:t>
            </w:r>
          </w:p>
          <w:p w:rsidR="001137EF" w:rsidRPr="00D82D18" w:rsidRDefault="001137EF" w:rsidP="001137EF">
            <w:pPr>
              <w:ind w:left="35" w:hanging="35"/>
              <w:rPr>
                <w:rFonts w:ascii="Times New Roman" w:eastAsia="SimSun" w:hAnsi="Times New Roman" w:cs="Times New Roman"/>
                <w:lang w:eastAsia="zh-CN"/>
              </w:rPr>
            </w:pPr>
            <w:r w:rsidRPr="00D82D18">
              <w:rPr>
                <w:rFonts w:ascii="Times New Roman" w:eastAsia="SimSun" w:hAnsi="Times New Roman" w:cs="Times New Roman"/>
                <w:lang w:eastAsia="zh-CN"/>
              </w:rPr>
              <w:t>Расстояние строений до красных линий улиц и проездов не менее - 5 м.</w:t>
            </w:r>
          </w:p>
          <w:p w:rsidR="001137EF" w:rsidRPr="00D82D18" w:rsidRDefault="001137EF" w:rsidP="001137EF">
            <w:pPr>
              <w:ind w:left="35" w:hanging="35"/>
              <w:rPr>
                <w:rFonts w:ascii="Times New Roman" w:eastAsia="SimSun" w:hAnsi="Times New Roman" w:cs="Times New Roman"/>
                <w:lang w:eastAsia="zh-CN"/>
              </w:rPr>
            </w:pPr>
            <w:r w:rsidRPr="00D82D18">
              <w:rPr>
                <w:rFonts w:ascii="Times New Roman" w:eastAsia="SimSun" w:hAnsi="Times New Roman" w:cs="Times New Roman"/>
                <w:lang w:eastAsia="zh-CN"/>
              </w:rPr>
              <w:t xml:space="preserve">Автостоянки открытого и закрытого (наземные) типа необходимо размещать при условии соблюдения расстояний до объектов, указанных в табл.77 Нормативов Градостроительного проектирования Краснодарского края </w:t>
            </w:r>
            <w:r w:rsidRPr="00D82D18">
              <w:rPr>
                <w:rFonts w:ascii="Times New Roman" w:hAnsi="Times New Roman" w:cs="Times New Roman"/>
              </w:rPr>
              <w:t>и п.4 статьи 50 настоящих Правил.</w:t>
            </w:r>
          </w:p>
          <w:p w:rsidR="001137EF" w:rsidRPr="00D82D18" w:rsidRDefault="001137EF" w:rsidP="001137EF">
            <w:pPr>
              <w:tabs>
                <w:tab w:val="left" w:pos="-9323"/>
              </w:tabs>
              <w:ind w:left="35" w:hanging="35"/>
              <w:rPr>
                <w:rFonts w:ascii="Times New Roman" w:eastAsia="SimSun" w:hAnsi="Times New Roman" w:cs="Times New Roman"/>
                <w:lang w:eastAsia="zh-CN"/>
              </w:rPr>
            </w:pPr>
            <w:r w:rsidRPr="00D82D18">
              <w:rPr>
                <w:rFonts w:ascii="Times New Roman" w:eastAsia="SimSun" w:hAnsi="Times New Roman" w:cs="Times New Roman"/>
                <w:lang w:eastAsia="zh-CN"/>
              </w:rPr>
              <w:t xml:space="preserve">Хозяйственные постройки должны быть  обеспечены системами водоотведения с кровли, с целью предотвращения подтопления соседних земельных </w:t>
            </w:r>
            <w:r w:rsidRPr="00D82D18">
              <w:rPr>
                <w:rFonts w:ascii="Times New Roman" w:eastAsia="SimSun" w:hAnsi="Times New Roman" w:cs="Times New Roman"/>
                <w:lang w:eastAsia="zh-CN"/>
              </w:rPr>
              <w:lastRenderedPageBreak/>
              <w:t>участков и строений.</w:t>
            </w:r>
          </w:p>
          <w:p w:rsidR="001137EF" w:rsidRPr="00D82D18" w:rsidRDefault="001137EF" w:rsidP="001137EF">
            <w:pPr>
              <w:tabs>
                <w:tab w:val="left" w:pos="-9323"/>
              </w:tabs>
              <w:ind w:left="35" w:hanging="35"/>
              <w:rPr>
                <w:rFonts w:ascii="Times New Roman" w:eastAsia="SimSun" w:hAnsi="Times New Roman" w:cs="Times New Roman"/>
                <w:lang w:eastAsia="zh-CN"/>
              </w:rPr>
            </w:pPr>
            <w:r w:rsidRPr="00D82D18">
              <w:rPr>
                <w:rFonts w:ascii="Times New Roman" w:eastAsia="SimSun" w:hAnsi="Times New Roman" w:cs="Times New Roman"/>
                <w:lang w:eastAsia="zh-CN"/>
              </w:rPr>
              <w:t>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1137EF" w:rsidRPr="00D82D18" w:rsidRDefault="001137EF" w:rsidP="001137EF">
            <w:pPr>
              <w:ind w:left="35" w:hanging="35"/>
              <w:rPr>
                <w:rFonts w:ascii="Times New Roman" w:eastAsia="SimSun" w:hAnsi="Times New Roman" w:cs="Times New Roman"/>
                <w:lang w:eastAsia="zh-CN"/>
              </w:rPr>
            </w:pPr>
            <w:r w:rsidRPr="00D82D18">
              <w:rPr>
                <w:rFonts w:ascii="Times New Roman" w:eastAsia="SimSun" w:hAnsi="Times New Roman" w:cs="Times New Roman"/>
                <w:lang w:eastAsia="zh-CN"/>
              </w:rPr>
              <w:t>Вспомогательные строения, за исключением гаражей, размещать со стороны улиц не допускается.</w:t>
            </w:r>
          </w:p>
        </w:tc>
      </w:tr>
      <w:tr w:rsidR="001137EF" w:rsidRPr="00D82D18" w:rsidTr="001137EF">
        <w:trPr>
          <w:jc w:val="center"/>
        </w:trPr>
        <w:tc>
          <w:tcPr>
            <w:tcW w:w="3686" w:type="dxa"/>
            <w:shd w:val="clear" w:color="auto" w:fill="auto"/>
          </w:tcPr>
          <w:p w:rsidR="001137EF" w:rsidRPr="00D82D18" w:rsidRDefault="001137EF" w:rsidP="001137EF">
            <w:pPr>
              <w:ind w:left="35" w:hanging="35"/>
              <w:rPr>
                <w:rFonts w:ascii="Times New Roman" w:eastAsia="SimSun" w:hAnsi="Times New Roman" w:cs="Times New Roman"/>
                <w:lang w:eastAsia="zh-CN"/>
              </w:rPr>
            </w:pPr>
            <w:r w:rsidRPr="00D82D18">
              <w:rPr>
                <w:rFonts w:ascii="Times New Roman" w:eastAsia="SimSun" w:hAnsi="Times New Roman" w:cs="Times New Roman"/>
                <w:lang w:eastAsia="zh-CN"/>
              </w:rPr>
              <w:lastRenderedPageBreak/>
              <w:t>Туалеты, гидронепроницаемые выгребы, септики.</w:t>
            </w:r>
          </w:p>
        </w:tc>
        <w:tc>
          <w:tcPr>
            <w:tcW w:w="6237" w:type="dxa"/>
            <w:shd w:val="clear" w:color="auto" w:fill="auto"/>
          </w:tcPr>
          <w:p w:rsidR="001137EF" w:rsidRPr="00D82D18" w:rsidRDefault="001137EF" w:rsidP="001137EF">
            <w:pPr>
              <w:ind w:left="35" w:hanging="35"/>
              <w:rPr>
                <w:rFonts w:ascii="Times New Roman" w:eastAsia="SimSun" w:hAnsi="Times New Roman" w:cs="Times New Roman"/>
                <w:lang w:eastAsia="zh-CN"/>
              </w:rPr>
            </w:pPr>
            <w:r w:rsidRPr="00D82D18">
              <w:rPr>
                <w:rFonts w:ascii="Times New Roman" w:eastAsia="SimSun" w:hAnsi="Times New Roman" w:cs="Times New Roman"/>
                <w:lang w:eastAsia="zh-CN"/>
              </w:rPr>
              <w:t>Максимальная высота строений - 3 м</w:t>
            </w:r>
          </w:p>
          <w:p w:rsidR="001137EF" w:rsidRPr="00D82D18" w:rsidRDefault="001137EF" w:rsidP="001137EF">
            <w:pPr>
              <w:ind w:left="35" w:hanging="35"/>
              <w:rPr>
                <w:rFonts w:ascii="Times New Roman" w:eastAsia="SimSun" w:hAnsi="Times New Roman" w:cs="Times New Roman"/>
                <w:lang w:eastAsia="zh-CN"/>
              </w:rPr>
            </w:pPr>
            <w:r w:rsidRPr="00D82D18">
              <w:rPr>
                <w:rFonts w:ascii="Times New Roman" w:eastAsia="SimSun" w:hAnsi="Times New Roman" w:cs="Times New Roman"/>
                <w:lang w:eastAsia="zh-CN"/>
              </w:rPr>
              <w:t>Расстояние от соседнего жилого дома не менее - 12 м.</w:t>
            </w:r>
          </w:p>
          <w:p w:rsidR="001137EF" w:rsidRPr="00D82D18" w:rsidRDefault="001137EF" w:rsidP="001137EF">
            <w:pPr>
              <w:ind w:left="35" w:hanging="35"/>
              <w:rPr>
                <w:rFonts w:ascii="Times New Roman" w:eastAsia="SimSun" w:hAnsi="Times New Roman" w:cs="Times New Roman"/>
                <w:lang w:eastAsia="zh-CN"/>
              </w:rPr>
            </w:pPr>
            <w:r w:rsidRPr="00D82D18">
              <w:rPr>
                <w:rFonts w:ascii="Times New Roman" w:eastAsia="SimSun" w:hAnsi="Times New Roman" w:cs="Times New Roman"/>
                <w:lang w:eastAsia="zh-CN"/>
              </w:rPr>
              <w:t xml:space="preserve">Расстояние от красной линии не менее - 10 м. </w:t>
            </w:r>
          </w:p>
          <w:p w:rsidR="001137EF" w:rsidRPr="00D82D18" w:rsidRDefault="001137EF" w:rsidP="001137EF">
            <w:pPr>
              <w:ind w:left="35" w:hanging="35"/>
              <w:rPr>
                <w:rFonts w:ascii="Times New Roman" w:eastAsia="SimSun" w:hAnsi="Times New Roman" w:cs="Times New Roman"/>
                <w:lang w:eastAsia="zh-CN"/>
              </w:rPr>
            </w:pPr>
            <w:r w:rsidRPr="00D82D18">
              <w:rPr>
                <w:rFonts w:ascii="Times New Roman" w:eastAsia="SimSun" w:hAnsi="Times New Roman" w:cs="Times New Roman"/>
                <w:lang w:eastAsia="zh-CN"/>
              </w:rPr>
              <w:t>Расстояние от границы смежного земельного участка не менее - 3 м.</w:t>
            </w:r>
          </w:p>
        </w:tc>
      </w:tr>
      <w:tr w:rsidR="001137EF" w:rsidRPr="00D82D18" w:rsidTr="001137EF">
        <w:trPr>
          <w:jc w:val="center"/>
        </w:trPr>
        <w:tc>
          <w:tcPr>
            <w:tcW w:w="3686" w:type="dxa"/>
            <w:shd w:val="clear" w:color="auto" w:fill="auto"/>
          </w:tcPr>
          <w:p w:rsidR="001137EF" w:rsidRPr="00D82D18" w:rsidRDefault="001137EF" w:rsidP="001137EF">
            <w:pPr>
              <w:ind w:left="35" w:hanging="35"/>
              <w:rPr>
                <w:rFonts w:ascii="Times New Roman" w:eastAsia="SimSun" w:hAnsi="Times New Roman" w:cs="Times New Roman"/>
                <w:lang w:eastAsia="zh-CN"/>
              </w:rPr>
            </w:pPr>
            <w:r w:rsidRPr="00D82D18">
              <w:rPr>
                <w:rFonts w:ascii="Times New Roman" w:eastAsia="SimSun" w:hAnsi="Times New Roman" w:cs="Times New Roman"/>
                <w:lang w:eastAsia="zh-CN"/>
              </w:rPr>
              <w:t>Площадки для сбора твердых бытовых отходов.</w:t>
            </w:r>
          </w:p>
        </w:tc>
        <w:tc>
          <w:tcPr>
            <w:tcW w:w="6237" w:type="dxa"/>
            <w:shd w:val="clear" w:color="auto" w:fill="auto"/>
          </w:tcPr>
          <w:p w:rsidR="001137EF" w:rsidRPr="00D82D18" w:rsidRDefault="001137EF" w:rsidP="001137EF">
            <w:pPr>
              <w:ind w:left="35" w:hanging="35"/>
              <w:rPr>
                <w:rFonts w:ascii="Times New Roman" w:eastAsia="SimSun" w:hAnsi="Times New Roman" w:cs="Times New Roman"/>
                <w:lang w:eastAsia="zh-CN"/>
              </w:rPr>
            </w:pPr>
            <w:r w:rsidRPr="00D82D18">
              <w:rPr>
                <w:rFonts w:ascii="Times New Roman" w:eastAsia="SimSun" w:hAnsi="Times New Roman" w:cs="Times New Roman"/>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1137EF" w:rsidRPr="00D82D18" w:rsidRDefault="001137EF" w:rsidP="001137EF">
            <w:pPr>
              <w:ind w:left="35" w:hanging="35"/>
              <w:rPr>
                <w:rFonts w:ascii="Times New Roman" w:eastAsia="SimSun" w:hAnsi="Times New Roman" w:cs="Times New Roman"/>
                <w:lang w:eastAsia="zh-CN"/>
              </w:rPr>
            </w:pPr>
            <w:r w:rsidRPr="00D82D18">
              <w:rPr>
                <w:rFonts w:ascii="Times New Roman" w:eastAsia="SimSun" w:hAnsi="Times New Roman" w:cs="Times New Roman"/>
                <w:lang w:eastAsia="zh-CN"/>
              </w:rPr>
              <w:t>Общее количество контейнеров не более 5 шт.</w:t>
            </w:r>
          </w:p>
        </w:tc>
      </w:tr>
    </w:tbl>
    <w:p w:rsidR="001137EF" w:rsidRPr="00D82D18" w:rsidRDefault="001137EF" w:rsidP="001137EF">
      <w:pPr>
        <w:rPr>
          <w:rFonts w:ascii="Times New Roman" w:hAnsi="Times New Roman" w:cs="Times New Roman"/>
        </w:rPr>
      </w:pPr>
    </w:p>
    <w:p w:rsidR="001137EF" w:rsidRPr="00D82D18" w:rsidRDefault="001137EF" w:rsidP="002763D1">
      <w:pPr>
        <w:pStyle w:val="20"/>
        <w:spacing w:after="100"/>
        <w:jc w:val="left"/>
        <w:rPr>
          <w:rFonts w:ascii="Times New Roman" w:hAnsi="Times New Roman" w:cs="Times New Roman"/>
          <w:color w:val="auto"/>
        </w:rPr>
      </w:pPr>
      <w:bookmarkStart w:id="334" w:name="_Toc536097711"/>
      <w:bookmarkStart w:id="335" w:name="_Toc536808506"/>
      <w:bookmarkStart w:id="336" w:name="_Toc2849284"/>
      <w:bookmarkStart w:id="337" w:name="_Toc23150772"/>
      <w:bookmarkStart w:id="338" w:name="_Toc25928611"/>
      <w:r w:rsidRPr="00D82D18">
        <w:rPr>
          <w:rFonts w:ascii="Times New Roman" w:hAnsi="Times New Roman" w:cs="Times New Roman"/>
          <w:color w:val="auto"/>
        </w:rPr>
        <w:t>Статья 36.1.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общественно-деловых зон.</w:t>
      </w:r>
      <w:bookmarkEnd w:id="334"/>
      <w:bookmarkEnd w:id="335"/>
      <w:bookmarkEnd w:id="336"/>
      <w:bookmarkEnd w:id="337"/>
      <w:bookmarkEnd w:id="338"/>
    </w:p>
    <w:p w:rsidR="001137EF" w:rsidRPr="00D82D18" w:rsidRDefault="001137EF" w:rsidP="001137EF">
      <w:pPr>
        <w:rPr>
          <w:rFonts w:ascii="Times New Roman" w:eastAsia="SimSun" w:hAnsi="Times New Roman" w:cs="Times New Roman"/>
          <w:lang w:eastAsia="zh-CN"/>
        </w:rPr>
      </w:pPr>
      <w:r w:rsidRPr="00D82D18">
        <w:rPr>
          <w:rFonts w:ascii="Times New Roman" w:eastAsia="SimSun" w:hAnsi="Times New Roman" w:cs="Times New Roman"/>
          <w:lang w:eastAsia="zh-CN"/>
        </w:rPr>
        <w:t>1. 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rsidR="001137EF" w:rsidRPr="00D82D18" w:rsidRDefault="001137EF" w:rsidP="001137EF">
      <w:pPr>
        <w:rPr>
          <w:rFonts w:ascii="Times New Roman" w:eastAsia="SimSun" w:hAnsi="Times New Roman" w:cs="Times New Roman"/>
          <w:lang w:eastAsia="zh-CN"/>
        </w:rPr>
      </w:pPr>
      <w:r w:rsidRPr="00D82D18">
        <w:rPr>
          <w:rFonts w:ascii="Times New Roman" w:eastAsia="SimSun" w:hAnsi="Times New Roman" w:cs="Times New Roman"/>
          <w:lang w:eastAsia="zh-CN"/>
        </w:rPr>
        <w:t>2.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1137EF" w:rsidRPr="00D82D18" w:rsidRDefault="001137EF" w:rsidP="001137EF">
      <w:pPr>
        <w:rPr>
          <w:rFonts w:ascii="Times New Roman" w:eastAsia="SimSun" w:hAnsi="Times New Roman" w:cs="Times New Roman"/>
          <w:lang w:eastAsia="zh-CN"/>
        </w:rPr>
      </w:pPr>
      <w:r w:rsidRPr="00D82D18">
        <w:rPr>
          <w:rFonts w:ascii="Times New Roman" w:eastAsia="SimSun" w:hAnsi="Times New Roman" w:cs="Times New Roman"/>
          <w:lang w:eastAsia="zh-CN"/>
        </w:rPr>
        <w:t>3.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1137EF" w:rsidRPr="00D82D18" w:rsidRDefault="001137EF" w:rsidP="001137EF">
      <w:pPr>
        <w:rPr>
          <w:rFonts w:ascii="Times New Roman" w:eastAsia="SimSun" w:hAnsi="Times New Roman" w:cs="Times New Roman"/>
          <w:lang w:eastAsia="zh-CN"/>
        </w:rPr>
      </w:pPr>
      <w:r w:rsidRPr="00D82D18">
        <w:rPr>
          <w:rFonts w:ascii="Times New Roman" w:eastAsia="SimSun" w:hAnsi="Times New Roman" w:cs="Times New Roman"/>
          <w:lang w:eastAsia="zh-CN"/>
        </w:rPr>
        <w:t>4. Все строения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- 4 м.</w:t>
      </w:r>
    </w:p>
    <w:p w:rsidR="001137EF" w:rsidRPr="00D82D18" w:rsidRDefault="001137EF" w:rsidP="001137EF">
      <w:pPr>
        <w:rPr>
          <w:rFonts w:ascii="Times New Roman" w:hAnsi="Times New Roman" w:cs="Times New Roman"/>
        </w:rPr>
      </w:pPr>
      <w:r w:rsidRPr="00D82D18">
        <w:rPr>
          <w:rFonts w:ascii="Times New Roman" w:eastAsia="SimSun" w:hAnsi="Times New Roman" w:cs="Times New Roman"/>
          <w:lang w:eastAsia="zh-CN"/>
        </w:rPr>
        <w:t xml:space="preserve">5. </w:t>
      </w:r>
      <w:r w:rsidRPr="00D82D18">
        <w:rPr>
          <w:rFonts w:ascii="Times New Roman" w:hAnsi="Times New Roman" w:cs="Times New Roman"/>
        </w:rPr>
        <w:t>Ограждения общественных зданий и сооружений следует проектировать только в случаях, когда они требуются по условиям эксплуатации и охраны предприятий, зданий и сооружений, охраняемых автостоянок, спортивных площадок, в декоративных целях для условного разделения элементов территории благоустройства, а также различных лестниц и пандусов.</w:t>
      </w:r>
    </w:p>
    <w:p w:rsidR="001137EF" w:rsidRPr="00D82D18" w:rsidRDefault="001137EF" w:rsidP="001137EF">
      <w:pPr>
        <w:rPr>
          <w:rFonts w:ascii="Times New Roman" w:hAnsi="Times New Roman" w:cs="Times New Roman"/>
        </w:rPr>
      </w:pPr>
      <w:r w:rsidRPr="00D82D18">
        <w:rPr>
          <w:rFonts w:ascii="Times New Roman" w:hAnsi="Times New Roman" w:cs="Times New Roman"/>
        </w:rPr>
        <w:t xml:space="preserve">В общих случаях высоту ограждения следует принимать не более 2,0 м. </w:t>
      </w:r>
    </w:p>
    <w:p w:rsidR="001137EF" w:rsidRPr="00D82D18" w:rsidRDefault="001137EF" w:rsidP="001137EF">
      <w:pPr>
        <w:rPr>
          <w:rFonts w:ascii="Times New Roman" w:hAnsi="Times New Roman" w:cs="Times New Roman"/>
        </w:rPr>
      </w:pPr>
      <w:r w:rsidRPr="00D82D18">
        <w:rPr>
          <w:rFonts w:ascii="Times New Roman" w:hAnsi="Times New Roman" w:cs="Times New Roman"/>
        </w:rPr>
        <w:t>В частных случаях высоту и вид ограждения следует принимать:</w:t>
      </w:r>
    </w:p>
    <w:p w:rsidR="001137EF" w:rsidRPr="00D82D18" w:rsidRDefault="001137EF" w:rsidP="001137EF">
      <w:pPr>
        <w:rPr>
          <w:rFonts w:ascii="Times New Roman" w:eastAsia="SimSun" w:hAnsi="Times New Roman" w:cs="Times New Roman"/>
          <w:lang w:eastAsia="zh-CN"/>
        </w:rPr>
      </w:pPr>
      <w:r w:rsidRPr="00D82D18">
        <w:rPr>
          <w:rFonts w:ascii="Times New Roman" w:hAnsi="Times New Roman" w:cs="Times New Roman"/>
        </w:rPr>
        <w:t>- объекты на территории</w:t>
      </w:r>
      <w:r w:rsidRPr="00D82D18">
        <w:rPr>
          <w:rFonts w:ascii="Times New Roman" w:eastAsia="SimSun" w:hAnsi="Times New Roman" w:cs="Times New Roman"/>
          <w:lang w:eastAsia="zh-CN"/>
        </w:rPr>
        <w:t xml:space="preserve"> населенных  пунктов, ограждаемые по требованиям техники безопасности или по санитарно-гигиеническим требованиям   (открытые распределительные устройства,  подстанции, артскважины, водозаборы и т.п.)  - не  менее 1,6 м, стальная сетка или железобетонное решетчатое;</w:t>
      </w:r>
    </w:p>
    <w:p w:rsidR="001137EF" w:rsidRPr="00D82D18" w:rsidRDefault="001137EF" w:rsidP="001137EF">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больницы (кроме инфекционных и психиатрических) - не менее 1,6 м, стальная сетка или железобетонное решетчатое;</w:t>
      </w:r>
    </w:p>
    <w:p w:rsidR="000F2A3B" w:rsidRPr="00D82D18" w:rsidRDefault="000F2A3B" w:rsidP="000F2A3B">
      <w:pPr>
        <w:rPr>
          <w:rFonts w:ascii="Times New Roman" w:eastAsia="SimSun" w:hAnsi="Times New Roman" w:cs="Times New Roman"/>
          <w:lang w:eastAsia="zh-CN"/>
        </w:rPr>
      </w:pPr>
      <w:r w:rsidRPr="00D82D18">
        <w:rPr>
          <w:rFonts w:ascii="Times New Roman" w:eastAsia="SimSun" w:hAnsi="Times New Roman" w:cs="Times New Roman"/>
          <w:lang w:eastAsia="zh-CN"/>
        </w:rPr>
        <w:t xml:space="preserve">- детские дошкольные учреждения -  не менее 1,6м и полоса зеленых насаждений </w:t>
      </w:r>
      <w:r w:rsidRPr="00D82D18">
        <w:rPr>
          <w:rFonts w:ascii="Times New Roman" w:eastAsia="SimSun" w:hAnsi="Times New Roman" w:cs="Times New Roman"/>
          <w:lang w:eastAsia="zh-CN"/>
        </w:rPr>
        <w:lastRenderedPageBreak/>
        <w:t>(СанПиН 2.4.1.1249-03);</w:t>
      </w:r>
    </w:p>
    <w:p w:rsidR="000F2A3B" w:rsidRPr="00D82D18" w:rsidRDefault="000F2A3B" w:rsidP="000F2A3B">
      <w:pPr>
        <w:rPr>
          <w:rFonts w:ascii="Times New Roman" w:eastAsia="SimSun" w:hAnsi="Times New Roman" w:cs="Times New Roman"/>
          <w:lang w:eastAsia="zh-CN"/>
        </w:rPr>
      </w:pPr>
      <w:r w:rsidRPr="00D82D18">
        <w:rPr>
          <w:rFonts w:ascii="Times New Roman" w:eastAsia="SimSun" w:hAnsi="Times New Roman" w:cs="Times New Roman"/>
          <w:lang w:eastAsia="zh-CN"/>
        </w:rPr>
        <w:t>- общеобразовательные учреждения - не менее 1,5м и вдоль него- зеленые насаждения (СанПиН 2.4.2.1178-02);</w:t>
      </w:r>
    </w:p>
    <w:p w:rsidR="001137EF" w:rsidRPr="00D82D18" w:rsidRDefault="001137EF" w:rsidP="001137EF">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спортивные комплексы, стадионы, катки, открытые бассейны и другие спортивные сооружения (при контролируемом входе посетителей) - 2 м, стальная сетка, сварные или литые металлические секции, железобетонное решетчатое;</w:t>
      </w:r>
    </w:p>
    <w:p w:rsidR="001137EF" w:rsidRPr="00D82D18" w:rsidRDefault="001137EF" w:rsidP="001137EF">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открытые спортивные площадки в жилых зонах - 2,0-4,5 м, стальная сварная или плетеная сетка повышенного эстетического уровня;</w:t>
      </w:r>
    </w:p>
    <w:p w:rsidR="001137EF" w:rsidRPr="00D82D18" w:rsidRDefault="001137EF" w:rsidP="001137EF">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хозяйственные зоны предприятий общественного питания и бытового обслуживания - 1,6 м, живая изгородь (стальная сетка при необходимости охраны).</w:t>
      </w:r>
    </w:p>
    <w:p w:rsidR="001137EF" w:rsidRPr="00D82D18" w:rsidRDefault="001137EF" w:rsidP="001137EF">
      <w:pPr>
        <w:rPr>
          <w:rFonts w:ascii="Times New Roman" w:hAnsi="Times New Roman" w:cs="Times New Roman"/>
        </w:rPr>
      </w:pPr>
      <w:r w:rsidRPr="00D82D18">
        <w:rPr>
          <w:rFonts w:ascii="Times New Roman" w:hAnsi="Times New Roman" w:cs="Times New Roman"/>
        </w:rPr>
        <w:t>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ограждения должны быть светопрозрачными, решетчатыми, эстетически привлекательными, иметь устойчивость к загрязнению и запылению и способность к легкой механической очистке.</w:t>
      </w:r>
    </w:p>
    <w:p w:rsidR="001137EF" w:rsidRPr="00D82D18" w:rsidRDefault="001137EF" w:rsidP="001137EF">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Ограждения детских садов и школ должны обеспечивать защиту территории от проникновения посторонних  и несанкционированного въезда автомобилей, должны быть изготовлены и установлены таким образом, чтобы полностью исключалась вероятность получения травм об элементы конструкции, должны быть устойчивы к различным механическим повреждениям.</w:t>
      </w:r>
    </w:p>
    <w:p w:rsidR="001137EF" w:rsidRPr="00D82D18" w:rsidRDefault="001137EF" w:rsidP="001137EF">
      <w:pPr>
        <w:rPr>
          <w:rFonts w:ascii="Times New Roman" w:eastAsia="SimSun" w:hAnsi="Times New Roman" w:cs="Times New Roman"/>
          <w:lang w:eastAsia="zh-CN"/>
        </w:rPr>
      </w:pPr>
      <w:r w:rsidRPr="00D82D18">
        <w:rPr>
          <w:rFonts w:ascii="Times New Roman" w:eastAsia="SimSun" w:hAnsi="Times New Roman" w:cs="Times New Roman"/>
          <w:lang w:eastAsia="zh-CN"/>
        </w:rPr>
        <w:t>6. Объекты общественного назначения должны обеспечиваться необходимым расчетным количеством  парковочных мест в границах земельного участка.</w:t>
      </w:r>
    </w:p>
    <w:p w:rsidR="001137EF" w:rsidRPr="00D82D18" w:rsidRDefault="001137EF" w:rsidP="001137EF">
      <w:pPr>
        <w:rPr>
          <w:rFonts w:ascii="Times New Roman" w:hAnsi="Times New Roman" w:cs="Times New Roman"/>
        </w:rPr>
      </w:pPr>
      <w:r w:rsidRPr="00D82D18">
        <w:rPr>
          <w:rFonts w:ascii="Times New Roman" w:hAnsi="Times New Roman" w:cs="Times New Roman"/>
        </w:rPr>
        <w:t>Нормы расчета стоянок автомобилей и манимальные расстояния от мест хранения до объектов предусматриваются в соответствии с Приложением «К» СП 42.13330.2011 «Градостроительство. Планировка и застройка городских и сельских поселений», региональными и местными нормативами градостроительного проектирования, а также п.4 статьи 41 настоящих Правил.</w:t>
      </w:r>
    </w:p>
    <w:p w:rsidR="001137EF" w:rsidRPr="00D82D18" w:rsidRDefault="001137EF" w:rsidP="001137EF">
      <w:pPr>
        <w:rPr>
          <w:rFonts w:ascii="Times New Roman" w:hAnsi="Times New Roman" w:cs="Times New Roman"/>
        </w:rPr>
      </w:pPr>
      <w:r w:rsidRPr="00D82D18">
        <w:rPr>
          <w:rFonts w:ascii="Times New Roman" w:hAnsi="Times New Roman" w:cs="Times New Roman"/>
        </w:rPr>
        <w:t>7. Минимальная площадь озеленения в границах земельного участка принимается в соответствии с п.2 статьи 41 настоящих Правил.</w:t>
      </w:r>
    </w:p>
    <w:p w:rsidR="001137EF" w:rsidRPr="00D82D18" w:rsidRDefault="001137EF" w:rsidP="001137EF">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xml:space="preserve">8. </w:t>
      </w:r>
      <w:bookmarkStart w:id="339" w:name="_Toc470251896"/>
      <w:r w:rsidRPr="00D82D18">
        <w:rPr>
          <w:rFonts w:ascii="Times New Roman" w:eastAsia="SimSun" w:hAnsi="Times New Roman" w:cs="Times New Roman"/>
          <w:sz w:val="24"/>
          <w:szCs w:val="24"/>
          <w:lang w:eastAsia="zh-CN"/>
        </w:rPr>
        <w:t xml:space="preserve">Проектирование медицинских учреждений вести в соответствии с СП 158.13330.2014 «Здания и помещения медицинских организаций. Правила проектирования», </w:t>
      </w:r>
      <w:hyperlink r:id="rId83" w:history="1">
        <w:r w:rsidRPr="00D82D18">
          <w:rPr>
            <w:rFonts w:ascii="Times New Roman" w:eastAsia="SimSun" w:hAnsi="Times New Roman" w:cs="Times New Roman"/>
            <w:sz w:val="24"/>
            <w:szCs w:val="24"/>
            <w:lang w:eastAsia="zh-CN"/>
          </w:rPr>
          <w:t>СП 118.13330.2012 «Общественные здания и сооружения»</w:t>
        </w:r>
      </w:hyperlink>
      <w:r w:rsidRPr="00D82D18">
        <w:rPr>
          <w:rFonts w:ascii="Times New Roman" w:eastAsia="SimSun" w:hAnsi="Times New Roman" w:cs="Times New Roman"/>
          <w:sz w:val="24"/>
          <w:szCs w:val="24"/>
          <w:lang w:eastAsia="zh-CN"/>
        </w:rPr>
        <w:t xml:space="preserve">, </w:t>
      </w:r>
      <w:hyperlink r:id="rId84" w:history="1">
        <w:r w:rsidRPr="00D82D18">
          <w:rPr>
            <w:rFonts w:ascii="Times New Roman" w:eastAsia="SimSun" w:hAnsi="Times New Roman" w:cs="Times New Roman"/>
            <w:sz w:val="24"/>
            <w:szCs w:val="24"/>
            <w:lang w:eastAsia="zh-CN"/>
          </w:rPr>
          <w:t>СанПиН 2.1.3.2630 -10. «Санитарно-эпидемиологические требования к организациям, осуществляющим медицинскую деятельность»</w:t>
        </w:r>
      </w:hyperlink>
      <w:r w:rsidRPr="00D82D18">
        <w:rPr>
          <w:rFonts w:ascii="Times New Roman" w:eastAsia="SimSun" w:hAnsi="Times New Roman" w:cs="Times New Roman"/>
          <w:sz w:val="24"/>
          <w:szCs w:val="24"/>
          <w:lang w:eastAsia="zh-CN"/>
        </w:rPr>
        <w:t xml:space="preserve"> и иных действующих нормативов.</w:t>
      </w:r>
      <w:bookmarkEnd w:id="339"/>
    </w:p>
    <w:p w:rsidR="001137EF" w:rsidRPr="00D82D18" w:rsidRDefault="001137EF" w:rsidP="001137EF">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xml:space="preserve">Детские дошкольные учреждения размещаются в соответствии с требованиями СанПиН 2.4.1.2660-10 «Санитарно-эпидемиологические требования в дошкольных организациях» и </w:t>
      </w:r>
      <w:hyperlink w:anchor="Par9596" w:history="1">
        <w:r w:rsidRPr="00D82D18">
          <w:rPr>
            <w:rFonts w:ascii="Times New Roman" w:eastAsia="SimSun" w:hAnsi="Times New Roman" w:cs="Times New Roman"/>
            <w:sz w:val="24"/>
            <w:szCs w:val="24"/>
            <w:lang w:eastAsia="zh-CN"/>
          </w:rPr>
          <w:t>приложением 6</w:t>
        </w:r>
      </w:hyperlink>
      <w:r w:rsidRPr="00D82D18">
        <w:rPr>
          <w:rFonts w:ascii="Times New Roman" w:eastAsia="SimSun" w:hAnsi="Times New Roman" w:cs="Times New Roman"/>
          <w:sz w:val="24"/>
          <w:szCs w:val="24"/>
          <w:lang w:eastAsia="zh-CN"/>
        </w:rPr>
        <w:t xml:space="preserve"> к Нормативам Градостроительного проектирования КК.</w:t>
      </w:r>
    </w:p>
    <w:p w:rsidR="001137EF" w:rsidRPr="00D82D18" w:rsidRDefault="001137EF" w:rsidP="001137EF">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xml:space="preserve">Общеобразовательные учреждения размещаются в соответствии с требованиями СанПиН 2.4.2.2821-10 «Санитарно-эпидемиологические требования к условиям и организации обучения в общеобразовательных учреждениях» и </w:t>
      </w:r>
      <w:hyperlink w:anchor="Par9596" w:history="1">
        <w:r w:rsidRPr="00D82D18">
          <w:rPr>
            <w:rFonts w:ascii="Times New Roman" w:eastAsia="SimSun" w:hAnsi="Times New Roman" w:cs="Times New Roman"/>
            <w:sz w:val="24"/>
            <w:szCs w:val="24"/>
            <w:lang w:eastAsia="zh-CN"/>
          </w:rPr>
          <w:t>приложением 6</w:t>
        </w:r>
      </w:hyperlink>
      <w:r w:rsidRPr="00D82D18">
        <w:rPr>
          <w:rFonts w:ascii="Times New Roman" w:eastAsia="SimSun" w:hAnsi="Times New Roman" w:cs="Times New Roman"/>
          <w:sz w:val="24"/>
          <w:szCs w:val="24"/>
          <w:lang w:eastAsia="zh-CN"/>
        </w:rPr>
        <w:t xml:space="preserve"> к Нормативам Градостроительного проектирования КК.</w:t>
      </w:r>
    </w:p>
    <w:p w:rsidR="001137EF" w:rsidRPr="00D82D18" w:rsidRDefault="001137EF" w:rsidP="001137EF">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xml:space="preserve">Учреждения начального профессионального образования следует размещать в соответствии с требованиями </w:t>
      </w:r>
      <w:hyperlink r:id="rId85" w:history="1">
        <w:r w:rsidRPr="00D82D18">
          <w:rPr>
            <w:rFonts w:ascii="Times New Roman" w:eastAsia="SimSun" w:hAnsi="Times New Roman" w:cs="Times New Roman"/>
            <w:sz w:val="24"/>
            <w:szCs w:val="24"/>
            <w:lang w:eastAsia="zh-CN"/>
          </w:rPr>
          <w:t>СанПиН 2.4.3.1186-03</w:t>
        </w:r>
      </w:hyperlink>
      <w:r w:rsidRPr="00D82D18">
        <w:rPr>
          <w:rFonts w:ascii="Times New Roman" w:eastAsia="SimSun" w:hAnsi="Times New Roman" w:cs="Times New Roman"/>
          <w:sz w:val="24"/>
          <w:szCs w:val="24"/>
          <w:lang w:eastAsia="zh-CN"/>
        </w:rPr>
        <w:t xml:space="preserve"> «Санитарно-эпидемиологические требования к организации учебно-производственного процесса в образовательных учреждениях начального профессионального образования».</w:t>
      </w:r>
    </w:p>
    <w:p w:rsidR="001137EF" w:rsidRPr="00D82D18" w:rsidRDefault="001137EF" w:rsidP="001137EF">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Учреждения начального, среднего, высшего и дополнительного профессионального образования должны проектироваться в соответствии с требованиями СНиП 2.08.02-89* "Общественные здания и сооружения", пособия к СНиП 2.08.02-89 "Проектирование учебных комплексов и центров".</w:t>
      </w:r>
    </w:p>
    <w:p w:rsidR="001137EF" w:rsidRPr="00D82D18" w:rsidRDefault="001137EF" w:rsidP="001137EF">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9. Размеры земельного участка для отдельно стоящего объекта дошкольного  образования:</w:t>
      </w:r>
    </w:p>
    <w:p w:rsidR="001137EF" w:rsidRPr="00D82D18" w:rsidRDefault="001137EF" w:rsidP="001137EF">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при вместимости до 100 мест – 40 кв.м. на 1 чел.;</w:t>
      </w:r>
    </w:p>
    <w:p w:rsidR="001137EF" w:rsidRPr="00D82D18" w:rsidRDefault="001137EF" w:rsidP="001137EF">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при вместимости свыше 100 мест – 35 кв.м. на 1 чел.</w:t>
      </w:r>
    </w:p>
    <w:p w:rsidR="001137EF" w:rsidRPr="00D82D18" w:rsidRDefault="001137EF" w:rsidP="001137EF">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lastRenderedPageBreak/>
        <w:t>Размеры земельного участка для встроенного объекта дошкольного  образования:</w:t>
      </w:r>
    </w:p>
    <w:p w:rsidR="001137EF" w:rsidRPr="00D82D18" w:rsidRDefault="001137EF" w:rsidP="001137EF">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при вместимости более 100 мест – 29 кв.м. на 1 чел.;</w:t>
      </w:r>
    </w:p>
    <w:p w:rsidR="001137EF" w:rsidRPr="00D82D18" w:rsidRDefault="001137EF" w:rsidP="001137EF">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10. Для объекта общеобразовательного назначения размеры земельного участка при вместимости:</w:t>
      </w:r>
    </w:p>
    <w:p w:rsidR="001137EF" w:rsidRPr="00D82D18" w:rsidRDefault="001137EF" w:rsidP="001137EF">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до 400 мест – 50 кв.м. на 1 чел.;</w:t>
      </w:r>
    </w:p>
    <w:p w:rsidR="001137EF" w:rsidRPr="00D82D18" w:rsidRDefault="001137EF" w:rsidP="001137EF">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от 401 до 500 мест – 60 кв.м. на 1 чел.;</w:t>
      </w:r>
    </w:p>
    <w:p w:rsidR="001137EF" w:rsidRPr="00D82D18" w:rsidRDefault="001137EF" w:rsidP="001137EF">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12. На территории рынков:</w:t>
      </w:r>
    </w:p>
    <w:p w:rsidR="001137EF" w:rsidRPr="00D82D18" w:rsidRDefault="001137EF" w:rsidP="001137EF">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хозяйственные площадки необходимо располагать на расстоянии не менее 30 м от мест торговли;</w:t>
      </w:r>
    </w:p>
    <w:p w:rsidR="001137EF" w:rsidRPr="00D82D18" w:rsidRDefault="001137EF" w:rsidP="001137EF">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мусоросборники вместимостью до 100 л располагаются из расчета не менее одного контейнера на 200 кв. м площади рынка, расстояние между ними вдоль линии торговых прилавков не должно превышать 20 м. Для сбора пищевых отходов должны быть установлены специальные емкости. На рынках площадью 0,2 га и более собранные на территории отходы следует хранить в контейнерах емкостью 0,75 куб. м;</w:t>
      </w:r>
    </w:p>
    <w:p w:rsidR="001137EF" w:rsidRPr="00D82D18" w:rsidRDefault="001137EF" w:rsidP="001137EF">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xml:space="preserve">- на рынках без канализации общественные туалеты с непроницаемыми выгребами следует располагать на расстоянии не менее 50 м от места торговли. </w:t>
      </w:r>
    </w:p>
    <w:p w:rsidR="001137EF" w:rsidRPr="00D82D18" w:rsidRDefault="001137EF" w:rsidP="001137EF">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1</w:t>
      </w:r>
      <w:r w:rsidR="009A7944" w:rsidRPr="00D82D18">
        <w:rPr>
          <w:rFonts w:ascii="Times New Roman" w:eastAsia="SimSun" w:hAnsi="Times New Roman" w:cs="Times New Roman"/>
          <w:sz w:val="24"/>
          <w:szCs w:val="24"/>
          <w:lang w:eastAsia="zh-CN"/>
        </w:rPr>
        <w:t>3</w:t>
      </w:r>
      <w:r w:rsidRPr="00D82D18">
        <w:rPr>
          <w:rFonts w:ascii="Times New Roman" w:eastAsia="SimSun" w:hAnsi="Times New Roman" w:cs="Times New Roman"/>
          <w:sz w:val="24"/>
          <w:szCs w:val="24"/>
          <w:lang w:eastAsia="zh-CN"/>
        </w:rPr>
        <w:t>.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 стат</w:t>
      </w:r>
      <w:r w:rsidR="00092378" w:rsidRPr="00D82D18">
        <w:rPr>
          <w:rFonts w:ascii="Times New Roman" w:eastAsia="SimSun" w:hAnsi="Times New Roman" w:cs="Times New Roman"/>
          <w:sz w:val="24"/>
          <w:szCs w:val="24"/>
          <w:lang w:eastAsia="zh-CN"/>
        </w:rPr>
        <w:t>ьями 43-47</w:t>
      </w:r>
      <w:r w:rsidRPr="00D82D18">
        <w:rPr>
          <w:rFonts w:ascii="Times New Roman" w:eastAsia="SimSun" w:hAnsi="Times New Roman" w:cs="Times New Roman"/>
          <w:sz w:val="24"/>
          <w:szCs w:val="24"/>
          <w:lang w:eastAsia="zh-CN"/>
        </w:rPr>
        <w:t xml:space="preserve"> настоящих Правил.</w:t>
      </w:r>
    </w:p>
    <w:p w:rsidR="001137EF" w:rsidRPr="00D82D18" w:rsidRDefault="001137EF" w:rsidP="001137EF">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1</w:t>
      </w:r>
      <w:r w:rsidR="009A7944" w:rsidRPr="00D82D18">
        <w:rPr>
          <w:rFonts w:ascii="Times New Roman" w:eastAsia="SimSun" w:hAnsi="Times New Roman" w:cs="Times New Roman"/>
          <w:sz w:val="24"/>
          <w:szCs w:val="24"/>
          <w:lang w:eastAsia="zh-CN"/>
        </w:rPr>
        <w:t>4</w:t>
      </w:r>
      <w:r w:rsidRPr="00D82D18">
        <w:rPr>
          <w:rFonts w:ascii="Times New Roman" w:eastAsia="SimSun" w:hAnsi="Times New Roman" w:cs="Times New Roman"/>
          <w:sz w:val="24"/>
          <w:szCs w:val="24"/>
          <w:lang w:eastAsia="zh-CN"/>
        </w:rPr>
        <w:t>. 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1137EF" w:rsidRPr="00D82D18" w:rsidRDefault="001137EF" w:rsidP="00FF6F46">
      <w:pPr>
        <w:pStyle w:val="ConsPlusNormal"/>
        <w:ind w:firstLine="709"/>
        <w:rPr>
          <w:rFonts w:ascii="Times New Roman" w:eastAsia="SimSun" w:hAnsi="Times New Roman" w:cs="Times New Roman"/>
          <w:sz w:val="24"/>
          <w:szCs w:val="24"/>
          <w:lang w:eastAsia="zh-CN"/>
        </w:rPr>
      </w:pPr>
    </w:p>
    <w:p w:rsidR="00C771F1" w:rsidRPr="00D82D18" w:rsidRDefault="00C771F1" w:rsidP="00C771F1">
      <w:pPr>
        <w:pStyle w:val="20"/>
        <w:spacing w:after="100"/>
        <w:jc w:val="left"/>
        <w:rPr>
          <w:rFonts w:ascii="Times New Roman" w:hAnsi="Times New Roman" w:cs="Times New Roman"/>
          <w:color w:val="auto"/>
        </w:rPr>
        <w:sectPr w:rsidR="00C771F1" w:rsidRPr="00D82D18" w:rsidSect="00D82D18">
          <w:pgSz w:w="11900" w:h="16800"/>
          <w:pgMar w:top="851" w:right="851" w:bottom="567" w:left="1418" w:header="720" w:footer="340" w:gutter="0"/>
          <w:cols w:space="720"/>
          <w:noEndnote/>
          <w:titlePg/>
          <w:docGrid w:linePitch="326"/>
        </w:sectPr>
      </w:pPr>
      <w:bookmarkStart w:id="340" w:name="_Toc23150773"/>
    </w:p>
    <w:p w:rsidR="00C771F1" w:rsidRPr="00D82D18" w:rsidRDefault="00C771F1" w:rsidP="00C771F1">
      <w:pPr>
        <w:pStyle w:val="20"/>
        <w:spacing w:after="100"/>
        <w:jc w:val="left"/>
        <w:rPr>
          <w:rFonts w:ascii="Times New Roman" w:hAnsi="Times New Roman" w:cs="Times New Roman"/>
          <w:color w:val="auto"/>
        </w:rPr>
      </w:pPr>
      <w:bookmarkStart w:id="341" w:name="_Toc25928612"/>
      <w:r w:rsidRPr="00D82D18">
        <w:rPr>
          <w:rFonts w:ascii="Times New Roman" w:hAnsi="Times New Roman" w:cs="Times New Roman"/>
          <w:color w:val="auto"/>
        </w:rPr>
        <w:lastRenderedPageBreak/>
        <w:t>Статья 37. Градостроительные регламенты в отношении земельных участков и объектов капитального строительства, расположенных в пределах производственных зон, зон инженерной и транспортной инфраструктур.</w:t>
      </w:r>
      <w:bookmarkEnd w:id="340"/>
      <w:bookmarkEnd w:id="341"/>
    </w:p>
    <w:p w:rsidR="00C771F1" w:rsidRPr="00D82D18" w:rsidRDefault="00C771F1" w:rsidP="00C771F1">
      <w:pPr>
        <w:spacing w:before="200" w:line="312" w:lineRule="auto"/>
        <w:rPr>
          <w:rFonts w:ascii="Times New Roman" w:eastAsia="SimSun" w:hAnsi="Times New Roman" w:cs="Times New Roman"/>
          <w:b/>
          <w:u w:val="single"/>
          <w:lang w:eastAsia="zh-CN"/>
        </w:rPr>
      </w:pPr>
      <w:r w:rsidRPr="00D82D18">
        <w:rPr>
          <w:rFonts w:ascii="Times New Roman" w:eastAsia="SimSun" w:hAnsi="Times New Roman" w:cs="Times New Roman"/>
          <w:b/>
          <w:u w:val="single"/>
          <w:lang w:eastAsia="zh-CN"/>
        </w:rPr>
        <w:t>1. Зона производственно-коммунального назначения V класса опасности (П–1).</w:t>
      </w:r>
    </w:p>
    <w:p w:rsidR="00C771F1" w:rsidRPr="00D82D18" w:rsidRDefault="00C771F1" w:rsidP="00C771F1">
      <w:pPr>
        <w:rPr>
          <w:rFonts w:ascii="Times New Roman" w:eastAsia="SimSun" w:hAnsi="Times New Roman" w:cs="Times New Roman"/>
          <w:lang w:eastAsia="zh-CN"/>
        </w:rPr>
      </w:pPr>
      <w:r w:rsidRPr="00D82D18">
        <w:rPr>
          <w:rFonts w:ascii="Times New Roman" w:eastAsia="SimSun" w:hAnsi="Times New Roman" w:cs="Times New Roman"/>
          <w:lang w:eastAsia="zh-CN"/>
        </w:rPr>
        <w:t>Зона П-1 выделена для формирования и развития территорий производственного и коммунально-складского назначения не выше V класса опасности с низким уровнем шума и загрязнения, требующие установления и организации санитарно-защитной зоны до 50м, иных территорий коммунально-складского назначения, не требующих устройства санитарно-защитных зон.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C771F1" w:rsidRPr="00D82D18" w:rsidRDefault="00C771F1" w:rsidP="00C771F1">
      <w:pPr>
        <w:rPr>
          <w:rFonts w:ascii="Times New Roman" w:eastAsia="SimSun" w:hAnsi="Times New Roman" w:cs="Times New Roman"/>
          <w:lang w:eastAsia="zh-CN"/>
        </w:rPr>
      </w:pPr>
      <w:r w:rsidRPr="00D82D18">
        <w:rPr>
          <w:rFonts w:ascii="Times New Roman" w:eastAsia="SimSun" w:hAnsi="Times New Roman" w:cs="Times New Roman"/>
          <w:lang w:eastAsia="zh-CN"/>
        </w:rPr>
        <w:t>При размещении объектов малого бизнеса,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 При подтверждении расчетами на границе жилой застройки соблюдения установленных гигиенических нормативов загрязняющих веществ в атмосферном воздухе и уровней физического воздействия на атмосферный воздух населенных мест, проект обоснования санитарно-защитной зоны не разрабатывается, натурные исследования, и измерения атмосферного воздуха не проводятся.</w:t>
      </w:r>
    </w:p>
    <w:p w:rsidR="00C771F1" w:rsidRPr="00D82D18" w:rsidRDefault="00C771F1" w:rsidP="00C771F1">
      <w:pPr>
        <w:rPr>
          <w:rFonts w:ascii="Times New Roman" w:eastAsia="SimSun" w:hAnsi="Times New Roman" w:cs="Times New Roman"/>
          <w:lang w:eastAsia="zh-CN"/>
        </w:rPr>
      </w:pPr>
      <w:r w:rsidRPr="00D82D18">
        <w:rPr>
          <w:rFonts w:ascii="Times New Roman" w:eastAsia="SimSun" w:hAnsi="Times New Roman" w:cs="Times New Roman"/>
          <w:lang w:eastAsia="zh-CN"/>
        </w:rPr>
        <w:t>Для действующих объектов малого бизнеса V класса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 полученные в рамках проведения надзорных мероприятий.</w:t>
      </w:r>
    </w:p>
    <w:p w:rsidR="00C771F1" w:rsidRPr="00D82D18" w:rsidRDefault="00C771F1" w:rsidP="00C771F1">
      <w:pPr>
        <w:rPr>
          <w:rFonts w:ascii="Times New Roman" w:eastAsia="SimSun" w:hAnsi="Times New Roman" w:cs="Times New Roman"/>
          <w:lang w:eastAsia="zh-CN"/>
        </w:rPr>
      </w:pPr>
      <w:r w:rsidRPr="00D82D18">
        <w:rPr>
          <w:rFonts w:ascii="Times New Roman" w:eastAsia="SimSun" w:hAnsi="Times New Roman" w:cs="Times New Roman"/>
          <w:lang w:eastAsia="zh-CN"/>
        </w:rPr>
        <w:t>Для размещения микропредприятий малого бизнеса с количеством работающих не более 15 человек необходимо уведомление от юридического лица или индивидуального предпринимателя о соблюдении действующих санитарно-гигиенических требований и нормативов на границе жилой застройки. Подтверждением соблюдения гигиенических нормативов на границе жилой застройки являются результаты натурных исследований атмосферного воздуха и измерений уровней физических воздействий на атмосферный воздух в рамках проведения надзорных мероприятий.</w:t>
      </w:r>
    </w:p>
    <w:p w:rsidR="00FF6F46" w:rsidRPr="00D82D18" w:rsidRDefault="00FF6F46" w:rsidP="00874952">
      <w:pPr>
        <w:pStyle w:val="affff7"/>
        <w:spacing w:before="0" w:beforeAutospacing="0" w:after="0"/>
      </w:pPr>
    </w:p>
    <w:p w:rsidR="00A4686E" w:rsidRPr="00D82D18" w:rsidRDefault="00A4686E" w:rsidP="00C771F1">
      <w:pPr>
        <w:ind w:firstLine="426"/>
        <w:rPr>
          <w:rFonts w:ascii="Times New Roman" w:eastAsia="SimSun" w:hAnsi="Times New Roman" w:cs="Times New Roman"/>
          <w:lang w:eastAsia="zh-CN"/>
        </w:rPr>
        <w:sectPr w:rsidR="00A4686E" w:rsidRPr="00D82D18" w:rsidSect="00D82D18">
          <w:pgSz w:w="11906" w:h="16838"/>
          <w:pgMar w:top="567" w:right="709" w:bottom="709" w:left="1134" w:header="720" w:footer="340" w:gutter="0"/>
          <w:cols w:space="720"/>
          <w:docGrid w:linePitch="360"/>
        </w:sectPr>
      </w:pPr>
    </w:p>
    <w:p w:rsidR="00C771F1" w:rsidRPr="00D82D18" w:rsidRDefault="00C771F1" w:rsidP="00C771F1">
      <w:pPr>
        <w:ind w:firstLine="426"/>
        <w:rPr>
          <w:rFonts w:ascii="Times New Roman" w:eastAsia="SimSun" w:hAnsi="Times New Roman" w:cs="Times New Roman"/>
          <w:lang w:eastAsia="zh-CN"/>
        </w:rPr>
      </w:pPr>
      <w:r w:rsidRPr="00D82D18">
        <w:rPr>
          <w:rFonts w:ascii="Times New Roman" w:eastAsia="SimSun" w:hAnsi="Times New Roman" w:cs="Times New Roman"/>
          <w:lang w:eastAsia="zh-CN"/>
        </w:rPr>
        <w:lastRenderedPageBreak/>
        <w:t>1.1. Основные виды разрешённого использования земельных участков и объектов капитального строительства:</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1060"/>
        <w:gridCol w:w="955"/>
        <w:gridCol w:w="851"/>
        <w:gridCol w:w="1306"/>
        <w:gridCol w:w="992"/>
        <w:gridCol w:w="709"/>
        <w:gridCol w:w="850"/>
        <w:gridCol w:w="992"/>
      </w:tblGrid>
      <w:tr w:rsidR="00C771F1" w:rsidRPr="00D82D18" w:rsidTr="00C771F1">
        <w:trPr>
          <w:cantSplit/>
          <w:trHeight w:val="798"/>
          <w:jc w:val="center"/>
        </w:trPr>
        <w:tc>
          <w:tcPr>
            <w:tcW w:w="2694" w:type="dxa"/>
            <w:vMerge w:val="restart"/>
            <w:shd w:val="clear" w:color="auto" w:fill="auto"/>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Наименование вида разрешенного использования</w:t>
            </w:r>
          </w:p>
        </w:tc>
        <w:tc>
          <w:tcPr>
            <w:tcW w:w="1060" w:type="dxa"/>
            <w:vMerge w:val="restart"/>
            <w:shd w:val="clear" w:color="auto" w:fill="auto"/>
            <w:vAlign w:val="center"/>
          </w:tcPr>
          <w:p w:rsidR="00C771F1" w:rsidRPr="00D82D18" w:rsidRDefault="00C771F1" w:rsidP="00C771F1">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Код</w:t>
            </w:r>
          </w:p>
        </w:tc>
        <w:tc>
          <w:tcPr>
            <w:tcW w:w="6655" w:type="dxa"/>
            <w:gridSpan w:val="7"/>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C771F1" w:rsidRPr="00D82D18" w:rsidTr="00C771F1">
        <w:trPr>
          <w:cantSplit/>
          <w:trHeight w:val="4416"/>
          <w:jc w:val="center"/>
        </w:trPr>
        <w:tc>
          <w:tcPr>
            <w:tcW w:w="2694" w:type="dxa"/>
            <w:vMerge/>
            <w:shd w:val="clear" w:color="auto" w:fill="auto"/>
          </w:tcPr>
          <w:p w:rsidR="00C771F1" w:rsidRPr="00D82D18" w:rsidRDefault="00C771F1" w:rsidP="00C771F1">
            <w:pPr>
              <w:ind w:firstLine="0"/>
              <w:jc w:val="center"/>
              <w:rPr>
                <w:rFonts w:ascii="Times New Roman" w:eastAsia="SimSun" w:hAnsi="Times New Roman" w:cs="Times New Roman"/>
                <w:lang w:eastAsia="zh-CN"/>
              </w:rPr>
            </w:pPr>
          </w:p>
        </w:tc>
        <w:tc>
          <w:tcPr>
            <w:tcW w:w="1060" w:type="dxa"/>
            <w:vMerge/>
            <w:shd w:val="clear" w:color="auto" w:fill="auto"/>
          </w:tcPr>
          <w:p w:rsidR="00C771F1" w:rsidRPr="00D82D18" w:rsidRDefault="00C771F1" w:rsidP="00C771F1">
            <w:pPr>
              <w:ind w:firstLine="0"/>
              <w:jc w:val="center"/>
              <w:rPr>
                <w:rFonts w:ascii="Times New Roman" w:eastAsia="SimSun" w:hAnsi="Times New Roman" w:cs="Times New Roman"/>
                <w:lang w:eastAsia="zh-CN"/>
              </w:rPr>
            </w:pPr>
          </w:p>
        </w:tc>
        <w:tc>
          <w:tcPr>
            <w:tcW w:w="955" w:type="dxa"/>
            <w:textDirection w:val="btLr"/>
            <w:vAlign w:val="center"/>
          </w:tcPr>
          <w:p w:rsidR="00C771F1" w:rsidRPr="00D82D18" w:rsidRDefault="00C771F1" w:rsidP="00C771F1">
            <w:pPr>
              <w:ind w:left="113" w:right="113" w:firstLine="0"/>
              <w:jc w:val="center"/>
              <w:rPr>
                <w:rFonts w:ascii="Times New Roman" w:eastAsia="SimSun" w:hAnsi="Times New Roman" w:cs="Times New Roman"/>
                <w:lang w:eastAsia="zh-CN"/>
              </w:rPr>
            </w:pPr>
            <w:r w:rsidRPr="00D82D18">
              <w:rPr>
                <w:rFonts w:ascii="Times New Roman" w:hAnsi="Times New Roman" w:cs="Times New Roman"/>
              </w:rPr>
              <w:t xml:space="preserve">площадь земельных участков минимальная / максимальная </w:t>
            </w:r>
          </w:p>
        </w:tc>
        <w:tc>
          <w:tcPr>
            <w:tcW w:w="851" w:type="dxa"/>
            <w:textDirection w:val="btLr"/>
            <w:vAlign w:val="center"/>
          </w:tcPr>
          <w:p w:rsidR="00C771F1" w:rsidRPr="00D82D18" w:rsidRDefault="00C771F1" w:rsidP="00C771F1">
            <w:pPr>
              <w:ind w:left="113" w:right="113" w:firstLine="0"/>
              <w:jc w:val="center"/>
              <w:rPr>
                <w:rFonts w:ascii="Times New Roman" w:hAnsi="Times New Roman" w:cs="Times New Roman"/>
              </w:rPr>
            </w:pPr>
            <w:r w:rsidRPr="00D82D18">
              <w:rPr>
                <w:rFonts w:ascii="Times New Roman" w:hAnsi="Times New Roman" w:cs="Times New Roman"/>
              </w:rPr>
              <w:t>минимальная ширина земельных участков вдоль фронта улиц и проездов</w:t>
            </w:r>
          </w:p>
        </w:tc>
        <w:tc>
          <w:tcPr>
            <w:tcW w:w="1306" w:type="dxa"/>
            <w:textDirection w:val="btLr"/>
            <w:vAlign w:val="center"/>
          </w:tcPr>
          <w:p w:rsidR="00C771F1" w:rsidRPr="00D82D18" w:rsidRDefault="00C771F1" w:rsidP="00C771F1">
            <w:pPr>
              <w:ind w:left="113" w:right="113" w:firstLine="0"/>
              <w:jc w:val="center"/>
              <w:rPr>
                <w:rFonts w:ascii="Times New Roman" w:eastAsia="SimSun" w:hAnsi="Times New Roman" w:cs="Times New Roman"/>
                <w:lang w:eastAsia="zh-CN"/>
              </w:rPr>
            </w:pPr>
            <w:r w:rsidRPr="00D82D18">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C771F1" w:rsidRPr="00D82D18" w:rsidRDefault="00C771F1" w:rsidP="00C771F1">
            <w:pPr>
              <w:ind w:left="113" w:right="113" w:firstLine="0"/>
              <w:jc w:val="center"/>
              <w:rPr>
                <w:rFonts w:ascii="Times New Roman" w:eastAsia="SimSun" w:hAnsi="Times New Roman" w:cs="Times New Roman"/>
                <w:lang w:eastAsia="zh-CN"/>
              </w:rPr>
            </w:pPr>
            <w:r w:rsidRPr="00D82D18">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709" w:type="dxa"/>
            <w:textDirection w:val="btLr"/>
            <w:vAlign w:val="center"/>
          </w:tcPr>
          <w:p w:rsidR="00C771F1" w:rsidRPr="00D82D18" w:rsidRDefault="00C771F1" w:rsidP="00C771F1">
            <w:pPr>
              <w:ind w:left="113" w:right="113" w:firstLine="0"/>
              <w:jc w:val="center"/>
              <w:rPr>
                <w:rFonts w:ascii="Times New Roman" w:eastAsia="SimSun" w:hAnsi="Times New Roman" w:cs="Times New Roman"/>
                <w:lang w:eastAsia="zh-CN"/>
              </w:rPr>
            </w:pPr>
            <w:r w:rsidRPr="00D82D18">
              <w:rPr>
                <w:rFonts w:ascii="Times New Roman" w:hAnsi="Times New Roman" w:cs="Times New Roman"/>
              </w:rPr>
              <w:t>максимальное количество надземных этажей</w:t>
            </w:r>
          </w:p>
        </w:tc>
        <w:tc>
          <w:tcPr>
            <w:tcW w:w="850" w:type="dxa"/>
            <w:textDirection w:val="btLr"/>
            <w:vAlign w:val="center"/>
          </w:tcPr>
          <w:p w:rsidR="00C771F1" w:rsidRPr="00D82D18" w:rsidRDefault="00C771F1" w:rsidP="00C771F1">
            <w:pPr>
              <w:ind w:left="113" w:right="113" w:firstLine="0"/>
              <w:jc w:val="center"/>
              <w:rPr>
                <w:rFonts w:ascii="Times New Roman" w:hAnsi="Times New Roman" w:cs="Times New Roman"/>
              </w:rPr>
            </w:pPr>
            <w:r w:rsidRPr="00D82D18">
              <w:rPr>
                <w:rFonts w:ascii="Times New Roman" w:hAnsi="Times New Roman" w:cs="Times New Roman"/>
              </w:rPr>
              <w:t>максимальная высота зданий</w:t>
            </w:r>
          </w:p>
        </w:tc>
        <w:tc>
          <w:tcPr>
            <w:tcW w:w="992" w:type="dxa"/>
            <w:textDirection w:val="btLr"/>
            <w:vAlign w:val="center"/>
          </w:tcPr>
          <w:p w:rsidR="00C771F1" w:rsidRPr="00D82D18" w:rsidRDefault="00C771F1" w:rsidP="00C771F1">
            <w:pPr>
              <w:ind w:left="113" w:right="113" w:firstLine="0"/>
              <w:jc w:val="center"/>
              <w:rPr>
                <w:rFonts w:ascii="Times New Roman" w:hAnsi="Times New Roman" w:cs="Times New Roman"/>
              </w:rPr>
            </w:pPr>
            <w:r w:rsidRPr="00D82D18">
              <w:rPr>
                <w:rFonts w:ascii="Times New Roman" w:hAnsi="Times New Roman" w:cs="Times New Roman"/>
              </w:rPr>
              <w:t>максимальный процент застройки земельного участка</w:t>
            </w:r>
          </w:p>
        </w:tc>
      </w:tr>
      <w:tr w:rsidR="00C771F1" w:rsidRPr="00D82D18" w:rsidTr="00C771F1">
        <w:trPr>
          <w:cantSplit/>
          <w:trHeight w:val="237"/>
          <w:jc w:val="center"/>
        </w:trPr>
        <w:tc>
          <w:tcPr>
            <w:tcW w:w="2694" w:type="dxa"/>
            <w:shd w:val="clear" w:color="auto" w:fill="auto"/>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1</w:t>
            </w:r>
          </w:p>
        </w:tc>
        <w:tc>
          <w:tcPr>
            <w:tcW w:w="1060" w:type="dxa"/>
            <w:shd w:val="clear" w:color="auto" w:fill="auto"/>
            <w:vAlign w:val="center"/>
          </w:tcPr>
          <w:p w:rsidR="00C771F1" w:rsidRPr="00D82D18" w:rsidRDefault="00C771F1" w:rsidP="00C771F1">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2</w:t>
            </w:r>
          </w:p>
        </w:tc>
        <w:tc>
          <w:tcPr>
            <w:tcW w:w="955" w:type="dxa"/>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3</w:t>
            </w:r>
          </w:p>
        </w:tc>
        <w:tc>
          <w:tcPr>
            <w:tcW w:w="851" w:type="dxa"/>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4</w:t>
            </w:r>
          </w:p>
        </w:tc>
        <w:tc>
          <w:tcPr>
            <w:tcW w:w="1306" w:type="dxa"/>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5</w:t>
            </w:r>
          </w:p>
        </w:tc>
        <w:tc>
          <w:tcPr>
            <w:tcW w:w="992" w:type="dxa"/>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6</w:t>
            </w:r>
          </w:p>
        </w:tc>
        <w:tc>
          <w:tcPr>
            <w:tcW w:w="709" w:type="dxa"/>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7</w:t>
            </w:r>
          </w:p>
        </w:tc>
        <w:tc>
          <w:tcPr>
            <w:tcW w:w="850" w:type="dxa"/>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8</w:t>
            </w:r>
          </w:p>
        </w:tc>
        <w:tc>
          <w:tcPr>
            <w:tcW w:w="992" w:type="dxa"/>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9</w:t>
            </w:r>
          </w:p>
        </w:tc>
      </w:tr>
      <w:tr w:rsidR="00EF5F14" w:rsidRPr="00D82D18" w:rsidTr="00EF5F14">
        <w:trPr>
          <w:cantSplit/>
          <w:trHeight w:val="979"/>
          <w:jc w:val="center"/>
        </w:trPr>
        <w:tc>
          <w:tcPr>
            <w:tcW w:w="2694" w:type="dxa"/>
            <w:shd w:val="clear" w:color="auto" w:fill="auto"/>
          </w:tcPr>
          <w:p w:rsidR="00EF5F14" w:rsidRPr="00D82D18" w:rsidRDefault="00EF5F14" w:rsidP="00C771F1">
            <w:pPr>
              <w:pStyle w:val="affff7"/>
            </w:pPr>
            <w:r w:rsidRPr="00D82D18">
              <w:t>Хранение и переработка сельскохозяйственной продукции</w:t>
            </w:r>
          </w:p>
        </w:tc>
        <w:tc>
          <w:tcPr>
            <w:tcW w:w="1060" w:type="dxa"/>
            <w:shd w:val="clear" w:color="auto" w:fill="auto"/>
          </w:tcPr>
          <w:p w:rsidR="00EF5F14" w:rsidRPr="00D82D18" w:rsidRDefault="00EF5F14" w:rsidP="00C771F1">
            <w:pPr>
              <w:pStyle w:val="affff7"/>
              <w:jc w:val="center"/>
            </w:pPr>
            <w:r w:rsidRPr="00D82D18">
              <w:t>1.15</w:t>
            </w:r>
          </w:p>
        </w:tc>
        <w:tc>
          <w:tcPr>
            <w:tcW w:w="955" w:type="dxa"/>
            <w:vMerge w:val="restart"/>
            <w:vAlign w:val="center"/>
          </w:tcPr>
          <w:p w:rsidR="00EF5F14" w:rsidRPr="00D82D18" w:rsidRDefault="00EF5F14" w:rsidP="00EF5F14">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500</w:t>
            </w:r>
            <w:r w:rsidRPr="00D82D18">
              <w:rPr>
                <w:rFonts w:ascii="Times New Roman" w:hAnsi="Times New Roman" w:cs="Times New Roman"/>
                <w:sz w:val="24"/>
                <w:szCs w:val="24"/>
                <w:lang w:val="en-US"/>
              </w:rPr>
              <w:t>/</w:t>
            </w:r>
            <w:r w:rsidRPr="00D82D18">
              <w:rPr>
                <w:rFonts w:ascii="Times New Roman" w:hAnsi="Times New Roman" w:cs="Times New Roman"/>
                <w:sz w:val="24"/>
                <w:szCs w:val="24"/>
              </w:rPr>
              <w:t xml:space="preserve"> 50000 кв.м</w:t>
            </w:r>
          </w:p>
        </w:tc>
        <w:tc>
          <w:tcPr>
            <w:tcW w:w="851" w:type="dxa"/>
            <w:vMerge w:val="restart"/>
            <w:vAlign w:val="center"/>
          </w:tcPr>
          <w:p w:rsidR="00EF5F14" w:rsidRPr="00D82D18" w:rsidRDefault="00EF5F14" w:rsidP="00EF5F14">
            <w:pPr>
              <w:pStyle w:val="affff7"/>
              <w:jc w:val="center"/>
            </w:pPr>
            <w:r w:rsidRPr="00D82D18">
              <w:t>15 м</w:t>
            </w:r>
          </w:p>
        </w:tc>
        <w:tc>
          <w:tcPr>
            <w:tcW w:w="1306" w:type="dxa"/>
            <w:vMerge w:val="restart"/>
            <w:vAlign w:val="center"/>
          </w:tcPr>
          <w:p w:rsidR="00EF5F14" w:rsidRPr="00D82D18" w:rsidRDefault="00EF5F14" w:rsidP="00EF5F14">
            <w:pPr>
              <w:pStyle w:val="affff7"/>
              <w:jc w:val="center"/>
            </w:pPr>
            <w:r w:rsidRPr="00D82D18">
              <w:t>5 м</w:t>
            </w:r>
          </w:p>
        </w:tc>
        <w:tc>
          <w:tcPr>
            <w:tcW w:w="992" w:type="dxa"/>
            <w:vMerge w:val="restart"/>
            <w:vAlign w:val="center"/>
          </w:tcPr>
          <w:p w:rsidR="00EF5F14" w:rsidRPr="00D82D18" w:rsidRDefault="00EF5F14" w:rsidP="00EF5F14">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3 м</w:t>
            </w:r>
          </w:p>
        </w:tc>
        <w:tc>
          <w:tcPr>
            <w:tcW w:w="709" w:type="dxa"/>
            <w:vMerge w:val="restart"/>
            <w:vAlign w:val="center"/>
          </w:tcPr>
          <w:p w:rsidR="00EF5F14" w:rsidRPr="00D82D18" w:rsidRDefault="00EF5F14" w:rsidP="00EF5F14">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3</w:t>
            </w:r>
          </w:p>
        </w:tc>
        <w:tc>
          <w:tcPr>
            <w:tcW w:w="850" w:type="dxa"/>
            <w:vMerge w:val="restart"/>
            <w:vAlign w:val="center"/>
          </w:tcPr>
          <w:p w:rsidR="00EF5F14" w:rsidRPr="00D82D18" w:rsidRDefault="00EF5F14" w:rsidP="00EF5F14">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15 м</w:t>
            </w:r>
          </w:p>
        </w:tc>
        <w:tc>
          <w:tcPr>
            <w:tcW w:w="992" w:type="dxa"/>
            <w:vMerge w:val="restart"/>
            <w:vAlign w:val="center"/>
          </w:tcPr>
          <w:p w:rsidR="00EF5F14" w:rsidRPr="00D82D18" w:rsidRDefault="00EF5F14" w:rsidP="00EF5F14">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70%</w:t>
            </w:r>
          </w:p>
        </w:tc>
      </w:tr>
      <w:tr w:rsidR="00EF5F14" w:rsidRPr="00D82D18" w:rsidTr="00C771F1">
        <w:trPr>
          <w:cantSplit/>
          <w:trHeight w:val="411"/>
          <w:jc w:val="center"/>
        </w:trPr>
        <w:tc>
          <w:tcPr>
            <w:tcW w:w="2694" w:type="dxa"/>
            <w:shd w:val="clear" w:color="auto" w:fill="auto"/>
          </w:tcPr>
          <w:p w:rsidR="00EF5F14" w:rsidRPr="00D82D18" w:rsidRDefault="00EF5F14" w:rsidP="00EF5F14">
            <w:pPr>
              <w:pStyle w:val="aff8"/>
              <w:rPr>
                <w:rFonts w:ascii="Times New Roman" w:hAnsi="Times New Roman" w:cs="Times New Roman"/>
              </w:rPr>
            </w:pPr>
            <w:r w:rsidRPr="00D82D18">
              <w:rPr>
                <w:rFonts w:ascii="Times New Roman" w:hAnsi="Times New Roman" w:cs="Times New Roman"/>
              </w:rPr>
              <w:t>Обеспечение</w:t>
            </w:r>
          </w:p>
          <w:p w:rsidR="00EF5F14" w:rsidRPr="00D82D18" w:rsidRDefault="00EF5F14" w:rsidP="00EF5F14">
            <w:pPr>
              <w:pStyle w:val="aff8"/>
              <w:rPr>
                <w:rFonts w:ascii="Times New Roman" w:hAnsi="Times New Roman" w:cs="Times New Roman"/>
              </w:rPr>
            </w:pPr>
            <w:r w:rsidRPr="00D82D18">
              <w:rPr>
                <w:rFonts w:ascii="Times New Roman" w:hAnsi="Times New Roman" w:cs="Times New Roman"/>
              </w:rPr>
              <w:t>сельскохозяйственного</w:t>
            </w:r>
          </w:p>
          <w:p w:rsidR="00EF5F14" w:rsidRPr="00D82D18" w:rsidRDefault="00EF5F14" w:rsidP="00EF5F14">
            <w:pPr>
              <w:pStyle w:val="affff7"/>
              <w:spacing w:before="0" w:beforeAutospacing="0" w:after="0"/>
            </w:pPr>
            <w:r w:rsidRPr="00D82D18">
              <w:t>производства</w:t>
            </w:r>
          </w:p>
        </w:tc>
        <w:tc>
          <w:tcPr>
            <w:tcW w:w="1060" w:type="dxa"/>
            <w:shd w:val="clear" w:color="auto" w:fill="auto"/>
          </w:tcPr>
          <w:p w:rsidR="00EF5F14" w:rsidRPr="00D82D18" w:rsidRDefault="00EF5F14" w:rsidP="00C771F1">
            <w:pPr>
              <w:pStyle w:val="affff7"/>
              <w:jc w:val="center"/>
            </w:pPr>
            <w:r w:rsidRPr="00D82D18">
              <w:t>1.18</w:t>
            </w:r>
          </w:p>
        </w:tc>
        <w:tc>
          <w:tcPr>
            <w:tcW w:w="955" w:type="dxa"/>
            <w:vMerge/>
          </w:tcPr>
          <w:p w:rsidR="00EF5F14" w:rsidRPr="00D82D18" w:rsidRDefault="00EF5F14" w:rsidP="00C771F1">
            <w:pPr>
              <w:pStyle w:val="ConsPlusNormal"/>
              <w:ind w:firstLine="0"/>
              <w:rPr>
                <w:rFonts w:ascii="Times New Roman" w:hAnsi="Times New Roman" w:cs="Times New Roman"/>
                <w:sz w:val="24"/>
                <w:szCs w:val="24"/>
              </w:rPr>
            </w:pPr>
          </w:p>
        </w:tc>
        <w:tc>
          <w:tcPr>
            <w:tcW w:w="851" w:type="dxa"/>
            <w:vMerge/>
          </w:tcPr>
          <w:p w:rsidR="00EF5F14" w:rsidRPr="00D82D18" w:rsidRDefault="00EF5F14" w:rsidP="00C771F1">
            <w:pPr>
              <w:pStyle w:val="affff7"/>
              <w:jc w:val="center"/>
            </w:pPr>
          </w:p>
        </w:tc>
        <w:tc>
          <w:tcPr>
            <w:tcW w:w="1306" w:type="dxa"/>
            <w:vMerge/>
          </w:tcPr>
          <w:p w:rsidR="00EF5F14" w:rsidRPr="00D82D18" w:rsidRDefault="00EF5F14" w:rsidP="00C771F1">
            <w:pPr>
              <w:pStyle w:val="affff7"/>
              <w:jc w:val="center"/>
            </w:pPr>
          </w:p>
        </w:tc>
        <w:tc>
          <w:tcPr>
            <w:tcW w:w="992" w:type="dxa"/>
            <w:vMerge/>
          </w:tcPr>
          <w:p w:rsidR="00EF5F14" w:rsidRPr="00D82D18" w:rsidRDefault="00EF5F14" w:rsidP="00C771F1">
            <w:pPr>
              <w:pStyle w:val="ConsPlusNormal"/>
              <w:ind w:firstLine="0"/>
              <w:jc w:val="center"/>
              <w:rPr>
                <w:rFonts w:ascii="Times New Roman" w:hAnsi="Times New Roman" w:cs="Times New Roman"/>
                <w:sz w:val="24"/>
                <w:szCs w:val="24"/>
              </w:rPr>
            </w:pPr>
          </w:p>
        </w:tc>
        <w:tc>
          <w:tcPr>
            <w:tcW w:w="709" w:type="dxa"/>
            <w:vMerge/>
          </w:tcPr>
          <w:p w:rsidR="00EF5F14" w:rsidRPr="00D82D18" w:rsidRDefault="00EF5F14" w:rsidP="00C771F1">
            <w:pPr>
              <w:pStyle w:val="ConsPlusNormal"/>
              <w:ind w:firstLine="0"/>
              <w:jc w:val="center"/>
              <w:rPr>
                <w:rFonts w:ascii="Times New Roman" w:hAnsi="Times New Roman" w:cs="Times New Roman"/>
                <w:sz w:val="24"/>
                <w:szCs w:val="24"/>
              </w:rPr>
            </w:pPr>
          </w:p>
        </w:tc>
        <w:tc>
          <w:tcPr>
            <w:tcW w:w="850" w:type="dxa"/>
            <w:vMerge/>
          </w:tcPr>
          <w:p w:rsidR="00EF5F14" w:rsidRPr="00D82D18" w:rsidRDefault="00EF5F14" w:rsidP="00C771F1">
            <w:pPr>
              <w:pStyle w:val="ConsPlusNormal"/>
              <w:ind w:firstLine="0"/>
              <w:jc w:val="center"/>
              <w:rPr>
                <w:rFonts w:ascii="Times New Roman" w:hAnsi="Times New Roman" w:cs="Times New Roman"/>
                <w:sz w:val="24"/>
                <w:szCs w:val="24"/>
              </w:rPr>
            </w:pPr>
          </w:p>
        </w:tc>
        <w:tc>
          <w:tcPr>
            <w:tcW w:w="992" w:type="dxa"/>
            <w:vMerge/>
          </w:tcPr>
          <w:p w:rsidR="00EF5F14" w:rsidRPr="00D82D18" w:rsidRDefault="00EF5F14" w:rsidP="00C771F1">
            <w:pPr>
              <w:pStyle w:val="ConsPlusNormal"/>
              <w:ind w:firstLine="0"/>
              <w:jc w:val="center"/>
              <w:rPr>
                <w:rFonts w:ascii="Times New Roman" w:hAnsi="Times New Roman" w:cs="Times New Roman"/>
                <w:sz w:val="24"/>
                <w:szCs w:val="24"/>
              </w:rPr>
            </w:pPr>
          </w:p>
        </w:tc>
      </w:tr>
      <w:tr w:rsidR="00EF5F14" w:rsidRPr="00D82D18" w:rsidTr="00C771F1">
        <w:trPr>
          <w:cantSplit/>
          <w:trHeight w:val="411"/>
          <w:jc w:val="center"/>
        </w:trPr>
        <w:tc>
          <w:tcPr>
            <w:tcW w:w="2694" w:type="dxa"/>
            <w:shd w:val="clear" w:color="auto" w:fill="auto"/>
          </w:tcPr>
          <w:p w:rsidR="00EF5F14" w:rsidRPr="00D82D18" w:rsidRDefault="00EF5F14" w:rsidP="00C771F1">
            <w:pPr>
              <w:pStyle w:val="affff7"/>
            </w:pPr>
            <w:r w:rsidRPr="00D82D18">
              <w:t>Легкая промышленность</w:t>
            </w:r>
          </w:p>
        </w:tc>
        <w:tc>
          <w:tcPr>
            <w:tcW w:w="1060" w:type="dxa"/>
            <w:shd w:val="clear" w:color="auto" w:fill="auto"/>
          </w:tcPr>
          <w:p w:rsidR="00EF5F14" w:rsidRPr="00D82D18" w:rsidRDefault="00EF5F14" w:rsidP="00C771F1">
            <w:pPr>
              <w:pStyle w:val="affff7"/>
              <w:jc w:val="center"/>
            </w:pPr>
            <w:r w:rsidRPr="00D82D18">
              <w:t>6.3</w:t>
            </w:r>
          </w:p>
        </w:tc>
        <w:tc>
          <w:tcPr>
            <w:tcW w:w="955" w:type="dxa"/>
            <w:vMerge/>
          </w:tcPr>
          <w:p w:rsidR="00EF5F14" w:rsidRPr="00D82D18" w:rsidRDefault="00EF5F14" w:rsidP="00C771F1">
            <w:pPr>
              <w:pStyle w:val="ConsPlusNormal"/>
              <w:ind w:firstLine="0"/>
              <w:rPr>
                <w:rFonts w:ascii="Times New Roman" w:hAnsi="Times New Roman" w:cs="Times New Roman"/>
                <w:sz w:val="24"/>
                <w:szCs w:val="24"/>
              </w:rPr>
            </w:pPr>
          </w:p>
        </w:tc>
        <w:tc>
          <w:tcPr>
            <w:tcW w:w="851" w:type="dxa"/>
            <w:vMerge/>
          </w:tcPr>
          <w:p w:rsidR="00EF5F14" w:rsidRPr="00D82D18" w:rsidRDefault="00EF5F14" w:rsidP="00C771F1">
            <w:pPr>
              <w:pStyle w:val="affff7"/>
              <w:jc w:val="center"/>
            </w:pPr>
          </w:p>
        </w:tc>
        <w:tc>
          <w:tcPr>
            <w:tcW w:w="1306" w:type="dxa"/>
            <w:vMerge/>
          </w:tcPr>
          <w:p w:rsidR="00EF5F14" w:rsidRPr="00D82D18" w:rsidRDefault="00EF5F14" w:rsidP="00C771F1">
            <w:pPr>
              <w:pStyle w:val="affff7"/>
              <w:jc w:val="center"/>
            </w:pPr>
          </w:p>
        </w:tc>
        <w:tc>
          <w:tcPr>
            <w:tcW w:w="992" w:type="dxa"/>
            <w:vMerge/>
          </w:tcPr>
          <w:p w:rsidR="00EF5F14" w:rsidRPr="00D82D18" w:rsidRDefault="00EF5F14" w:rsidP="00C771F1">
            <w:pPr>
              <w:pStyle w:val="ConsPlusNormal"/>
              <w:ind w:firstLine="0"/>
              <w:jc w:val="center"/>
              <w:rPr>
                <w:rFonts w:ascii="Times New Roman" w:hAnsi="Times New Roman" w:cs="Times New Roman"/>
                <w:sz w:val="24"/>
                <w:szCs w:val="24"/>
              </w:rPr>
            </w:pPr>
          </w:p>
        </w:tc>
        <w:tc>
          <w:tcPr>
            <w:tcW w:w="709" w:type="dxa"/>
            <w:vMerge/>
          </w:tcPr>
          <w:p w:rsidR="00EF5F14" w:rsidRPr="00D82D18" w:rsidRDefault="00EF5F14" w:rsidP="00C771F1">
            <w:pPr>
              <w:pStyle w:val="ConsPlusNormal"/>
              <w:ind w:firstLine="0"/>
              <w:jc w:val="center"/>
              <w:rPr>
                <w:rFonts w:ascii="Times New Roman" w:hAnsi="Times New Roman" w:cs="Times New Roman"/>
                <w:sz w:val="24"/>
                <w:szCs w:val="24"/>
              </w:rPr>
            </w:pPr>
          </w:p>
        </w:tc>
        <w:tc>
          <w:tcPr>
            <w:tcW w:w="850" w:type="dxa"/>
            <w:vMerge/>
          </w:tcPr>
          <w:p w:rsidR="00EF5F14" w:rsidRPr="00D82D18" w:rsidRDefault="00EF5F14" w:rsidP="00C771F1">
            <w:pPr>
              <w:pStyle w:val="ConsPlusNormal"/>
              <w:ind w:firstLine="0"/>
              <w:jc w:val="center"/>
              <w:rPr>
                <w:rFonts w:ascii="Times New Roman" w:hAnsi="Times New Roman" w:cs="Times New Roman"/>
                <w:sz w:val="24"/>
                <w:szCs w:val="24"/>
              </w:rPr>
            </w:pPr>
          </w:p>
        </w:tc>
        <w:tc>
          <w:tcPr>
            <w:tcW w:w="992" w:type="dxa"/>
            <w:vMerge/>
          </w:tcPr>
          <w:p w:rsidR="00EF5F14" w:rsidRPr="00D82D18" w:rsidRDefault="00EF5F14" w:rsidP="00C771F1">
            <w:pPr>
              <w:pStyle w:val="ConsPlusNormal"/>
              <w:ind w:firstLine="0"/>
              <w:jc w:val="center"/>
              <w:rPr>
                <w:rFonts w:ascii="Times New Roman" w:hAnsi="Times New Roman" w:cs="Times New Roman"/>
                <w:sz w:val="24"/>
                <w:szCs w:val="24"/>
              </w:rPr>
            </w:pPr>
          </w:p>
        </w:tc>
      </w:tr>
      <w:tr w:rsidR="00872DDA" w:rsidRPr="00D82D18" w:rsidTr="00C771F1">
        <w:trPr>
          <w:cantSplit/>
          <w:trHeight w:val="411"/>
          <w:jc w:val="center"/>
        </w:trPr>
        <w:tc>
          <w:tcPr>
            <w:tcW w:w="2694" w:type="dxa"/>
            <w:shd w:val="clear" w:color="auto" w:fill="auto"/>
          </w:tcPr>
          <w:p w:rsidR="00872DDA" w:rsidRPr="00D82D18" w:rsidRDefault="00872DDA" w:rsidP="006E38AF">
            <w:pPr>
              <w:pStyle w:val="affff7"/>
            </w:pPr>
            <w:r w:rsidRPr="00D82D18">
              <w:t>Пищевая промышленность</w:t>
            </w:r>
          </w:p>
        </w:tc>
        <w:tc>
          <w:tcPr>
            <w:tcW w:w="1060" w:type="dxa"/>
            <w:shd w:val="clear" w:color="auto" w:fill="auto"/>
          </w:tcPr>
          <w:p w:rsidR="00872DDA" w:rsidRPr="00D82D18" w:rsidRDefault="00872DDA" w:rsidP="006E38AF">
            <w:pPr>
              <w:pStyle w:val="affff7"/>
              <w:jc w:val="center"/>
            </w:pPr>
            <w:r w:rsidRPr="00D82D18">
              <w:t>6.4</w:t>
            </w:r>
          </w:p>
        </w:tc>
        <w:tc>
          <w:tcPr>
            <w:tcW w:w="955" w:type="dxa"/>
            <w:vMerge/>
          </w:tcPr>
          <w:p w:rsidR="00872DDA" w:rsidRPr="00D82D18" w:rsidRDefault="00872DDA" w:rsidP="00C771F1">
            <w:pPr>
              <w:pStyle w:val="ConsPlusNormal"/>
              <w:ind w:firstLine="0"/>
              <w:rPr>
                <w:rFonts w:ascii="Times New Roman" w:hAnsi="Times New Roman" w:cs="Times New Roman"/>
                <w:sz w:val="24"/>
                <w:szCs w:val="24"/>
              </w:rPr>
            </w:pPr>
          </w:p>
        </w:tc>
        <w:tc>
          <w:tcPr>
            <w:tcW w:w="851" w:type="dxa"/>
            <w:vMerge/>
          </w:tcPr>
          <w:p w:rsidR="00872DDA" w:rsidRPr="00D82D18" w:rsidRDefault="00872DDA" w:rsidP="00C771F1">
            <w:pPr>
              <w:pStyle w:val="affff7"/>
              <w:jc w:val="center"/>
            </w:pPr>
          </w:p>
        </w:tc>
        <w:tc>
          <w:tcPr>
            <w:tcW w:w="1306" w:type="dxa"/>
            <w:vMerge/>
          </w:tcPr>
          <w:p w:rsidR="00872DDA" w:rsidRPr="00D82D18" w:rsidRDefault="00872DDA" w:rsidP="00C771F1">
            <w:pPr>
              <w:pStyle w:val="affff7"/>
              <w:jc w:val="center"/>
            </w:pPr>
          </w:p>
        </w:tc>
        <w:tc>
          <w:tcPr>
            <w:tcW w:w="992" w:type="dxa"/>
            <w:vMerge/>
          </w:tcPr>
          <w:p w:rsidR="00872DDA" w:rsidRPr="00D82D18" w:rsidRDefault="00872DDA" w:rsidP="00C771F1">
            <w:pPr>
              <w:pStyle w:val="ConsPlusNormal"/>
              <w:ind w:firstLine="0"/>
              <w:jc w:val="center"/>
              <w:rPr>
                <w:rFonts w:ascii="Times New Roman" w:hAnsi="Times New Roman" w:cs="Times New Roman"/>
                <w:sz w:val="24"/>
                <w:szCs w:val="24"/>
              </w:rPr>
            </w:pPr>
          </w:p>
        </w:tc>
        <w:tc>
          <w:tcPr>
            <w:tcW w:w="709" w:type="dxa"/>
            <w:vMerge/>
          </w:tcPr>
          <w:p w:rsidR="00872DDA" w:rsidRPr="00D82D18" w:rsidRDefault="00872DDA" w:rsidP="00C771F1">
            <w:pPr>
              <w:pStyle w:val="ConsPlusNormal"/>
              <w:ind w:firstLine="0"/>
              <w:jc w:val="center"/>
              <w:rPr>
                <w:rFonts w:ascii="Times New Roman" w:hAnsi="Times New Roman" w:cs="Times New Roman"/>
                <w:sz w:val="24"/>
                <w:szCs w:val="24"/>
              </w:rPr>
            </w:pPr>
          </w:p>
        </w:tc>
        <w:tc>
          <w:tcPr>
            <w:tcW w:w="850" w:type="dxa"/>
            <w:vMerge/>
          </w:tcPr>
          <w:p w:rsidR="00872DDA" w:rsidRPr="00D82D18" w:rsidRDefault="00872DDA" w:rsidP="00C771F1">
            <w:pPr>
              <w:pStyle w:val="ConsPlusNormal"/>
              <w:ind w:firstLine="0"/>
              <w:jc w:val="center"/>
              <w:rPr>
                <w:rFonts w:ascii="Times New Roman" w:hAnsi="Times New Roman" w:cs="Times New Roman"/>
                <w:sz w:val="24"/>
                <w:szCs w:val="24"/>
              </w:rPr>
            </w:pPr>
          </w:p>
        </w:tc>
        <w:tc>
          <w:tcPr>
            <w:tcW w:w="992" w:type="dxa"/>
            <w:vMerge/>
          </w:tcPr>
          <w:p w:rsidR="00872DDA" w:rsidRPr="00D82D18" w:rsidRDefault="00872DDA" w:rsidP="00C771F1">
            <w:pPr>
              <w:pStyle w:val="ConsPlusNormal"/>
              <w:ind w:firstLine="0"/>
              <w:jc w:val="center"/>
              <w:rPr>
                <w:rFonts w:ascii="Times New Roman" w:hAnsi="Times New Roman" w:cs="Times New Roman"/>
                <w:sz w:val="24"/>
                <w:szCs w:val="24"/>
              </w:rPr>
            </w:pPr>
          </w:p>
        </w:tc>
      </w:tr>
      <w:tr w:rsidR="00872DDA" w:rsidRPr="00D82D18" w:rsidTr="00C771F1">
        <w:trPr>
          <w:trHeight w:val="20"/>
          <w:jc w:val="center"/>
        </w:trPr>
        <w:tc>
          <w:tcPr>
            <w:tcW w:w="2694" w:type="dxa"/>
            <w:shd w:val="clear" w:color="auto" w:fill="auto"/>
          </w:tcPr>
          <w:p w:rsidR="00872DDA" w:rsidRPr="00D82D18" w:rsidRDefault="00872DDA" w:rsidP="006E38AF">
            <w:pPr>
              <w:pStyle w:val="affff7"/>
            </w:pPr>
            <w:r w:rsidRPr="00D82D18">
              <w:t>Целлюлозно-бумажная промышленность</w:t>
            </w:r>
          </w:p>
        </w:tc>
        <w:tc>
          <w:tcPr>
            <w:tcW w:w="1060" w:type="dxa"/>
            <w:shd w:val="clear" w:color="auto" w:fill="auto"/>
          </w:tcPr>
          <w:p w:rsidR="00872DDA" w:rsidRPr="00D82D18" w:rsidRDefault="00872DDA" w:rsidP="006E38AF">
            <w:pPr>
              <w:pStyle w:val="affff7"/>
              <w:jc w:val="center"/>
            </w:pPr>
            <w:r w:rsidRPr="00D82D18">
              <w:t>6.11</w:t>
            </w:r>
          </w:p>
        </w:tc>
        <w:tc>
          <w:tcPr>
            <w:tcW w:w="955" w:type="dxa"/>
            <w:vMerge/>
          </w:tcPr>
          <w:p w:rsidR="00872DDA" w:rsidRPr="00D82D18" w:rsidRDefault="00872DDA" w:rsidP="00C771F1">
            <w:pPr>
              <w:pStyle w:val="ConsPlusNormal"/>
              <w:ind w:firstLine="0"/>
              <w:rPr>
                <w:rFonts w:ascii="Times New Roman" w:hAnsi="Times New Roman" w:cs="Times New Roman"/>
                <w:sz w:val="24"/>
                <w:szCs w:val="24"/>
              </w:rPr>
            </w:pPr>
          </w:p>
        </w:tc>
        <w:tc>
          <w:tcPr>
            <w:tcW w:w="851" w:type="dxa"/>
            <w:vMerge/>
          </w:tcPr>
          <w:p w:rsidR="00872DDA" w:rsidRPr="00D82D18" w:rsidRDefault="00872DDA" w:rsidP="00C771F1">
            <w:pPr>
              <w:pStyle w:val="affff7"/>
              <w:jc w:val="center"/>
            </w:pPr>
          </w:p>
        </w:tc>
        <w:tc>
          <w:tcPr>
            <w:tcW w:w="1306" w:type="dxa"/>
            <w:vMerge/>
          </w:tcPr>
          <w:p w:rsidR="00872DDA" w:rsidRPr="00D82D18" w:rsidRDefault="00872DDA" w:rsidP="00C771F1">
            <w:pPr>
              <w:pStyle w:val="affff7"/>
              <w:jc w:val="center"/>
            </w:pPr>
          </w:p>
        </w:tc>
        <w:tc>
          <w:tcPr>
            <w:tcW w:w="992" w:type="dxa"/>
            <w:vMerge/>
          </w:tcPr>
          <w:p w:rsidR="00872DDA" w:rsidRPr="00D82D18" w:rsidRDefault="00872DDA" w:rsidP="00C771F1">
            <w:pPr>
              <w:pStyle w:val="ConsPlusNormal"/>
              <w:ind w:firstLine="0"/>
              <w:jc w:val="center"/>
              <w:rPr>
                <w:rFonts w:ascii="Times New Roman" w:hAnsi="Times New Roman" w:cs="Times New Roman"/>
                <w:sz w:val="24"/>
                <w:szCs w:val="24"/>
              </w:rPr>
            </w:pPr>
          </w:p>
        </w:tc>
        <w:tc>
          <w:tcPr>
            <w:tcW w:w="709" w:type="dxa"/>
            <w:vMerge/>
          </w:tcPr>
          <w:p w:rsidR="00872DDA" w:rsidRPr="00D82D18" w:rsidRDefault="00872DDA" w:rsidP="00C771F1">
            <w:pPr>
              <w:pStyle w:val="ConsPlusNormal"/>
              <w:ind w:firstLine="0"/>
              <w:jc w:val="center"/>
              <w:rPr>
                <w:rFonts w:ascii="Times New Roman" w:hAnsi="Times New Roman" w:cs="Times New Roman"/>
                <w:sz w:val="24"/>
                <w:szCs w:val="24"/>
              </w:rPr>
            </w:pPr>
          </w:p>
        </w:tc>
        <w:tc>
          <w:tcPr>
            <w:tcW w:w="850" w:type="dxa"/>
            <w:vMerge/>
          </w:tcPr>
          <w:p w:rsidR="00872DDA" w:rsidRPr="00D82D18" w:rsidRDefault="00872DDA" w:rsidP="00C771F1">
            <w:pPr>
              <w:pStyle w:val="ConsPlusNormal"/>
              <w:ind w:firstLine="0"/>
              <w:jc w:val="center"/>
              <w:rPr>
                <w:rFonts w:ascii="Times New Roman" w:hAnsi="Times New Roman" w:cs="Times New Roman"/>
                <w:sz w:val="24"/>
                <w:szCs w:val="24"/>
              </w:rPr>
            </w:pPr>
          </w:p>
        </w:tc>
        <w:tc>
          <w:tcPr>
            <w:tcW w:w="992" w:type="dxa"/>
            <w:vMerge/>
          </w:tcPr>
          <w:p w:rsidR="00872DDA" w:rsidRPr="00D82D18" w:rsidRDefault="00872DDA" w:rsidP="00C771F1">
            <w:pPr>
              <w:pStyle w:val="ConsPlusNormal"/>
              <w:ind w:firstLine="0"/>
              <w:jc w:val="center"/>
              <w:rPr>
                <w:rFonts w:ascii="Times New Roman" w:hAnsi="Times New Roman" w:cs="Times New Roman"/>
                <w:sz w:val="24"/>
                <w:szCs w:val="24"/>
              </w:rPr>
            </w:pPr>
          </w:p>
        </w:tc>
      </w:tr>
      <w:tr w:rsidR="00872DDA" w:rsidRPr="00D82D18" w:rsidTr="00C771F1">
        <w:trPr>
          <w:trHeight w:val="20"/>
          <w:jc w:val="center"/>
        </w:trPr>
        <w:tc>
          <w:tcPr>
            <w:tcW w:w="2694" w:type="dxa"/>
            <w:shd w:val="clear" w:color="auto" w:fill="auto"/>
          </w:tcPr>
          <w:p w:rsidR="00872DDA" w:rsidRPr="00D82D18" w:rsidRDefault="00872DDA" w:rsidP="00C771F1">
            <w:pPr>
              <w:pStyle w:val="affff7"/>
            </w:pPr>
            <w:r w:rsidRPr="00D82D18">
              <w:t>Связь</w:t>
            </w:r>
          </w:p>
        </w:tc>
        <w:tc>
          <w:tcPr>
            <w:tcW w:w="1060" w:type="dxa"/>
            <w:shd w:val="clear" w:color="auto" w:fill="auto"/>
          </w:tcPr>
          <w:p w:rsidR="00872DDA" w:rsidRPr="00D82D18" w:rsidRDefault="00872DDA" w:rsidP="00C771F1">
            <w:pPr>
              <w:pStyle w:val="affff7"/>
              <w:jc w:val="center"/>
            </w:pPr>
            <w:r w:rsidRPr="00D82D18">
              <w:t>6.8</w:t>
            </w:r>
          </w:p>
        </w:tc>
        <w:tc>
          <w:tcPr>
            <w:tcW w:w="6655" w:type="dxa"/>
            <w:gridSpan w:val="7"/>
          </w:tcPr>
          <w:p w:rsidR="00872DDA" w:rsidRPr="00D82D18" w:rsidRDefault="00872DDA" w:rsidP="00C771F1">
            <w:pPr>
              <w:pStyle w:val="affff7"/>
              <w:jc w:val="center"/>
            </w:pPr>
            <w:r w:rsidRPr="00D82D18">
              <w:t>Не подлежат установлению, определяются в соответствии с техническими и санитарными нормами</w:t>
            </w:r>
          </w:p>
        </w:tc>
      </w:tr>
      <w:tr w:rsidR="00872DDA" w:rsidRPr="00D82D18" w:rsidTr="00C771F1">
        <w:trPr>
          <w:trHeight w:val="20"/>
          <w:jc w:val="center"/>
        </w:trPr>
        <w:tc>
          <w:tcPr>
            <w:tcW w:w="2694" w:type="dxa"/>
            <w:shd w:val="clear" w:color="auto" w:fill="auto"/>
          </w:tcPr>
          <w:p w:rsidR="00872DDA" w:rsidRPr="00D82D18" w:rsidRDefault="00872DDA" w:rsidP="00C771F1">
            <w:pPr>
              <w:pStyle w:val="affff7"/>
            </w:pPr>
            <w:r w:rsidRPr="00D82D18">
              <w:t>Склады</w:t>
            </w:r>
          </w:p>
        </w:tc>
        <w:tc>
          <w:tcPr>
            <w:tcW w:w="1060" w:type="dxa"/>
            <w:shd w:val="clear" w:color="auto" w:fill="auto"/>
          </w:tcPr>
          <w:p w:rsidR="00872DDA" w:rsidRPr="00D82D18" w:rsidRDefault="00872DDA" w:rsidP="00C771F1">
            <w:pPr>
              <w:pStyle w:val="affff7"/>
              <w:jc w:val="center"/>
            </w:pPr>
            <w:r w:rsidRPr="00D82D18">
              <w:t>6.9</w:t>
            </w:r>
          </w:p>
        </w:tc>
        <w:tc>
          <w:tcPr>
            <w:tcW w:w="955" w:type="dxa"/>
          </w:tcPr>
          <w:p w:rsidR="00872DDA" w:rsidRPr="00D82D18" w:rsidRDefault="00872DDA" w:rsidP="00C771F1">
            <w:pPr>
              <w:pStyle w:val="ConsPlusNormal"/>
              <w:ind w:firstLine="0"/>
              <w:rPr>
                <w:rFonts w:ascii="Times New Roman" w:hAnsi="Times New Roman" w:cs="Times New Roman"/>
                <w:sz w:val="24"/>
                <w:szCs w:val="24"/>
              </w:rPr>
            </w:pPr>
            <w:r w:rsidRPr="00D82D18">
              <w:rPr>
                <w:rFonts w:ascii="Times New Roman" w:hAnsi="Times New Roman" w:cs="Times New Roman"/>
                <w:sz w:val="24"/>
                <w:szCs w:val="24"/>
              </w:rPr>
              <w:t>500</w:t>
            </w:r>
            <w:r w:rsidRPr="00D82D18">
              <w:rPr>
                <w:rFonts w:ascii="Times New Roman" w:hAnsi="Times New Roman" w:cs="Times New Roman"/>
                <w:sz w:val="24"/>
                <w:szCs w:val="24"/>
                <w:lang w:val="en-US"/>
              </w:rPr>
              <w:t>/</w:t>
            </w:r>
            <w:r w:rsidRPr="00D82D18">
              <w:rPr>
                <w:rFonts w:ascii="Times New Roman" w:hAnsi="Times New Roman" w:cs="Times New Roman"/>
                <w:sz w:val="24"/>
                <w:szCs w:val="24"/>
              </w:rPr>
              <w:t xml:space="preserve"> 50000 кв.м</w:t>
            </w:r>
          </w:p>
        </w:tc>
        <w:tc>
          <w:tcPr>
            <w:tcW w:w="851" w:type="dxa"/>
          </w:tcPr>
          <w:p w:rsidR="00872DDA" w:rsidRPr="00D82D18" w:rsidRDefault="00872DDA" w:rsidP="00C771F1">
            <w:pPr>
              <w:pStyle w:val="affff7"/>
              <w:jc w:val="center"/>
            </w:pPr>
            <w:r w:rsidRPr="00D82D18">
              <w:t>15 м</w:t>
            </w:r>
          </w:p>
        </w:tc>
        <w:tc>
          <w:tcPr>
            <w:tcW w:w="1306" w:type="dxa"/>
          </w:tcPr>
          <w:p w:rsidR="00872DDA" w:rsidRPr="00D82D18" w:rsidRDefault="00872DDA" w:rsidP="00C771F1">
            <w:pPr>
              <w:pStyle w:val="affff7"/>
              <w:jc w:val="center"/>
            </w:pPr>
            <w:r w:rsidRPr="00D82D18">
              <w:t xml:space="preserve">5 м </w:t>
            </w:r>
          </w:p>
        </w:tc>
        <w:tc>
          <w:tcPr>
            <w:tcW w:w="992" w:type="dxa"/>
          </w:tcPr>
          <w:p w:rsidR="00872DDA" w:rsidRPr="00D82D18" w:rsidRDefault="00872DDA" w:rsidP="00C771F1">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3 м</w:t>
            </w:r>
          </w:p>
        </w:tc>
        <w:tc>
          <w:tcPr>
            <w:tcW w:w="709" w:type="dxa"/>
          </w:tcPr>
          <w:p w:rsidR="00872DDA" w:rsidRPr="00D82D18" w:rsidRDefault="00872DDA" w:rsidP="00C771F1">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3</w:t>
            </w:r>
          </w:p>
        </w:tc>
        <w:tc>
          <w:tcPr>
            <w:tcW w:w="850" w:type="dxa"/>
          </w:tcPr>
          <w:p w:rsidR="00872DDA" w:rsidRPr="00D82D18" w:rsidRDefault="00872DDA" w:rsidP="00C771F1">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15 м</w:t>
            </w:r>
          </w:p>
        </w:tc>
        <w:tc>
          <w:tcPr>
            <w:tcW w:w="992" w:type="dxa"/>
          </w:tcPr>
          <w:p w:rsidR="00872DDA" w:rsidRPr="00D82D18" w:rsidRDefault="00872DDA" w:rsidP="00C771F1">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70%</w:t>
            </w:r>
          </w:p>
        </w:tc>
      </w:tr>
      <w:tr w:rsidR="00872DDA" w:rsidRPr="00D82D18" w:rsidTr="00C771F1">
        <w:trPr>
          <w:trHeight w:val="20"/>
          <w:jc w:val="center"/>
        </w:trPr>
        <w:tc>
          <w:tcPr>
            <w:tcW w:w="2694" w:type="dxa"/>
            <w:shd w:val="clear" w:color="auto" w:fill="auto"/>
          </w:tcPr>
          <w:p w:rsidR="00872DDA" w:rsidRPr="00D82D18" w:rsidRDefault="00872DDA" w:rsidP="00C771F1">
            <w:pPr>
              <w:pStyle w:val="affff7"/>
            </w:pPr>
            <w:r w:rsidRPr="00D82D18">
              <w:t>Складские площадки</w:t>
            </w:r>
          </w:p>
        </w:tc>
        <w:tc>
          <w:tcPr>
            <w:tcW w:w="1060" w:type="dxa"/>
            <w:shd w:val="clear" w:color="auto" w:fill="auto"/>
          </w:tcPr>
          <w:p w:rsidR="00872DDA" w:rsidRPr="00D82D18" w:rsidRDefault="00872DDA" w:rsidP="00C771F1">
            <w:pPr>
              <w:pStyle w:val="affff7"/>
              <w:jc w:val="center"/>
            </w:pPr>
            <w:r w:rsidRPr="00D82D18">
              <w:t>6.9.1</w:t>
            </w:r>
          </w:p>
        </w:tc>
        <w:tc>
          <w:tcPr>
            <w:tcW w:w="955" w:type="dxa"/>
          </w:tcPr>
          <w:p w:rsidR="00872DDA" w:rsidRPr="00D82D18" w:rsidRDefault="00872DDA" w:rsidP="00C771F1">
            <w:pPr>
              <w:pStyle w:val="ConsPlusNormal"/>
              <w:ind w:firstLine="0"/>
              <w:rPr>
                <w:rFonts w:ascii="Times New Roman" w:hAnsi="Times New Roman" w:cs="Times New Roman"/>
                <w:sz w:val="24"/>
                <w:szCs w:val="24"/>
              </w:rPr>
            </w:pPr>
            <w:r w:rsidRPr="00D82D18">
              <w:rPr>
                <w:rFonts w:ascii="Times New Roman" w:hAnsi="Times New Roman" w:cs="Times New Roman"/>
                <w:sz w:val="24"/>
                <w:szCs w:val="24"/>
              </w:rPr>
              <w:t>500</w:t>
            </w:r>
            <w:r w:rsidRPr="00D82D18">
              <w:rPr>
                <w:rFonts w:ascii="Times New Roman" w:hAnsi="Times New Roman" w:cs="Times New Roman"/>
                <w:sz w:val="24"/>
                <w:szCs w:val="24"/>
                <w:lang w:val="en-US"/>
              </w:rPr>
              <w:t>/</w:t>
            </w:r>
            <w:r w:rsidRPr="00D82D18">
              <w:rPr>
                <w:rFonts w:ascii="Times New Roman" w:hAnsi="Times New Roman" w:cs="Times New Roman"/>
                <w:sz w:val="24"/>
                <w:szCs w:val="24"/>
              </w:rPr>
              <w:t xml:space="preserve"> 5000 кв.м</w:t>
            </w:r>
          </w:p>
        </w:tc>
        <w:tc>
          <w:tcPr>
            <w:tcW w:w="851" w:type="dxa"/>
          </w:tcPr>
          <w:p w:rsidR="00872DDA" w:rsidRPr="00D82D18" w:rsidRDefault="00872DDA" w:rsidP="00C771F1">
            <w:pPr>
              <w:pStyle w:val="affff7"/>
              <w:jc w:val="center"/>
            </w:pPr>
            <w:r w:rsidRPr="00D82D18">
              <w:t>15 м</w:t>
            </w:r>
          </w:p>
        </w:tc>
        <w:tc>
          <w:tcPr>
            <w:tcW w:w="4849" w:type="dxa"/>
            <w:gridSpan w:val="5"/>
          </w:tcPr>
          <w:p w:rsidR="00872DDA" w:rsidRPr="00D82D18" w:rsidRDefault="00872DDA" w:rsidP="00C771F1">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Не подлежат установлению, капитальное строительство запрещено</w:t>
            </w:r>
          </w:p>
        </w:tc>
      </w:tr>
      <w:tr w:rsidR="00872DDA" w:rsidRPr="00D82D18" w:rsidTr="00C771F1">
        <w:trPr>
          <w:trHeight w:val="20"/>
          <w:jc w:val="center"/>
        </w:trPr>
        <w:tc>
          <w:tcPr>
            <w:tcW w:w="2694" w:type="dxa"/>
            <w:shd w:val="clear" w:color="auto" w:fill="auto"/>
          </w:tcPr>
          <w:p w:rsidR="00872DDA" w:rsidRPr="00D82D18" w:rsidRDefault="00872DDA" w:rsidP="006E38AF">
            <w:pPr>
              <w:pStyle w:val="affff7"/>
            </w:pPr>
            <w:r w:rsidRPr="00D82D18">
              <w:t>Служебные гаражи</w:t>
            </w:r>
          </w:p>
        </w:tc>
        <w:tc>
          <w:tcPr>
            <w:tcW w:w="1060" w:type="dxa"/>
            <w:shd w:val="clear" w:color="auto" w:fill="auto"/>
          </w:tcPr>
          <w:p w:rsidR="00872DDA" w:rsidRPr="00D82D18" w:rsidRDefault="00872DDA" w:rsidP="006E38AF">
            <w:pPr>
              <w:pStyle w:val="affff7"/>
              <w:jc w:val="center"/>
            </w:pPr>
            <w:r w:rsidRPr="00D82D18">
              <w:t>4.9</w:t>
            </w:r>
          </w:p>
        </w:tc>
        <w:tc>
          <w:tcPr>
            <w:tcW w:w="955" w:type="dxa"/>
          </w:tcPr>
          <w:p w:rsidR="00872DDA" w:rsidRPr="00D82D18" w:rsidRDefault="00872DDA" w:rsidP="00C771F1">
            <w:pPr>
              <w:pStyle w:val="ConsPlusNormal"/>
              <w:ind w:firstLine="0"/>
              <w:rPr>
                <w:rFonts w:ascii="Times New Roman" w:hAnsi="Times New Roman" w:cs="Times New Roman"/>
                <w:sz w:val="24"/>
                <w:szCs w:val="24"/>
              </w:rPr>
            </w:pPr>
            <w:r w:rsidRPr="00D82D18">
              <w:rPr>
                <w:rFonts w:ascii="Times New Roman" w:hAnsi="Times New Roman" w:cs="Times New Roman"/>
                <w:sz w:val="24"/>
                <w:szCs w:val="24"/>
              </w:rPr>
              <w:t>500</w:t>
            </w:r>
            <w:r w:rsidRPr="00D82D18">
              <w:rPr>
                <w:rFonts w:ascii="Times New Roman" w:hAnsi="Times New Roman" w:cs="Times New Roman"/>
                <w:sz w:val="24"/>
                <w:szCs w:val="24"/>
                <w:lang w:val="en-US"/>
              </w:rPr>
              <w:t>/</w:t>
            </w:r>
            <w:r w:rsidRPr="00D82D18">
              <w:rPr>
                <w:rFonts w:ascii="Times New Roman" w:hAnsi="Times New Roman" w:cs="Times New Roman"/>
                <w:sz w:val="24"/>
                <w:szCs w:val="24"/>
              </w:rPr>
              <w:t xml:space="preserve"> 5000 кв.м</w:t>
            </w:r>
          </w:p>
        </w:tc>
        <w:tc>
          <w:tcPr>
            <w:tcW w:w="851" w:type="dxa"/>
          </w:tcPr>
          <w:p w:rsidR="00872DDA" w:rsidRPr="00D82D18" w:rsidRDefault="00872DDA" w:rsidP="006E38AF">
            <w:pPr>
              <w:pStyle w:val="affff7"/>
              <w:jc w:val="center"/>
            </w:pPr>
            <w:r w:rsidRPr="00D82D18">
              <w:t>15 м</w:t>
            </w:r>
          </w:p>
        </w:tc>
        <w:tc>
          <w:tcPr>
            <w:tcW w:w="1306" w:type="dxa"/>
          </w:tcPr>
          <w:p w:rsidR="00872DDA" w:rsidRPr="00D82D18" w:rsidRDefault="00872DDA" w:rsidP="006E38AF">
            <w:pPr>
              <w:pStyle w:val="affff7"/>
              <w:jc w:val="center"/>
            </w:pPr>
            <w:r w:rsidRPr="00D82D18">
              <w:t xml:space="preserve">5 м </w:t>
            </w:r>
          </w:p>
        </w:tc>
        <w:tc>
          <w:tcPr>
            <w:tcW w:w="992" w:type="dxa"/>
          </w:tcPr>
          <w:p w:rsidR="00872DDA" w:rsidRPr="00D82D18" w:rsidRDefault="00872DDA" w:rsidP="006E38AF">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3 м</w:t>
            </w:r>
          </w:p>
        </w:tc>
        <w:tc>
          <w:tcPr>
            <w:tcW w:w="709" w:type="dxa"/>
          </w:tcPr>
          <w:p w:rsidR="00872DDA" w:rsidRPr="00D82D18" w:rsidRDefault="00872DDA" w:rsidP="00C771F1">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1</w:t>
            </w:r>
          </w:p>
        </w:tc>
        <w:tc>
          <w:tcPr>
            <w:tcW w:w="850" w:type="dxa"/>
          </w:tcPr>
          <w:p w:rsidR="00872DDA" w:rsidRPr="00D82D18" w:rsidRDefault="00872DDA" w:rsidP="00C771F1">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6 м</w:t>
            </w:r>
          </w:p>
        </w:tc>
        <w:tc>
          <w:tcPr>
            <w:tcW w:w="992" w:type="dxa"/>
          </w:tcPr>
          <w:p w:rsidR="00872DDA" w:rsidRPr="00D82D18" w:rsidRDefault="00872DDA" w:rsidP="00C771F1">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70%</w:t>
            </w:r>
          </w:p>
        </w:tc>
      </w:tr>
      <w:tr w:rsidR="00872DDA" w:rsidRPr="00D82D18" w:rsidTr="00872DDA">
        <w:trPr>
          <w:trHeight w:val="20"/>
          <w:jc w:val="center"/>
        </w:trPr>
        <w:tc>
          <w:tcPr>
            <w:tcW w:w="2694" w:type="dxa"/>
            <w:shd w:val="clear" w:color="auto" w:fill="auto"/>
          </w:tcPr>
          <w:p w:rsidR="00872DDA" w:rsidRPr="00D82D18" w:rsidRDefault="00872DDA" w:rsidP="00C771F1">
            <w:pPr>
              <w:pStyle w:val="affff7"/>
            </w:pPr>
            <w:r w:rsidRPr="00D82D18">
              <w:t>Бытовое обслуживание</w:t>
            </w:r>
          </w:p>
        </w:tc>
        <w:tc>
          <w:tcPr>
            <w:tcW w:w="1060" w:type="dxa"/>
            <w:shd w:val="clear" w:color="auto" w:fill="auto"/>
          </w:tcPr>
          <w:p w:rsidR="00872DDA" w:rsidRPr="00D82D18" w:rsidRDefault="00872DDA" w:rsidP="00C771F1">
            <w:pPr>
              <w:pStyle w:val="affff7"/>
              <w:jc w:val="center"/>
            </w:pPr>
            <w:r w:rsidRPr="00D82D18">
              <w:t>3.3</w:t>
            </w:r>
          </w:p>
        </w:tc>
        <w:tc>
          <w:tcPr>
            <w:tcW w:w="955" w:type="dxa"/>
            <w:vMerge w:val="restart"/>
            <w:vAlign w:val="center"/>
          </w:tcPr>
          <w:p w:rsidR="00872DDA" w:rsidRPr="00D82D18" w:rsidRDefault="00872DDA" w:rsidP="00872DDA">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1</w:t>
            </w:r>
            <w:r w:rsidRPr="00D82D18">
              <w:rPr>
                <w:rFonts w:ascii="Times New Roman" w:hAnsi="Times New Roman" w:cs="Times New Roman"/>
                <w:sz w:val="24"/>
                <w:szCs w:val="24"/>
                <w:lang w:val="en-US"/>
              </w:rPr>
              <w:t>00/</w:t>
            </w:r>
            <w:r w:rsidRPr="00D82D18">
              <w:rPr>
                <w:rFonts w:ascii="Times New Roman" w:hAnsi="Times New Roman" w:cs="Times New Roman"/>
                <w:sz w:val="24"/>
                <w:szCs w:val="24"/>
              </w:rPr>
              <w:t xml:space="preserve"> 5000 кв.м</w:t>
            </w:r>
          </w:p>
        </w:tc>
        <w:tc>
          <w:tcPr>
            <w:tcW w:w="851" w:type="dxa"/>
            <w:vMerge w:val="restart"/>
            <w:vAlign w:val="center"/>
          </w:tcPr>
          <w:p w:rsidR="00872DDA" w:rsidRPr="00D82D18" w:rsidRDefault="00872DDA" w:rsidP="00872DDA">
            <w:pPr>
              <w:pStyle w:val="affff7"/>
              <w:jc w:val="center"/>
            </w:pPr>
            <w:r w:rsidRPr="00D82D18">
              <w:t>8 м</w:t>
            </w:r>
          </w:p>
        </w:tc>
        <w:tc>
          <w:tcPr>
            <w:tcW w:w="1306" w:type="dxa"/>
            <w:vMerge w:val="restart"/>
            <w:vAlign w:val="center"/>
          </w:tcPr>
          <w:p w:rsidR="00872DDA" w:rsidRPr="00D82D18" w:rsidRDefault="00872DDA" w:rsidP="00872DDA">
            <w:pPr>
              <w:pStyle w:val="affff7"/>
              <w:jc w:val="center"/>
            </w:pPr>
            <w:r w:rsidRPr="00D82D18">
              <w:t>5 м</w:t>
            </w:r>
          </w:p>
        </w:tc>
        <w:tc>
          <w:tcPr>
            <w:tcW w:w="992" w:type="dxa"/>
            <w:vMerge w:val="restart"/>
            <w:vAlign w:val="center"/>
          </w:tcPr>
          <w:p w:rsidR="00872DDA" w:rsidRPr="00D82D18" w:rsidRDefault="00872DDA" w:rsidP="00872DDA">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3 м</w:t>
            </w:r>
          </w:p>
        </w:tc>
        <w:tc>
          <w:tcPr>
            <w:tcW w:w="709" w:type="dxa"/>
            <w:vMerge w:val="restart"/>
            <w:vAlign w:val="center"/>
          </w:tcPr>
          <w:p w:rsidR="00872DDA" w:rsidRPr="00D82D18" w:rsidRDefault="00872DDA" w:rsidP="00872DDA">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2</w:t>
            </w:r>
          </w:p>
        </w:tc>
        <w:tc>
          <w:tcPr>
            <w:tcW w:w="850" w:type="dxa"/>
            <w:vMerge w:val="restart"/>
            <w:vAlign w:val="center"/>
          </w:tcPr>
          <w:p w:rsidR="00872DDA" w:rsidRPr="00D82D18" w:rsidRDefault="00872DDA" w:rsidP="00872DDA">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8 м</w:t>
            </w:r>
          </w:p>
        </w:tc>
        <w:tc>
          <w:tcPr>
            <w:tcW w:w="992" w:type="dxa"/>
            <w:vMerge w:val="restart"/>
            <w:vAlign w:val="center"/>
          </w:tcPr>
          <w:p w:rsidR="00872DDA" w:rsidRPr="00D82D18" w:rsidRDefault="00872DDA" w:rsidP="00872DDA">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70%</w:t>
            </w:r>
          </w:p>
        </w:tc>
      </w:tr>
      <w:tr w:rsidR="00872DDA" w:rsidRPr="00D82D18" w:rsidTr="00C771F1">
        <w:trPr>
          <w:cantSplit/>
          <w:trHeight w:val="20"/>
          <w:jc w:val="center"/>
        </w:trPr>
        <w:tc>
          <w:tcPr>
            <w:tcW w:w="2694" w:type="dxa"/>
            <w:shd w:val="clear" w:color="auto" w:fill="auto"/>
          </w:tcPr>
          <w:p w:rsidR="00872DDA" w:rsidRPr="00D82D18" w:rsidRDefault="00872DDA" w:rsidP="00C771F1">
            <w:pPr>
              <w:pStyle w:val="affff7"/>
            </w:pPr>
            <w:r w:rsidRPr="00D82D18">
              <w:t>Амбулаторное ветеринарное обслуживание</w:t>
            </w:r>
          </w:p>
        </w:tc>
        <w:tc>
          <w:tcPr>
            <w:tcW w:w="1060" w:type="dxa"/>
            <w:shd w:val="clear" w:color="auto" w:fill="auto"/>
          </w:tcPr>
          <w:p w:rsidR="00872DDA" w:rsidRPr="00D82D18" w:rsidRDefault="00872DDA" w:rsidP="00C771F1">
            <w:pPr>
              <w:pStyle w:val="affff7"/>
              <w:jc w:val="center"/>
            </w:pPr>
            <w:r w:rsidRPr="00D82D18">
              <w:t>3.10.1</w:t>
            </w:r>
          </w:p>
        </w:tc>
        <w:tc>
          <w:tcPr>
            <w:tcW w:w="955" w:type="dxa"/>
            <w:vMerge/>
          </w:tcPr>
          <w:p w:rsidR="00872DDA" w:rsidRPr="00D82D18" w:rsidRDefault="00872DDA" w:rsidP="00C771F1">
            <w:pPr>
              <w:pStyle w:val="ConsPlusNormal"/>
              <w:ind w:firstLine="0"/>
              <w:rPr>
                <w:rFonts w:ascii="Times New Roman" w:hAnsi="Times New Roman" w:cs="Times New Roman"/>
                <w:sz w:val="24"/>
                <w:szCs w:val="24"/>
              </w:rPr>
            </w:pPr>
          </w:p>
        </w:tc>
        <w:tc>
          <w:tcPr>
            <w:tcW w:w="851" w:type="dxa"/>
            <w:vMerge/>
          </w:tcPr>
          <w:p w:rsidR="00872DDA" w:rsidRPr="00D82D18" w:rsidRDefault="00872DDA" w:rsidP="00C771F1">
            <w:pPr>
              <w:pStyle w:val="affff7"/>
              <w:jc w:val="center"/>
            </w:pPr>
          </w:p>
        </w:tc>
        <w:tc>
          <w:tcPr>
            <w:tcW w:w="1306" w:type="dxa"/>
            <w:vMerge/>
          </w:tcPr>
          <w:p w:rsidR="00872DDA" w:rsidRPr="00D82D18" w:rsidRDefault="00872DDA" w:rsidP="00C771F1">
            <w:pPr>
              <w:pStyle w:val="affff7"/>
              <w:jc w:val="center"/>
            </w:pPr>
          </w:p>
        </w:tc>
        <w:tc>
          <w:tcPr>
            <w:tcW w:w="992" w:type="dxa"/>
            <w:vMerge/>
          </w:tcPr>
          <w:p w:rsidR="00872DDA" w:rsidRPr="00D82D18" w:rsidRDefault="00872DDA" w:rsidP="00C771F1">
            <w:pPr>
              <w:pStyle w:val="ConsPlusNormal"/>
              <w:ind w:firstLine="0"/>
              <w:jc w:val="center"/>
              <w:rPr>
                <w:rFonts w:ascii="Times New Roman" w:hAnsi="Times New Roman" w:cs="Times New Roman"/>
                <w:sz w:val="24"/>
                <w:szCs w:val="24"/>
              </w:rPr>
            </w:pPr>
          </w:p>
        </w:tc>
        <w:tc>
          <w:tcPr>
            <w:tcW w:w="709" w:type="dxa"/>
            <w:vMerge/>
          </w:tcPr>
          <w:p w:rsidR="00872DDA" w:rsidRPr="00D82D18" w:rsidRDefault="00872DDA" w:rsidP="00C771F1">
            <w:pPr>
              <w:pStyle w:val="ConsPlusNormal"/>
              <w:ind w:firstLine="0"/>
              <w:jc w:val="center"/>
              <w:rPr>
                <w:rFonts w:ascii="Times New Roman" w:hAnsi="Times New Roman" w:cs="Times New Roman"/>
                <w:sz w:val="24"/>
                <w:szCs w:val="24"/>
              </w:rPr>
            </w:pPr>
          </w:p>
        </w:tc>
        <w:tc>
          <w:tcPr>
            <w:tcW w:w="850" w:type="dxa"/>
            <w:vMerge/>
          </w:tcPr>
          <w:p w:rsidR="00872DDA" w:rsidRPr="00D82D18" w:rsidRDefault="00872DDA" w:rsidP="00C771F1">
            <w:pPr>
              <w:pStyle w:val="ConsPlusNormal"/>
              <w:ind w:firstLine="0"/>
              <w:jc w:val="center"/>
              <w:rPr>
                <w:rFonts w:ascii="Times New Roman" w:hAnsi="Times New Roman" w:cs="Times New Roman"/>
                <w:sz w:val="24"/>
                <w:szCs w:val="24"/>
              </w:rPr>
            </w:pPr>
          </w:p>
        </w:tc>
        <w:tc>
          <w:tcPr>
            <w:tcW w:w="992" w:type="dxa"/>
            <w:vMerge/>
          </w:tcPr>
          <w:p w:rsidR="00872DDA" w:rsidRPr="00D82D18" w:rsidRDefault="00872DDA" w:rsidP="00C771F1">
            <w:pPr>
              <w:pStyle w:val="ConsPlusNormal"/>
              <w:ind w:firstLine="0"/>
              <w:jc w:val="center"/>
              <w:rPr>
                <w:rFonts w:ascii="Times New Roman" w:hAnsi="Times New Roman" w:cs="Times New Roman"/>
                <w:sz w:val="24"/>
                <w:szCs w:val="24"/>
              </w:rPr>
            </w:pPr>
          </w:p>
        </w:tc>
      </w:tr>
      <w:tr w:rsidR="002D6424" w:rsidRPr="00D82D18" w:rsidTr="00C771F1">
        <w:trPr>
          <w:cantSplit/>
          <w:trHeight w:val="20"/>
          <w:jc w:val="center"/>
        </w:trPr>
        <w:tc>
          <w:tcPr>
            <w:tcW w:w="2694" w:type="dxa"/>
            <w:shd w:val="clear" w:color="auto" w:fill="auto"/>
          </w:tcPr>
          <w:p w:rsidR="002D6424" w:rsidRPr="00D82D18" w:rsidRDefault="002D6424" w:rsidP="006E38AF">
            <w:pPr>
              <w:pStyle w:val="affff7"/>
            </w:pPr>
            <w:r w:rsidRPr="00D82D18">
              <w:lastRenderedPageBreak/>
              <w:t>Деловое управление</w:t>
            </w:r>
          </w:p>
        </w:tc>
        <w:tc>
          <w:tcPr>
            <w:tcW w:w="1060" w:type="dxa"/>
            <w:shd w:val="clear" w:color="auto" w:fill="auto"/>
          </w:tcPr>
          <w:p w:rsidR="002D6424" w:rsidRPr="00D82D18" w:rsidRDefault="002D6424" w:rsidP="006E38AF">
            <w:pPr>
              <w:pStyle w:val="affff7"/>
              <w:jc w:val="center"/>
            </w:pPr>
            <w:r w:rsidRPr="00D82D18">
              <w:t>4.1</w:t>
            </w:r>
          </w:p>
        </w:tc>
        <w:tc>
          <w:tcPr>
            <w:tcW w:w="955" w:type="dxa"/>
            <w:vMerge/>
          </w:tcPr>
          <w:p w:rsidR="002D6424" w:rsidRPr="00D82D18" w:rsidRDefault="002D6424" w:rsidP="00C771F1">
            <w:pPr>
              <w:pStyle w:val="ConsPlusNormal"/>
              <w:ind w:firstLine="0"/>
              <w:rPr>
                <w:rFonts w:ascii="Times New Roman" w:hAnsi="Times New Roman" w:cs="Times New Roman"/>
                <w:sz w:val="24"/>
                <w:szCs w:val="24"/>
              </w:rPr>
            </w:pPr>
          </w:p>
        </w:tc>
        <w:tc>
          <w:tcPr>
            <w:tcW w:w="851" w:type="dxa"/>
            <w:vMerge/>
          </w:tcPr>
          <w:p w:rsidR="002D6424" w:rsidRPr="00D82D18" w:rsidRDefault="002D6424" w:rsidP="00C771F1">
            <w:pPr>
              <w:pStyle w:val="affff7"/>
              <w:jc w:val="center"/>
            </w:pPr>
          </w:p>
        </w:tc>
        <w:tc>
          <w:tcPr>
            <w:tcW w:w="1306" w:type="dxa"/>
            <w:vMerge/>
          </w:tcPr>
          <w:p w:rsidR="002D6424" w:rsidRPr="00D82D18" w:rsidRDefault="002D6424" w:rsidP="00C771F1">
            <w:pPr>
              <w:pStyle w:val="affff7"/>
              <w:jc w:val="center"/>
            </w:pPr>
          </w:p>
        </w:tc>
        <w:tc>
          <w:tcPr>
            <w:tcW w:w="992"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D82D18" w:rsidRDefault="002D6424" w:rsidP="00C771F1">
            <w:pPr>
              <w:pStyle w:val="ConsPlusNormal"/>
              <w:ind w:firstLine="0"/>
              <w:jc w:val="center"/>
              <w:rPr>
                <w:rFonts w:ascii="Times New Roman" w:hAnsi="Times New Roman" w:cs="Times New Roman"/>
                <w:sz w:val="24"/>
                <w:szCs w:val="24"/>
              </w:rPr>
            </w:pPr>
          </w:p>
        </w:tc>
      </w:tr>
      <w:tr w:rsidR="002D6424" w:rsidRPr="00D82D18" w:rsidTr="00C771F1">
        <w:trPr>
          <w:cantSplit/>
          <w:trHeight w:val="20"/>
          <w:jc w:val="center"/>
        </w:trPr>
        <w:tc>
          <w:tcPr>
            <w:tcW w:w="2694" w:type="dxa"/>
            <w:shd w:val="clear" w:color="auto" w:fill="auto"/>
          </w:tcPr>
          <w:p w:rsidR="002D6424" w:rsidRPr="00D82D18" w:rsidRDefault="002D6424" w:rsidP="006E38AF">
            <w:pPr>
              <w:pStyle w:val="affff7"/>
            </w:pPr>
            <w:r w:rsidRPr="00D82D18">
              <w:t>Рынки</w:t>
            </w:r>
          </w:p>
        </w:tc>
        <w:tc>
          <w:tcPr>
            <w:tcW w:w="1060" w:type="dxa"/>
            <w:shd w:val="clear" w:color="auto" w:fill="auto"/>
          </w:tcPr>
          <w:p w:rsidR="002D6424" w:rsidRPr="00D82D18" w:rsidRDefault="002D6424" w:rsidP="006E38AF">
            <w:pPr>
              <w:pStyle w:val="affff7"/>
              <w:jc w:val="center"/>
            </w:pPr>
            <w:r w:rsidRPr="00D82D18">
              <w:t>4.3</w:t>
            </w:r>
          </w:p>
        </w:tc>
        <w:tc>
          <w:tcPr>
            <w:tcW w:w="955" w:type="dxa"/>
            <w:vMerge/>
          </w:tcPr>
          <w:p w:rsidR="002D6424" w:rsidRPr="00D82D18" w:rsidRDefault="002D6424" w:rsidP="00C771F1">
            <w:pPr>
              <w:pStyle w:val="ConsPlusNormal"/>
              <w:ind w:firstLine="0"/>
              <w:rPr>
                <w:rFonts w:ascii="Times New Roman" w:hAnsi="Times New Roman" w:cs="Times New Roman"/>
                <w:sz w:val="24"/>
                <w:szCs w:val="24"/>
              </w:rPr>
            </w:pPr>
          </w:p>
        </w:tc>
        <w:tc>
          <w:tcPr>
            <w:tcW w:w="851" w:type="dxa"/>
            <w:vMerge/>
          </w:tcPr>
          <w:p w:rsidR="002D6424" w:rsidRPr="00D82D18" w:rsidRDefault="002D6424" w:rsidP="00C771F1">
            <w:pPr>
              <w:pStyle w:val="affff7"/>
              <w:jc w:val="center"/>
            </w:pPr>
          </w:p>
        </w:tc>
        <w:tc>
          <w:tcPr>
            <w:tcW w:w="1306" w:type="dxa"/>
            <w:vMerge/>
          </w:tcPr>
          <w:p w:rsidR="002D6424" w:rsidRPr="00D82D18" w:rsidRDefault="002D6424" w:rsidP="00C771F1">
            <w:pPr>
              <w:pStyle w:val="affff7"/>
              <w:jc w:val="center"/>
            </w:pPr>
          </w:p>
        </w:tc>
        <w:tc>
          <w:tcPr>
            <w:tcW w:w="992"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D82D18" w:rsidRDefault="002D6424" w:rsidP="00C771F1">
            <w:pPr>
              <w:pStyle w:val="ConsPlusNormal"/>
              <w:ind w:firstLine="0"/>
              <w:jc w:val="center"/>
              <w:rPr>
                <w:rFonts w:ascii="Times New Roman" w:hAnsi="Times New Roman" w:cs="Times New Roman"/>
                <w:sz w:val="24"/>
                <w:szCs w:val="24"/>
              </w:rPr>
            </w:pPr>
          </w:p>
        </w:tc>
      </w:tr>
      <w:tr w:rsidR="002D6424" w:rsidRPr="00D82D18" w:rsidTr="00C771F1">
        <w:trPr>
          <w:cantSplit/>
          <w:trHeight w:val="20"/>
          <w:jc w:val="center"/>
        </w:trPr>
        <w:tc>
          <w:tcPr>
            <w:tcW w:w="2694" w:type="dxa"/>
            <w:shd w:val="clear" w:color="auto" w:fill="auto"/>
          </w:tcPr>
          <w:p w:rsidR="002D6424" w:rsidRPr="00D82D18" w:rsidRDefault="002D6424" w:rsidP="006E38AF">
            <w:pPr>
              <w:pStyle w:val="affff7"/>
            </w:pPr>
            <w:r w:rsidRPr="00D82D18">
              <w:t>Автомобильные мойки</w:t>
            </w:r>
          </w:p>
        </w:tc>
        <w:tc>
          <w:tcPr>
            <w:tcW w:w="1060" w:type="dxa"/>
            <w:shd w:val="clear" w:color="auto" w:fill="auto"/>
          </w:tcPr>
          <w:p w:rsidR="002D6424" w:rsidRPr="00D82D18" w:rsidRDefault="002D6424" w:rsidP="006E38AF">
            <w:pPr>
              <w:pStyle w:val="affff7"/>
              <w:jc w:val="center"/>
            </w:pPr>
            <w:r w:rsidRPr="00D82D18">
              <w:t>4.9.1.3</w:t>
            </w:r>
          </w:p>
        </w:tc>
        <w:tc>
          <w:tcPr>
            <w:tcW w:w="955" w:type="dxa"/>
            <w:vMerge/>
          </w:tcPr>
          <w:p w:rsidR="002D6424" w:rsidRPr="00D82D18" w:rsidRDefault="002D6424" w:rsidP="00C771F1">
            <w:pPr>
              <w:pStyle w:val="ConsPlusNormal"/>
              <w:ind w:firstLine="0"/>
              <w:rPr>
                <w:rFonts w:ascii="Times New Roman" w:hAnsi="Times New Roman" w:cs="Times New Roman"/>
                <w:sz w:val="24"/>
                <w:szCs w:val="24"/>
              </w:rPr>
            </w:pPr>
          </w:p>
        </w:tc>
        <w:tc>
          <w:tcPr>
            <w:tcW w:w="851" w:type="dxa"/>
            <w:vMerge/>
          </w:tcPr>
          <w:p w:rsidR="002D6424" w:rsidRPr="00D82D18" w:rsidRDefault="002D6424" w:rsidP="00C771F1">
            <w:pPr>
              <w:pStyle w:val="affff7"/>
              <w:jc w:val="center"/>
            </w:pPr>
          </w:p>
        </w:tc>
        <w:tc>
          <w:tcPr>
            <w:tcW w:w="1306" w:type="dxa"/>
            <w:vMerge/>
          </w:tcPr>
          <w:p w:rsidR="002D6424" w:rsidRPr="00D82D18" w:rsidRDefault="002D6424" w:rsidP="00C771F1">
            <w:pPr>
              <w:pStyle w:val="affff7"/>
              <w:jc w:val="center"/>
            </w:pPr>
          </w:p>
        </w:tc>
        <w:tc>
          <w:tcPr>
            <w:tcW w:w="992"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D82D18" w:rsidRDefault="002D6424" w:rsidP="00C771F1">
            <w:pPr>
              <w:pStyle w:val="ConsPlusNormal"/>
              <w:ind w:firstLine="0"/>
              <w:jc w:val="center"/>
              <w:rPr>
                <w:rFonts w:ascii="Times New Roman" w:hAnsi="Times New Roman" w:cs="Times New Roman"/>
                <w:sz w:val="24"/>
                <w:szCs w:val="24"/>
              </w:rPr>
            </w:pPr>
          </w:p>
        </w:tc>
      </w:tr>
      <w:tr w:rsidR="002D6424" w:rsidRPr="00D82D18" w:rsidTr="00C771F1">
        <w:trPr>
          <w:cantSplit/>
          <w:trHeight w:val="20"/>
          <w:jc w:val="center"/>
        </w:trPr>
        <w:tc>
          <w:tcPr>
            <w:tcW w:w="2694" w:type="dxa"/>
            <w:shd w:val="clear" w:color="auto" w:fill="auto"/>
          </w:tcPr>
          <w:p w:rsidR="002D6424" w:rsidRPr="00D82D18" w:rsidRDefault="002D6424" w:rsidP="006E38AF">
            <w:pPr>
              <w:pStyle w:val="affff7"/>
            </w:pPr>
            <w:r w:rsidRPr="00D82D18">
              <w:t>Ремонт автомобилей</w:t>
            </w:r>
          </w:p>
        </w:tc>
        <w:tc>
          <w:tcPr>
            <w:tcW w:w="1060" w:type="dxa"/>
            <w:shd w:val="clear" w:color="auto" w:fill="auto"/>
          </w:tcPr>
          <w:p w:rsidR="002D6424" w:rsidRPr="00D82D18" w:rsidRDefault="002D6424" w:rsidP="006E38AF">
            <w:pPr>
              <w:pStyle w:val="affff7"/>
              <w:jc w:val="center"/>
            </w:pPr>
            <w:r w:rsidRPr="00D82D18">
              <w:t>4.9.1.4</w:t>
            </w:r>
          </w:p>
        </w:tc>
        <w:tc>
          <w:tcPr>
            <w:tcW w:w="955" w:type="dxa"/>
            <w:vMerge/>
          </w:tcPr>
          <w:p w:rsidR="002D6424" w:rsidRPr="00D82D18" w:rsidRDefault="002D6424" w:rsidP="00C771F1">
            <w:pPr>
              <w:pStyle w:val="ConsPlusNormal"/>
              <w:ind w:firstLine="0"/>
              <w:rPr>
                <w:rFonts w:ascii="Times New Roman" w:hAnsi="Times New Roman" w:cs="Times New Roman"/>
                <w:sz w:val="24"/>
                <w:szCs w:val="24"/>
              </w:rPr>
            </w:pPr>
          </w:p>
        </w:tc>
        <w:tc>
          <w:tcPr>
            <w:tcW w:w="851" w:type="dxa"/>
            <w:vMerge/>
          </w:tcPr>
          <w:p w:rsidR="002D6424" w:rsidRPr="00D82D18" w:rsidRDefault="002D6424" w:rsidP="00C771F1">
            <w:pPr>
              <w:pStyle w:val="affff7"/>
              <w:jc w:val="center"/>
            </w:pPr>
          </w:p>
        </w:tc>
        <w:tc>
          <w:tcPr>
            <w:tcW w:w="1306" w:type="dxa"/>
            <w:vMerge/>
          </w:tcPr>
          <w:p w:rsidR="002D6424" w:rsidRPr="00D82D18" w:rsidRDefault="002D6424" w:rsidP="00C771F1">
            <w:pPr>
              <w:pStyle w:val="affff7"/>
              <w:jc w:val="center"/>
            </w:pPr>
          </w:p>
        </w:tc>
        <w:tc>
          <w:tcPr>
            <w:tcW w:w="992"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D82D18" w:rsidRDefault="002D6424" w:rsidP="00C771F1">
            <w:pPr>
              <w:pStyle w:val="ConsPlusNormal"/>
              <w:ind w:firstLine="0"/>
              <w:jc w:val="center"/>
              <w:rPr>
                <w:rFonts w:ascii="Times New Roman" w:hAnsi="Times New Roman" w:cs="Times New Roman"/>
                <w:sz w:val="24"/>
                <w:szCs w:val="24"/>
              </w:rPr>
            </w:pPr>
          </w:p>
        </w:tc>
      </w:tr>
      <w:tr w:rsidR="002D6424" w:rsidRPr="00D82D18" w:rsidTr="00C771F1">
        <w:trPr>
          <w:cantSplit/>
          <w:trHeight w:val="20"/>
          <w:jc w:val="center"/>
        </w:trPr>
        <w:tc>
          <w:tcPr>
            <w:tcW w:w="2694" w:type="dxa"/>
            <w:shd w:val="clear" w:color="auto" w:fill="auto"/>
          </w:tcPr>
          <w:p w:rsidR="002D6424" w:rsidRPr="00D82D18" w:rsidRDefault="002D6424" w:rsidP="00C771F1">
            <w:pPr>
              <w:pStyle w:val="affff7"/>
            </w:pPr>
            <w:r w:rsidRPr="00D82D18">
              <w:t>Магазины*</w:t>
            </w:r>
          </w:p>
        </w:tc>
        <w:tc>
          <w:tcPr>
            <w:tcW w:w="1060" w:type="dxa"/>
            <w:shd w:val="clear" w:color="auto" w:fill="auto"/>
          </w:tcPr>
          <w:p w:rsidR="002D6424" w:rsidRPr="00D82D18" w:rsidRDefault="002D6424" w:rsidP="00C771F1">
            <w:pPr>
              <w:pStyle w:val="affff7"/>
              <w:jc w:val="center"/>
            </w:pPr>
            <w:r w:rsidRPr="00D82D18">
              <w:t>4.4</w:t>
            </w:r>
          </w:p>
        </w:tc>
        <w:tc>
          <w:tcPr>
            <w:tcW w:w="955" w:type="dxa"/>
            <w:vMerge/>
          </w:tcPr>
          <w:p w:rsidR="002D6424" w:rsidRPr="00D82D18" w:rsidRDefault="002D6424" w:rsidP="00C771F1">
            <w:pPr>
              <w:pStyle w:val="ConsPlusNormal"/>
              <w:ind w:firstLine="0"/>
              <w:rPr>
                <w:rFonts w:ascii="Times New Roman" w:hAnsi="Times New Roman" w:cs="Times New Roman"/>
                <w:sz w:val="24"/>
                <w:szCs w:val="24"/>
              </w:rPr>
            </w:pPr>
          </w:p>
        </w:tc>
        <w:tc>
          <w:tcPr>
            <w:tcW w:w="851" w:type="dxa"/>
            <w:vMerge/>
          </w:tcPr>
          <w:p w:rsidR="002D6424" w:rsidRPr="00D82D18" w:rsidRDefault="002D6424" w:rsidP="00C771F1">
            <w:pPr>
              <w:pStyle w:val="affff7"/>
              <w:jc w:val="center"/>
            </w:pPr>
          </w:p>
        </w:tc>
        <w:tc>
          <w:tcPr>
            <w:tcW w:w="1306" w:type="dxa"/>
            <w:vMerge/>
          </w:tcPr>
          <w:p w:rsidR="002D6424" w:rsidRPr="00D82D18" w:rsidRDefault="002D6424" w:rsidP="00C771F1">
            <w:pPr>
              <w:pStyle w:val="affff7"/>
              <w:jc w:val="center"/>
            </w:pPr>
          </w:p>
        </w:tc>
        <w:tc>
          <w:tcPr>
            <w:tcW w:w="992"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D82D18" w:rsidRDefault="002D6424" w:rsidP="00C771F1">
            <w:pPr>
              <w:pStyle w:val="ConsPlusNormal"/>
              <w:ind w:firstLine="0"/>
              <w:jc w:val="center"/>
              <w:rPr>
                <w:rFonts w:ascii="Times New Roman" w:hAnsi="Times New Roman" w:cs="Times New Roman"/>
                <w:sz w:val="24"/>
                <w:szCs w:val="24"/>
              </w:rPr>
            </w:pPr>
          </w:p>
        </w:tc>
      </w:tr>
      <w:tr w:rsidR="002D6424" w:rsidRPr="00D82D18" w:rsidTr="00C771F1">
        <w:trPr>
          <w:cantSplit/>
          <w:trHeight w:val="20"/>
          <w:jc w:val="center"/>
        </w:trPr>
        <w:tc>
          <w:tcPr>
            <w:tcW w:w="10409" w:type="dxa"/>
            <w:gridSpan w:val="9"/>
            <w:shd w:val="clear" w:color="auto" w:fill="auto"/>
          </w:tcPr>
          <w:p w:rsidR="002D6424" w:rsidRPr="00D82D18" w:rsidRDefault="002D6424" w:rsidP="00C771F1">
            <w:pPr>
              <w:pStyle w:val="ConsPlusNormal"/>
              <w:ind w:firstLine="0"/>
              <w:jc w:val="left"/>
              <w:rPr>
                <w:rFonts w:ascii="Times New Roman" w:hAnsi="Times New Roman" w:cs="Times New Roman"/>
                <w:sz w:val="24"/>
                <w:szCs w:val="24"/>
              </w:rPr>
            </w:pPr>
            <w:r w:rsidRPr="00D82D18">
              <w:rPr>
                <w:rFonts w:ascii="Times New Roman" w:hAnsi="Times New Roman" w:cs="Times New Roman"/>
                <w:sz w:val="24"/>
                <w:szCs w:val="24"/>
              </w:rPr>
              <w:t>* при размещении объектов некапитального строительства, предназначенных для продажи товаров с количеством блоков не более 3-х штук:</w:t>
            </w:r>
          </w:p>
        </w:tc>
      </w:tr>
      <w:tr w:rsidR="002D6424" w:rsidRPr="00D82D18" w:rsidTr="00C771F1">
        <w:trPr>
          <w:cantSplit/>
          <w:trHeight w:val="20"/>
          <w:jc w:val="center"/>
        </w:trPr>
        <w:tc>
          <w:tcPr>
            <w:tcW w:w="3754" w:type="dxa"/>
            <w:gridSpan w:val="2"/>
            <w:shd w:val="clear" w:color="auto" w:fill="auto"/>
          </w:tcPr>
          <w:p w:rsidR="002D6424" w:rsidRPr="00D82D18" w:rsidRDefault="002D6424" w:rsidP="00C771F1">
            <w:pPr>
              <w:pStyle w:val="affff7"/>
              <w:jc w:val="center"/>
            </w:pPr>
          </w:p>
        </w:tc>
        <w:tc>
          <w:tcPr>
            <w:tcW w:w="955" w:type="dxa"/>
          </w:tcPr>
          <w:p w:rsidR="002D6424" w:rsidRPr="00D82D18" w:rsidRDefault="002D6424" w:rsidP="00C771F1">
            <w:pPr>
              <w:pStyle w:val="affff7"/>
              <w:jc w:val="center"/>
            </w:pPr>
            <w:r w:rsidRPr="00D82D18">
              <w:t>50/250 кв.м</w:t>
            </w:r>
          </w:p>
        </w:tc>
        <w:tc>
          <w:tcPr>
            <w:tcW w:w="851" w:type="dxa"/>
          </w:tcPr>
          <w:p w:rsidR="002D6424" w:rsidRPr="00D82D18" w:rsidRDefault="002D6424" w:rsidP="00C771F1">
            <w:pPr>
              <w:pStyle w:val="affff7"/>
              <w:jc w:val="center"/>
            </w:pPr>
            <w:r w:rsidRPr="00D82D18">
              <w:t>-</w:t>
            </w:r>
          </w:p>
        </w:tc>
        <w:tc>
          <w:tcPr>
            <w:tcW w:w="1306" w:type="dxa"/>
          </w:tcPr>
          <w:p w:rsidR="002D6424" w:rsidRPr="00D82D18" w:rsidRDefault="002D6424" w:rsidP="00C771F1">
            <w:pPr>
              <w:pStyle w:val="affff7"/>
              <w:jc w:val="center"/>
            </w:pPr>
            <w:r w:rsidRPr="00D82D18">
              <w:t>1 м</w:t>
            </w:r>
          </w:p>
        </w:tc>
        <w:tc>
          <w:tcPr>
            <w:tcW w:w="992" w:type="dxa"/>
          </w:tcPr>
          <w:p w:rsidR="002D6424" w:rsidRPr="00D82D18" w:rsidRDefault="002D6424" w:rsidP="00C771F1">
            <w:pPr>
              <w:pStyle w:val="affff7"/>
              <w:jc w:val="center"/>
            </w:pPr>
            <w:r w:rsidRPr="00D82D18">
              <w:t>1 м</w:t>
            </w:r>
          </w:p>
        </w:tc>
        <w:tc>
          <w:tcPr>
            <w:tcW w:w="709" w:type="dxa"/>
          </w:tcPr>
          <w:p w:rsidR="002D6424" w:rsidRPr="00D82D18" w:rsidRDefault="002D6424" w:rsidP="00C771F1">
            <w:pPr>
              <w:pStyle w:val="affff7"/>
              <w:jc w:val="center"/>
            </w:pPr>
            <w:r w:rsidRPr="00D82D18">
              <w:t>1</w:t>
            </w:r>
          </w:p>
        </w:tc>
        <w:tc>
          <w:tcPr>
            <w:tcW w:w="850" w:type="dxa"/>
          </w:tcPr>
          <w:p w:rsidR="002D6424" w:rsidRPr="00D82D18" w:rsidRDefault="002D6424" w:rsidP="00C771F1">
            <w:pPr>
              <w:pStyle w:val="affff7"/>
              <w:jc w:val="center"/>
            </w:pPr>
            <w:r w:rsidRPr="00D82D18">
              <w:t>5</w:t>
            </w:r>
          </w:p>
        </w:tc>
        <w:tc>
          <w:tcPr>
            <w:tcW w:w="992" w:type="dxa"/>
          </w:tcPr>
          <w:p w:rsidR="002D6424" w:rsidRPr="00D82D18" w:rsidRDefault="002D6424" w:rsidP="00C771F1">
            <w:pPr>
              <w:pStyle w:val="affff7"/>
              <w:jc w:val="center"/>
            </w:pPr>
            <w:r w:rsidRPr="00D82D18">
              <w:t>90 %</w:t>
            </w:r>
          </w:p>
        </w:tc>
      </w:tr>
      <w:tr w:rsidR="002D6424" w:rsidRPr="00D82D18" w:rsidTr="00C771F1">
        <w:trPr>
          <w:cantSplit/>
          <w:trHeight w:val="20"/>
          <w:jc w:val="center"/>
        </w:trPr>
        <w:tc>
          <w:tcPr>
            <w:tcW w:w="2694" w:type="dxa"/>
            <w:shd w:val="clear" w:color="auto" w:fill="auto"/>
          </w:tcPr>
          <w:p w:rsidR="002D6424" w:rsidRPr="00D82D18" w:rsidRDefault="002D6424" w:rsidP="00A4686E">
            <w:pPr>
              <w:pStyle w:val="affff7"/>
              <w:spacing w:before="0" w:beforeAutospacing="0" w:after="0"/>
            </w:pPr>
            <w:r w:rsidRPr="00D82D18">
              <w:t>Обеспечение внутреннего правопорядка</w:t>
            </w:r>
          </w:p>
        </w:tc>
        <w:tc>
          <w:tcPr>
            <w:tcW w:w="1060" w:type="dxa"/>
            <w:shd w:val="clear" w:color="auto" w:fill="auto"/>
          </w:tcPr>
          <w:p w:rsidR="002D6424" w:rsidRPr="00D82D18" w:rsidRDefault="002D6424" w:rsidP="00C771F1">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8.3</w:t>
            </w:r>
          </w:p>
        </w:tc>
        <w:tc>
          <w:tcPr>
            <w:tcW w:w="955" w:type="dxa"/>
          </w:tcPr>
          <w:p w:rsidR="002D6424" w:rsidRPr="00D82D18" w:rsidRDefault="002D6424" w:rsidP="002D6424">
            <w:pPr>
              <w:pStyle w:val="affff7"/>
              <w:spacing w:before="0" w:beforeAutospacing="0" w:after="0"/>
              <w:jc w:val="center"/>
              <w:rPr>
                <w:rFonts w:eastAsia="SimSun"/>
                <w:lang w:eastAsia="zh-CN"/>
              </w:rPr>
            </w:pPr>
            <w:r w:rsidRPr="00D82D18">
              <w:rPr>
                <w:rFonts w:eastAsia="SimSun"/>
                <w:lang w:eastAsia="zh-CN"/>
              </w:rPr>
              <w:t>500/</w:t>
            </w:r>
          </w:p>
          <w:p w:rsidR="002D6424" w:rsidRPr="00D82D18" w:rsidRDefault="002D6424" w:rsidP="002D6424">
            <w:pPr>
              <w:pStyle w:val="affff7"/>
              <w:spacing w:before="0" w:beforeAutospacing="0" w:after="0"/>
              <w:jc w:val="center"/>
            </w:pPr>
            <w:r w:rsidRPr="00D82D18">
              <w:rPr>
                <w:rFonts w:eastAsia="SimSun"/>
                <w:lang w:eastAsia="zh-CN"/>
              </w:rPr>
              <w:t>500</w:t>
            </w:r>
            <w:r w:rsidRPr="00D82D18">
              <w:rPr>
                <w:rFonts w:eastAsia="SimSun"/>
                <w:lang w:val="en-US" w:eastAsia="zh-CN"/>
              </w:rPr>
              <w:t>0</w:t>
            </w:r>
            <w:r w:rsidRPr="00D82D18">
              <w:rPr>
                <w:rFonts w:eastAsia="SimSun"/>
                <w:lang w:eastAsia="zh-CN"/>
              </w:rPr>
              <w:t xml:space="preserve"> кв. м</w:t>
            </w:r>
          </w:p>
        </w:tc>
        <w:tc>
          <w:tcPr>
            <w:tcW w:w="851" w:type="dxa"/>
          </w:tcPr>
          <w:p w:rsidR="002D6424" w:rsidRPr="00D82D18" w:rsidRDefault="002D6424" w:rsidP="002D6424">
            <w:pPr>
              <w:pStyle w:val="affff7"/>
              <w:spacing w:before="0" w:beforeAutospacing="0" w:after="0"/>
              <w:jc w:val="center"/>
            </w:pPr>
            <w:r w:rsidRPr="00D82D18">
              <w:t>15 м</w:t>
            </w:r>
          </w:p>
        </w:tc>
        <w:tc>
          <w:tcPr>
            <w:tcW w:w="1306" w:type="dxa"/>
          </w:tcPr>
          <w:p w:rsidR="002D6424" w:rsidRPr="00D82D18" w:rsidRDefault="002D6424" w:rsidP="002D6424">
            <w:pPr>
              <w:pStyle w:val="affff7"/>
              <w:spacing w:before="0" w:beforeAutospacing="0" w:after="0"/>
              <w:jc w:val="center"/>
            </w:pPr>
            <w:r w:rsidRPr="00D82D18">
              <w:t>5м ;</w:t>
            </w:r>
          </w:p>
          <w:p w:rsidR="002D6424" w:rsidRPr="00D82D18" w:rsidRDefault="002D6424" w:rsidP="002D6424">
            <w:pPr>
              <w:pStyle w:val="affff7"/>
              <w:spacing w:before="0" w:beforeAutospacing="0" w:after="0"/>
              <w:jc w:val="center"/>
            </w:pPr>
            <w:r w:rsidRPr="00D82D18">
              <w:t>10 м - для пождепо</w:t>
            </w:r>
          </w:p>
        </w:tc>
        <w:tc>
          <w:tcPr>
            <w:tcW w:w="992" w:type="dxa"/>
          </w:tcPr>
          <w:p w:rsidR="002D6424" w:rsidRPr="00D82D18" w:rsidRDefault="002D6424" w:rsidP="00C771F1">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3 м</w:t>
            </w:r>
          </w:p>
        </w:tc>
        <w:tc>
          <w:tcPr>
            <w:tcW w:w="709" w:type="dxa"/>
          </w:tcPr>
          <w:p w:rsidR="002D6424" w:rsidRPr="00D82D18" w:rsidRDefault="002D6424" w:rsidP="00C771F1">
            <w:pPr>
              <w:pStyle w:val="affff7"/>
              <w:jc w:val="center"/>
            </w:pPr>
            <w:r w:rsidRPr="00D82D18">
              <w:t>3</w:t>
            </w:r>
          </w:p>
        </w:tc>
        <w:tc>
          <w:tcPr>
            <w:tcW w:w="850" w:type="dxa"/>
          </w:tcPr>
          <w:p w:rsidR="002D6424" w:rsidRPr="00D82D18" w:rsidRDefault="002D6424" w:rsidP="00C771F1">
            <w:pPr>
              <w:pStyle w:val="affff7"/>
              <w:jc w:val="center"/>
            </w:pPr>
            <w:r w:rsidRPr="00D82D18">
              <w:t>15 м</w:t>
            </w:r>
          </w:p>
        </w:tc>
        <w:tc>
          <w:tcPr>
            <w:tcW w:w="992" w:type="dxa"/>
          </w:tcPr>
          <w:p w:rsidR="002D6424" w:rsidRPr="00D82D18" w:rsidRDefault="002D6424" w:rsidP="00C771F1">
            <w:pPr>
              <w:pStyle w:val="affff7"/>
              <w:jc w:val="center"/>
            </w:pPr>
            <w:r w:rsidRPr="00D82D18">
              <w:t>70 %</w:t>
            </w:r>
          </w:p>
        </w:tc>
      </w:tr>
      <w:tr w:rsidR="002D6424" w:rsidRPr="00D82D18" w:rsidTr="00C771F1">
        <w:trPr>
          <w:trHeight w:val="20"/>
          <w:jc w:val="center"/>
        </w:trPr>
        <w:tc>
          <w:tcPr>
            <w:tcW w:w="2694" w:type="dxa"/>
            <w:shd w:val="clear" w:color="auto" w:fill="auto"/>
          </w:tcPr>
          <w:p w:rsidR="002D6424" w:rsidRPr="00D82D18" w:rsidRDefault="002D6424" w:rsidP="00A4686E">
            <w:pPr>
              <w:pStyle w:val="affff7"/>
              <w:spacing w:before="0" w:beforeAutospacing="0" w:after="0"/>
            </w:pPr>
            <w:r w:rsidRPr="00D82D18">
              <w:t>Предоставление коммунальных услуг</w:t>
            </w:r>
          </w:p>
        </w:tc>
        <w:tc>
          <w:tcPr>
            <w:tcW w:w="1060" w:type="dxa"/>
            <w:shd w:val="clear" w:color="auto" w:fill="auto"/>
          </w:tcPr>
          <w:p w:rsidR="002D6424" w:rsidRPr="00D82D18" w:rsidRDefault="002D6424" w:rsidP="00C771F1">
            <w:pPr>
              <w:ind w:hanging="15"/>
              <w:jc w:val="center"/>
              <w:rPr>
                <w:rFonts w:ascii="Times New Roman" w:hAnsi="Times New Roman" w:cs="Times New Roman"/>
              </w:rPr>
            </w:pPr>
            <w:r w:rsidRPr="00D82D18">
              <w:rPr>
                <w:rFonts w:ascii="Times New Roman" w:hAnsi="Times New Roman" w:cs="Times New Roman"/>
              </w:rPr>
              <w:t>3.1.1</w:t>
            </w:r>
          </w:p>
        </w:tc>
        <w:tc>
          <w:tcPr>
            <w:tcW w:w="955" w:type="dxa"/>
          </w:tcPr>
          <w:p w:rsidR="002D6424" w:rsidRPr="00D82D18" w:rsidRDefault="002D6424" w:rsidP="002D6424">
            <w:pPr>
              <w:pStyle w:val="affff7"/>
              <w:spacing w:before="0" w:beforeAutospacing="0" w:after="0"/>
              <w:jc w:val="center"/>
            </w:pPr>
            <w:r w:rsidRPr="00D82D18">
              <w:t>1/</w:t>
            </w:r>
          </w:p>
          <w:p w:rsidR="002D6424" w:rsidRPr="00D82D18" w:rsidRDefault="002D6424" w:rsidP="002D6424">
            <w:pPr>
              <w:pStyle w:val="affff7"/>
              <w:spacing w:before="0" w:beforeAutospacing="0" w:after="0"/>
              <w:jc w:val="center"/>
            </w:pPr>
            <w:r w:rsidRPr="00D82D18">
              <w:t>50000</w:t>
            </w:r>
          </w:p>
          <w:p w:rsidR="002D6424" w:rsidRPr="00D82D18" w:rsidRDefault="002D6424" w:rsidP="002D6424">
            <w:pPr>
              <w:pStyle w:val="affff7"/>
              <w:spacing w:before="0" w:beforeAutospacing="0" w:after="0"/>
              <w:jc w:val="center"/>
            </w:pPr>
            <w:r w:rsidRPr="00D82D18">
              <w:t>кв.м</w:t>
            </w:r>
          </w:p>
        </w:tc>
        <w:tc>
          <w:tcPr>
            <w:tcW w:w="5700" w:type="dxa"/>
            <w:gridSpan w:val="6"/>
          </w:tcPr>
          <w:p w:rsidR="002D6424" w:rsidRPr="00D82D18" w:rsidRDefault="002D6424" w:rsidP="00C771F1">
            <w:pPr>
              <w:pStyle w:val="ConsPlusNormal"/>
              <w:ind w:hanging="15"/>
              <w:jc w:val="center"/>
              <w:rPr>
                <w:rFonts w:ascii="Times New Roman" w:hAnsi="Times New Roman" w:cs="Times New Roman"/>
                <w:sz w:val="24"/>
                <w:szCs w:val="24"/>
              </w:rPr>
            </w:pPr>
            <w:r w:rsidRPr="00D82D18">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2D6424" w:rsidRPr="00D82D18" w:rsidTr="00C771F1">
        <w:trPr>
          <w:trHeight w:val="20"/>
          <w:jc w:val="center"/>
        </w:trPr>
        <w:tc>
          <w:tcPr>
            <w:tcW w:w="2694" w:type="dxa"/>
            <w:shd w:val="clear" w:color="auto" w:fill="auto"/>
          </w:tcPr>
          <w:p w:rsidR="002D6424" w:rsidRPr="00D82D18" w:rsidRDefault="002D6424" w:rsidP="00A4686E">
            <w:pPr>
              <w:pStyle w:val="affff7"/>
              <w:spacing w:before="0" w:beforeAutospacing="0" w:after="0"/>
            </w:pPr>
            <w:r w:rsidRPr="00D82D18">
              <w:t>Административные здания организаций, обеспечивающих предоставление коммунальных услуг</w:t>
            </w:r>
          </w:p>
        </w:tc>
        <w:tc>
          <w:tcPr>
            <w:tcW w:w="1060" w:type="dxa"/>
            <w:shd w:val="clear" w:color="auto" w:fill="auto"/>
          </w:tcPr>
          <w:p w:rsidR="002D6424" w:rsidRPr="00D82D18" w:rsidRDefault="002D6424" w:rsidP="00C771F1">
            <w:pPr>
              <w:ind w:hanging="15"/>
              <w:jc w:val="center"/>
              <w:rPr>
                <w:rFonts w:ascii="Times New Roman" w:hAnsi="Times New Roman" w:cs="Times New Roman"/>
              </w:rPr>
            </w:pPr>
            <w:r w:rsidRPr="00D82D18">
              <w:rPr>
                <w:rFonts w:ascii="Times New Roman" w:hAnsi="Times New Roman" w:cs="Times New Roman"/>
              </w:rPr>
              <w:t>3.1.2</w:t>
            </w:r>
          </w:p>
        </w:tc>
        <w:tc>
          <w:tcPr>
            <w:tcW w:w="955" w:type="dxa"/>
          </w:tcPr>
          <w:p w:rsidR="002D6424" w:rsidRPr="00D82D18" w:rsidRDefault="002D6424" w:rsidP="002D6424">
            <w:pPr>
              <w:pStyle w:val="affff7"/>
              <w:spacing w:before="0" w:beforeAutospacing="0" w:after="0"/>
              <w:ind w:hanging="15"/>
              <w:jc w:val="center"/>
            </w:pPr>
            <w:r w:rsidRPr="00D82D18">
              <w:t>500/</w:t>
            </w:r>
          </w:p>
          <w:p w:rsidR="002D6424" w:rsidRPr="00D82D18" w:rsidRDefault="002D6424" w:rsidP="002D6424">
            <w:pPr>
              <w:pStyle w:val="affff7"/>
              <w:spacing w:before="0" w:beforeAutospacing="0" w:after="0"/>
              <w:ind w:hanging="15"/>
              <w:jc w:val="center"/>
            </w:pPr>
            <w:r w:rsidRPr="00D82D18">
              <w:t>5000</w:t>
            </w:r>
          </w:p>
          <w:p w:rsidR="002D6424" w:rsidRPr="00D82D18" w:rsidRDefault="002D6424" w:rsidP="002D6424">
            <w:pPr>
              <w:pStyle w:val="affff7"/>
              <w:spacing w:before="0" w:beforeAutospacing="0" w:after="0"/>
              <w:ind w:hanging="15"/>
              <w:jc w:val="center"/>
            </w:pPr>
            <w:r w:rsidRPr="00D82D18">
              <w:t>кв.м</w:t>
            </w:r>
          </w:p>
        </w:tc>
        <w:tc>
          <w:tcPr>
            <w:tcW w:w="851" w:type="dxa"/>
          </w:tcPr>
          <w:p w:rsidR="002D6424" w:rsidRPr="00D82D18" w:rsidRDefault="002D6424" w:rsidP="00C771F1">
            <w:pPr>
              <w:pStyle w:val="affff7"/>
              <w:ind w:hanging="15"/>
              <w:jc w:val="center"/>
            </w:pPr>
            <w:r w:rsidRPr="00D82D18">
              <w:t>15 м</w:t>
            </w:r>
          </w:p>
        </w:tc>
        <w:tc>
          <w:tcPr>
            <w:tcW w:w="1306" w:type="dxa"/>
          </w:tcPr>
          <w:p w:rsidR="002D6424" w:rsidRPr="00D82D18" w:rsidRDefault="002D6424" w:rsidP="00C771F1">
            <w:pPr>
              <w:pStyle w:val="affff7"/>
              <w:ind w:hanging="15"/>
              <w:jc w:val="center"/>
            </w:pPr>
            <w:r w:rsidRPr="00D82D18">
              <w:t>5 м</w:t>
            </w:r>
          </w:p>
        </w:tc>
        <w:tc>
          <w:tcPr>
            <w:tcW w:w="992" w:type="dxa"/>
          </w:tcPr>
          <w:p w:rsidR="002D6424" w:rsidRPr="00D82D18" w:rsidRDefault="002D6424" w:rsidP="00C771F1">
            <w:pPr>
              <w:pStyle w:val="affff7"/>
              <w:ind w:hanging="15"/>
              <w:jc w:val="center"/>
            </w:pPr>
            <w:r w:rsidRPr="00D82D18">
              <w:t>3 м</w:t>
            </w:r>
          </w:p>
        </w:tc>
        <w:tc>
          <w:tcPr>
            <w:tcW w:w="709" w:type="dxa"/>
          </w:tcPr>
          <w:p w:rsidR="002D6424" w:rsidRPr="00D82D18" w:rsidRDefault="002D6424" w:rsidP="00C771F1">
            <w:pPr>
              <w:pStyle w:val="affff7"/>
              <w:ind w:hanging="15"/>
              <w:jc w:val="center"/>
            </w:pPr>
            <w:r w:rsidRPr="00D82D18">
              <w:t>3</w:t>
            </w:r>
          </w:p>
        </w:tc>
        <w:tc>
          <w:tcPr>
            <w:tcW w:w="850" w:type="dxa"/>
          </w:tcPr>
          <w:p w:rsidR="002D6424" w:rsidRPr="00D82D18" w:rsidRDefault="002D6424" w:rsidP="00C771F1">
            <w:pPr>
              <w:pStyle w:val="affff7"/>
              <w:ind w:hanging="15"/>
              <w:jc w:val="center"/>
            </w:pPr>
            <w:r w:rsidRPr="00D82D18">
              <w:t>15 м</w:t>
            </w:r>
          </w:p>
          <w:p w:rsidR="002D6424" w:rsidRPr="00D82D18" w:rsidRDefault="002D6424" w:rsidP="00C771F1">
            <w:pPr>
              <w:pStyle w:val="affff7"/>
              <w:ind w:hanging="15"/>
              <w:jc w:val="center"/>
            </w:pPr>
          </w:p>
        </w:tc>
        <w:tc>
          <w:tcPr>
            <w:tcW w:w="992" w:type="dxa"/>
          </w:tcPr>
          <w:p w:rsidR="002D6424" w:rsidRPr="00D82D18" w:rsidRDefault="002D6424" w:rsidP="00C771F1">
            <w:pPr>
              <w:pStyle w:val="affff7"/>
              <w:ind w:hanging="15"/>
              <w:jc w:val="center"/>
            </w:pPr>
            <w:r w:rsidRPr="00D82D18">
              <w:t>70 %</w:t>
            </w:r>
          </w:p>
        </w:tc>
      </w:tr>
      <w:tr w:rsidR="002D6424" w:rsidRPr="00D82D18" w:rsidTr="00C771F1">
        <w:trPr>
          <w:cantSplit/>
          <w:trHeight w:val="411"/>
          <w:jc w:val="center"/>
        </w:trPr>
        <w:tc>
          <w:tcPr>
            <w:tcW w:w="2694" w:type="dxa"/>
            <w:shd w:val="clear" w:color="auto" w:fill="auto"/>
          </w:tcPr>
          <w:p w:rsidR="002D6424" w:rsidRPr="00D82D18" w:rsidRDefault="002D6424" w:rsidP="00A4686E">
            <w:pPr>
              <w:pStyle w:val="affff7"/>
              <w:spacing w:before="0" w:beforeAutospacing="0" w:after="0"/>
            </w:pPr>
            <w:r w:rsidRPr="00D82D18">
              <w:t>Земельные участки (территории) общего пользования</w:t>
            </w:r>
          </w:p>
        </w:tc>
        <w:tc>
          <w:tcPr>
            <w:tcW w:w="1060" w:type="dxa"/>
            <w:shd w:val="clear" w:color="auto" w:fill="auto"/>
          </w:tcPr>
          <w:p w:rsidR="002D6424" w:rsidRPr="00D82D18" w:rsidRDefault="002D6424" w:rsidP="00A4686E">
            <w:pPr>
              <w:pStyle w:val="affff7"/>
              <w:spacing w:before="0" w:beforeAutospacing="0" w:after="0"/>
              <w:jc w:val="center"/>
            </w:pPr>
            <w:r w:rsidRPr="00D82D18">
              <w:t>12.0</w:t>
            </w:r>
          </w:p>
        </w:tc>
        <w:tc>
          <w:tcPr>
            <w:tcW w:w="6655" w:type="dxa"/>
            <w:gridSpan w:val="7"/>
            <w:vMerge w:val="restart"/>
            <w:vAlign w:val="center"/>
          </w:tcPr>
          <w:p w:rsidR="002D6424" w:rsidRPr="00D82D18" w:rsidRDefault="002D6424" w:rsidP="00A4686E">
            <w:pPr>
              <w:pStyle w:val="affff7"/>
              <w:spacing w:before="0" w:beforeAutospacing="0" w:after="0"/>
              <w:jc w:val="center"/>
            </w:pPr>
            <w:r w:rsidRPr="00D82D18">
              <w:t>Не подлежат установлению</w:t>
            </w:r>
          </w:p>
        </w:tc>
      </w:tr>
      <w:tr w:rsidR="002D6424" w:rsidRPr="00D82D18" w:rsidTr="00C771F1">
        <w:trPr>
          <w:cantSplit/>
          <w:trHeight w:val="411"/>
          <w:jc w:val="center"/>
        </w:trPr>
        <w:tc>
          <w:tcPr>
            <w:tcW w:w="2694" w:type="dxa"/>
            <w:shd w:val="clear" w:color="auto" w:fill="auto"/>
          </w:tcPr>
          <w:p w:rsidR="002D6424" w:rsidRPr="00D82D18" w:rsidRDefault="002D6424" w:rsidP="00A4686E">
            <w:pPr>
              <w:pStyle w:val="affff7"/>
              <w:spacing w:before="0" w:beforeAutospacing="0" w:after="0"/>
            </w:pPr>
            <w:r w:rsidRPr="00D82D18">
              <w:t>Улично-дорожная сеть</w:t>
            </w:r>
          </w:p>
        </w:tc>
        <w:tc>
          <w:tcPr>
            <w:tcW w:w="1060" w:type="dxa"/>
            <w:shd w:val="clear" w:color="auto" w:fill="auto"/>
          </w:tcPr>
          <w:p w:rsidR="002D6424" w:rsidRPr="00D82D18" w:rsidRDefault="002D6424" w:rsidP="00C771F1">
            <w:pPr>
              <w:pStyle w:val="affff7"/>
              <w:jc w:val="center"/>
            </w:pPr>
            <w:r w:rsidRPr="00D82D18">
              <w:t>12.0.1</w:t>
            </w:r>
          </w:p>
        </w:tc>
        <w:tc>
          <w:tcPr>
            <w:tcW w:w="6655" w:type="dxa"/>
            <w:gridSpan w:val="7"/>
            <w:vMerge/>
          </w:tcPr>
          <w:p w:rsidR="002D6424" w:rsidRPr="00D82D18" w:rsidRDefault="002D6424" w:rsidP="00C771F1">
            <w:pPr>
              <w:pStyle w:val="affff7"/>
              <w:jc w:val="center"/>
            </w:pPr>
          </w:p>
        </w:tc>
      </w:tr>
      <w:tr w:rsidR="002D6424" w:rsidRPr="00D82D18" w:rsidTr="00C771F1">
        <w:trPr>
          <w:cantSplit/>
          <w:trHeight w:val="411"/>
          <w:jc w:val="center"/>
        </w:trPr>
        <w:tc>
          <w:tcPr>
            <w:tcW w:w="2694" w:type="dxa"/>
            <w:shd w:val="clear" w:color="auto" w:fill="auto"/>
          </w:tcPr>
          <w:p w:rsidR="002D6424" w:rsidRPr="00D82D18" w:rsidRDefault="002D6424" w:rsidP="00A4686E">
            <w:pPr>
              <w:pStyle w:val="affff7"/>
              <w:spacing w:before="0" w:beforeAutospacing="0" w:after="0"/>
            </w:pPr>
            <w:r w:rsidRPr="00D82D18">
              <w:t>Благоустройство территории</w:t>
            </w:r>
          </w:p>
        </w:tc>
        <w:tc>
          <w:tcPr>
            <w:tcW w:w="1060" w:type="dxa"/>
            <w:shd w:val="clear" w:color="auto" w:fill="auto"/>
          </w:tcPr>
          <w:p w:rsidR="002D6424" w:rsidRPr="00D82D18" w:rsidRDefault="002D6424" w:rsidP="00C771F1">
            <w:pPr>
              <w:pStyle w:val="affff7"/>
              <w:jc w:val="center"/>
            </w:pPr>
            <w:r w:rsidRPr="00D82D18">
              <w:t>12.0.2</w:t>
            </w:r>
          </w:p>
        </w:tc>
        <w:tc>
          <w:tcPr>
            <w:tcW w:w="6655" w:type="dxa"/>
            <w:gridSpan w:val="7"/>
            <w:vMerge/>
          </w:tcPr>
          <w:p w:rsidR="002D6424" w:rsidRPr="00D82D18" w:rsidRDefault="002D6424" w:rsidP="00C771F1">
            <w:pPr>
              <w:pStyle w:val="affff7"/>
              <w:jc w:val="center"/>
            </w:pPr>
          </w:p>
        </w:tc>
      </w:tr>
    </w:tbl>
    <w:p w:rsidR="002D6424" w:rsidRPr="00D82D18" w:rsidRDefault="002D6424" w:rsidP="00C771F1">
      <w:pPr>
        <w:rPr>
          <w:rFonts w:ascii="Times New Roman" w:eastAsia="SimSun" w:hAnsi="Times New Roman" w:cs="Times New Roman"/>
          <w:lang w:eastAsia="zh-CN"/>
        </w:rPr>
      </w:pPr>
    </w:p>
    <w:p w:rsidR="00A4686E" w:rsidRPr="00D82D18" w:rsidRDefault="00A4686E" w:rsidP="00C771F1">
      <w:pPr>
        <w:rPr>
          <w:rFonts w:ascii="Times New Roman" w:eastAsia="SimSun" w:hAnsi="Times New Roman" w:cs="Times New Roman"/>
          <w:lang w:eastAsia="zh-CN"/>
        </w:rPr>
        <w:sectPr w:rsidR="00A4686E" w:rsidRPr="00D82D18" w:rsidSect="00D82D18">
          <w:pgSz w:w="11906" w:h="16838"/>
          <w:pgMar w:top="567" w:right="709" w:bottom="709" w:left="1134" w:header="720" w:footer="340" w:gutter="0"/>
          <w:cols w:space="720"/>
          <w:docGrid w:linePitch="360"/>
        </w:sectPr>
      </w:pPr>
    </w:p>
    <w:p w:rsidR="00C771F1" w:rsidRPr="00D82D18" w:rsidRDefault="00C771F1" w:rsidP="00C771F1">
      <w:pPr>
        <w:rPr>
          <w:rFonts w:ascii="Times New Roman" w:eastAsia="SimSun" w:hAnsi="Times New Roman" w:cs="Times New Roman"/>
          <w:lang w:eastAsia="zh-CN"/>
        </w:rPr>
      </w:pPr>
      <w:r w:rsidRPr="00D82D18">
        <w:rPr>
          <w:rFonts w:ascii="Times New Roman" w:eastAsia="SimSun" w:hAnsi="Times New Roman" w:cs="Times New Roman"/>
          <w:lang w:eastAsia="zh-CN"/>
        </w:rPr>
        <w:lastRenderedPageBreak/>
        <w:t>1.2. Условно разрешенные виды использования земельных участков и объектов капитального строительства:</w:t>
      </w:r>
    </w:p>
    <w:tbl>
      <w:tblPr>
        <w:tblW w:w="10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69"/>
        <w:gridCol w:w="1047"/>
        <w:gridCol w:w="950"/>
        <w:gridCol w:w="851"/>
        <w:gridCol w:w="1118"/>
        <w:gridCol w:w="992"/>
        <w:gridCol w:w="851"/>
        <w:gridCol w:w="850"/>
        <w:gridCol w:w="916"/>
      </w:tblGrid>
      <w:tr w:rsidR="00C771F1" w:rsidRPr="00D82D18" w:rsidTr="00C771F1">
        <w:trPr>
          <w:cantSplit/>
          <w:trHeight w:val="725"/>
          <w:jc w:val="center"/>
        </w:trPr>
        <w:tc>
          <w:tcPr>
            <w:tcW w:w="2569" w:type="dxa"/>
            <w:vMerge w:val="restart"/>
            <w:shd w:val="clear" w:color="auto" w:fill="auto"/>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Наименование вида разрешенного использования</w:t>
            </w:r>
          </w:p>
        </w:tc>
        <w:tc>
          <w:tcPr>
            <w:tcW w:w="1047" w:type="dxa"/>
            <w:vMerge w:val="restart"/>
            <w:shd w:val="clear" w:color="auto" w:fill="auto"/>
            <w:vAlign w:val="center"/>
          </w:tcPr>
          <w:p w:rsidR="00C771F1" w:rsidRPr="00D82D18" w:rsidRDefault="00C771F1" w:rsidP="00C771F1">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Код</w:t>
            </w:r>
          </w:p>
        </w:tc>
        <w:tc>
          <w:tcPr>
            <w:tcW w:w="6528" w:type="dxa"/>
            <w:gridSpan w:val="7"/>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C771F1" w:rsidRPr="00D82D18" w:rsidTr="00C771F1">
        <w:trPr>
          <w:cantSplit/>
          <w:trHeight w:val="4673"/>
          <w:jc w:val="center"/>
        </w:trPr>
        <w:tc>
          <w:tcPr>
            <w:tcW w:w="2569" w:type="dxa"/>
            <w:vMerge/>
            <w:shd w:val="clear" w:color="auto" w:fill="auto"/>
          </w:tcPr>
          <w:p w:rsidR="00C771F1" w:rsidRPr="00D82D18" w:rsidRDefault="00C771F1" w:rsidP="00C771F1">
            <w:pPr>
              <w:ind w:firstLine="0"/>
              <w:jc w:val="center"/>
              <w:rPr>
                <w:rFonts w:ascii="Times New Roman" w:eastAsia="SimSun" w:hAnsi="Times New Roman" w:cs="Times New Roman"/>
                <w:lang w:eastAsia="zh-CN"/>
              </w:rPr>
            </w:pPr>
          </w:p>
        </w:tc>
        <w:tc>
          <w:tcPr>
            <w:tcW w:w="1047" w:type="dxa"/>
            <w:vMerge/>
            <w:shd w:val="clear" w:color="auto" w:fill="auto"/>
          </w:tcPr>
          <w:p w:rsidR="00C771F1" w:rsidRPr="00D82D18" w:rsidRDefault="00C771F1" w:rsidP="00C771F1">
            <w:pPr>
              <w:ind w:firstLine="0"/>
              <w:jc w:val="center"/>
              <w:rPr>
                <w:rFonts w:ascii="Times New Roman" w:eastAsia="SimSun" w:hAnsi="Times New Roman" w:cs="Times New Roman"/>
                <w:lang w:eastAsia="zh-CN"/>
              </w:rPr>
            </w:pPr>
          </w:p>
        </w:tc>
        <w:tc>
          <w:tcPr>
            <w:tcW w:w="950" w:type="dxa"/>
            <w:textDirection w:val="btLr"/>
            <w:vAlign w:val="center"/>
          </w:tcPr>
          <w:p w:rsidR="00C771F1" w:rsidRPr="00D82D18" w:rsidRDefault="00C771F1" w:rsidP="00C771F1">
            <w:pPr>
              <w:ind w:firstLine="0"/>
              <w:jc w:val="center"/>
              <w:rPr>
                <w:rFonts w:ascii="Times New Roman" w:eastAsia="SimSun" w:hAnsi="Times New Roman" w:cs="Times New Roman"/>
                <w:lang w:eastAsia="zh-CN"/>
              </w:rPr>
            </w:pPr>
            <w:r w:rsidRPr="00D82D18">
              <w:rPr>
                <w:rFonts w:ascii="Times New Roman" w:hAnsi="Times New Roman" w:cs="Times New Roman"/>
              </w:rPr>
              <w:t xml:space="preserve">площадь земельных участков минимальная / максимальная </w:t>
            </w:r>
          </w:p>
        </w:tc>
        <w:tc>
          <w:tcPr>
            <w:tcW w:w="851" w:type="dxa"/>
            <w:textDirection w:val="btLr"/>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минимальная ширина земельных участков вдоль фронта улиц и проездов</w:t>
            </w:r>
          </w:p>
        </w:tc>
        <w:tc>
          <w:tcPr>
            <w:tcW w:w="1118" w:type="dxa"/>
            <w:textDirection w:val="btLr"/>
            <w:vAlign w:val="center"/>
          </w:tcPr>
          <w:p w:rsidR="00C771F1" w:rsidRPr="00D82D18" w:rsidRDefault="00C771F1" w:rsidP="00C771F1">
            <w:pPr>
              <w:ind w:firstLine="0"/>
              <w:jc w:val="center"/>
              <w:rPr>
                <w:rFonts w:ascii="Times New Roman" w:eastAsia="SimSun" w:hAnsi="Times New Roman" w:cs="Times New Roman"/>
                <w:lang w:eastAsia="zh-CN"/>
              </w:rPr>
            </w:pPr>
            <w:r w:rsidRPr="00D82D18">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C771F1" w:rsidRPr="00D82D18" w:rsidRDefault="00C771F1" w:rsidP="00C771F1">
            <w:pPr>
              <w:ind w:firstLine="0"/>
              <w:jc w:val="center"/>
              <w:rPr>
                <w:rFonts w:ascii="Times New Roman" w:eastAsia="SimSun" w:hAnsi="Times New Roman" w:cs="Times New Roman"/>
                <w:lang w:eastAsia="zh-CN"/>
              </w:rPr>
            </w:pPr>
            <w:r w:rsidRPr="00D82D18">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851" w:type="dxa"/>
            <w:textDirection w:val="btLr"/>
            <w:vAlign w:val="center"/>
          </w:tcPr>
          <w:p w:rsidR="00C771F1" w:rsidRPr="00D82D18" w:rsidRDefault="00C771F1" w:rsidP="00C771F1">
            <w:pPr>
              <w:ind w:firstLine="0"/>
              <w:jc w:val="center"/>
              <w:rPr>
                <w:rFonts w:ascii="Times New Roman" w:eastAsia="SimSun" w:hAnsi="Times New Roman" w:cs="Times New Roman"/>
                <w:lang w:eastAsia="zh-CN"/>
              </w:rPr>
            </w:pPr>
            <w:r w:rsidRPr="00D82D18">
              <w:rPr>
                <w:rFonts w:ascii="Times New Roman" w:hAnsi="Times New Roman" w:cs="Times New Roman"/>
              </w:rPr>
              <w:t>максимальное количество надземных этажей</w:t>
            </w:r>
          </w:p>
        </w:tc>
        <w:tc>
          <w:tcPr>
            <w:tcW w:w="850" w:type="dxa"/>
            <w:textDirection w:val="btLr"/>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максимальная высота зданий</w:t>
            </w:r>
          </w:p>
        </w:tc>
        <w:tc>
          <w:tcPr>
            <w:tcW w:w="916" w:type="dxa"/>
            <w:textDirection w:val="btLr"/>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максимальный процент застройки земельного участка</w:t>
            </w:r>
          </w:p>
        </w:tc>
      </w:tr>
      <w:tr w:rsidR="00C771F1" w:rsidRPr="00D82D18" w:rsidTr="00C771F1">
        <w:trPr>
          <w:cantSplit/>
          <w:trHeight w:val="153"/>
          <w:jc w:val="center"/>
        </w:trPr>
        <w:tc>
          <w:tcPr>
            <w:tcW w:w="2569" w:type="dxa"/>
            <w:shd w:val="clear" w:color="auto" w:fill="auto"/>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1</w:t>
            </w:r>
          </w:p>
        </w:tc>
        <w:tc>
          <w:tcPr>
            <w:tcW w:w="1047" w:type="dxa"/>
            <w:shd w:val="clear" w:color="auto" w:fill="auto"/>
            <w:vAlign w:val="center"/>
          </w:tcPr>
          <w:p w:rsidR="00C771F1" w:rsidRPr="00D82D18" w:rsidRDefault="00C771F1" w:rsidP="00C771F1">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2</w:t>
            </w:r>
          </w:p>
        </w:tc>
        <w:tc>
          <w:tcPr>
            <w:tcW w:w="950" w:type="dxa"/>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3</w:t>
            </w:r>
          </w:p>
        </w:tc>
        <w:tc>
          <w:tcPr>
            <w:tcW w:w="851" w:type="dxa"/>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4</w:t>
            </w:r>
          </w:p>
        </w:tc>
        <w:tc>
          <w:tcPr>
            <w:tcW w:w="1118" w:type="dxa"/>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5</w:t>
            </w:r>
          </w:p>
        </w:tc>
        <w:tc>
          <w:tcPr>
            <w:tcW w:w="992" w:type="dxa"/>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6</w:t>
            </w:r>
          </w:p>
        </w:tc>
        <w:tc>
          <w:tcPr>
            <w:tcW w:w="851" w:type="dxa"/>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7</w:t>
            </w:r>
          </w:p>
        </w:tc>
        <w:tc>
          <w:tcPr>
            <w:tcW w:w="850" w:type="dxa"/>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8</w:t>
            </w:r>
          </w:p>
        </w:tc>
        <w:tc>
          <w:tcPr>
            <w:tcW w:w="916" w:type="dxa"/>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9</w:t>
            </w:r>
          </w:p>
        </w:tc>
      </w:tr>
      <w:tr w:rsidR="00C771F1" w:rsidRPr="00D82D18" w:rsidTr="00C771F1">
        <w:trPr>
          <w:trHeight w:val="20"/>
          <w:jc w:val="center"/>
        </w:trPr>
        <w:tc>
          <w:tcPr>
            <w:tcW w:w="2569" w:type="dxa"/>
            <w:shd w:val="clear" w:color="auto" w:fill="auto"/>
          </w:tcPr>
          <w:p w:rsidR="00C771F1" w:rsidRPr="00D82D18" w:rsidRDefault="00C771F1" w:rsidP="00C771F1">
            <w:pPr>
              <w:pStyle w:val="ConsPlusNormal"/>
              <w:ind w:left="35" w:hanging="35"/>
              <w:rPr>
                <w:rFonts w:ascii="Times New Roman" w:hAnsi="Times New Roman" w:cs="Times New Roman"/>
                <w:sz w:val="24"/>
                <w:szCs w:val="24"/>
              </w:rPr>
            </w:pPr>
            <w:r w:rsidRPr="00D82D18">
              <w:rPr>
                <w:rFonts w:ascii="Times New Roman" w:hAnsi="Times New Roman" w:cs="Times New Roman"/>
                <w:sz w:val="24"/>
                <w:szCs w:val="24"/>
              </w:rPr>
              <w:t>Питомники</w:t>
            </w:r>
          </w:p>
        </w:tc>
        <w:tc>
          <w:tcPr>
            <w:tcW w:w="1047" w:type="dxa"/>
            <w:shd w:val="clear" w:color="auto" w:fill="auto"/>
          </w:tcPr>
          <w:p w:rsidR="00C771F1" w:rsidRPr="00D82D18" w:rsidRDefault="00C771F1" w:rsidP="00C771F1">
            <w:pPr>
              <w:pStyle w:val="ConsPlusNormal"/>
              <w:ind w:left="35" w:hanging="35"/>
              <w:jc w:val="center"/>
              <w:rPr>
                <w:rFonts w:ascii="Times New Roman" w:hAnsi="Times New Roman" w:cs="Times New Roman"/>
                <w:sz w:val="24"/>
                <w:szCs w:val="24"/>
              </w:rPr>
            </w:pPr>
            <w:r w:rsidRPr="00D82D18">
              <w:rPr>
                <w:rFonts w:ascii="Times New Roman" w:hAnsi="Times New Roman" w:cs="Times New Roman"/>
                <w:sz w:val="24"/>
                <w:szCs w:val="24"/>
              </w:rPr>
              <w:t>1.17</w:t>
            </w:r>
          </w:p>
        </w:tc>
        <w:tc>
          <w:tcPr>
            <w:tcW w:w="950" w:type="dxa"/>
          </w:tcPr>
          <w:p w:rsidR="00C771F1" w:rsidRPr="00D82D18" w:rsidRDefault="00C771F1" w:rsidP="00C771F1">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500</w:t>
            </w:r>
            <w:r w:rsidRPr="00D82D18">
              <w:rPr>
                <w:rFonts w:ascii="Times New Roman" w:hAnsi="Times New Roman" w:cs="Times New Roman"/>
                <w:sz w:val="24"/>
                <w:szCs w:val="24"/>
                <w:lang w:val="en-US"/>
              </w:rPr>
              <w:t>/</w:t>
            </w:r>
            <w:r w:rsidRPr="00D82D18">
              <w:rPr>
                <w:rFonts w:ascii="Times New Roman" w:hAnsi="Times New Roman" w:cs="Times New Roman"/>
                <w:sz w:val="24"/>
                <w:szCs w:val="24"/>
              </w:rPr>
              <w:t xml:space="preserve"> 5000 кв.м</w:t>
            </w:r>
          </w:p>
        </w:tc>
        <w:tc>
          <w:tcPr>
            <w:tcW w:w="851" w:type="dxa"/>
          </w:tcPr>
          <w:p w:rsidR="00C771F1" w:rsidRPr="00D82D18" w:rsidRDefault="00C771F1" w:rsidP="00C771F1">
            <w:pPr>
              <w:pStyle w:val="affff7"/>
              <w:jc w:val="center"/>
            </w:pPr>
            <w:r w:rsidRPr="00D82D18">
              <w:t>15 м</w:t>
            </w:r>
          </w:p>
        </w:tc>
        <w:tc>
          <w:tcPr>
            <w:tcW w:w="1118" w:type="dxa"/>
          </w:tcPr>
          <w:p w:rsidR="00C771F1" w:rsidRPr="00D82D18" w:rsidRDefault="00C771F1" w:rsidP="00C771F1">
            <w:pPr>
              <w:pStyle w:val="affff7"/>
              <w:jc w:val="center"/>
            </w:pPr>
            <w:r w:rsidRPr="00D82D18">
              <w:t xml:space="preserve">5 м </w:t>
            </w:r>
          </w:p>
        </w:tc>
        <w:tc>
          <w:tcPr>
            <w:tcW w:w="992" w:type="dxa"/>
          </w:tcPr>
          <w:p w:rsidR="00C771F1" w:rsidRPr="00D82D18" w:rsidRDefault="00C771F1" w:rsidP="00C771F1">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3 м</w:t>
            </w:r>
          </w:p>
        </w:tc>
        <w:tc>
          <w:tcPr>
            <w:tcW w:w="851" w:type="dxa"/>
          </w:tcPr>
          <w:p w:rsidR="00C771F1" w:rsidRPr="00D82D18" w:rsidRDefault="00C771F1" w:rsidP="00C771F1">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1</w:t>
            </w:r>
          </w:p>
        </w:tc>
        <w:tc>
          <w:tcPr>
            <w:tcW w:w="850" w:type="dxa"/>
          </w:tcPr>
          <w:p w:rsidR="00C771F1" w:rsidRPr="00D82D18" w:rsidRDefault="00C771F1" w:rsidP="00C771F1">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6 м</w:t>
            </w:r>
          </w:p>
        </w:tc>
        <w:tc>
          <w:tcPr>
            <w:tcW w:w="916" w:type="dxa"/>
          </w:tcPr>
          <w:p w:rsidR="00C771F1" w:rsidRPr="00D82D18" w:rsidRDefault="00C771F1" w:rsidP="00C771F1">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30%</w:t>
            </w:r>
          </w:p>
        </w:tc>
      </w:tr>
      <w:tr w:rsidR="00C771F1" w:rsidRPr="00D82D18" w:rsidTr="00C771F1">
        <w:trPr>
          <w:trHeight w:val="20"/>
          <w:jc w:val="center"/>
        </w:trPr>
        <w:tc>
          <w:tcPr>
            <w:tcW w:w="2569" w:type="dxa"/>
            <w:shd w:val="clear" w:color="auto" w:fill="auto"/>
          </w:tcPr>
          <w:p w:rsidR="00C771F1" w:rsidRPr="00D82D18" w:rsidRDefault="00C771F1" w:rsidP="00C771F1">
            <w:pPr>
              <w:pStyle w:val="affff7"/>
            </w:pPr>
            <w:r w:rsidRPr="00D82D18">
              <w:t>Заправка транспортных средств</w:t>
            </w:r>
          </w:p>
        </w:tc>
        <w:tc>
          <w:tcPr>
            <w:tcW w:w="1047" w:type="dxa"/>
            <w:shd w:val="clear" w:color="auto" w:fill="auto"/>
          </w:tcPr>
          <w:p w:rsidR="00C771F1" w:rsidRPr="00D82D18" w:rsidRDefault="00C771F1" w:rsidP="00C771F1">
            <w:pPr>
              <w:pStyle w:val="affff7"/>
              <w:jc w:val="center"/>
            </w:pPr>
            <w:r w:rsidRPr="00D82D18">
              <w:t>4.9.1.1</w:t>
            </w:r>
          </w:p>
        </w:tc>
        <w:tc>
          <w:tcPr>
            <w:tcW w:w="950" w:type="dxa"/>
            <w:vMerge w:val="restart"/>
            <w:vAlign w:val="center"/>
          </w:tcPr>
          <w:p w:rsidR="00C771F1" w:rsidRPr="00D82D18" w:rsidRDefault="00C771F1" w:rsidP="00C771F1">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500</w:t>
            </w:r>
            <w:r w:rsidRPr="00D82D18">
              <w:rPr>
                <w:rFonts w:ascii="Times New Roman" w:hAnsi="Times New Roman" w:cs="Times New Roman"/>
                <w:sz w:val="24"/>
                <w:szCs w:val="24"/>
                <w:lang w:val="en-US"/>
              </w:rPr>
              <w:t>/</w:t>
            </w:r>
            <w:r w:rsidRPr="00D82D18">
              <w:rPr>
                <w:rFonts w:ascii="Times New Roman" w:hAnsi="Times New Roman" w:cs="Times New Roman"/>
                <w:sz w:val="24"/>
                <w:szCs w:val="24"/>
              </w:rPr>
              <w:t xml:space="preserve"> 5000 кв.м</w:t>
            </w:r>
          </w:p>
        </w:tc>
        <w:tc>
          <w:tcPr>
            <w:tcW w:w="851" w:type="dxa"/>
            <w:vMerge w:val="restart"/>
            <w:vAlign w:val="center"/>
          </w:tcPr>
          <w:p w:rsidR="00C771F1" w:rsidRPr="00D82D18" w:rsidRDefault="00C771F1" w:rsidP="00C771F1">
            <w:pPr>
              <w:pStyle w:val="affff7"/>
              <w:jc w:val="center"/>
            </w:pPr>
            <w:r w:rsidRPr="00D82D18">
              <w:t>15 м</w:t>
            </w:r>
          </w:p>
        </w:tc>
        <w:tc>
          <w:tcPr>
            <w:tcW w:w="1118" w:type="dxa"/>
            <w:vMerge w:val="restart"/>
            <w:vAlign w:val="center"/>
          </w:tcPr>
          <w:p w:rsidR="00C771F1" w:rsidRPr="00D82D18" w:rsidRDefault="00C771F1" w:rsidP="00C771F1">
            <w:pPr>
              <w:pStyle w:val="affff7"/>
              <w:jc w:val="center"/>
            </w:pPr>
            <w:r w:rsidRPr="00D82D18">
              <w:t>5 м</w:t>
            </w:r>
          </w:p>
        </w:tc>
        <w:tc>
          <w:tcPr>
            <w:tcW w:w="992" w:type="dxa"/>
            <w:vMerge w:val="restart"/>
            <w:vAlign w:val="center"/>
          </w:tcPr>
          <w:p w:rsidR="00C771F1" w:rsidRPr="00D82D18" w:rsidRDefault="00C771F1" w:rsidP="00C771F1">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3 м</w:t>
            </w:r>
          </w:p>
        </w:tc>
        <w:tc>
          <w:tcPr>
            <w:tcW w:w="851" w:type="dxa"/>
            <w:vMerge w:val="restart"/>
            <w:vAlign w:val="center"/>
          </w:tcPr>
          <w:p w:rsidR="00C771F1" w:rsidRPr="00D82D18" w:rsidRDefault="00C771F1" w:rsidP="00C771F1">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3</w:t>
            </w:r>
          </w:p>
        </w:tc>
        <w:tc>
          <w:tcPr>
            <w:tcW w:w="850" w:type="dxa"/>
            <w:vMerge w:val="restart"/>
            <w:vAlign w:val="center"/>
          </w:tcPr>
          <w:p w:rsidR="00C771F1" w:rsidRPr="00D82D18" w:rsidRDefault="00C771F1" w:rsidP="00C771F1">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15 м</w:t>
            </w:r>
          </w:p>
        </w:tc>
        <w:tc>
          <w:tcPr>
            <w:tcW w:w="916" w:type="dxa"/>
            <w:vMerge w:val="restart"/>
            <w:vAlign w:val="center"/>
          </w:tcPr>
          <w:p w:rsidR="00C771F1" w:rsidRPr="00D82D18" w:rsidRDefault="002D6424" w:rsidP="00C771F1">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7</w:t>
            </w:r>
            <w:r w:rsidR="00C771F1" w:rsidRPr="00D82D18">
              <w:rPr>
                <w:rFonts w:ascii="Times New Roman" w:hAnsi="Times New Roman" w:cs="Times New Roman"/>
                <w:sz w:val="24"/>
                <w:szCs w:val="24"/>
              </w:rPr>
              <w:t>0%</w:t>
            </w:r>
          </w:p>
        </w:tc>
      </w:tr>
      <w:tr w:rsidR="00C771F1" w:rsidRPr="00D82D18" w:rsidTr="00C771F1">
        <w:trPr>
          <w:trHeight w:val="20"/>
          <w:jc w:val="center"/>
        </w:trPr>
        <w:tc>
          <w:tcPr>
            <w:tcW w:w="2569" w:type="dxa"/>
            <w:shd w:val="clear" w:color="auto" w:fill="auto"/>
          </w:tcPr>
          <w:p w:rsidR="00C771F1" w:rsidRPr="00D82D18" w:rsidRDefault="00C771F1" w:rsidP="00C771F1">
            <w:pPr>
              <w:pStyle w:val="ConsPlusNormal"/>
              <w:ind w:firstLine="0"/>
              <w:rPr>
                <w:rFonts w:ascii="Times New Roman" w:hAnsi="Times New Roman" w:cs="Times New Roman"/>
                <w:sz w:val="24"/>
                <w:szCs w:val="24"/>
              </w:rPr>
            </w:pPr>
            <w:r w:rsidRPr="00D82D18">
              <w:rPr>
                <w:rFonts w:ascii="Times New Roman" w:hAnsi="Times New Roman" w:cs="Times New Roman"/>
                <w:sz w:val="24"/>
                <w:szCs w:val="24"/>
              </w:rPr>
              <w:t>Общественное питание</w:t>
            </w:r>
          </w:p>
        </w:tc>
        <w:tc>
          <w:tcPr>
            <w:tcW w:w="1047" w:type="dxa"/>
            <w:shd w:val="clear" w:color="auto" w:fill="auto"/>
          </w:tcPr>
          <w:p w:rsidR="00C771F1" w:rsidRPr="00D82D18" w:rsidRDefault="00C771F1" w:rsidP="00C771F1">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4.6</w:t>
            </w:r>
          </w:p>
        </w:tc>
        <w:tc>
          <w:tcPr>
            <w:tcW w:w="950" w:type="dxa"/>
            <w:vMerge/>
          </w:tcPr>
          <w:p w:rsidR="00C771F1" w:rsidRPr="00D82D18" w:rsidRDefault="00C771F1" w:rsidP="00C771F1">
            <w:pPr>
              <w:pStyle w:val="ConsPlusNormal"/>
              <w:ind w:firstLine="0"/>
              <w:jc w:val="center"/>
              <w:rPr>
                <w:rFonts w:ascii="Times New Roman" w:hAnsi="Times New Roman" w:cs="Times New Roman"/>
                <w:sz w:val="24"/>
                <w:szCs w:val="24"/>
              </w:rPr>
            </w:pPr>
          </w:p>
        </w:tc>
        <w:tc>
          <w:tcPr>
            <w:tcW w:w="851" w:type="dxa"/>
            <w:vMerge/>
          </w:tcPr>
          <w:p w:rsidR="00C771F1" w:rsidRPr="00D82D18" w:rsidRDefault="00C771F1" w:rsidP="00C771F1">
            <w:pPr>
              <w:pStyle w:val="affff7"/>
              <w:jc w:val="center"/>
            </w:pPr>
          </w:p>
        </w:tc>
        <w:tc>
          <w:tcPr>
            <w:tcW w:w="1118" w:type="dxa"/>
            <w:vMerge/>
          </w:tcPr>
          <w:p w:rsidR="00C771F1" w:rsidRPr="00D82D18" w:rsidRDefault="00C771F1" w:rsidP="00C771F1">
            <w:pPr>
              <w:pStyle w:val="affff7"/>
              <w:jc w:val="center"/>
            </w:pPr>
          </w:p>
        </w:tc>
        <w:tc>
          <w:tcPr>
            <w:tcW w:w="992" w:type="dxa"/>
            <w:vMerge/>
          </w:tcPr>
          <w:p w:rsidR="00C771F1" w:rsidRPr="00D82D18" w:rsidRDefault="00C771F1" w:rsidP="00C771F1">
            <w:pPr>
              <w:pStyle w:val="ConsPlusNormal"/>
              <w:ind w:firstLine="0"/>
              <w:jc w:val="center"/>
              <w:rPr>
                <w:rFonts w:ascii="Times New Roman" w:hAnsi="Times New Roman" w:cs="Times New Roman"/>
                <w:sz w:val="24"/>
                <w:szCs w:val="24"/>
              </w:rPr>
            </w:pPr>
          </w:p>
        </w:tc>
        <w:tc>
          <w:tcPr>
            <w:tcW w:w="851" w:type="dxa"/>
            <w:vMerge/>
          </w:tcPr>
          <w:p w:rsidR="00C771F1" w:rsidRPr="00D82D18" w:rsidRDefault="00C771F1" w:rsidP="00C771F1">
            <w:pPr>
              <w:pStyle w:val="ConsPlusNormal"/>
              <w:ind w:firstLine="0"/>
              <w:jc w:val="center"/>
              <w:rPr>
                <w:rFonts w:ascii="Times New Roman" w:hAnsi="Times New Roman" w:cs="Times New Roman"/>
                <w:sz w:val="24"/>
                <w:szCs w:val="24"/>
              </w:rPr>
            </w:pPr>
          </w:p>
        </w:tc>
        <w:tc>
          <w:tcPr>
            <w:tcW w:w="850" w:type="dxa"/>
            <w:vMerge/>
          </w:tcPr>
          <w:p w:rsidR="00C771F1" w:rsidRPr="00D82D18" w:rsidRDefault="00C771F1" w:rsidP="00C771F1">
            <w:pPr>
              <w:pStyle w:val="ConsPlusNormal"/>
              <w:ind w:firstLine="0"/>
              <w:jc w:val="center"/>
              <w:rPr>
                <w:rFonts w:ascii="Times New Roman" w:hAnsi="Times New Roman" w:cs="Times New Roman"/>
                <w:sz w:val="24"/>
                <w:szCs w:val="24"/>
              </w:rPr>
            </w:pPr>
          </w:p>
        </w:tc>
        <w:tc>
          <w:tcPr>
            <w:tcW w:w="916" w:type="dxa"/>
            <w:vMerge/>
          </w:tcPr>
          <w:p w:rsidR="00C771F1" w:rsidRPr="00D82D18" w:rsidRDefault="00C771F1" w:rsidP="00C771F1">
            <w:pPr>
              <w:pStyle w:val="ConsPlusNormal"/>
              <w:ind w:firstLine="0"/>
              <w:jc w:val="center"/>
              <w:rPr>
                <w:rFonts w:ascii="Times New Roman" w:hAnsi="Times New Roman" w:cs="Times New Roman"/>
                <w:sz w:val="24"/>
                <w:szCs w:val="24"/>
              </w:rPr>
            </w:pPr>
          </w:p>
        </w:tc>
      </w:tr>
    </w:tbl>
    <w:p w:rsidR="00C771F1" w:rsidRPr="00D82D18" w:rsidRDefault="00C771F1" w:rsidP="00C771F1">
      <w:pPr>
        <w:rPr>
          <w:rFonts w:ascii="Times New Roman" w:eastAsia="SimSun" w:hAnsi="Times New Roman" w:cs="Times New Roman"/>
          <w:lang w:eastAsia="zh-CN"/>
        </w:rPr>
      </w:pPr>
    </w:p>
    <w:p w:rsidR="00C771F1" w:rsidRPr="00D82D18" w:rsidRDefault="00C771F1" w:rsidP="00C771F1">
      <w:pPr>
        <w:ind w:firstLine="426"/>
        <w:rPr>
          <w:rFonts w:ascii="Times New Roman" w:eastAsia="SimSun" w:hAnsi="Times New Roman" w:cs="Times New Roman"/>
          <w:lang w:eastAsia="zh-CN"/>
        </w:rPr>
      </w:pPr>
      <w:r w:rsidRPr="00D82D18">
        <w:rPr>
          <w:rFonts w:ascii="Times New Roman" w:eastAsia="SimSun" w:hAnsi="Times New Roman" w:cs="Times New Roman"/>
          <w:lang w:eastAsia="zh-CN"/>
        </w:rPr>
        <w:t>1.3. Вспомогательные виды использования земельных участков и объектов капитального строительства: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72"/>
        <w:gridCol w:w="6051"/>
      </w:tblGrid>
      <w:tr w:rsidR="00C771F1" w:rsidRPr="00D82D18" w:rsidTr="00C771F1">
        <w:trPr>
          <w:trHeight w:val="552"/>
        </w:trPr>
        <w:tc>
          <w:tcPr>
            <w:tcW w:w="3872" w:type="dxa"/>
            <w:vAlign w:val="center"/>
          </w:tcPr>
          <w:p w:rsidR="00C771F1" w:rsidRPr="00D82D18" w:rsidRDefault="00C771F1" w:rsidP="00C771F1">
            <w:pPr>
              <w:tabs>
                <w:tab w:val="left" w:pos="2520"/>
              </w:tabs>
              <w:jc w:val="center"/>
              <w:rPr>
                <w:rFonts w:ascii="Times New Roman" w:hAnsi="Times New Roman" w:cs="Times New Roman"/>
              </w:rPr>
            </w:pPr>
            <w:r w:rsidRPr="00D82D18">
              <w:rPr>
                <w:rFonts w:ascii="Times New Roman" w:hAnsi="Times New Roman" w:cs="Times New Roman"/>
              </w:rPr>
              <w:t>Виды разрешенного использования</w:t>
            </w:r>
          </w:p>
        </w:tc>
        <w:tc>
          <w:tcPr>
            <w:tcW w:w="6051" w:type="dxa"/>
            <w:vAlign w:val="center"/>
          </w:tcPr>
          <w:p w:rsidR="00C771F1" w:rsidRPr="00D82D18" w:rsidRDefault="00C771F1" w:rsidP="00C771F1">
            <w:pPr>
              <w:tabs>
                <w:tab w:val="left" w:pos="2520"/>
              </w:tabs>
              <w:jc w:val="center"/>
              <w:rPr>
                <w:rFonts w:ascii="Times New Roman" w:hAnsi="Times New Roman" w:cs="Times New Roman"/>
              </w:rPr>
            </w:pPr>
            <w:r w:rsidRPr="00D82D18">
              <w:rPr>
                <w:rFonts w:ascii="Times New Roman" w:hAnsi="Times New Roman" w:cs="Times New Roman"/>
              </w:rPr>
              <w:t>Предельные параметры разрешенного строительства</w:t>
            </w:r>
          </w:p>
        </w:tc>
      </w:tr>
      <w:tr w:rsidR="00C771F1" w:rsidRPr="00D82D18" w:rsidTr="00C771F1">
        <w:trPr>
          <w:trHeight w:val="841"/>
        </w:trPr>
        <w:tc>
          <w:tcPr>
            <w:tcW w:w="3872" w:type="dxa"/>
            <w:vAlign w:val="center"/>
          </w:tcPr>
          <w:p w:rsidR="00C771F1" w:rsidRPr="00D82D18" w:rsidRDefault="00C771F1" w:rsidP="00C771F1">
            <w:pPr>
              <w:ind w:firstLine="0"/>
              <w:rPr>
                <w:rFonts w:ascii="Times New Roman" w:hAnsi="Times New Roman" w:cs="Times New Roman"/>
              </w:rPr>
            </w:pPr>
            <w:r w:rsidRPr="00D82D18">
              <w:rPr>
                <w:rFonts w:ascii="Times New Roman" w:hAnsi="Times New Roman" w:cs="Times New Roman"/>
              </w:rPr>
              <w:t>Парковки, гаражи для временного хранения автотранспорта</w:t>
            </w:r>
          </w:p>
          <w:p w:rsidR="00C771F1" w:rsidRPr="00D82D18" w:rsidRDefault="00C771F1" w:rsidP="00C771F1">
            <w:pPr>
              <w:ind w:firstLine="0"/>
              <w:rPr>
                <w:rFonts w:ascii="Times New Roman" w:hAnsi="Times New Roman" w:cs="Times New Roman"/>
              </w:rPr>
            </w:pPr>
            <w:r w:rsidRPr="00D82D18">
              <w:rPr>
                <w:rFonts w:ascii="Times New Roman" w:hAnsi="Times New Roman" w:cs="Times New Roman"/>
              </w:rPr>
              <w:t>Гостевые автостоянки для парковки легковых автомобилей посетителей</w:t>
            </w:r>
          </w:p>
          <w:p w:rsidR="00C771F1" w:rsidRPr="00D82D18" w:rsidRDefault="00C771F1" w:rsidP="00C771F1">
            <w:pPr>
              <w:ind w:firstLine="0"/>
              <w:rPr>
                <w:rFonts w:ascii="Times New Roman" w:hAnsi="Times New Roman" w:cs="Times New Roman"/>
              </w:rPr>
            </w:pPr>
            <w:r w:rsidRPr="00D82D18">
              <w:rPr>
                <w:rFonts w:ascii="Times New Roman" w:hAnsi="Times New Roman" w:cs="Times New Roman"/>
              </w:rPr>
              <w:t xml:space="preserve">Хозяйственные постройки для содержания инвентаря, топлива и других хозяйственных нужд </w:t>
            </w:r>
          </w:p>
          <w:p w:rsidR="00C771F1" w:rsidRPr="00D82D18" w:rsidRDefault="00C771F1" w:rsidP="00C771F1">
            <w:pPr>
              <w:ind w:firstLine="0"/>
              <w:rPr>
                <w:rFonts w:ascii="Times New Roman" w:hAnsi="Times New Roman" w:cs="Times New Roman"/>
              </w:rPr>
            </w:pPr>
            <w:r w:rsidRPr="00D82D18">
              <w:rPr>
                <w:rFonts w:ascii="Times New Roman" w:hAnsi="Times New Roman" w:cs="Times New Roman"/>
              </w:rPr>
              <w:t>Склады, ангары, навесы</w:t>
            </w:r>
          </w:p>
          <w:p w:rsidR="00C771F1" w:rsidRPr="00D82D18" w:rsidRDefault="00C771F1" w:rsidP="00C771F1">
            <w:pPr>
              <w:ind w:firstLine="0"/>
              <w:rPr>
                <w:rFonts w:ascii="Times New Roman" w:hAnsi="Times New Roman" w:cs="Times New Roman"/>
              </w:rPr>
            </w:pPr>
            <w:r w:rsidRPr="00D82D18">
              <w:rPr>
                <w:rFonts w:ascii="Times New Roman" w:hAnsi="Times New Roman" w:cs="Times New Roman"/>
              </w:rPr>
              <w:t xml:space="preserve">Сопутствующие объекты инженерной инфраструктуры (котельные, водозаборы, насосные станции, водонапорные башни, водопроводы, линии электропередач, трансформаторные подстанции, газопроводы, газорегуляторные пункты, газорастпределительные </w:t>
            </w:r>
            <w:r w:rsidRPr="00D82D18">
              <w:rPr>
                <w:rFonts w:ascii="Times New Roman" w:hAnsi="Times New Roman" w:cs="Times New Roman"/>
              </w:rPr>
              <w:lastRenderedPageBreak/>
              <w:t>станции, линии связи, телефонные станции, вышки радиорелейной, сотовой связи, канализации, очистные сооружения)</w:t>
            </w:r>
          </w:p>
          <w:p w:rsidR="00C771F1" w:rsidRPr="00D82D18" w:rsidRDefault="00C771F1" w:rsidP="00C771F1">
            <w:pPr>
              <w:ind w:firstLine="0"/>
              <w:rPr>
                <w:rFonts w:ascii="Times New Roman" w:hAnsi="Times New Roman" w:cs="Times New Roman"/>
              </w:rPr>
            </w:pPr>
            <w:r w:rsidRPr="00D82D18">
              <w:rPr>
                <w:rFonts w:ascii="Times New Roman" w:hAnsi="Times New Roman" w:cs="Times New Roman"/>
              </w:rPr>
              <w:t>Площадки для сбора твердых бытовых отходов</w:t>
            </w:r>
          </w:p>
          <w:p w:rsidR="00C771F1" w:rsidRPr="00D82D18" w:rsidRDefault="00C771F1" w:rsidP="00C771F1">
            <w:pPr>
              <w:ind w:firstLine="0"/>
              <w:rPr>
                <w:rFonts w:ascii="Times New Roman" w:hAnsi="Times New Roman" w:cs="Times New Roman"/>
              </w:rPr>
            </w:pPr>
            <w:r w:rsidRPr="00D82D18">
              <w:rPr>
                <w:rFonts w:ascii="Times New Roman" w:hAnsi="Times New Roman" w:cs="Times New Roman"/>
              </w:rPr>
              <w:t>Общественные туалеты</w:t>
            </w:r>
          </w:p>
          <w:p w:rsidR="00C771F1" w:rsidRPr="00D82D18" w:rsidRDefault="00C771F1" w:rsidP="00C771F1">
            <w:pPr>
              <w:ind w:firstLine="0"/>
              <w:rPr>
                <w:rFonts w:ascii="Times New Roman" w:hAnsi="Times New Roman" w:cs="Times New Roman"/>
              </w:rPr>
            </w:pPr>
            <w:r w:rsidRPr="00D82D18">
              <w:rPr>
                <w:rFonts w:ascii="Times New Roman" w:hAnsi="Times New Roman" w:cs="Times New Roman"/>
              </w:rPr>
              <w:t>Элементы благоустройства</w:t>
            </w:r>
          </w:p>
          <w:p w:rsidR="00C771F1" w:rsidRPr="00D82D18" w:rsidRDefault="00C771F1" w:rsidP="00C771F1">
            <w:pPr>
              <w:ind w:firstLine="0"/>
              <w:rPr>
                <w:rFonts w:ascii="Times New Roman" w:hAnsi="Times New Roman" w:cs="Times New Roman"/>
              </w:rPr>
            </w:pPr>
            <w:r w:rsidRPr="00D82D18">
              <w:rPr>
                <w:rFonts w:ascii="Times New Roman" w:hAnsi="Times New Roman" w:cs="Times New Roman"/>
              </w:rPr>
              <w:t>Площадки для отдыха</w:t>
            </w:r>
          </w:p>
          <w:p w:rsidR="00C771F1" w:rsidRPr="00D82D18" w:rsidRDefault="00C771F1" w:rsidP="00C771F1">
            <w:pPr>
              <w:ind w:firstLine="0"/>
              <w:rPr>
                <w:rFonts w:ascii="Times New Roman" w:hAnsi="Times New Roman" w:cs="Times New Roman"/>
              </w:rPr>
            </w:pPr>
            <w:r w:rsidRPr="00D82D18">
              <w:rPr>
                <w:rFonts w:ascii="Times New Roman" w:hAnsi="Times New Roman" w:cs="Times New Roman"/>
              </w:rPr>
              <w:t>Памятники, объекты монументального искусства</w:t>
            </w:r>
          </w:p>
        </w:tc>
        <w:tc>
          <w:tcPr>
            <w:tcW w:w="6051" w:type="dxa"/>
            <w:vAlign w:val="center"/>
          </w:tcPr>
          <w:p w:rsidR="00C771F1" w:rsidRPr="00D82D18" w:rsidRDefault="00C771F1" w:rsidP="00C771F1">
            <w:pPr>
              <w:ind w:firstLine="0"/>
              <w:rPr>
                <w:rFonts w:ascii="Times New Roman" w:hAnsi="Times New Roman" w:cs="Times New Roman"/>
              </w:rPr>
            </w:pPr>
            <w:r w:rsidRPr="00D82D18">
              <w:rPr>
                <w:rFonts w:ascii="Times New Roman" w:hAnsi="Times New Roman" w:cs="Times New Roman"/>
              </w:rPr>
              <w:lastRenderedPageBreak/>
              <w:t>Максимальное количество надземных этажей  – 1 этаж.</w:t>
            </w:r>
          </w:p>
          <w:p w:rsidR="00C771F1" w:rsidRPr="00D82D18" w:rsidRDefault="00C771F1" w:rsidP="00C771F1">
            <w:pPr>
              <w:ind w:firstLine="0"/>
              <w:rPr>
                <w:rFonts w:ascii="Times New Roman" w:hAnsi="Times New Roman" w:cs="Times New Roman"/>
              </w:rPr>
            </w:pPr>
            <w:r w:rsidRPr="00D82D18">
              <w:rPr>
                <w:rFonts w:ascii="Times New Roman" w:hAnsi="Times New Roman" w:cs="Times New Roman"/>
              </w:rPr>
              <w:t>Максимальная высота строений - 4 м.</w:t>
            </w:r>
          </w:p>
          <w:p w:rsidR="00C771F1" w:rsidRPr="00D82D18" w:rsidRDefault="00C771F1" w:rsidP="00C771F1">
            <w:pPr>
              <w:ind w:firstLine="0"/>
              <w:rPr>
                <w:rFonts w:ascii="Times New Roman" w:hAnsi="Times New Roman" w:cs="Times New Roman"/>
              </w:rPr>
            </w:pPr>
            <w:r w:rsidRPr="00D82D18">
              <w:rPr>
                <w:rFonts w:ascii="Times New Roman" w:hAnsi="Times New Roman" w:cs="Times New Roman"/>
              </w:rPr>
              <w:t>Минимальный отступ строений от красной линии - 10 м (если не установлены красные линии - от фасадной границы участка)</w:t>
            </w:r>
          </w:p>
          <w:p w:rsidR="00C771F1" w:rsidRPr="00D82D18" w:rsidRDefault="00C771F1" w:rsidP="00C771F1">
            <w:pPr>
              <w:ind w:firstLine="0"/>
              <w:rPr>
                <w:rFonts w:ascii="Times New Roman" w:hAnsi="Times New Roman" w:cs="Times New Roman"/>
              </w:rPr>
            </w:pPr>
            <w:r w:rsidRPr="00D82D18">
              <w:rPr>
                <w:rFonts w:ascii="Times New Roman" w:hAnsi="Times New Roman" w:cs="Times New Roman"/>
              </w:rPr>
              <w:t>Минимальный отступ строений и сооружений от границ соседних участков - 3 м</w:t>
            </w:r>
          </w:p>
          <w:p w:rsidR="00C771F1" w:rsidRPr="00D82D18" w:rsidRDefault="00C771F1" w:rsidP="00C771F1">
            <w:pPr>
              <w:ind w:firstLine="0"/>
              <w:rPr>
                <w:rFonts w:ascii="Times New Roman" w:hAnsi="Times New Roman" w:cs="Times New Roman"/>
              </w:rPr>
            </w:pPr>
            <w:r w:rsidRPr="00D82D18">
              <w:rPr>
                <w:rFonts w:ascii="Times New Roman" w:hAnsi="Times New Roman" w:cs="Times New Roman"/>
              </w:rPr>
              <w:t>Открытые склады твердого топлива и других пылящих материалов следует размещать с наветренной стороны с разрывом не менее 50 м до ближайших бытовых помещений.</w:t>
            </w:r>
          </w:p>
          <w:p w:rsidR="00C771F1" w:rsidRPr="00D82D18" w:rsidRDefault="00C771F1" w:rsidP="00C771F1">
            <w:pPr>
              <w:ind w:firstLine="0"/>
              <w:rPr>
                <w:rFonts w:ascii="Times New Roman" w:hAnsi="Times New Roman" w:cs="Times New Roman"/>
              </w:rPr>
            </w:pPr>
            <w:r w:rsidRPr="00D82D18">
              <w:rPr>
                <w:rFonts w:ascii="Times New Roman" w:hAnsi="Times New Roman" w:cs="Times New Roman"/>
              </w:rPr>
              <w:t>Расстояние от дворовых туалетов до производственных зданий и складов должно быть не менее 30 м.</w:t>
            </w:r>
          </w:p>
          <w:p w:rsidR="00C771F1" w:rsidRPr="00D82D18" w:rsidRDefault="00C771F1" w:rsidP="00C771F1">
            <w:pPr>
              <w:ind w:firstLine="0"/>
              <w:rPr>
                <w:rFonts w:ascii="Times New Roman" w:hAnsi="Times New Roman" w:cs="Times New Roman"/>
              </w:rPr>
            </w:pPr>
            <w:r w:rsidRPr="00D82D18">
              <w:rPr>
                <w:rFonts w:ascii="Times New Roman" w:hAnsi="Times New Roman" w:cs="Times New Roman"/>
              </w:rPr>
              <w:t>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rsidR="00C771F1" w:rsidRPr="00D82D18" w:rsidRDefault="00C771F1" w:rsidP="00C771F1">
            <w:pPr>
              <w:ind w:firstLine="0"/>
              <w:rPr>
                <w:rFonts w:ascii="Times New Roman" w:hAnsi="Times New Roman" w:cs="Times New Roman"/>
              </w:rPr>
            </w:pPr>
            <w:r w:rsidRPr="00D82D18">
              <w:rPr>
                <w:rFonts w:ascii="Times New Roman" w:hAnsi="Times New Roman" w:cs="Times New Roman"/>
              </w:rPr>
              <w:t xml:space="preserve">Для размещения мусоросборников проектируются </w:t>
            </w:r>
            <w:r w:rsidRPr="00D82D18">
              <w:rPr>
                <w:rFonts w:ascii="Times New Roman" w:hAnsi="Times New Roman" w:cs="Times New Roman"/>
              </w:rPr>
              <w:lastRenderedPageBreak/>
              <w:t>асфальтированные площадки, расположенные не ближе 30 м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высотой 1,5 м</w:t>
            </w:r>
          </w:p>
        </w:tc>
      </w:tr>
    </w:tbl>
    <w:p w:rsidR="002D6424" w:rsidRPr="00D82D18" w:rsidRDefault="002D6424" w:rsidP="00C771F1">
      <w:pPr>
        <w:spacing w:before="200" w:line="312" w:lineRule="auto"/>
        <w:ind w:firstLine="0"/>
        <w:rPr>
          <w:rFonts w:ascii="Times New Roman" w:eastAsia="SimSun" w:hAnsi="Times New Roman" w:cs="Times New Roman"/>
          <w:b/>
          <w:u w:val="single"/>
          <w:lang w:eastAsia="zh-CN"/>
        </w:rPr>
        <w:sectPr w:rsidR="002D6424" w:rsidRPr="00D82D18" w:rsidSect="00D82D18">
          <w:pgSz w:w="11906" w:h="16838"/>
          <w:pgMar w:top="567" w:right="709" w:bottom="709" w:left="1134" w:header="720" w:footer="340" w:gutter="0"/>
          <w:cols w:space="720"/>
          <w:docGrid w:linePitch="360"/>
        </w:sectPr>
      </w:pPr>
    </w:p>
    <w:p w:rsidR="00C771F1" w:rsidRPr="00D82D18" w:rsidRDefault="00C771F1" w:rsidP="00C771F1">
      <w:pPr>
        <w:spacing w:before="200" w:line="312" w:lineRule="auto"/>
        <w:ind w:firstLine="0"/>
        <w:rPr>
          <w:rFonts w:ascii="Times New Roman" w:eastAsia="SimSun" w:hAnsi="Times New Roman" w:cs="Times New Roman"/>
          <w:b/>
          <w:u w:val="single"/>
          <w:lang w:eastAsia="zh-CN"/>
        </w:rPr>
      </w:pPr>
      <w:r w:rsidRPr="00D82D18">
        <w:rPr>
          <w:rFonts w:ascii="Times New Roman" w:eastAsia="SimSun" w:hAnsi="Times New Roman" w:cs="Times New Roman"/>
          <w:b/>
          <w:u w:val="single"/>
          <w:lang w:eastAsia="zh-CN"/>
        </w:rPr>
        <w:lastRenderedPageBreak/>
        <w:t>2. Зона производственно-коммунального назначения IV класса опасности (П-2)</w:t>
      </w:r>
    </w:p>
    <w:p w:rsidR="00C771F1" w:rsidRPr="00D82D18" w:rsidRDefault="00C771F1" w:rsidP="00C771F1">
      <w:pPr>
        <w:rPr>
          <w:rFonts w:ascii="Times New Roman" w:eastAsia="SimSun" w:hAnsi="Times New Roman" w:cs="Times New Roman"/>
          <w:lang w:eastAsia="zh-CN"/>
        </w:rPr>
      </w:pPr>
      <w:r w:rsidRPr="00D82D18">
        <w:rPr>
          <w:rFonts w:ascii="Times New Roman" w:eastAsia="SimSun" w:hAnsi="Times New Roman" w:cs="Times New Roman"/>
          <w:lang w:eastAsia="zh-CN"/>
        </w:rPr>
        <w:t>Зона П-2 выделена для формирования и развития территорий производственного и коммунально-складского назначения не выше IV класса опасности с низким уровнем шума и загрязнения, требующие установления и организации санитарно-защитной зоны до 100м, а также иных территорий коммунально-складского назначения, не требующих устройства санитарно-защитных зон. Допускается широкий спектр коммерческих услуг, сопровождающих производственную деятельность. Сочетание различных видов разрешенного использования (условно разрешенные виды использования) недвижимости в данной зоне только при условии соблюдения нормативных санитарных требований и положительного заключения соответствующих органов.</w:t>
      </w:r>
    </w:p>
    <w:p w:rsidR="00C771F1" w:rsidRPr="00D82D18" w:rsidRDefault="00C771F1" w:rsidP="00C771F1">
      <w:pPr>
        <w:rPr>
          <w:rFonts w:ascii="Times New Roman" w:eastAsia="SimSun" w:hAnsi="Times New Roman" w:cs="Times New Roman"/>
          <w:lang w:eastAsia="zh-CN"/>
        </w:rPr>
      </w:pPr>
      <w:r w:rsidRPr="00D82D18">
        <w:rPr>
          <w:rFonts w:ascii="Times New Roman" w:eastAsia="SimSun" w:hAnsi="Times New Roman" w:cs="Times New Roman"/>
          <w:lang w:eastAsia="zh-CN"/>
        </w:rPr>
        <w:t>2.1. Основные виды разрешённого использования земельных участков и объектов капитального строительства:</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1060"/>
        <w:gridCol w:w="955"/>
        <w:gridCol w:w="851"/>
        <w:gridCol w:w="1417"/>
        <w:gridCol w:w="881"/>
        <w:gridCol w:w="709"/>
        <w:gridCol w:w="850"/>
        <w:gridCol w:w="992"/>
      </w:tblGrid>
      <w:tr w:rsidR="00C771F1" w:rsidRPr="00D82D18" w:rsidTr="00C771F1">
        <w:trPr>
          <w:cantSplit/>
          <w:trHeight w:val="798"/>
          <w:jc w:val="center"/>
        </w:trPr>
        <w:tc>
          <w:tcPr>
            <w:tcW w:w="2694" w:type="dxa"/>
            <w:vMerge w:val="restart"/>
            <w:shd w:val="clear" w:color="auto" w:fill="auto"/>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Наименование вида разрешенного использования</w:t>
            </w:r>
          </w:p>
        </w:tc>
        <w:tc>
          <w:tcPr>
            <w:tcW w:w="1060" w:type="dxa"/>
            <w:vMerge w:val="restart"/>
            <w:shd w:val="clear" w:color="auto" w:fill="auto"/>
            <w:vAlign w:val="center"/>
          </w:tcPr>
          <w:p w:rsidR="00C771F1" w:rsidRPr="00D82D18" w:rsidRDefault="00C771F1" w:rsidP="00C771F1">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Код</w:t>
            </w:r>
          </w:p>
        </w:tc>
        <w:tc>
          <w:tcPr>
            <w:tcW w:w="6655" w:type="dxa"/>
            <w:gridSpan w:val="7"/>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C771F1" w:rsidRPr="00D82D18" w:rsidTr="002D6424">
        <w:trPr>
          <w:cantSplit/>
          <w:trHeight w:val="4416"/>
          <w:jc w:val="center"/>
        </w:trPr>
        <w:tc>
          <w:tcPr>
            <w:tcW w:w="2694" w:type="dxa"/>
            <w:vMerge/>
            <w:shd w:val="clear" w:color="auto" w:fill="auto"/>
          </w:tcPr>
          <w:p w:rsidR="00C771F1" w:rsidRPr="00D82D18" w:rsidRDefault="00C771F1" w:rsidP="00C771F1">
            <w:pPr>
              <w:ind w:firstLine="0"/>
              <w:jc w:val="center"/>
              <w:rPr>
                <w:rFonts w:ascii="Times New Roman" w:eastAsia="SimSun" w:hAnsi="Times New Roman" w:cs="Times New Roman"/>
                <w:lang w:eastAsia="zh-CN"/>
              </w:rPr>
            </w:pPr>
          </w:p>
        </w:tc>
        <w:tc>
          <w:tcPr>
            <w:tcW w:w="1060" w:type="dxa"/>
            <w:vMerge/>
            <w:shd w:val="clear" w:color="auto" w:fill="auto"/>
          </w:tcPr>
          <w:p w:rsidR="00C771F1" w:rsidRPr="00D82D18" w:rsidRDefault="00C771F1" w:rsidP="00C771F1">
            <w:pPr>
              <w:ind w:firstLine="0"/>
              <w:jc w:val="center"/>
              <w:rPr>
                <w:rFonts w:ascii="Times New Roman" w:eastAsia="SimSun" w:hAnsi="Times New Roman" w:cs="Times New Roman"/>
                <w:lang w:eastAsia="zh-CN"/>
              </w:rPr>
            </w:pPr>
          </w:p>
        </w:tc>
        <w:tc>
          <w:tcPr>
            <w:tcW w:w="955" w:type="dxa"/>
            <w:textDirection w:val="btLr"/>
            <w:vAlign w:val="center"/>
          </w:tcPr>
          <w:p w:rsidR="00C771F1" w:rsidRPr="00D82D18" w:rsidRDefault="00C771F1" w:rsidP="00C771F1">
            <w:pPr>
              <w:ind w:left="113" w:right="113" w:firstLine="0"/>
              <w:jc w:val="center"/>
              <w:rPr>
                <w:rFonts w:ascii="Times New Roman" w:eastAsia="SimSun" w:hAnsi="Times New Roman" w:cs="Times New Roman"/>
                <w:lang w:eastAsia="zh-CN"/>
              </w:rPr>
            </w:pPr>
            <w:r w:rsidRPr="00D82D18">
              <w:rPr>
                <w:rFonts w:ascii="Times New Roman" w:hAnsi="Times New Roman" w:cs="Times New Roman"/>
              </w:rPr>
              <w:t xml:space="preserve">площадь земельных участков минимальная / максимальная </w:t>
            </w:r>
          </w:p>
        </w:tc>
        <w:tc>
          <w:tcPr>
            <w:tcW w:w="851" w:type="dxa"/>
            <w:textDirection w:val="btLr"/>
            <w:vAlign w:val="center"/>
          </w:tcPr>
          <w:p w:rsidR="00C771F1" w:rsidRPr="00D82D18" w:rsidRDefault="00C771F1" w:rsidP="00C771F1">
            <w:pPr>
              <w:ind w:left="113" w:right="113" w:firstLine="0"/>
              <w:jc w:val="center"/>
              <w:rPr>
                <w:rFonts w:ascii="Times New Roman" w:hAnsi="Times New Roman" w:cs="Times New Roman"/>
              </w:rPr>
            </w:pPr>
            <w:r w:rsidRPr="00D82D18">
              <w:rPr>
                <w:rFonts w:ascii="Times New Roman" w:hAnsi="Times New Roman" w:cs="Times New Roman"/>
              </w:rPr>
              <w:t>минимальная ширина земельных участков вдоль фронта улиц и проездов</w:t>
            </w:r>
          </w:p>
        </w:tc>
        <w:tc>
          <w:tcPr>
            <w:tcW w:w="1417" w:type="dxa"/>
            <w:textDirection w:val="btLr"/>
            <w:vAlign w:val="center"/>
          </w:tcPr>
          <w:p w:rsidR="00C771F1" w:rsidRPr="00D82D18" w:rsidRDefault="00C771F1" w:rsidP="00C771F1">
            <w:pPr>
              <w:ind w:left="113" w:right="113" w:firstLine="0"/>
              <w:jc w:val="center"/>
              <w:rPr>
                <w:rFonts w:ascii="Times New Roman" w:eastAsia="SimSun" w:hAnsi="Times New Roman" w:cs="Times New Roman"/>
                <w:lang w:eastAsia="zh-CN"/>
              </w:rPr>
            </w:pPr>
            <w:r w:rsidRPr="00D82D18">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881" w:type="dxa"/>
            <w:textDirection w:val="btLr"/>
            <w:vAlign w:val="center"/>
          </w:tcPr>
          <w:p w:rsidR="00C771F1" w:rsidRPr="00D82D18" w:rsidRDefault="00C771F1" w:rsidP="00C771F1">
            <w:pPr>
              <w:ind w:left="113" w:right="113" w:firstLine="0"/>
              <w:jc w:val="center"/>
              <w:rPr>
                <w:rFonts w:ascii="Times New Roman" w:eastAsia="SimSun" w:hAnsi="Times New Roman" w:cs="Times New Roman"/>
                <w:lang w:eastAsia="zh-CN"/>
              </w:rPr>
            </w:pPr>
            <w:r w:rsidRPr="00D82D18">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709" w:type="dxa"/>
            <w:textDirection w:val="btLr"/>
            <w:vAlign w:val="center"/>
          </w:tcPr>
          <w:p w:rsidR="00C771F1" w:rsidRPr="00D82D18" w:rsidRDefault="00C771F1" w:rsidP="00C771F1">
            <w:pPr>
              <w:ind w:left="113" w:right="113" w:firstLine="0"/>
              <w:jc w:val="center"/>
              <w:rPr>
                <w:rFonts w:ascii="Times New Roman" w:eastAsia="SimSun" w:hAnsi="Times New Roman" w:cs="Times New Roman"/>
                <w:lang w:eastAsia="zh-CN"/>
              </w:rPr>
            </w:pPr>
            <w:r w:rsidRPr="00D82D18">
              <w:rPr>
                <w:rFonts w:ascii="Times New Roman" w:hAnsi="Times New Roman" w:cs="Times New Roman"/>
              </w:rPr>
              <w:t>максимальное количество надземных этажей</w:t>
            </w:r>
          </w:p>
        </w:tc>
        <w:tc>
          <w:tcPr>
            <w:tcW w:w="850" w:type="dxa"/>
            <w:textDirection w:val="btLr"/>
            <w:vAlign w:val="center"/>
          </w:tcPr>
          <w:p w:rsidR="00C771F1" w:rsidRPr="00D82D18" w:rsidRDefault="00C771F1" w:rsidP="00C771F1">
            <w:pPr>
              <w:ind w:left="113" w:right="113" w:firstLine="0"/>
              <w:jc w:val="center"/>
              <w:rPr>
                <w:rFonts w:ascii="Times New Roman" w:hAnsi="Times New Roman" w:cs="Times New Roman"/>
              </w:rPr>
            </w:pPr>
            <w:r w:rsidRPr="00D82D18">
              <w:rPr>
                <w:rFonts w:ascii="Times New Roman" w:hAnsi="Times New Roman" w:cs="Times New Roman"/>
              </w:rPr>
              <w:t>максимальная высота зданий</w:t>
            </w:r>
          </w:p>
        </w:tc>
        <w:tc>
          <w:tcPr>
            <w:tcW w:w="992" w:type="dxa"/>
            <w:textDirection w:val="btLr"/>
            <w:vAlign w:val="center"/>
          </w:tcPr>
          <w:p w:rsidR="00C771F1" w:rsidRPr="00D82D18" w:rsidRDefault="00C771F1" w:rsidP="00C771F1">
            <w:pPr>
              <w:ind w:left="113" w:right="113" w:firstLine="0"/>
              <w:jc w:val="center"/>
              <w:rPr>
                <w:rFonts w:ascii="Times New Roman" w:hAnsi="Times New Roman" w:cs="Times New Roman"/>
              </w:rPr>
            </w:pPr>
            <w:r w:rsidRPr="00D82D18">
              <w:rPr>
                <w:rFonts w:ascii="Times New Roman" w:hAnsi="Times New Roman" w:cs="Times New Roman"/>
              </w:rPr>
              <w:t>максимальный процент застройки земельного участка</w:t>
            </w:r>
          </w:p>
        </w:tc>
      </w:tr>
      <w:tr w:rsidR="00C771F1" w:rsidRPr="00D82D18" w:rsidTr="002D6424">
        <w:trPr>
          <w:cantSplit/>
          <w:trHeight w:val="237"/>
          <w:jc w:val="center"/>
        </w:trPr>
        <w:tc>
          <w:tcPr>
            <w:tcW w:w="2694" w:type="dxa"/>
            <w:shd w:val="clear" w:color="auto" w:fill="auto"/>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1</w:t>
            </w:r>
          </w:p>
        </w:tc>
        <w:tc>
          <w:tcPr>
            <w:tcW w:w="1060" w:type="dxa"/>
            <w:shd w:val="clear" w:color="auto" w:fill="auto"/>
            <w:vAlign w:val="center"/>
          </w:tcPr>
          <w:p w:rsidR="00C771F1" w:rsidRPr="00D82D18" w:rsidRDefault="00C771F1" w:rsidP="00C771F1">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2</w:t>
            </w:r>
          </w:p>
        </w:tc>
        <w:tc>
          <w:tcPr>
            <w:tcW w:w="955" w:type="dxa"/>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3</w:t>
            </w:r>
          </w:p>
        </w:tc>
        <w:tc>
          <w:tcPr>
            <w:tcW w:w="851" w:type="dxa"/>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4</w:t>
            </w:r>
          </w:p>
        </w:tc>
        <w:tc>
          <w:tcPr>
            <w:tcW w:w="1417" w:type="dxa"/>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5</w:t>
            </w:r>
          </w:p>
        </w:tc>
        <w:tc>
          <w:tcPr>
            <w:tcW w:w="881" w:type="dxa"/>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6</w:t>
            </w:r>
          </w:p>
        </w:tc>
        <w:tc>
          <w:tcPr>
            <w:tcW w:w="709" w:type="dxa"/>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7</w:t>
            </w:r>
          </w:p>
        </w:tc>
        <w:tc>
          <w:tcPr>
            <w:tcW w:w="850" w:type="dxa"/>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8</w:t>
            </w:r>
          </w:p>
        </w:tc>
        <w:tc>
          <w:tcPr>
            <w:tcW w:w="992" w:type="dxa"/>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9</w:t>
            </w:r>
          </w:p>
        </w:tc>
      </w:tr>
      <w:tr w:rsidR="002D6424" w:rsidRPr="00D82D18" w:rsidTr="002D6424">
        <w:trPr>
          <w:cantSplit/>
          <w:trHeight w:val="411"/>
          <w:jc w:val="center"/>
        </w:trPr>
        <w:tc>
          <w:tcPr>
            <w:tcW w:w="2694" w:type="dxa"/>
            <w:shd w:val="clear" w:color="auto" w:fill="auto"/>
          </w:tcPr>
          <w:p w:rsidR="002D6424" w:rsidRPr="00D82D18" w:rsidRDefault="002D6424" w:rsidP="002D6424">
            <w:pPr>
              <w:pStyle w:val="affff7"/>
              <w:spacing w:before="0" w:beforeAutospacing="0" w:after="0"/>
            </w:pPr>
            <w:r w:rsidRPr="00D82D18">
              <w:t>Хранение и переработка сельскохозяйственной продукции</w:t>
            </w:r>
          </w:p>
        </w:tc>
        <w:tc>
          <w:tcPr>
            <w:tcW w:w="1060" w:type="dxa"/>
            <w:shd w:val="clear" w:color="auto" w:fill="auto"/>
          </w:tcPr>
          <w:p w:rsidR="002D6424" w:rsidRPr="00D82D18" w:rsidRDefault="002D6424" w:rsidP="002D6424">
            <w:pPr>
              <w:pStyle w:val="affff7"/>
              <w:spacing w:before="0" w:beforeAutospacing="0" w:after="0"/>
              <w:jc w:val="center"/>
            </w:pPr>
            <w:r w:rsidRPr="00D82D18">
              <w:t>1.15</w:t>
            </w:r>
          </w:p>
        </w:tc>
        <w:tc>
          <w:tcPr>
            <w:tcW w:w="955" w:type="dxa"/>
            <w:vMerge w:val="restart"/>
            <w:vAlign w:val="center"/>
          </w:tcPr>
          <w:p w:rsidR="002D6424" w:rsidRPr="00D82D18" w:rsidRDefault="002D6424" w:rsidP="002D6424">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500</w:t>
            </w:r>
            <w:r w:rsidRPr="00D82D18">
              <w:rPr>
                <w:rFonts w:ascii="Times New Roman" w:hAnsi="Times New Roman" w:cs="Times New Roman"/>
                <w:sz w:val="24"/>
                <w:szCs w:val="24"/>
                <w:lang w:val="en-US"/>
              </w:rPr>
              <w:t>/</w:t>
            </w:r>
            <w:r w:rsidRPr="00D82D18">
              <w:rPr>
                <w:rFonts w:ascii="Times New Roman" w:hAnsi="Times New Roman" w:cs="Times New Roman"/>
                <w:sz w:val="24"/>
                <w:szCs w:val="24"/>
              </w:rPr>
              <w:t xml:space="preserve"> 50000 кв.м</w:t>
            </w:r>
          </w:p>
        </w:tc>
        <w:tc>
          <w:tcPr>
            <w:tcW w:w="851" w:type="dxa"/>
            <w:vMerge w:val="restart"/>
            <w:vAlign w:val="center"/>
          </w:tcPr>
          <w:p w:rsidR="002D6424" w:rsidRPr="00D82D18" w:rsidRDefault="002D6424" w:rsidP="002D6424">
            <w:pPr>
              <w:pStyle w:val="affff7"/>
              <w:jc w:val="center"/>
            </w:pPr>
            <w:r w:rsidRPr="00D82D18">
              <w:t>15 м</w:t>
            </w:r>
          </w:p>
        </w:tc>
        <w:tc>
          <w:tcPr>
            <w:tcW w:w="1417" w:type="dxa"/>
            <w:vMerge w:val="restart"/>
            <w:vAlign w:val="center"/>
          </w:tcPr>
          <w:p w:rsidR="002D6424" w:rsidRPr="00D82D18" w:rsidRDefault="002D6424" w:rsidP="002D6424">
            <w:pPr>
              <w:pStyle w:val="affff7"/>
              <w:jc w:val="center"/>
            </w:pPr>
            <w:r w:rsidRPr="00D82D18">
              <w:t>5 м</w:t>
            </w:r>
          </w:p>
        </w:tc>
        <w:tc>
          <w:tcPr>
            <w:tcW w:w="881" w:type="dxa"/>
            <w:vMerge w:val="restart"/>
            <w:vAlign w:val="center"/>
          </w:tcPr>
          <w:p w:rsidR="002D6424" w:rsidRPr="00D82D18" w:rsidRDefault="002D6424" w:rsidP="002D6424">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3 м</w:t>
            </w:r>
          </w:p>
        </w:tc>
        <w:tc>
          <w:tcPr>
            <w:tcW w:w="709" w:type="dxa"/>
            <w:vMerge w:val="restart"/>
            <w:vAlign w:val="center"/>
          </w:tcPr>
          <w:p w:rsidR="002D6424" w:rsidRPr="00D82D18" w:rsidRDefault="002D6424" w:rsidP="002D6424">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3</w:t>
            </w:r>
          </w:p>
        </w:tc>
        <w:tc>
          <w:tcPr>
            <w:tcW w:w="850" w:type="dxa"/>
            <w:vMerge w:val="restart"/>
            <w:vAlign w:val="center"/>
          </w:tcPr>
          <w:p w:rsidR="002D6424" w:rsidRPr="00D82D18" w:rsidRDefault="002D6424" w:rsidP="002D6424">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15 м</w:t>
            </w:r>
          </w:p>
        </w:tc>
        <w:tc>
          <w:tcPr>
            <w:tcW w:w="992" w:type="dxa"/>
            <w:vMerge w:val="restart"/>
            <w:vAlign w:val="center"/>
          </w:tcPr>
          <w:p w:rsidR="002D6424" w:rsidRPr="00D82D18" w:rsidRDefault="002D6424" w:rsidP="002D6424">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70%</w:t>
            </w:r>
          </w:p>
        </w:tc>
      </w:tr>
      <w:tr w:rsidR="002D6424" w:rsidRPr="00D82D18" w:rsidTr="002D6424">
        <w:trPr>
          <w:cantSplit/>
          <w:trHeight w:val="411"/>
          <w:jc w:val="center"/>
        </w:trPr>
        <w:tc>
          <w:tcPr>
            <w:tcW w:w="2694" w:type="dxa"/>
            <w:shd w:val="clear" w:color="auto" w:fill="auto"/>
          </w:tcPr>
          <w:p w:rsidR="002D6424" w:rsidRPr="00D82D18" w:rsidRDefault="002D6424" w:rsidP="002D6424">
            <w:pPr>
              <w:pStyle w:val="aff8"/>
              <w:rPr>
                <w:rFonts w:ascii="Times New Roman" w:hAnsi="Times New Roman" w:cs="Times New Roman"/>
              </w:rPr>
            </w:pPr>
            <w:r w:rsidRPr="00D82D18">
              <w:rPr>
                <w:rFonts w:ascii="Times New Roman" w:hAnsi="Times New Roman" w:cs="Times New Roman"/>
              </w:rPr>
              <w:t>Обеспечение</w:t>
            </w:r>
          </w:p>
          <w:p w:rsidR="002D6424" w:rsidRPr="00D82D18" w:rsidRDefault="002D6424" w:rsidP="002D6424">
            <w:pPr>
              <w:pStyle w:val="aff8"/>
              <w:rPr>
                <w:rFonts w:ascii="Times New Roman" w:hAnsi="Times New Roman" w:cs="Times New Roman"/>
              </w:rPr>
            </w:pPr>
            <w:r w:rsidRPr="00D82D18">
              <w:rPr>
                <w:rFonts w:ascii="Times New Roman" w:hAnsi="Times New Roman" w:cs="Times New Roman"/>
              </w:rPr>
              <w:t>сельскохозяйственного</w:t>
            </w:r>
          </w:p>
          <w:p w:rsidR="002D6424" w:rsidRPr="00D82D18" w:rsidRDefault="002D6424" w:rsidP="002D6424">
            <w:pPr>
              <w:pStyle w:val="affff7"/>
              <w:spacing w:before="0" w:beforeAutospacing="0" w:after="0"/>
            </w:pPr>
            <w:r w:rsidRPr="00D82D18">
              <w:t>производства</w:t>
            </w:r>
          </w:p>
        </w:tc>
        <w:tc>
          <w:tcPr>
            <w:tcW w:w="1060" w:type="dxa"/>
            <w:shd w:val="clear" w:color="auto" w:fill="auto"/>
          </w:tcPr>
          <w:p w:rsidR="002D6424" w:rsidRPr="00D82D18" w:rsidRDefault="002D6424" w:rsidP="002D6424">
            <w:pPr>
              <w:pStyle w:val="affff7"/>
              <w:spacing w:before="0" w:beforeAutospacing="0" w:after="0"/>
              <w:jc w:val="center"/>
            </w:pPr>
            <w:r w:rsidRPr="00D82D18">
              <w:t>1.18</w:t>
            </w:r>
          </w:p>
        </w:tc>
        <w:tc>
          <w:tcPr>
            <w:tcW w:w="955" w:type="dxa"/>
            <w:vMerge/>
          </w:tcPr>
          <w:p w:rsidR="002D6424" w:rsidRPr="00D82D18" w:rsidRDefault="002D6424" w:rsidP="00C771F1">
            <w:pPr>
              <w:pStyle w:val="ConsPlusNormal"/>
              <w:ind w:firstLine="0"/>
              <w:rPr>
                <w:rFonts w:ascii="Times New Roman" w:hAnsi="Times New Roman" w:cs="Times New Roman"/>
                <w:sz w:val="24"/>
                <w:szCs w:val="24"/>
              </w:rPr>
            </w:pPr>
          </w:p>
        </w:tc>
        <w:tc>
          <w:tcPr>
            <w:tcW w:w="851" w:type="dxa"/>
            <w:vMerge/>
          </w:tcPr>
          <w:p w:rsidR="002D6424" w:rsidRPr="00D82D18" w:rsidRDefault="002D6424" w:rsidP="00C771F1">
            <w:pPr>
              <w:pStyle w:val="affff7"/>
              <w:jc w:val="center"/>
            </w:pPr>
          </w:p>
        </w:tc>
        <w:tc>
          <w:tcPr>
            <w:tcW w:w="1417" w:type="dxa"/>
            <w:vMerge/>
          </w:tcPr>
          <w:p w:rsidR="002D6424" w:rsidRPr="00D82D18" w:rsidRDefault="002D6424" w:rsidP="00C771F1">
            <w:pPr>
              <w:pStyle w:val="affff7"/>
              <w:jc w:val="center"/>
            </w:pPr>
          </w:p>
        </w:tc>
        <w:tc>
          <w:tcPr>
            <w:tcW w:w="881"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D82D18" w:rsidRDefault="002D6424" w:rsidP="00C771F1">
            <w:pPr>
              <w:pStyle w:val="ConsPlusNormal"/>
              <w:ind w:firstLine="0"/>
              <w:jc w:val="center"/>
              <w:rPr>
                <w:rFonts w:ascii="Times New Roman" w:hAnsi="Times New Roman" w:cs="Times New Roman"/>
                <w:sz w:val="24"/>
                <w:szCs w:val="24"/>
              </w:rPr>
            </w:pPr>
          </w:p>
        </w:tc>
      </w:tr>
      <w:tr w:rsidR="002D6424" w:rsidRPr="00D82D18" w:rsidTr="002D6424">
        <w:trPr>
          <w:cantSplit/>
          <w:trHeight w:val="411"/>
          <w:jc w:val="center"/>
        </w:trPr>
        <w:tc>
          <w:tcPr>
            <w:tcW w:w="2694" w:type="dxa"/>
            <w:shd w:val="clear" w:color="auto" w:fill="auto"/>
          </w:tcPr>
          <w:p w:rsidR="002D6424" w:rsidRPr="00D82D18" w:rsidRDefault="002D6424" w:rsidP="002D6424">
            <w:pPr>
              <w:pStyle w:val="affff7"/>
              <w:spacing w:before="0" w:beforeAutospacing="0" w:after="0"/>
            </w:pPr>
            <w:r w:rsidRPr="00D82D18">
              <w:t>Легкая промышленность</w:t>
            </w:r>
          </w:p>
        </w:tc>
        <w:tc>
          <w:tcPr>
            <w:tcW w:w="1060" w:type="dxa"/>
            <w:shd w:val="clear" w:color="auto" w:fill="auto"/>
          </w:tcPr>
          <w:p w:rsidR="002D6424" w:rsidRPr="00D82D18" w:rsidRDefault="002D6424" w:rsidP="002D6424">
            <w:pPr>
              <w:pStyle w:val="affff7"/>
              <w:spacing w:before="0" w:beforeAutospacing="0" w:after="0"/>
              <w:jc w:val="center"/>
            </w:pPr>
            <w:r w:rsidRPr="00D82D18">
              <w:t>6.3</w:t>
            </w:r>
          </w:p>
        </w:tc>
        <w:tc>
          <w:tcPr>
            <w:tcW w:w="955" w:type="dxa"/>
            <w:vMerge/>
          </w:tcPr>
          <w:p w:rsidR="002D6424" w:rsidRPr="00D82D18" w:rsidRDefault="002D6424" w:rsidP="00C771F1">
            <w:pPr>
              <w:pStyle w:val="ConsPlusNormal"/>
              <w:ind w:firstLine="0"/>
              <w:rPr>
                <w:rFonts w:ascii="Times New Roman" w:hAnsi="Times New Roman" w:cs="Times New Roman"/>
                <w:sz w:val="24"/>
                <w:szCs w:val="24"/>
              </w:rPr>
            </w:pPr>
          </w:p>
        </w:tc>
        <w:tc>
          <w:tcPr>
            <w:tcW w:w="851" w:type="dxa"/>
            <w:vMerge/>
          </w:tcPr>
          <w:p w:rsidR="002D6424" w:rsidRPr="00D82D18" w:rsidRDefault="002D6424" w:rsidP="00C771F1">
            <w:pPr>
              <w:pStyle w:val="affff7"/>
              <w:jc w:val="center"/>
            </w:pPr>
          </w:p>
        </w:tc>
        <w:tc>
          <w:tcPr>
            <w:tcW w:w="1417" w:type="dxa"/>
            <w:vMerge/>
          </w:tcPr>
          <w:p w:rsidR="002D6424" w:rsidRPr="00D82D18" w:rsidRDefault="002D6424" w:rsidP="00C771F1">
            <w:pPr>
              <w:pStyle w:val="affff7"/>
              <w:jc w:val="center"/>
            </w:pPr>
          </w:p>
        </w:tc>
        <w:tc>
          <w:tcPr>
            <w:tcW w:w="881"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D82D18" w:rsidRDefault="002D6424" w:rsidP="00C771F1">
            <w:pPr>
              <w:pStyle w:val="ConsPlusNormal"/>
              <w:ind w:firstLine="0"/>
              <w:jc w:val="center"/>
              <w:rPr>
                <w:rFonts w:ascii="Times New Roman" w:hAnsi="Times New Roman" w:cs="Times New Roman"/>
                <w:sz w:val="24"/>
                <w:szCs w:val="24"/>
              </w:rPr>
            </w:pPr>
          </w:p>
        </w:tc>
      </w:tr>
      <w:tr w:rsidR="002D6424" w:rsidRPr="00D82D18" w:rsidTr="002D6424">
        <w:trPr>
          <w:cantSplit/>
          <w:trHeight w:val="411"/>
          <w:jc w:val="center"/>
        </w:trPr>
        <w:tc>
          <w:tcPr>
            <w:tcW w:w="2694" w:type="dxa"/>
            <w:shd w:val="clear" w:color="auto" w:fill="auto"/>
          </w:tcPr>
          <w:p w:rsidR="002D6424" w:rsidRPr="00D82D18" w:rsidRDefault="002D6424" w:rsidP="002D6424">
            <w:pPr>
              <w:pStyle w:val="affff7"/>
              <w:spacing w:before="0" w:beforeAutospacing="0" w:after="0"/>
            </w:pPr>
            <w:r w:rsidRPr="00D82D18">
              <w:t>Пищевая промышленность</w:t>
            </w:r>
          </w:p>
        </w:tc>
        <w:tc>
          <w:tcPr>
            <w:tcW w:w="1060" w:type="dxa"/>
            <w:shd w:val="clear" w:color="auto" w:fill="auto"/>
          </w:tcPr>
          <w:p w:rsidR="002D6424" w:rsidRPr="00D82D18" w:rsidRDefault="002D6424" w:rsidP="002D6424">
            <w:pPr>
              <w:pStyle w:val="affff7"/>
              <w:spacing w:before="0" w:beforeAutospacing="0" w:after="0"/>
              <w:jc w:val="center"/>
            </w:pPr>
            <w:r w:rsidRPr="00D82D18">
              <w:t>6.4</w:t>
            </w:r>
          </w:p>
        </w:tc>
        <w:tc>
          <w:tcPr>
            <w:tcW w:w="955" w:type="dxa"/>
            <w:vMerge/>
          </w:tcPr>
          <w:p w:rsidR="002D6424" w:rsidRPr="00D82D18" w:rsidRDefault="002D6424" w:rsidP="00C771F1">
            <w:pPr>
              <w:pStyle w:val="ConsPlusNormal"/>
              <w:ind w:firstLine="0"/>
              <w:rPr>
                <w:rFonts w:ascii="Times New Roman" w:hAnsi="Times New Roman" w:cs="Times New Roman"/>
                <w:sz w:val="24"/>
                <w:szCs w:val="24"/>
              </w:rPr>
            </w:pPr>
          </w:p>
        </w:tc>
        <w:tc>
          <w:tcPr>
            <w:tcW w:w="851" w:type="dxa"/>
            <w:vMerge/>
          </w:tcPr>
          <w:p w:rsidR="002D6424" w:rsidRPr="00D82D18" w:rsidRDefault="002D6424" w:rsidP="00C771F1">
            <w:pPr>
              <w:pStyle w:val="affff7"/>
              <w:jc w:val="center"/>
            </w:pPr>
          </w:p>
        </w:tc>
        <w:tc>
          <w:tcPr>
            <w:tcW w:w="1417" w:type="dxa"/>
            <w:vMerge/>
          </w:tcPr>
          <w:p w:rsidR="002D6424" w:rsidRPr="00D82D18" w:rsidRDefault="002D6424" w:rsidP="00C771F1">
            <w:pPr>
              <w:pStyle w:val="affff7"/>
              <w:jc w:val="center"/>
            </w:pPr>
          </w:p>
        </w:tc>
        <w:tc>
          <w:tcPr>
            <w:tcW w:w="881"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D82D18" w:rsidRDefault="002D6424" w:rsidP="00C771F1">
            <w:pPr>
              <w:pStyle w:val="ConsPlusNormal"/>
              <w:ind w:firstLine="0"/>
              <w:jc w:val="center"/>
              <w:rPr>
                <w:rFonts w:ascii="Times New Roman" w:hAnsi="Times New Roman" w:cs="Times New Roman"/>
                <w:sz w:val="24"/>
                <w:szCs w:val="24"/>
              </w:rPr>
            </w:pPr>
          </w:p>
        </w:tc>
      </w:tr>
      <w:tr w:rsidR="002D6424" w:rsidRPr="00D82D18" w:rsidTr="002D6424">
        <w:trPr>
          <w:cantSplit/>
          <w:trHeight w:val="411"/>
          <w:jc w:val="center"/>
        </w:trPr>
        <w:tc>
          <w:tcPr>
            <w:tcW w:w="2694" w:type="dxa"/>
            <w:shd w:val="clear" w:color="auto" w:fill="auto"/>
          </w:tcPr>
          <w:p w:rsidR="002D6424" w:rsidRPr="00D82D18" w:rsidRDefault="002D6424" w:rsidP="002D6424">
            <w:pPr>
              <w:pStyle w:val="affff7"/>
              <w:spacing w:before="0" w:beforeAutospacing="0" w:after="0"/>
            </w:pPr>
            <w:r w:rsidRPr="00D82D18">
              <w:t>Склады</w:t>
            </w:r>
          </w:p>
        </w:tc>
        <w:tc>
          <w:tcPr>
            <w:tcW w:w="1060" w:type="dxa"/>
            <w:shd w:val="clear" w:color="auto" w:fill="auto"/>
          </w:tcPr>
          <w:p w:rsidR="002D6424" w:rsidRPr="00D82D18" w:rsidRDefault="002D6424" w:rsidP="002D6424">
            <w:pPr>
              <w:pStyle w:val="affff7"/>
              <w:spacing w:before="0" w:beforeAutospacing="0" w:after="0"/>
              <w:jc w:val="center"/>
            </w:pPr>
            <w:r w:rsidRPr="00D82D18">
              <w:t>6.9</w:t>
            </w:r>
          </w:p>
        </w:tc>
        <w:tc>
          <w:tcPr>
            <w:tcW w:w="955" w:type="dxa"/>
            <w:vMerge/>
          </w:tcPr>
          <w:p w:rsidR="002D6424" w:rsidRPr="00D82D18" w:rsidRDefault="002D6424" w:rsidP="00C771F1">
            <w:pPr>
              <w:pStyle w:val="ConsPlusNormal"/>
              <w:ind w:firstLine="0"/>
              <w:rPr>
                <w:rFonts w:ascii="Times New Roman" w:hAnsi="Times New Roman" w:cs="Times New Roman"/>
                <w:sz w:val="24"/>
                <w:szCs w:val="24"/>
              </w:rPr>
            </w:pPr>
          </w:p>
        </w:tc>
        <w:tc>
          <w:tcPr>
            <w:tcW w:w="851" w:type="dxa"/>
            <w:vMerge/>
          </w:tcPr>
          <w:p w:rsidR="002D6424" w:rsidRPr="00D82D18" w:rsidRDefault="002D6424" w:rsidP="00C771F1">
            <w:pPr>
              <w:pStyle w:val="affff7"/>
              <w:jc w:val="center"/>
            </w:pPr>
          </w:p>
        </w:tc>
        <w:tc>
          <w:tcPr>
            <w:tcW w:w="1417" w:type="dxa"/>
            <w:vMerge/>
          </w:tcPr>
          <w:p w:rsidR="002D6424" w:rsidRPr="00D82D18" w:rsidRDefault="002D6424" w:rsidP="00C771F1">
            <w:pPr>
              <w:pStyle w:val="affff7"/>
              <w:jc w:val="center"/>
            </w:pPr>
          </w:p>
        </w:tc>
        <w:tc>
          <w:tcPr>
            <w:tcW w:w="881"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D82D18" w:rsidRDefault="002D6424" w:rsidP="00C771F1">
            <w:pPr>
              <w:pStyle w:val="ConsPlusNormal"/>
              <w:ind w:firstLine="0"/>
              <w:jc w:val="center"/>
              <w:rPr>
                <w:rFonts w:ascii="Times New Roman" w:hAnsi="Times New Roman" w:cs="Times New Roman"/>
                <w:sz w:val="24"/>
                <w:szCs w:val="24"/>
              </w:rPr>
            </w:pPr>
          </w:p>
        </w:tc>
      </w:tr>
      <w:tr w:rsidR="002D6424" w:rsidRPr="00D82D18" w:rsidTr="002D6424">
        <w:trPr>
          <w:cantSplit/>
          <w:trHeight w:val="411"/>
          <w:jc w:val="center"/>
        </w:trPr>
        <w:tc>
          <w:tcPr>
            <w:tcW w:w="2694" w:type="dxa"/>
            <w:shd w:val="clear" w:color="auto" w:fill="auto"/>
          </w:tcPr>
          <w:p w:rsidR="002D6424" w:rsidRPr="00D82D18" w:rsidRDefault="002D6424" w:rsidP="002D6424">
            <w:pPr>
              <w:pStyle w:val="affff7"/>
              <w:spacing w:before="0" w:beforeAutospacing="0" w:after="0"/>
            </w:pPr>
            <w:r w:rsidRPr="00D82D18">
              <w:t>Строительная промышленность</w:t>
            </w:r>
          </w:p>
        </w:tc>
        <w:tc>
          <w:tcPr>
            <w:tcW w:w="1060" w:type="dxa"/>
            <w:shd w:val="clear" w:color="auto" w:fill="auto"/>
          </w:tcPr>
          <w:p w:rsidR="002D6424" w:rsidRPr="00D82D18" w:rsidRDefault="002D6424" w:rsidP="002D6424">
            <w:pPr>
              <w:pStyle w:val="affff7"/>
              <w:spacing w:before="0" w:beforeAutospacing="0" w:after="0"/>
              <w:jc w:val="center"/>
            </w:pPr>
            <w:r w:rsidRPr="00D82D18">
              <w:t>6.6</w:t>
            </w:r>
          </w:p>
        </w:tc>
        <w:tc>
          <w:tcPr>
            <w:tcW w:w="955" w:type="dxa"/>
            <w:vMerge/>
          </w:tcPr>
          <w:p w:rsidR="002D6424" w:rsidRPr="00D82D18" w:rsidRDefault="002D6424" w:rsidP="00C771F1">
            <w:pPr>
              <w:pStyle w:val="ConsPlusNormal"/>
              <w:ind w:firstLine="0"/>
              <w:rPr>
                <w:rFonts w:ascii="Times New Roman" w:hAnsi="Times New Roman" w:cs="Times New Roman"/>
                <w:sz w:val="24"/>
                <w:szCs w:val="24"/>
              </w:rPr>
            </w:pPr>
          </w:p>
        </w:tc>
        <w:tc>
          <w:tcPr>
            <w:tcW w:w="851" w:type="dxa"/>
            <w:vMerge/>
          </w:tcPr>
          <w:p w:rsidR="002D6424" w:rsidRPr="00D82D18" w:rsidRDefault="002D6424" w:rsidP="00C771F1">
            <w:pPr>
              <w:pStyle w:val="affff7"/>
              <w:jc w:val="center"/>
            </w:pPr>
          </w:p>
        </w:tc>
        <w:tc>
          <w:tcPr>
            <w:tcW w:w="1417" w:type="dxa"/>
            <w:vMerge/>
          </w:tcPr>
          <w:p w:rsidR="002D6424" w:rsidRPr="00D82D18" w:rsidRDefault="002D6424" w:rsidP="00C771F1">
            <w:pPr>
              <w:pStyle w:val="affff7"/>
              <w:jc w:val="center"/>
            </w:pPr>
          </w:p>
        </w:tc>
        <w:tc>
          <w:tcPr>
            <w:tcW w:w="881"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D82D18" w:rsidRDefault="002D6424" w:rsidP="00C771F1">
            <w:pPr>
              <w:pStyle w:val="ConsPlusNormal"/>
              <w:ind w:firstLine="0"/>
              <w:jc w:val="center"/>
              <w:rPr>
                <w:rFonts w:ascii="Times New Roman" w:hAnsi="Times New Roman" w:cs="Times New Roman"/>
                <w:sz w:val="24"/>
                <w:szCs w:val="24"/>
              </w:rPr>
            </w:pPr>
          </w:p>
        </w:tc>
      </w:tr>
      <w:tr w:rsidR="002D6424" w:rsidRPr="00D82D18" w:rsidTr="002D6424">
        <w:trPr>
          <w:trHeight w:val="20"/>
          <w:jc w:val="center"/>
        </w:trPr>
        <w:tc>
          <w:tcPr>
            <w:tcW w:w="2694" w:type="dxa"/>
            <w:shd w:val="clear" w:color="auto" w:fill="auto"/>
          </w:tcPr>
          <w:p w:rsidR="002D6424" w:rsidRPr="00D82D18" w:rsidRDefault="002D6424" w:rsidP="006E38AF">
            <w:pPr>
              <w:pStyle w:val="affff7"/>
              <w:spacing w:before="0" w:beforeAutospacing="0" w:after="0"/>
            </w:pPr>
          </w:p>
        </w:tc>
        <w:tc>
          <w:tcPr>
            <w:tcW w:w="1060" w:type="dxa"/>
            <w:shd w:val="clear" w:color="auto" w:fill="auto"/>
          </w:tcPr>
          <w:p w:rsidR="002D6424" w:rsidRPr="00D82D18" w:rsidRDefault="002D6424" w:rsidP="006E38AF">
            <w:pPr>
              <w:pStyle w:val="affff7"/>
              <w:spacing w:before="0" w:beforeAutospacing="0" w:after="0"/>
              <w:jc w:val="center"/>
            </w:pPr>
          </w:p>
        </w:tc>
        <w:tc>
          <w:tcPr>
            <w:tcW w:w="955" w:type="dxa"/>
            <w:vMerge/>
          </w:tcPr>
          <w:p w:rsidR="002D6424" w:rsidRPr="00D82D18" w:rsidRDefault="002D6424" w:rsidP="00C771F1">
            <w:pPr>
              <w:pStyle w:val="ConsPlusNormal"/>
              <w:ind w:firstLine="0"/>
              <w:rPr>
                <w:rFonts w:ascii="Times New Roman" w:hAnsi="Times New Roman" w:cs="Times New Roman"/>
                <w:sz w:val="24"/>
                <w:szCs w:val="24"/>
              </w:rPr>
            </w:pPr>
          </w:p>
        </w:tc>
        <w:tc>
          <w:tcPr>
            <w:tcW w:w="851" w:type="dxa"/>
            <w:vMerge/>
          </w:tcPr>
          <w:p w:rsidR="002D6424" w:rsidRPr="00D82D18" w:rsidRDefault="002D6424" w:rsidP="00C771F1">
            <w:pPr>
              <w:pStyle w:val="affff7"/>
              <w:jc w:val="center"/>
            </w:pPr>
          </w:p>
        </w:tc>
        <w:tc>
          <w:tcPr>
            <w:tcW w:w="1417" w:type="dxa"/>
            <w:vMerge/>
          </w:tcPr>
          <w:p w:rsidR="002D6424" w:rsidRPr="00D82D18" w:rsidRDefault="002D6424" w:rsidP="00C771F1">
            <w:pPr>
              <w:pStyle w:val="affff7"/>
              <w:jc w:val="center"/>
            </w:pPr>
          </w:p>
        </w:tc>
        <w:tc>
          <w:tcPr>
            <w:tcW w:w="881"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D82D18" w:rsidRDefault="002D6424" w:rsidP="00C771F1">
            <w:pPr>
              <w:pStyle w:val="ConsPlusNormal"/>
              <w:ind w:firstLine="0"/>
              <w:jc w:val="center"/>
              <w:rPr>
                <w:rFonts w:ascii="Times New Roman" w:hAnsi="Times New Roman" w:cs="Times New Roman"/>
                <w:sz w:val="24"/>
                <w:szCs w:val="24"/>
              </w:rPr>
            </w:pPr>
          </w:p>
        </w:tc>
      </w:tr>
      <w:tr w:rsidR="002D6424" w:rsidRPr="00D82D18" w:rsidTr="00C771F1">
        <w:trPr>
          <w:trHeight w:val="20"/>
          <w:jc w:val="center"/>
        </w:trPr>
        <w:tc>
          <w:tcPr>
            <w:tcW w:w="2694" w:type="dxa"/>
            <w:shd w:val="clear" w:color="auto" w:fill="auto"/>
          </w:tcPr>
          <w:p w:rsidR="002D6424" w:rsidRPr="00D82D18" w:rsidRDefault="002D6424" w:rsidP="002D6424">
            <w:pPr>
              <w:pStyle w:val="affff7"/>
              <w:spacing w:before="0" w:beforeAutospacing="0" w:after="0"/>
            </w:pPr>
            <w:r w:rsidRPr="00D82D18">
              <w:t>Связь</w:t>
            </w:r>
          </w:p>
        </w:tc>
        <w:tc>
          <w:tcPr>
            <w:tcW w:w="1060" w:type="dxa"/>
            <w:shd w:val="clear" w:color="auto" w:fill="auto"/>
          </w:tcPr>
          <w:p w:rsidR="002D6424" w:rsidRPr="00D82D18" w:rsidRDefault="002D6424" w:rsidP="002D6424">
            <w:pPr>
              <w:pStyle w:val="affff7"/>
              <w:spacing w:before="0" w:beforeAutospacing="0" w:after="0"/>
              <w:jc w:val="center"/>
            </w:pPr>
            <w:r w:rsidRPr="00D82D18">
              <w:t>6.8</w:t>
            </w:r>
          </w:p>
        </w:tc>
        <w:tc>
          <w:tcPr>
            <w:tcW w:w="6655" w:type="dxa"/>
            <w:gridSpan w:val="7"/>
          </w:tcPr>
          <w:p w:rsidR="002D6424" w:rsidRPr="00D82D18" w:rsidRDefault="002D6424" w:rsidP="00C771F1">
            <w:pPr>
              <w:pStyle w:val="affff7"/>
              <w:jc w:val="center"/>
            </w:pPr>
            <w:r w:rsidRPr="00D82D18">
              <w:t>Не подлежат установлению, определяются в соответствии с техническими и санитарными нормами</w:t>
            </w:r>
          </w:p>
        </w:tc>
      </w:tr>
      <w:tr w:rsidR="002D6424" w:rsidRPr="00D82D18" w:rsidTr="002D6424">
        <w:trPr>
          <w:trHeight w:val="20"/>
          <w:jc w:val="center"/>
        </w:trPr>
        <w:tc>
          <w:tcPr>
            <w:tcW w:w="2694" w:type="dxa"/>
            <w:shd w:val="clear" w:color="auto" w:fill="auto"/>
          </w:tcPr>
          <w:p w:rsidR="002D6424" w:rsidRPr="00D82D18" w:rsidRDefault="002D6424" w:rsidP="002D6424">
            <w:pPr>
              <w:pStyle w:val="affff7"/>
              <w:spacing w:before="0" w:beforeAutospacing="0" w:after="0"/>
            </w:pPr>
            <w:r w:rsidRPr="00D82D18">
              <w:t>Складские площадки</w:t>
            </w:r>
          </w:p>
        </w:tc>
        <w:tc>
          <w:tcPr>
            <w:tcW w:w="1060" w:type="dxa"/>
            <w:shd w:val="clear" w:color="auto" w:fill="auto"/>
          </w:tcPr>
          <w:p w:rsidR="002D6424" w:rsidRPr="00D82D18" w:rsidRDefault="002D6424" w:rsidP="002D6424">
            <w:pPr>
              <w:pStyle w:val="affff7"/>
              <w:spacing w:before="0" w:beforeAutospacing="0" w:after="0"/>
              <w:jc w:val="center"/>
            </w:pPr>
            <w:r w:rsidRPr="00D82D18">
              <w:t>6.9.1</w:t>
            </w:r>
          </w:p>
        </w:tc>
        <w:tc>
          <w:tcPr>
            <w:tcW w:w="955" w:type="dxa"/>
          </w:tcPr>
          <w:p w:rsidR="002D6424" w:rsidRPr="00D82D18" w:rsidRDefault="002D6424" w:rsidP="00C771F1">
            <w:pPr>
              <w:pStyle w:val="ConsPlusNormal"/>
              <w:ind w:firstLine="0"/>
              <w:rPr>
                <w:rFonts w:ascii="Times New Roman" w:hAnsi="Times New Roman" w:cs="Times New Roman"/>
                <w:sz w:val="24"/>
                <w:szCs w:val="24"/>
              </w:rPr>
            </w:pPr>
            <w:r w:rsidRPr="00D82D18">
              <w:rPr>
                <w:rFonts w:ascii="Times New Roman" w:hAnsi="Times New Roman" w:cs="Times New Roman"/>
                <w:sz w:val="24"/>
                <w:szCs w:val="24"/>
              </w:rPr>
              <w:t>500</w:t>
            </w:r>
            <w:r w:rsidRPr="00D82D18">
              <w:rPr>
                <w:rFonts w:ascii="Times New Roman" w:hAnsi="Times New Roman" w:cs="Times New Roman"/>
                <w:sz w:val="24"/>
                <w:szCs w:val="24"/>
                <w:lang w:val="en-US"/>
              </w:rPr>
              <w:t>/</w:t>
            </w:r>
            <w:r w:rsidRPr="00D82D18">
              <w:rPr>
                <w:rFonts w:ascii="Times New Roman" w:hAnsi="Times New Roman" w:cs="Times New Roman"/>
                <w:sz w:val="24"/>
                <w:szCs w:val="24"/>
              </w:rPr>
              <w:t xml:space="preserve"> 5000 кв.м</w:t>
            </w:r>
          </w:p>
        </w:tc>
        <w:tc>
          <w:tcPr>
            <w:tcW w:w="851" w:type="dxa"/>
          </w:tcPr>
          <w:p w:rsidR="002D6424" w:rsidRPr="00D82D18" w:rsidRDefault="002D6424" w:rsidP="00C771F1">
            <w:pPr>
              <w:pStyle w:val="affff7"/>
              <w:jc w:val="center"/>
            </w:pPr>
            <w:r w:rsidRPr="00D82D18">
              <w:t>15 м</w:t>
            </w:r>
          </w:p>
        </w:tc>
        <w:tc>
          <w:tcPr>
            <w:tcW w:w="4849" w:type="dxa"/>
            <w:gridSpan w:val="5"/>
          </w:tcPr>
          <w:p w:rsidR="002D6424" w:rsidRPr="00D82D18" w:rsidRDefault="002D6424" w:rsidP="00C771F1">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Не подлежат установлению, капитальное строительство запрещено</w:t>
            </w:r>
          </w:p>
        </w:tc>
      </w:tr>
      <w:tr w:rsidR="002D6424" w:rsidRPr="00D82D18" w:rsidTr="002D6424">
        <w:trPr>
          <w:trHeight w:val="20"/>
          <w:jc w:val="center"/>
        </w:trPr>
        <w:tc>
          <w:tcPr>
            <w:tcW w:w="2694" w:type="dxa"/>
            <w:shd w:val="clear" w:color="auto" w:fill="auto"/>
          </w:tcPr>
          <w:p w:rsidR="002D6424" w:rsidRPr="00D82D18" w:rsidRDefault="002D6424" w:rsidP="00C771F1">
            <w:pPr>
              <w:pStyle w:val="affff7"/>
            </w:pPr>
          </w:p>
        </w:tc>
        <w:tc>
          <w:tcPr>
            <w:tcW w:w="1060" w:type="dxa"/>
            <w:shd w:val="clear" w:color="auto" w:fill="auto"/>
          </w:tcPr>
          <w:p w:rsidR="002D6424" w:rsidRPr="00D82D18" w:rsidRDefault="002D6424" w:rsidP="00C771F1">
            <w:pPr>
              <w:pStyle w:val="affff7"/>
              <w:jc w:val="center"/>
            </w:pPr>
          </w:p>
        </w:tc>
        <w:tc>
          <w:tcPr>
            <w:tcW w:w="955" w:type="dxa"/>
          </w:tcPr>
          <w:p w:rsidR="002D6424" w:rsidRPr="00D82D18" w:rsidRDefault="002D6424" w:rsidP="00C771F1">
            <w:pPr>
              <w:pStyle w:val="ConsPlusNormal"/>
              <w:ind w:firstLine="0"/>
              <w:rPr>
                <w:rFonts w:ascii="Times New Roman" w:hAnsi="Times New Roman" w:cs="Times New Roman"/>
                <w:sz w:val="24"/>
                <w:szCs w:val="24"/>
              </w:rPr>
            </w:pPr>
          </w:p>
        </w:tc>
        <w:tc>
          <w:tcPr>
            <w:tcW w:w="851" w:type="dxa"/>
          </w:tcPr>
          <w:p w:rsidR="002D6424" w:rsidRPr="00D82D18" w:rsidRDefault="002D6424" w:rsidP="00C771F1">
            <w:pPr>
              <w:pStyle w:val="affff7"/>
              <w:jc w:val="center"/>
            </w:pPr>
          </w:p>
        </w:tc>
        <w:tc>
          <w:tcPr>
            <w:tcW w:w="1417" w:type="dxa"/>
          </w:tcPr>
          <w:p w:rsidR="002D6424" w:rsidRPr="00D82D18" w:rsidRDefault="002D6424" w:rsidP="00C771F1">
            <w:pPr>
              <w:pStyle w:val="affff7"/>
              <w:jc w:val="center"/>
            </w:pPr>
          </w:p>
        </w:tc>
        <w:tc>
          <w:tcPr>
            <w:tcW w:w="881" w:type="dxa"/>
          </w:tcPr>
          <w:p w:rsidR="002D6424" w:rsidRPr="00D82D18" w:rsidRDefault="002D6424" w:rsidP="00C771F1">
            <w:pPr>
              <w:pStyle w:val="ConsPlusNormal"/>
              <w:ind w:firstLine="0"/>
              <w:jc w:val="center"/>
              <w:rPr>
                <w:rFonts w:ascii="Times New Roman" w:hAnsi="Times New Roman" w:cs="Times New Roman"/>
                <w:sz w:val="24"/>
                <w:szCs w:val="24"/>
              </w:rPr>
            </w:pPr>
          </w:p>
        </w:tc>
        <w:tc>
          <w:tcPr>
            <w:tcW w:w="709" w:type="dxa"/>
          </w:tcPr>
          <w:p w:rsidR="002D6424" w:rsidRPr="00D82D18" w:rsidRDefault="002D6424" w:rsidP="00C771F1">
            <w:pPr>
              <w:pStyle w:val="ConsPlusNormal"/>
              <w:ind w:firstLine="0"/>
              <w:jc w:val="center"/>
              <w:rPr>
                <w:rFonts w:ascii="Times New Roman" w:hAnsi="Times New Roman" w:cs="Times New Roman"/>
                <w:sz w:val="24"/>
                <w:szCs w:val="24"/>
              </w:rPr>
            </w:pPr>
          </w:p>
        </w:tc>
        <w:tc>
          <w:tcPr>
            <w:tcW w:w="850" w:type="dxa"/>
          </w:tcPr>
          <w:p w:rsidR="002D6424" w:rsidRPr="00D82D18" w:rsidRDefault="002D6424" w:rsidP="00C771F1">
            <w:pPr>
              <w:pStyle w:val="ConsPlusNormal"/>
              <w:ind w:firstLine="0"/>
              <w:jc w:val="center"/>
              <w:rPr>
                <w:rFonts w:ascii="Times New Roman" w:hAnsi="Times New Roman" w:cs="Times New Roman"/>
                <w:sz w:val="24"/>
                <w:szCs w:val="24"/>
              </w:rPr>
            </w:pPr>
          </w:p>
        </w:tc>
        <w:tc>
          <w:tcPr>
            <w:tcW w:w="992" w:type="dxa"/>
          </w:tcPr>
          <w:p w:rsidR="002D6424" w:rsidRPr="00D82D18" w:rsidRDefault="002D6424" w:rsidP="00C771F1">
            <w:pPr>
              <w:pStyle w:val="ConsPlusNormal"/>
              <w:ind w:firstLine="0"/>
              <w:jc w:val="center"/>
              <w:rPr>
                <w:rFonts w:ascii="Times New Roman" w:hAnsi="Times New Roman" w:cs="Times New Roman"/>
                <w:sz w:val="24"/>
                <w:szCs w:val="24"/>
              </w:rPr>
            </w:pPr>
          </w:p>
        </w:tc>
      </w:tr>
      <w:tr w:rsidR="002D6424" w:rsidRPr="00D82D18" w:rsidTr="002D6424">
        <w:trPr>
          <w:cantSplit/>
          <w:trHeight w:val="20"/>
          <w:jc w:val="center"/>
        </w:trPr>
        <w:tc>
          <w:tcPr>
            <w:tcW w:w="2694" w:type="dxa"/>
            <w:shd w:val="clear" w:color="auto" w:fill="auto"/>
          </w:tcPr>
          <w:p w:rsidR="002D6424" w:rsidRPr="00D82D18" w:rsidRDefault="002D6424" w:rsidP="006E38AF">
            <w:pPr>
              <w:pStyle w:val="affff7"/>
            </w:pPr>
            <w:r w:rsidRPr="00D82D18">
              <w:t>Бытовое обслуживание</w:t>
            </w:r>
          </w:p>
        </w:tc>
        <w:tc>
          <w:tcPr>
            <w:tcW w:w="1060" w:type="dxa"/>
            <w:shd w:val="clear" w:color="auto" w:fill="auto"/>
          </w:tcPr>
          <w:p w:rsidR="002D6424" w:rsidRPr="00D82D18" w:rsidRDefault="002D6424" w:rsidP="006E38AF">
            <w:pPr>
              <w:pStyle w:val="affff7"/>
              <w:jc w:val="center"/>
            </w:pPr>
            <w:r w:rsidRPr="00D82D18">
              <w:t>3.3</w:t>
            </w:r>
          </w:p>
        </w:tc>
        <w:tc>
          <w:tcPr>
            <w:tcW w:w="955" w:type="dxa"/>
            <w:vMerge w:val="restart"/>
            <w:vAlign w:val="center"/>
          </w:tcPr>
          <w:p w:rsidR="002D6424" w:rsidRPr="00D82D18" w:rsidRDefault="002D6424" w:rsidP="00C771F1">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500</w:t>
            </w:r>
            <w:r w:rsidRPr="00D82D18">
              <w:rPr>
                <w:rFonts w:ascii="Times New Roman" w:hAnsi="Times New Roman" w:cs="Times New Roman"/>
                <w:sz w:val="24"/>
                <w:szCs w:val="24"/>
                <w:lang w:val="en-US"/>
              </w:rPr>
              <w:t>/</w:t>
            </w:r>
            <w:r w:rsidRPr="00D82D18">
              <w:rPr>
                <w:rFonts w:ascii="Times New Roman" w:hAnsi="Times New Roman" w:cs="Times New Roman"/>
                <w:sz w:val="24"/>
                <w:szCs w:val="24"/>
              </w:rPr>
              <w:t xml:space="preserve"> 5000 кв.м</w:t>
            </w:r>
          </w:p>
        </w:tc>
        <w:tc>
          <w:tcPr>
            <w:tcW w:w="851" w:type="dxa"/>
            <w:vMerge w:val="restart"/>
            <w:vAlign w:val="center"/>
          </w:tcPr>
          <w:p w:rsidR="002D6424" w:rsidRPr="00D82D18" w:rsidRDefault="002D6424" w:rsidP="00C771F1">
            <w:pPr>
              <w:pStyle w:val="affff7"/>
              <w:jc w:val="center"/>
            </w:pPr>
            <w:r w:rsidRPr="00D82D18">
              <w:t>15 м</w:t>
            </w:r>
          </w:p>
        </w:tc>
        <w:tc>
          <w:tcPr>
            <w:tcW w:w="1417" w:type="dxa"/>
            <w:vMerge w:val="restart"/>
            <w:vAlign w:val="center"/>
          </w:tcPr>
          <w:p w:rsidR="002D6424" w:rsidRPr="00D82D18" w:rsidRDefault="002D6424" w:rsidP="002D6424">
            <w:pPr>
              <w:pStyle w:val="affff7"/>
              <w:jc w:val="center"/>
            </w:pPr>
            <w:r w:rsidRPr="00D82D18">
              <w:t xml:space="preserve">5 м, </w:t>
            </w:r>
          </w:p>
          <w:p w:rsidR="002D6424" w:rsidRPr="00D82D18" w:rsidRDefault="002D6424" w:rsidP="002D6424">
            <w:pPr>
              <w:pStyle w:val="affff7"/>
              <w:jc w:val="center"/>
            </w:pPr>
            <w:r w:rsidRPr="00D82D18">
              <w:t>10 м - для пождепо;</w:t>
            </w:r>
          </w:p>
          <w:p w:rsidR="002D6424" w:rsidRPr="00D82D18" w:rsidRDefault="002D6424" w:rsidP="00C771F1">
            <w:pPr>
              <w:pStyle w:val="affff7"/>
              <w:jc w:val="center"/>
            </w:pPr>
          </w:p>
        </w:tc>
        <w:tc>
          <w:tcPr>
            <w:tcW w:w="881" w:type="dxa"/>
            <w:vMerge w:val="restart"/>
            <w:vAlign w:val="center"/>
          </w:tcPr>
          <w:p w:rsidR="002D6424" w:rsidRPr="00D82D18" w:rsidRDefault="002D6424" w:rsidP="00C771F1">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3 м</w:t>
            </w:r>
          </w:p>
        </w:tc>
        <w:tc>
          <w:tcPr>
            <w:tcW w:w="709" w:type="dxa"/>
            <w:vMerge w:val="restart"/>
            <w:vAlign w:val="center"/>
          </w:tcPr>
          <w:p w:rsidR="002D6424" w:rsidRPr="00D82D18" w:rsidRDefault="002D6424" w:rsidP="00C771F1">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3</w:t>
            </w:r>
          </w:p>
        </w:tc>
        <w:tc>
          <w:tcPr>
            <w:tcW w:w="850" w:type="dxa"/>
            <w:vMerge w:val="restart"/>
            <w:vAlign w:val="center"/>
          </w:tcPr>
          <w:p w:rsidR="002D6424" w:rsidRPr="00D82D18" w:rsidRDefault="002D6424" w:rsidP="00C771F1">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15 м</w:t>
            </w:r>
          </w:p>
        </w:tc>
        <w:tc>
          <w:tcPr>
            <w:tcW w:w="992" w:type="dxa"/>
            <w:vMerge w:val="restart"/>
            <w:vAlign w:val="center"/>
          </w:tcPr>
          <w:p w:rsidR="002D6424" w:rsidRPr="00D82D18" w:rsidRDefault="002D6424" w:rsidP="00C771F1">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70%</w:t>
            </w:r>
          </w:p>
        </w:tc>
      </w:tr>
      <w:tr w:rsidR="002D6424" w:rsidRPr="00D82D18" w:rsidTr="002D6424">
        <w:trPr>
          <w:cantSplit/>
          <w:trHeight w:val="20"/>
          <w:jc w:val="center"/>
        </w:trPr>
        <w:tc>
          <w:tcPr>
            <w:tcW w:w="2694" w:type="dxa"/>
            <w:shd w:val="clear" w:color="auto" w:fill="auto"/>
          </w:tcPr>
          <w:p w:rsidR="002D6424" w:rsidRPr="00D82D18" w:rsidRDefault="002D6424" w:rsidP="006E38AF">
            <w:pPr>
              <w:pStyle w:val="affff7"/>
            </w:pPr>
            <w:r w:rsidRPr="00D82D18">
              <w:t>Деловое управление</w:t>
            </w:r>
          </w:p>
        </w:tc>
        <w:tc>
          <w:tcPr>
            <w:tcW w:w="1060" w:type="dxa"/>
            <w:shd w:val="clear" w:color="auto" w:fill="auto"/>
          </w:tcPr>
          <w:p w:rsidR="002D6424" w:rsidRPr="00D82D18" w:rsidRDefault="002D6424" w:rsidP="006E38AF">
            <w:pPr>
              <w:pStyle w:val="affff7"/>
              <w:jc w:val="center"/>
            </w:pPr>
            <w:r w:rsidRPr="00D82D18">
              <w:t>4.1</w:t>
            </w:r>
          </w:p>
        </w:tc>
        <w:tc>
          <w:tcPr>
            <w:tcW w:w="955" w:type="dxa"/>
            <w:vMerge/>
            <w:vAlign w:val="center"/>
          </w:tcPr>
          <w:p w:rsidR="002D6424" w:rsidRPr="00D82D18" w:rsidRDefault="002D6424" w:rsidP="00C771F1">
            <w:pPr>
              <w:pStyle w:val="ConsPlusNormal"/>
              <w:ind w:firstLine="0"/>
              <w:jc w:val="center"/>
              <w:rPr>
                <w:rFonts w:ascii="Times New Roman" w:hAnsi="Times New Roman" w:cs="Times New Roman"/>
                <w:sz w:val="24"/>
                <w:szCs w:val="24"/>
              </w:rPr>
            </w:pPr>
          </w:p>
        </w:tc>
        <w:tc>
          <w:tcPr>
            <w:tcW w:w="851" w:type="dxa"/>
            <w:vMerge/>
            <w:vAlign w:val="center"/>
          </w:tcPr>
          <w:p w:rsidR="002D6424" w:rsidRPr="00D82D18" w:rsidRDefault="002D6424" w:rsidP="00C771F1">
            <w:pPr>
              <w:pStyle w:val="affff7"/>
              <w:jc w:val="center"/>
            </w:pPr>
          </w:p>
        </w:tc>
        <w:tc>
          <w:tcPr>
            <w:tcW w:w="1417" w:type="dxa"/>
            <w:vMerge/>
            <w:vAlign w:val="center"/>
          </w:tcPr>
          <w:p w:rsidR="002D6424" w:rsidRPr="00D82D18" w:rsidRDefault="002D6424" w:rsidP="00C771F1">
            <w:pPr>
              <w:pStyle w:val="affff7"/>
              <w:jc w:val="center"/>
            </w:pPr>
          </w:p>
        </w:tc>
        <w:tc>
          <w:tcPr>
            <w:tcW w:w="881" w:type="dxa"/>
            <w:vMerge/>
            <w:vAlign w:val="center"/>
          </w:tcPr>
          <w:p w:rsidR="002D6424" w:rsidRPr="00D82D18" w:rsidRDefault="002D6424" w:rsidP="00C771F1">
            <w:pPr>
              <w:pStyle w:val="ConsPlusNormal"/>
              <w:ind w:firstLine="0"/>
              <w:jc w:val="center"/>
              <w:rPr>
                <w:rFonts w:ascii="Times New Roman" w:hAnsi="Times New Roman" w:cs="Times New Roman"/>
                <w:sz w:val="24"/>
                <w:szCs w:val="24"/>
              </w:rPr>
            </w:pPr>
          </w:p>
        </w:tc>
        <w:tc>
          <w:tcPr>
            <w:tcW w:w="709" w:type="dxa"/>
            <w:vMerge/>
            <w:vAlign w:val="center"/>
          </w:tcPr>
          <w:p w:rsidR="002D6424" w:rsidRPr="00D82D18" w:rsidRDefault="002D6424" w:rsidP="00C771F1">
            <w:pPr>
              <w:pStyle w:val="ConsPlusNormal"/>
              <w:ind w:firstLine="0"/>
              <w:jc w:val="center"/>
              <w:rPr>
                <w:rFonts w:ascii="Times New Roman" w:hAnsi="Times New Roman" w:cs="Times New Roman"/>
                <w:sz w:val="24"/>
                <w:szCs w:val="24"/>
              </w:rPr>
            </w:pPr>
          </w:p>
        </w:tc>
        <w:tc>
          <w:tcPr>
            <w:tcW w:w="850" w:type="dxa"/>
            <w:vMerge/>
            <w:vAlign w:val="center"/>
          </w:tcPr>
          <w:p w:rsidR="002D6424" w:rsidRPr="00D82D18" w:rsidRDefault="002D6424" w:rsidP="00C771F1">
            <w:pPr>
              <w:pStyle w:val="ConsPlusNormal"/>
              <w:ind w:firstLine="0"/>
              <w:jc w:val="center"/>
              <w:rPr>
                <w:rFonts w:ascii="Times New Roman" w:hAnsi="Times New Roman" w:cs="Times New Roman"/>
                <w:sz w:val="24"/>
                <w:szCs w:val="24"/>
              </w:rPr>
            </w:pPr>
          </w:p>
        </w:tc>
        <w:tc>
          <w:tcPr>
            <w:tcW w:w="992" w:type="dxa"/>
            <w:vMerge/>
            <w:vAlign w:val="center"/>
          </w:tcPr>
          <w:p w:rsidR="002D6424" w:rsidRPr="00D82D18" w:rsidRDefault="002D6424" w:rsidP="00C771F1">
            <w:pPr>
              <w:pStyle w:val="ConsPlusNormal"/>
              <w:ind w:firstLine="0"/>
              <w:jc w:val="center"/>
              <w:rPr>
                <w:rFonts w:ascii="Times New Roman" w:hAnsi="Times New Roman" w:cs="Times New Roman"/>
                <w:sz w:val="24"/>
                <w:szCs w:val="24"/>
              </w:rPr>
            </w:pPr>
          </w:p>
        </w:tc>
      </w:tr>
      <w:tr w:rsidR="002D6424" w:rsidRPr="00D82D18" w:rsidTr="002D6424">
        <w:trPr>
          <w:cantSplit/>
          <w:trHeight w:val="20"/>
          <w:jc w:val="center"/>
        </w:trPr>
        <w:tc>
          <w:tcPr>
            <w:tcW w:w="2694" w:type="dxa"/>
            <w:shd w:val="clear" w:color="auto" w:fill="auto"/>
          </w:tcPr>
          <w:p w:rsidR="002D6424" w:rsidRPr="00D82D18" w:rsidRDefault="002D6424" w:rsidP="006E38AF">
            <w:pPr>
              <w:pStyle w:val="ConsPlusNormal"/>
              <w:ind w:firstLine="0"/>
              <w:rPr>
                <w:rFonts w:ascii="Times New Roman" w:hAnsi="Times New Roman" w:cs="Times New Roman"/>
                <w:sz w:val="24"/>
                <w:szCs w:val="24"/>
              </w:rPr>
            </w:pPr>
            <w:r w:rsidRPr="00D82D18">
              <w:rPr>
                <w:rFonts w:ascii="Times New Roman" w:hAnsi="Times New Roman" w:cs="Times New Roman"/>
                <w:sz w:val="24"/>
                <w:szCs w:val="24"/>
              </w:rPr>
              <w:t>Обеспечение внутреннего правопорядка</w:t>
            </w:r>
          </w:p>
        </w:tc>
        <w:tc>
          <w:tcPr>
            <w:tcW w:w="1060" w:type="dxa"/>
            <w:shd w:val="clear" w:color="auto" w:fill="auto"/>
          </w:tcPr>
          <w:p w:rsidR="002D6424" w:rsidRPr="00D82D18" w:rsidRDefault="002D6424" w:rsidP="006E38AF">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8.3</w:t>
            </w:r>
          </w:p>
        </w:tc>
        <w:tc>
          <w:tcPr>
            <w:tcW w:w="955" w:type="dxa"/>
            <w:vMerge/>
            <w:vAlign w:val="center"/>
          </w:tcPr>
          <w:p w:rsidR="002D6424" w:rsidRPr="00D82D18" w:rsidRDefault="002D6424" w:rsidP="00C771F1">
            <w:pPr>
              <w:pStyle w:val="ConsPlusNormal"/>
              <w:ind w:firstLine="0"/>
              <w:jc w:val="center"/>
              <w:rPr>
                <w:rFonts w:ascii="Times New Roman" w:hAnsi="Times New Roman" w:cs="Times New Roman"/>
                <w:sz w:val="24"/>
                <w:szCs w:val="24"/>
              </w:rPr>
            </w:pPr>
          </w:p>
        </w:tc>
        <w:tc>
          <w:tcPr>
            <w:tcW w:w="851" w:type="dxa"/>
            <w:vMerge/>
            <w:vAlign w:val="center"/>
          </w:tcPr>
          <w:p w:rsidR="002D6424" w:rsidRPr="00D82D18" w:rsidRDefault="002D6424" w:rsidP="00C771F1">
            <w:pPr>
              <w:pStyle w:val="affff7"/>
              <w:jc w:val="center"/>
            </w:pPr>
          </w:p>
        </w:tc>
        <w:tc>
          <w:tcPr>
            <w:tcW w:w="1417" w:type="dxa"/>
            <w:vMerge/>
            <w:vAlign w:val="center"/>
          </w:tcPr>
          <w:p w:rsidR="002D6424" w:rsidRPr="00D82D18" w:rsidRDefault="002D6424" w:rsidP="00C771F1">
            <w:pPr>
              <w:pStyle w:val="affff7"/>
              <w:jc w:val="center"/>
            </w:pPr>
          </w:p>
        </w:tc>
        <w:tc>
          <w:tcPr>
            <w:tcW w:w="881" w:type="dxa"/>
            <w:vMerge/>
            <w:vAlign w:val="center"/>
          </w:tcPr>
          <w:p w:rsidR="002D6424" w:rsidRPr="00D82D18" w:rsidRDefault="002D6424" w:rsidP="00C771F1">
            <w:pPr>
              <w:pStyle w:val="ConsPlusNormal"/>
              <w:ind w:firstLine="0"/>
              <w:jc w:val="center"/>
              <w:rPr>
                <w:rFonts w:ascii="Times New Roman" w:hAnsi="Times New Roman" w:cs="Times New Roman"/>
                <w:sz w:val="24"/>
                <w:szCs w:val="24"/>
              </w:rPr>
            </w:pPr>
          </w:p>
        </w:tc>
        <w:tc>
          <w:tcPr>
            <w:tcW w:w="709" w:type="dxa"/>
            <w:vMerge/>
            <w:vAlign w:val="center"/>
          </w:tcPr>
          <w:p w:rsidR="002D6424" w:rsidRPr="00D82D18" w:rsidRDefault="002D6424" w:rsidP="00C771F1">
            <w:pPr>
              <w:pStyle w:val="ConsPlusNormal"/>
              <w:ind w:firstLine="0"/>
              <w:jc w:val="center"/>
              <w:rPr>
                <w:rFonts w:ascii="Times New Roman" w:hAnsi="Times New Roman" w:cs="Times New Roman"/>
                <w:sz w:val="24"/>
                <w:szCs w:val="24"/>
              </w:rPr>
            </w:pPr>
          </w:p>
        </w:tc>
        <w:tc>
          <w:tcPr>
            <w:tcW w:w="850" w:type="dxa"/>
            <w:vMerge/>
            <w:vAlign w:val="center"/>
          </w:tcPr>
          <w:p w:rsidR="002D6424" w:rsidRPr="00D82D18" w:rsidRDefault="002D6424" w:rsidP="00C771F1">
            <w:pPr>
              <w:pStyle w:val="ConsPlusNormal"/>
              <w:ind w:firstLine="0"/>
              <w:jc w:val="center"/>
              <w:rPr>
                <w:rFonts w:ascii="Times New Roman" w:hAnsi="Times New Roman" w:cs="Times New Roman"/>
                <w:sz w:val="24"/>
                <w:szCs w:val="24"/>
              </w:rPr>
            </w:pPr>
          </w:p>
        </w:tc>
        <w:tc>
          <w:tcPr>
            <w:tcW w:w="992" w:type="dxa"/>
            <w:vMerge/>
            <w:vAlign w:val="center"/>
          </w:tcPr>
          <w:p w:rsidR="002D6424" w:rsidRPr="00D82D18" w:rsidRDefault="002D6424" w:rsidP="00C771F1">
            <w:pPr>
              <w:pStyle w:val="ConsPlusNormal"/>
              <w:ind w:firstLine="0"/>
              <w:jc w:val="center"/>
              <w:rPr>
                <w:rFonts w:ascii="Times New Roman" w:hAnsi="Times New Roman" w:cs="Times New Roman"/>
                <w:sz w:val="24"/>
                <w:szCs w:val="24"/>
              </w:rPr>
            </w:pPr>
          </w:p>
        </w:tc>
      </w:tr>
      <w:tr w:rsidR="002D6424" w:rsidRPr="00D82D18" w:rsidTr="002D6424">
        <w:trPr>
          <w:cantSplit/>
          <w:trHeight w:val="20"/>
          <w:jc w:val="center"/>
        </w:trPr>
        <w:tc>
          <w:tcPr>
            <w:tcW w:w="2694" w:type="dxa"/>
            <w:shd w:val="clear" w:color="auto" w:fill="auto"/>
          </w:tcPr>
          <w:p w:rsidR="002D6424" w:rsidRPr="00D82D18" w:rsidRDefault="002D6424" w:rsidP="00C771F1">
            <w:pPr>
              <w:pStyle w:val="affff7"/>
            </w:pPr>
            <w:r w:rsidRPr="00D82D18">
              <w:t>Автомобильные мойки</w:t>
            </w:r>
          </w:p>
        </w:tc>
        <w:tc>
          <w:tcPr>
            <w:tcW w:w="1060" w:type="dxa"/>
            <w:shd w:val="clear" w:color="auto" w:fill="auto"/>
          </w:tcPr>
          <w:p w:rsidR="002D6424" w:rsidRPr="00D82D18" w:rsidRDefault="002D6424" w:rsidP="00C771F1">
            <w:pPr>
              <w:pStyle w:val="affff7"/>
              <w:jc w:val="center"/>
            </w:pPr>
            <w:r w:rsidRPr="00D82D18">
              <w:t>4.9.1.3</w:t>
            </w:r>
          </w:p>
        </w:tc>
        <w:tc>
          <w:tcPr>
            <w:tcW w:w="955" w:type="dxa"/>
            <w:vMerge/>
          </w:tcPr>
          <w:p w:rsidR="002D6424" w:rsidRPr="00D82D18" w:rsidRDefault="002D6424" w:rsidP="00C771F1">
            <w:pPr>
              <w:pStyle w:val="ConsPlusNormal"/>
              <w:ind w:firstLine="0"/>
              <w:rPr>
                <w:rFonts w:ascii="Times New Roman" w:hAnsi="Times New Roman" w:cs="Times New Roman"/>
                <w:sz w:val="24"/>
                <w:szCs w:val="24"/>
              </w:rPr>
            </w:pPr>
          </w:p>
        </w:tc>
        <w:tc>
          <w:tcPr>
            <w:tcW w:w="851" w:type="dxa"/>
            <w:vMerge/>
          </w:tcPr>
          <w:p w:rsidR="002D6424" w:rsidRPr="00D82D18" w:rsidRDefault="002D6424" w:rsidP="00C771F1">
            <w:pPr>
              <w:pStyle w:val="affff7"/>
              <w:jc w:val="center"/>
            </w:pPr>
          </w:p>
        </w:tc>
        <w:tc>
          <w:tcPr>
            <w:tcW w:w="1417" w:type="dxa"/>
            <w:vMerge/>
          </w:tcPr>
          <w:p w:rsidR="002D6424" w:rsidRPr="00D82D18" w:rsidRDefault="002D6424" w:rsidP="00C771F1">
            <w:pPr>
              <w:pStyle w:val="affff7"/>
              <w:jc w:val="center"/>
            </w:pPr>
          </w:p>
        </w:tc>
        <w:tc>
          <w:tcPr>
            <w:tcW w:w="881"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D82D18" w:rsidRDefault="002D6424" w:rsidP="00C771F1">
            <w:pPr>
              <w:pStyle w:val="ConsPlusNormal"/>
              <w:ind w:firstLine="0"/>
              <w:jc w:val="center"/>
              <w:rPr>
                <w:rFonts w:ascii="Times New Roman" w:hAnsi="Times New Roman" w:cs="Times New Roman"/>
                <w:sz w:val="24"/>
                <w:szCs w:val="24"/>
              </w:rPr>
            </w:pPr>
          </w:p>
        </w:tc>
      </w:tr>
      <w:tr w:rsidR="002D6424" w:rsidRPr="00D82D18" w:rsidTr="002D6424">
        <w:trPr>
          <w:cantSplit/>
          <w:trHeight w:val="20"/>
          <w:jc w:val="center"/>
        </w:trPr>
        <w:tc>
          <w:tcPr>
            <w:tcW w:w="2694" w:type="dxa"/>
            <w:shd w:val="clear" w:color="auto" w:fill="auto"/>
          </w:tcPr>
          <w:p w:rsidR="002D6424" w:rsidRPr="00D82D18" w:rsidRDefault="002D6424" w:rsidP="00C771F1">
            <w:pPr>
              <w:pStyle w:val="affff7"/>
            </w:pPr>
            <w:r w:rsidRPr="00D82D18">
              <w:t>Ремонт автомобилей</w:t>
            </w:r>
          </w:p>
        </w:tc>
        <w:tc>
          <w:tcPr>
            <w:tcW w:w="1060" w:type="dxa"/>
            <w:shd w:val="clear" w:color="auto" w:fill="auto"/>
          </w:tcPr>
          <w:p w:rsidR="002D6424" w:rsidRPr="00D82D18" w:rsidRDefault="002D6424" w:rsidP="00C771F1">
            <w:pPr>
              <w:pStyle w:val="affff7"/>
              <w:jc w:val="center"/>
            </w:pPr>
            <w:r w:rsidRPr="00D82D18">
              <w:t>4.9.1.4</w:t>
            </w:r>
          </w:p>
        </w:tc>
        <w:tc>
          <w:tcPr>
            <w:tcW w:w="955" w:type="dxa"/>
            <w:vMerge/>
          </w:tcPr>
          <w:p w:rsidR="002D6424" w:rsidRPr="00D82D18" w:rsidRDefault="002D6424" w:rsidP="00C771F1">
            <w:pPr>
              <w:pStyle w:val="ConsPlusNormal"/>
              <w:ind w:firstLine="0"/>
              <w:rPr>
                <w:rFonts w:ascii="Times New Roman" w:hAnsi="Times New Roman" w:cs="Times New Roman"/>
                <w:sz w:val="24"/>
                <w:szCs w:val="24"/>
              </w:rPr>
            </w:pPr>
          </w:p>
        </w:tc>
        <w:tc>
          <w:tcPr>
            <w:tcW w:w="851" w:type="dxa"/>
            <w:vMerge/>
          </w:tcPr>
          <w:p w:rsidR="002D6424" w:rsidRPr="00D82D18" w:rsidRDefault="002D6424" w:rsidP="00C771F1">
            <w:pPr>
              <w:pStyle w:val="affff7"/>
              <w:jc w:val="center"/>
            </w:pPr>
          </w:p>
        </w:tc>
        <w:tc>
          <w:tcPr>
            <w:tcW w:w="1417" w:type="dxa"/>
            <w:vMerge/>
          </w:tcPr>
          <w:p w:rsidR="002D6424" w:rsidRPr="00D82D18" w:rsidRDefault="002D6424" w:rsidP="00C771F1">
            <w:pPr>
              <w:pStyle w:val="affff7"/>
              <w:jc w:val="center"/>
            </w:pPr>
          </w:p>
        </w:tc>
        <w:tc>
          <w:tcPr>
            <w:tcW w:w="881"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D82D18" w:rsidRDefault="002D6424" w:rsidP="00C771F1">
            <w:pPr>
              <w:pStyle w:val="ConsPlusNormal"/>
              <w:ind w:firstLine="0"/>
              <w:jc w:val="center"/>
              <w:rPr>
                <w:rFonts w:ascii="Times New Roman" w:hAnsi="Times New Roman" w:cs="Times New Roman"/>
                <w:sz w:val="24"/>
                <w:szCs w:val="24"/>
              </w:rPr>
            </w:pPr>
          </w:p>
        </w:tc>
      </w:tr>
      <w:tr w:rsidR="002D6424" w:rsidRPr="00D82D18" w:rsidTr="002D6424">
        <w:trPr>
          <w:cantSplit/>
          <w:trHeight w:val="20"/>
          <w:jc w:val="center"/>
        </w:trPr>
        <w:tc>
          <w:tcPr>
            <w:tcW w:w="2694" w:type="dxa"/>
            <w:shd w:val="clear" w:color="auto" w:fill="auto"/>
          </w:tcPr>
          <w:p w:rsidR="002D6424" w:rsidRPr="00D82D18" w:rsidRDefault="002D6424" w:rsidP="00C771F1">
            <w:pPr>
              <w:pStyle w:val="affff7"/>
            </w:pPr>
            <w:r w:rsidRPr="00D82D18">
              <w:t>Хранение автотранспорта</w:t>
            </w:r>
          </w:p>
        </w:tc>
        <w:tc>
          <w:tcPr>
            <w:tcW w:w="1060" w:type="dxa"/>
            <w:shd w:val="clear" w:color="auto" w:fill="auto"/>
          </w:tcPr>
          <w:p w:rsidR="002D6424" w:rsidRPr="00D82D18" w:rsidRDefault="002D6424" w:rsidP="00C771F1">
            <w:pPr>
              <w:pStyle w:val="affff7"/>
              <w:jc w:val="center"/>
            </w:pPr>
            <w:r w:rsidRPr="00D82D18">
              <w:t>2.7.1</w:t>
            </w:r>
          </w:p>
        </w:tc>
        <w:tc>
          <w:tcPr>
            <w:tcW w:w="955" w:type="dxa"/>
            <w:vMerge/>
          </w:tcPr>
          <w:p w:rsidR="002D6424" w:rsidRPr="00D82D18" w:rsidRDefault="002D6424" w:rsidP="00C771F1">
            <w:pPr>
              <w:pStyle w:val="ConsPlusNormal"/>
              <w:ind w:firstLine="0"/>
              <w:rPr>
                <w:rFonts w:ascii="Times New Roman" w:hAnsi="Times New Roman" w:cs="Times New Roman"/>
                <w:sz w:val="24"/>
                <w:szCs w:val="24"/>
              </w:rPr>
            </w:pPr>
          </w:p>
        </w:tc>
        <w:tc>
          <w:tcPr>
            <w:tcW w:w="851" w:type="dxa"/>
            <w:vMerge/>
          </w:tcPr>
          <w:p w:rsidR="002D6424" w:rsidRPr="00D82D18" w:rsidRDefault="002D6424" w:rsidP="00C771F1">
            <w:pPr>
              <w:pStyle w:val="affff7"/>
              <w:jc w:val="center"/>
            </w:pPr>
          </w:p>
        </w:tc>
        <w:tc>
          <w:tcPr>
            <w:tcW w:w="1417" w:type="dxa"/>
            <w:vMerge/>
          </w:tcPr>
          <w:p w:rsidR="002D6424" w:rsidRPr="00D82D18" w:rsidRDefault="002D6424" w:rsidP="00C771F1">
            <w:pPr>
              <w:pStyle w:val="affff7"/>
              <w:jc w:val="center"/>
            </w:pPr>
          </w:p>
        </w:tc>
        <w:tc>
          <w:tcPr>
            <w:tcW w:w="881"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D82D18" w:rsidRDefault="002D6424" w:rsidP="00C771F1">
            <w:pPr>
              <w:pStyle w:val="ConsPlusNormal"/>
              <w:ind w:firstLine="0"/>
              <w:jc w:val="center"/>
              <w:rPr>
                <w:rFonts w:ascii="Times New Roman" w:hAnsi="Times New Roman" w:cs="Times New Roman"/>
                <w:sz w:val="24"/>
                <w:szCs w:val="24"/>
              </w:rPr>
            </w:pPr>
          </w:p>
        </w:tc>
      </w:tr>
      <w:tr w:rsidR="002D6424" w:rsidRPr="00D82D18" w:rsidTr="002D6424">
        <w:trPr>
          <w:cantSplit/>
          <w:trHeight w:val="20"/>
          <w:jc w:val="center"/>
        </w:trPr>
        <w:tc>
          <w:tcPr>
            <w:tcW w:w="2694" w:type="dxa"/>
            <w:shd w:val="clear" w:color="auto" w:fill="auto"/>
          </w:tcPr>
          <w:p w:rsidR="002D6424" w:rsidRPr="00D82D18" w:rsidRDefault="002D6424" w:rsidP="00C771F1">
            <w:pPr>
              <w:pStyle w:val="affff7"/>
            </w:pPr>
            <w:r w:rsidRPr="00D82D18">
              <w:t>Служебные гаражи</w:t>
            </w:r>
          </w:p>
        </w:tc>
        <w:tc>
          <w:tcPr>
            <w:tcW w:w="1060" w:type="dxa"/>
            <w:shd w:val="clear" w:color="auto" w:fill="auto"/>
          </w:tcPr>
          <w:p w:rsidR="002D6424" w:rsidRPr="00D82D18" w:rsidRDefault="002D6424" w:rsidP="00C771F1">
            <w:pPr>
              <w:pStyle w:val="affff7"/>
              <w:jc w:val="center"/>
            </w:pPr>
            <w:r w:rsidRPr="00D82D18">
              <w:t>4.9</w:t>
            </w:r>
          </w:p>
        </w:tc>
        <w:tc>
          <w:tcPr>
            <w:tcW w:w="955" w:type="dxa"/>
            <w:vMerge/>
          </w:tcPr>
          <w:p w:rsidR="002D6424" w:rsidRPr="00D82D18" w:rsidRDefault="002D6424" w:rsidP="00C771F1">
            <w:pPr>
              <w:pStyle w:val="ConsPlusNormal"/>
              <w:ind w:firstLine="0"/>
              <w:rPr>
                <w:rFonts w:ascii="Times New Roman" w:hAnsi="Times New Roman" w:cs="Times New Roman"/>
                <w:sz w:val="24"/>
                <w:szCs w:val="24"/>
              </w:rPr>
            </w:pPr>
          </w:p>
        </w:tc>
        <w:tc>
          <w:tcPr>
            <w:tcW w:w="851" w:type="dxa"/>
            <w:vMerge/>
          </w:tcPr>
          <w:p w:rsidR="002D6424" w:rsidRPr="00D82D18" w:rsidRDefault="002D6424" w:rsidP="00C771F1">
            <w:pPr>
              <w:pStyle w:val="affff7"/>
              <w:jc w:val="center"/>
            </w:pPr>
          </w:p>
        </w:tc>
        <w:tc>
          <w:tcPr>
            <w:tcW w:w="1417" w:type="dxa"/>
            <w:vMerge/>
          </w:tcPr>
          <w:p w:rsidR="002D6424" w:rsidRPr="00D82D18" w:rsidRDefault="002D6424" w:rsidP="00C771F1">
            <w:pPr>
              <w:pStyle w:val="affff7"/>
              <w:jc w:val="center"/>
            </w:pPr>
          </w:p>
        </w:tc>
        <w:tc>
          <w:tcPr>
            <w:tcW w:w="881"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D82D18"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D82D18" w:rsidRDefault="002D6424" w:rsidP="00C771F1">
            <w:pPr>
              <w:pStyle w:val="ConsPlusNormal"/>
              <w:ind w:firstLine="0"/>
              <w:jc w:val="center"/>
              <w:rPr>
                <w:rFonts w:ascii="Times New Roman" w:hAnsi="Times New Roman" w:cs="Times New Roman"/>
                <w:sz w:val="24"/>
                <w:szCs w:val="24"/>
              </w:rPr>
            </w:pPr>
          </w:p>
        </w:tc>
      </w:tr>
      <w:tr w:rsidR="002D6424" w:rsidRPr="00D82D18" w:rsidTr="002D6424">
        <w:trPr>
          <w:trHeight w:val="20"/>
          <w:jc w:val="center"/>
        </w:trPr>
        <w:tc>
          <w:tcPr>
            <w:tcW w:w="2694" w:type="dxa"/>
            <w:shd w:val="clear" w:color="auto" w:fill="auto"/>
          </w:tcPr>
          <w:p w:rsidR="002D6424" w:rsidRPr="00D82D18" w:rsidRDefault="002D6424" w:rsidP="00C771F1">
            <w:pPr>
              <w:pStyle w:val="ConsPlusNormal"/>
              <w:ind w:hanging="15"/>
              <w:rPr>
                <w:rFonts w:ascii="Times New Roman" w:hAnsi="Times New Roman" w:cs="Times New Roman"/>
                <w:sz w:val="24"/>
                <w:szCs w:val="24"/>
              </w:rPr>
            </w:pPr>
            <w:r w:rsidRPr="00D82D18">
              <w:rPr>
                <w:rFonts w:ascii="Times New Roman" w:hAnsi="Times New Roman" w:cs="Times New Roman"/>
                <w:sz w:val="24"/>
                <w:szCs w:val="24"/>
              </w:rPr>
              <w:t>Предоставление коммунальных услуг</w:t>
            </w:r>
          </w:p>
        </w:tc>
        <w:tc>
          <w:tcPr>
            <w:tcW w:w="1060" w:type="dxa"/>
            <w:shd w:val="clear" w:color="auto" w:fill="auto"/>
          </w:tcPr>
          <w:p w:rsidR="002D6424" w:rsidRPr="00D82D18" w:rsidRDefault="002D6424" w:rsidP="00C771F1">
            <w:pPr>
              <w:ind w:hanging="15"/>
              <w:jc w:val="center"/>
              <w:rPr>
                <w:rFonts w:ascii="Times New Roman" w:hAnsi="Times New Roman" w:cs="Times New Roman"/>
              </w:rPr>
            </w:pPr>
            <w:r w:rsidRPr="00D82D18">
              <w:rPr>
                <w:rFonts w:ascii="Times New Roman" w:hAnsi="Times New Roman" w:cs="Times New Roman"/>
              </w:rPr>
              <w:t>3.1.1</w:t>
            </w:r>
          </w:p>
        </w:tc>
        <w:tc>
          <w:tcPr>
            <w:tcW w:w="955" w:type="dxa"/>
          </w:tcPr>
          <w:p w:rsidR="002D6424" w:rsidRPr="00D82D18" w:rsidRDefault="002D6424" w:rsidP="00C771F1">
            <w:pPr>
              <w:pStyle w:val="affff7"/>
              <w:jc w:val="center"/>
            </w:pPr>
            <w:r w:rsidRPr="00D82D18">
              <w:t>1/</w:t>
            </w:r>
          </w:p>
          <w:p w:rsidR="002D6424" w:rsidRPr="00D82D18" w:rsidRDefault="002D6424" w:rsidP="00C771F1">
            <w:pPr>
              <w:pStyle w:val="affff7"/>
              <w:jc w:val="center"/>
            </w:pPr>
            <w:r w:rsidRPr="00D82D18">
              <w:t>50000</w:t>
            </w:r>
          </w:p>
          <w:p w:rsidR="002D6424" w:rsidRPr="00D82D18" w:rsidRDefault="002D6424" w:rsidP="00C771F1">
            <w:pPr>
              <w:pStyle w:val="affff7"/>
              <w:jc w:val="center"/>
            </w:pPr>
            <w:r w:rsidRPr="00D82D18">
              <w:t>кв.м</w:t>
            </w:r>
          </w:p>
        </w:tc>
        <w:tc>
          <w:tcPr>
            <w:tcW w:w="5700" w:type="dxa"/>
            <w:gridSpan w:val="6"/>
          </w:tcPr>
          <w:p w:rsidR="002D6424" w:rsidRPr="00D82D18" w:rsidRDefault="002D6424" w:rsidP="00C771F1">
            <w:pPr>
              <w:pStyle w:val="ConsPlusNormal"/>
              <w:ind w:hanging="15"/>
              <w:jc w:val="center"/>
              <w:rPr>
                <w:rFonts w:ascii="Times New Roman" w:hAnsi="Times New Roman" w:cs="Times New Roman"/>
                <w:sz w:val="24"/>
                <w:szCs w:val="24"/>
              </w:rPr>
            </w:pPr>
            <w:r w:rsidRPr="00D82D18">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2D6424" w:rsidRPr="00D82D18" w:rsidTr="00C771F1">
        <w:trPr>
          <w:cantSplit/>
          <w:trHeight w:val="411"/>
          <w:jc w:val="center"/>
        </w:trPr>
        <w:tc>
          <w:tcPr>
            <w:tcW w:w="2694" w:type="dxa"/>
            <w:shd w:val="clear" w:color="auto" w:fill="auto"/>
          </w:tcPr>
          <w:p w:rsidR="002D6424" w:rsidRPr="00D82D18" w:rsidRDefault="002D6424" w:rsidP="00C771F1">
            <w:pPr>
              <w:pStyle w:val="affff7"/>
            </w:pPr>
            <w:r w:rsidRPr="00D82D18">
              <w:t>Земельные участки (территории) общего пользования</w:t>
            </w:r>
          </w:p>
        </w:tc>
        <w:tc>
          <w:tcPr>
            <w:tcW w:w="1060" w:type="dxa"/>
            <w:shd w:val="clear" w:color="auto" w:fill="auto"/>
          </w:tcPr>
          <w:p w:rsidR="002D6424" w:rsidRPr="00D82D18" w:rsidRDefault="002D6424" w:rsidP="00C771F1">
            <w:pPr>
              <w:pStyle w:val="affff7"/>
              <w:jc w:val="center"/>
            </w:pPr>
            <w:r w:rsidRPr="00D82D18">
              <w:t>12.0</w:t>
            </w:r>
          </w:p>
        </w:tc>
        <w:tc>
          <w:tcPr>
            <w:tcW w:w="6655" w:type="dxa"/>
            <w:gridSpan w:val="7"/>
            <w:vMerge w:val="restart"/>
            <w:vAlign w:val="center"/>
          </w:tcPr>
          <w:p w:rsidR="002D6424" w:rsidRPr="00D82D18" w:rsidRDefault="002D6424" w:rsidP="00C771F1">
            <w:pPr>
              <w:pStyle w:val="affff7"/>
              <w:jc w:val="center"/>
            </w:pPr>
            <w:r w:rsidRPr="00D82D18">
              <w:t>Не подлежат установлению</w:t>
            </w:r>
          </w:p>
        </w:tc>
      </w:tr>
      <w:tr w:rsidR="002D6424" w:rsidRPr="00D82D18" w:rsidTr="00C771F1">
        <w:trPr>
          <w:cantSplit/>
          <w:trHeight w:val="411"/>
          <w:jc w:val="center"/>
        </w:trPr>
        <w:tc>
          <w:tcPr>
            <w:tcW w:w="2694" w:type="dxa"/>
            <w:shd w:val="clear" w:color="auto" w:fill="auto"/>
          </w:tcPr>
          <w:p w:rsidR="002D6424" w:rsidRPr="00D82D18" w:rsidRDefault="002D6424" w:rsidP="00C771F1">
            <w:pPr>
              <w:pStyle w:val="affff7"/>
            </w:pPr>
            <w:r w:rsidRPr="00D82D18">
              <w:t>Улично-дорожная сеть</w:t>
            </w:r>
          </w:p>
        </w:tc>
        <w:tc>
          <w:tcPr>
            <w:tcW w:w="1060" w:type="dxa"/>
            <w:shd w:val="clear" w:color="auto" w:fill="auto"/>
          </w:tcPr>
          <w:p w:rsidR="002D6424" w:rsidRPr="00D82D18" w:rsidRDefault="002D6424" w:rsidP="00C771F1">
            <w:pPr>
              <w:pStyle w:val="affff7"/>
              <w:jc w:val="center"/>
            </w:pPr>
            <w:r w:rsidRPr="00D82D18">
              <w:t>12.0.1</w:t>
            </w:r>
          </w:p>
        </w:tc>
        <w:tc>
          <w:tcPr>
            <w:tcW w:w="6655" w:type="dxa"/>
            <w:gridSpan w:val="7"/>
            <w:vMerge/>
          </w:tcPr>
          <w:p w:rsidR="002D6424" w:rsidRPr="00D82D18" w:rsidRDefault="002D6424" w:rsidP="00C771F1">
            <w:pPr>
              <w:pStyle w:val="affff7"/>
              <w:jc w:val="center"/>
            </w:pPr>
          </w:p>
        </w:tc>
      </w:tr>
      <w:tr w:rsidR="002D6424" w:rsidRPr="00D82D18" w:rsidTr="00C771F1">
        <w:trPr>
          <w:cantSplit/>
          <w:trHeight w:val="411"/>
          <w:jc w:val="center"/>
        </w:trPr>
        <w:tc>
          <w:tcPr>
            <w:tcW w:w="2694" w:type="dxa"/>
            <w:shd w:val="clear" w:color="auto" w:fill="auto"/>
          </w:tcPr>
          <w:p w:rsidR="002D6424" w:rsidRPr="00D82D18" w:rsidRDefault="002D6424" w:rsidP="00C771F1">
            <w:pPr>
              <w:pStyle w:val="affff7"/>
            </w:pPr>
            <w:r w:rsidRPr="00D82D18">
              <w:t>Благоустройство территории</w:t>
            </w:r>
          </w:p>
        </w:tc>
        <w:tc>
          <w:tcPr>
            <w:tcW w:w="1060" w:type="dxa"/>
            <w:shd w:val="clear" w:color="auto" w:fill="auto"/>
          </w:tcPr>
          <w:p w:rsidR="002D6424" w:rsidRPr="00D82D18" w:rsidRDefault="002D6424" w:rsidP="00C771F1">
            <w:pPr>
              <w:pStyle w:val="affff7"/>
              <w:jc w:val="center"/>
            </w:pPr>
            <w:r w:rsidRPr="00D82D18">
              <w:t>12.0.2</w:t>
            </w:r>
          </w:p>
        </w:tc>
        <w:tc>
          <w:tcPr>
            <w:tcW w:w="6655" w:type="dxa"/>
            <w:gridSpan w:val="7"/>
            <w:vMerge/>
          </w:tcPr>
          <w:p w:rsidR="002D6424" w:rsidRPr="00D82D18" w:rsidRDefault="002D6424" w:rsidP="00C771F1">
            <w:pPr>
              <w:pStyle w:val="affff7"/>
              <w:jc w:val="center"/>
            </w:pPr>
          </w:p>
        </w:tc>
      </w:tr>
    </w:tbl>
    <w:p w:rsidR="00C771F1" w:rsidRPr="00D82D18" w:rsidRDefault="00C771F1" w:rsidP="00C771F1">
      <w:pPr>
        <w:rPr>
          <w:rFonts w:ascii="Times New Roman" w:eastAsia="SimSun" w:hAnsi="Times New Roman" w:cs="Times New Roman"/>
          <w:lang w:eastAsia="zh-CN"/>
        </w:rPr>
        <w:sectPr w:rsidR="00C771F1" w:rsidRPr="00D82D18" w:rsidSect="00D82D18">
          <w:pgSz w:w="11906" w:h="16838"/>
          <w:pgMar w:top="567" w:right="709" w:bottom="709" w:left="1134" w:header="720" w:footer="340" w:gutter="0"/>
          <w:cols w:space="720"/>
          <w:docGrid w:linePitch="360"/>
        </w:sectPr>
      </w:pPr>
    </w:p>
    <w:p w:rsidR="00C771F1" w:rsidRPr="00D82D18" w:rsidRDefault="00C771F1" w:rsidP="00C771F1">
      <w:pPr>
        <w:rPr>
          <w:rFonts w:ascii="Times New Roman" w:eastAsia="SimSun" w:hAnsi="Times New Roman" w:cs="Times New Roman"/>
          <w:lang w:eastAsia="zh-CN"/>
        </w:rPr>
      </w:pPr>
      <w:r w:rsidRPr="00D82D18">
        <w:rPr>
          <w:rFonts w:ascii="Times New Roman" w:eastAsia="SimSun" w:hAnsi="Times New Roman" w:cs="Times New Roman"/>
          <w:lang w:eastAsia="zh-CN"/>
        </w:rPr>
        <w:lastRenderedPageBreak/>
        <w:t>2.2. Условно разрешенные виды использования земельных участков и объектов капитального строительства:</w:t>
      </w:r>
    </w:p>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992"/>
        <w:gridCol w:w="1134"/>
        <w:gridCol w:w="851"/>
        <w:gridCol w:w="1190"/>
        <w:gridCol w:w="992"/>
        <w:gridCol w:w="850"/>
        <w:gridCol w:w="851"/>
        <w:gridCol w:w="992"/>
      </w:tblGrid>
      <w:tr w:rsidR="00C771F1" w:rsidRPr="00D82D18" w:rsidTr="00C771F1">
        <w:trPr>
          <w:cantSplit/>
          <w:trHeight w:val="725"/>
          <w:jc w:val="center"/>
        </w:trPr>
        <w:tc>
          <w:tcPr>
            <w:tcW w:w="2660" w:type="dxa"/>
            <w:vMerge w:val="restart"/>
            <w:shd w:val="clear" w:color="auto" w:fill="auto"/>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Наименование вида разрешенного использования</w:t>
            </w:r>
          </w:p>
        </w:tc>
        <w:tc>
          <w:tcPr>
            <w:tcW w:w="992" w:type="dxa"/>
            <w:vMerge w:val="restart"/>
            <w:shd w:val="clear" w:color="auto" w:fill="auto"/>
            <w:vAlign w:val="center"/>
          </w:tcPr>
          <w:p w:rsidR="00C771F1" w:rsidRPr="00D82D18" w:rsidRDefault="00C771F1" w:rsidP="00C771F1">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Код</w:t>
            </w:r>
          </w:p>
        </w:tc>
        <w:tc>
          <w:tcPr>
            <w:tcW w:w="6860" w:type="dxa"/>
            <w:gridSpan w:val="7"/>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C771F1" w:rsidRPr="00D82D18" w:rsidTr="00C771F1">
        <w:trPr>
          <w:cantSplit/>
          <w:trHeight w:val="4299"/>
          <w:jc w:val="center"/>
        </w:trPr>
        <w:tc>
          <w:tcPr>
            <w:tcW w:w="2660" w:type="dxa"/>
            <w:vMerge/>
            <w:shd w:val="clear" w:color="auto" w:fill="auto"/>
          </w:tcPr>
          <w:p w:rsidR="00C771F1" w:rsidRPr="00D82D18" w:rsidRDefault="00C771F1" w:rsidP="00C771F1">
            <w:pPr>
              <w:ind w:firstLine="0"/>
              <w:jc w:val="center"/>
              <w:rPr>
                <w:rFonts w:ascii="Times New Roman" w:eastAsia="SimSun" w:hAnsi="Times New Roman" w:cs="Times New Roman"/>
                <w:lang w:eastAsia="zh-CN"/>
              </w:rPr>
            </w:pPr>
          </w:p>
        </w:tc>
        <w:tc>
          <w:tcPr>
            <w:tcW w:w="992" w:type="dxa"/>
            <w:vMerge/>
            <w:shd w:val="clear" w:color="auto" w:fill="auto"/>
          </w:tcPr>
          <w:p w:rsidR="00C771F1" w:rsidRPr="00D82D18" w:rsidRDefault="00C771F1" w:rsidP="00C771F1">
            <w:pPr>
              <w:ind w:firstLine="0"/>
              <w:jc w:val="center"/>
              <w:rPr>
                <w:rFonts w:ascii="Times New Roman" w:eastAsia="SimSun" w:hAnsi="Times New Roman" w:cs="Times New Roman"/>
                <w:lang w:eastAsia="zh-CN"/>
              </w:rPr>
            </w:pPr>
          </w:p>
        </w:tc>
        <w:tc>
          <w:tcPr>
            <w:tcW w:w="1134" w:type="dxa"/>
            <w:textDirection w:val="btLr"/>
            <w:vAlign w:val="center"/>
          </w:tcPr>
          <w:p w:rsidR="00C771F1" w:rsidRPr="00D82D18" w:rsidRDefault="00C771F1" w:rsidP="00C771F1">
            <w:pPr>
              <w:ind w:firstLine="0"/>
              <w:jc w:val="center"/>
              <w:rPr>
                <w:rFonts w:ascii="Times New Roman" w:eastAsia="SimSun" w:hAnsi="Times New Roman" w:cs="Times New Roman"/>
                <w:lang w:eastAsia="zh-CN"/>
              </w:rPr>
            </w:pPr>
            <w:r w:rsidRPr="00D82D18">
              <w:rPr>
                <w:rFonts w:ascii="Times New Roman" w:hAnsi="Times New Roman" w:cs="Times New Roman"/>
              </w:rPr>
              <w:t xml:space="preserve">площадь земельных участков минимальная / максимальная </w:t>
            </w:r>
          </w:p>
        </w:tc>
        <w:tc>
          <w:tcPr>
            <w:tcW w:w="851" w:type="dxa"/>
            <w:textDirection w:val="btLr"/>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минимальная ширина земельных участков вдоль фронта улиц и проездов</w:t>
            </w:r>
          </w:p>
        </w:tc>
        <w:tc>
          <w:tcPr>
            <w:tcW w:w="1190" w:type="dxa"/>
            <w:textDirection w:val="btLr"/>
            <w:vAlign w:val="center"/>
          </w:tcPr>
          <w:p w:rsidR="00C771F1" w:rsidRPr="00D82D18" w:rsidRDefault="00C771F1" w:rsidP="00C771F1">
            <w:pPr>
              <w:ind w:firstLine="0"/>
              <w:jc w:val="center"/>
              <w:rPr>
                <w:rFonts w:ascii="Times New Roman" w:eastAsia="SimSun" w:hAnsi="Times New Roman" w:cs="Times New Roman"/>
                <w:lang w:eastAsia="zh-CN"/>
              </w:rPr>
            </w:pPr>
            <w:r w:rsidRPr="00D82D18">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C771F1" w:rsidRPr="00D82D18" w:rsidRDefault="00C771F1" w:rsidP="00C771F1">
            <w:pPr>
              <w:ind w:firstLine="0"/>
              <w:jc w:val="center"/>
              <w:rPr>
                <w:rFonts w:ascii="Times New Roman" w:eastAsia="SimSun" w:hAnsi="Times New Roman" w:cs="Times New Roman"/>
                <w:lang w:eastAsia="zh-CN"/>
              </w:rPr>
            </w:pPr>
            <w:r w:rsidRPr="00D82D18">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850" w:type="dxa"/>
            <w:textDirection w:val="btLr"/>
            <w:vAlign w:val="center"/>
          </w:tcPr>
          <w:p w:rsidR="00C771F1" w:rsidRPr="00D82D18" w:rsidRDefault="00C771F1" w:rsidP="00C771F1">
            <w:pPr>
              <w:ind w:firstLine="0"/>
              <w:jc w:val="center"/>
              <w:rPr>
                <w:rFonts w:ascii="Times New Roman" w:eastAsia="SimSun" w:hAnsi="Times New Roman" w:cs="Times New Roman"/>
                <w:lang w:eastAsia="zh-CN"/>
              </w:rPr>
            </w:pPr>
            <w:r w:rsidRPr="00D82D18">
              <w:rPr>
                <w:rFonts w:ascii="Times New Roman" w:hAnsi="Times New Roman" w:cs="Times New Roman"/>
              </w:rPr>
              <w:t>максимальное количество надземных этажей</w:t>
            </w:r>
          </w:p>
        </w:tc>
        <w:tc>
          <w:tcPr>
            <w:tcW w:w="851" w:type="dxa"/>
            <w:textDirection w:val="btLr"/>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максимальная высота зданий</w:t>
            </w:r>
          </w:p>
        </w:tc>
        <w:tc>
          <w:tcPr>
            <w:tcW w:w="992" w:type="dxa"/>
            <w:textDirection w:val="btLr"/>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максимальный процент застройки земельного участка</w:t>
            </w:r>
          </w:p>
        </w:tc>
      </w:tr>
      <w:tr w:rsidR="00C771F1" w:rsidRPr="00D82D18" w:rsidTr="00C771F1">
        <w:trPr>
          <w:cantSplit/>
          <w:trHeight w:val="153"/>
          <w:jc w:val="center"/>
        </w:trPr>
        <w:tc>
          <w:tcPr>
            <w:tcW w:w="2660" w:type="dxa"/>
            <w:shd w:val="clear" w:color="auto" w:fill="auto"/>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1</w:t>
            </w:r>
          </w:p>
        </w:tc>
        <w:tc>
          <w:tcPr>
            <w:tcW w:w="992" w:type="dxa"/>
            <w:shd w:val="clear" w:color="auto" w:fill="auto"/>
            <w:vAlign w:val="center"/>
          </w:tcPr>
          <w:p w:rsidR="00C771F1" w:rsidRPr="00D82D18" w:rsidRDefault="00C771F1" w:rsidP="00C771F1">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2</w:t>
            </w:r>
          </w:p>
        </w:tc>
        <w:tc>
          <w:tcPr>
            <w:tcW w:w="1134" w:type="dxa"/>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3</w:t>
            </w:r>
          </w:p>
        </w:tc>
        <w:tc>
          <w:tcPr>
            <w:tcW w:w="851" w:type="dxa"/>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4</w:t>
            </w:r>
          </w:p>
        </w:tc>
        <w:tc>
          <w:tcPr>
            <w:tcW w:w="1190" w:type="dxa"/>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5</w:t>
            </w:r>
          </w:p>
        </w:tc>
        <w:tc>
          <w:tcPr>
            <w:tcW w:w="992" w:type="dxa"/>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6</w:t>
            </w:r>
          </w:p>
        </w:tc>
        <w:tc>
          <w:tcPr>
            <w:tcW w:w="850" w:type="dxa"/>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7</w:t>
            </w:r>
          </w:p>
        </w:tc>
        <w:tc>
          <w:tcPr>
            <w:tcW w:w="851" w:type="dxa"/>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8</w:t>
            </w:r>
          </w:p>
        </w:tc>
        <w:tc>
          <w:tcPr>
            <w:tcW w:w="992" w:type="dxa"/>
            <w:vAlign w:val="center"/>
          </w:tcPr>
          <w:p w:rsidR="00C771F1" w:rsidRPr="00D82D18" w:rsidRDefault="00C771F1" w:rsidP="00C771F1">
            <w:pPr>
              <w:ind w:firstLine="0"/>
              <w:jc w:val="center"/>
              <w:rPr>
                <w:rFonts w:ascii="Times New Roman" w:hAnsi="Times New Roman" w:cs="Times New Roman"/>
              </w:rPr>
            </w:pPr>
            <w:r w:rsidRPr="00D82D18">
              <w:rPr>
                <w:rFonts w:ascii="Times New Roman" w:hAnsi="Times New Roman" w:cs="Times New Roman"/>
              </w:rPr>
              <w:t>9</w:t>
            </w:r>
          </w:p>
        </w:tc>
      </w:tr>
      <w:tr w:rsidR="00C771F1" w:rsidRPr="00D82D18" w:rsidTr="00C771F1">
        <w:trPr>
          <w:trHeight w:val="20"/>
          <w:jc w:val="center"/>
        </w:trPr>
        <w:tc>
          <w:tcPr>
            <w:tcW w:w="2660" w:type="dxa"/>
            <w:shd w:val="clear" w:color="auto" w:fill="auto"/>
          </w:tcPr>
          <w:p w:rsidR="00C771F1" w:rsidRPr="00D82D18" w:rsidRDefault="00C771F1" w:rsidP="00A4686E">
            <w:pPr>
              <w:pStyle w:val="affff7"/>
              <w:spacing w:before="0" w:beforeAutospacing="0" w:after="0"/>
            </w:pPr>
            <w:r w:rsidRPr="00D82D18">
              <w:t>Ветеринарное обслуживание</w:t>
            </w:r>
          </w:p>
        </w:tc>
        <w:tc>
          <w:tcPr>
            <w:tcW w:w="992" w:type="dxa"/>
            <w:shd w:val="clear" w:color="auto" w:fill="auto"/>
          </w:tcPr>
          <w:p w:rsidR="00C771F1" w:rsidRPr="00D82D18" w:rsidRDefault="00C771F1" w:rsidP="00A4686E">
            <w:pPr>
              <w:pStyle w:val="affff7"/>
              <w:spacing w:before="0" w:beforeAutospacing="0" w:after="0"/>
              <w:jc w:val="center"/>
            </w:pPr>
            <w:r w:rsidRPr="00D82D18">
              <w:t>3.10</w:t>
            </w:r>
          </w:p>
        </w:tc>
        <w:tc>
          <w:tcPr>
            <w:tcW w:w="1134" w:type="dxa"/>
            <w:vAlign w:val="center"/>
          </w:tcPr>
          <w:p w:rsidR="00C771F1" w:rsidRPr="00D82D18" w:rsidRDefault="00C771F1" w:rsidP="00A4686E">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50</w:t>
            </w:r>
            <w:r w:rsidRPr="00D82D18">
              <w:rPr>
                <w:rFonts w:ascii="Times New Roman" w:hAnsi="Times New Roman" w:cs="Times New Roman"/>
                <w:sz w:val="24"/>
                <w:szCs w:val="24"/>
                <w:lang w:val="en-US"/>
              </w:rPr>
              <w:t>0/</w:t>
            </w:r>
            <w:r w:rsidRPr="00D82D18">
              <w:rPr>
                <w:rFonts w:ascii="Times New Roman" w:hAnsi="Times New Roman" w:cs="Times New Roman"/>
                <w:sz w:val="24"/>
                <w:szCs w:val="24"/>
              </w:rPr>
              <w:t xml:space="preserve"> 5000 кв.м</w:t>
            </w:r>
          </w:p>
        </w:tc>
        <w:tc>
          <w:tcPr>
            <w:tcW w:w="851" w:type="dxa"/>
            <w:vMerge w:val="restart"/>
            <w:vAlign w:val="center"/>
          </w:tcPr>
          <w:p w:rsidR="00C771F1" w:rsidRPr="00D82D18" w:rsidRDefault="00C771F1" w:rsidP="00A4686E">
            <w:pPr>
              <w:pStyle w:val="affff7"/>
              <w:spacing w:before="0" w:beforeAutospacing="0" w:after="0"/>
              <w:jc w:val="center"/>
            </w:pPr>
            <w:r w:rsidRPr="00D82D18">
              <w:t>15 м</w:t>
            </w:r>
          </w:p>
        </w:tc>
        <w:tc>
          <w:tcPr>
            <w:tcW w:w="1190" w:type="dxa"/>
            <w:vMerge w:val="restart"/>
            <w:vAlign w:val="center"/>
          </w:tcPr>
          <w:p w:rsidR="00C771F1" w:rsidRPr="00D82D18" w:rsidRDefault="00C771F1" w:rsidP="00A4686E">
            <w:pPr>
              <w:pStyle w:val="affff7"/>
              <w:spacing w:before="0" w:beforeAutospacing="0" w:after="0"/>
              <w:jc w:val="center"/>
            </w:pPr>
            <w:r w:rsidRPr="00D82D18">
              <w:t>5 м</w:t>
            </w:r>
          </w:p>
        </w:tc>
        <w:tc>
          <w:tcPr>
            <w:tcW w:w="992" w:type="dxa"/>
            <w:vMerge w:val="restart"/>
            <w:vAlign w:val="center"/>
          </w:tcPr>
          <w:p w:rsidR="00C771F1" w:rsidRPr="00D82D18" w:rsidRDefault="00C771F1" w:rsidP="00A4686E">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3 м</w:t>
            </w:r>
          </w:p>
        </w:tc>
        <w:tc>
          <w:tcPr>
            <w:tcW w:w="850" w:type="dxa"/>
            <w:vMerge w:val="restart"/>
            <w:vAlign w:val="center"/>
          </w:tcPr>
          <w:p w:rsidR="00C771F1" w:rsidRPr="00D82D18" w:rsidRDefault="00C771F1" w:rsidP="00A4686E">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3</w:t>
            </w:r>
          </w:p>
        </w:tc>
        <w:tc>
          <w:tcPr>
            <w:tcW w:w="851" w:type="dxa"/>
            <w:vMerge w:val="restart"/>
            <w:vAlign w:val="center"/>
          </w:tcPr>
          <w:p w:rsidR="00C771F1" w:rsidRPr="00D82D18" w:rsidRDefault="00C771F1" w:rsidP="00A4686E">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15 м</w:t>
            </w:r>
          </w:p>
        </w:tc>
        <w:tc>
          <w:tcPr>
            <w:tcW w:w="992" w:type="dxa"/>
            <w:vMerge w:val="restart"/>
            <w:vAlign w:val="center"/>
          </w:tcPr>
          <w:p w:rsidR="00C771F1" w:rsidRPr="00D82D18" w:rsidRDefault="00C771F1" w:rsidP="00A4686E">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70%</w:t>
            </w:r>
          </w:p>
        </w:tc>
      </w:tr>
      <w:tr w:rsidR="00C771F1" w:rsidRPr="00D82D18" w:rsidTr="00C771F1">
        <w:trPr>
          <w:trHeight w:val="20"/>
          <w:jc w:val="center"/>
        </w:trPr>
        <w:tc>
          <w:tcPr>
            <w:tcW w:w="2660" w:type="dxa"/>
            <w:shd w:val="clear" w:color="auto" w:fill="auto"/>
          </w:tcPr>
          <w:p w:rsidR="00C771F1" w:rsidRPr="00D82D18" w:rsidRDefault="00C771F1" w:rsidP="00A4686E">
            <w:pPr>
              <w:pStyle w:val="affff7"/>
              <w:spacing w:before="0" w:beforeAutospacing="0" w:after="0"/>
            </w:pPr>
            <w:r w:rsidRPr="00D82D18">
              <w:t>Амбулаторное ветеринарное обслуживание</w:t>
            </w:r>
          </w:p>
        </w:tc>
        <w:tc>
          <w:tcPr>
            <w:tcW w:w="992" w:type="dxa"/>
            <w:shd w:val="clear" w:color="auto" w:fill="auto"/>
          </w:tcPr>
          <w:p w:rsidR="00C771F1" w:rsidRPr="00D82D18" w:rsidRDefault="00C771F1" w:rsidP="00A4686E">
            <w:pPr>
              <w:pStyle w:val="affff7"/>
              <w:spacing w:before="0" w:beforeAutospacing="0" w:after="0"/>
              <w:jc w:val="center"/>
            </w:pPr>
            <w:r w:rsidRPr="00D82D18">
              <w:t>3.10.1</w:t>
            </w:r>
          </w:p>
        </w:tc>
        <w:tc>
          <w:tcPr>
            <w:tcW w:w="1134" w:type="dxa"/>
            <w:vAlign w:val="center"/>
          </w:tcPr>
          <w:p w:rsidR="00C771F1" w:rsidRPr="00D82D18" w:rsidRDefault="00C771F1" w:rsidP="00A4686E">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5</w:t>
            </w:r>
            <w:r w:rsidRPr="00D82D18">
              <w:rPr>
                <w:rFonts w:ascii="Times New Roman" w:hAnsi="Times New Roman" w:cs="Times New Roman"/>
                <w:sz w:val="24"/>
                <w:szCs w:val="24"/>
                <w:lang w:val="en-US"/>
              </w:rPr>
              <w:t>00/</w:t>
            </w:r>
            <w:r w:rsidRPr="00D82D18">
              <w:rPr>
                <w:rFonts w:ascii="Times New Roman" w:hAnsi="Times New Roman" w:cs="Times New Roman"/>
                <w:sz w:val="24"/>
                <w:szCs w:val="24"/>
              </w:rPr>
              <w:t xml:space="preserve"> 5000 кв.м</w:t>
            </w:r>
          </w:p>
        </w:tc>
        <w:tc>
          <w:tcPr>
            <w:tcW w:w="851" w:type="dxa"/>
            <w:vMerge/>
          </w:tcPr>
          <w:p w:rsidR="00C771F1" w:rsidRPr="00D82D18" w:rsidRDefault="00C771F1" w:rsidP="00A4686E">
            <w:pPr>
              <w:pStyle w:val="affff7"/>
              <w:spacing w:before="0" w:beforeAutospacing="0" w:after="0"/>
              <w:jc w:val="center"/>
            </w:pPr>
          </w:p>
        </w:tc>
        <w:tc>
          <w:tcPr>
            <w:tcW w:w="1190" w:type="dxa"/>
            <w:vMerge/>
          </w:tcPr>
          <w:p w:rsidR="00C771F1" w:rsidRPr="00D82D18" w:rsidRDefault="00C771F1" w:rsidP="00A4686E">
            <w:pPr>
              <w:pStyle w:val="affff7"/>
              <w:spacing w:before="0" w:beforeAutospacing="0" w:after="0"/>
              <w:jc w:val="center"/>
            </w:pPr>
          </w:p>
        </w:tc>
        <w:tc>
          <w:tcPr>
            <w:tcW w:w="992" w:type="dxa"/>
            <w:vMerge/>
          </w:tcPr>
          <w:p w:rsidR="00C771F1" w:rsidRPr="00D82D18" w:rsidRDefault="00C771F1" w:rsidP="00A4686E">
            <w:pPr>
              <w:pStyle w:val="ConsPlusNormal"/>
              <w:ind w:firstLine="0"/>
              <w:jc w:val="center"/>
              <w:rPr>
                <w:rFonts w:ascii="Times New Roman" w:hAnsi="Times New Roman" w:cs="Times New Roman"/>
                <w:sz w:val="24"/>
                <w:szCs w:val="24"/>
              </w:rPr>
            </w:pPr>
          </w:p>
        </w:tc>
        <w:tc>
          <w:tcPr>
            <w:tcW w:w="850" w:type="dxa"/>
            <w:vMerge/>
          </w:tcPr>
          <w:p w:rsidR="00C771F1" w:rsidRPr="00D82D18" w:rsidRDefault="00C771F1" w:rsidP="00A4686E">
            <w:pPr>
              <w:pStyle w:val="ConsPlusNormal"/>
              <w:ind w:firstLine="0"/>
              <w:jc w:val="center"/>
              <w:rPr>
                <w:rFonts w:ascii="Times New Roman" w:hAnsi="Times New Roman" w:cs="Times New Roman"/>
                <w:sz w:val="24"/>
                <w:szCs w:val="24"/>
              </w:rPr>
            </w:pPr>
          </w:p>
        </w:tc>
        <w:tc>
          <w:tcPr>
            <w:tcW w:w="851" w:type="dxa"/>
            <w:vMerge/>
          </w:tcPr>
          <w:p w:rsidR="00C771F1" w:rsidRPr="00D82D18" w:rsidRDefault="00C771F1" w:rsidP="00A4686E">
            <w:pPr>
              <w:pStyle w:val="ConsPlusNormal"/>
              <w:ind w:firstLine="0"/>
              <w:jc w:val="center"/>
              <w:rPr>
                <w:rFonts w:ascii="Times New Roman" w:hAnsi="Times New Roman" w:cs="Times New Roman"/>
                <w:sz w:val="24"/>
                <w:szCs w:val="24"/>
              </w:rPr>
            </w:pPr>
          </w:p>
        </w:tc>
        <w:tc>
          <w:tcPr>
            <w:tcW w:w="992" w:type="dxa"/>
            <w:vMerge/>
          </w:tcPr>
          <w:p w:rsidR="00C771F1" w:rsidRPr="00D82D18" w:rsidRDefault="00C771F1" w:rsidP="00A4686E">
            <w:pPr>
              <w:pStyle w:val="ConsPlusNormal"/>
              <w:ind w:firstLine="0"/>
              <w:jc w:val="center"/>
              <w:rPr>
                <w:rFonts w:ascii="Times New Roman" w:hAnsi="Times New Roman" w:cs="Times New Roman"/>
                <w:sz w:val="24"/>
                <w:szCs w:val="24"/>
              </w:rPr>
            </w:pPr>
          </w:p>
        </w:tc>
      </w:tr>
      <w:tr w:rsidR="00C771F1" w:rsidRPr="00D82D18" w:rsidTr="00C771F1">
        <w:trPr>
          <w:trHeight w:val="20"/>
          <w:jc w:val="center"/>
        </w:trPr>
        <w:tc>
          <w:tcPr>
            <w:tcW w:w="2660" w:type="dxa"/>
            <w:shd w:val="clear" w:color="auto" w:fill="auto"/>
          </w:tcPr>
          <w:p w:rsidR="00C771F1" w:rsidRPr="00D82D18" w:rsidRDefault="00C771F1" w:rsidP="00A4686E">
            <w:pPr>
              <w:pStyle w:val="affff7"/>
              <w:spacing w:before="0" w:beforeAutospacing="0" w:after="0"/>
            </w:pPr>
            <w:r w:rsidRPr="00D82D18">
              <w:t>Приюты для животных</w:t>
            </w:r>
          </w:p>
        </w:tc>
        <w:tc>
          <w:tcPr>
            <w:tcW w:w="992" w:type="dxa"/>
            <w:shd w:val="clear" w:color="auto" w:fill="auto"/>
          </w:tcPr>
          <w:p w:rsidR="00C771F1" w:rsidRPr="00D82D18" w:rsidRDefault="00C771F1" w:rsidP="00A4686E">
            <w:pPr>
              <w:pStyle w:val="affff7"/>
              <w:spacing w:before="0" w:beforeAutospacing="0" w:after="0"/>
              <w:jc w:val="center"/>
            </w:pPr>
            <w:r w:rsidRPr="00D82D18">
              <w:t>3.10.2</w:t>
            </w:r>
          </w:p>
        </w:tc>
        <w:tc>
          <w:tcPr>
            <w:tcW w:w="1134" w:type="dxa"/>
            <w:vAlign w:val="center"/>
          </w:tcPr>
          <w:p w:rsidR="00C771F1" w:rsidRPr="00D82D18" w:rsidRDefault="00C771F1" w:rsidP="00A4686E">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5</w:t>
            </w:r>
            <w:r w:rsidRPr="00D82D18">
              <w:rPr>
                <w:rFonts w:ascii="Times New Roman" w:hAnsi="Times New Roman" w:cs="Times New Roman"/>
                <w:sz w:val="24"/>
                <w:szCs w:val="24"/>
                <w:lang w:val="en-US"/>
              </w:rPr>
              <w:t>00/</w:t>
            </w:r>
            <w:r w:rsidRPr="00D82D18">
              <w:rPr>
                <w:rFonts w:ascii="Times New Roman" w:hAnsi="Times New Roman" w:cs="Times New Roman"/>
                <w:sz w:val="24"/>
                <w:szCs w:val="24"/>
              </w:rPr>
              <w:t xml:space="preserve"> 5000 кв.м</w:t>
            </w:r>
          </w:p>
        </w:tc>
        <w:tc>
          <w:tcPr>
            <w:tcW w:w="851" w:type="dxa"/>
            <w:vMerge/>
          </w:tcPr>
          <w:p w:rsidR="00C771F1" w:rsidRPr="00D82D18" w:rsidRDefault="00C771F1" w:rsidP="00A4686E">
            <w:pPr>
              <w:pStyle w:val="affff7"/>
              <w:spacing w:before="0" w:beforeAutospacing="0" w:after="0"/>
              <w:jc w:val="center"/>
            </w:pPr>
          </w:p>
        </w:tc>
        <w:tc>
          <w:tcPr>
            <w:tcW w:w="1190" w:type="dxa"/>
            <w:vMerge/>
          </w:tcPr>
          <w:p w:rsidR="00C771F1" w:rsidRPr="00D82D18" w:rsidRDefault="00C771F1" w:rsidP="00A4686E">
            <w:pPr>
              <w:pStyle w:val="affff7"/>
              <w:spacing w:before="0" w:beforeAutospacing="0" w:after="0"/>
              <w:jc w:val="center"/>
            </w:pPr>
          </w:p>
        </w:tc>
        <w:tc>
          <w:tcPr>
            <w:tcW w:w="992" w:type="dxa"/>
            <w:vMerge/>
          </w:tcPr>
          <w:p w:rsidR="00C771F1" w:rsidRPr="00D82D18" w:rsidRDefault="00C771F1" w:rsidP="00A4686E">
            <w:pPr>
              <w:pStyle w:val="ConsPlusNormal"/>
              <w:ind w:firstLine="0"/>
              <w:jc w:val="center"/>
              <w:rPr>
                <w:rFonts w:ascii="Times New Roman" w:hAnsi="Times New Roman" w:cs="Times New Roman"/>
                <w:sz w:val="24"/>
                <w:szCs w:val="24"/>
              </w:rPr>
            </w:pPr>
          </w:p>
        </w:tc>
        <w:tc>
          <w:tcPr>
            <w:tcW w:w="850" w:type="dxa"/>
            <w:vMerge/>
          </w:tcPr>
          <w:p w:rsidR="00C771F1" w:rsidRPr="00D82D18" w:rsidRDefault="00C771F1" w:rsidP="00A4686E">
            <w:pPr>
              <w:pStyle w:val="ConsPlusNormal"/>
              <w:ind w:firstLine="0"/>
              <w:jc w:val="center"/>
              <w:rPr>
                <w:rFonts w:ascii="Times New Roman" w:hAnsi="Times New Roman" w:cs="Times New Roman"/>
                <w:sz w:val="24"/>
                <w:szCs w:val="24"/>
              </w:rPr>
            </w:pPr>
          </w:p>
        </w:tc>
        <w:tc>
          <w:tcPr>
            <w:tcW w:w="851" w:type="dxa"/>
            <w:vMerge/>
          </w:tcPr>
          <w:p w:rsidR="00C771F1" w:rsidRPr="00D82D18" w:rsidRDefault="00C771F1" w:rsidP="00A4686E">
            <w:pPr>
              <w:pStyle w:val="ConsPlusNormal"/>
              <w:ind w:firstLine="0"/>
              <w:jc w:val="center"/>
              <w:rPr>
                <w:rFonts w:ascii="Times New Roman" w:hAnsi="Times New Roman" w:cs="Times New Roman"/>
                <w:sz w:val="24"/>
                <w:szCs w:val="24"/>
              </w:rPr>
            </w:pPr>
          </w:p>
        </w:tc>
        <w:tc>
          <w:tcPr>
            <w:tcW w:w="992" w:type="dxa"/>
            <w:vMerge/>
          </w:tcPr>
          <w:p w:rsidR="00C771F1" w:rsidRPr="00D82D18" w:rsidRDefault="00C771F1" w:rsidP="00A4686E">
            <w:pPr>
              <w:pStyle w:val="ConsPlusNormal"/>
              <w:ind w:firstLine="0"/>
              <w:jc w:val="center"/>
              <w:rPr>
                <w:rFonts w:ascii="Times New Roman" w:hAnsi="Times New Roman" w:cs="Times New Roman"/>
                <w:sz w:val="24"/>
                <w:szCs w:val="24"/>
              </w:rPr>
            </w:pPr>
          </w:p>
        </w:tc>
      </w:tr>
      <w:tr w:rsidR="00C771F1" w:rsidRPr="00D82D18" w:rsidTr="00C771F1">
        <w:trPr>
          <w:trHeight w:val="20"/>
          <w:jc w:val="center"/>
        </w:trPr>
        <w:tc>
          <w:tcPr>
            <w:tcW w:w="2660" w:type="dxa"/>
            <w:shd w:val="clear" w:color="auto" w:fill="auto"/>
          </w:tcPr>
          <w:p w:rsidR="00C771F1" w:rsidRPr="00D82D18" w:rsidRDefault="00C771F1" w:rsidP="00A4686E">
            <w:pPr>
              <w:pStyle w:val="affff7"/>
              <w:spacing w:before="0" w:beforeAutospacing="0" w:after="0"/>
            </w:pPr>
            <w:r w:rsidRPr="00D82D18">
              <w:t>Магазины</w:t>
            </w:r>
          </w:p>
        </w:tc>
        <w:tc>
          <w:tcPr>
            <w:tcW w:w="992" w:type="dxa"/>
            <w:shd w:val="clear" w:color="auto" w:fill="auto"/>
          </w:tcPr>
          <w:p w:rsidR="00C771F1" w:rsidRPr="00D82D18" w:rsidRDefault="00C771F1" w:rsidP="00A4686E">
            <w:pPr>
              <w:pStyle w:val="affff7"/>
              <w:spacing w:before="0" w:beforeAutospacing="0" w:after="0"/>
              <w:jc w:val="center"/>
            </w:pPr>
            <w:r w:rsidRPr="00D82D18">
              <w:t>4.4</w:t>
            </w:r>
          </w:p>
        </w:tc>
        <w:tc>
          <w:tcPr>
            <w:tcW w:w="1134" w:type="dxa"/>
            <w:vAlign w:val="center"/>
          </w:tcPr>
          <w:p w:rsidR="00C771F1" w:rsidRPr="00D82D18" w:rsidRDefault="00C771F1" w:rsidP="00A4686E">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1</w:t>
            </w:r>
            <w:r w:rsidRPr="00D82D18">
              <w:rPr>
                <w:rFonts w:ascii="Times New Roman" w:hAnsi="Times New Roman" w:cs="Times New Roman"/>
                <w:sz w:val="24"/>
                <w:szCs w:val="24"/>
                <w:lang w:val="en-US"/>
              </w:rPr>
              <w:t>00/</w:t>
            </w:r>
            <w:r w:rsidRPr="00D82D18">
              <w:rPr>
                <w:rFonts w:ascii="Times New Roman" w:hAnsi="Times New Roman" w:cs="Times New Roman"/>
                <w:sz w:val="24"/>
                <w:szCs w:val="24"/>
              </w:rPr>
              <w:t xml:space="preserve"> 5000 кв.м</w:t>
            </w:r>
          </w:p>
        </w:tc>
        <w:tc>
          <w:tcPr>
            <w:tcW w:w="851" w:type="dxa"/>
            <w:vAlign w:val="center"/>
          </w:tcPr>
          <w:p w:rsidR="00C771F1" w:rsidRPr="00D82D18" w:rsidRDefault="00C771F1" w:rsidP="00A4686E">
            <w:pPr>
              <w:pStyle w:val="affff7"/>
              <w:spacing w:before="0" w:beforeAutospacing="0" w:after="0"/>
              <w:jc w:val="center"/>
            </w:pPr>
            <w:r w:rsidRPr="00D82D18">
              <w:t>8 м</w:t>
            </w:r>
          </w:p>
        </w:tc>
        <w:tc>
          <w:tcPr>
            <w:tcW w:w="1190" w:type="dxa"/>
            <w:vAlign w:val="center"/>
          </w:tcPr>
          <w:p w:rsidR="00C771F1" w:rsidRPr="00D82D18" w:rsidRDefault="00C771F1" w:rsidP="00A4686E">
            <w:pPr>
              <w:pStyle w:val="affff7"/>
              <w:spacing w:before="0" w:beforeAutospacing="0" w:after="0"/>
              <w:jc w:val="center"/>
            </w:pPr>
            <w:r w:rsidRPr="00D82D18">
              <w:t>5 м</w:t>
            </w:r>
          </w:p>
        </w:tc>
        <w:tc>
          <w:tcPr>
            <w:tcW w:w="992" w:type="dxa"/>
            <w:vAlign w:val="center"/>
          </w:tcPr>
          <w:p w:rsidR="00C771F1" w:rsidRPr="00D82D18" w:rsidRDefault="00C771F1" w:rsidP="00A4686E">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3 м</w:t>
            </w:r>
          </w:p>
        </w:tc>
        <w:tc>
          <w:tcPr>
            <w:tcW w:w="850" w:type="dxa"/>
            <w:vAlign w:val="center"/>
          </w:tcPr>
          <w:p w:rsidR="00C771F1" w:rsidRPr="00D82D18" w:rsidRDefault="00C771F1" w:rsidP="00A4686E">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2</w:t>
            </w:r>
          </w:p>
        </w:tc>
        <w:tc>
          <w:tcPr>
            <w:tcW w:w="851" w:type="dxa"/>
            <w:vAlign w:val="center"/>
          </w:tcPr>
          <w:p w:rsidR="00C771F1" w:rsidRPr="00D82D18" w:rsidRDefault="00C771F1" w:rsidP="00A4686E">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10 м</w:t>
            </w:r>
          </w:p>
        </w:tc>
        <w:tc>
          <w:tcPr>
            <w:tcW w:w="992" w:type="dxa"/>
            <w:vAlign w:val="center"/>
          </w:tcPr>
          <w:p w:rsidR="00C771F1" w:rsidRPr="00D82D18" w:rsidRDefault="00C771F1" w:rsidP="00A4686E">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70%</w:t>
            </w:r>
          </w:p>
        </w:tc>
      </w:tr>
      <w:tr w:rsidR="00C771F1" w:rsidRPr="00D82D18" w:rsidTr="00C771F1">
        <w:trPr>
          <w:trHeight w:val="20"/>
          <w:jc w:val="center"/>
        </w:trPr>
        <w:tc>
          <w:tcPr>
            <w:tcW w:w="2660" w:type="dxa"/>
            <w:shd w:val="clear" w:color="auto" w:fill="auto"/>
          </w:tcPr>
          <w:p w:rsidR="00C771F1" w:rsidRPr="00D82D18" w:rsidRDefault="00C771F1" w:rsidP="00A4686E">
            <w:pPr>
              <w:pStyle w:val="ConsPlusNormal"/>
              <w:ind w:left="35" w:hanging="35"/>
              <w:rPr>
                <w:rFonts w:ascii="Times New Roman" w:hAnsi="Times New Roman" w:cs="Times New Roman"/>
                <w:sz w:val="24"/>
                <w:szCs w:val="24"/>
              </w:rPr>
            </w:pPr>
            <w:r w:rsidRPr="00D82D18">
              <w:rPr>
                <w:rFonts w:ascii="Times New Roman" w:hAnsi="Times New Roman" w:cs="Times New Roman"/>
                <w:sz w:val="24"/>
                <w:szCs w:val="24"/>
              </w:rPr>
              <w:t>Питомники</w:t>
            </w:r>
          </w:p>
        </w:tc>
        <w:tc>
          <w:tcPr>
            <w:tcW w:w="992" w:type="dxa"/>
            <w:shd w:val="clear" w:color="auto" w:fill="auto"/>
          </w:tcPr>
          <w:p w:rsidR="00C771F1" w:rsidRPr="00D82D18" w:rsidRDefault="00C771F1" w:rsidP="00A4686E">
            <w:pPr>
              <w:pStyle w:val="ConsPlusNormal"/>
              <w:ind w:left="35" w:hanging="35"/>
              <w:jc w:val="center"/>
              <w:rPr>
                <w:rFonts w:ascii="Times New Roman" w:hAnsi="Times New Roman" w:cs="Times New Roman"/>
                <w:sz w:val="24"/>
                <w:szCs w:val="24"/>
              </w:rPr>
            </w:pPr>
            <w:r w:rsidRPr="00D82D18">
              <w:rPr>
                <w:rFonts w:ascii="Times New Roman" w:hAnsi="Times New Roman" w:cs="Times New Roman"/>
                <w:sz w:val="24"/>
                <w:szCs w:val="24"/>
              </w:rPr>
              <w:t>1.17</w:t>
            </w:r>
          </w:p>
        </w:tc>
        <w:tc>
          <w:tcPr>
            <w:tcW w:w="1134" w:type="dxa"/>
            <w:vAlign w:val="center"/>
          </w:tcPr>
          <w:p w:rsidR="00C771F1" w:rsidRPr="00D82D18" w:rsidRDefault="00C771F1" w:rsidP="00A4686E">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500</w:t>
            </w:r>
            <w:r w:rsidRPr="00D82D18">
              <w:rPr>
                <w:rFonts w:ascii="Times New Roman" w:hAnsi="Times New Roman" w:cs="Times New Roman"/>
                <w:sz w:val="24"/>
                <w:szCs w:val="24"/>
                <w:lang w:val="en-US"/>
              </w:rPr>
              <w:t>/</w:t>
            </w:r>
            <w:r w:rsidRPr="00D82D18">
              <w:rPr>
                <w:rFonts w:ascii="Times New Roman" w:hAnsi="Times New Roman" w:cs="Times New Roman"/>
                <w:sz w:val="24"/>
                <w:szCs w:val="24"/>
              </w:rPr>
              <w:t xml:space="preserve"> 5000 кв.м</w:t>
            </w:r>
          </w:p>
        </w:tc>
        <w:tc>
          <w:tcPr>
            <w:tcW w:w="851" w:type="dxa"/>
            <w:vAlign w:val="center"/>
          </w:tcPr>
          <w:p w:rsidR="00C771F1" w:rsidRPr="00D82D18" w:rsidRDefault="00C771F1" w:rsidP="00A4686E">
            <w:pPr>
              <w:pStyle w:val="affff7"/>
              <w:spacing w:before="0" w:beforeAutospacing="0" w:after="0"/>
              <w:jc w:val="center"/>
            </w:pPr>
            <w:r w:rsidRPr="00D82D18">
              <w:t>15 м</w:t>
            </w:r>
          </w:p>
        </w:tc>
        <w:tc>
          <w:tcPr>
            <w:tcW w:w="1190" w:type="dxa"/>
            <w:vAlign w:val="center"/>
          </w:tcPr>
          <w:p w:rsidR="00C771F1" w:rsidRPr="00D82D18" w:rsidRDefault="00C771F1" w:rsidP="00A4686E">
            <w:pPr>
              <w:pStyle w:val="affff7"/>
              <w:spacing w:before="0" w:beforeAutospacing="0" w:after="0"/>
              <w:jc w:val="center"/>
            </w:pPr>
            <w:r w:rsidRPr="00D82D18">
              <w:t>5 м</w:t>
            </w:r>
          </w:p>
        </w:tc>
        <w:tc>
          <w:tcPr>
            <w:tcW w:w="992" w:type="dxa"/>
            <w:vAlign w:val="center"/>
          </w:tcPr>
          <w:p w:rsidR="00C771F1" w:rsidRPr="00D82D18" w:rsidRDefault="00C771F1" w:rsidP="00A4686E">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3 м</w:t>
            </w:r>
          </w:p>
        </w:tc>
        <w:tc>
          <w:tcPr>
            <w:tcW w:w="850" w:type="dxa"/>
            <w:vAlign w:val="center"/>
          </w:tcPr>
          <w:p w:rsidR="00C771F1" w:rsidRPr="00D82D18" w:rsidRDefault="00C771F1" w:rsidP="00A4686E">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1</w:t>
            </w:r>
          </w:p>
        </w:tc>
        <w:tc>
          <w:tcPr>
            <w:tcW w:w="851" w:type="dxa"/>
            <w:vAlign w:val="center"/>
          </w:tcPr>
          <w:p w:rsidR="00C771F1" w:rsidRPr="00D82D18" w:rsidRDefault="00C771F1" w:rsidP="00A4686E">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6 м</w:t>
            </w:r>
          </w:p>
        </w:tc>
        <w:tc>
          <w:tcPr>
            <w:tcW w:w="992" w:type="dxa"/>
            <w:vAlign w:val="center"/>
          </w:tcPr>
          <w:p w:rsidR="00C771F1" w:rsidRPr="00D82D18" w:rsidRDefault="00C771F1" w:rsidP="00A4686E">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30%</w:t>
            </w:r>
          </w:p>
        </w:tc>
      </w:tr>
      <w:tr w:rsidR="00C771F1" w:rsidRPr="00D82D18" w:rsidTr="00C771F1">
        <w:trPr>
          <w:trHeight w:val="20"/>
          <w:jc w:val="center"/>
        </w:trPr>
        <w:tc>
          <w:tcPr>
            <w:tcW w:w="2660" w:type="dxa"/>
            <w:shd w:val="clear" w:color="auto" w:fill="auto"/>
          </w:tcPr>
          <w:p w:rsidR="00C771F1" w:rsidRPr="00D82D18" w:rsidRDefault="00C771F1" w:rsidP="00A4686E">
            <w:pPr>
              <w:pStyle w:val="affff7"/>
              <w:spacing w:before="0" w:beforeAutospacing="0" w:after="0"/>
            </w:pPr>
            <w:r w:rsidRPr="00D82D18">
              <w:t>Заправка транспортных средств</w:t>
            </w:r>
          </w:p>
        </w:tc>
        <w:tc>
          <w:tcPr>
            <w:tcW w:w="992" w:type="dxa"/>
            <w:shd w:val="clear" w:color="auto" w:fill="auto"/>
          </w:tcPr>
          <w:p w:rsidR="00C771F1" w:rsidRPr="00D82D18" w:rsidRDefault="00C771F1" w:rsidP="00A4686E">
            <w:pPr>
              <w:pStyle w:val="affff7"/>
              <w:spacing w:before="0" w:beforeAutospacing="0" w:after="0"/>
              <w:jc w:val="center"/>
            </w:pPr>
            <w:r w:rsidRPr="00D82D18">
              <w:t>4.9.1.1</w:t>
            </w:r>
          </w:p>
        </w:tc>
        <w:tc>
          <w:tcPr>
            <w:tcW w:w="1134" w:type="dxa"/>
            <w:vAlign w:val="center"/>
          </w:tcPr>
          <w:p w:rsidR="00C771F1" w:rsidRPr="00D82D18" w:rsidRDefault="00C771F1" w:rsidP="00A4686E">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500</w:t>
            </w:r>
            <w:r w:rsidRPr="00D82D18">
              <w:rPr>
                <w:rFonts w:ascii="Times New Roman" w:hAnsi="Times New Roman" w:cs="Times New Roman"/>
                <w:sz w:val="24"/>
                <w:szCs w:val="24"/>
                <w:lang w:val="en-US"/>
              </w:rPr>
              <w:t>/</w:t>
            </w:r>
            <w:r w:rsidRPr="00D82D18">
              <w:rPr>
                <w:rFonts w:ascii="Times New Roman" w:hAnsi="Times New Roman" w:cs="Times New Roman"/>
                <w:sz w:val="24"/>
                <w:szCs w:val="24"/>
              </w:rPr>
              <w:t xml:space="preserve"> 5000 кв.м</w:t>
            </w:r>
          </w:p>
        </w:tc>
        <w:tc>
          <w:tcPr>
            <w:tcW w:w="851" w:type="dxa"/>
            <w:vAlign w:val="center"/>
          </w:tcPr>
          <w:p w:rsidR="00C771F1" w:rsidRPr="00D82D18" w:rsidRDefault="00C771F1" w:rsidP="00A4686E">
            <w:pPr>
              <w:pStyle w:val="affff7"/>
              <w:spacing w:before="0" w:beforeAutospacing="0" w:after="0"/>
              <w:jc w:val="center"/>
            </w:pPr>
            <w:r w:rsidRPr="00D82D18">
              <w:t>15 м</w:t>
            </w:r>
          </w:p>
        </w:tc>
        <w:tc>
          <w:tcPr>
            <w:tcW w:w="1190" w:type="dxa"/>
            <w:vAlign w:val="center"/>
          </w:tcPr>
          <w:p w:rsidR="00C771F1" w:rsidRPr="00D82D18" w:rsidRDefault="00C771F1" w:rsidP="00A4686E">
            <w:pPr>
              <w:pStyle w:val="affff7"/>
              <w:spacing w:before="0" w:beforeAutospacing="0" w:after="0"/>
              <w:jc w:val="center"/>
            </w:pPr>
            <w:r w:rsidRPr="00D82D18">
              <w:t>5 м</w:t>
            </w:r>
          </w:p>
        </w:tc>
        <w:tc>
          <w:tcPr>
            <w:tcW w:w="992" w:type="dxa"/>
            <w:vAlign w:val="center"/>
          </w:tcPr>
          <w:p w:rsidR="00C771F1" w:rsidRPr="00D82D18" w:rsidRDefault="00C771F1" w:rsidP="00A4686E">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3 м</w:t>
            </w:r>
          </w:p>
        </w:tc>
        <w:tc>
          <w:tcPr>
            <w:tcW w:w="850" w:type="dxa"/>
            <w:vAlign w:val="center"/>
          </w:tcPr>
          <w:p w:rsidR="00C771F1" w:rsidRPr="00D82D18" w:rsidRDefault="00C771F1" w:rsidP="00A4686E">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1</w:t>
            </w:r>
          </w:p>
        </w:tc>
        <w:tc>
          <w:tcPr>
            <w:tcW w:w="851" w:type="dxa"/>
            <w:vAlign w:val="center"/>
          </w:tcPr>
          <w:p w:rsidR="00C771F1" w:rsidRPr="00D82D18" w:rsidRDefault="00C771F1" w:rsidP="00A4686E">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6 м</w:t>
            </w:r>
          </w:p>
        </w:tc>
        <w:tc>
          <w:tcPr>
            <w:tcW w:w="992" w:type="dxa"/>
            <w:vAlign w:val="center"/>
          </w:tcPr>
          <w:p w:rsidR="00C771F1" w:rsidRPr="00D82D18" w:rsidRDefault="002D6424" w:rsidP="00A4686E">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7</w:t>
            </w:r>
            <w:r w:rsidR="00C771F1" w:rsidRPr="00D82D18">
              <w:rPr>
                <w:rFonts w:ascii="Times New Roman" w:hAnsi="Times New Roman" w:cs="Times New Roman"/>
                <w:sz w:val="24"/>
                <w:szCs w:val="24"/>
              </w:rPr>
              <w:t>0%</w:t>
            </w:r>
          </w:p>
        </w:tc>
      </w:tr>
    </w:tbl>
    <w:p w:rsidR="00C771F1" w:rsidRPr="00D82D18" w:rsidRDefault="00C771F1" w:rsidP="00C771F1">
      <w:pPr>
        <w:rPr>
          <w:rFonts w:ascii="Times New Roman" w:eastAsia="SimSun" w:hAnsi="Times New Roman" w:cs="Times New Roman"/>
          <w:lang w:eastAsia="zh-CN"/>
        </w:rPr>
      </w:pPr>
    </w:p>
    <w:p w:rsidR="00C771F1" w:rsidRPr="00D82D18" w:rsidRDefault="00C771F1" w:rsidP="00C771F1">
      <w:pPr>
        <w:ind w:firstLine="426"/>
        <w:rPr>
          <w:rFonts w:ascii="Times New Roman" w:eastAsia="SimSun" w:hAnsi="Times New Roman" w:cs="Times New Roman"/>
          <w:lang w:eastAsia="zh-CN"/>
        </w:rPr>
      </w:pPr>
      <w:r w:rsidRPr="00D82D18">
        <w:rPr>
          <w:rFonts w:ascii="Times New Roman" w:eastAsia="SimSun" w:hAnsi="Times New Roman" w:cs="Times New Roman"/>
          <w:lang w:eastAsia="zh-CN"/>
        </w:rPr>
        <w:t>2.3. Вспомогательные виды использования земельных участков и объектов капитального строительства: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72"/>
        <w:gridCol w:w="6051"/>
      </w:tblGrid>
      <w:tr w:rsidR="00C771F1" w:rsidRPr="00D82D18" w:rsidTr="00C771F1">
        <w:trPr>
          <w:trHeight w:val="552"/>
        </w:trPr>
        <w:tc>
          <w:tcPr>
            <w:tcW w:w="3872" w:type="dxa"/>
            <w:vAlign w:val="center"/>
          </w:tcPr>
          <w:p w:rsidR="00C771F1" w:rsidRPr="00D82D18" w:rsidRDefault="00C771F1" w:rsidP="00C771F1">
            <w:pPr>
              <w:tabs>
                <w:tab w:val="left" w:pos="672"/>
                <w:tab w:val="left" w:pos="2520"/>
              </w:tabs>
              <w:ind w:firstLine="0"/>
              <w:jc w:val="center"/>
              <w:rPr>
                <w:rFonts w:ascii="Times New Roman" w:hAnsi="Times New Roman" w:cs="Times New Roman"/>
              </w:rPr>
            </w:pPr>
            <w:r w:rsidRPr="00D82D18">
              <w:rPr>
                <w:rFonts w:ascii="Times New Roman" w:hAnsi="Times New Roman" w:cs="Times New Roman"/>
              </w:rPr>
              <w:t>Виды разрешенного использования</w:t>
            </w:r>
          </w:p>
        </w:tc>
        <w:tc>
          <w:tcPr>
            <w:tcW w:w="6051" w:type="dxa"/>
            <w:vAlign w:val="center"/>
          </w:tcPr>
          <w:p w:rsidR="00C771F1" w:rsidRPr="00D82D18" w:rsidRDefault="00C771F1" w:rsidP="00C771F1">
            <w:pPr>
              <w:tabs>
                <w:tab w:val="left" w:pos="672"/>
                <w:tab w:val="left" w:pos="2520"/>
              </w:tabs>
              <w:ind w:firstLine="0"/>
              <w:jc w:val="center"/>
              <w:rPr>
                <w:rFonts w:ascii="Times New Roman" w:hAnsi="Times New Roman" w:cs="Times New Roman"/>
              </w:rPr>
            </w:pPr>
            <w:r w:rsidRPr="00D82D18">
              <w:rPr>
                <w:rFonts w:ascii="Times New Roman" w:hAnsi="Times New Roman" w:cs="Times New Roman"/>
              </w:rPr>
              <w:t>Предельные параметры разрешенного строительства</w:t>
            </w:r>
          </w:p>
        </w:tc>
      </w:tr>
      <w:tr w:rsidR="00C771F1" w:rsidRPr="00D82D18" w:rsidTr="00C771F1">
        <w:trPr>
          <w:trHeight w:val="841"/>
        </w:trPr>
        <w:tc>
          <w:tcPr>
            <w:tcW w:w="3872" w:type="dxa"/>
            <w:vAlign w:val="center"/>
          </w:tcPr>
          <w:p w:rsidR="00C771F1" w:rsidRPr="00D82D18" w:rsidRDefault="00C771F1" w:rsidP="00C771F1">
            <w:pPr>
              <w:tabs>
                <w:tab w:val="left" w:pos="672"/>
              </w:tabs>
              <w:ind w:firstLine="0"/>
              <w:rPr>
                <w:rFonts w:ascii="Times New Roman" w:hAnsi="Times New Roman" w:cs="Times New Roman"/>
              </w:rPr>
            </w:pPr>
            <w:r w:rsidRPr="00D82D18">
              <w:rPr>
                <w:rFonts w:ascii="Times New Roman" w:hAnsi="Times New Roman" w:cs="Times New Roman"/>
              </w:rPr>
              <w:t>Парковки, гаражи для временного хранения автотранспорта</w:t>
            </w:r>
          </w:p>
          <w:p w:rsidR="00C771F1" w:rsidRPr="00D82D18" w:rsidRDefault="00C771F1" w:rsidP="00C771F1">
            <w:pPr>
              <w:tabs>
                <w:tab w:val="left" w:pos="672"/>
              </w:tabs>
              <w:ind w:firstLine="0"/>
              <w:rPr>
                <w:rFonts w:ascii="Times New Roman" w:hAnsi="Times New Roman" w:cs="Times New Roman"/>
              </w:rPr>
            </w:pPr>
            <w:r w:rsidRPr="00D82D18">
              <w:rPr>
                <w:rFonts w:ascii="Times New Roman" w:hAnsi="Times New Roman" w:cs="Times New Roman"/>
              </w:rPr>
              <w:t>Гостевые автостоянки для парковки легковых автомобилей посетителей</w:t>
            </w:r>
          </w:p>
          <w:p w:rsidR="00C771F1" w:rsidRPr="00D82D18" w:rsidRDefault="00C771F1" w:rsidP="00C771F1">
            <w:pPr>
              <w:tabs>
                <w:tab w:val="left" w:pos="672"/>
              </w:tabs>
              <w:ind w:firstLine="0"/>
              <w:rPr>
                <w:rFonts w:ascii="Times New Roman" w:hAnsi="Times New Roman" w:cs="Times New Roman"/>
              </w:rPr>
            </w:pPr>
            <w:r w:rsidRPr="00D82D18">
              <w:rPr>
                <w:rFonts w:ascii="Times New Roman" w:hAnsi="Times New Roman" w:cs="Times New Roman"/>
              </w:rPr>
              <w:t xml:space="preserve">Хозяйственные постройки для содержания инвентаря, топлива и других хозяйственных нужд </w:t>
            </w:r>
          </w:p>
          <w:p w:rsidR="00C771F1" w:rsidRPr="00D82D18" w:rsidRDefault="00C771F1" w:rsidP="00C771F1">
            <w:pPr>
              <w:tabs>
                <w:tab w:val="left" w:pos="672"/>
              </w:tabs>
              <w:ind w:firstLine="0"/>
              <w:rPr>
                <w:rFonts w:ascii="Times New Roman" w:hAnsi="Times New Roman" w:cs="Times New Roman"/>
              </w:rPr>
            </w:pPr>
            <w:r w:rsidRPr="00D82D18">
              <w:rPr>
                <w:rFonts w:ascii="Times New Roman" w:hAnsi="Times New Roman" w:cs="Times New Roman"/>
              </w:rPr>
              <w:t>Склады, ангары, навесы</w:t>
            </w:r>
          </w:p>
          <w:p w:rsidR="00C771F1" w:rsidRPr="00D82D18" w:rsidRDefault="00C771F1" w:rsidP="00C771F1">
            <w:pPr>
              <w:tabs>
                <w:tab w:val="left" w:pos="672"/>
              </w:tabs>
              <w:ind w:firstLine="0"/>
              <w:rPr>
                <w:rFonts w:ascii="Times New Roman" w:hAnsi="Times New Roman" w:cs="Times New Roman"/>
              </w:rPr>
            </w:pPr>
            <w:r w:rsidRPr="00D82D18">
              <w:rPr>
                <w:rFonts w:ascii="Times New Roman" w:hAnsi="Times New Roman" w:cs="Times New Roman"/>
              </w:rPr>
              <w:lastRenderedPageBreak/>
              <w:t>Сопутствующие объекты инженерной инфраструктуры (котельные, водозаборы, насосные станции, водонапорные башни, водопроводы, линии электропередач, трансформаторные подстанции, газопроводы, газорегуляторные пункты, газорастпределительные станции, линии связи, телефонные станции, вышки радиорелейной, сотовой связи, канализации, очистные сооружения)</w:t>
            </w:r>
          </w:p>
          <w:p w:rsidR="00C771F1" w:rsidRPr="00D82D18" w:rsidRDefault="00C771F1" w:rsidP="00C771F1">
            <w:pPr>
              <w:tabs>
                <w:tab w:val="left" w:pos="672"/>
              </w:tabs>
              <w:ind w:firstLine="0"/>
              <w:rPr>
                <w:rFonts w:ascii="Times New Roman" w:hAnsi="Times New Roman" w:cs="Times New Roman"/>
              </w:rPr>
            </w:pPr>
            <w:r w:rsidRPr="00D82D18">
              <w:rPr>
                <w:rFonts w:ascii="Times New Roman" w:hAnsi="Times New Roman" w:cs="Times New Roman"/>
              </w:rPr>
              <w:t>Площадки для сбора твердых бытовых отходов</w:t>
            </w:r>
          </w:p>
          <w:p w:rsidR="00C771F1" w:rsidRPr="00D82D18" w:rsidRDefault="00C771F1" w:rsidP="00C771F1">
            <w:pPr>
              <w:tabs>
                <w:tab w:val="left" w:pos="672"/>
              </w:tabs>
              <w:ind w:firstLine="0"/>
              <w:rPr>
                <w:rFonts w:ascii="Times New Roman" w:hAnsi="Times New Roman" w:cs="Times New Roman"/>
              </w:rPr>
            </w:pPr>
            <w:r w:rsidRPr="00D82D18">
              <w:rPr>
                <w:rFonts w:ascii="Times New Roman" w:hAnsi="Times New Roman" w:cs="Times New Roman"/>
              </w:rPr>
              <w:t>Общественные туалеты</w:t>
            </w:r>
          </w:p>
          <w:p w:rsidR="00C771F1" w:rsidRPr="00D82D18" w:rsidRDefault="00C771F1" w:rsidP="00C771F1">
            <w:pPr>
              <w:tabs>
                <w:tab w:val="left" w:pos="672"/>
              </w:tabs>
              <w:ind w:firstLine="0"/>
              <w:rPr>
                <w:rFonts w:ascii="Times New Roman" w:hAnsi="Times New Roman" w:cs="Times New Roman"/>
              </w:rPr>
            </w:pPr>
            <w:r w:rsidRPr="00D82D18">
              <w:rPr>
                <w:rFonts w:ascii="Times New Roman" w:hAnsi="Times New Roman" w:cs="Times New Roman"/>
              </w:rPr>
              <w:t>Элементы благоустройства</w:t>
            </w:r>
          </w:p>
          <w:p w:rsidR="00C771F1" w:rsidRPr="00D82D18" w:rsidRDefault="00C771F1" w:rsidP="00C771F1">
            <w:pPr>
              <w:tabs>
                <w:tab w:val="left" w:pos="672"/>
              </w:tabs>
              <w:ind w:firstLine="0"/>
              <w:rPr>
                <w:rFonts w:ascii="Times New Roman" w:hAnsi="Times New Roman" w:cs="Times New Roman"/>
              </w:rPr>
            </w:pPr>
            <w:r w:rsidRPr="00D82D18">
              <w:rPr>
                <w:rFonts w:ascii="Times New Roman" w:hAnsi="Times New Roman" w:cs="Times New Roman"/>
              </w:rPr>
              <w:t>Площадки для отдыха</w:t>
            </w:r>
          </w:p>
          <w:p w:rsidR="00C771F1" w:rsidRPr="00D82D18" w:rsidRDefault="00C771F1" w:rsidP="00C771F1">
            <w:pPr>
              <w:tabs>
                <w:tab w:val="left" w:pos="672"/>
              </w:tabs>
              <w:ind w:firstLine="0"/>
              <w:rPr>
                <w:rFonts w:ascii="Times New Roman" w:hAnsi="Times New Roman" w:cs="Times New Roman"/>
              </w:rPr>
            </w:pPr>
            <w:r w:rsidRPr="00D82D18">
              <w:rPr>
                <w:rFonts w:ascii="Times New Roman" w:hAnsi="Times New Roman" w:cs="Times New Roman"/>
              </w:rPr>
              <w:t>Памятники, объекты монументального искусства</w:t>
            </w:r>
          </w:p>
        </w:tc>
        <w:tc>
          <w:tcPr>
            <w:tcW w:w="6051" w:type="dxa"/>
            <w:vAlign w:val="center"/>
          </w:tcPr>
          <w:p w:rsidR="00C771F1" w:rsidRPr="00D82D18" w:rsidRDefault="00C771F1" w:rsidP="00C771F1">
            <w:pPr>
              <w:tabs>
                <w:tab w:val="left" w:pos="672"/>
              </w:tabs>
              <w:ind w:firstLine="0"/>
              <w:rPr>
                <w:rFonts w:ascii="Times New Roman" w:hAnsi="Times New Roman" w:cs="Times New Roman"/>
              </w:rPr>
            </w:pPr>
            <w:r w:rsidRPr="00D82D18">
              <w:rPr>
                <w:rFonts w:ascii="Times New Roman" w:hAnsi="Times New Roman" w:cs="Times New Roman"/>
              </w:rPr>
              <w:lastRenderedPageBreak/>
              <w:t>Максимальное количество надземных этажей  – 1 этаж.</w:t>
            </w:r>
          </w:p>
          <w:p w:rsidR="00C771F1" w:rsidRPr="00D82D18" w:rsidRDefault="00C771F1" w:rsidP="00C771F1">
            <w:pPr>
              <w:tabs>
                <w:tab w:val="left" w:pos="672"/>
              </w:tabs>
              <w:ind w:firstLine="0"/>
              <w:rPr>
                <w:rFonts w:ascii="Times New Roman" w:hAnsi="Times New Roman" w:cs="Times New Roman"/>
              </w:rPr>
            </w:pPr>
            <w:r w:rsidRPr="00D82D18">
              <w:rPr>
                <w:rFonts w:ascii="Times New Roman" w:hAnsi="Times New Roman" w:cs="Times New Roman"/>
              </w:rPr>
              <w:t>Максимальная высота строений - 6 м.</w:t>
            </w:r>
          </w:p>
          <w:p w:rsidR="00C771F1" w:rsidRPr="00D82D18" w:rsidRDefault="00C771F1" w:rsidP="00C771F1">
            <w:pPr>
              <w:tabs>
                <w:tab w:val="left" w:pos="672"/>
              </w:tabs>
              <w:ind w:firstLine="0"/>
              <w:rPr>
                <w:rFonts w:ascii="Times New Roman" w:hAnsi="Times New Roman" w:cs="Times New Roman"/>
              </w:rPr>
            </w:pPr>
            <w:r w:rsidRPr="00D82D18">
              <w:rPr>
                <w:rFonts w:ascii="Times New Roman" w:hAnsi="Times New Roman" w:cs="Times New Roman"/>
              </w:rPr>
              <w:t>Минимальный отступ строений от красной линии - 10 м (если не установлены красные линии - от фасадной границы участка)</w:t>
            </w:r>
          </w:p>
          <w:p w:rsidR="00C771F1" w:rsidRPr="00D82D18" w:rsidRDefault="00C771F1" w:rsidP="00C771F1">
            <w:pPr>
              <w:tabs>
                <w:tab w:val="left" w:pos="672"/>
              </w:tabs>
              <w:ind w:firstLine="0"/>
              <w:rPr>
                <w:rFonts w:ascii="Times New Roman" w:hAnsi="Times New Roman" w:cs="Times New Roman"/>
              </w:rPr>
            </w:pPr>
            <w:r w:rsidRPr="00D82D18">
              <w:rPr>
                <w:rFonts w:ascii="Times New Roman" w:hAnsi="Times New Roman" w:cs="Times New Roman"/>
              </w:rPr>
              <w:t>Минимальный отступ строений и сооружений от границ соседних участков - 3 м</w:t>
            </w:r>
          </w:p>
          <w:p w:rsidR="00C771F1" w:rsidRPr="00D82D18" w:rsidRDefault="00C771F1" w:rsidP="00C771F1">
            <w:pPr>
              <w:tabs>
                <w:tab w:val="left" w:pos="672"/>
              </w:tabs>
              <w:ind w:firstLine="0"/>
              <w:rPr>
                <w:rFonts w:ascii="Times New Roman" w:hAnsi="Times New Roman" w:cs="Times New Roman"/>
              </w:rPr>
            </w:pPr>
            <w:r w:rsidRPr="00D82D18">
              <w:rPr>
                <w:rFonts w:ascii="Times New Roman" w:hAnsi="Times New Roman" w:cs="Times New Roman"/>
              </w:rPr>
              <w:t xml:space="preserve">Открытые склады твердого топлива и других пылящих материалов следует размещать с наветренной стороны с </w:t>
            </w:r>
            <w:r w:rsidRPr="00D82D18">
              <w:rPr>
                <w:rFonts w:ascii="Times New Roman" w:hAnsi="Times New Roman" w:cs="Times New Roman"/>
              </w:rPr>
              <w:lastRenderedPageBreak/>
              <w:t>разрывом не менее 50 м до ближайших бытовых помещений.</w:t>
            </w:r>
          </w:p>
          <w:p w:rsidR="00C771F1" w:rsidRPr="00D82D18" w:rsidRDefault="00C771F1" w:rsidP="00C771F1">
            <w:pPr>
              <w:tabs>
                <w:tab w:val="left" w:pos="672"/>
              </w:tabs>
              <w:ind w:firstLine="0"/>
              <w:rPr>
                <w:rFonts w:ascii="Times New Roman" w:hAnsi="Times New Roman" w:cs="Times New Roman"/>
              </w:rPr>
            </w:pPr>
            <w:r w:rsidRPr="00D82D18">
              <w:rPr>
                <w:rFonts w:ascii="Times New Roman" w:hAnsi="Times New Roman" w:cs="Times New Roman"/>
              </w:rPr>
              <w:t>Расстояние от дворовых туалетов до производственных зданий и складов должно быть не менее 30 м.</w:t>
            </w:r>
          </w:p>
          <w:p w:rsidR="00C771F1" w:rsidRPr="00D82D18" w:rsidRDefault="00C771F1" w:rsidP="00C771F1">
            <w:pPr>
              <w:tabs>
                <w:tab w:val="left" w:pos="672"/>
              </w:tabs>
              <w:ind w:firstLine="0"/>
              <w:rPr>
                <w:rFonts w:ascii="Times New Roman" w:hAnsi="Times New Roman" w:cs="Times New Roman"/>
              </w:rPr>
            </w:pPr>
            <w:r w:rsidRPr="00D82D18">
              <w:rPr>
                <w:rFonts w:ascii="Times New Roman" w:hAnsi="Times New Roman" w:cs="Times New Roman"/>
              </w:rPr>
              <w:t>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rsidR="00C771F1" w:rsidRPr="00D82D18" w:rsidRDefault="00C771F1" w:rsidP="00C771F1">
            <w:pPr>
              <w:tabs>
                <w:tab w:val="left" w:pos="672"/>
              </w:tabs>
              <w:ind w:firstLine="0"/>
              <w:rPr>
                <w:rFonts w:ascii="Times New Roman" w:hAnsi="Times New Roman" w:cs="Times New Roman"/>
              </w:rPr>
            </w:pPr>
            <w:r w:rsidRPr="00D82D18">
              <w:rPr>
                <w:rFonts w:ascii="Times New Roman" w:hAnsi="Times New Roman" w:cs="Times New Roman"/>
              </w:rPr>
              <w:t>Для размещения мусоросборников проектируются асфальтированные площадки, расположенные не ближе 30 м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высотой 1,5 м</w:t>
            </w:r>
          </w:p>
        </w:tc>
      </w:tr>
    </w:tbl>
    <w:p w:rsidR="00C771F1" w:rsidRPr="00D82D18" w:rsidRDefault="00C771F1" w:rsidP="00874952">
      <w:pPr>
        <w:pStyle w:val="affff7"/>
        <w:spacing w:before="0" w:beforeAutospacing="0" w:after="0"/>
      </w:pPr>
    </w:p>
    <w:p w:rsidR="002E5593" w:rsidRPr="00D82D18" w:rsidRDefault="002E5593" w:rsidP="002E5593">
      <w:pPr>
        <w:spacing w:before="200" w:line="312" w:lineRule="auto"/>
        <w:ind w:firstLine="0"/>
        <w:rPr>
          <w:rFonts w:ascii="Times New Roman" w:eastAsia="SimSun" w:hAnsi="Times New Roman" w:cs="Times New Roman"/>
          <w:b/>
          <w:u w:val="single"/>
          <w:lang w:eastAsia="zh-CN"/>
        </w:rPr>
        <w:sectPr w:rsidR="002E5593" w:rsidRPr="00D82D18" w:rsidSect="00D82D18">
          <w:pgSz w:w="11906" w:h="16838"/>
          <w:pgMar w:top="567" w:right="709" w:bottom="709" w:left="1134" w:header="720" w:footer="340" w:gutter="0"/>
          <w:cols w:space="720"/>
          <w:docGrid w:linePitch="360"/>
        </w:sectPr>
      </w:pPr>
    </w:p>
    <w:p w:rsidR="007564CA" w:rsidRPr="00D82D18" w:rsidRDefault="00A4686E" w:rsidP="007564CA">
      <w:pPr>
        <w:spacing w:before="200" w:line="312" w:lineRule="auto"/>
        <w:ind w:firstLine="0"/>
        <w:rPr>
          <w:rFonts w:ascii="Times New Roman" w:eastAsia="SimSun" w:hAnsi="Times New Roman" w:cs="Times New Roman"/>
          <w:b/>
          <w:u w:val="single"/>
          <w:lang w:eastAsia="zh-CN"/>
        </w:rPr>
      </w:pPr>
      <w:r w:rsidRPr="00D82D18">
        <w:rPr>
          <w:rFonts w:ascii="Times New Roman" w:eastAsia="SimSun" w:hAnsi="Times New Roman" w:cs="Times New Roman"/>
          <w:b/>
          <w:u w:val="single"/>
          <w:lang w:eastAsia="zh-CN"/>
        </w:rPr>
        <w:lastRenderedPageBreak/>
        <w:t>3</w:t>
      </w:r>
      <w:r w:rsidR="007564CA" w:rsidRPr="00D82D18">
        <w:rPr>
          <w:rFonts w:ascii="Times New Roman" w:eastAsia="SimSun" w:hAnsi="Times New Roman" w:cs="Times New Roman"/>
          <w:b/>
          <w:u w:val="single"/>
          <w:lang w:eastAsia="zh-CN"/>
        </w:rPr>
        <w:t>. Зона инженерной инфраструктуры (И).</w:t>
      </w:r>
    </w:p>
    <w:p w:rsidR="007564CA" w:rsidRPr="00D82D18" w:rsidRDefault="00A4686E" w:rsidP="007564CA">
      <w:pPr>
        <w:ind w:firstLine="426"/>
        <w:rPr>
          <w:rFonts w:ascii="Times New Roman" w:eastAsia="SimSun" w:hAnsi="Times New Roman" w:cs="Times New Roman"/>
          <w:lang w:eastAsia="zh-CN"/>
        </w:rPr>
      </w:pPr>
      <w:r w:rsidRPr="00D82D18">
        <w:rPr>
          <w:rFonts w:ascii="Times New Roman" w:eastAsia="SimSun" w:hAnsi="Times New Roman" w:cs="Times New Roman"/>
          <w:lang w:eastAsia="zh-CN"/>
        </w:rPr>
        <w:t>3</w:t>
      </w:r>
      <w:r w:rsidR="007564CA" w:rsidRPr="00D82D18">
        <w:rPr>
          <w:rFonts w:ascii="Times New Roman" w:eastAsia="SimSun" w:hAnsi="Times New Roman" w:cs="Times New Roman"/>
          <w:lang w:eastAsia="zh-CN"/>
        </w:rPr>
        <w:t>.1. Основные виды разрешённого использования земельных участков и объектов капитального строительства:</w:t>
      </w: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709"/>
        <w:gridCol w:w="992"/>
        <w:gridCol w:w="851"/>
        <w:gridCol w:w="1260"/>
        <w:gridCol w:w="992"/>
        <w:gridCol w:w="866"/>
        <w:gridCol w:w="1118"/>
        <w:gridCol w:w="851"/>
      </w:tblGrid>
      <w:tr w:rsidR="007564CA" w:rsidRPr="00D82D18" w:rsidTr="006E38AF">
        <w:trPr>
          <w:cantSplit/>
          <w:trHeight w:val="656"/>
          <w:jc w:val="center"/>
        </w:trPr>
        <w:tc>
          <w:tcPr>
            <w:tcW w:w="2694" w:type="dxa"/>
            <w:vMerge w:val="restart"/>
            <w:shd w:val="clear" w:color="auto" w:fill="auto"/>
            <w:vAlign w:val="center"/>
          </w:tcPr>
          <w:p w:rsidR="007564CA" w:rsidRPr="00D82D18" w:rsidRDefault="007564CA" w:rsidP="006E38AF">
            <w:pPr>
              <w:ind w:firstLine="0"/>
              <w:jc w:val="center"/>
              <w:rPr>
                <w:rFonts w:ascii="Times New Roman" w:hAnsi="Times New Roman" w:cs="Times New Roman"/>
              </w:rPr>
            </w:pPr>
            <w:r w:rsidRPr="00D82D18">
              <w:rPr>
                <w:rFonts w:ascii="Times New Roman" w:hAnsi="Times New Roman" w:cs="Times New Roman"/>
              </w:rPr>
              <w:t>Наименование вида разрешенного использования</w:t>
            </w:r>
          </w:p>
        </w:tc>
        <w:tc>
          <w:tcPr>
            <w:tcW w:w="709" w:type="dxa"/>
            <w:vMerge w:val="restart"/>
            <w:shd w:val="clear" w:color="auto" w:fill="auto"/>
            <w:vAlign w:val="center"/>
          </w:tcPr>
          <w:p w:rsidR="007564CA" w:rsidRPr="00D82D18" w:rsidRDefault="007564CA" w:rsidP="006E38A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Код</w:t>
            </w:r>
          </w:p>
        </w:tc>
        <w:tc>
          <w:tcPr>
            <w:tcW w:w="6930" w:type="dxa"/>
            <w:gridSpan w:val="7"/>
            <w:vAlign w:val="center"/>
          </w:tcPr>
          <w:p w:rsidR="007564CA" w:rsidRPr="00D82D18" w:rsidRDefault="007564CA" w:rsidP="006E38AF">
            <w:pPr>
              <w:ind w:firstLine="0"/>
              <w:jc w:val="center"/>
              <w:rPr>
                <w:rFonts w:ascii="Times New Roman" w:hAnsi="Times New Roman" w:cs="Times New Roman"/>
              </w:rPr>
            </w:pPr>
            <w:r w:rsidRPr="00D82D18">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7564CA" w:rsidRPr="00D82D18" w:rsidTr="006E38AF">
        <w:trPr>
          <w:cantSplit/>
          <w:trHeight w:val="4528"/>
          <w:jc w:val="center"/>
        </w:trPr>
        <w:tc>
          <w:tcPr>
            <w:tcW w:w="2694" w:type="dxa"/>
            <w:vMerge/>
            <w:shd w:val="clear" w:color="auto" w:fill="auto"/>
          </w:tcPr>
          <w:p w:rsidR="007564CA" w:rsidRPr="00D82D18" w:rsidRDefault="007564CA" w:rsidP="006E38AF">
            <w:pPr>
              <w:ind w:firstLine="0"/>
              <w:jc w:val="center"/>
              <w:rPr>
                <w:rFonts w:ascii="Times New Roman" w:eastAsia="SimSun" w:hAnsi="Times New Roman" w:cs="Times New Roman"/>
                <w:lang w:eastAsia="zh-CN"/>
              </w:rPr>
            </w:pPr>
          </w:p>
        </w:tc>
        <w:tc>
          <w:tcPr>
            <w:tcW w:w="709" w:type="dxa"/>
            <w:vMerge/>
            <w:shd w:val="clear" w:color="auto" w:fill="auto"/>
          </w:tcPr>
          <w:p w:rsidR="007564CA" w:rsidRPr="00D82D18" w:rsidRDefault="007564CA" w:rsidP="006E38AF">
            <w:pPr>
              <w:ind w:firstLine="0"/>
              <w:jc w:val="center"/>
              <w:rPr>
                <w:rFonts w:ascii="Times New Roman" w:eastAsia="SimSun" w:hAnsi="Times New Roman" w:cs="Times New Roman"/>
                <w:lang w:eastAsia="zh-CN"/>
              </w:rPr>
            </w:pPr>
          </w:p>
        </w:tc>
        <w:tc>
          <w:tcPr>
            <w:tcW w:w="992" w:type="dxa"/>
            <w:textDirection w:val="btLr"/>
            <w:vAlign w:val="center"/>
          </w:tcPr>
          <w:p w:rsidR="007564CA" w:rsidRPr="00D82D18" w:rsidRDefault="007564CA" w:rsidP="006E38AF">
            <w:pPr>
              <w:ind w:firstLine="0"/>
              <w:jc w:val="center"/>
              <w:rPr>
                <w:rFonts w:ascii="Times New Roman" w:eastAsia="SimSun" w:hAnsi="Times New Roman" w:cs="Times New Roman"/>
                <w:lang w:eastAsia="zh-CN"/>
              </w:rPr>
            </w:pPr>
            <w:r w:rsidRPr="00D82D18">
              <w:rPr>
                <w:rFonts w:ascii="Times New Roman" w:hAnsi="Times New Roman" w:cs="Times New Roman"/>
              </w:rPr>
              <w:t xml:space="preserve">площадь земельных участков минимальная / максимальная </w:t>
            </w:r>
          </w:p>
        </w:tc>
        <w:tc>
          <w:tcPr>
            <w:tcW w:w="851" w:type="dxa"/>
            <w:textDirection w:val="btLr"/>
            <w:vAlign w:val="center"/>
          </w:tcPr>
          <w:p w:rsidR="007564CA" w:rsidRPr="00D82D18" w:rsidRDefault="007564CA" w:rsidP="006E38AF">
            <w:pPr>
              <w:ind w:firstLine="0"/>
              <w:jc w:val="center"/>
              <w:rPr>
                <w:rFonts w:ascii="Times New Roman" w:hAnsi="Times New Roman" w:cs="Times New Roman"/>
              </w:rPr>
            </w:pPr>
            <w:r w:rsidRPr="00D82D18">
              <w:rPr>
                <w:rFonts w:ascii="Times New Roman" w:hAnsi="Times New Roman" w:cs="Times New Roman"/>
              </w:rPr>
              <w:t>минимальная ширина земельных участков вдоль фронта улиц и проездов</w:t>
            </w:r>
          </w:p>
        </w:tc>
        <w:tc>
          <w:tcPr>
            <w:tcW w:w="1260" w:type="dxa"/>
            <w:textDirection w:val="btLr"/>
            <w:vAlign w:val="center"/>
          </w:tcPr>
          <w:p w:rsidR="007564CA" w:rsidRPr="00D82D18" w:rsidRDefault="007564CA" w:rsidP="006E38AF">
            <w:pPr>
              <w:ind w:firstLine="0"/>
              <w:jc w:val="center"/>
              <w:rPr>
                <w:rFonts w:ascii="Times New Roman" w:eastAsia="SimSun" w:hAnsi="Times New Roman" w:cs="Times New Roman"/>
                <w:lang w:eastAsia="zh-CN"/>
              </w:rPr>
            </w:pPr>
            <w:r w:rsidRPr="00D82D18">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7564CA" w:rsidRPr="00D82D18" w:rsidRDefault="007564CA" w:rsidP="006E38AF">
            <w:pPr>
              <w:ind w:firstLine="0"/>
              <w:jc w:val="center"/>
              <w:rPr>
                <w:rFonts w:ascii="Times New Roman" w:eastAsia="SimSun" w:hAnsi="Times New Roman" w:cs="Times New Roman"/>
                <w:lang w:eastAsia="zh-CN"/>
              </w:rPr>
            </w:pPr>
            <w:r w:rsidRPr="00D82D18">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7564CA" w:rsidRPr="00D82D18" w:rsidRDefault="007564CA" w:rsidP="006E38AF">
            <w:pPr>
              <w:ind w:firstLine="0"/>
              <w:jc w:val="center"/>
              <w:rPr>
                <w:rFonts w:ascii="Times New Roman" w:eastAsia="SimSun" w:hAnsi="Times New Roman" w:cs="Times New Roman"/>
                <w:lang w:eastAsia="zh-CN"/>
              </w:rPr>
            </w:pPr>
            <w:r w:rsidRPr="00D82D18">
              <w:rPr>
                <w:rFonts w:ascii="Times New Roman" w:hAnsi="Times New Roman" w:cs="Times New Roman"/>
              </w:rPr>
              <w:t>максимальное количество надземных этажей</w:t>
            </w:r>
          </w:p>
        </w:tc>
        <w:tc>
          <w:tcPr>
            <w:tcW w:w="1118" w:type="dxa"/>
            <w:textDirection w:val="btLr"/>
            <w:vAlign w:val="center"/>
          </w:tcPr>
          <w:p w:rsidR="007564CA" w:rsidRPr="00D82D18" w:rsidRDefault="007564CA" w:rsidP="006E38AF">
            <w:pPr>
              <w:ind w:firstLine="0"/>
              <w:jc w:val="center"/>
              <w:rPr>
                <w:rFonts w:ascii="Times New Roman" w:hAnsi="Times New Roman" w:cs="Times New Roman"/>
              </w:rPr>
            </w:pPr>
            <w:r w:rsidRPr="00D82D18">
              <w:rPr>
                <w:rFonts w:ascii="Times New Roman" w:hAnsi="Times New Roman" w:cs="Times New Roman"/>
              </w:rPr>
              <w:t>максимальная высота зданий от уровня земли до верха перекрытия последнего этажа</w:t>
            </w:r>
          </w:p>
        </w:tc>
        <w:tc>
          <w:tcPr>
            <w:tcW w:w="851" w:type="dxa"/>
            <w:textDirection w:val="btLr"/>
            <w:vAlign w:val="center"/>
          </w:tcPr>
          <w:p w:rsidR="007564CA" w:rsidRPr="00D82D18" w:rsidRDefault="007564CA" w:rsidP="006E38AF">
            <w:pPr>
              <w:ind w:firstLine="0"/>
              <w:jc w:val="center"/>
              <w:rPr>
                <w:rFonts w:ascii="Times New Roman" w:hAnsi="Times New Roman" w:cs="Times New Roman"/>
              </w:rPr>
            </w:pPr>
            <w:r w:rsidRPr="00D82D18">
              <w:rPr>
                <w:rFonts w:ascii="Times New Roman" w:hAnsi="Times New Roman" w:cs="Times New Roman"/>
              </w:rPr>
              <w:t>максимальный процент застройки земельного участка</w:t>
            </w:r>
          </w:p>
        </w:tc>
      </w:tr>
      <w:tr w:rsidR="007564CA" w:rsidRPr="00D82D18" w:rsidTr="006E38AF">
        <w:trPr>
          <w:cantSplit/>
          <w:trHeight w:val="237"/>
          <w:jc w:val="center"/>
        </w:trPr>
        <w:tc>
          <w:tcPr>
            <w:tcW w:w="2694" w:type="dxa"/>
            <w:shd w:val="clear" w:color="auto" w:fill="auto"/>
            <w:vAlign w:val="center"/>
          </w:tcPr>
          <w:p w:rsidR="007564CA" w:rsidRPr="00D82D18" w:rsidRDefault="007564CA" w:rsidP="006E38AF">
            <w:pPr>
              <w:ind w:firstLine="0"/>
              <w:jc w:val="center"/>
              <w:rPr>
                <w:rFonts w:ascii="Times New Roman" w:hAnsi="Times New Roman" w:cs="Times New Roman"/>
              </w:rPr>
            </w:pPr>
            <w:r w:rsidRPr="00D82D18">
              <w:rPr>
                <w:rFonts w:ascii="Times New Roman" w:hAnsi="Times New Roman" w:cs="Times New Roman"/>
              </w:rPr>
              <w:t>1</w:t>
            </w:r>
          </w:p>
        </w:tc>
        <w:tc>
          <w:tcPr>
            <w:tcW w:w="709" w:type="dxa"/>
            <w:shd w:val="clear" w:color="auto" w:fill="auto"/>
            <w:vAlign w:val="center"/>
          </w:tcPr>
          <w:p w:rsidR="007564CA" w:rsidRPr="00D82D18" w:rsidRDefault="007564CA" w:rsidP="006E38A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2</w:t>
            </w:r>
          </w:p>
        </w:tc>
        <w:tc>
          <w:tcPr>
            <w:tcW w:w="992" w:type="dxa"/>
            <w:vAlign w:val="center"/>
          </w:tcPr>
          <w:p w:rsidR="007564CA" w:rsidRPr="00D82D18" w:rsidRDefault="007564CA" w:rsidP="006E38AF">
            <w:pPr>
              <w:ind w:firstLine="0"/>
              <w:jc w:val="center"/>
              <w:rPr>
                <w:rFonts w:ascii="Times New Roman" w:hAnsi="Times New Roman" w:cs="Times New Roman"/>
              </w:rPr>
            </w:pPr>
            <w:r w:rsidRPr="00D82D18">
              <w:rPr>
                <w:rFonts w:ascii="Times New Roman" w:hAnsi="Times New Roman" w:cs="Times New Roman"/>
              </w:rPr>
              <w:t>3</w:t>
            </w:r>
          </w:p>
        </w:tc>
        <w:tc>
          <w:tcPr>
            <w:tcW w:w="851" w:type="dxa"/>
            <w:vAlign w:val="center"/>
          </w:tcPr>
          <w:p w:rsidR="007564CA" w:rsidRPr="00D82D18" w:rsidRDefault="007564CA" w:rsidP="006E38AF">
            <w:pPr>
              <w:ind w:firstLine="0"/>
              <w:jc w:val="center"/>
              <w:rPr>
                <w:rFonts w:ascii="Times New Roman" w:hAnsi="Times New Roman" w:cs="Times New Roman"/>
              </w:rPr>
            </w:pPr>
            <w:r w:rsidRPr="00D82D18">
              <w:rPr>
                <w:rFonts w:ascii="Times New Roman" w:hAnsi="Times New Roman" w:cs="Times New Roman"/>
              </w:rPr>
              <w:t>4</w:t>
            </w:r>
          </w:p>
        </w:tc>
        <w:tc>
          <w:tcPr>
            <w:tcW w:w="1260" w:type="dxa"/>
            <w:vAlign w:val="center"/>
          </w:tcPr>
          <w:p w:rsidR="007564CA" w:rsidRPr="00D82D18" w:rsidRDefault="007564CA" w:rsidP="006E38AF">
            <w:pPr>
              <w:ind w:firstLine="0"/>
              <w:jc w:val="center"/>
              <w:rPr>
                <w:rFonts w:ascii="Times New Roman" w:hAnsi="Times New Roman" w:cs="Times New Roman"/>
              </w:rPr>
            </w:pPr>
            <w:r w:rsidRPr="00D82D18">
              <w:rPr>
                <w:rFonts w:ascii="Times New Roman" w:hAnsi="Times New Roman" w:cs="Times New Roman"/>
              </w:rPr>
              <w:t>5</w:t>
            </w:r>
          </w:p>
        </w:tc>
        <w:tc>
          <w:tcPr>
            <w:tcW w:w="992" w:type="dxa"/>
            <w:vAlign w:val="center"/>
          </w:tcPr>
          <w:p w:rsidR="007564CA" w:rsidRPr="00D82D18" w:rsidRDefault="007564CA" w:rsidP="006E38AF">
            <w:pPr>
              <w:ind w:firstLine="0"/>
              <w:jc w:val="center"/>
              <w:rPr>
                <w:rFonts w:ascii="Times New Roman" w:hAnsi="Times New Roman" w:cs="Times New Roman"/>
              </w:rPr>
            </w:pPr>
            <w:r w:rsidRPr="00D82D18">
              <w:rPr>
                <w:rFonts w:ascii="Times New Roman" w:hAnsi="Times New Roman" w:cs="Times New Roman"/>
              </w:rPr>
              <w:t>6</w:t>
            </w:r>
          </w:p>
        </w:tc>
        <w:tc>
          <w:tcPr>
            <w:tcW w:w="866" w:type="dxa"/>
            <w:vAlign w:val="center"/>
          </w:tcPr>
          <w:p w:rsidR="007564CA" w:rsidRPr="00D82D18" w:rsidRDefault="007564CA" w:rsidP="006E38AF">
            <w:pPr>
              <w:ind w:firstLine="0"/>
              <w:jc w:val="center"/>
              <w:rPr>
                <w:rFonts w:ascii="Times New Roman" w:hAnsi="Times New Roman" w:cs="Times New Roman"/>
              </w:rPr>
            </w:pPr>
            <w:r w:rsidRPr="00D82D18">
              <w:rPr>
                <w:rFonts w:ascii="Times New Roman" w:hAnsi="Times New Roman" w:cs="Times New Roman"/>
              </w:rPr>
              <w:t>7</w:t>
            </w:r>
          </w:p>
        </w:tc>
        <w:tc>
          <w:tcPr>
            <w:tcW w:w="1118" w:type="dxa"/>
            <w:vAlign w:val="center"/>
          </w:tcPr>
          <w:p w:rsidR="007564CA" w:rsidRPr="00D82D18" w:rsidRDefault="007564CA" w:rsidP="006E38AF">
            <w:pPr>
              <w:ind w:firstLine="0"/>
              <w:jc w:val="center"/>
              <w:rPr>
                <w:rFonts w:ascii="Times New Roman" w:hAnsi="Times New Roman" w:cs="Times New Roman"/>
              </w:rPr>
            </w:pPr>
            <w:r w:rsidRPr="00D82D18">
              <w:rPr>
                <w:rFonts w:ascii="Times New Roman" w:hAnsi="Times New Roman" w:cs="Times New Roman"/>
              </w:rPr>
              <w:t>8</w:t>
            </w:r>
          </w:p>
        </w:tc>
        <w:tc>
          <w:tcPr>
            <w:tcW w:w="851" w:type="dxa"/>
            <w:vAlign w:val="center"/>
          </w:tcPr>
          <w:p w:rsidR="007564CA" w:rsidRPr="00D82D18" w:rsidRDefault="007564CA" w:rsidP="006E38AF">
            <w:pPr>
              <w:ind w:firstLine="0"/>
              <w:jc w:val="center"/>
              <w:rPr>
                <w:rFonts w:ascii="Times New Roman" w:hAnsi="Times New Roman" w:cs="Times New Roman"/>
              </w:rPr>
            </w:pPr>
            <w:r w:rsidRPr="00D82D18">
              <w:rPr>
                <w:rFonts w:ascii="Times New Roman" w:hAnsi="Times New Roman" w:cs="Times New Roman"/>
              </w:rPr>
              <w:t>9</w:t>
            </w:r>
          </w:p>
        </w:tc>
      </w:tr>
      <w:tr w:rsidR="007564CA" w:rsidRPr="00D82D18" w:rsidTr="006E38AF">
        <w:trPr>
          <w:trHeight w:val="20"/>
          <w:jc w:val="center"/>
        </w:trPr>
        <w:tc>
          <w:tcPr>
            <w:tcW w:w="2694" w:type="dxa"/>
            <w:shd w:val="clear" w:color="auto" w:fill="auto"/>
          </w:tcPr>
          <w:p w:rsidR="007564CA" w:rsidRPr="00D82D18" w:rsidRDefault="007564CA" w:rsidP="007564CA">
            <w:pPr>
              <w:pStyle w:val="ConsPlusNormal"/>
              <w:ind w:hanging="15"/>
              <w:rPr>
                <w:rFonts w:ascii="Times New Roman" w:hAnsi="Times New Roman" w:cs="Times New Roman"/>
                <w:sz w:val="24"/>
                <w:szCs w:val="24"/>
              </w:rPr>
            </w:pPr>
            <w:r w:rsidRPr="00D82D18">
              <w:rPr>
                <w:rFonts w:ascii="Times New Roman" w:hAnsi="Times New Roman" w:cs="Times New Roman"/>
                <w:sz w:val="24"/>
                <w:szCs w:val="24"/>
              </w:rPr>
              <w:t>Предоставление коммунальных услуг</w:t>
            </w:r>
          </w:p>
        </w:tc>
        <w:tc>
          <w:tcPr>
            <w:tcW w:w="709" w:type="dxa"/>
            <w:shd w:val="clear" w:color="auto" w:fill="auto"/>
          </w:tcPr>
          <w:p w:rsidR="007564CA" w:rsidRPr="00D82D18" w:rsidRDefault="007564CA" w:rsidP="007564CA">
            <w:pPr>
              <w:ind w:hanging="15"/>
              <w:jc w:val="center"/>
              <w:rPr>
                <w:rFonts w:ascii="Times New Roman" w:hAnsi="Times New Roman" w:cs="Times New Roman"/>
              </w:rPr>
            </w:pPr>
            <w:r w:rsidRPr="00D82D18">
              <w:rPr>
                <w:rFonts w:ascii="Times New Roman" w:hAnsi="Times New Roman" w:cs="Times New Roman"/>
              </w:rPr>
              <w:t>3.1.1</w:t>
            </w:r>
          </w:p>
        </w:tc>
        <w:tc>
          <w:tcPr>
            <w:tcW w:w="992" w:type="dxa"/>
          </w:tcPr>
          <w:p w:rsidR="007564CA" w:rsidRPr="00D82D18" w:rsidRDefault="007564CA" w:rsidP="007564CA">
            <w:pPr>
              <w:pStyle w:val="affff7"/>
              <w:spacing w:before="0" w:beforeAutospacing="0" w:after="0"/>
              <w:jc w:val="center"/>
            </w:pPr>
            <w:r w:rsidRPr="00D82D18">
              <w:t>1/</w:t>
            </w:r>
          </w:p>
          <w:p w:rsidR="007564CA" w:rsidRPr="00D82D18" w:rsidRDefault="007564CA" w:rsidP="007564CA">
            <w:pPr>
              <w:pStyle w:val="affff7"/>
              <w:spacing w:before="0" w:beforeAutospacing="0" w:after="0"/>
              <w:jc w:val="center"/>
            </w:pPr>
            <w:r w:rsidRPr="00D82D18">
              <w:t>50000</w:t>
            </w:r>
          </w:p>
          <w:p w:rsidR="007564CA" w:rsidRPr="00D82D18" w:rsidRDefault="007564CA" w:rsidP="007564CA">
            <w:pPr>
              <w:pStyle w:val="affff7"/>
              <w:spacing w:before="0" w:beforeAutospacing="0" w:after="0"/>
              <w:jc w:val="center"/>
            </w:pPr>
            <w:r w:rsidRPr="00D82D18">
              <w:t>кв.м</w:t>
            </w:r>
          </w:p>
        </w:tc>
        <w:tc>
          <w:tcPr>
            <w:tcW w:w="5938" w:type="dxa"/>
            <w:gridSpan w:val="6"/>
          </w:tcPr>
          <w:p w:rsidR="007564CA" w:rsidRPr="00D82D18" w:rsidRDefault="007564CA" w:rsidP="006E38AF">
            <w:pPr>
              <w:pStyle w:val="ConsPlusNormal"/>
              <w:ind w:hanging="15"/>
              <w:jc w:val="center"/>
              <w:rPr>
                <w:rFonts w:ascii="Times New Roman" w:hAnsi="Times New Roman" w:cs="Times New Roman"/>
                <w:sz w:val="24"/>
                <w:szCs w:val="24"/>
              </w:rPr>
            </w:pPr>
            <w:r w:rsidRPr="00D82D18">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p w:rsidR="007564CA" w:rsidRPr="00D82D18" w:rsidRDefault="007564CA" w:rsidP="006E38AF">
            <w:pPr>
              <w:pStyle w:val="ConsPlusNormal"/>
              <w:ind w:hanging="15"/>
              <w:rPr>
                <w:rFonts w:ascii="Times New Roman" w:hAnsi="Times New Roman" w:cs="Times New Roman"/>
                <w:sz w:val="24"/>
                <w:szCs w:val="24"/>
              </w:rPr>
            </w:pPr>
          </w:p>
        </w:tc>
      </w:tr>
      <w:tr w:rsidR="007564CA" w:rsidRPr="00D82D18" w:rsidTr="006E38AF">
        <w:trPr>
          <w:trHeight w:val="20"/>
          <w:jc w:val="center"/>
        </w:trPr>
        <w:tc>
          <w:tcPr>
            <w:tcW w:w="2694" w:type="dxa"/>
            <w:shd w:val="clear" w:color="auto" w:fill="auto"/>
          </w:tcPr>
          <w:p w:rsidR="007564CA" w:rsidRPr="00D82D18" w:rsidRDefault="007564CA" w:rsidP="007564CA">
            <w:pPr>
              <w:pStyle w:val="ConsPlusNormal"/>
              <w:ind w:hanging="15"/>
              <w:rPr>
                <w:rFonts w:ascii="Times New Roman" w:hAnsi="Times New Roman" w:cs="Times New Roman"/>
                <w:sz w:val="24"/>
                <w:szCs w:val="24"/>
              </w:rPr>
            </w:pPr>
            <w:r w:rsidRPr="00D82D18">
              <w:rPr>
                <w:rFonts w:ascii="Times New Roman" w:hAnsi="Times New Roman" w:cs="Times New Roman"/>
                <w:sz w:val="24"/>
                <w:szCs w:val="24"/>
              </w:rPr>
              <w:t>Административные здания организаций, обеспечивающих предоставление коммунальных услуг</w:t>
            </w:r>
          </w:p>
        </w:tc>
        <w:tc>
          <w:tcPr>
            <w:tcW w:w="709" w:type="dxa"/>
            <w:shd w:val="clear" w:color="auto" w:fill="auto"/>
          </w:tcPr>
          <w:p w:rsidR="007564CA" w:rsidRPr="00D82D18" w:rsidRDefault="007564CA" w:rsidP="007564CA">
            <w:pPr>
              <w:ind w:hanging="15"/>
              <w:jc w:val="center"/>
              <w:rPr>
                <w:rFonts w:ascii="Times New Roman" w:hAnsi="Times New Roman" w:cs="Times New Roman"/>
              </w:rPr>
            </w:pPr>
            <w:r w:rsidRPr="00D82D18">
              <w:rPr>
                <w:rFonts w:ascii="Times New Roman" w:hAnsi="Times New Roman" w:cs="Times New Roman"/>
              </w:rPr>
              <w:t>3.1.2</w:t>
            </w:r>
          </w:p>
        </w:tc>
        <w:tc>
          <w:tcPr>
            <w:tcW w:w="992" w:type="dxa"/>
          </w:tcPr>
          <w:p w:rsidR="007564CA" w:rsidRPr="00D82D18" w:rsidRDefault="007564CA" w:rsidP="007564CA">
            <w:pPr>
              <w:pStyle w:val="affff7"/>
              <w:spacing w:before="0" w:beforeAutospacing="0" w:after="0"/>
              <w:ind w:hanging="15"/>
              <w:jc w:val="center"/>
            </w:pPr>
            <w:r w:rsidRPr="00D82D18">
              <w:t>500/</w:t>
            </w:r>
          </w:p>
          <w:p w:rsidR="007564CA" w:rsidRPr="00D82D18" w:rsidRDefault="007564CA" w:rsidP="007564CA">
            <w:pPr>
              <w:pStyle w:val="affff7"/>
              <w:spacing w:before="0" w:beforeAutospacing="0" w:after="0"/>
              <w:ind w:hanging="15"/>
              <w:jc w:val="center"/>
            </w:pPr>
            <w:r w:rsidRPr="00D82D18">
              <w:t>5000</w:t>
            </w:r>
          </w:p>
          <w:p w:rsidR="007564CA" w:rsidRPr="00D82D18" w:rsidRDefault="007564CA" w:rsidP="007564CA">
            <w:pPr>
              <w:pStyle w:val="affff7"/>
              <w:spacing w:before="0" w:beforeAutospacing="0" w:after="0"/>
              <w:ind w:hanging="15"/>
              <w:jc w:val="center"/>
            </w:pPr>
            <w:r w:rsidRPr="00D82D18">
              <w:t>кв.м</w:t>
            </w:r>
          </w:p>
        </w:tc>
        <w:tc>
          <w:tcPr>
            <w:tcW w:w="851" w:type="dxa"/>
          </w:tcPr>
          <w:p w:rsidR="007564CA" w:rsidRPr="00D82D18" w:rsidRDefault="007564CA" w:rsidP="006E38AF">
            <w:pPr>
              <w:pStyle w:val="affff7"/>
              <w:ind w:hanging="15"/>
              <w:jc w:val="center"/>
            </w:pPr>
            <w:r w:rsidRPr="00D82D18">
              <w:t>15 м</w:t>
            </w:r>
          </w:p>
        </w:tc>
        <w:tc>
          <w:tcPr>
            <w:tcW w:w="1260" w:type="dxa"/>
          </w:tcPr>
          <w:p w:rsidR="007564CA" w:rsidRPr="00D82D18" w:rsidRDefault="007564CA" w:rsidP="006E38AF">
            <w:pPr>
              <w:pStyle w:val="affff7"/>
              <w:ind w:hanging="15"/>
              <w:jc w:val="center"/>
            </w:pPr>
            <w:r w:rsidRPr="00D82D18">
              <w:t>5 м</w:t>
            </w:r>
          </w:p>
        </w:tc>
        <w:tc>
          <w:tcPr>
            <w:tcW w:w="992" w:type="dxa"/>
          </w:tcPr>
          <w:p w:rsidR="007564CA" w:rsidRPr="00D82D18" w:rsidRDefault="007564CA" w:rsidP="006E38AF">
            <w:pPr>
              <w:pStyle w:val="affff7"/>
              <w:ind w:hanging="15"/>
              <w:jc w:val="center"/>
            </w:pPr>
            <w:r w:rsidRPr="00D82D18">
              <w:t>3 м</w:t>
            </w:r>
          </w:p>
        </w:tc>
        <w:tc>
          <w:tcPr>
            <w:tcW w:w="866" w:type="dxa"/>
          </w:tcPr>
          <w:p w:rsidR="007564CA" w:rsidRPr="00D82D18" w:rsidRDefault="007564CA" w:rsidP="006E38AF">
            <w:pPr>
              <w:pStyle w:val="affff7"/>
              <w:ind w:hanging="15"/>
              <w:jc w:val="center"/>
            </w:pPr>
            <w:r w:rsidRPr="00D82D18">
              <w:t>3</w:t>
            </w:r>
          </w:p>
        </w:tc>
        <w:tc>
          <w:tcPr>
            <w:tcW w:w="1118" w:type="dxa"/>
          </w:tcPr>
          <w:p w:rsidR="007564CA" w:rsidRPr="00D82D18" w:rsidRDefault="007564CA" w:rsidP="006E38AF">
            <w:pPr>
              <w:pStyle w:val="affff7"/>
              <w:ind w:hanging="15"/>
              <w:jc w:val="center"/>
            </w:pPr>
            <w:r w:rsidRPr="00D82D18">
              <w:t>15 м</w:t>
            </w:r>
          </w:p>
          <w:p w:rsidR="007564CA" w:rsidRPr="00D82D18" w:rsidRDefault="007564CA" w:rsidP="006E38AF">
            <w:pPr>
              <w:pStyle w:val="affff7"/>
              <w:ind w:hanging="15"/>
              <w:jc w:val="center"/>
            </w:pPr>
          </w:p>
        </w:tc>
        <w:tc>
          <w:tcPr>
            <w:tcW w:w="851" w:type="dxa"/>
          </w:tcPr>
          <w:p w:rsidR="007564CA" w:rsidRPr="00D82D18" w:rsidRDefault="007564CA" w:rsidP="006E38AF">
            <w:pPr>
              <w:pStyle w:val="affff7"/>
              <w:ind w:hanging="15"/>
              <w:jc w:val="center"/>
            </w:pPr>
            <w:r w:rsidRPr="00D82D18">
              <w:t>70 %</w:t>
            </w:r>
          </w:p>
        </w:tc>
      </w:tr>
      <w:tr w:rsidR="007564CA" w:rsidRPr="00D82D18" w:rsidTr="006E38AF">
        <w:trPr>
          <w:cantSplit/>
          <w:trHeight w:val="843"/>
          <w:jc w:val="center"/>
        </w:trPr>
        <w:tc>
          <w:tcPr>
            <w:tcW w:w="2694" w:type="dxa"/>
            <w:shd w:val="clear" w:color="auto" w:fill="auto"/>
          </w:tcPr>
          <w:p w:rsidR="007564CA" w:rsidRPr="00D82D18" w:rsidRDefault="007564CA" w:rsidP="007564CA">
            <w:pPr>
              <w:ind w:firstLine="0"/>
              <w:rPr>
                <w:rFonts w:ascii="Times New Roman" w:hAnsi="Times New Roman" w:cs="Times New Roman"/>
              </w:rPr>
            </w:pPr>
            <w:r w:rsidRPr="00D82D18">
              <w:rPr>
                <w:rFonts w:ascii="Times New Roman" w:hAnsi="Times New Roman" w:cs="Times New Roman"/>
              </w:rPr>
              <w:t>Трубопроводный транспорт</w:t>
            </w:r>
          </w:p>
        </w:tc>
        <w:tc>
          <w:tcPr>
            <w:tcW w:w="709" w:type="dxa"/>
            <w:shd w:val="clear" w:color="auto" w:fill="auto"/>
          </w:tcPr>
          <w:p w:rsidR="007564CA" w:rsidRPr="00D82D18" w:rsidRDefault="007564CA" w:rsidP="007564CA">
            <w:pPr>
              <w:pStyle w:val="affff7"/>
              <w:spacing w:before="0" w:beforeAutospacing="0" w:after="0"/>
              <w:jc w:val="center"/>
            </w:pPr>
            <w:bookmarkStart w:id="342" w:name="Par426"/>
            <w:bookmarkEnd w:id="342"/>
            <w:r w:rsidRPr="00D82D18">
              <w:t>7.5</w:t>
            </w:r>
          </w:p>
        </w:tc>
        <w:tc>
          <w:tcPr>
            <w:tcW w:w="992" w:type="dxa"/>
          </w:tcPr>
          <w:p w:rsidR="007564CA" w:rsidRPr="00D82D18" w:rsidRDefault="007564CA" w:rsidP="007564CA">
            <w:pPr>
              <w:pStyle w:val="affff7"/>
              <w:spacing w:before="0" w:beforeAutospacing="0" w:after="0"/>
              <w:jc w:val="center"/>
            </w:pPr>
            <w:r w:rsidRPr="00D82D18">
              <w:t>200/</w:t>
            </w:r>
          </w:p>
          <w:p w:rsidR="007564CA" w:rsidRPr="00D82D18" w:rsidRDefault="007564CA" w:rsidP="007564CA">
            <w:pPr>
              <w:pStyle w:val="affff7"/>
              <w:spacing w:before="0" w:beforeAutospacing="0" w:after="0"/>
              <w:jc w:val="center"/>
            </w:pPr>
            <w:r w:rsidRPr="00D82D18">
              <w:t>20000</w:t>
            </w:r>
          </w:p>
          <w:p w:rsidR="007564CA" w:rsidRPr="00D82D18" w:rsidRDefault="007564CA" w:rsidP="007564CA">
            <w:pPr>
              <w:pStyle w:val="affff7"/>
              <w:spacing w:before="0" w:beforeAutospacing="0" w:after="0"/>
              <w:jc w:val="center"/>
            </w:pPr>
            <w:r w:rsidRPr="00D82D18">
              <w:t>кв.м</w:t>
            </w:r>
          </w:p>
        </w:tc>
        <w:tc>
          <w:tcPr>
            <w:tcW w:w="851" w:type="dxa"/>
          </w:tcPr>
          <w:p w:rsidR="007564CA" w:rsidRPr="00D82D18" w:rsidRDefault="007564CA" w:rsidP="006E38AF">
            <w:pPr>
              <w:pStyle w:val="affff7"/>
              <w:jc w:val="center"/>
              <w:rPr>
                <w:sz w:val="20"/>
                <w:szCs w:val="20"/>
              </w:rPr>
            </w:pPr>
            <w:r w:rsidRPr="00D82D18">
              <w:rPr>
                <w:sz w:val="20"/>
                <w:szCs w:val="20"/>
              </w:rPr>
              <w:t>Не регламентируется</w:t>
            </w:r>
          </w:p>
        </w:tc>
        <w:tc>
          <w:tcPr>
            <w:tcW w:w="1260" w:type="dxa"/>
          </w:tcPr>
          <w:p w:rsidR="007564CA" w:rsidRPr="00D82D18" w:rsidRDefault="007564CA" w:rsidP="006E38AF">
            <w:pPr>
              <w:pStyle w:val="affff7"/>
              <w:jc w:val="center"/>
            </w:pPr>
            <w:r w:rsidRPr="00D82D18">
              <w:t>5 м</w:t>
            </w:r>
          </w:p>
        </w:tc>
        <w:tc>
          <w:tcPr>
            <w:tcW w:w="992" w:type="dxa"/>
          </w:tcPr>
          <w:p w:rsidR="007564CA" w:rsidRPr="00D82D18" w:rsidRDefault="007564CA" w:rsidP="006E38AF">
            <w:pPr>
              <w:pStyle w:val="affff7"/>
              <w:jc w:val="center"/>
            </w:pPr>
            <w:r w:rsidRPr="00D82D18">
              <w:t>3 м</w:t>
            </w:r>
          </w:p>
        </w:tc>
        <w:tc>
          <w:tcPr>
            <w:tcW w:w="866" w:type="dxa"/>
          </w:tcPr>
          <w:p w:rsidR="007564CA" w:rsidRPr="00D82D18" w:rsidRDefault="007564CA" w:rsidP="006E38AF">
            <w:pPr>
              <w:pStyle w:val="affff7"/>
              <w:jc w:val="center"/>
            </w:pPr>
            <w:r w:rsidRPr="00D82D18">
              <w:t>2</w:t>
            </w:r>
          </w:p>
        </w:tc>
        <w:tc>
          <w:tcPr>
            <w:tcW w:w="1118" w:type="dxa"/>
          </w:tcPr>
          <w:p w:rsidR="007564CA" w:rsidRPr="00D82D18" w:rsidRDefault="007564CA" w:rsidP="006E38AF">
            <w:pPr>
              <w:pStyle w:val="affff7"/>
              <w:jc w:val="center"/>
            </w:pPr>
            <w:r w:rsidRPr="00D82D18">
              <w:t>20 м</w:t>
            </w:r>
          </w:p>
          <w:p w:rsidR="007564CA" w:rsidRPr="00D82D18" w:rsidRDefault="007564CA" w:rsidP="006E38AF">
            <w:pPr>
              <w:pStyle w:val="affff7"/>
              <w:jc w:val="center"/>
            </w:pPr>
          </w:p>
        </w:tc>
        <w:tc>
          <w:tcPr>
            <w:tcW w:w="851" w:type="dxa"/>
          </w:tcPr>
          <w:p w:rsidR="007564CA" w:rsidRPr="00D82D18" w:rsidRDefault="007564CA" w:rsidP="006E38AF">
            <w:pPr>
              <w:pStyle w:val="affff7"/>
              <w:jc w:val="center"/>
            </w:pPr>
            <w:r w:rsidRPr="00D82D18">
              <w:t>65%</w:t>
            </w:r>
          </w:p>
        </w:tc>
      </w:tr>
      <w:tr w:rsidR="007564CA" w:rsidRPr="00D82D18" w:rsidTr="006E38AF">
        <w:trPr>
          <w:cantSplit/>
          <w:trHeight w:val="843"/>
          <w:jc w:val="center"/>
        </w:trPr>
        <w:tc>
          <w:tcPr>
            <w:tcW w:w="2694" w:type="dxa"/>
            <w:shd w:val="clear" w:color="auto" w:fill="auto"/>
          </w:tcPr>
          <w:p w:rsidR="007564CA" w:rsidRPr="00D82D18" w:rsidRDefault="007564CA" w:rsidP="006E38AF">
            <w:pPr>
              <w:pStyle w:val="affff7"/>
            </w:pPr>
            <w:r w:rsidRPr="00D82D18">
              <w:t>Связь</w:t>
            </w:r>
          </w:p>
        </w:tc>
        <w:tc>
          <w:tcPr>
            <w:tcW w:w="709" w:type="dxa"/>
            <w:shd w:val="clear" w:color="auto" w:fill="auto"/>
          </w:tcPr>
          <w:p w:rsidR="007564CA" w:rsidRPr="00D82D18" w:rsidRDefault="007564CA" w:rsidP="006E38AF">
            <w:pPr>
              <w:pStyle w:val="affff7"/>
              <w:jc w:val="center"/>
            </w:pPr>
            <w:r w:rsidRPr="00D82D18">
              <w:t>6.8</w:t>
            </w:r>
          </w:p>
        </w:tc>
        <w:tc>
          <w:tcPr>
            <w:tcW w:w="6930" w:type="dxa"/>
            <w:gridSpan w:val="7"/>
          </w:tcPr>
          <w:p w:rsidR="007564CA" w:rsidRPr="00D82D18" w:rsidRDefault="007564CA" w:rsidP="006E38AF">
            <w:pPr>
              <w:pStyle w:val="affff7"/>
              <w:jc w:val="center"/>
            </w:pPr>
            <w:r w:rsidRPr="00D82D18">
              <w:t>Не подлежат установлению, определяются в соответствии с техническими и санитарными нормами</w:t>
            </w:r>
          </w:p>
        </w:tc>
      </w:tr>
    </w:tbl>
    <w:p w:rsidR="007564CA" w:rsidRPr="00D82D18" w:rsidRDefault="007564CA" w:rsidP="007564CA">
      <w:pPr>
        <w:ind w:firstLine="0"/>
        <w:rPr>
          <w:rFonts w:ascii="Times New Roman" w:eastAsia="SimSun" w:hAnsi="Times New Roman" w:cs="Times New Roman"/>
          <w:lang w:eastAsia="zh-CN"/>
        </w:rPr>
      </w:pPr>
    </w:p>
    <w:p w:rsidR="007564CA" w:rsidRPr="00D82D18" w:rsidRDefault="00A4686E" w:rsidP="007564CA">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3</w:t>
      </w:r>
      <w:r w:rsidR="007564CA" w:rsidRPr="00D82D18">
        <w:rPr>
          <w:rFonts w:ascii="Times New Roman" w:eastAsia="SimSun" w:hAnsi="Times New Roman" w:cs="Times New Roman"/>
          <w:lang w:eastAsia="zh-CN"/>
        </w:rPr>
        <w:t>.2. Условно разрешенные виды использования земельных участков и объектов капитального строительства - не установлены</w:t>
      </w:r>
    </w:p>
    <w:p w:rsidR="007564CA" w:rsidRPr="00D82D18" w:rsidRDefault="007564CA" w:rsidP="007564CA">
      <w:pPr>
        <w:ind w:firstLine="0"/>
        <w:rPr>
          <w:rFonts w:ascii="Times New Roman" w:eastAsia="SimSun" w:hAnsi="Times New Roman" w:cs="Times New Roman"/>
          <w:lang w:eastAsia="zh-CN"/>
        </w:rPr>
      </w:pPr>
    </w:p>
    <w:p w:rsidR="007564CA" w:rsidRPr="00D82D18" w:rsidRDefault="00A4686E" w:rsidP="007564CA">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3</w:t>
      </w:r>
      <w:r w:rsidR="007564CA" w:rsidRPr="00D82D18">
        <w:rPr>
          <w:rFonts w:ascii="Times New Roman" w:eastAsia="SimSun" w:hAnsi="Times New Roman" w:cs="Times New Roman"/>
          <w:lang w:eastAsia="zh-CN"/>
        </w:rPr>
        <w:t>.3. Вспомогательные виды использования земельных участков и объектов капитального строительства:</w:t>
      </w: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70"/>
        <w:gridCol w:w="6094"/>
      </w:tblGrid>
      <w:tr w:rsidR="007564CA" w:rsidRPr="00D82D18" w:rsidTr="006E38AF">
        <w:trPr>
          <w:trHeight w:val="552"/>
        </w:trPr>
        <w:tc>
          <w:tcPr>
            <w:tcW w:w="3970" w:type="dxa"/>
            <w:vAlign w:val="center"/>
          </w:tcPr>
          <w:p w:rsidR="007564CA" w:rsidRPr="00D82D18" w:rsidRDefault="007564CA" w:rsidP="006E38AF">
            <w:pPr>
              <w:tabs>
                <w:tab w:val="left" w:pos="2520"/>
              </w:tabs>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Виды использования</w:t>
            </w:r>
          </w:p>
        </w:tc>
        <w:tc>
          <w:tcPr>
            <w:tcW w:w="6094" w:type="dxa"/>
            <w:vAlign w:val="center"/>
          </w:tcPr>
          <w:p w:rsidR="007564CA" w:rsidRPr="00D82D18" w:rsidRDefault="007564CA" w:rsidP="006E38AF">
            <w:pPr>
              <w:tabs>
                <w:tab w:val="left" w:pos="2520"/>
              </w:tabs>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Предельные параметры разрешенного строительства</w:t>
            </w:r>
          </w:p>
        </w:tc>
      </w:tr>
      <w:tr w:rsidR="007564CA" w:rsidRPr="00D82D18" w:rsidTr="006E38AF">
        <w:tc>
          <w:tcPr>
            <w:tcW w:w="3970" w:type="dxa"/>
          </w:tcPr>
          <w:p w:rsidR="007564CA" w:rsidRPr="00D82D18" w:rsidRDefault="007564CA" w:rsidP="006E38AF">
            <w:pPr>
              <w:tabs>
                <w:tab w:val="left" w:pos="2520"/>
              </w:tabs>
              <w:ind w:firstLine="0"/>
              <w:rPr>
                <w:rFonts w:ascii="Times New Roman" w:hAnsi="Times New Roman" w:cs="Times New Roman"/>
              </w:rPr>
            </w:pPr>
            <w:r w:rsidRPr="00D82D18">
              <w:rPr>
                <w:rFonts w:ascii="Times New Roman" w:hAnsi="Times New Roman" w:cs="Times New Roman"/>
              </w:rPr>
              <w:t>- объекты благоустройства, памятники, объекты монументального искусства</w:t>
            </w:r>
          </w:p>
          <w:p w:rsidR="007564CA" w:rsidRPr="00D82D18" w:rsidRDefault="007564CA" w:rsidP="006E38AF">
            <w:pPr>
              <w:tabs>
                <w:tab w:val="left" w:pos="2520"/>
              </w:tabs>
              <w:ind w:firstLine="0"/>
              <w:rPr>
                <w:rFonts w:ascii="Times New Roman" w:hAnsi="Times New Roman" w:cs="Times New Roman"/>
              </w:rPr>
            </w:pPr>
            <w:r w:rsidRPr="00D82D18">
              <w:rPr>
                <w:rFonts w:ascii="Times New Roman" w:hAnsi="Times New Roman" w:cs="Times New Roman"/>
              </w:rPr>
              <w:t xml:space="preserve">- площадки для отдыха </w:t>
            </w:r>
          </w:p>
          <w:p w:rsidR="007564CA" w:rsidRPr="00D82D18" w:rsidRDefault="007564CA" w:rsidP="006E38AF">
            <w:pPr>
              <w:tabs>
                <w:tab w:val="left" w:pos="2520"/>
              </w:tabs>
              <w:ind w:firstLine="0"/>
              <w:rPr>
                <w:rFonts w:ascii="Times New Roman" w:hAnsi="Times New Roman" w:cs="Times New Roman"/>
              </w:rPr>
            </w:pPr>
            <w:r w:rsidRPr="00D82D18">
              <w:rPr>
                <w:rFonts w:ascii="Times New Roman" w:hAnsi="Times New Roman" w:cs="Times New Roman"/>
              </w:rPr>
              <w:t xml:space="preserve">- стоянки для автомобилей надземные открытого и закрытого </w:t>
            </w:r>
            <w:r w:rsidRPr="00D82D18">
              <w:rPr>
                <w:rFonts w:ascii="Times New Roman" w:hAnsi="Times New Roman" w:cs="Times New Roman"/>
              </w:rPr>
              <w:lastRenderedPageBreak/>
              <w:t>типов открытые площадки, предназначенные для стоянки автомобилей</w:t>
            </w:r>
          </w:p>
          <w:p w:rsidR="007564CA" w:rsidRPr="00D82D18" w:rsidRDefault="007564CA" w:rsidP="006E38AF">
            <w:pPr>
              <w:tabs>
                <w:tab w:val="left" w:pos="2520"/>
              </w:tabs>
              <w:ind w:firstLine="0"/>
              <w:rPr>
                <w:rFonts w:ascii="Times New Roman" w:hAnsi="Times New Roman" w:cs="Times New Roman"/>
              </w:rPr>
            </w:pPr>
            <w:r w:rsidRPr="00D82D18">
              <w:rPr>
                <w:rFonts w:ascii="Times New Roman" w:hAnsi="Times New Roman" w:cs="Times New Roman"/>
              </w:rPr>
              <w:t>- площадки для сбора твердых бытовых отходов</w:t>
            </w:r>
          </w:p>
          <w:p w:rsidR="007564CA" w:rsidRPr="00D82D18" w:rsidRDefault="007564CA" w:rsidP="006E38AF">
            <w:pPr>
              <w:tabs>
                <w:tab w:val="left" w:pos="2520"/>
              </w:tabs>
              <w:ind w:firstLine="0"/>
              <w:rPr>
                <w:rFonts w:ascii="Times New Roman" w:hAnsi="Times New Roman" w:cs="Times New Roman"/>
              </w:rPr>
            </w:pPr>
            <w:r w:rsidRPr="00D82D18">
              <w:rPr>
                <w:rFonts w:ascii="Times New Roman" w:hAnsi="Times New Roman" w:cs="Times New Roman"/>
              </w:rPr>
              <w:t>- склады, ангары для хранения оборудования, инвентаря и пр.</w:t>
            </w:r>
          </w:p>
          <w:p w:rsidR="007564CA" w:rsidRPr="00D82D18" w:rsidRDefault="007564CA" w:rsidP="006E38AF">
            <w:pPr>
              <w:tabs>
                <w:tab w:val="left" w:pos="2520"/>
              </w:tabs>
              <w:ind w:firstLine="0"/>
              <w:rPr>
                <w:rFonts w:ascii="Times New Roman" w:hAnsi="Times New Roman" w:cs="Times New Roman"/>
              </w:rPr>
            </w:pPr>
            <w:r w:rsidRPr="00D82D18">
              <w:rPr>
                <w:rFonts w:ascii="Times New Roman" w:hAnsi="Times New Roman" w:cs="Times New Roman"/>
              </w:rPr>
              <w:t>- навесы, беседки, уборные</w:t>
            </w:r>
          </w:p>
          <w:p w:rsidR="007564CA" w:rsidRPr="00D82D18" w:rsidRDefault="007564CA" w:rsidP="006E38AF">
            <w:pPr>
              <w:tabs>
                <w:tab w:val="left" w:pos="2520"/>
              </w:tabs>
              <w:ind w:firstLine="0"/>
              <w:rPr>
                <w:rFonts w:ascii="Times New Roman" w:hAnsi="Times New Roman" w:cs="Times New Roman"/>
              </w:rPr>
            </w:pPr>
            <w:r w:rsidRPr="00D82D18">
              <w:rPr>
                <w:rFonts w:ascii="Times New Roman" w:hAnsi="Times New Roman" w:cs="Times New Roman"/>
              </w:rPr>
              <w:t>- контрольно-пропускные пункты, пункты охраны</w:t>
            </w:r>
          </w:p>
          <w:p w:rsidR="007564CA" w:rsidRPr="00D82D18" w:rsidRDefault="007564CA" w:rsidP="006E38AF">
            <w:pPr>
              <w:tabs>
                <w:tab w:val="left" w:pos="2520"/>
              </w:tabs>
              <w:ind w:firstLine="0"/>
              <w:rPr>
                <w:rFonts w:ascii="Times New Roman" w:eastAsia="SimSun" w:hAnsi="Times New Roman" w:cs="Times New Roman"/>
                <w:lang w:eastAsia="zh-CN"/>
              </w:rPr>
            </w:pPr>
            <w:r w:rsidRPr="00D82D18">
              <w:rPr>
                <w:rFonts w:ascii="Times New Roman" w:hAnsi="Times New Roman" w:cs="Times New Roman"/>
              </w:rPr>
              <w:t>- сопутствующие объекты инженерной инфраструктуры</w:t>
            </w:r>
          </w:p>
        </w:tc>
        <w:tc>
          <w:tcPr>
            <w:tcW w:w="6094" w:type="dxa"/>
          </w:tcPr>
          <w:p w:rsidR="007564CA" w:rsidRPr="00D82D18" w:rsidRDefault="007564CA" w:rsidP="006E38AF">
            <w:pPr>
              <w:tabs>
                <w:tab w:val="left" w:pos="2520"/>
              </w:tabs>
              <w:ind w:firstLine="0"/>
              <w:rPr>
                <w:rFonts w:ascii="Times New Roman" w:hAnsi="Times New Roman" w:cs="Times New Roman"/>
              </w:rPr>
            </w:pPr>
            <w:r w:rsidRPr="00D82D18">
              <w:rPr>
                <w:rFonts w:ascii="Times New Roman" w:hAnsi="Times New Roman" w:cs="Times New Roman"/>
              </w:rPr>
              <w:lastRenderedPageBreak/>
              <w:t>Размещаются в соответствии с санитарно-эпидемиологическими нормами и требованиями.</w:t>
            </w:r>
          </w:p>
          <w:p w:rsidR="007564CA" w:rsidRPr="00D82D18" w:rsidRDefault="007564CA" w:rsidP="006E38AF">
            <w:pPr>
              <w:tabs>
                <w:tab w:val="left" w:pos="2520"/>
              </w:tabs>
              <w:ind w:firstLine="0"/>
              <w:rPr>
                <w:rFonts w:ascii="Times New Roman" w:hAnsi="Times New Roman" w:cs="Times New Roman"/>
              </w:rPr>
            </w:pPr>
            <w:r w:rsidRPr="00D82D18">
              <w:rPr>
                <w:rFonts w:ascii="Times New Roman" w:hAnsi="Times New Roman" w:cs="Times New Roman"/>
              </w:rPr>
              <w:t>Максимальная высота строений, сооружений от уровня земли - 4 м</w:t>
            </w:r>
          </w:p>
          <w:p w:rsidR="007564CA" w:rsidRPr="00D82D18" w:rsidRDefault="007564CA" w:rsidP="006E38AF">
            <w:pPr>
              <w:tabs>
                <w:tab w:val="left" w:pos="2520"/>
              </w:tabs>
              <w:ind w:firstLine="0"/>
              <w:rPr>
                <w:rFonts w:ascii="Times New Roman" w:hAnsi="Times New Roman" w:cs="Times New Roman"/>
              </w:rPr>
            </w:pPr>
            <w:r w:rsidRPr="00D82D18">
              <w:rPr>
                <w:rFonts w:ascii="Times New Roman" w:hAnsi="Times New Roman" w:cs="Times New Roman"/>
              </w:rPr>
              <w:t xml:space="preserve">Минимальный отступ строений от красной линии - 5 м (если не установлены красные линии - от фасадной </w:t>
            </w:r>
            <w:r w:rsidRPr="00D82D18">
              <w:rPr>
                <w:rFonts w:ascii="Times New Roman" w:hAnsi="Times New Roman" w:cs="Times New Roman"/>
              </w:rPr>
              <w:lastRenderedPageBreak/>
              <w:t>границы участка)</w:t>
            </w:r>
          </w:p>
          <w:p w:rsidR="007564CA" w:rsidRPr="00D82D18" w:rsidRDefault="007564CA" w:rsidP="006E38AF">
            <w:pPr>
              <w:ind w:firstLine="0"/>
              <w:rPr>
                <w:rFonts w:ascii="Times New Roman" w:eastAsia="SimSun" w:hAnsi="Times New Roman" w:cs="Times New Roman"/>
                <w:lang w:eastAsia="zh-CN"/>
              </w:rPr>
            </w:pPr>
            <w:r w:rsidRPr="00D82D18">
              <w:rPr>
                <w:rFonts w:ascii="Times New Roman" w:hAnsi="Times New Roman" w:cs="Times New Roman"/>
              </w:rPr>
              <w:t>Минимальный отступ строений и сооружений от границ смежных участков - 3 м</w:t>
            </w:r>
          </w:p>
        </w:tc>
      </w:tr>
    </w:tbl>
    <w:p w:rsidR="007564CA" w:rsidRPr="00D82D18" w:rsidRDefault="007564CA" w:rsidP="007564CA">
      <w:pPr>
        <w:ind w:firstLine="851"/>
        <w:outlineLvl w:val="0"/>
        <w:rPr>
          <w:rFonts w:ascii="Times New Roman" w:hAnsi="Times New Roman" w:cs="Times New Roman"/>
          <w:b/>
          <w:u w:val="single"/>
        </w:rPr>
      </w:pPr>
    </w:p>
    <w:p w:rsidR="007564CA" w:rsidRPr="00D82D18" w:rsidRDefault="009F0341" w:rsidP="007564CA">
      <w:pPr>
        <w:spacing w:before="200" w:line="312" w:lineRule="auto"/>
        <w:ind w:firstLine="0"/>
        <w:rPr>
          <w:rFonts w:ascii="Times New Roman" w:eastAsia="SimSun" w:hAnsi="Times New Roman" w:cs="Times New Roman"/>
          <w:b/>
          <w:u w:val="single"/>
          <w:lang w:eastAsia="zh-CN"/>
        </w:rPr>
      </w:pPr>
      <w:r w:rsidRPr="00D82D18">
        <w:rPr>
          <w:rFonts w:ascii="Times New Roman" w:eastAsia="SimSun" w:hAnsi="Times New Roman" w:cs="Times New Roman"/>
          <w:b/>
          <w:u w:val="single"/>
          <w:lang w:eastAsia="zh-CN"/>
        </w:rPr>
        <w:t>4</w:t>
      </w:r>
      <w:r w:rsidR="007564CA" w:rsidRPr="00D82D18">
        <w:rPr>
          <w:rFonts w:ascii="Times New Roman" w:eastAsia="SimSun" w:hAnsi="Times New Roman" w:cs="Times New Roman"/>
          <w:b/>
          <w:u w:val="single"/>
          <w:lang w:eastAsia="zh-CN"/>
        </w:rPr>
        <w:t xml:space="preserve">. Зона транспортной инфраструктуры (Т). </w:t>
      </w:r>
    </w:p>
    <w:p w:rsidR="007564CA" w:rsidRPr="00D82D18" w:rsidRDefault="009F0341" w:rsidP="007564CA">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4</w:t>
      </w:r>
      <w:r w:rsidR="007564CA" w:rsidRPr="00D82D18">
        <w:rPr>
          <w:rFonts w:ascii="Times New Roman" w:eastAsia="SimSun" w:hAnsi="Times New Roman" w:cs="Times New Roman"/>
          <w:lang w:eastAsia="zh-CN"/>
        </w:rPr>
        <w:t>.1. Основные виды разрешённого использования земельных участков и объектов капитального строительства:</w:t>
      </w:r>
    </w:p>
    <w:tbl>
      <w:tblPr>
        <w:tblW w:w="10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919"/>
        <w:gridCol w:w="992"/>
        <w:gridCol w:w="851"/>
        <w:gridCol w:w="1260"/>
        <w:gridCol w:w="992"/>
        <w:gridCol w:w="866"/>
        <w:gridCol w:w="702"/>
        <w:gridCol w:w="850"/>
      </w:tblGrid>
      <w:tr w:rsidR="007564CA" w:rsidRPr="00D82D18" w:rsidTr="006E38AF">
        <w:trPr>
          <w:cantSplit/>
          <w:trHeight w:val="656"/>
          <w:jc w:val="center"/>
        </w:trPr>
        <w:tc>
          <w:tcPr>
            <w:tcW w:w="2694" w:type="dxa"/>
            <w:vMerge w:val="restart"/>
            <w:shd w:val="clear" w:color="auto" w:fill="auto"/>
            <w:vAlign w:val="center"/>
          </w:tcPr>
          <w:p w:rsidR="007564CA" w:rsidRPr="00D82D18" w:rsidRDefault="007564CA" w:rsidP="006E38AF">
            <w:pPr>
              <w:ind w:firstLine="0"/>
              <w:jc w:val="center"/>
              <w:rPr>
                <w:rFonts w:ascii="Times New Roman" w:hAnsi="Times New Roman" w:cs="Times New Roman"/>
              </w:rPr>
            </w:pPr>
            <w:r w:rsidRPr="00D82D18">
              <w:rPr>
                <w:rFonts w:ascii="Times New Roman" w:hAnsi="Times New Roman" w:cs="Times New Roman"/>
              </w:rPr>
              <w:t>Наименование вида разрешенного использования</w:t>
            </w:r>
          </w:p>
        </w:tc>
        <w:tc>
          <w:tcPr>
            <w:tcW w:w="919" w:type="dxa"/>
            <w:vMerge w:val="restart"/>
            <w:shd w:val="clear" w:color="auto" w:fill="auto"/>
            <w:vAlign w:val="center"/>
          </w:tcPr>
          <w:p w:rsidR="007564CA" w:rsidRPr="00D82D18" w:rsidRDefault="007564CA" w:rsidP="006E38A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Код</w:t>
            </w:r>
          </w:p>
        </w:tc>
        <w:tc>
          <w:tcPr>
            <w:tcW w:w="6513" w:type="dxa"/>
            <w:gridSpan w:val="7"/>
            <w:vAlign w:val="center"/>
          </w:tcPr>
          <w:p w:rsidR="007564CA" w:rsidRPr="00D82D18" w:rsidRDefault="007564CA" w:rsidP="006E38AF">
            <w:pPr>
              <w:ind w:firstLine="0"/>
              <w:jc w:val="center"/>
              <w:rPr>
                <w:rFonts w:ascii="Times New Roman" w:hAnsi="Times New Roman" w:cs="Times New Roman"/>
              </w:rPr>
            </w:pPr>
            <w:r w:rsidRPr="00D82D18">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7564CA" w:rsidRPr="00D82D18" w:rsidTr="006E38AF">
        <w:trPr>
          <w:cantSplit/>
          <w:trHeight w:val="4528"/>
          <w:jc w:val="center"/>
        </w:trPr>
        <w:tc>
          <w:tcPr>
            <w:tcW w:w="2694" w:type="dxa"/>
            <w:vMerge/>
            <w:shd w:val="clear" w:color="auto" w:fill="auto"/>
          </w:tcPr>
          <w:p w:rsidR="007564CA" w:rsidRPr="00D82D18" w:rsidRDefault="007564CA" w:rsidP="006E38AF">
            <w:pPr>
              <w:ind w:firstLine="0"/>
              <w:jc w:val="center"/>
              <w:rPr>
                <w:rFonts w:ascii="Times New Roman" w:eastAsia="SimSun" w:hAnsi="Times New Roman" w:cs="Times New Roman"/>
                <w:lang w:eastAsia="zh-CN"/>
              </w:rPr>
            </w:pPr>
          </w:p>
        </w:tc>
        <w:tc>
          <w:tcPr>
            <w:tcW w:w="919" w:type="dxa"/>
            <w:vMerge/>
            <w:shd w:val="clear" w:color="auto" w:fill="auto"/>
          </w:tcPr>
          <w:p w:rsidR="007564CA" w:rsidRPr="00D82D18" w:rsidRDefault="007564CA" w:rsidP="006E38AF">
            <w:pPr>
              <w:ind w:firstLine="0"/>
              <w:jc w:val="center"/>
              <w:rPr>
                <w:rFonts w:ascii="Times New Roman" w:eastAsia="SimSun" w:hAnsi="Times New Roman" w:cs="Times New Roman"/>
                <w:lang w:eastAsia="zh-CN"/>
              </w:rPr>
            </w:pPr>
          </w:p>
        </w:tc>
        <w:tc>
          <w:tcPr>
            <w:tcW w:w="992" w:type="dxa"/>
            <w:textDirection w:val="btLr"/>
            <w:vAlign w:val="center"/>
          </w:tcPr>
          <w:p w:rsidR="007564CA" w:rsidRPr="00D82D18" w:rsidRDefault="007564CA" w:rsidP="006E38AF">
            <w:pPr>
              <w:ind w:right="113" w:firstLine="0"/>
              <w:jc w:val="center"/>
              <w:rPr>
                <w:rFonts w:ascii="Times New Roman" w:eastAsia="SimSun" w:hAnsi="Times New Roman" w:cs="Times New Roman"/>
                <w:lang w:eastAsia="zh-CN"/>
              </w:rPr>
            </w:pPr>
            <w:r w:rsidRPr="00D82D18">
              <w:rPr>
                <w:rFonts w:ascii="Times New Roman" w:hAnsi="Times New Roman" w:cs="Times New Roman"/>
              </w:rPr>
              <w:t xml:space="preserve">площадь земельных участков минимальная / максимальная </w:t>
            </w:r>
          </w:p>
        </w:tc>
        <w:tc>
          <w:tcPr>
            <w:tcW w:w="851" w:type="dxa"/>
            <w:textDirection w:val="btLr"/>
            <w:vAlign w:val="center"/>
          </w:tcPr>
          <w:p w:rsidR="007564CA" w:rsidRPr="00D82D18" w:rsidRDefault="007564CA" w:rsidP="006E38AF">
            <w:pPr>
              <w:ind w:right="113" w:firstLine="0"/>
              <w:jc w:val="center"/>
              <w:rPr>
                <w:rFonts w:ascii="Times New Roman" w:hAnsi="Times New Roman" w:cs="Times New Roman"/>
              </w:rPr>
            </w:pPr>
            <w:r w:rsidRPr="00D82D18">
              <w:rPr>
                <w:rFonts w:ascii="Times New Roman" w:hAnsi="Times New Roman" w:cs="Times New Roman"/>
              </w:rPr>
              <w:t>минимальная ширина земельных участков вдоль фронта улиц и проездов</w:t>
            </w:r>
          </w:p>
        </w:tc>
        <w:tc>
          <w:tcPr>
            <w:tcW w:w="1260" w:type="dxa"/>
            <w:textDirection w:val="btLr"/>
            <w:vAlign w:val="center"/>
          </w:tcPr>
          <w:p w:rsidR="007564CA" w:rsidRPr="00D82D18" w:rsidRDefault="007564CA" w:rsidP="006E38AF">
            <w:pPr>
              <w:ind w:right="113" w:firstLine="0"/>
              <w:jc w:val="center"/>
              <w:rPr>
                <w:rFonts w:ascii="Times New Roman" w:eastAsia="SimSun" w:hAnsi="Times New Roman" w:cs="Times New Roman"/>
                <w:lang w:eastAsia="zh-CN"/>
              </w:rPr>
            </w:pPr>
            <w:r w:rsidRPr="00D82D18">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7564CA" w:rsidRPr="00D82D18" w:rsidRDefault="007564CA" w:rsidP="006E38AF">
            <w:pPr>
              <w:ind w:right="113" w:firstLine="0"/>
              <w:jc w:val="center"/>
              <w:rPr>
                <w:rFonts w:ascii="Times New Roman" w:eastAsia="SimSun" w:hAnsi="Times New Roman" w:cs="Times New Roman"/>
                <w:lang w:eastAsia="zh-CN"/>
              </w:rPr>
            </w:pPr>
            <w:r w:rsidRPr="00D82D18">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7564CA" w:rsidRPr="00D82D18" w:rsidRDefault="007564CA" w:rsidP="006E38AF">
            <w:pPr>
              <w:ind w:right="113" w:firstLine="0"/>
              <w:jc w:val="center"/>
              <w:rPr>
                <w:rFonts w:ascii="Times New Roman" w:eastAsia="SimSun" w:hAnsi="Times New Roman" w:cs="Times New Roman"/>
                <w:lang w:eastAsia="zh-CN"/>
              </w:rPr>
            </w:pPr>
            <w:r w:rsidRPr="00D82D18">
              <w:rPr>
                <w:rFonts w:ascii="Times New Roman" w:hAnsi="Times New Roman" w:cs="Times New Roman"/>
              </w:rPr>
              <w:t>максимальное количество надземных этажей</w:t>
            </w:r>
          </w:p>
        </w:tc>
        <w:tc>
          <w:tcPr>
            <w:tcW w:w="702" w:type="dxa"/>
            <w:textDirection w:val="btLr"/>
            <w:vAlign w:val="center"/>
          </w:tcPr>
          <w:p w:rsidR="007564CA" w:rsidRPr="00D82D18" w:rsidRDefault="007564CA" w:rsidP="006E38AF">
            <w:pPr>
              <w:ind w:right="113" w:firstLine="0"/>
              <w:jc w:val="center"/>
              <w:rPr>
                <w:rFonts w:ascii="Times New Roman" w:hAnsi="Times New Roman" w:cs="Times New Roman"/>
              </w:rPr>
            </w:pPr>
            <w:r w:rsidRPr="00D82D18">
              <w:rPr>
                <w:rFonts w:ascii="Times New Roman" w:hAnsi="Times New Roman" w:cs="Times New Roman"/>
              </w:rPr>
              <w:t>максимальная высота зданий</w:t>
            </w:r>
          </w:p>
        </w:tc>
        <w:tc>
          <w:tcPr>
            <w:tcW w:w="850" w:type="dxa"/>
            <w:textDirection w:val="btLr"/>
            <w:vAlign w:val="center"/>
          </w:tcPr>
          <w:p w:rsidR="007564CA" w:rsidRPr="00D82D18" w:rsidRDefault="007564CA" w:rsidP="006E38AF">
            <w:pPr>
              <w:ind w:right="113" w:firstLine="0"/>
              <w:jc w:val="center"/>
              <w:rPr>
                <w:rFonts w:ascii="Times New Roman" w:hAnsi="Times New Roman" w:cs="Times New Roman"/>
              </w:rPr>
            </w:pPr>
            <w:r w:rsidRPr="00D82D18">
              <w:rPr>
                <w:rFonts w:ascii="Times New Roman" w:hAnsi="Times New Roman" w:cs="Times New Roman"/>
              </w:rPr>
              <w:t>максимальный процент застройки земельного участка</w:t>
            </w:r>
          </w:p>
        </w:tc>
      </w:tr>
      <w:tr w:rsidR="007564CA" w:rsidRPr="00D82D18" w:rsidTr="006E38AF">
        <w:trPr>
          <w:cantSplit/>
          <w:trHeight w:val="237"/>
          <w:jc w:val="center"/>
        </w:trPr>
        <w:tc>
          <w:tcPr>
            <w:tcW w:w="2694" w:type="dxa"/>
            <w:shd w:val="clear" w:color="auto" w:fill="auto"/>
            <w:vAlign w:val="center"/>
          </w:tcPr>
          <w:p w:rsidR="007564CA" w:rsidRPr="00D82D18" w:rsidRDefault="007564CA" w:rsidP="006E38AF">
            <w:pPr>
              <w:ind w:firstLine="0"/>
              <w:jc w:val="center"/>
              <w:rPr>
                <w:rFonts w:ascii="Times New Roman" w:hAnsi="Times New Roman" w:cs="Times New Roman"/>
              </w:rPr>
            </w:pPr>
            <w:r w:rsidRPr="00D82D18">
              <w:rPr>
                <w:rFonts w:ascii="Times New Roman" w:hAnsi="Times New Roman" w:cs="Times New Roman"/>
              </w:rPr>
              <w:t>1</w:t>
            </w:r>
          </w:p>
        </w:tc>
        <w:tc>
          <w:tcPr>
            <w:tcW w:w="919" w:type="dxa"/>
            <w:shd w:val="clear" w:color="auto" w:fill="auto"/>
            <w:vAlign w:val="center"/>
          </w:tcPr>
          <w:p w:rsidR="007564CA" w:rsidRPr="00D82D18" w:rsidRDefault="007564CA" w:rsidP="006E38A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2</w:t>
            </w:r>
          </w:p>
        </w:tc>
        <w:tc>
          <w:tcPr>
            <w:tcW w:w="992" w:type="dxa"/>
            <w:vAlign w:val="center"/>
          </w:tcPr>
          <w:p w:rsidR="007564CA" w:rsidRPr="00D82D18" w:rsidRDefault="007564CA" w:rsidP="006E38AF">
            <w:pPr>
              <w:ind w:firstLine="0"/>
              <w:jc w:val="center"/>
              <w:rPr>
                <w:rFonts w:ascii="Times New Roman" w:hAnsi="Times New Roman" w:cs="Times New Roman"/>
              </w:rPr>
            </w:pPr>
            <w:r w:rsidRPr="00D82D18">
              <w:rPr>
                <w:rFonts w:ascii="Times New Roman" w:hAnsi="Times New Roman" w:cs="Times New Roman"/>
              </w:rPr>
              <w:t>3</w:t>
            </w:r>
          </w:p>
        </w:tc>
        <w:tc>
          <w:tcPr>
            <w:tcW w:w="851" w:type="dxa"/>
            <w:vAlign w:val="center"/>
          </w:tcPr>
          <w:p w:rsidR="007564CA" w:rsidRPr="00D82D18" w:rsidRDefault="007564CA" w:rsidP="006E38AF">
            <w:pPr>
              <w:ind w:firstLine="0"/>
              <w:jc w:val="center"/>
              <w:rPr>
                <w:rFonts w:ascii="Times New Roman" w:hAnsi="Times New Roman" w:cs="Times New Roman"/>
              </w:rPr>
            </w:pPr>
            <w:r w:rsidRPr="00D82D18">
              <w:rPr>
                <w:rFonts w:ascii="Times New Roman" w:hAnsi="Times New Roman" w:cs="Times New Roman"/>
              </w:rPr>
              <w:t>4</w:t>
            </w:r>
          </w:p>
        </w:tc>
        <w:tc>
          <w:tcPr>
            <w:tcW w:w="1260" w:type="dxa"/>
            <w:vAlign w:val="center"/>
          </w:tcPr>
          <w:p w:rsidR="007564CA" w:rsidRPr="00D82D18" w:rsidRDefault="007564CA" w:rsidP="006E38AF">
            <w:pPr>
              <w:ind w:firstLine="0"/>
              <w:jc w:val="center"/>
              <w:rPr>
                <w:rFonts w:ascii="Times New Roman" w:hAnsi="Times New Roman" w:cs="Times New Roman"/>
              </w:rPr>
            </w:pPr>
            <w:r w:rsidRPr="00D82D18">
              <w:rPr>
                <w:rFonts w:ascii="Times New Roman" w:hAnsi="Times New Roman" w:cs="Times New Roman"/>
              </w:rPr>
              <w:t>5</w:t>
            </w:r>
          </w:p>
        </w:tc>
        <w:tc>
          <w:tcPr>
            <w:tcW w:w="992" w:type="dxa"/>
            <w:vAlign w:val="center"/>
          </w:tcPr>
          <w:p w:rsidR="007564CA" w:rsidRPr="00D82D18" w:rsidRDefault="007564CA" w:rsidP="006E38AF">
            <w:pPr>
              <w:ind w:firstLine="0"/>
              <w:jc w:val="center"/>
              <w:rPr>
                <w:rFonts w:ascii="Times New Roman" w:hAnsi="Times New Roman" w:cs="Times New Roman"/>
              </w:rPr>
            </w:pPr>
            <w:r w:rsidRPr="00D82D18">
              <w:rPr>
                <w:rFonts w:ascii="Times New Roman" w:hAnsi="Times New Roman" w:cs="Times New Roman"/>
              </w:rPr>
              <w:t>6</w:t>
            </w:r>
          </w:p>
        </w:tc>
        <w:tc>
          <w:tcPr>
            <w:tcW w:w="866" w:type="dxa"/>
            <w:vAlign w:val="center"/>
          </w:tcPr>
          <w:p w:rsidR="007564CA" w:rsidRPr="00D82D18" w:rsidRDefault="007564CA" w:rsidP="006E38AF">
            <w:pPr>
              <w:ind w:firstLine="0"/>
              <w:jc w:val="center"/>
              <w:rPr>
                <w:rFonts w:ascii="Times New Roman" w:hAnsi="Times New Roman" w:cs="Times New Roman"/>
              </w:rPr>
            </w:pPr>
            <w:r w:rsidRPr="00D82D18">
              <w:rPr>
                <w:rFonts w:ascii="Times New Roman" w:hAnsi="Times New Roman" w:cs="Times New Roman"/>
              </w:rPr>
              <w:t>7</w:t>
            </w:r>
          </w:p>
        </w:tc>
        <w:tc>
          <w:tcPr>
            <w:tcW w:w="702" w:type="dxa"/>
            <w:vAlign w:val="center"/>
          </w:tcPr>
          <w:p w:rsidR="007564CA" w:rsidRPr="00D82D18" w:rsidRDefault="007564CA" w:rsidP="006E38AF">
            <w:pPr>
              <w:ind w:firstLine="0"/>
              <w:jc w:val="center"/>
              <w:rPr>
                <w:rFonts w:ascii="Times New Roman" w:hAnsi="Times New Roman" w:cs="Times New Roman"/>
              </w:rPr>
            </w:pPr>
            <w:r w:rsidRPr="00D82D18">
              <w:rPr>
                <w:rFonts w:ascii="Times New Roman" w:hAnsi="Times New Roman" w:cs="Times New Roman"/>
              </w:rPr>
              <w:t>8</w:t>
            </w:r>
          </w:p>
        </w:tc>
        <w:tc>
          <w:tcPr>
            <w:tcW w:w="850" w:type="dxa"/>
            <w:vAlign w:val="center"/>
          </w:tcPr>
          <w:p w:rsidR="007564CA" w:rsidRPr="00D82D18" w:rsidRDefault="007564CA" w:rsidP="006E38AF">
            <w:pPr>
              <w:ind w:firstLine="0"/>
              <w:jc w:val="center"/>
              <w:rPr>
                <w:rFonts w:ascii="Times New Roman" w:hAnsi="Times New Roman" w:cs="Times New Roman"/>
              </w:rPr>
            </w:pPr>
            <w:r w:rsidRPr="00D82D18">
              <w:rPr>
                <w:rFonts w:ascii="Times New Roman" w:hAnsi="Times New Roman" w:cs="Times New Roman"/>
              </w:rPr>
              <w:t>9</w:t>
            </w:r>
          </w:p>
        </w:tc>
      </w:tr>
      <w:tr w:rsidR="007564CA" w:rsidRPr="00D82D18" w:rsidTr="006E38AF">
        <w:trPr>
          <w:trHeight w:val="1012"/>
          <w:jc w:val="center"/>
        </w:trPr>
        <w:tc>
          <w:tcPr>
            <w:tcW w:w="2694" w:type="dxa"/>
            <w:shd w:val="clear" w:color="auto" w:fill="auto"/>
          </w:tcPr>
          <w:p w:rsidR="007564CA" w:rsidRPr="00D82D18" w:rsidRDefault="007564CA" w:rsidP="007564CA">
            <w:pPr>
              <w:pStyle w:val="ConsPlusNormal"/>
              <w:ind w:hanging="15"/>
              <w:rPr>
                <w:rFonts w:ascii="Times New Roman" w:hAnsi="Times New Roman" w:cs="Times New Roman"/>
                <w:sz w:val="24"/>
                <w:szCs w:val="24"/>
              </w:rPr>
            </w:pPr>
            <w:r w:rsidRPr="00D82D18">
              <w:rPr>
                <w:rFonts w:ascii="Times New Roman" w:hAnsi="Times New Roman" w:cs="Times New Roman"/>
                <w:sz w:val="24"/>
                <w:szCs w:val="24"/>
              </w:rPr>
              <w:t>Предоставление коммунальных услуг</w:t>
            </w:r>
          </w:p>
        </w:tc>
        <w:tc>
          <w:tcPr>
            <w:tcW w:w="919" w:type="dxa"/>
            <w:shd w:val="clear" w:color="auto" w:fill="auto"/>
          </w:tcPr>
          <w:p w:rsidR="007564CA" w:rsidRPr="00D82D18" w:rsidRDefault="007564CA" w:rsidP="007564CA">
            <w:pPr>
              <w:ind w:hanging="15"/>
              <w:jc w:val="center"/>
              <w:rPr>
                <w:rFonts w:ascii="Times New Roman" w:hAnsi="Times New Roman" w:cs="Times New Roman"/>
              </w:rPr>
            </w:pPr>
            <w:r w:rsidRPr="00D82D18">
              <w:rPr>
                <w:rFonts w:ascii="Times New Roman" w:hAnsi="Times New Roman" w:cs="Times New Roman"/>
              </w:rPr>
              <w:t>3.1.1</w:t>
            </w:r>
          </w:p>
        </w:tc>
        <w:tc>
          <w:tcPr>
            <w:tcW w:w="992" w:type="dxa"/>
          </w:tcPr>
          <w:p w:rsidR="007564CA" w:rsidRPr="00D82D18" w:rsidRDefault="007564CA" w:rsidP="007564CA">
            <w:pPr>
              <w:pStyle w:val="affff7"/>
              <w:spacing w:before="0" w:beforeAutospacing="0" w:after="0"/>
              <w:jc w:val="center"/>
            </w:pPr>
            <w:r w:rsidRPr="00D82D18">
              <w:t>1/</w:t>
            </w:r>
          </w:p>
          <w:p w:rsidR="007564CA" w:rsidRPr="00D82D18" w:rsidRDefault="007564CA" w:rsidP="007564CA">
            <w:pPr>
              <w:pStyle w:val="affff7"/>
              <w:spacing w:before="0" w:beforeAutospacing="0" w:after="0"/>
              <w:jc w:val="center"/>
            </w:pPr>
            <w:r w:rsidRPr="00D82D18">
              <w:t>50000</w:t>
            </w:r>
          </w:p>
          <w:p w:rsidR="007564CA" w:rsidRPr="00D82D18" w:rsidRDefault="007564CA" w:rsidP="007564CA">
            <w:pPr>
              <w:pStyle w:val="affff7"/>
              <w:spacing w:before="0" w:beforeAutospacing="0" w:after="0"/>
              <w:ind w:hanging="44"/>
              <w:jc w:val="center"/>
            </w:pPr>
            <w:r w:rsidRPr="00D82D18">
              <w:t>кв.м</w:t>
            </w:r>
          </w:p>
        </w:tc>
        <w:tc>
          <w:tcPr>
            <w:tcW w:w="5521" w:type="dxa"/>
            <w:gridSpan w:val="6"/>
          </w:tcPr>
          <w:p w:rsidR="007564CA" w:rsidRPr="00D82D18" w:rsidRDefault="007564CA" w:rsidP="006E38AF">
            <w:pPr>
              <w:pStyle w:val="ConsPlusNormal"/>
              <w:ind w:hanging="15"/>
              <w:jc w:val="center"/>
              <w:rPr>
                <w:rFonts w:ascii="Times New Roman" w:hAnsi="Times New Roman" w:cs="Times New Roman"/>
                <w:sz w:val="24"/>
                <w:szCs w:val="24"/>
              </w:rPr>
            </w:pPr>
            <w:r w:rsidRPr="00D82D18">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9F0341" w:rsidRPr="00D82D18" w:rsidTr="006E38AF">
        <w:trPr>
          <w:cantSplit/>
          <w:trHeight w:val="843"/>
          <w:jc w:val="center"/>
        </w:trPr>
        <w:tc>
          <w:tcPr>
            <w:tcW w:w="2694" w:type="dxa"/>
            <w:shd w:val="clear" w:color="auto" w:fill="auto"/>
          </w:tcPr>
          <w:p w:rsidR="009F0341" w:rsidRPr="00D82D18" w:rsidRDefault="009F0341" w:rsidP="007564CA">
            <w:pPr>
              <w:pStyle w:val="affff7"/>
              <w:spacing w:before="0" w:beforeAutospacing="0" w:after="0"/>
            </w:pPr>
            <w:r w:rsidRPr="00D82D18">
              <w:t>Автомобильный транспорт</w:t>
            </w:r>
          </w:p>
        </w:tc>
        <w:tc>
          <w:tcPr>
            <w:tcW w:w="919" w:type="dxa"/>
            <w:shd w:val="clear" w:color="auto" w:fill="auto"/>
          </w:tcPr>
          <w:p w:rsidR="009F0341" w:rsidRPr="00D82D18" w:rsidRDefault="009F0341" w:rsidP="007564CA">
            <w:pPr>
              <w:pStyle w:val="affff7"/>
              <w:spacing w:before="0" w:beforeAutospacing="0" w:after="0"/>
            </w:pPr>
            <w:r w:rsidRPr="00D82D18">
              <w:t>7.2</w:t>
            </w:r>
          </w:p>
        </w:tc>
        <w:tc>
          <w:tcPr>
            <w:tcW w:w="992" w:type="dxa"/>
            <w:vMerge w:val="restart"/>
            <w:vAlign w:val="center"/>
          </w:tcPr>
          <w:p w:rsidR="009F0341" w:rsidRPr="00D82D18" w:rsidRDefault="009F0341" w:rsidP="007564CA">
            <w:pPr>
              <w:pStyle w:val="affff7"/>
              <w:spacing w:before="0" w:beforeAutospacing="0" w:after="0"/>
              <w:jc w:val="center"/>
            </w:pPr>
            <w:r w:rsidRPr="00D82D18">
              <w:t>300/</w:t>
            </w:r>
          </w:p>
          <w:p w:rsidR="009F0341" w:rsidRPr="00D82D18" w:rsidRDefault="009F0341" w:rsidP="007564CA">
            <w:pPr>
              <w:pStyle w:val="affff7"/>
              <w:spacing w:before="0" w:beforeAutospacing="0" w:after="0"/>
              <w:jc w:val="center"/>
            </w:pPr>
            <w:r w:rsidRPr="00D82D18">
              <w:t>25000</w:t>
            </w:r>
          </w:p>
          <w:p w:rsidR="009F0341" w:rsidRPr="00D82D18" w:rsidRDefault="009F0341" w:rsidP="007564CA">
            <w:pPr>
              <w:pStyle w:val="affff7"/>
              <w:spacing w:before="0" w:beforeAutospacing="0" w:after="0"/>
              <w:jc w:val="center"/>
            </w:pPr>
            <w:r w:rsidRPr="00D82D18">
              <w:t>кв.м</w:t>
            </w:r>
          </w:p>
        </w:tc>
        <w:tc>
          <w:tcPr>
            <w:tcW w:w="851" w:type="dxa"/>
            <w:vMerge w:val="restart"/>
            <w:vAlign w:val="center"/>
          </w:tcPr>
          <w:p w:rsidR="009F0341" w:rsidRPr="00D82D18" w:rsidRDefault="009F0341" w:rsidP="006E38AF">
            <w:pPr>
              <w:pStyle w:val="affff7"/>
              <w:jc w:val="center"/>
            </w:pPr>
            <w:r w:rsidRPr="00D82D18">
              <w:t>12 м</w:t>
            </w:r>
          </w:p>
        </w:tc>
        <w:tc>
          <w:tcPr>
            <w:tcW w:w="1260" w:type="dxa"/>
            <w:vMerge w:val="restart"/>
            <w:vAlign w:val="center"/>
          </w:tcPr>
          <w:p w:rsidR="009F0341" w:rsidRPr="00D82D18" w:rsidRDefault="009F0341" w:rsidP="006E38AF">
            <w:pPr>
              <w:pStyle w:val="affff7"/>
              <w:jc w:val="center"/>
            </w:pPr>
            <w:r w:rsidRPr="00D82D18">
              <w:t>5 м</w:t>
            </w:r>
          </w:p>
        </w:tc>
        <w:tc>
          <w:tcPr>
            <w:tcW w:w="992" w:type="dxa"/>
            <w:vMerge w:val="restart"/>
            <w:vAlign w:val="center"/>
          </w:tcPr>
          <w:p w:rsidR="009F0341" w:rsidRPr="00D82D18" w:rsidRDefault="009F0341" w:rsidP="006E38AF">
            <w:pPr>
              <w:pStyle w:val="affff7"/>
              <w:jc w:val="center"/>
            </w:pPr>
            <w:r w:rsidRPr="00D82D18">
              <w:t>3 м</w:t>
            </w:r>
          </w:p>
        </w:tc>
        <w:tc>
          <w:tcPr>
            <w:tcW w:w="866" w:type="dxa"/>
            <w:vMerge w:val="restart"/>
            <w:vAlign w:val="center"/>
          </w:tcPr>
          <w:p w:rsidR="009F0341" w:rsidRPr="00D82D18" w:rsidRDefault="009F0341" w:rsidP="006E38AF">
            <w:pPr>
              <w:pStyle w:val="affff7"/>
              <w:jc w:val="center"/>
            </w:pPr>
            <w:r w:rsidRPr="00D82D18">
              <w:t>2</w:t>
            </w:r>
          </w:p>
        </w:tc>
        <w:tc>
          <w:tcPr>
            <w:tcW w:w="702" w:type="dxa"/>
            <w:vMerge w:val="restart"/>
            <w:vAlign w:val="center"/>
          </w:tcPr>
          <w:p w:rsidR="009F0341" w:rsidRPr="00D82D18" w:rsidRDefault="009F0341" w:rsidP="006E38AF">
            <w:pPr>
              <w:pStyle w:val="affff7"/>
              <w:jc w:val="center"/>
            </w:pPr>
            <w:r w:rsidRPr="00D82D18">
              <w:t>10 м</w:t>
            </w:r>
          </w:p>
          <w:p w:rsidR="009F0341" w:rsidRPr="00D82D18" w:rsidRDefault="009F0341" w:rsidP="006E38AF">
            <w:pPr>
              <w:pStyle w:val="affff7"/>
              <w:jc w:val="center"/>
            </w:pPr>
          </w:p>
        </w:tc>
        <w:tc>
          <w:tcPr>
            <w:tcW w:w="850" w:type="dxa"/>
            <w:vMerge w:val="restart"/>
            <w:vAlign w:val="center"/>
          </w:tcPr>
          <w:p w:rsidR="009F0341" w:rsidRPr="00D82D18" w:rsidRDefault="009F0341" w:rsidP="006E38AF">
            <w:pPr>
              <w:pStyle w:val="affff7"/>
              <w:jc w:val="center"/>
            </w:pPr>
            <w:r w:rsidRPr="00D82D18">
              <w:t>50%</w:t>
            </w:r>
          </w:p>
        </w:tc>
      </w:tr>
      <w:tr w:rsidR="009F0341" w:rsidRPr="00D82D18" w:rsidTr="006E38AF">
        <w:trPr>
          <w:cantSplit/>
          <w:trHeight w:val="551"/>
          <w:jc w:val="center"/>
        </w:trPr>
        <w:tc>
          <w:tcPr>
            <w:tcW w:w="2694" w:type="dxa"/>
            <w:shd w:val="clear" w:color="auto" w:fill="auto"/>
          </w:tcPr>
          <w:p w:rsidR="009F0341" w:rsidRPr="00D82D18" w:rsidRDefault="009F0341" w:rsidP="007564CA">
            <w:pPr>
              <w:pStyle w:val="affff7"/>
              <w:spacing w:before="0" w:beforeAutospacing="0" w:after="0"/>
            </w:pPr>
            <w:r w:rsidRPr="00D82D18">
              <w:t>Размещение автомобильных дорог</w:t>
            </w:r>
          </w:p>
        </w:tc>
        <w:tc>
          <w:tcPr>
            <w:tcW w:w="919" w:type="dxa"/>
            <w:shd w:val="clear" w:color="auto" w:fill="auto"/>
          </w:tcPr>
          <w:p w:rsidR="009F0341" w:rsidRPr="00D82D18" w:rsidRDefault="009F0341" w:rsidP="007564CA">
            <w:pPr>
              <w:pStyle w:val="affff7"/>
              <w:spacing w:before="0" w:beforeAutospacing="0" w:after="0"/>
            </w:pPr>
            <w:r w:rsidRPr="00D82D18">
              <w:t>7.2.1</w:t>
            </w:r>
          </w:p>
        </w:tc>
        <w:tc>
          <w:tcPr>
            <w:tcW w:w="992" w:type="dxa"/>
            <w:vMerge/>
          </w:tcPr>
          <w:p w:rsidR="009F0341" w:rsidRPr="00D82D18" w:rsidRDefault="009F0341" w:rsidP="006E38AF">
            <w:pPr>
              <w:pStyle w:val="affff7"/>
              <w:jc w:val="center"/>
            </w:pPr>
          </w:p>
        </w:tc>
        <w:tc>
          <w:tcPr>
            <w:tcW w:w="851" w:type="dxa"/>
            <w:vMerge/>
          </w:tcPr>
          <w:p w:rsidR="009F0341" w:rsidRPr="00D82D18" w:rsidRDefault="009F0341" w:rsidP="006E38AF">
            <w:pPr>
              <w:pStyle w:val="affff7"/>
              <w:jc w:val="center"/>
            </w:pPr>
          </w:p>
        </w:tc>
        <w:tc>
          <w:tcPr>
            <w:tcW w:w="1260" w:type="dxa"/>
            <w:vMerge/>
          </w:tcPr>
          <w:p w:rsidR="009F0341" w:rsidRPr="00D82D18" w:rsidRDefault="009F0341" w:rsidP="006E38AF">
            <w:pPr>
              <w:pStyle w:val="affff7"/>
              <w:jc w:val="center"/>
            </w:pPr>
          </w:p>
        </w:tc>
        <w:tc>
          <w:tcPr>
            <w:tcW w:w="992" w:type="dxa"/>
            <w:vMerge/>
          </w:tcPr>
          <w:p w:rsidR="009F0341" w:rsidRPr="00D82D18" w:rsidRDefault="009F0341" w:rsidP="006E38AF">
            <w:pPr>
              <w:pStyle w:val="affff7"/>
              <w:jc w:val="center"/>
            </w:pPr>
          </w:p>
        </w:tc>
        <w:tc>
          <w:tcPr>
            <w:tcW w:w="866" w:type="dxa"/>
            <w:vMerge/>
          </w:tcPr>
          <w:p w:rsidR="009F0341" w:rsidRPr="00D82D18" w:rsidRDefault="009F0341" w:rsidP="006E38AF">
            <w:pPr>
              <w:pStyle w:val="affff7"/>
              <w:jc w:val="center"/>
            </w:pPr>
          </w:p>
        </w:tc>
        <w:tc>
          <w:tcPr>
            <w:tcW w:w="702" w:type="dxa"/>
            <w:vMerge/>
          </w:tcPr>
          <w:p w:rsidR="009F0341" w:rsidRPr="00D82D18" w:rsidRDefault="009F0341" w:rsidP="006E38AF">
            <w:pPr>
              <w:pStyle w:val="affff7"/>
              <w:jc w:val="center"/>
            </w:pPr>
          </w:p>
        </w:tc>
        <w:tc>
          <w:tcPr>
            <w:tcW w:w="850" w:type="dxa"/>
            <w:vMerge/>
          </w:tcPr>
          <w:p w:rsidR="009F0341" w:rsidRPr="00D82D18" w:rsidRDefault="009F0341" w:rsidP="006E38AF">
            <w:pPr>
              <w:pStyle w:val="affff7"/>
              <w:jc w:val="center"/>
            </w:pPr>
          </w:p>
        </w:tc>
      </w:tr>
      <w:tr w:rsidR="009F0341" w:rsidRPr="00D82D18" w:rsidTr="006E38AF">
        <w:trPr>
          <w:cantSplit/>
          <w:trHeight w:val="430"/>
          <w:jc w:val="center"/>
        </w:trPr>
        <w:tc>
          <w:tcPr>
            <w:tcW w:w="2694" w:type="dxa"/>
            <w:shd w:val="clear" w:color="auto" w:fill="auto"/>
          </w:tcPr>
          <w:p w:rsidR="009F0341" w:rsidRPr="00D82D18" w:rsidRDefault="009F0341" w:rsidP="007564CA">
            <w:pPr>
              <w:pStyle w:val="affff7"/>
              <w:spacing w:before="0" w:beforeAutospacing="0" w:after="0"/>
            </w:pPr>
            <w:r w:rsidRPr="00D82D18">
              <w:t>Обслуживание перевозок пассажиров</w:t>
            </w:r>
          </w:p>
        </w:tc>
        <w:tc>
          <w:tcPr>
            <w:tcW w:w="919" w:type="dxa"/>
            <w:shd w:val="clear" w:color="auto" w:fill="auto"/>
          </w:tcPr>
          <w:p w:rsidR="009F0341" w:rsidRPr="00D82D18" w:rsidRDefault="009F0341" w:rsidP="007564CA">
            <w:pPr>
              <w:pStyle w:val="affff7"/>
              <w:spacing w:before="0" w:beforeAutospacing="0" w:after="0"/>
            </w:pPr>
            <w:r w:rsidRPr="00D82D18">
              <w:t>7.2.2</w:t>
            </w:r>
          </w:p>
        </w:tc>
        <w:tc>
          <w:tcPr>
            <w:tcW w:w="992" w:type="dxa"/>
            <w:vMerge/>
          </w:tcPr>
          <w:p w:rsidR="009F0341" w:rsidRPr="00D82D18" w:rsidRDefault="009F0341" w:rsidP="006E38AF">
            <w:pPr>
              <w:pStyle w:val="affff7"/>
              <w:jc w:val="center"/>
            </w:pPr>
          </w:p>
        </w:tc>
        <w:tc>
          <w:tcPr>
            <w:tcW w:w="851" w:type="dxa"/>
            <w:vMerge/>
          </w:tcPr>
          <w:p w:rsidR="009F0341" w:rsidRPr="00D82D18" w:rsidRDefault="009F0341" w:rsidP="006E38AF">
            <w:pPr>
              <w:pStyle w:val="affff7"/>
              <w:jc w:val="center"/>
            </w:pPr>
          </w:p>
        </w:tc>
        <w:tc>
          <w:tcPr>
            <w:tcW w:w="1260" w:type="dxa"/>
            <w:vMerge/>
          </w:tcPr>
          <w:p w:rsidR="009F0341" w:rsidRPr="00D82D18" w:rsidRDefault="009F0341" w:rsidP="006E38AF">
            <w:pPr>
              <w:pStyle w:val="affff7"/>
              <w:jc w:val="center"/>
            </w:pPr>
          </w:p>
        </w:tc>
        <w:tc>
          <w:tcPr>
            <w:tcW w:w="992" w:type="dxa"/>
            <w:vMerge/>
          </w:tcPr>
          <w:p w:rsidR="009F0341" w:rsidRPr="00D82D18" w:rsidRDefault="009F0341" w:rsidP="006E38AF">
            <w:pPr>
              <w:pStyle w:val="affff7"/>
              <w:jc w:val="center"/>
            </w:pPr>
          </w:p>
        </w:tc>
        <w:tc>
          <w:tcPr>
            <w:tcW w:w="866" w:type="dxa"/>
            <w:vMerge/>
          </w:tcPr>
          <w:p w:rsidR="009F0341" w:rsidRPr="00D82D18" w:rsidRDefault="009F0341" w:rsidP="006E38AF">
            <w:pPr>
              <w:pStyle w:val="affff7"/>
              <w:jc w:val="center"/>
            </w:pPr>
          </w:p>
        </w:tc>
        <w:tc>
          <w:tcPr>
            <w:tcW w:w="702" w:type="dxa"/>
            <w:vMerge/>
          </w:tcPr>
          <w:p w:rsidR="009F0341" w:rsidRPr="00D82D18" w:rsidRDefault="009F0341" w:rsidP="006E38AF">
            <w:pPr>
              <w:pStyle w:val="affff7"/>
              <w:jc w:val="center"/>
            </w:pPr>
          </w:p>
        </w:tc>
        <w:tc>
          <w:tcPr>
            <w:tcW w:w="850" w:type="dxa"/>
            <w:vMerge/>
          </w:tcPr>
          <w:p w:rsidR="009F0341" w:rsidRPr="00D82D18" w:rsidRDefault="009F0341" w:rsidP="006E38AF">
            <w:pPr>
              <w:pStyle w:val="affff7"/>
              <w:jc w:val="center"/>
            </w:pPr>
          </w:p>
        </w:tc>
      </w:tr>
      <w:tr w:rsidR="009F0341" w:rsidRPr="00D82D18" w:rsidTr="006E38AF">
        <w:trPr>
          <w:cantSplit/>
          <w:trHeight w:val="565"/>
          <w:jc w:val="center"/>
        </w:trPr>
        <w:tc>
          <w:tcPr>
            <w:tcW w:w="2694" w:type="dxa"/>
            <w:shd w:val="clear" w:color="auto" w:fill="auto"/>
          </w:tcPr>
          <w:p w:rsidR="009F0341" w:rsidRPr="00D82D18" w:rsidRDefault="009F0341" w:rsidP="007564CA">
            <w:pPr>
              <w:pStyle w:val="affff7"/>
              <w:spacing w:before="0" w:beforeAutospacing="0" w:after="0"/>
            </w:pPr>
            <w:r w:rsidRPr="00D82D18">
              <w:t>Стоянки транспорта общего пользования</w:t>
            </w:r>
          </w:p>
        </w:tc>
        <w:tc>
          <w:tcPr>
            <w:tcW w:w="919" w:type="dxa"/>
            <w:shd w:val="clear" w:color="auto" w:fill="auto"/>
          </w:tcPr>
          <w:p w:rsidR="009F0341" w:rsidRPr="00D82D18" w:rsidRDefault="009F0341" w:rsidP="007564CA">
            <w:pPr>
              <w:pStyle w:val="affff7"/>
              <w:spacing w:before="0" w:beforeAutospacing="0" w:after="0"/>
            </w:pPr>
            <w:r w:rsidRPr="00D82D18">
              <w:t>7.2.3</w:t>
            </w:r>
          </w:p>
        </w:tc>
        <w:tc>
          <w:tcPr>
            <w:tcW w:w="992" w:type="dxa"/>
            <w:vMerge/>
          </w:tcPr>
          <w:p w:rsidR="009F0341" w:rsidRPr="00D82D18" w:rsidRDefault="009F0341" w:rsidP="006E38AF">
            <w:pPr>
              <w:pStyle w:val="affff7"/>
              <w:jc w:val="center"/>
            </w:pPr>
          </w:p>
        </w:tc>
        <w:tc>
          <w:tcPr>
            <w:tcW w:w="851" w:type="dxa"/>
            <w:vMerge/>
          </w:tcPr>
          <w:p w:rsidR="009F0341" w:rsidRPr="00D82D18" w:rsidRDefault="009F0341" w:rsidP="006E38AF">
            <w:pPr>
              <w:pStyle w:val="affff7"/>
              <w:jc w:val="center"/>
            </w:pPr>
          </w:p>
        </w:tc>
        <w:tc>
          <w:tcPr>
            <w:tcW w:w="1260" w:type="dxa"/>
            <w:vMerge/>
          </w:tcPr>
          <w:p w:rsidR="009F0341" w:rsidRPr="00D82D18" w:rsidRDefault="009F0341" w:rsidP="006E38AF">
            <w:pPr>
              <w:pStyle w:val="affff7"/>
              <w:jc w:val="center"/>
            </w:pPr>
          </w:p>
        </w:tc>
        <w:tc>
          <w:tcPr>
            <w:tcW w:w="992" w:type="dxa"/>
            <w:vMerge/>
          </w:tcPr>
          <w:p w:rsidR="009F0341" w:rsidRPr="00D82D18" w:rsidRDefault="009F0341" w:rsidP="006E38AF">
            <w:pPr>
              <w:pStyle w:val="affff7"/>
              <w:jc w:val="center"/>
            </w:pPr>
          </w:p>
        </w:tc>
        <w:tc>
          <w:tcPr>
            <w:tcW w:w="866" w:type="dxa"/>
            <w:vMerge/>
          </w:tcPr>
          <w:p w:rsidR="009F0341" w:rsidRPr="00D82D18" w:rsidRDefault="009F0341" w:rsidP="006E38AF">
            <w:pPr>
              <w:pStyle w:val="affff7"/>
              <w:jc w:val="center"/>
            </w:pPr>
          </w:p>
        </w:tc>
        <w:tc>
          <w:tcPr>
            <w:tcW w:w="702" w:type="dxa"/>
            <w:vMerge/>
          </w:tcPr>
          <w:p w:rsidR="009F0341" w:rsidRPr="00D82D18" w:rsidRDefault="009F0341" w:rsidP="006E38AF">
            <w:pPr>
              <w:pStyle w:val="affff7"/>
              <w:jc w:val="center"/>
            </w:pPr>
          </w:p>
        </w:tc>
        <w:tc>
          <w:tcPr>
            <w:tcW w:w="850" w:type="dxa"/>
            <w:vMerge/>
          </w:tcPr>
          <w:p w:rsidR="009F0341" w:rsidRPr="00D82D18" w:rsidRDefault="009F0341" w:rsidP="006E38AF">
            <w:pPr>
              <w:pStyle w:val="affff7"/>
              <w:jc w:val="center"/>
            </w:pPr>
          </w:p>
        </w:tc>
      </w:tr>
      <w:tr w:rsidR="009F0341" w:rsidRPr="00D82D18" w:rsidTr="006E38AF">
        <w:trPr>
          <w:cantSplit/>
          <w:trHeight w:val="565"/>
          <w:jc w:val="center"/>
        </w:trPr>
        <w:tc>
          <w:tcPr>
            <w:tcW w:w="2694" w:type="dxa"/>
            <w:shd w:val="clear" w:color="auto" w:fill="auto"/>
          </w:tcPr>
          <w:p w:rsidR="009F0341" w:rsidRPr="00D82D18" w:rsidRDefault="009F0341" w:rsidP="00905C7D">
            <w:pPr>
              <w:ind w:firstLine="0"/>
              <w:rPr>
                <w:rFonts w:ascii="Times New Roman" w:hAnsi="Times New Roman" w:cs="Times New Roman"/>
              </w:rPr>
            </w:pPr>
            <w:r w:rsidRPr="00D82D18">
              <w:rPr>
                <w:rFonts w:ascii="Times New Roman" w:hAnsi="Times New Roman" w:cs="Times New Roman"/>
              </w:rPr>
              <w:t>Гидротехнические сооружения</w:t>
            </w:r>
          </w:p>
        </w:tc>
        <w:tc>
          <w:tcPr>
            <w:tcW w:w="919" w:type="dxa"/>
            <w:shd w:val="clear" w:color="auto" w:fill="auto"/>
          </w:tcPr>
          <w:p w:rsidR="009F0341" w:rsidRPr="00D82D18" w:rsidRDefault="009F0341" w:rsidP="00905C7D">
            <w:pPr>
              <w:ind w:firstLine="0"/>
              <w:rPr>
                <w:rFonts w:ascii="Times New Roman" w:hAnsi="Times New Roman" w:cs="Times New Roman"/>
              </w:rPr>
            </w:pPr>
            <w:r w:rsidRPr="00D82D18">
              <w:rPr>
                <w:rFonts w:ascii="Times New Roman" w:hAnsi="Times New Roman" w:cs="Times New Roman"/>
              </w:rPr>
              <w:t>11.3</w:t>
            </w:r>
          </w:p>
        </w:tc>
        <w:tc>
          <w:tcPr>
            <w:tcW w:w="992" w:type="dxa"/>
            <w:vMerge/>
          </w:tcPr>
          <w:p w:rsidR="009F0341" w:rsidRPr="00D82D18" w:rsidRDefault="009F0341" w:rsidP="006E38AF">
            <w:pPr>
              <w:pStyle w:val="affff7"/>
              <w:jc w:val="center"/>
            </w:pPr>
          </w:p>
        </w:tc>
        <w:tc>
          <w:tcPr>
            <w:tcW w:w="851" w:type="dxa"/>
            <w:vMerge/>
          </w:tcPr>
          <w:p w:rsidR="009F0341" w:rsidRPr="00D82D18" w:rsidRDefault="009F0341" w:rsidP="006E38AF">
            <w:pPr>
              <w:pStyle w:val="affff7"/>
              <w:jc w:val="center"/>
            </w:pPr>
          </w:p>
        </w:tc>
        <w:tc>
          <w:tcPr>
            <w:tcW w:w="1260" w:type="dxa"/>
            <w:vMerge/>
          </w:tcPr>
          <w:p w:rsidR="009F0341" w:rsidRPr="00D82D18" w:rsidRDefault="009F0341" w:rsidP="006E38AF">
            <w:pPr>
              <w:pStyle w:val="affff7"/>
              <w:jc w:val="center"/>
            </w:pPr>
          </w:p>
        </w:tc>
        <w:tc>
          <w:tcPr>
            <w:tcW w:w="992" w:type="dxa"/>
            <w:vMerge/>
          </w:tcPr>
          <w:p w:rsidR="009F0341" w:rsidRPr="00D82D18" w:rsidRDefault="009F0341" w:rsidP="006E38AF">
            <w:pPr>
              <w:pStyle w:val="affff7"/>
              <w:jc w:val="center"/>
            </w:pPr>
          </w:p>
        </w:tc>
        <w:tc>
          <w:tcPr>
            <w:tcW w:w="866" w:type="dxa"/>
            <w:vMerge/>
          </w:tcPr>
          <w:p w:rsidR="009F0341" w:rsidRPr="00D82D18" w:rsidRDefault="009F0341" w:rsidP="006E38AF">
            <w:pPr>
              <w:pStyle w:val="affff7"/>
              <w:jc w:val="center"/>
            </w:pPr>
          </w:p>
        </w:tc>
        <w:tc>
          <w:tcPr>
            <w:tcW w:w="702" w:type="dxa"/>
            <w:vMerge/>
          </w:tcPr>
          <w:p w:rsidR="009F0341" w:rsidRPr="00D82D18" w:rsidRDefault="009F0341" w:rsidP="006E38AF">
            <w:pPr>
              <w:pStyle w:val="affff7"/>
              <w:jc w:val="center"/>
            </w:pPr>
          </w:p>
        </w:tc>
        <w:tc>
          <w:tcPr>
            <w:tcW w:w="850" w:type="dxa"/>
            <w:vMerge/>
          </w:tcPr>
          <w:p w:rsidR="009F0341" w:rsidRPr="00D82D18" w:rsidRDefault="009F0341" w:rsidP="006E38AF">
            <w:pPr>
              <w:pStyle w:val="affff7"/>
              <w:jc w:val="center"/>
            </w:pPr>
          </w:p>
        </w:tc>
      </w:tr>
      <w:tr w:rsidR="009F0341" w:rsidRPr="00D82D18" w:rsidTr="006E38AF">
        <w:trPr>
          <w:trHeight w:val="20"/>
          <w:jc w:val="center"/>
        </w:trPr>
        <w:tc>
          <w:tcPr>
            <w:tcW w:w="2694" w:type="dxa"/>
            <w:shd w:val="clear" w:color="auto" w:fill="auto"/>
          </w:tcPr>
          <w:p w:rsidR="009F0341" w:rsidRPr="00D82D18" w:rsidRDefault="009F0341" w:rsidP="007564CA">
            <w:pPr>
              <w:pStyle w:val="affff7"/>
              <w:spacing w:before="0" w:beforeAutospacing="0" w:after="0"/>
            </w:pPr>
            <w:r w:rsidRPr="00D82D18">
              <w:t>Связь</w:t>
            </w:r>
          </w:p>
        </w:tc>
        <w:tc>
          <w:tcPr>
            <w:tcW w:w="919" w:type="dxa"/>
            <w:shd w:val="clear" w:color="auto" w:fill="auto"/>
          </w:tcPr>
          <w:p w:rsidR="009F0341" w:rsidRPr="00D82D18" w:rsidRDefault="009F0341" w:rsidP="007564CA">
            <w:pPr>
              <w:pStyle w:val="affff7"/>
              <w:spacing w:before="0" w:beforeAutospacing="0" w:after="0"/>
              <w:jc w:val="center"/>
            </w:pPr>
            <w:r w:rsidRPr="00D82D18">
              <w:t>6.8</w:t>
            </w:r>
          </w:p>
        </w:tc>
        <w:tc>
          <w:tcPr>
            <w:tcW w:w="6513" w:type="dxa"/>
            <w:gridSpan w:val="7"/>
          </w:tcPr>
          <w:p w:rsidR="009F0341" w:rsidRPr="00D82D18" w:rsidRDefault="009F0341" w:rsidP="006E38AF">
            <w:pPr>
              <w:pStyle w:val="affff7"/>
              <w:jc w:val="center"/>
            </w:pPr>
            <w:r w:rsidRPr="00D82D18">
              <w:t xml:space="preserve">Не подлежат установлению, определяются в соответствии с </w:t>
            </w:r>
            <w:r w:rsidRPr="00D82D18">
              <w:lastRenderedPageBreak/>
              <w:t>техническими и санитарными нормами</w:t>
            </w:r>
          </w:p>
        </w:tc>
      </w:tr>
      <w:tr w:rsidR="009F0341" w:rsidRPr="00D82D18" w:rsidTr="006E38AF">
        <w:trPr>
          <w:trHeight w:val="20"/>
          <w:jc w:val="center"/>
        </w:trPr>
        <w:tc>
          <w:tcPr>
            <w:tcW w:w="2694" w:type="dxa"/>
            <w:shd w:val="clear" w:color="auto" w:fill="auto"/>
          </w:tcPr>
          <w:p w:rsidR="009F0341" w:rsidRPr="00D82D18" w:rsidRDefault="009F0341" w:rsidP="007564CA">
            <w:pPr>
              <w:pStyle w:val="affff7"/>
              <w:spacing w:before="0" w:beforeAutospacing="0" w:after="0"/>
            </w:pPr>
            <w:r w:rsidRPr="00D82D18">
              <w:lastRenderedPageBreak/>
              <w:t>Трубопроводный транспорт</w:t>
            </w:r>
          </w:p>
        </w:tc>
        <w:tc>
          <w:tcPr>
            <w:tcW w:w="919" w:type="dxa"/>
            <w:shd w:val="clear" w:color="auto" w:fill="auto"/>
          </w:tcPr>
          <w:p w:rsidR="009F0341" w:rsidRPr="00D82D18" w:rsidRDefault="009F0341" w:rsidP="007564CA">
            <w:pPr>
              <w:pStyle w:val="affff7"/>
              <w:spacing w:before="0" w:beforeAutospacing="0" w:after="0"/>
              <w:jc w:val="center"/>
            </w:pPr>
            <w:r w:rsidRPr="00D82D18">
              <w:t>7.5</w:t>
            </w:r>
          </w:p>
        </w:tc>
        <w:tc>
          <w:tcPr>
            <w:tcW w:w="6513" w:type="dxa"/>
            <w:gridSpan w:val="7"/>
          </w:tcPr>
          <w:p w:rsidR="009F0341" w:rsidRPr="00D82D18" w:rsidRDefault="009F0341" w:rsidP="006E38AF">
            <w:pPr>
              <w:pStyle w:val="affff7"/>
              <w:jc w:val="center"/>
            </w:pPr>
            <w:r w:rsidRPr="00D82D18">
              <w:t>Не подлежат установлению, определяются в соответствии с техническими и санитарными нормами</w:t>
            </w:r>
          </w:p>
        </w:tc>
      </w:tr>
      <w:tr w:rsidR="009F0341" w:rsidRPr="00D82D18" w:rsidTr="006E38AF">
        <w:trPr>
          <w:trHeight w:val="20"/>
          <w:jc w:val="center"/>
        </w:trPr>
        <w:tc>
          <w:tcPr>
            <w:tcW w:w="2694" w:type="dxa"/>
            <w:shd w:val="clear" w:color="auto" w:fill="auto"/>
          </w:tcPr>
          <w:p w:rsidR="009F0341" w:rsidRPr="00D82D18" w:rsidRDefault="009F0341" w:rsidP="007564CA">
            <w:pPr>
              <w:pStyle w:val="affff7"/>
              <w:tabs>
                <w:tab w:val="left" w:pos="2160"/>
              </w:tabs>
              <w:spacing w:before="0" w:beforeAutospacing="0" w:after="0"/>
            </w:pPr>
            <w:r w:rsidRPr="00D82D18">
              <w:t>Земельные участки (территории) общего пользования</w:t>
            </w:r>
          </w:p>
        </w:tc>
        <w:tc>
          <w:tcPr>
            <w:tcW w:w="919" w:type="dxa"/>
            <w:shd w:val="clear" w:color="auto" w:fill="auto"/>
          </w:tcPr>
          <w:p w:rsidR="009F0341" w:rsidRPr="00D82D18" w:rsidRDefault="009F0341" w:rsidP="007564CA">
            <w:pPr>
              <w:pStyle w:val="affff7"/>
              <w:tabs>
                <w:tab w:val="left" w:pos="2160"/>
              </w:tabs>
              <w:spacing w:before="0" w:beforeAutospacing="0" w:after="0"/>
              <w:jc w:val="center"/>
            </w:pPr>
            <w:r w:rsidRPr="00D82D18">
              <w:t>12.0</w:t>
            </w:r>
          </w:p>
        </w:tc>
        <w:tc>
          <w:tcPr>
            <w:tcW w:w="6513" w:type="dxa"/>
            <w:gridSpan w:val="7"/>
            <w:vMerge w:val="restart"/>
            <w:vAlign w:val="center"/>
          </w:tcPr>
          <w:p w:rsidR="009F0341" w:rsidRPr="00D82D18" w:rsidRDefault="009F0341" w:rsidP="006E38AF">
            <w:pPr>
              <w:pStyle w:val="affff7"/>
              <w:jc w:val="center"/>
            </w:pPr>
            <w:r w:rsidRPr="00D82D18">
              <w:t>Не подлежат установлению</w:t>
            </w:r>
          </w:p>
        </w:tc>
      </w:tr>
      <w:tr w:rsidR="009F0341" w:rsidRPr="00D82D18" w:rsidTr="006E38AF">
        <w:trPr>
          <w:trHeight w:val="20"/>
          <w:jc w:val="center"/>
        </w:trPr>
        <w:tc>
          <w:tcPr>
            <w:tcW w:w="2694" w:type="dxa"/>
            <w:shd w:val="clear" w:color="auto" w:fill="auto"/>
          </w:tcPr>
          <w:p w:rsidR="009F0341" w:rsidRPr="00D82D18" w:rsidRDefault="009F0341" w:rsidP="007564CA">
            <w:pPr>
              <w:pStyle w:val="affff7"/>
              <w:spacing w:before="0" w:beforeAutospacing="0" w:after="0"/>
            </w:pPr>
            <w:r w:rsidRPr="00D82D18">
              <w:t>Улично-дорожная сеть</w:t>
            </w:r>
          </w:p>
        </w:tc>
        <w:tc>
          <w:tcPr>
            <w:tcW w:w="919" w:type="dxa"/>
            <w:shd w:val="clear" w:color="auto" w:fill="auto"/>
          </w:tcPr>
          <w:p w:rsidR="009F0341" w:rsidRPr="00D82D18" w:rsidRDefault="009F0341" w:rsidP="007564CA">
            <w:pPr>
              <w:pStyle w:val="affff7"/>
              <w:spacing w:before="0" w:beforeAutospacing="0" w:after="0"/>
              <w:jc w:val="center"/>
            </w:pPr>
            <w:r w:rsidRPr="00D82D18">
              <w:t>12.0.1</w:t>
            </w:r>
          </w:p>
        </w:tc>
        <w:tc>
          <w:tcPr>
            <w:tcW w:w="6513" w:type="dxa"/>
            <w:gridSpan w:val="7"/>
            <w:vMerge/>
          </w:tcPr>
          <w:p w:rsidR="009F0341" w:rsidRPr="00D82D18" w:rsidRDefault="009F0341" w:rsidP="006E38AF">
            <w:pPr>
              <w:pStyle w:val="affff7"/>
              <w:jc w:val="center"/>
            </w:pPr>
          </w:p>
        </w:tc>
      </w:tr>
      <w:tr w:rsidR="009F0341" w:rsidRPr="00D82D18" w:rsidTr="006E38AF">
        <w:trPr>
          <w:trHeight w:val="20"/>
          <w:jc w:val="center"/>
        </w:trPr>
        <w:tc>
          <w:tcPr>
            <w:tcW w:w="2694" w:type="dxa"/>
            <w:shd w:val="clear" w:color="auto" w:fill="auto"/>
          </w:tcPr>
          <w:p w:rsidR="009F0341" w:rsidRPr="00D82D18" w:rsidRDefault="009F0341" w:rsidP="007564CA">
            <w:pPr>
              <w:pStyle w:val="affff7"/>
              <w:spacing w:before="0" w:beforeAutospacing="0" w:after="0"/>
            </w:pPr>
            <w:r w:rsidRPr="00D82D18">
              <w:t>Благоустройство территории</w:t>
            </w:r>
          </w:p>
        </w:tc>
        <w:tc>
          <w:tcPr>
            <w:tcW w:w="919" w:type="dxa"/>
            <w:shd w:val="clear" w:color="auto" w:fill="auto"/>
          </w:tcPr>
          <w:p w:rsidR="009F0341" w:rsidRPr="00D82D18" w:rsidRDefault="009F0341" w:rsidP="007564CA">
            <w:pPr>
              <w:pStyle w:val="affff7"/>
              <w:spacing w:before="0" w:beforeAutospacing="0" w:after="0"/>
              <w:jc w:val="center"/>
            </w:pPr>
            <w:r w:rsidRPr="00D82D18">
              <w:t>12.0.2</w:t>
            </w:r>
          </w:p>
        </w:tc>
        <w:tc>
          <w:tcPr>
            <w:tcW w:w="6513" w:type="dxa"/>
            <w:gridSpan w:val="7"/>
            <w:vMerge/>
          </w:tcPr>
          <w:p w:rsidR="009F0341" w:rsidRPr="00D82D18" w:rsidRDefault="009F0341" w:rsidP="006E38AF">
            <w:pPr>
              <w:pStyle w:val="affff7"/>
              <w:jc w:val="center"/>
            </w:pPr>
          </w:p>
        </w:tc>
      </w:tr>
    </w:tbl>
    <w:p w:rsidR="007564CA" w:rsidRPr="00D82D18" w:rsidRDefault="007564CA" w:rsidP="007564CA">
      <w:pPr>
        <w:ind w:firstLine="0"/>
        <w:rPr>
          <w:rFonts w:ascii="Times New Roman" w:eastAsia="SimSun" w:hAnsi="Times New Roman" w:cs="Times New Roman"/>
          <w:lang w:eastAsia="zh-CN"/>
        </w:rPr>
      </w:pPr>
    </w:p>
    <w:p w:rsidR="007564CA" w:rsidRPr="00D82D18" w:rsidRDefault="009F0341" w:rsidP="007564CA">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4</w:t>
      </w:r>
      <w:r w:rsidR="007564CA" w:rsidRPr="00D82D18">
        <w:rPr>
          <w:rFonts w:ascii="Times New Roman" w:eastAsia="SimSun" w:hAnsi="Times New Roman" w:cs="Times New Roman"/>
          <w:lang w:eastAsia="zh-CN"/>
        </w:rPr>
        <w:t>.2. Условно разрешенные виды использования земельных участков и объектов капитального строительства - не установлены.</w:t>
      </w:r>
    </w:p>
    <w:p w:rsidR="007564CA" w:rsidRPr="00D82D18" w:rsidRDefault="007564CA" w:rsidP="007564CA">
      <w:pPr>
        <w:ind w:firstLine="0"/>
        <w:rPr>
          <w:rFonts w:ascii="Times New Roman" w:eastAsia="SimSun" w:hAnsi="Times New Roman" w:cs="Times New Roman"/>
          <w:lang w:eastAsia="zh-CN"/>
        </w:rPr>
      </w:pPr>
    </w:p>
    <w:p w:rsidR="007564CA" w:rsidRPr="00D82D18" w:rsidRDefault="009F0341" w:rsidP="007564CA">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4</w:t>
      </w:r>
      <w:r w:rsidR="007564CA" w:rsidRPr="00D82D18">
        <w:rPr>
          <w:rFonts w:ascii="Times New Roman" w:eastAsia="SimSun" w:hAnsi="Times New Roman" w:cs="Times New Roman"/>
          <w:lang w:eastAsia="zh-CN"/>
        </w:rPr>
        <w:t>.3. Вспомогательные виды использования земельных участков и объектов капитального строительства:</w:t>
      </w:r>
    </w:p>
    <w:tbl>
      <w:tblPr>
        <w:tblW w:w="10065" w:type="dxa"/>
        <w:jc w:val="center"/>
        <w:tblInd w:w="-1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8"/>
        <w:gridCol w:w="5797"/>
      </w:tblGrid>
      <w:tr w:rsidR="007564CA" w:rsidRPr="00D82D18" w:rsidTr="006E38AF">
        <w:trPr>
          <w:trHeight w:val="552"/>
          <w:jc w:val="center"/>
        </w:trPr>
        <w:tc>
          <w:tcPr>
            <w:tcW w:w="4268" w:type="dxa"/>
            <w:tcBorders>
              <w:top w:val="single" w:sz="4" w:space="0" w:color="auto"/>
              <w:left w:val="single" w:sz="4" w:space="0" w:color="auto"/>
              <w:bottom w:val="single" w:sz="4" w:space="0" w:color="auto"/>
              <w:right w:val="single" w:sz="4" w:space="0" w:color="auto"/>
            </w:tcBorders>
            <w:vAlign w:val="center"/>
          </w:tcPr>
          <w:p w:rsidR="007564CA" w:rsidRPr="00D82D18" w:rsidRDefault="007564CA" w:rsidP="006E38AF">
            <w:pPr>
              <w:tabs>
                <w:tab w:val="left" w:pos="2520"/>
              </w:tabs>
              <w:ind w:firstLine="0"/>
              <w:jc w:val="center"/>
              <w:rPr>
                <w:rFonts w:ascii="Times New Roman" w:hAnsi="Times New Roman" w:cs="Times New Roman"/>
              </w:rPr>
            </w:pPr>
            <w:r w:rsidRPr="00D82D18">
              <w:rPr>
                <w:rFonts w:ascii="Times New Roman" w:hAnsi="Times New Roman" w:cs="Times New Roman"/>
              </w:rPr>
              <w:t>Виды разрешенного использования</w:t>
            </w:r>
          </w:p>
        </w:tc>
        <w:tc>
          <w:tcPr>
            <w:tcW w:w="5797" w:type="dxa"/>
            <w:tcBorders>
              <w:top w:val="single" w:sz="4" w:space="0" w:color="auto"/>
              <w:left w:val="single" w:sz="4" w:space="0" w:color="auto"/>
              <w:bottom w:val="single" w:sz="4" w:space="0" w:color="auto"/>
              <w:right w:val="single" w:sz="4" w:space="0" w:color="auto"/>
            </w:tcBorders>
            <w:vAlign w:val="center"/>
          </w:tcPr>
          <w:p w:rsidR="007564CA" w:rsidRPr="00D82D18" w:rsidRDefault="007564CA" w:rsidP="006E38AF">
            <w:pPr>
              <w:tabs>
                <w:tab w:val="left" w:pos="2520"/>
              </w:tabs>
              <w:ind w:firstLine="0"/>
              <w:jc w:val="center"/>
              <w:rPr>
                <w:rFonts w:ascii="Times New Roman" w:hAnsi="Times New Roman" w:cs="Times New Roman"/>
              </w:rPr>
            </w:pPr>
            <w:r w:rsidRPr="00D82D18">
              <w:rPr>
                <w:rFonts w:ascii="Times New Roman" w:hAnsi="Times New Roman" w:cs="Times New Roman"/>
              </w:rPr>
              <w:t>Предельные параметры разрешенного строительства</w:t>
            </w:r>
          </w:p>
        </w:tc>
      </w:tr>
      <w:tr w:rsidR="007564CA" w:rsidRPr="00D82D18" w:rsidTr="006E38AF">
        <w:trPr>
          <w:trHeight w:val="272"/>
          <w:jc w:val="center"/>
        </w:trPr>
        <w:tc>
          <w:tcPr>
            <w:tcW w:w="4268" w:type="dxa"/>
            <w:tcBorders>
              <w:top w:val="single" w:sz="4" w:space="0" w:color="auto"/>
              <w:left w:val="single" w:sz="4" w:space="0" w:color="auto"/>
              <w:bottom w:val="single" w:sz="4" w:space="0" w:color="auto"/>
              <w:right w:val="single" w:sz="4" w:space="0" w:color="auto"/>
            </w:tcBorders>
            <w:vAlign w:val="center"/>
          </w:tcPr>
          <w:p w:rsidR="007564CA" w:rsidRPr="00D82D18" w:rsidRDefault="007564CA" w:rsidP="006E38AF">
            <w:pPr>
              <w:tabs>
                <w:tab w:val="left" w:pos="2520"/>
              </w:tabs>
              <w:ind w:firstLine="0"/>
              <w:rPr>
                <w:rFonts w:ascii="Times New Roman" w:hAnsi="Times New Roman" w:cs="Times New Roman"/>
              </w:rPr>
            </w:pPr>
            <w:r w:rsidRPr="00D82D18">
              <w:rPr>
                <w:rFonts w:ascii="Times New Roman" w:hAnsi="Times New Roman" w:cs="Times New Roman"/>
              </w:rPr>
              <w:t>Автостоянки, парковки</w:t>
            </w:r>
          </w:p>
          <w:p w:rsidR="007564CA" w:rsidRPr="00D82D18" w:rsidRDefault="007564CA" w:rsidP="006E38AF">
            <w:pPr>
              <w:tabs>
                <w:tab w:val="left" w:pos="2520"/>
              </w:tabs>
              <w:ind w:firstLine="0"/>
              <w:rPr>
                <w:rFonts w:ascii="Times New Roman" w:hAnsi="Times New Roman" w:cs="Times New Roman"/>
              </w:rPr>
            </w:pPr>
            <w:r w:rsidRPr="00D82D18">
              <w:rPr>
                <w:rFonts w:ascii="Times New Roman" w:hAnsi="Times New Roman" w:cs="Times New Roman"/>
              </w:rPr>
              <w:t>Навесы, гаражи, хозяйственные постройки</w:t>
            </w:r>
          </w:p>
          <w:p w:rsidR="007564CA" w:rsidRPr="00D82D18" w:rsidRDefault="007564CA" w:rsidP="006E38AF">
            <w:pPr>
              <w:tabs>
                <w:tab w:val="left" w:pos="2520"/>
              </w:tabs>
              <w:ind w:firstLine="0"/>
              <w:rPr>
                <w:rFonts w:ascii="Times New Roman" w:hAnsi="Times New Roman" w:cs="Times New Roman"/>
              </w:rPr>
            </w:pPr>
            <w:r w:rsidRPr="00D82D18">
              <w:rPr>
                <w:rFonts w:ascii="Times New Roman" w:hAnsi="Times New Roman" w:cs="Times New Roman"/>
              </w:rPr>
              <w:t>Площадки для сбора твердых бытовых отходов</w:t>
            </w:r>
          </w:p>
          <w:p w:rsidR="007564CA" w:rsidRPr="00D82D18" w:rsidRDefault="007564CA" w:rsidP="006E38AF">
            <w:pPr>
              <w:tabs>
                <w:tab w:val="left" w:pos="2520"/>
              </w:tabs>
              <w:ind w:firstLine="0"/>
              <w:rPr>
                <w:rFonts w:ascii="Times New Roman" w:hAnsi="Times New Roman" w:cs="Times New Roman"/>
                <w:b/>
              </w:rPr>
            </w:pPr>
            <w:r w:rsidRPr="00D82D18">
              <w:rPr>
                <w:rFonts w:ascii="Times New Roman" w:hAnsi="Times New Roman" w:cs="Times New Roman"/>
              </w:rPr>
              <w:t>Элементы благоустройства, малые архитектурные формы ,памятники, объекты монументального искусства, площадки для отдыха</w:t>
            </w:r>
          </w:p>
        </w:tc>
        <w:tc>
          <w:tcPr>
            <w:tcW w:w="5797" w:type="dxa"/>
            <w:tcBorders>
              <w:top w:val="single" w:sz="4" w:space="0" w:color="auto"/>
              <w:left w:val="single" w:sz="4" w:space="0" w:color="auto"/>
              <w:bottom w:val="single" w:sz="4" w:space="0" w:color="auto"/>
              <w:right w:val="single" w:sz="4" w:space="0" w:color="auto"/>
            </w:tcBorders>
            <w:vAlign w:val="center"/>
          </w:tcPr>
          <w:p w:rsidR="007564CA" w:rsidRPr="00D82D18" w:rsidRDefault="007564CA" w:rsidP="006E38AF">
            <w:pPr>
              <w:tabs>
                <w:tab w:val="left" w:pos="2520"/>
              </w:tabs>
              <w:ind w:firstLine="0"/>
              <w:rPr>
                <w:rFonts w:ascii="Times New Roman" w:hAnsi="Times New Roman" w:cs="Times New Roman"/>
              </w:rPr>
            </w:pPr>
            <w:r w:rsidRPr="00D82D18">
              <w:rPr>
                <w:rFonts w:ascii="Times New Roman" w:hAnsi="Times New Roman" w:cs="Times New Roman"/>
              </w:rPr>
              <w:t>Максимальное количество надземных этажей  – 1 этаж.</w:t>
            </w:r>
          </w:p>
          <w:p w:rsidR="007564CA" w:rsidRPr="00D82D18" w:rsidRDefault="007564CA" w:rsidP="006E38AF">
            <w:pPr>
              <w:tabs>
                <w:tab w:val="left" w:pos="2520"/>
              </w:tabs>
              <w:ind w:firstLine="0"/>
              <w:rPr>
                <w:rFonts w:ascii="Times New Roman" w:hAnsi="Times New Roman" w:cs="Times New Roman"/>
              </w:rPr>
            </w:pPr>
            <w:r w:rsidRPr="00D82D18">
              <w:rPr>
                <w:rFonts w:ascii="Times New Roman" w:hAnsi="Times New Roman" w:cs="Times New Roman"/>
              </w:rPr>
              <w:t>Максимальная высота зданий, строений, сооружений от уровня земли - 4 м</w:t>
            </w:r>
          </w:p>
          <w:p w:rsidR="007564CA" w:rsidRPr="00D82D18" w:rsidRDefault="007564CA" w:rsidP="006E38AF">
            <w:pPr>
              <w:tabs>
                <w:tab w:val="left" w:pos="2520"/>
              </w:tabs>
              <w:ind w:firstLine="0"/>
              <w:rPr>
                <w:rFonts w:ascii="Times New Roman" w:hAnsi="Times New Roman" w:cs="Times New Roman"/>
              </w:rPr>
            </w:pPr>
            <w:r w:rsidRPr="00D82D18">
              <w:rPr>
                <w:rFonts w:ascii="Times New Roman" w:hAnsi="Times New Roman" w:cs="Times New Roman"/>
              </w:rPr>
              <w:t>Минимальный отступ строений от красной линии - 5 м (если не установлены красные линии - от фасадной границы участка)</w:t>
            </w:r>
          </w:p>
          <w:p w:rsidR="007564CA" w:rsidRPr="00D82D18" w:rsidRDefault="007564CA" w:rsidP="006E38AF">
            <w:pPr>
              <w:tabs>
                <w:tab w:val="left" w:pos="2520"/>
              </w:tabs>
              <w:ind w:firstLine="0"/>
              <w:rPr>
                <w:rFonts w:ascii="Times New Roman" w:hAnsi="Times New Roman" w:cs="Times New Roman"/>
                <w:b/>
              </w:rPr>
            </w:pPr>
            <w:r w:rsidRPr="00D82D18">
              <w:rPr>
                <w:rFonts w:ascii="Times New Roman" w:hAnsi="Times New Roman" w:cs="Times New Roman"/>
              </w:rPr>
              <w:t>Минимальный отступ строений и сооружений от границ смежных участков - 3 м</w:t>
            </w:r>
          </w:p>
        </w:tc>
      </w:tr>
    </w:tbl>
    <w:p w:rsidR="007564CA" w:rsidRPr="00D82D18" w:rsidRDefault="007564CA" w:rsidP="007564CA">
      <w:pPr>
        <w:ind w:firstLine="851"/>
        <w:outlineLvl w:val="0"/>
        <w:rPr>
          <w:rFonts w:ascii="Times New Roman" w:hAnsi="Times New Roman" w:cs="Times New Roman"/>
          <w:b/>
          <w:u w:val="single"/>
        </w:rPr>
      </w:pPr>
    </w:p>
    <w:p w:rsidR="007564CA" w:rsidRPr="00D82D18" w:rsidRDefault="007564CA" w:rsidP="007564CA">
      <w:pPr>
        <w:pStyle w:val="20"/>
        <w:spacing w:after="100"/>
        <w:jc w:val="left"/>
        <w:rPr>
          <w:rFonts w:ascii="Times New Roman" w:hAnsi="Times New Roman" w:cs="Times New Roman"/>
          <w:color w:val="auto"/>
        </w:rPr>
      </w:pPr>
      <w:bookmarkStart w:id="343" w:name="_Toc536097713"/>
      <w:bookmarkStart w:id="344" w:name="_Toc536808524"/>
      <w:bookmarkStart w:id="345" w:name="_Toc2849302"/>
      <w:bookmarkStart w:id="346" w:name="_Toc23150775"/>
      <w:bookmarkStart w:id="347" w:name="_Toc25928613"/>
      <w:r w:rsidRPr="00D82D18">
        <w:rPr>
          <w:rFonts w:ascii="Times New Roman" w:hAnsi="Times New Roman" w:cs="Times New Roman"/>
          <w:color w:val="auto"/>
        </w:rPr>
        <w:t>Статья 37.1.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производственных зон, зон инженерной и транспортной инфраструктур.</w:t>
      </w:r>
      <w:bookmarkEnd w:id="343"/>
      <w:bookmarkEnd w:id="344"/>
      <w:bookmarkEnd w:id="345"/>
      <w:bookmarkEnd w:id="346"/>
      <w:bookmarkEnd w:id="347"/>
    </w:p>
    <w:p w:rsidR="007564CA" w:rsidRPr="00D82D18" w:rsidRDefault="007564CA" w:rsidP="007564CA">
      <w:pPr>
        <w:rPr>
          <w:rFonts w:ascii="Times New Roman" w:eastAsia="SimSun" w:hAnsi="Times New Roman" w:cs="Times New Roman"/>
          <w:lang w:eastAsia="zh-CN"/>
        </w:rPr>
      </w:pPr>
      <w:r w:rsidRPr="00D82D18">
        <w:rPr>
          <w:rFonts w:ascii="Times New Roman" w:eastAsia="SimSun" w:hAnsi="Times New Roman" w:cs="Times New Roman"/>
          <w:lang w:eastAsia="zh-CN"/>
        </w:rPr>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7564CA" w:rsidRPr="00D82D18" w:rsidRDefault="007564CA" w:rsidP="007564CA">
      <w:pPr>
        <w:rPr>
          <w:rFonts w:ascii="Times New Roman" w:eastAsia="SimSun" w:hAnsi="Times New Roman" w:cs="Times New Roman"/>
          <w:lang w:eastAsia="zh-CN"/>
        </w:rPr>
      </w:pPr>
      <w:r w:rsidRPr="00D82D18">
        <w:rPr>
          <w:rFonts w:ascii="Times New Roman" w:eastAsia="SimSun" w:hAnsi="Times New Roman" w:cs="Times New Roman"/>
          <w:lang w:eastAsia="zh-CN"/>
        </w:rPr>
        <w:t>2. При размещении, проектировании, строительстве и эксплуатации вновь строящихся, реконструируемых промышленных объектов и производств, объектов транспорта, связи, сельского хозяйства, энергетики, опытно-экспериментальных производств, объектов коммунального назначения, спорта, торговли, общественного питания и др., являющихся источниками воздействия на среду обитания и здоровье человека, необходимо руководствоваться СанПиН 2.2.1/2.1.1.1200-03 "Санитарно-защитные зоны и санитарная классификация предприятий, сооружений и иных объектов. Новая редакция".</w:t>
      </w:r>
    </w:p>
    <w:p w:rsidR="007564CA" w:rsidRPr="00D82D18" w:rsidRDefault="007564CA" w:rsidP="007564CA">
      <w:pPr>
        <w:rPr>
          <w:rFonts w:ascii="Times New Roman" w:eastAsia="SimSun" w:hAnsi="Times New Roman" w:cs="Times New Roman"/>
          <w:lang w:eastAsia="zh-CN"/>
        </w:rPr>
      </w:pPr>
      <w:r w:rsidRPr="00D82D18">
        <w:rPr>
          <w:rFonts w:ascii="Times New Roman" w:eastAsia="SimSun" w:hAnsi="Times New Roman" w:cs="Times New Roman"/>
          <w:lang w:eastAsia="zh-CN"/>
        </w:rPr>
        <w:t>3. Не допускается расширение и реконструкция промышленных объектов и производств, если при этом требуется увеличение размера санитарно-защитных зон.</w:t>
      </w:r>
    </w:p>
    <w:p w:rsidR="007564CA" w:rsidRPr="00D82D18" w:rsidRDefault="007564CA" w:rsidP="007564CA">
      <w:pPr>
        <w:rPr>
          <w:rFonts w:ascii="Times New Roman" w:hAnsi="Times New Roman" w:cs="Times New Roman"/>
          <w:bCs/>
        </w:rPr>
      </w:pPr>
      <w:r w:rsidRPr="00D82D18">
        <w:rPr>
          <w:rFonts w:ascii="Times New Roman" w:hAnsi="Times New Roman" w:cs="Times New Roman"/>
          <w:bCs/>
        </w:rPr>
        <w:t>4. При реконструкции производственных зон территории следует преобразовывать с учетом примыкания к территориям иного функционального назначения:</w:t>
      </w:r>
    </w:p>
    <w:p w:rsidR="007564CA" w:rsidRPr="00D82D18" w:rsidRDefault="007564CA" w:rsidP="007564CA">
      <w:pPr>
        <w:widowControl/>
        <w:numPr>
          <w:ilvl w:val="0"/>
          <w:numId w:val="20"/>
        </w:numPr>
        <w:suppressAutoHyphens/>
        <w:autoSpaceDN/>
        <w:adjustRightInd/>
        <w:ind w:left="0" w:firstLine="709"/>
        <w:rPr>
          <w:rFonts w:ascii="Times New Roman" w:hAnsi="Times New Roman" w:cs="Times New Roman"/>
          <w:bCs/>
        </w:rPr>
      </w:pPr>
      <w:r w:rsidRPr="00D82D18">
        <w:rPr>
          <w:rFonts w:ascii="Times New Roman" w:hAnsi="Times New Roman" w:cs="Times New Roman"/>
          <w:bCs/>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rsidR="007564CA" w:rsidRPr="00D82D18" w:rsidRDefault="007564CA" w:rsidP="007564CA">
      <w:pPr>
        <w:widowControl/>
        <w:numPr>
          <w:ilvl w:val="0"/>
          <w:numId w:val="20"/>
        </w:numPr>
        <w:suppressAutoHyphens/>
        <w:autoSpaceDN/>
        <w:adjustRightInd/>
        <w:ind w:left="0" w:firstLine="709"/>
        <w:rPr>
          <w:rFonts w:ascii="Times New Roman" w:hAnsi="Times New Roman" w:cs="Times New Roman"/>
          <w:bCs/>
        </w:rPr>
      </w:pPr>
      <w:r w:rsidRPr="00D82D18">
        <w:rPr>
          <w:rFonts w:ascii="Times New Roman" w:hAnsi="Times New Roman" w:cs="Times New Roman"/>
          <w:bCs/>
        </w:rPr>
        <w:t xml:space="preserve">в полосе примыкания к жилым зонам не следует размещать на границе производственной зоны глухие заборы. Рекомендуется использование входящей в состав </w:t>
      </w:r>
      <w:r w:rsidRPr="00D82D18">
        <w:rPr>
          <w:rFonts w:ascii="Times New Roman" w:hAnsi="Times New Roman" w:cs="Times New Roman"/>
          <w:bCs/>
        </w:rPr>
        <w:lastRenderedPageBreak/>
        <w:t>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rsidR="007564CA" w:rsidRPr="00D82D18" w:rsidRDefault="007564CA" w:rsidP="007564CA">
      <w:pPr>
        <w:widowControl/>
        <w:numPr>
          <w:ilvl w:val="0"/>
          <w:numId w:val="20"/>
        </w:numPr>
        <w:suppressAutoHyphens/>
        <w:autoSpaceDN/>
        <w:adjustRightInd/>
        <w:ind w:left="0" w:firstLine="709"/>
        <w:rPr>
          <w:rFonts w:ascii="Times New Roman" w:hAnsi="Times New Roman" w:cs="Times New Roman"/>
          <w:bCs/>
        </w:rPr>
      </w:pPr>
      <w:r w:rsidRPr="00D82D18">
        <w:rPr>
          <w:rFonts w:ascii="Times New Roman" w:hAnsi="Times New Roman" w:cs="Times New Roman"/>
          <w:bCs/>
        </w:rP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rsidR="007564CA" w:rsidRPr="00D82D18" w:rsidRDefault="007564CA" w:rsidP="007564CA">
      <w:pPr>
        <w:rPr>
          <w:rFonts w:ascii="Times New Roman" w:hAnsi="Times New Roman" w:cs="Times New Roman"/>
          <w:bCs/>
        </w:rPr>
      </w:pPr>
      <w:r w:rsidRPr="00D82D18">
        <w:rPr>
          <w:rFonts w:ascii="Times New Roman" w:hAnsi="Times New Roman" w:cs="Times New Roman"/>
          <w:bCs/>
        </w:rPr>
        <w:t>После проведения реконструкции или перепрофилирования производственного объекта санитарно-защитная зона для него должна быть подтверждена результатами расчетов.</w:t>
      </w:r>
    </w:p>
    <w:p w:rsidR="007564CA" w:rsidRPr="00D82D18" w:rsidRDefault="007564CA" w:rsidP="007564CA">
      <w:pPr>
        <w:rPr>
          <w:rFonts w:ascii="Times New Roman" w:hAnsi="Times New Roman" w:cs="Times New Roman"/>
          <w:bCs/>
        </w:rPr>
      </w:pPr>
      <w:r w:rsidRPr="00D82D18">
        <w:rPr>
          <w:rFonts w:ascii="Times New Roman" w:hAnsi="Times New Roman" w:cs="Times New Roman"/>
          <w:bCs/>
        </w:rPr>
        <w:t>5. Параметры производственных территорий должны подчиняться градостроительным условиям территорий поселения по экологической безопасности, величине и интенсивности использования территорий.</w:t>
      </w:r>
    </w:p>
    <w:p w:rsidR="007564CA" w:rsidRPr="00D82D18" w:rsidRDefault="007564CA" w:rsidP="007564CA">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6. Не допускается размещение сельскохозяйственных предприятий, зданий, сооружений:</w:t>
      </w:r>
    </w:p>
    <w:p w:rsidR="007564CA" w:rsidRPr="00D82D18" w:rsidRDefault="007564CA" w:rsidP="007564CA">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на площадках залегания полезных ископаемых без согласования с органами Госгортехнадзора;</w:t>
      </w:r>
    </w:p>
    <w:p w:rsidR="007564CA" w:rsidRPr="00D82D18" w:rsidRDefault="007564CA" w:rsidP="007564CA">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в зонах оползней, которые могут угрожать застройке и эксплуатации предприятий, зданий и сооружений;</w:t>
      </w:r>
    </w:p>
    <w:p w:rsidR="007564CA" w:rsidRPr="00D82D18" w:rsidRDefault="007564CA" w:rsidP="007564CA">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в первом поясе зоны санитарной охраны источников водоснабжения населенных пунктов;</w:t>
      </w:r>
    </w:p>
    <w:p w:rsidR="007564CA" w:rsidRPr="00D82D18" w:rsidRDefault="007564CA" w:rsidP="007564CA">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в первой и второй зонах округов санитарной охраны курортов;</w:t>
      </w:r>
    </w:p>
    <w:p w:rsidR="007564CA" w:rsidRPr="00D82D18" w:rsidRDefault="007564CA" w:rsidP="007564CA">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на землях пригородных зеленых зон городских округов и городских поселений;</w:t>
      </w:r>
    </w:p>
    <w:p w:rsidR="007564CA" w:rsidRPr="00D82D18" w:rsidRDefault="007564CA" w:rsidP="007564CA">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на земельных участках, загрязненных органическими и радиоактивными отбросами, до истечения сроков, установленных органами санитарно-эпидемиологического и ветеринарного надзора;</w:t>
      </w:r>
    </w:p>
    <w:p w:rsidR="007564CA" w:rsidRPr="00D82D18" w:rsidRDefault="007564CA" w:rsidP="007564CA">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на землях особо охраняемых природных территорий.</w:t>
      </w:r>
    </w:p>
    <w:p w:rsidR="007564CA" w:rsidRPr="00D82D18" w:rsidRDefault="007564CA" w:rsidP="007564CA">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Допускается размещение сельскохозяйственных предприятий, зданий и сооружений:</w:t>
      </w:r>
    </w:p>
    <w:p w:rsidR="007564CA" w:rsidRPr="00D82D18" w:rsidRDefault="007564CA" w:rsidP="007564CA">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во втором поясе санитарной охраны источников водоснабжения населенных пунктов, кроме животноводческих и птицеводческих предприятий;</w:t>
      </w:r>
    </w:p>
    <w:p w:rsidR="007564CA" w:rsidRPr="00D82D18" w:rsidRDefault="007564CA" w:rsidP="007564CA">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w:t>
      </w:r>
    </w:p>
    <w:p w:rsidR="007564CA" w:rsidRPr="00D82D18" w:rsidRDefault="007564CA" w:rsidP="007564CA">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в охранных зонах особо охраняемых территорий, если это не оказывает негативное (вредное) воздействие на природные комплексы особо охраняемых природных территорий.</w:t>
      </w:r>
    </w:p>
    <w:p w:rsidR="007564CA" w:rsidRPr="00D82D18" w:rsidRDefault="007564CA" w:rsidP="007564CA">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0,5 м выше расчетного горизонта воды с учетом подпора и уклона водотока, а также расчетной высоты волны и ее нагона.</w:t>
      </w:r>
    </w:p>
    <w:p w:rsidR="007564CA" w:rsidRPr="00D82D18" w:rsidRDefault="007564CA" w:rsidP="007564CA">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rsidR="007564CA" w:rsidRPr="00D82D18" w:rsidRDefault="007564CA" w:rsidP="007564CA">
      <w:pPr>
        <w:rPr>
          <w:rFonts w:ascii="Times New Roman" w:hAnsi="Times New Roman" w:cs="Times New Roman"/>
        </w:rPr>
      </w:pPr>
      <w:r w:rsidRPr="00D82D18">
        <w:rPr>
          <w:rFonts w:ascii="Times New Roman" w:hAnsi="Times New Roman" w:cs="Times New Roman"/>
        </w:rPr>
        <w:t>7. 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w:t>
      </w:r>
    </w:p>
    <w:p w:rsidR="007564CA" w:rsidRPr="00D82D18" w:rsidRDefault="007564CA" w:rsidP="007564CA">
      <w:pPr>
        <w:rPr>
          <w:rFonts w:ascii="Times New Roman" w:hAnsi="Times New Roman" w:cs="Times New Roman"/>
        </w:rPr>
      </w:pPr>
      <w:r w:rsidRPr="00D82D18">
        <w:rPr>
          <w:rFonts w:ascii="Times New Roman" w:hAnsi="Times New Roman" w:cs="Times New Roman"/>
        </w:rPr>
        <w:t>8. Территории санитарно-защитных зон из землепользования не изымаются и должны быть максимально использованы для нужд сельского хозяйства.</w:t>
      </w:r>
    </w:p>
    <w:p w:rsidR="007564CA" w:rsidRPr="00D82D18" w:rsidRDefault="007564CA" w:rsidP="007564CA">
      <w:pPr>
        <w:rPr>
          <w:rFonts w:ascii="Times New Roman" w:hAnsi="Times New Roman" w:cs="Times New Roman"/>
        </w:rPr>
      </w:pPr>
      <w:r w:rsidRPr="00D82D18">
        <w:rPr>
          <w:rFonts w:ascii="Times New Roman" w:hAnsi="Times New Roman" w:cs="Times New Roman"/>
        </w:rPr>
        <w:t>В санитарно-защитных зонах допускается размещать склады (хранилища) зерна, фруктов, овощей и картофеля, питомники растений.</w:t>
      </w:r>
    </w:p>
    <w:p w:rsidR="007564CA" w:rsidRPr="00D82D18" w:rsidRDefault="007564CA" w:rsidP="007564CA">
      <w:pPr>
        <w:rPr>
          <w:rFonts w:ascii="Times New Roman" w:hAnsi="Times New Roman" w:cs="Times New Roman"/>
        </w:rPr>
      </w:pPr>
      <w:r w:rsidRPr="00D82D18">
        <w:rPr>
          <w:rFonts w:ascii="Times New Roman" w:hAnsi="Times New Roman" w:cs="Times New Roman"/>
        </w:rPr>
        <w:t>9. 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7564CA" w:rsidRPr="00D82D18" w:rsidRDefault="007564CA" w:rsidP="007564CA">
      <w:pPr>
        <w:rPr>
          <w:rFonts w:ascii="Times New Roman" w:eastAsia="SimSun" w:hAnsi="Times New Roman" w:cs="Times New Roman"/>
          <w:lang w:eastAsia="zh-CN"/>
        </w:rPr>
      </w:pPr>
      <w:r w:rsidRPr="00D82D18">
        <w:rPr>
          <w:rFonts w:ascii="Times New Roman" w:eastAsia="SimSun" w:hAnsi="Times New Roman" w:cs="Times New Roman"/>
          <w:lang w:eastAsia="zh-CN"/>
        </w:rPr>
        <w:t>10. В случаях, если не предусмотрено документами территориального планирования размещение по периметру предприятия и производств озеленения санитарно-защитного назначения, санитарно-защитная зона организуется за счет территории таких предприятий и производств. Озеленение санитарно-защитной зоны для предприятий III-V классов не менее 50 % площади.</w:t>
      </w:r>
    </w:p>
    <w:p w:rsidR="007564CA" w:rsidRPr="00D82D18" w:rsidRDefault="007564CA" w:rsidP="007564CA">
      <w:pPr>
        <w:rPr>
          <w:rFonts w:ascii="Times New Roman" w:eastAsia="SimSun" w:hAnsi="Times New Roman" w:cs="Times New Roman"/>
          <w:lang w:eastAsia="zh-CN"/>
        </w:rPr>
      </w:pPr>
      <w:r w:rsidRPr="00D82D18">
        <w:rPr>
          <w:rFonts w:ascii="Times New Roman" w:eastAsia="SimSun" w:hAnsi="Times New Roman" w:cs="Times New Roman"/>
          <w:lang w:eastAsia="zh-CN"/>
        </w:rPr>
        <w:t xml:space="preserve">11. В случае если земельный участок или объект капитального строительства находится в </w:t>
      </w:r>
      <w:r w:rsidRPr="00D82D18">
        <w:rPr>
          <w:rFonts w:ascii="Times New Roman" w:eastAsia="SimSun" w:hAnsi="Times New Roman" w:cs="Times New Roman"/>
          <w:lang w:eastAsia="zh-CN"/>
        </w:rPr>
        <w:lastRenderedPageBreak/>
        <w:t>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 статьями 43-4</w:t>
      </w:r>
      <w:r w:rsidR="00092378" w:rsidRPr="00D82D18">
        <w:rPr>
          <w:rFonts w:ascii="Times New Roman" w:eastAsia="SimSun" w:hAnsi="Times New Roman" w:cs="Times New Roman"/>
          <w:lang w:eastAsia="zh-CN"/>
        </w:rPr>
        <w:t>7</w:t>
      </w:r>
      <w:r w:rsidRPr="00D82D18">
        <w:rPr>
          <w:rFonts w:ascii="Times New Roman" w:eastAsia="SimSun" w:hAnsi="Times New Roman" w:cs="Times New Roman"/>
          <w:lang w:eastAsia="zh-CN"/>
        </w:rPr>
        <w:t xml:space="preserve"> настоящих Правил.</w:t>
      </w:r>
    </w:p>
    <w:p w:rsidR="007564CA" w:rsidRPr="00D82D18" w:rsidRDefault="007564CA" w:rsidP="007564CA">
      <w:pPr>
        <w:rPr>
          <w:rFonts w:ascii="Times New Roman" w:eastAsia="SimSun" w:hAnsi="Times New Roman" w:cs="Times New Roman"/>
          <w:lang w:eastAsia="zh-CN"/>
        </w:rPr>
      </w:pPr>
      <w:r w:rsidRPr="00D82D18">
        <w:rPr>
          <w:rFonts w:ascii="Times New Roman" w:eastAsia="SimSun" w:hAnsi="Times New Roman" w:cs="Times New Roman"/>
          <w:lang w:eastAsia="zh-CN"/>
        </w:rPr>
        <w:t>12. Ограждения следует проектировать только в случаях, когда они требуются по условиям эксплуатации и охраны предприятий, зданий и сооружений, охраняемых автостоянок, спортивных площадок, в декоративных целях для условного разделения элементов территории благоустройства, а также различных лестниц и пандусов.</w:t>
      </w:r>
    </w:p>
    <w:p w:rsidR="007564CA" w:rsidRPr="00D82D18" w:rsidRDefault="007564CA" w:rsidP="007564CA">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Настоящие Указания не распространяются на проектирование специальных видов ограждений и охранных зон режимных предприятий и объектов, временных ограждений строек.</w:t>
      </w:r>
    </w:p>
    <w:p w:rsidR="007564CA" w:rsidRPr="00D82D18" w:rsidRDefault="007564CA" w:rsidP="007564CA">
      <w:pPr>
        <w:tabs>
          <w:tab w:val="left" w:pos="2520"/>
        </w:tabs>
        <w:rPr>
          <w:rFonts w:ascii="Times New Roman" w:hAnsi="Times New Roman" w:cs="Times New Roman"/>
        </w:rPr>
      </w:pPr>
      <w:r w:rsidRPr="00D82D18">
        <w:rPr>
          <w:rFonts w:ascii="Times New Roman" w:hAnsi="Times New Roman" w:cs="Times New Roman"/>
        </w:rPr>
        <w:t>Ограждения должны быть светопрозрачными, решетчатыми, эстетически привлекательными, иметь устойчивость к загрязнению и запылению и способность к легкой механической очистке.</w:t>
      </w:r>
    </w:p>
    <w:p w:rsidR="007564CA" w:rsidRPr="00D82D18" w:rsidRDefault="007564CA" w:rsidP="007564CA">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Во всех случаях запрещается предусматривать ограждения:</w:t>
      </w:r>
    </w:p>
    <w:p w:rsidR="007564CA" w:rsidRPr="00D82D18" w:rsidRDefault="007564CA" w:rsidP="007564CA">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предприятий, производства которых размещены в одном или в нескольких зданиях с охраняемыми входами (при отсутствии складов открытого хранения ценных материалов и наземных технологических транспортных связей);</w:t>
      </w:r>
    </w:p>
    <w:p w:rsidR="007564CA" w:rsidRPr="00D82D18" w:rsidRDefault="007564CA" w:rsidP="007564CA">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отдельных участков зданий и сооружений в пределах общего наружного ограждения площадки, за исключением участков, ограждение которых необходимо по требованиям техники безопасности или по санитарным требованиям (открытые электроподстанции, карантины и изоляторы мясокомбинатов и т.п.);</w:t>
      </w:r>
    </w:p>
    <w:p w:rsidR="007564CA" w:rsidRPr="00D82D18" w:rsidRDefault="007564CA" w:rsidP="007564CA">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территорий, резервируемых для последующего расширения предприятий;</w:t>
      </w:r>
    </w:p>
    <w:p w:rsidR="007564CA" w:rsidRPr="00D82D18" w:rsidRDefault="007564CA" w:rsidP="007564CA">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сооружений коммунального назначения (полей фильтрации, орошения и т.п.);</w:t>
      </w:r>
    </w:p>
    <w:p w:rsidR="007564CA" w:rsidRPr="00D82D18" w:rsidRDefault="007564CA" w:rsidP="007564CA">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складов малоценного сырья и материалов;</w:t>
      </w:r>
    </w:p>
    <w:p w:rsidR="007564CA" w:rsidRPr="00D82D18" w:rsidRDefault="007564CA" w:rsidP="007564CA">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производственных отвалов, не опасных по своему составу для населения и животных (кроме отвалов, ограждение которых требуется по условиям техники безопасности);</w:t>
      </w:r>
    </w:p>
    <w:p w:rsidR="007564CA" w:rsidRPr="00D82D18" w:rsidRDefault="007564CA" w:rsidP="007564CA">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вспомогательных зданий и сооружений, располагаемых на предзаводских площадках промышленных предприятий;</w:t>
      </w:r>
    </w:p>
    <w:p w:rsidR="007564CA" w:rsidRPr="00D82D18" w:rsidRDefault="007564CA" w:rsidP="007564CA">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Ограждения, как правило, не следует предусматривать вдоль фасадов зданий, расположенных на границах площадки. В этих случаях ограждение должно предусматриваться только в разрывах между зданиями.</w:t>
      </w:r>
    </w:p>
    <w:p w:rsidR="007564CA" w:rsidRPr="00D82D18" w:rsidRDefault="007564CA" w:rsidP="007564CA">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Подземные части оград следует изолировать от воздействия воды и влаги. Сетка и проволока, применяемые для ограждений, должны иметь антикоррозионное покрытие.</w:t>
      </w:r>
    </w:p>
    <w:p w:rsidR="007564CA" w:rsidRPr="00D82D18" w:rsidRDefault="007564CA" w:rsidP="007564CA">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Высоту и вид ограждения следует принимать:</w:t>
      </w:r>
    </w:p>
    <w:p w:rsidR="007564CA" w:rsidRPr="00D82D18" w:rsidRDefault="007564CA" w:rsidP="007564CA">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предприятия и объекты, на территории которых предусмотрено регулярное движение наземного транспорта, а также другие предприятия и объекты, ограждаемые по требованиям техники безопасности - 1,6 м, стальная сетка или железобетонное решетчатое;</w:t>
      </w:r>
    </w:p>
    <w:p w:rsidR="007564CA" w:rsidRPr="00D82D18" w:rsidRDefault="007564CA" w:rsidP="007564CA">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предприятия по переработке пищевых, сельскохозяйственных и других продуктов, ограждаемые по санитарным требованиям (мясомолочные и рыбообрабатывающие предприятия, овощеконсервные, винодельческие заводы и т.п.) - не менее 1,6 м, стальная сетка с цоколем или железобетонное решетчатое с цоколем;</w:t>
      </w:r>
    </w:p>
    <w:p w:rsidR="007564CA" w:rsidRPr="00D82D18" w:rsidRDefault="007564CA" w:rsidP="007564CA">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предприятия по производству ценной продукции, склады ценных материалов и оборудования, при размещении их в нескольких неохраняемых зданиях - не менее 1,6 м, стальная сетка или железобетонное решетчатое;</w:t>
      </w:r>
    </w:p>
    <w:p w:rsidR="007564CA" w:rsidRPr="00D82D18" w:rsidRDefault="007564CA" w:rsidP="007564CA">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предприятия по производству особо ценных материалов, оборудования и продукции (драгоценные металлы, камни и т.п) - 2 м, железобетонное сплошное;</w:t>
      </w:r>
    </w:p>
    <w:p w:rsidR="007564CA" w:rsidRPr="00D82D18" w:rsidRDefault="007564CA" w:rsidP="007564CA">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сельскохозяйственные предприятия, ограждаемые по ветеринарным или санитарным требованиям - не менее 1,6 м, стальная сетка с цоколем или железобетонное решетчатое с цоколем;</w:t>
      </w:r>
    </w:p>
    <w:p w:rsidR="007564CA" w:rsidRPr="00D82D18" w:rsidRDefault="007564CA" w:rsidP="007564CA">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объекты на территории населенных  пунктов, ограждаемые по требованиям техники безопасности или по санитарно-гигиеническим требованиям   (открытые распределительные устройства,  подстанции, артскважины, водозаборы и т.п.)  - не  менее 1,6 м, стальная сетка или железобетонное решетчатое;</w:t>
      </w:r>
    </w:p>
    <w:p w:rsidR="007564CA" w:rsidRPr="00D82D18" w:rsidRDefault="007564CA" w:rsidP="007564CA">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охраняемые объекты радиовещания и телевидения - 2 м, стальная сетка;</w:t>
      </w:r>
    </w:p>
    <w:p w:rsidR="007564CA" w:rsidRPr="00D82D18" w:rsidRDefault="007564CA" w:rsidP="007564CA">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хозяйственные зоны предприятий общественного питания и бытового обслуживания - 1,6 м, живая изгородь (стальная сетка при необходимости охраны).</w:t>
      </w:r>
    </w:p>
    <w:p w:rsidR="007564CA" w:rsidRPr="00D82D18" w:rsidRDefault="007564CA" w:rsidP="007564CA">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lastRenderedPageBreak/>
        <w:t>Устройство оград следует выполнять в соответствии со СНиП III-10-75 "Благоустройство территорий".</w:t>
      </w:r>
    </w:p>
    <w:p w:rsidR="007564CA" w:rsidRPr="00D82D18" w:rsidRDefault="007564CA" w:rsidP="007564CA">
      <w:pPr>
        <w:rPr>
          <w:rFonts w:ascii="Times New Roman" w:eastAsia="SimSun" w:hAnsi="Times New Roman" w:cs="Times New Roman"/>
          <w:lang w:eastAsia="zh-CN"/>
        </w:rPr>
      </w:pPr>
      <w:r w:rsidRPr="00D82D18">
        <w:rPr>
          <w:rFonts w:ascii="Times New Roman" w:eastAsia="SimSun" w:hAnsi="Times New Roman" w:cs="Times New Roman"/>
          <w:lang w:eastAsia="zh-CN"/>
        </w:rPr>
        <w:t>13. Размещение объектов дорожного сервиса возможно только при выполнении условий:</w:t>
      </w:r>
    </w:p>
    <w:p w:rsidR="007564CA" w:rsidRPr="00D82D18" w:rsidRDefault="007564CA" w:rsidP="007564CA">
      <w:pPr>
        <w:rPr>
          <w:rFonts w:ascii="Times New Roman" w:eastAsia="SimSun" w:hAnsi="Times New Roman" w:cs="Times New Roman"/>
          <w:lang w:eastAsia="zh-CN"/>
        </w:rPr>
      </w:pPr>
      <w:r w:rsidRPr="00D82D18">
        <w:rPr>
          <w:rFonts w:ascii="Times New Roman" w:eastAsia="SimSun" w:hAnsi="Times New Roman" w:cs="Times New Roman"/>
          <w:lang w:eastAsia="zh-CN"/>
        </w:rPr>
        <w:t>- зона распространения химических и физических факторов до уровня ПДК ограничивается размерами собственной территории или расстояние от границ земельного участка или опасного объекта до жилых зданий, участков дошкольных учреждений, общеобразовательных учреждений, учреждений здравоохранения составляет не менее 50 метров;</w:t>
      </w:r>
    </w:p>
    <w:p w:rsidR="007564CA" w:rsidRPr="00D82D18" w:rsidRDefault="007564CA" w:rsidP="007564CA">
      <w:pPr>
        <w:rPr>
          <w:rFonts w:ascii="Times New Roman" w:eastAsia="SimSun" w:hAnsi="Times New Roman" w:cs="Times New Roman"/>
          <w:lang w:eastAsia="zh-CN"/>
        </w:rPr>
      </w:pPr>
      <w:r w:rsidRPr="00D82D18">
        <w:rPr>
          <w:rFonts w:ascii="Times New Roman" w:eastAsia="SimSun" w:hAnsi="Times New Roman" w:cs="Times New Roman"/>
          <w:lang w:eastAsia="zh-CN"/>
        </w:rPr>
        <w:t>- станции технического обслуживания легковых автомобилей до 10 постов,</w:t>
      </w:r>
    </w:p>
    <w:p w:rsidR="007564CA" w:rsidRPr="00D82D18" w:rsidRDefault="007564CA" w:rsidP="007564CA">
      <w:pPr>
        <w:rPr>
          <w:rFonts w:ascii="Times New Roman" w:eastAsia="SimSun" w:hAnsi="Times New Roman" w:cs="Times New Roman"/>
          <w:lang w:eastAsia="zh-CN"/>
        </w:rPr>
      </w:pPr>
      <w:r w:rsidRPr="00D82D18">
        <w:rPr>
          <w:rFonts w:ascii="Times New Roman" w:eastAsia="SimSun" w:hAnsi="Times New Roman" w:cs="Times New Roman"/>
          <w:lang w:eastAsia="zh-CN"/>
        </w:rPr>
        <w:t>- мойки автомобилей до 5 постов,</w:t>
      </w:r>
    </w:p>
    <w:p w:rsidR="007564CA" w:rsidRPr="00D82D18" w:rsidRDefault="007564CA" w:rsidP="007564CA">
      <w:pPr>
        <w:rPr>
          <w:rFonts w:ascii="Times New Roman" w:eastAsia="SimSun" w:hAnsi="Times New Roman" w:cs="Times New Roman"/>
          <w:lang w:eastAsia="zh-CN"/>
        </w:rPr>
      </w:pPr>
      <w:r w:rsidRPr="00D82D18">
        <w:rPr>
          <w:rFonts w:ascii="Times New Roman" w:eastAsia="SimSun" w:hAnsi="Times New Roman" w:cs="Times New Roman"/>
          <w:lang w:eastAsia="zh-CN"/>
        </w:rPr>
        <w:t>- АЗС для легкового автотранспорта, должны быть оборудованы системой закольцовки паров бензина, автогазозаправочные станции с компрессорами внутри помещения с количеством заправок не более 500 автомобилей в сутки без объектов технического обслуживания автомобилей</w:t>
      </w:r>
    </w:p>
    <w:p w:rsidR="007564CA" w:rsidRPr="00D82D18" w:rsidRDefault="007564CA" w:rsidP="007564CA">
      <w:pPr>
        <w:rPr>
          <w:rFonts w:ascii="Times New Roman" w:eastAsia="Calibri" w:hAnsi="Times New Roman" w:cs="Times New Roman"/>
        </w:rPr>
      </w:pPr>
      <w:r w:rsidRPr="00D82D18">
        <w:rPr>
          <w:rFonts w:ascii="Times New Roman" w:eastAsia="SimSun" w:hAnsi="Times New Roman" w:cs="Times New Roman"/>
          <w:lang w:eastAsia="zh-CN"/>
        </w:rPr>
        <w:t xml:space="preserve">- </w:t>
      </w:r>
      <w:r w:rsidRPr="00D82D18">
        <w:rPr>
          <w:rFonts w:ascii="Times New Roman" w:eastAsia="Calibri" w:hAnsi="Times New Roman" w:cs="Times New Roman"/>
        </w:rPr>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должно быть не менее 100 м.</w:t>
      </w:r>
    </w:p>
    <w:p w:rsidR="007564CA" w:rsidRPr="00D82D18" w:rsidRDefault="007564CA" w:rsidP="007564CA">
      <w:pPr>
        <w:rPr>
          <w:rFonts w:ascii="Times New Roman" w:eastAsia="Calibri" w:hAnsi="Times New Roman" w:cs="Times New Roman"/>
        </w:rPr>
      </w:pPr>
      <w:r w:rsidRPr="00D82D18">
        <w:rPr>
          <w:rFonts w:ascii="Times New Roman" w:eastAsia="Calibri" w:hAnsi="Times New Roman" w:cs="Times New Roman"/>
        </w:rPr>
        <w:t>14. Вместимость стоянок открытого и закрытого типа для легковых и грузовых автомобилей не более 300 машино-мест, пристроенные - до 150 машино-мест.</w:t>
      </w:r>
    </w:p>
    <w:p w:rsidR="007564CA" w:rsidRPr="00D82D18" w:rsidRDefault="007564CA" w:rsidP="007564CA">
      <w:pPr>
        <w:rPr>
          <w:rFonts w:ascii="Times New Roman" w:eastAsia="Calibri" w:hAnsi="Times New Roman" w:cs="Times New Roman"/>
        </w:rPr>
      </w:pPr>
      <w:r w:rsidRPr="00D82D18">
        <w:rPr>
          <w:rFonts w:ascii="Times New Roman" w:eastAsia="Calibri" w:hAnsi="Times New Roman" w:cs="Times New Roman"/>
        </w:rPr>
        <w:t>15. 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rsidR="007564CA" w:rsidRPr="00D82D18" w:rsidRDefault="007564CA" w:rsidP="007564CA">
      <w:pPr>
        <w:rPr>
          <w:rFonts w:ascii="Times New Roman" w:eastAsia="Calibri" w:hAnsi="Times New Roman" w:cs="Times New Roman"/>
        </w:rPr>
      </w:pPr>
      <w:r w:rsidRPr="00D82D18">
        <w:rPr>
          <w:rFonts w:ascii="Times New Roman" w:eastAsia="Calibri" w:hAnsi="Times New Roman" w:cs="Times New Roman"/>
        </w:rPr>
        <w:t>на 10 постов - 1,0 га;</w:t>
      </w:r>
    </w:p>
    <w:p w:rsidR="007564CA" w:rsidRPr="00D82D18" w:rsidRDefault="007564CA" w:rsidP="007564CA">
      <w:pPr>
        <w:rPr>
          <w:rFonts w:ascii="Times New Roman" w:eastAsia="Calibri" w:hAnsi="Times New Roman" w:cs="Times New Roman"/>
        </w:rPr>
      </w:pPr>
      <w:r w:rsidRPr="00D82D18">
        <w:rPr>
          <w:rFonts w:ascii="Times New Roman" w:eastAsia="Calibri" w:hAnsi="Times New Roman" w:cs="Times New Roman"/>
        </w:rPr>
        <w:t>на 15 постов - 1,5 га;</w:t>
      </w:r>
    </w:p>
    <w:p w:rsidR="007564CA" w:rsidRPr="00D82D18" w:rsidRDefault="007564CA" w:rsidP="007564CA">
      <w:pPr>
        <w:rPr>
          <w:rFonts w:ascii="Times New Roman" w:eastAsia="Calibri" w:hAnsi="Times New Roman" w:cs="Times New Roman"/>
        </w:rPr>
      </w:pPr>
      <w:r w:rsidRPr="00D82D18">
        <w:rPr>
          <w:rFonts w:ascii="Times New Roman" w:eastAsia="Calibri" w:hAnsi="Times New Roman" w:cs="Times New Roman"/>
        </w:rPr>
        <w:t>на 25 постов - 2,0 га;</w:t>
      </w:r>
    </w:p>
    <w:p w:rsidR="007564CA" w:rsidRPr="00D82D18" w:rsidRDefault="007564CA" w:rsidP="007564CA">
      <w:pPr>
        <w:rPr>
          <w:rFonts w:ascii="Times New Roman" w:eastAsia="Calibri" w:hAnsi="Times New Roman" w:cs="Times New Roman"/>
        </w:rPr>
      </w:pPr>
      <w:r w:rsidRPr="00D82D18">
        <w:rPr>
          <w:rFonts w:ascii="Times New Roman" w:eastAsia="Calibri" w:hAnsi="Times New Roman" w:cs="Times New Roman"/>
        </w:rPr>
        <w:t>на 40 постов - 3,5 га.</w:t>
      </w:r>
    </w:p>
    <w:p w:rsidR="007564CA" w:rsidRPr="00D82D18" w:rsidRDefault="007564CA" w:rsidP="007564CA">
      <w:pPr>
        <w:rPr>
          <w:rFonts w:ascii="Times New Roman" w:eastAsia="Calibri" w:hAnsi="Times New Roman" w:cs="Times New Roman"/>
        </w:rPr>
      </w:pPr>
      <w:r w:rsidRPr="00D82D18">
        <w:rPr>
          <w:rFonts w:ascii="Times New Roman" w:eastAsia="Calibri" w:hAnsi="Times New Roman" w:cs="Times New Roman"/>
        </w:rPr>
        <w:t xml:space="preserve">Расстояния от границы земельного участка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w:t>
      </w:r>
      <w:hyperlink r:id="rId86" w:history="1">
        <w:r w:rsidRPr="00D82D18">
          <w:rPr>
            <w:rStyle w:val="affff9"/>
            <w:rFonts w:ascii="Times New Roman" w:eastAsia="Calibri" w:hAnsi="Times New Roman"/>
            <w:color w:val="auto"/>
          </w:rPr>
          <w:t>таблице</w:t>
        </w:r>
      </w:hyperlink>
      <w:r w:rsidRPr="00D82D18">
        <w:rPr>
          <w:rFonts w:ascii="Times New Roman" w:eastAsia="Calibri" w:hAnsi="Times New Roman" w:cs="Times New Roman"/>
        </w:rPr>
        <w:t>:</w:t>
      </w:r>
    </w:p>
    <w:p w:rsidR="007564CA" w:rsidRPr="00D82D18" w:rsidRDefault="007564CA" w:rsidP="007564CA">
      <w:pPr>
        <w:rPr>
          <w:rFonts w:ascii="Times New Roman" w:eastAsia="Calibri" w:hAnsi="Times New Roman" w:cs="Times New Roman"/>
        </w:rPr>
      </w:pPr>
    </w:p>
    <w:tbl>
      <w:tblPr>
        <w:tblW w:w="9639" w:type="dxa"/>
        <w:tblInd w:w="75" w:type="dxa"/>
        <w:tblLayout w:type="fixed"/>
        <w:tblCellMar>
          <w:left w:w="75" w:type="dxa"/>
          <w:right w:w="75" w:type="dxa"/>
        </w:tblCellMar>
        <w:tblLook w:val="0000"/>
      </w:tblPr>
      <w:tblGrid>
        <w:gridCol w:w="5670"/>
        <w:gridCol w:w="2127"/>
        <w:gridCol w:w="1842"/>
      </w:tblGrid>
      <w:tr w:rsidR="007564CA" w:rsidRPr="00D82D18" w:rsidTr="006E38AF">
        <w:trPr>
          <w:trHeight w:val="173"/>
        </w:trPr>
        <w:tc>
          <w:tcPr>
            <w:tcW w:w="5670" w:type="dxa"/>
            <w:vMerge w:val="restart"/>
            <w:tcBorders>
              <w:top w:val="single" w:sz="4" w:space="0" w:color="000000"/>
              <w:left w:val="single" w:sz="4" w:space="0" w:color="000000"/>
              <w:bottom w:val="single" w:sz="4" w:space="0" w:color="000000"/>
            </w:tcBorders>
            <w:shd w:val="clear" w:color="auto" w:fill="auto"/>
          </w:tcPr>
          <w:p w:rsidR="007564CA" w:rsidRPr="00D82D18" w:rsidRDefault="007564CA" w:rsidP="006E38AF">
            <w:pPr>
              <w:rPr>
                <w:rFonts w:ascii="Times New Roman" w:hAnsi="Times New Roman" w:cs="Times New Roman"/>
              </w:rPr>
            </w:pPr>
            <w:r w:rsidRPr="00D82D18">
              <w:rPr>
                <w:rFonts w:ascii="Times New Roman" w:hAnsi="Times New Roman" w:cs="Times New Roman"/>
              </w:rPr>
              <w:t xml:space="preserve">  </w:t>
            </w:r>
            <w:r w:rsidRPr="00D82D18">
              <w:rPr>
                <w:rFonts w:ascii="Times New Roman" w:eastAsia="Calibri" w:hAnsi="Times New Roman" w:cs="Times New Roman"/>
              </w:rPr>
              <w:t xml:space="preserve">Здания, до которых определяется расстояние   </w:t>
            </w:r>
          </w:p>
        </w:tc>
        <w:tc>
          <w:tcPr>
            <w:tcW w:w="3969" w:type="dxa"/>
            <w:gridSpan w:val="2"/>
            <w:tcBorders>
              <w:top w:val="single" w:sz="4" w:space="0" w:color="000000"/>
              <w:left w:val="single" w:sz="4" w:space="0" w:color="000000"/>
              <w:bottom w:val="single" w:sz="4" w:space="0" w:color="000000"/>
              <w:right w:val="single" w:sz="4" w:space="0" w:color="000000"/>
            </w:tcBorders>
            <w:shd w:val="clear" w:color="auto" w:fill="auto"/>
          </w:tcPr>
          <w:p w:rsidR="007564CA" w:rsidRPr="00D82D18" w:rsidRDefault="007564CA" w:rsidP="006E38AF">
            <w:pPr>
              <w:rPr>
                <w:rFonts w:ascii="Times New Roman" w:hAnsi="Times New Roman" w:cs="Times New Roman"/>
              </w:rPr>
            </w:pPr>
            <w:r w:rsidRPr="00D82D18">
              <w:rPr>
                <w:rFonts w:ascii="Times New Roman" w:hAnsi="Times New Roman" w:cs="Times New Roman"/>
              </w:rPr>
              <w:t xml:space="preserve">      </w:t>
            </w:r>
            <w:r w:rsidRPr="00D82D18">
              <w:rPr>
                <w:rFonts w:ascii="Times New Roman" w:eastAsia="Calibri" w:hAnsi="Times New Roman" w:cs="Times New Roman"/>
              </w:rPr>
              <w:t xml:space="preserve">Расстояние, м      </w:t>
            </w:r>
          </w:p>
        </w:tc>
      </w:tr>
      <w:tr w:rsidR="007564CA" w:rsidRPr="00D82D18" w:rsidTr="006E38AF">
        <w:trPr>
          <w:trHeight w:val="163"/>
        </w:trPr>
        <w:tc>
          <w:tcPr>
            <w:tcW w:w="5670" w:type="dxa"/>
            <w:vMerge/>
            <w:tcBorders>
              <w:top w:val="single" w:sz="4" w:space="0" w:color="000000"/>
              <w:left w:val="single" w:sz="4" w:space="0" w:color="000000"/>
              <w:bottom w:val="single" w:sz="4" w:space="0" w:color="000000"/>
            </w:tcBorders>
            <w:shd w:val="clear" w:color="auto" w:fill="auto"/>
            <w:vAlign w:val="center"/>
          </w:tcPr>
          <w:p w:rsidR="007564CA" w:rsidRPr="00D82D18" w:rsidRDefault="007564CA" w:rsidP="006E38AF">
            <w:pPr>
              <w:snapToGrid w:val="0"/>
              <w:rPr>
                <w:rFonts w:ascii="Times New Roman" w:eastAsia="Calibri" w:hAnsi="Times New Roman" w:cs="Times New Roman"/>
              </w:rPr>
            </w:pPr>
          </w:p>
        </w:tc>
        <w:tc>
          <w:tcPr>
            <w:tcW w:w="3969" w:type="dxa"/>
            <w:gridSpan w:val="2"/>
            <w:tcBorders>
              <w:left w:val="single" w:sz="4" w:space="0" w:color="000000"/>
              <w:bottom w:val="single" w:sz="4" w:space="0" w:color="000000"/>
              <w:right w:val="single" w:sz="4" w:space="0" w:color="000000"/>
            </w:tcBorders>
            <w:shd w:val="clear" w:color="auto" w:fill="auto"/>
          </w:tcPr>
          <w:p w:rsidR="007564CA" w:rsidRPr="00D82D18" w:rsidRDefault="007564CA" w:rsidP="006E38AF">
            <w:pPr>
              <w:rPr>
                <w:rFonts w:ascii="Times New Roman" w:hAnsi="Times New Roman" w:cs="Times New Roman"/>
              </w:rPr>
            </w:pPr>
            <w:r w:rsidRPr="00D82D18">
              <w:rPr>
                <w:rFonts w:ascii="Times New Roman" w:hAnsi="Times New Roman" w:cs="Times New Roman"/>
              </w:rPr>
              <w:t xml:space="preserve"> </w:t>
            </w:r>
            <w:r w:rsidRPr="00D82D18">
              <w:rPr>
                <w:rFonts w:ascii="Times New Roman" w:eastAsia="Calibri" w:hAnsi="Times New Roman" w:cs="Times New Roman"/>
              </w:rPr>
              <w:t xml:space="preserve">от станций технического обслуживания при числе  постов          </w:t>
            </w:r>
          </w:p>
        </w:tc>
      </w:tr>
      <w:tr w:rsidR="007564CA" w:rsidRPr="00D82D18" w:rsidTr="006E38AF">
        <w:tc>
          <w:tcPr>
            <w:tcW w:w="5670" w:type="dxa"/>
            <w:vMerge/>
            <w:tcBorders>
              <w:top w:val="single" w:sz="4" w:space="0" w:color="000000"/>
              <w:left w:val="single" w:sz="4" w:space="0" w:color="000000"/>
              <w:bottom w:val="single" w:sz="4" w:space="0" w:color="000000"/>
            </w:tcBorders>
            <w:shd w:val="clear" w:color="auto" w:fill="auto"/>
            <w:vAlign w:val="center"/>
          </w:tcPr>
          <w:p w:rsidR="007564CA" w:rsidRPr="00D82D18" w:rsidRDefault="007564CA" w:rsidP="006E38AF">
            <w:pPr>
              <w:snapToGrid w:val="0"/>
              <w:rPr>
                <w:rFonts w:ascii="Times New Roman" w:eastAsia="Calibri" w:hAnsi="Times New Roman" w:cs="Times New Roman"/>
              </w:rPr>
            </w:pPr>
          </w:p>
        </w:tc>
        <w:tc>
          <w:tcPr>
            <w:tcW w:w="2127" w:type="dxa"/>
            <w:tcBorders>
              <w:left w:val="single" w:sz="4" w:space="0" w:color="000000"/>
              <w:bottom w:val="single" w:sz="4" w:space="0" w:color="000000"/>
            </w:tcBorders>
            <w:shd w:val="clear" w:color="auto" w:fill="auto"/>
          </w:tcPr>
          <w:p w:rsidR="007564CA" w:rsidRPr="00D82D18" w:rsidRDefault="007564CA" w:rsidP="006E38AF">
            <w:pPr>
              <w:rPr>
                <w:rFonts w:ascii="Times New Roman" w:eastAsia="Calibri" w:hAnsi="Times New Roman" w:cs="Times New Roman"/>
              </w:rPr>
            </w:pPr>
            <w:r w:rsidRPr="00D82D18">
              <w:rPr>
                <w:rFonts w:ascii="Times New Roman" w:eastAsia="Calibri" w:hAnsi="Times New Roman" w:cs="Times New Roman"/>
              </w:rPr>
              <w:t xml:space="preserve">10 и менее  </w:t>
            </w:r>
          </w:p>
        </w:tc>
        <w:tc>
          <w:tcPr>
            <w:tcW w:w="1842" w:type="dxa"/>
            <w:tcBorders>
              <w:left w:val="single" w:sz="4" w:space="0" w:color="000000"/>
              <w:bottom w:val="single" w:sz="4" w:space="0" w:color="000000"/>
              <w:right w:val="single" w:sz="4" w:space="0" w:color="000000"/>
            </w:tcBorders>
            <w:shd w:val="clear" w:color="auto" w:fill="auto"/>
          </w:tcPr>
          <w:p w:rsidR="007564CA" w:rsidRPr="00D82D18" w:rsidRDefault="007564CA" w:rsidP="006E38AF">
            <w:pPr>
              <w:rPr>
                <w:rFonts w:ascii="Times New Roman" w:hAnsi="Times New Roman" w:cs="Times New Roman"/>
              </w:rPr>
            </w:pPr>
            <w:r w:rsidRPr="00D82D18">
              <w:rPr>
                <w:rFonts w:ascii="Times New Roman" w:eastAsia="Calibri" w:hAnsi="Times New Roman" w:cs="Times New Roman"/>
              </w:rPr>
              <w:t xml:space="preserve">11 - 30  </w:t>
            </w:r>
          </w:p>
        </w:tc>
      </w:tr>
      <w:tr w:rsidR="007564CA" w:rsidRPr="00D82D18" w:rsidTr="006E38AF">
        <w:tc>
          <w:tcPr>
            <w:tcW w:w="5670" w:type="dxa"/>
            <w:tcBorders>
              <w:left w:val="single" w:sz="4" w:space="0" w:color="000000"/>
              <w:bottom w:val="single" w:sz="4" w:space="0" w:color="000000"/>
            </w:tcBorders>
            <w:shd w:val="clear" w:color="auto" w:fill="auto"/>
          </w:tcPr>
          <w:p w:rsidR="007564CA" w:rsidRPr="00D82D18" w:rsidRDefault="007564CA" w:rsidP="006E38AF">
            <w:pPr>
              <w:rPr>
                <w:rFonts w:ascii="Times New Roman" w:eastAsia="Calibri" w:hAnsi="Times New Roman" w:cs="Times New Roman"/>
              </w:rPr>
            </w:pPr>
            <w:r w:rsidRPr="00D82D18">
              <w:rPr>
                <w:rFonts w:ascii="Times New Roman" w:eastAsia="Calibri" w:hAnsi="Times New Roman" w:cs="Times New Roman"/>
              </w:rPr>
              <w:t xml:space="preserve">Жилые дома,                                    </w:t>
            </w:r>
          </w:p>
        </w:tc>
        <w:tc>
          <w:tcPr>
            <w:tcW w:w="2127" w:type="dxa"/>
            <w:tcBorders>
              <w:left w:val="single" w:sz="4" w:space="0" w:color="000000"/>
              <w:bottom w:val="single" w:sz="4" w:space="0" w:color="000000"/>
            </w:tcBorders>
            <w:shd w:val="clear" w:color="auto" w:fill="auto"/>
          </w:tcPr>
          <w:p w:rsidR="007564CA" w:rsidRPr="00D82D18" w:rsidRDefault="007564CA" w:rsidP="006E38AF">
            <w:pPr>
              <w:rPr>
                <w:rFonts w:ascii="Times New Roman" w:eastAsia="Calibri" w:hAnsi="Times New Roman" w:cs="Times New Roman"/>
              </w:rPr>
            </w:pPr>
            <w:r w:rsidRPr="00D82D18">
              <w:rPr>
                <w:rFonts w:ascii="Times New Roman" w:eastAsia="Calibri" w:hAnsi="Times New Roman" w:cs="Times New Roman"/>
              </w:rPr>
              <w:t xml:space="preserve">15            </w:t>
            </w:r>
          </w:p>
        </w:tc>
        <w:tc>
          <w:tcPr>
            <w:tcW w:w="1842" w:type="dxa"/>
            <w:tcBorders>
              <w:left w:val="single" w:sz="4" w:space="0" w:color="000000"/>
              <w:bottom w:val="single" w:sz="4" w:space="0" w:color="000000"/>
              <w:right w:val="single" w:sz="4" w:space="0" w:color="000000"/>
            </w:tcBorders>
            <w:shd w:val="clear" w:color="auto" w:fill="auto"/>
          </w:tcPr>
          <w:p w:rsidR="007564CA" w:rsidRPr="00D82D18" w:rsidRDefault="007564CA" w:rsidP="006E38AF">
            <w:pPr>
              <w:rPr>
                <w:rFonts w:ascii="Times New Roman" w:hAnsi="Times New Roman" w:cs="Times New Roman"/>
              </w:rPr>
            </w:pPr>
            <w:r w:rsidRPr="00D82D18">
              <w:rPr>
                <w:rFonts w:ascii="Times New Roman" w:eastAsia="Calibri" w:hAnsi="Times New Roman" w:cs="Times New Roman"/>
              </w:rPr>
              <w:t xml:space="preserve">25        </w:t>
            </w:r>
          </w:p>
        </w:tc>
      </w:tr>
      <w:tr w:rsidR="007564CA" w:rsidRPr="00D82D18" w:rsidTr="006E38AF">
        <w:tc>
          <w:tcPr>
            <w:tcW w:w="5670" w:type="dxa"/>
            <w:tcBorders>
              <w:left w:val="single" w:sz="4" w:space="0" w:color="000000"/>
              <w:bottom w:val="single" w:sz="4" w:space="0" w:color="000000"/>
            </w:tcBorders>
            <w:shd w:val="clear" w:color="auto" w:fill="auto"/>
          </w:tcPr>
          <w:p w:rsidR="007564CA" w:rsidRPr="00D82D18" w:rsidRDefault="007564CA" w:rsidP="006E38AF">
            <w:pPr>
              <w:rPr>
                <w:rFonts w:ascii="Times New Roman" w:eastAsia="Calibri" w:hAnsi="Times New Roman" w:cs="Times New Roman"/>
              </w:rPr>
            </w:pPr>
            <w:r w:rsidRPr="00D82D18">
              <w:rPr>
                <w:rFonts w:ascii="Times New Roman" w:eastAsia="Calibri" w:hAnsi="Times New Roman" w:cs="Times New Roman"/>
              </w:rPr>
              <w:t xml:space="preserve">в том числе торцы жилых домов без окон         </w:t>
            </w:r>
          </w:p>
        </w:tc>
        <w:tc>
          <w:tcPr>
            <w:tcW w:w="2127" w:type="dxa"/>
            <w:tcBorders>
              <w:left w:val="single" w:sz="4" w:space="0" w:color="000000"/>
              <w:bottom w:val="single" w:sz="4" w:space="0" w:color="000000"/>
            </w:tcBorders>
            <w:shd w:val="clear" w:color="auto" w:fill="auto"/>
          </w:tcPr>
          <w:p w:rsidR="007564CA" w:rsidRPr="00D82D18" w:rsidRDefault="007564CA" w:rsidP="006E38AF">
            <w:pPr>
              <w:rPr>
                <w:rFonts w:ascii="Times New Roman" w:eastAsia="Calibri" w:hAnsi="Times New Roman" w:cs="Times New Roman"/>
              </w:rPr>
            </w:pPr>
            <w:r w:rsidRPr="00D82D18">
              <w:rPr>
                <w:rFonts w:ascii="Times New Roman" w:eastAsia="Calibri" w:hAnsi="Times New Roman" w:cs="Times New Roman"/>
              </w:rPr>
              <w:t xml:space="preserve">15            </w:t>
            </w:r>
          </w:p>
        </w:tc>
        <w:tc>
          <w:tcPr>
            <w:tcW w:w="1842" w:type="dxa"/>
            <w:tcBorders>
              <w:left w:val="single" w:sz="4" w:space="0" w:color="000000"/>
              <w:bottom w:val="single" w:sz="4" w:space="0" w:color="000000"/>
              <w:right w:val="single" w:sz="4" w:space="0" w:color="000000"/>
            </w:tcBorders>
            <w:shd w:val="clear" w:color="auto" w:fill="auto"/>
          </w:tcPr>
          <w:p w:rsidR="007564CA" w:rsidRPr="00D82D18" w:rsidRDefault="007564CA" w:rsidP="006E38AF">
            <w:pPr>
              <w:rPr>
                <w:rFonts w:ascii="Times New Roman" w:hAnsi="Times New Roman" w:cs="Times New Roman"/>
              </w:rPr>
            </w:pPr>
            <w:r w:rsidRPr="00D82D18">
              <w:rPr>
                <w:rFonts w:ascii="Times New Roman" w:eastAsia="Calibri" w:hAnsi="Times New Roman" w:cs="Times New Roman"/>
              </w:rPr>
              <w:t xml:space="preserve">25        </w:t>
            </w:r>
          </w:p>
        </w:tc>
      </w:tr>
      <w:tr w:rsidR="007564CA" w:rsidRPr="00D82D18" w:rsidTr="006E38AF">
        <w:tc>
          <w:tcPr>
            <w:tcW w:w="5670" w:type="dxa"/>
            <w:tcBorders>
              <w:left w:val="single" w:sz="4" w:space="0" w:color="000000"/>
              <w:bottom w:val="single" w:sz="4" w:space="0" w:color="000000"/>
            </w:tcBorders>
            <w:shd w:val="clear" w:color="auto" w:fill="auto"/>
          </w:tcPr>
          <w:p w:rsidR="007564CA" w:rsidRPr="00D82D18" w:rsidRDefault="007564CA" w:rsidP="006E38AF">
            <w:pPr>
              <w:rPr>
                <w:rFonts w:ascii="Times New Roman" w:eastAsia="Calibri" w:hAnsi="Times New Roman" w:cs="Times New Roman"/>
              </w:rPr>
            </w:pPr>
            <w:r w:rsidRPr="00D82D18">
              <w:rPr>
                <w:rFonts w:ascii="Times New Roman" w:eastAsia="Calibri" w:hAnsi="Times New Roman" w:cs="Times New Roman"/>
              </w:rPr>
              <w:t xml:space="preserve">Общественные здания                            </w:t>
            </w:r>
          </w:p>
        </w:tc>
        <w:tc>
          <w:tcPr>
            <w:tcW w:w="2127" w:type="dxa"/>
            <w:tcBorders>
              <w:left w:val="single" w:sz="4" w:space="0" w:color="000000"/>
              <w:bottom w:val="single" w:sz="4" w:space="0" w:color="000000"/>
            </w:tcBorders>
            <w:shd w:val="clear" w:color="auto" w:fill="auto"/>
          </w:tcPr>
          <w:p w:rsidR="007564CA" w:rsidRPr="00D82D18" w:rsidRDefault="007564CA" w:rsidP="006E38AF">
            <w:pPr>
              <w:rPr>
                <w:rFonts w:ascii="Times New Roman" w:eastAsia="Calibri" w:hAnsi="Times New Roman" w:cs="Times New Roman"/>
              </w:rPr>
            </w:pPr>
            <w:r w:rsidRPr="00D82D18">
              <w:rPr>
                <w:rFonts w:ascii="Times New Roman" w:eastAsia="Calibri" w:hAnsi="Times New Roman" w:cs="Times New Roman"/>
              </w:rPr>
              <w:t xml:space="preserve">15            </w:t>
            </w:r>
          </w:p>
        </w:tc>
        <w:tc>
          <w:tcPr>
            <w:tcW w:w="1842" w:type="dxa"/>
            <w:tcBorders>
              <w:left w:val="single" w:sz="4" w:space="0" w:color="000000"/>
              <w:bottom w:val="single" w:sz="4" w:space="0" w:color="000000"/>
              <w:right w:val="single" w:sz="4" w:space="0" w:color="000000"/>
            </w:tcBorders>
            <w:shd w:val="clear" w:color="auto" w:fill="auto"/>
          </w:tcPr>
          <w:p w:rsidR="007564CA" w:rsidRPr="00D82D18" w:rsidRDefault="007564CA" w:rsidP="006E38AF">
            <w:pPr>
              <w:rPr>
                <w:rFonts w:ascii="Times New Roman" w:hAnsi="Times New Roman" w:cs="Times New Roman"/>
              </w:rPr>
            </w:pPr>
            <w:r w:rsidRPr="00D82D18">
              <w:rPr>
                <w:rFonts w:ascii="Times New Roman" w:eastAsia="Calibri" w:hAnsi="Times New Roman" w:cs="Times New Roman"/>
              </w:rPr>
              <w:t xml:space="preserve">20        </w:t>
            </w:r>
          </w:p>
        </w:tc>
      </w:tr>
      <w:tr w:rsidR="007564CA" w:rsidRPr="00D82D18" w:rsidTr="006E38AF">
        <w:trPr>
          <w:trHeight w:val="156"/>
        </w:trPr>
        <w:tc>
          <w:tcPr>
            <w:tcW w:w="5670" w:type="dxa"/>
            <w:tcBorders>
              <w:left w:val="single" w:sz="4" w:space="0" w:color="000000"/>
              <w:bottom w:val="single" w:sz="4" w:space="0" w:color="000000"/>
            </w:tcBorders>
            <w:shd w:val="clear" w:color="auto" w:fill="auto"/>
          </w:tcPr>
          <w:p w:rsidR="007564CA" w:rsidRPr="00D82D18" w:rsidRDefault="007564CA" w:rsidP="006E38AF">
            <w:pPr>
              <w:rPr>
                <w:rFonts w:ascii="Times New Roman" w:eastAsia="Calibri" w:hAnsi="Times New Roman" w:cs="Times New Roman"/>
              </w:rPr>
            </w:pPr>
            <w:r w:rsidRPr="00D82D18">
              <w:rPr>
                <w:rFonts w:ascii="Times New Roman" w:eastAsia="Calibri" w:hAnsi="Times New Roman" w:cs="Times New Roman"/>
              </w:rPr>
              <w:t xml:space="preserve">Общеобразовательные школы и дошкольные образовательные учреждения                     </w:t>
            </w:r>
          </w:p>
        </w:tc>
        <w:tc>
          <w:tcPr>
            <w:tcW w:w="2127" w:type="dxa"/>
            <w:tcBorders>
              <w:left w:val="single" w:sz="4" w:space="0" w:color="000000"/>
              <w:bottom w:val="single" w:sz="4" w:space="0" w:color="000000"/>
            </w:tcBorders>
            <w:shd w:val="clear" w:color="auto" w:fill="auto"/>
          </w:tcPr>
          <w:p w:rsidR="007564CA" w:rsidRPr="00D82D18" w:rsidRDefault="007564CA" w:rsidP="006E38AF">
            <w:pPr>
              <w:rPr>
                <w:rFonts w:ascii="Times New Roman" w:hAnsi="Times New Roman" w:cs="Times New Roman"/>
              </w:rPr>
            </w:pPr>
            <w:r w:rsidRPr="00D82D18">
              <w:rPr>
                <w:rFonts w:ascii="Times New Roman" w:eastAsia="Calibri" w:hAnsi="Times New Roman" w:cs="Times New Roman"/>
              </w:rPr>
              <w:t xml:space="preserve">50            </w:t>
            </w:r>
          </w:p>
        </w:tc>
        <w:tc>
          <w:tcPr>
            <w:tcW w:w="1842" w:type="dxa"/>
            <w:tcBorders>
              <w:left w:val="single" w:sz="4" w:space="0" w:color="000000"/>
              <w:bottom w:val="single" w:sz="4" w:space="0" w:color="000000"/>
              <w:right w:val="single" w:sz="4" w:space="0" w:color="000000"/>
            </w:tcBorders>
            <w:shd w:val="clear" w:color="auto" w:fill="auto"/>
          </w:tcPr>
          <w:p w:rsidR="007564CA" w:rsidRPr="00D82D18" w:rsidRDefault="007C55B7" w:rsidP="006E38AF">
            <w:pPr>
              <w:rPr>
                <w:rFonts w:ascii="Times New Roman" w:hAnsi="Times New Roman" w:cs="Times New Roman"/>
              </w:rPr>
            </w:pPr>
            <w:hyperlink r:id="rId87" w:history="1">
              <w:r w:rsidR="007564CA" w:rsidRPr="00D82D18">
                <w:rPr>
                  <w:rStyle w:val="affff9"/>
                  <w:rFonts w:ascii="Times New Roman" w:eastAsia="Calibri" w:hAnsi="Times New Roman"/>
                  <w:color w:val="auto"/>
                </w:rPr>
                <w:t>&lt;*&gt;</w:t>
              </w:r>
            </w:hyperlink>
          </w:p>
        </w:tc>
      </w:tr>
      <w:tr w:rsidR="007564CA" w:rsidRPr="00D82D18" w:rsidTr="006E38AF">
        <w:tc>
          <w:tcPr>
            <w:tcW w:w="5670" w:type="dxa"/>
            <w:tcBorders>
              <w:left w:val="single" w:sz="4" w:space="0" w:color="000000"/>
              <w:bottom w:val="single" w:sz="4" w:space="0" w:color="000000"/>
            </w:tcBorders>
            <w:shd w:val="clear" w:color="auto" w:fill="auto"/>
          </w:tcPr>
          <w:p w:rsidR="007564CA" w:rsidRPr="00D82D18" w:rsidRDefault="007564CA" w:rsidP="006E38AF">
            <w:pPr>
              <w:rPr>
                <w:rFonts w:ascii="Times New Roman" w:eastAsia="Calibri" w:hAnsi="Times New Roman" w:cs="Times New Roman"/>
              </w:rPr>
            </w:pPr>
            <w:r w:rsidRPr="00D82D18">
              <w:rPr>
                <w:rFonts w:ascii="Times New Roman" w:eastAsia="Calibri" w:hAnsi="Times New Roman" w:cs="Times New Roman"/>
              </w:rPr>
              <w:t xml:space="preserve">Лечебные учреждения со стационаром             </w:t>
            </w:r>
          </w:p>
        </w:tc>
        <w:tc>
          <w:tcPr>
            <w:tcW w:w="2127" w:type="dxa"/>
            <w:tcBorders>
              <w:left w:val="single" w:sz="4" w:space="0" w:color="000000"/>
              <w:bottom w:val="single" w:sz="4" w:space="0" w:color="000000"/>
            </w:tcBorders>
            <w:shd w:val="clear" w:color="auto" w:fill="auto"/>
          </w:tcPr>
          <w:p w:rsidR="007564CA" w:rsidRPr="00D82D18" w:rsidRDefault="007564CA" w:rsidP="006E38AF">
            <w:pPr>
              <w:rPr>
                <w:rFonts w:ascii="Times New Roman" w:hAnsi="Times New Roman" w:cs="Times New Roman"/>
              </w:rPr>
            </w:pPr>
            <w:r w:rsidRPr="00D82D18">
              <w:rPr>
                <w:rFonts w:ascii="Times New Roman" w:eastAsia="Calibri" w:hAnsi="Times New Roman" w:cs="Times New Roman"/>
              </w:rPr>
              <w:t xml:space="preserve">50            </w:t>
            </w:r>
          </w:p>
        </w:tc>
        <w:tc>
          <w:tcPr>
            <w:tcW w:w="1842" w:type="dxa"/>
            <w:tcBorders>
              <w:left w:val="single" w:sz="4" w:space="0" w:color="000000"/>
              <w:bottom w:val="single" w:sz="4" w:space="0" w:color="000000"/>
              <w:right w:val="single" w:sz="4" w:space="0" w:color="000000"/>
            </w:tcBorders>
            <w:shd w:val="clear" w:color="auto" w:fill="auto"/>
          </w:tcPr>
          <w:p w:rsidR="007564CA" w:rsidRPr="00D82D18" w:rsidRDefault="007C55B7" w:rsidP="006E38AF">
            <w:pPr>
              <w:rPr>
                <w:rFonts w:ascii="Times New Roman" w:hAnsi="Times New Roman" w:cs="Times New Roman"/>
              </w:rPr>
            </w:pPr>
            <w:hyperlink r:id="rId88" w:history="1">
              <w:r w:rsidR="007564CA" w:rsidRPr="00D82D18">
                <w:rPr>
                  <w:rStyle w:val="affff9"/>
                  <w:rFonts w:ascii="Times New Roman" w:eastAsia="Calibri" w:hAnsi="Times New Roman"/>
                  <w:color w:val="auto"/>
                </w:rPr>
                <w:t>&lt;*&gt;</w:t>
              </w:r>
            </w:hyperlink>
          </w:p>
        </w:tc>
      </w:tr>
    </w:tbl>
    <w:p w:rsidR="007564CA" w:rsidRPr="00D82D18" w:rsidRDefault="007564CA" w:rsidP="007564CA">
      <w:pPr>
        <w:rPr>
          <w:rFonts w:ascii="Times New Roman" w:eastAsia="Calibri" w:hAnsi="Times New Roman" w:cs="Times New Roman"/>
        </w:rPr>
      </w:pPr>
      <w:r w:rsidRPr="00D82D18">
        <w:rPr>
          <w:rFonts w:ascii="Times New Roman" w:eastAsia="Calibri" w:hAnsi="Times New Roman" w:cs="Times New Roman"/>
        </w:rPr>
        <w:t>&lt;*&gt; Определяется по согласованию с органами Государственного санитарно-эпидемиологического надзора</w:t>
      </w:r>
    </w:p>
    <w:p w:rsidR="007564CA" w:rsidRPr="00D82D18" w:rsidRDefault="007564CA" w:rsidP="007564CA">
      <w:pPr>
        <w:rPr>
          <w:rFonts w:ascii="Times New Roman" w:eastAsia="Calibri" w:hAnsi="Times New Roman" w:cs="Times New Roman"/>
        </w:rPr>
      </w:pPr>
      <w:r w:rsidRPr="00D82D18">
        <w:rPr>
          <w:rFonts w:ascii="Times New Roman" w:eastAsia="Calibri" w:hAnsi="Times New Roman" w:cs="Times New Roman"/>
        </w:rPr>
        <w:t>16. Автозаправочные станции (далее - АЗС) следует проектировать из расчета одна топливораздаточная колонка на 1200 легковых автомобилей, принимая размеры их земельных участков для станций:</w:t>
      </w:r>
    </w:p>
    <w:p w:rsidR="007564CA" w:rsidRPr="00D82D18" w:rsidRDefault="007564CA" w:rsidP="007564CA">
      <w:pPr>
        <w:rPr>
          <w:rFonts w:ascii="Times New Roman" w:eastAsia="Calibri" w:hAnsi="Times New Roman" w:cs="Times New Roman"/>
        </w:rPr>
      </w:pPr>
      <w:r w:rsidRPr="00D82D18">
        <w:rPr>
          <w:rFonts w:ascii="Times New Roman" w:eastAsia="Calibri" w:hAnsi="Times New Roman" w:cs="Times New Roman"/>
        </w:rPr>
        <w:t>на 2 колонки - 0,1 га;</w:t>
      </w:r>
    </w:p>
    <w:p w:rsidR="007564CA" w:rsidRPr="00D82D18" w:rsidRDefault="007564CA" w:rsidP="007564CA">
      <w:pPr>
        <w:rPr>
          <w:rFonts w:ascii="Times New Roman" w:eastAsia="Calibri" w:hAnsi="Times New Roman" w:cs="Times New Roman"/>
        </w:rPr>
      </w:pPr>
      <w:r w:rsidRPr="00D82D18">
        <w:rPr>
          <w:rFonts w:ascii="Times New Roman" w:eastAsia="Calibri" w:hAnsi="Times New Roman" w:cs="Times New Roman"/>
        </w:rPr>
        <w:t>на 5 колонок - 0,2 га;</w:t>
      </w:r>
    </w:p>
    <w:p w:rsidR="007564CA" w:rsidRPr="00D82D18" w:rsidRDefault="007564CA" w:rsidP="007564CA">
      <w:pPr>
        <w:rPr>
          <w:rFonts w:ascii="Times New Roman" w:eastAsia="Calibri" w:hAnsi="Times New Roman" w:cs="Times New Roman"/>
        </w:rPr>
      </w:pPr>
      <w:r w:rsidRPr="00D82D18">
        <w:rPr>
          <w:rFonts w:ascii="Times New Roman" w:eastAsia="Calibri" w:hAnsi="Times New Roman" w:cs="Times New Roman"/>
        </w:rPr>
        <w:t>на 7 колонок - 0,3 га;</w:t>
      </w:r>
    </w:p>
    <w:p w:rsidR="007564CA" w:rsidRPr="00D82D18" w:rsidRDefault="007564CA" w:rsidP="007564CA">
      <w:pPr>
        <w:rPr>
          <w:rFonts w:ascii="Times New Roman" w:eastAsia="Calibri" w:hAnsi="Times New Roman" w:cs="Times New Roman"/>
        </w:rPr>
      </w:pPr>
      <w:r w:rsidRPr="00D82D18">
        <w:rPr>
          <w:rFonts w:ascii="Times New Roman" w:eastAsia="Calibri" w:hAnsi="Times New Roman" w:cs="Times New Roman"/>
        </w:rPr>
        <w:t>на 9 колонок - 0,35 га;</w:t>
      </w:r>
    </w:p>
    <w:p w:rsidR="007564CA" w:rsidRPr="00D82D18" w:rsidRDefault="007564CA" w:rsidP="007564CA">
      <w:pPr>
        <w:rPr>
          <w:rFonts w:ascii="Times New Roman" w:eastAsia="Calibri" w:hAnsi="Times New Roman" w:cs="Times New Roman"/>
        </w:rPr>
      </w:pPr>
      <w:r w:rsidRPr="00D82D18">
        <w:rPr>
          <w:rFonts w:ascii="Times New Roman" w:eastAsia="Calibri" w:hAnsi="Times New Roman" w:cs="Times New Roman"/>
        </w:rPr>
        <w:t>на 11 колонок - 0,4 га.</w:t>
      </w:r>
    </w:p>
    <w:p w:rsidR="007564CA" w:rsidRPr="00D82D18" w:rsidRDefault="007564CA" w:rsidP="007564CA">
      <w:pPr>
        <w:rPr>
          <w:rFonts w:ascii="Times New Roman" w:eastAsia="Calibri" w:hAnsi="Times New Roman" w:cs="Times New Roman"/>
        </w:rPr>
      </w:pPr>
      <w:r w:rsidRPr="00D82D18">
        <w:rPr>
          <w:rFonts w:ascii="Times New Roman" w:eastAsia="Calibri" w:hAnsi="Times New Roman" w:cs="Times New Roman"/>
        </w:rPr>
        <w:t xml:space="preserve">Расстояние от АЗС для легкового автотранспорта, оборудованных системой закольцовки паров бензина, автогазозаправочных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w:t>
      </w:r>
      <w:r w:rsidRPr="00D82D18">
        <w:rPr>
          <w:rFonts w:ascii="Times New Roman" w:eastAsia="Calibri" w:hAnsi="Times New Roman" w:cs="Times New Roman"/>
        </w:rPr>
        <w:lastRenderedPageBreak/>
        <w:t>сооружений следует принимать не менее 50 м.</w:t>
      </w:r>
    </w:p>
    <w:p w:rsidR="007564CA" w:rsidRPr="00D82D18" w:rsidRDefault="007564CA" w:rsidP="007564CA">
      <w:pPr>
        <w:rPr>
          <w:rFonts w:ascii="Times New Roman" w:eastAsia="Calibri" w:hAnsi="Times New Roman" w:cs="Times New Roman"/>
        </w:rPr>
      </w:pPr>
      <w:r w:rsidRPr="00D82D18">
        <w:rPr>
          <w:rFonts w:ascii="Times New Roman" w:eastAsia="Calibri" w:hAnsi="Times New Roman" w:cs="Times New Roman"/>
        </w:rPr>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должно быть не менее 100 м.</w:t>
      </w:r>
    </w:p>
    <w:p w:rsidR="007564CA" w:rsidRPr="00D82D18" w:rsidRDefault="007564CA" w:rsidP="007564CA">
      <w:pPr>
        <w:rPr>
          <w:rFonts w:ascii="Times New Roman" w:eastAsia="Calibri" w:hAnsi="Times New Roman" w:cs="Times New Roman"/>
        </w:rPr>
      </w:pPr>
      <w:r w:rsidRPr="00D82D18">
        <w:rPr>
          <w:rFonts w:ascii="Times New Roman" w:eastAsia="Calibri" w:hAnsi="Times New Roman" w:cs="Times New Roman"/>
        </w:rPr>
        <w:t>17. Минимально допустимая площадь озелененной территории земельных участков принимается в соответствии с п.2 статьи 41 настоящих Правил.</w:t>
      </w:r>
    </w:p>
    <w:p w:rsidR="007564CA" w:rsidRPr="00D82D18" w:rsidRDefault="007564CA" w:rsidP="00874952">
      <w:pPr>
        <w:pStyle w:val="affff7"/>
        <w:spacing w:before="0" w:beforeAutospacing="0" w:after="0"/>
      </w:pPr>
    </w:p>
    <w:p w:rsidR="006E38AF" w:rsidRPr="00D82D18" w:rsidRDefault="006E38AF" w:rsidP="006E38AF">
      <w:pPr>
        <w:pStyle w:val="20"/>
        <w:spacing w:after="100"/>
        <w:jc w:val="left"/>
        <w:rPr>
          <w:rFonts w:ascii="Times New Roman" w:hAnsi="Times New Roman" w:cs="Times New Roman"/>
          <w:color w:val="auto"/>
        </w:rPr>
        <w:sectPr w:rsidR="006E38AF" w:rsidRPr="00D82D18" w:rsidSect="00D82D18">
          <w:pgSz w:w="11906" w:h="16838"/>
          <w:pgMar w:top="567" w:right="709" w:bottom="709" w:left="1134" w:header="720" w:footer="283" w:gutter="0"/>
          <w:cols w:space="720"/>
          <w:docGrid w:linePitch="360"/>
        </w:sectPr>
      </w:pPr>
      <w:bookmarkStart w:id="348" w:name="_Toc23150776"/>
    </w:p>
    <w:p w:rsidR="006E38AF" w:rsidRPr="00D82D18" w:rsidRDefault="006E38AF" w:rsidP="006E38AF">
      <w:pPr>
        <w:pStyle w:val="20"/>
        <w:spacing w:after="100"/>
        <w:jc w:val="left"/>
        <w:rPr>
          <w:rFonts w:ascii="Times New Roman" w:hAnsi="Times New Roman" w:cs="Times New Roman"/>
          <w:color w:val="auto"/>
        </w:rPr>
      </w:pPr>
      <w:bookmarkStart w:id="349" w:name="_Toc25928614"/>
      <w:r w:rsidRPr="00D82D18">
        <w:rPr>
          <w:rFonts w:ascii="Times New Roman" w:hAnsi="Times New Roman" w:cs="Times New Roman"/>
          <w:color w:val="auto"/>
        </w:rPr>
        <w:lastRenderedPageBreak/>
        <w:t>Статья 38. Градостроительные регламенты в отношении земельных участков и объектов капитального строительства, расположенных в пределах зон рекреационного назначения.</w:t>
      </w:r>
      <w:bookmarkEnd w:id="348"/>
      <w:bookmarkEnd w:id="349"/>
    </w:p>
    <w:p w:rsidR="006E38AF" w:rsidRPr="00D82D18" w:rsidRDefault="006E38AF" w:rsidP="006E38AF">
      <w:pPr>
        <w:ind w:firstLine="426"/>
        <w:rPr>
          <w:rFonts w:ascii="Times New Roman" w:eastAsia="SimSun" w:hAnsi="Times New Roman" w:cs="Times New Roman"/>
          <w:b/>
          <w:u w:val="single"/>
          <w:lang w:eastAsia="zh-CN"/>
        </w:rPr>
      </w:pPr>
      <w:r w:rsidRPr="00D82D18">
        <w:rPr>
          <w:rFonts w:ascii="Times New Roman" w:eastAsia="SimSun" w:hAnsi="Times New Roman" w:cs="Times New Roman"/>
          <w:b/>
          <w:u w:val="single"/>
          <w:lang w:eastAsia="zh-CN"/>
        </w:rPr>
        <w:t>1. Зона природного ландшафта (Р)</w:t>
      </w:r>
    </w:p>
    <w:p w:rsidR="006E38AF" w:rsidRPr="00D82D18" w:rsidRDefault="006E38AF" w:rsidP="009F0341">
      <w:pPr>
        <w:ind w:firstLine="426"/>
        <w:rPr>
          <w:rFonts w:ascii="Times New Roman" w:eastAsia="SimSun" w:hAnsi="Times New Roman" w:cs="Times New Roman"/>
          <w:lang w:eastAsia="zh-CN"/>
        </w:rPr>
      </w:pPr>
      <w:r w:rsidRPr="00D82D18">
        <w:rPr>
          <w:rFonts w:ascii="Times New Roman" w:eastAsia="SimSun" w:hAnsi="Times New Roman" w:cs="Times New Roman"/>
          <w:lang w:eastAsia="zh-CN"/>
        </w:rPr>
        <w:t>1.1. Основные виды разрешённого использования земельных участков и объектов капитального строительства:</w:t>
      </w:r>
    </w:p>
    <w:tbl>
      <w:tblPr>
        <w:tblW w:w="10011"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850"/>
        <w:gridCol w:w="1134"/>
        <w:gridCol w:w="992"/>
        <w:gridCol w:w="1081"/>
        <w:gridCol w:w="59"/>
        <w:gridCol w:w="791"/>
        <w:gridCol w:w="34"/>
        <w:gridCol w:w="675"/>
        <w:gridCol w:w="180"/>
        <w:gridCol w:w="671"/>
        <w:gridCol w:w="79"/>
        <w:gridCol w:w="771"/>
      </w:tblGrid>
      <w:tr w:rsidR="006E38AF" w:rsidRPr="00D82D18" w:rsidTr="006E38AF">
        <w:trPr>
          <w:cantSplit/>
          <w:trHeight w:val="514"/>
          <w:jc w:val="center"/>
        </w:trPr>
        <w:tc>
          <w:tcPr>
            <w:tcW w:w="2694" w:type="dxa"/>
            <w:vMerge w:val="restart"/>
            <w:shd w:val="clear" w:color="auto" w:fill="auto"/>
            <w:vAlign w:val="center"/>
          </w:tcPr>
          <w:p w:rsidR="006E38AF" w:rsidRPr="00D82D18" w:rsidRDefault="006E38AF" w:rsidP="009F0341">
            <w:pPr>
              <w:ind w:firstLine="0"/>
              <w:jc w:val="center"/>
              <w:rPr>
                <w:rFonts w:ascii="Times New Roman" w:hAnsi="Times New Roman" w:cs="Times New Roman"/>
              </w:rPr>
            </w:pPr>
            <w:r w:rsidRPr="00D82D18">
              <w:rPr>
                <w:rFonts w:ascii="Times New Roman" w:hAnsi="Times New Roman" w:cs="Times New Roman"/>
              </w:rPr>
              <w:t>Наименование вида разрешенного использования</w:t>
            </w:r>
          </w:p>
        </w:tc>
        <w:tc>
          <w:tcPr>
            <w:tcW w:w="850" w:type="dxa"/>
            <w:vMerge w:val="restart"/>
            <w:shd w:val="clear" w:color="auto" w:fill="auto"/>
            <w:vAlign w:val="center"/>
          </w:tcPr>
          <w:p w:rsidR="006E38AF" w:rsidRPr="00D82D18" w:rsidRDefault="006E38AF" w:rsidP="009F0341">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Код</w:t>
            </w:r>
          </w:p>
        </w:tc>
        <w:tc>
          <w:tcPr>
            <w:tcW w:w="6467" w:type="dxa"/>
            <w:gridSpan w:val="11"/>
            <w:vAlign w:val="center"/>
          </w:tcPr>
          <w:p w:rsidR="006E38AF" w:rsidRPr="00D82D18" w:rsidRDefault="006E38AF" w:rsidP="009F0341">
            <w:pPr>
              <w:ind w:firstLine="0"/>
              <w:jc w:val="center"/>
              <w:rPr>
                <w:rFonts w:ascii="Times New Roman" w:hAnsi="Times New Roman" w:cs="Times New Roman"/>
              </w:rPr>
            </w:pPr>
            <w:r w:rsidRPr="00D82D18">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6E38AF" w:rsidRPr="00D82D18" w:rsidTr="006E38AF">
        <w:trPr>
          <w:cantSplit/>
          <w:trHeight w:val="4353"/>
          <w:jc w:val="center"/>
        </w:trPr>
        <w:tc>
          <w:tcPr>
            <w:tcW w:w="2694" w:type="dxa"/>
            <w:vMerge/>
            <w:shd w:val="clear" w:color="auto" w:fill="auto"/>
          </w:tcPr>
          <w:p w:rsidR="006E38AF" w:rsidRPr="00D82D18" w:rsidRDefault="006E38AF" w:rsidP="009F0341">
            <w:pPr>
              <w:ind w:firstLine="0"/>
              <w:jc w:val="center"/>
              <w:rPr>
                <w:rFonts w:ascii="Times New Roman" w:eastAsia="SimSun" w:hAnsi="Times New Roman" w:cs="Times New Roman"/>
                <w:lang w:eastAsia="zh-CN"/>
              </w:rPr>
            </w:pPr>
          </w:p>
        </w:tc>
        <w:tc>
          <w:tcPr>
            <w:tcW w:w="850" w:type="dxa"/>
            <w:vMerge/>
            <w:shd w:val="clear" w:color="auto" w:fill="auto"/>
          </w:tcPr>
          <w:p w:rsidR="006E38AF" w:rsidRPr="00D82D18" w:rsidRDefault="006E38AF" w:rsidP="009F0341">
            <w:pPr>
              <w:ind w:firstLine="0"/>
              <w:jc w:val="center"/>
              <w:rPr>
                <w:rFonts w:ascii="Times New Roman" w:eastAsia="SimSun" w:hAnsi="Times New Roman" w:cs="Times New Roman"/>
                <w:lang w:eastAsia="zh-CN"/>
              </w:rPr>
            </w:pPr>
          </w:p>
        </w:tc>
        <w:tc>
          <w:tcPr>
            <w:tcW w:w="1134" w:type="dxa"/>
            <w:textDirection w:val="btLr"/>
            <w:vAlign w:val="center"/>
          </w:tcPr>
          <w:p w:rsidR="006E38AF" w:rsidRPr="00D82D18" w:rsidRDefault="006E38AF" w:rsidP="009F0341">
            <w:pPr>
              <w:ind w:left="113" w:right="113" w:firstLine="0"/>
              <w:jc w:val="center"/>
              <w:rPr>
                <w:rFonts w:ascii="Times New Roman" w:eastAsia="SimSun" w:hAnsi="Times New Roman" w:cs="Times New Roman"/>
                <w:lang w:eastAsia="zh-CN"/>
              </w:rPr>
            </w:pPr>
            <w:r w:rsidRPr="00D82D18">
              <w:rPr>
                <w:rFonts w:ascii="Times New Roman" w:hAnsi="Times New Roman" w:cs="Times New Roman"/>
              </w:rPr>
              <w:t xml:space="preserve">площадь земельных участков минимальная / максимальная </w:t>
            </w:r>
          </w:p>
        </w:tc>
        <w:tc>
          <w:tcPr>
            <w:tcW w:w="992" w:type="dxa"/>
            <w:textDirection w:val="btLr"/>
            <w:vAlign w:val="center"/>
          </w:tcPr>
          <w:p w:rsidR="006E38AF" w:rsidRPr="00D82D18" w:rsidRDefault="006E38AF" w:rsidP="009F0341">
            <w:pPr>
              <w:ind w:left="113" w:right="113" w:firstLine="0"/>
              <w:jc w:val="center"/>
              <w:rPr>
                <w:rFonts w:ascii="Times New Roman" w:hAnsi="Times New Roman" w:cs="Times New Roman"/>
              </w:rPr>
            </w:pPr>
            <w:r w:rsidRPr="00D82D18">
              <w:rPr>
                <w:rFonts w:ascii="Times New Roman" w:hAnsi="Times New Roman" w:cs="Times New Roman"/>
              </w:rPr>
              <w:t>минимальная ширина земельных участков вдоль фронта улиц и проездов</w:t>
            </w:r>
          </w:p>
        </w:tc>
        <w:tc>
          <w:tcPr>
            <w:tcW w:w="1081" w:type="dxa"/>
            <w:textDirection w:val="btLr"/>
            <w:vAlign w:val="center"/>
          </w:tcPr>
          <w:p w:rsidR="006E38AF" w:rsidRPr="00D82D18" w:rsidRDefault="006E38AF" w:rsidP="009F0341">
            <w:pPr>
              <w:ind w:left="113" w:right="113" w:firstLine="0"/>
              <w:jc w:val="center"/>
              <w:rPr>
                <w:rFonts w:ascii="Times New Roman" w:eastAsia="SimSun" w:hAnsi="Times New Roman" w:cs="Times New Roman"/>
                <w:lang w:eastAsia="zh-CN"/>
              </w:rPr>
            </w:pPr>
            <w:r w:rsidRPr="00D82D18">
              <w:rPr>
                <w:rFonts w:ascii="Times New Roman" w:hAnsi="Times New Roman" w:cs="Times New Roman"/>
              </w:rPr>
              <w:t xml:space="preserve">минимальный отступ основных зданий, строений и сооружений от границы, отделяющей земельный участок от территории общего пользования  </w:t>
            </w:r>
          </w:p>
        </w:tc>
        <w:tc>
          <w:tcPr>
            <w:tcW w:w="850" w:type="dxa"/>
            <w:gridSpan w:val="2"/>
            <w:textDirection w:val="btLr"/>
            <w:vAlign w:val="center"/>
          </w:tcPr>
          <w:p w:rsidR="006E38AF" w:rsidRPr="00D82D18" w:rsidRDefault="006E38AF" w:rsidP="009F0341">
            <w:pPr>
              <w:ind w:left="113" w:right="113" w:firstLine="0"/>
              <w:jc w:val="center"/>
              <w:rPr>
                <w:rFonts w:ascii="Times New Roman" w:eastAsia="SimSun" w:hAnsi="Times New Roman" w:cs="Times New Roman"/>
                <w:lang w:eastAsia="zh-CN"/>
              </w:rPr>
            </w:pPr>
            <w:r w:rsidRPr="00D82D18">
              <w:rPr>
                <w:rFonts w:ascii="Times New Roman" w:hAnsi="Times New Roman" w:cs="Times New Roman"/>
              </w:rPr>
              <w:t>минимальный отступ основных зданий, строений и сооружений от границ смежных земельных участков</w:t>
            </w:r>
          </w:p>
        </w:tc>
        <w:tc>
          <w:tcPr>
            <w:tcW w:w="709" w:type="dxa"/>
            <w:gridSpan w:val="2"/>
            <w:textDirection w:val="btLr"/>
            <w:vAlign w:val="center"/>
          </w:tcPr>
          <w:p w:rsidR="006E38AF" w:rsidRPr="00D82D18" w:rsidRDefault="006E38AF" w:rsidP="009F0341">
            <w:pPr>
              <w:ind w:left="113" w:right="113" w:firstLine="0"/>
              <w:jc w:val="center"/>
              <w:rPr>
                <w:rFonts w:ascii="Times New Roman" w:eastAsia="SimSun" w:hAnsi="Times New Roman" w:cs="Times New Roman"/>
                <w:lang w:eastAsia="zh-CN"/>
              </w:rPr>
            </w:pPr>
            <w:r w:rsidRPr="00D82D18">
              <w:rPr>
                <w:rFonts w:ascii="Times New Roman" w:hAnsi="Times New Roman" w:cs="Times New Roman"/>
              </w:rPr>
              <w:t>максимальное количество надземных этажей</w:t>
            </w:r>
          </w:p>
        </w:tc>
        <w:tc>
          <w:tcPr>
            <w:tcW w:w="851" w:type="dxa"/>
            <w:gridSpan w:val="2"/>
            <w:textDirection w:val="btLr"/>
            <w:vAlign w:val="center"/>
          </w:tcPr>
          <w:p w:rsidR="006E38AF" w:rsidRPr="00D82D18" w:rsidRDefault="006E38AF" w:rsidP="009F0341">
            <w:pPr>
              <w:ind w:left="113" w:right="113" w:firstLine="0"/>
              <w:jc w:val="center"/>
              <w:rPr>
                <w:rFonts w:ascii="Times New Roman" w:hAnsi="Times New Roman" w:cs="Times New Roman"/>
              </w:rPr>
            </w:pPr>
            <w:r w:rsidRPr="00D82D18">
              <w:rPr>
                <w:rFonts w:ascii="Times New Roman" w:hAnsi="Times New Roman" w:cs="Times New Roman"/>
              </w:rPr>
              <w:t>максимальная высота зданий</w:t>
            </w:r>
          </w:p>
        </w:tc>
        <w:tc>
          <w:tcPr>
            <w:tcW w:w="850" w:type="dxa"/>
            <w:gridSpan w:val="2"/>
            <w:textDirection w:val="btLr"/>
            <w:vAlign w:val="center"/>
          </w:tcPr>
          <w:p w:rsidR="006E38AF" w:rsidRPr="00D82D18" w:rsidRDefault="006E38AF" w:rsidP="009F0341">
            <w:pPr>
              <w:ind w:left="113" w:right="113" w:firstLine="0"/>
              <w:jc w:val="center"/>
              <w:rPr>
                <w:rFonts w:ascii="Times New Roman" w:hAnsi="Times New Roman" w:cs="Times New Roman"/>
              </w:rPr>
            </w:pPr>
            <w:r w:rsidRPr="00D82D18">
              <w:rPr>
                <w:rFonts w:ascii="Times New Roman" w:hAnsi="Times New Roman" w:cs="Times New Roman"/>
              </w:rPr>
              <w:t>максимальный процент застройки земельного участка</w:t>
            </w:r>
          </w:p>
        </w:tc>
      </w:tr>
      <w:tr w:rsidR="006E38AF" w:rsidRPr="00D82D18" w:rsidTr="006E38AF">
        <w:trPr>
          <w:cantSplit/>
          <w:trHeight w:val="237"/>
          <w:jc w:val="center"/>
        </w:trPr>
        <w:tc>
          <w:tcPr>
            <w:tcW w:w="2694" w:type="dxa"/>
            <w:shd w:val="clear" w:color="auto" w:fill="auto"/>
            <w:vAlign w:val="center"/>
          </w:tcPr>
          <w:p w:rsidR="006E38AF" w:rsidRPr="00D82D18" w:rsidRDefault="006E38AF" w:rsidP="009F0341">
            <w:pPr>
              <w:ind w:firstLine="0"/>
              <w:jc w:val="center"/>
              <w:rPr>
                <w:rFonts w:ascii="Times New Roman" w:hAnsi="Times New Roman" w:cs="Times New Roman"/>
              </w:rPr>
            </w:pPr>
            <w:r w:rsidRPr="00D82D18">
              <w:rPr>
                <w:rFonts w:ascii="Times New Roman" w:hAnsi="Times New Roman" w:cs="Times New Roman"/>
              </w:rPr>
              <w:t>1</w:t>
            </w:r>
          </w:p>
        </w:tc>
        <w:tc>
          <w:tcPr>
            <w:tcW w:w="850" w:type="dxa"/>
            <w:shd w:val="clear" w:color="auto" w:fill="auto"/>
            <w:vAlign w:val="center"/>
          </w:tcPr>
          <w:p w:rsidR="006E38AF" w:rsidRPr="00D82D18" w:rsidRDefault="006E38AF" w:rsidP="009F0341">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2</w:t>
            </w:r>
          </w:p>
        </w:tc>
        <w:tc>
          <w:tcPr>
            <w:tcW w:w="1134" w:type="dxa"/>
            <w:vAlign w:val="center"/>
          </w:tcPr>
          <w:p w:rsidR="006E38AF" w:rsidRPr="00D82D18" w:rsidRDefault="006E38AF" w:rsidP="009F0341">
            <w:pPr>
              <w:ind w:firstLine="0"/>
              <w:jc w:val="center"/>
              <w:rPr>
                <w:rFonts w:ascii="Times New Roman" w:hAnsi="Times New Roman" w:cs="Times New Roman"/>
              </w:rPr>
            </w:pPr>
            <w:r w:rsidRPr="00D82D18">
              <w:rPr>
                <w:rFonts w:ascii="Times New Roman" w:hAnsi="Times New Roman" w:cs="Times New Roman"/>
              </w:rPr>
              <w:t>3</w:t>
            </w:r>
          </w:p>
        </w:tc>
        <w:tc>
          <w:tcPr>
            <w:tcW w:w="992" w:type="dxa"/>
            <w:vAlign w:val="center"/>
          </w:tcPr>
          <w:p w:rsidR="006E38AF" w:rsidRPr="00D82D18" w:rsidRDefault="006E38AF" w:rsidP="009F0341">
            <w:pPr>
              <w:ind w:firstLine="0"/>
              <w:jc w:val="center"/>
              <w:rPr>
                <w:rFonts w:ascii="Times New Roman" w:hAnsi="Times New Roman" w:cs="Times New Roman"/>
              </w:rPr>
            </w:pPr>
            <w:r w:rsidRPr="00D82D18">
              <w:rPr>
                <w:rFonts w:ascii="Times New Roman" w:hAnsi="Times New Roman" w:cs="Times New Roman"/>
              </w:rPr>
              <w:t>4</w:t>
            </w:r>
          </w:p>
        </w:tc>
        <w:tc>
          <w:tcPr>
            <w:tcW w:w="1081" w:type="dxa"/>
            <w:vAlign w:val="center"/>
          </w:tcPr>
          <w:p w:rsidR="006E38AF" w:rsidRPr="00D82D18" w:rsidRDefault="006E38AF" w:rsidP="009F0341">
            <w:pPr>
              <w:ind w:firstLine="0"/>
              <w:jc w:val="center"/>
              <w:rPr>
                <w:rFonts w:ascii="Times New Roman" w:hAnsi="Times New Roman" w:cs="Times New Roman"/>
              </w:rPr>
            </w:pPr>
            <w:r w:rsidRPr="00D82D18">
              <w:rPr>
                <w:rFonts w:ascii="Times New Roman" w:hAnsi="Times New Roman" w:cs="Times New Roman"/>
              </w:rPr>
              <w:t>5</w:t>
            </w:r>
          </w:p>
        </w:tc>
        <w:tc>
          <w:tcPr>
            <w:tcW w:w="850" w:type="dxa"/>
            <w:gridSpan w:val="2"/>
            <w:vAlign w:val="center"/>
          </w:tcPr>
          <w:p w:rsidR="006E38AF" w:rsidRPr="00D82D18" w:rsidRDefault="006E38AF" w:rsidP="009F0341">
            <w:pPr>
              <w:ind w:firstLine="0"/>
              <w:jc w:val="center"/>
              <w:rPr>
                <w:rFonts w:ascii="Times New Roman" w:hAnsi="Times New Roman" w:cs="Times New Roman"/>
              </w:rPr>
            </w:pPr>
            <w:r w:rsidRPr="00D82D18">
              <w:rPr>
                <w:rFonts w:ascii="Times New Roman" w:hAnsi="Times New Roman" w:cs="Times New Roman"/>
              </w:rPr>
              <w:t>6</w:t>
            </w:r>
          </w:p>
        </w:tc>
        <w:tc>
          <w:tcPr>
            <w:tcW w:w="709" w:type="dxa"/>
            <w:gridSpan w:val="2"/>
            <w:vAlign w:val="center"/>
          </w:tcPr>
          <w:p w:rsidR="006E38AF" w:rsidRPr="00D82D18" w:rsidRDefault="006E38AF" w:rsidP="009F0341">
            <w:pPr>
              <w:ind w:firstLine="0"/>
              <w:jc w:val="center"/>
              <w:rPr>
                <w:rFonts w:ascii="Times New Roman" w:hAnsi="Times New Roman" w:cs="Times New Roman"/>
              </w:rPr>
            </w:pPr>
            <w:r w:rsidRPr="00D82D18">
              <w:rPr>
                <w:rFonts w:ascii="Times New Roman" w:hAnsi="Times New Roman" w:cs="Times New Roman"/>
              </w:rPr>
              <w:t>7</w:t>
            </w:r>
          </w:p>
        </w:tc>
        <w:tc>
          <w:tcPr>
            <w:tcW w:w="851" w:type="dxa"/>
            <w:gridSpan w:val="2"/>
            <w:vAlign w:val="center"/>
          </w:tcPr>
          <w:p w:rsidR="006E38AF" w:rsidRPr="00D82D18" w:rsidRDefault="006E38AF" w:rsidP="009F0341">
            <w:pPr>
              <w:ind w:firstLine="0"/>
              <w:jc w:val="center"/>
              <w:rPr>
                <w:rFonts w:ascii="Times New Roman" w:hAnsi="Times New Roman" w:cs="Times New Roman"/>
              </w:rPr>
            </w:pPr>
            <w:r w:rsidRPr="00D82D18">
              <w:rPr>
                <w:rFonts w:ascii="Times New Roman" w:hAnsi="Times New Roman" w:cs="Times New Roman"/>
              </w:rPr>
              <w:t>8</w:t>
            </w:r>
          </w:p>
        </w:tc>
        <w:tc>
          <w:tcPr>
            <w:tcW w:w="850" w:type="dxa"/>
            <w:gridSpan w:val="2"/>
            <w:vAlign w:val="center"/>
          </w:tcPr>
          <w:p w:rsidR="006E38AF" w:rsidRPr="00D82D18" w:rsidRDefault="006E38AF" w:rsidP="009F0341">
            <w:pPr>
              <w:ind w:firstLine="0"/>
              <w:jc w:val="center"/>
              <w:rPr>
                <w:rFonts w:ascii="Times New Roman" w:hAnsi="Times New Roman" w:cs="Times New Roman"/>
              </w:rPr>
            </w:pPr>
            <w:r w:rsidRPr="00D82D18">
              <w:rPr>
                <w:rFonts w:ascii="Times New Roman" w:hAnsi="Times New Roman" w:cs="Times New Roman"/>
              </w:rPr>
              <w:t>9</w:t>
            </w:r>
          </w:p>
        </w:tc>
      </w:tr>
      <w:tr w:rsidR="006E38AF" w:rsidRPr="00D82D18" w:rsidTr="006E38AF">
        <w:trPr>
          <w:cantSplit/>
          <w:trHeight w:val="843"/>
          <w:jc w:val="center"/>
        </w:trPr>
        <w:tc>
          <w:tcPr>
            <w:tcW w:w="2694" w:type="dxa"/>
            <w:shd w:val="clear" w:color="auto" w:fill="auto"/>
          </w:tcPr>
          <w:p w:rsidR="006E38AF" w:rsidRPr="00D82D18" w:rsidRDefault="006E38AF" w:rsidP="009F0341">
            <w:pPr>
              <w:ind w:firstLine="0"/>
              <w:rPr>
                <w:rFonts w:ascii="Times New Roman" w:hAnsi="Times New Roman" w:cs="Times New Roman"/>
              </w:rPr>
            </w:pPr>
            <w:r w:rsidRPr="00D82D18">
              <w:rPr>
                <w:rFonts w:ascii="Times New Roman" w:hAnsi="Times New Roman" w:cs="Times New Roman"/>
              </w:rPr>
              <w:t>Сенокошение</w:t>
            </w:r>
          </w:p>
        </w:tc>
        <w:tc>
          <w:tcPr>
            <w:tcW w:w="850" w:type="dxa"/>
            <w:shd w:val="clear" w:color="auto" w:fill="auto"/>
          </w:tcPr>
          <w:p w:rsidR="006E38AF" w:rsidRPr="00D82D18" w:rsidRDefault="006E38AF" w:rsidP="009F0341">
            <w:pPr>
              <w:ind w:firstLine="0"/>
              <w:rPr>
                <w:rFonts w:ascii="Times New Roman" w:hAnsi="Times New Roman" w:cs="Times New Roman"/>
              </w:rPr>
            </w:pPr>
            <w:r w:rsidRPr="00D82D18">
              <w:rPr>
                <w:rFonts w:ascii="Times New Roman" w:hAnsi="Times New Roman" w:cs="Times New Roman"/>
              </w:rPr>
              <w:t>1.19</w:t>
            </w:r>
          </w:p>
        </w:tc>
        <w:tc>
          <w:tcPr>
            <w:tcW w:w="1134" w:type="dxa"/>
            <w:vMerge w:val="restart"/>
            <w:vAlign w:val="center"/>
          </w:tcPr>
          <w:p w:rsidR="006E38AF" w:rsidRPr="00D82D18" w:rsidRDefault="006E38AF" w:rsidP="009F0341">
            <w:pPr>
              <w:pStyle w:val="affff7"/>
              <w:spacing w:before="0" w:beforeAutospacing="0" w:after="0"/>
              <w:jc w:val="center"/>
            </w:pPr>
            <w:r w:rsidRPr="00D82D18">
              <w:t>300/ 20000</w:t>
            </w:r>
          </w:p>
          <w:p w:rsidR="006E38AF" w:rsidRPr="00D82D18" w:rsidRDefault="006E38AF" w:rsidP="009F0341">
            <w:pPr>
              <w:pStyle w:val="affff7"/>
              <w:spacing w:before="0" w:beforeAutospacing="0" w:after="0"/>
              <w:jc w:val="center"/>
            </w:pPr>
            <w:r w:rsidRPr="00D82D18">
              <w:t>кв.м</w:t>
            </w:r>
          </w:p>
        </w:tc>
        <w:tc>
          <w:tcPr>
            <w:tcW w:w="992" w:type="dxa"/>
            <w:vMerge w:val="restart"/>
            <w:vAlign w:val="center"/>
          </w:tcPr>
          <w:p w:rsidR="006E38AF" w:rsidRPr="00D82D18" w:rsidRDefault="006E38AF" w:rsidP="009F0341">
            <w:pPr>
              <w:pStyle w:val="affff7"/>
              <w:spacing w:before="0" w:beforeAutospacing="0" w:after="0"/>
              <w:jc w:val="center"/>
            </w:pPr>
            <w:r w:rsidRPr="00D82D18">
              <w:t>10 м</w:t>
            </w:r>
          </w:p>
        </w:tc>
        <w:tc>
          <w:tcPr>
            <w:tcW w:w="4341" w:type="dxa"/>
            <w:gridSpan w:val="9"/>
            <w:vMerge w:val="restart"/>
            <w:vAlign w:val="center"/>
          </w:tcPr>
          <w:p w:rsidR="006E38AF" w:rsidRPr="00D82D18" w:rsidRDefault="006E38AF" w:rsidP="009F0341">
            <w:pPr>
              <w:ind w:firstLine="0"/>
              <w:jc w:val="center"/>
              <w:rPr>
                <w:rFonts w:ascii="Times New Roman" w:hAnsi="Times New Roman" w:cs="Times New Roman"/>
              </w:rPr>
            </w:pPr>
            <w:r w:rsidRPr="00D82D18">
              <w:rPr>
                <w:rFonts w:ascii="Times New Roman" w:hAnsi="Times New Roman" w:cs="Times New Roman"/>
              </w:rPr>
              <w:t>Не подлежат установлению, капитальное строительство запрещено</w:t>
            </w:r>
          </w:p>
        </w:tc>
      </w:tr>
      <w:tr w:rsidR="006E38AF" w:rsidRPr="00D82D18" w:rsidTr="006E38AF">
        <w:trPr>
          <w:cantSplit/>
          <w:trHeight w:val="843"/>
          <w:jc w:val="center"/>
        </w:trPr>
        <w:tc>
          <w:tcPr>
            <w:tcW w:w="2694" w:type="dxa"/>
            <w:shd w:val="clear" w:color="auto" w:fill="auto"/>
          </w:tcPr>
          <w:p w:rsidR="006E38AF" w:rsidRPr="00D82D18" w:rsidRDefault="006E38AF" w:rsidP="009F0341">
            <w:pPr>
              <w:ind w:firstLine="0"/>
              <w:rPr>
                <w:rFonts w:ascii="Times New Roman" w:hAnsi="Times New Roman" w:cs="Times New Roman"/>
              </w:rPr>
            </w:pPr>
            <w:r w:rsidRPr="00D82D18">
              <w:rPr>
                <w:rFonts w:ascii="Times New Roman" w:hAnsi="Times New Roman" w:cs="Times New Roman"/>
              </w:rPr>
              <w:t>Выпас сельскохозяйственных животных*</w:t>
            </w:r>
          </w:p>
        </w:tc>
        <w:tc>
          <w:tcPr>
            <w:tcW w:w="850" w:type="dxa"/>
            <w:shd w:val="clear" w:color="auto" w:fill="auto"/>
          </w:tcPr>
          <w:p w:rsidR="006E38AF" w:rsidRPr="00D82D18" w:rsidRDefault="006E38AF" w:rsidP="009F0341">
            <w:pPr>
              <w:ind w:firstLine="0"/>
              <w:rPr>
                <w:rFonts w:ascii="Times New Roman" w:hAnsi="Times New Roman" w:cs="Times New Roman"/>
              </w:rPr>
            </w:pPr>
            <w:r w:rsidRPr="00D82D18">
              <w:rPr>
                <w:rFonts w:ascii="Times New Roman" w:hAnsi="Times New Roman" w:cs="Times New Roman"/>
              </w:rPr>
              <w:t>1.20</w:t>
            </w:r>
          </w:p>
        </w:tc>
        <w:tc>
          <w:tcPr>
            <w:tcW w:w="1134" w:type="dxa"/>
            <w:vMerge/>
          </w:tcPr>
          <w:p w:rsidR="006E38AF" w:rsidRPr="00D82D18" w:rsidRDefault="006E38AF" w:rsidP="009F0341">
            <w:pPr>
              <w:pStyle w:val="affff7"/>
              <w:spacing w:before="0" w:beforeAutospacing="0" w:after="0"/>
              <w:jc w:val="center"/>
            </w:pPr>
          </w:p>
        </w:tc>
        <w:tc>
          <w:tcPr>
            <w:tcW w:w="992" w:type="dxa"/>
            <w:vMerge/>
          </w:tcPr>
          <w:p w:rsidR="006E38AF" w:rsidRPr="00D82D18" w:rsidRDefault="006E38AF" w:rsidP="009F0341">
            <w:pPr>
              <w:pStyle w:val="affff7"/>
              <w:spacing w:before="0" w:beforeAutospacing="0" w:after="0"/>
              <w:jc w:val="center"/>
            </w:pPr>
          </w:p>
        </w:tc>
        <w:tc>
          <w:tcPr>
            <w:tcW w:w="4341" w:type="dxa"/>
            <w:gridSpan w:val="9"/>
            <w:vMerge/>
          </w:tcPr>
          <w:p w:rsidR="006E38AF" w:rsidRPr="00D82D18" w:rsidRDefault="006E38AF" w:rsidP="009F0341">
            <w:pPr>
              <w:ind w:firstLine="0"/>
              <w:rPr>
                <w:rFonts w:ascii="Times New Roman" w:hAnsi="Times New Roman" w:cs="Times New Roman"/>
              </w:rPr>
            </w:pPr>
          </w:p>
        </w:tc>
      </w:tr>
      <w:tr w:rsidR="006E38AF" w:rsidRPr="00D82D18" w:rsidTr="006E38AF">
        <w:trPr>
          <w:cantSplit/>
          <w:trHeight w:val="843"/>
          <w:jc w:val="center"/>
        </w:trPr>
        <w:tc>
          <w:tcPr>
            <w:tcW w:w="10011" w:type="dxa"/>
            <w:gridSpan w:val="13"/>
            <w:shd w:val="clear" w:color="auto" w:fill="auto"/>
          </w:tcPr>
          <w:p w:rsidR="006E38AF" w:rsidRPr="00D82D18" w:rsidRDefault="006E38AF" w:rsidP="009F0341">
            <w:pPr>
              <w:ind w:firstLine="34"/>
              <w:rPr>
                <w:rFonts w:ascii="Times New Roman" w:hAnsi="Times New Roman" w:cs="Times New Roman"/>
              </w:rPr>
            </w:pPr>
            <w:r w:rsidRPr="00D82D18">
              <w:rPr>
                <w:rFonts w:ascii="Times New Roman" w:hAnsi="Times New Roman" w:cs="Times New Roman"/>
              </w:rPr>
              <w:t>*Образование земельных участков с данным видом разрешенного использования возможно только при соблюдении требований водоохранного законодательства в части запретов хозяйственной деятельности в границах прибрежных защитных полос водных объектов.</w:t>
            </w:r>
          </w:p>
        </w:tc>
      </w:tr>
      <w:tr w:rsidR="006E38AF" w:rsidRPr="00D82D18" w:rsidTr="006E38AF">
        <w:trPr>
          <w:cantSplit/>
          <w:trHeight w:val="393"/>
          <w:jc w:val="center"/>
        </w:trPr>
        <w:tc>
          <w:tcPr>
            <w:tcW w:w="2694" w:type="dxa"/>
            <w:shd w:val="clear" w:color="auto" w:fill="auto"/>
          </w:tcPr>
          <w:p w:rsidR="006E38AF" w:rsidRPr="00D82D18" w:rsidRDefault="006E38AF" w:rsidP="009F0341">
            <w:pPr>
              <w:ind w:left="31" w:firstLine="0"/>
              <w:rPr>
                <w:rFonts w:ascii="Times New Roman" w:hAnsi="Times New Roman" w:cs="Times New Roman"/>
              </w:rPr>
            </w:pPr>
            <w:r w:rsidRPr="00D82D18">
              <w:rPr>
                <w:rFonts w:ascii="Times New Roman" w:hAnsi="Times New Roman" w:cs="Times New Roman"/>
              </w:rPr>
              <w:t>Причалы для маломерных судов</w:t>
            </w:r>
          </w:p>
        </w:tc>
        <w:tc>
          <w:tcPr>
            <w:tcW w:w="850" w:type="dxa"/>
            <w:shd w:val="clear" w:color="auto" w:fill="auto"/>
          </w:tcPr>
          <w:p w:rsidR="006E38AF" w:rsidRPr="00D82D18" w:rsidRDefault="006E38AF" w:rsidP="009F0341">
            <w:pPr>
              <w:ind w:left="31" w:firstLine="0"/>
              <w:jc w:val="center"/>
              <w:rPr>
                <w:rFonts w:ascii="Times New Roman" w:hAnsi="Times New Roman" w:cs="Times New Roman"/>
              </w:rPr>
            </w:pPr>
            <w:r w:rsidRPr="00D82D18">
              <w:rPr>
                <w:rFonts w:ascii="Times New Roman" w:hAnsi="Times New Roman" w:cs="Times New Roman"/>
              </w:rPr>
              <w:t>5.4</w:t>
            </w:r>
          </w:p>
        </w:tc>
        <w:tc>
          <w:tcPr>
            <w:tcW w:w="1134" w:type="dxa"/>
            <w:vMerge w:val="restart"/>
            <w:vAlign w:val="center"/>
          </w:tcPr>
          <w:p w:rsidR="006E38AF" w:rsidRPr="00D82D18" w:rsidRDefault="006E38AF" w:rsidP="009F0341">
            <w:pPr>
              <w:pStyle w:val="affff7"/>
              <w:spacing w:before="0" w:beforeAutospacing="0" w:after="0"/>
              <w:ind w:left="31"/>
              <w:jc w:val="center"/>
            </w:pPr>
            <w:r w:rsidRPr="00D82D18">
              <w:t>300/</w:t>
            </w:r>
          </w:p>
          <w:p w:rsidR="006E38AF" w:rsidRPr="00D82D18" w:rsidRDefault="006E38AF" w:rsidP="009F0341">
            <w:pPr>
              <w:pStyle w:val="affff7"/>
              <w:spacing w:before="0" w:beforeAutospacing="0" w:after="0"/>
              <w:ind w:left="31"/>
              <w:jc w:val="center"/>
            </w:pPr>
            <w:r w:rsidRPr="00D82D18">
              <w:t>20000</w:t>
            </w:r>
          </w:p>
          <w:p w:rsidR="006E38AF" w:rsidRPr="00D82D18" w:rsidRDefault="006E38AF" w:rsidP="009F0341">
            <w:pPr>
              <w:pStyle w:val="affff7"/>
              <w:spacing w:before="0" w:beforeAutospacing="0" w:after="0"/>
              <w:ind w:left="31"/>
              <w:jc w:val="center"/>
            </w:pPr>
            <w:r w:rsidRPr="00D82D18">
              <w:t>кв.м</w:t>
            </w:r>
          </w:p>
        </w:tc>
        <w:tc>
          <w:tcPr>
            <w:tcW w:w="992" w:type="dxa"/>
            <w:vMerge w:val="restart"/>
            <w:vAlign w:val="center"/>
          </w:tcPr>
          <w:p w:rsidR="006E38AF" w:rsidRPr="00D82D18" w:rsidRDefault="006E38AF" w:rsidP="009F0341">
            <w:pPr>
              <w:pStyle w:val="affff7"/>
              <w:spacing w:before="0" w:beforeAutospacing="0" w:after="0"/>
              <w:ind w:left="31"/>
              <w:jc w:val="center"/>
            </w:pPr>
            <w:r w:rsidRPr="00D82D18">
              <w:t>15 м</w:t>
            </w:r>
          </w:p>
        </w:tc>
        <w:tc>
          <w:tcPr>
            <w:tcW w:w="1140" w:type="dxa"/>
            <w:gridSpan w:val="2"/>
            <w:vMerge w:val="restart"/>
            <w:vAlign w:val="center"/>
          </w:tcPr>
          <w:p w:rsidR="006E38AF" w:rsidRPr="00D82D18" w:rsidRDefault="006E38AF" w:rsidP="009F0341">
            <w:pPr>
              <w:pStyle w:val="affff7"/>
              <w:spacing w:before="0" w:beforeAutospacing="0" w:after="0"/>
              <w:ind w:left="31"/>
              <w:jc w:val="center"/>
            </w:pPr>
            <w:r w:rsidRPr="00D82D18">
              <w:t>5 м</w:t>
            </w:r>
          </w:p>
        </w:tc>
        <w:tc>
          <w:tcPr>
            <w:tcW w:w="825" w:type="dxa"/>
            <w:gridSpan w:val="2"/>
            <w:vMerge w:val="restart"/>
            <w:vAlign w:val="center"/>
          </w:tcPr>
          <w:p w:rsidR="006E38AF" w:rsidRPr="00D82D18" w:rsidRDefault="006E38AF" w:rsidP="009F0341">
            <w:pPr>
              <w:pStyle w:val="affff7"/>
              <w:spacing w:before="0" w:beforeAutospacing="0" w:after="0"/>
              <w:ind w:left="31"/>
              <w:jc w:val="center"/>
            </w:pPr>
            <w:r w:rsidRPr="00D82D18">
              <w:t>3 м</w:t>
            </w:r>
          </w:p>
        </w:tc>
        <w:tc>
          <w:tcPr>
            <w:tcW w:w="855" w:type="dxa"/>
            <w:gridSpan w:val="2"/>
            <w:vMerge w:val="restart"/>
            <w:vAlign w:val="center"/>
          </w:tcPr>
          <w:p w:rsidR="006E38AF" w:rsidRPr="00D82D18" w:rsidRDefault="006E38AF" w:rsidP="009F0341">
            <w:pPr>
              <w:pStyle w:val="affff7"/>
              <w:spacing w:before="0" w:beforeAutospacing="0" w:after="0"/>
              <w:ind w:left="31"/>
              <w:jc w:val="center"/>
            </w:pPr>
            <w:r w:rsidRPr="00D82D18">
              <w:t>1</w:t>
            </w:r>
          </w:p>
        </w:tc>
        <w:tc>
          <w:tcPr>
            <w:tcW w:w="750" w:type="dxa"/>
            <w:gridSpan w:val="2"/>
            <w:vMerge w:val="restart"/>
            <w:vAlign w:val="center"/>
          </w:tcPr>
          <w:p w:rsidR="006E38AF" w:rsidRPr="00D82D18" w:rsidRDefault="006E38AF" w:rsidP="009F0341">
            <w:pPr>
              <w:pStyle w:val="affff7"/>
              <w:spacing w:before="0" w:beforeAutospacing="0" w:after="0"/>
              <w:ind w:left="31"/>
              <w:jc w:val="center"/>
            </w:pPr>
            <w:r w:rsidRPr="00D82D18">
              <w:t>3 м</w:t>
            </w:r>
          </w:p>
          <w:p w:rsidR="006E38AF" w:rsidRPr="00D82D18" w:rsidRDefault="006E38AF" w:rsidP="009F0341">
            <w:pPr>
              <w:pStyle w:val="affff7"/>
              <w:spacing w:before="0" w:beforeAutospacing="0" w:after="0"/>
              <w:ind w:left="31"/>
              <w:jc w:val="center"/>
            </w:pPr>
          </w:p>
        </w:tc>
        <w:tc>
          <w:tcPr>
            <w:tcW w:w="771" w:type="dxa"/>
            <w:vMerge w:val="restart"/>
            <w:vAlign w:val="center"/>
          </w:tcPr>
          <w:p w:rsidR="006E38AF" w:rsidRPr="00D82D18" w:rsidRDefault="006E38AF" w:rsidP="009F0341">
            <w:pPr>
              <w:pStyle w:val="affff7"/>
              <w:spacing w:before="0" w:beforeAutospacing="0" w:after="0"/>
              <w:ind w:left="31"/>
              <w:jc w:val="center"/>
            </w:pPr>
            <w:r w:rsidRPr="00D82D18">
              <w:t>10%</w:t>
            </w:r>
          </w:p>
        </w:tc>
      </w:tr>
      <w:tr w:rsidR="006E38AF" w:rsidRPr="00D82D18" w:rsidTr="006E38AF">
        <w:trPr>
          <w:cantSplit/>
          <w:trHeight w:val="393"/>
          <w:jc w:val="center"/>
        </w:trPr>
        <w:tc>
          <w:tcPr>
            <w:tcW w:w="2694" w:type="dxa"/>
            <w:shd w:val="clear" w:color="auto" w:fill="auto"/>
          </w:tcPr>
          <w:p w:rsidR="006E38AF" w:rsidRPr="00D82D18" w:rsidRDefault="006E38AF" w:rsidP="009F0341">
            <w:pPr>
              <w:ind w:left="31" w:firstLine="0"/>
              <w:rPr>
                <w:rFonts w:ascii="Times New Roman" w:hAnsi="Times New Roman" w:cs="Times New Roman"/>
              </w:rPr>
            </w:pPr>
            <w:r w:rsidRPr="00D82D18">
              <w:rPr>
                <w:rFonts w:ascii="Times New Roman" w:hAnsi="Times New Roman" w:cs="Times New Roman"/>
              </w:rPr>
              <w:t>Общее пользование водными объектами</w:t>
            </w:r>
          </w:p>
        </w:tc>
        <w:tc>
          <w:tcPr>
            <w:tcW w:w="850" w:type="dxa"/>
            <w:shd w:val="clear" w:color="auto" w:fill="auto"/>
          </w:tcPr>
          <w:p w:rsidR="006E38AF" w:rsidRPr="00D82D18" w:rsidRDefault="006E38AF" w:rsidP="009F0341">
            <w:pPr>
              <w:ind w:left="31" w:firstLine="0"/>
              <w:jc w:val="center"/>
              <w:rPr>
                <w:rFonts w:ascii="Times New Roman" w:hAnsi="Times New Roman" w:cs="Times New Roman"/>
              </w:rPr>
            </w:pPr>
            <w:r w:rsidRPr="00D82D18">
              <w:rPr>
                <w:rFonts w:ascii="Times New Roman" w:hAnsi="Times New Roman" w:cs="Times New Roman"/>
              </w:rPr>
              <w:t>11.1</w:t>
            </w:r>
          </w:p>
        </w:tc>
        <w:tc>
          <w:tcPr>
            <w:tcW w:w="1134" w:type="dxa"/>
            <w:vMerge/>
          </w:tcPr>
          <w:p w:rsidR="006E38AF" w:rsidRPr="00D82D18" w:rsidRDefault="006E38AF" w:rsidP="009F0341">
            <w:pPr>
              <w:pStyle w:val="affff7"/>
              <w:spacing w:before="0" w:beforeAutospacing="0" w:after="0"/>
              <w:ind w:left="31"/>
              <w:jc w:val="center"/>
              <w:rPr>
                <w:rFonts w:eastAsiaTheme="minorHAnsi"/>
                <w:lang w:eastAsia="en-US"/>
              </w:rPr>
            </w:pPr>
          </w:p>
        </w:tc>
        <w:tc>
          <w:tcPr>
            <w:tcW w:w="992" w:type="dxa"/>
            <w:vMerge/>
          </w:tcPr>
          <w:p w:rsidR="006E38AF" w:rsidRPr="00D82D18" w:rsidRDefault="006E38AF" w:rsidP="009F0341">
            <w:pPr>
              <w:pStyle w:val="affff7"/>
              <w:spacing w:before="0" w:beforeAutospacing="0" w:after="0"/>
              <w:ind w:left="31"/>
              <w:jc w:val="center"/>
              <w:rPr>
                <w:rFonts w:eastAsiaTheme="minorHAnsi"/>
                <w:lang w:eastAsia="en-US"/>
              </w:rPr>
            </w:pPr>
          </w:p>
        </w:tc>
        <w:tc>
          <w:tcPr>
            <w:tcW w:w="1140" w:type="dxa"/>
            <w:gridSpan w:val="2"/>
            <w:vMerge/>
          </w:tcPr>
          <w:p w:rsidR="006E38AF" w:rsidRPr="00D82D18" w:rsidRDefault="006E38AF" w:rsidP="009F0341">
            <w:pPr>
              <w:pStyle w:val="affff7"/>
              <w:spacing w:before="0" w:beforeAutospacing="0" w:after="0"/>
              <w:ind w:left="31"/>
              <w:jc w:val="center"/>
              <w:rPr>
                <w:rFonts w:eastAsiaTheme="minorHAnsi"/>
                <w:lang w:eastAsia="en-US"/>
              </w:rPr>
            </w:pPr>
          </w:p>
        </w:tc>
        <w:tc>
          <w:tcPr>
            <w:tcW w:w="825" w:type="dxa"/>
            <w:gridSpan w:val="2"/>
            <w:vMerge/>
          </w:tcPr>
          <w:p w:rsidR="006E38AF" w:rsidRPr="00D82D18" w:rsidRDefault="006E38AF" w:rsidP="009F0341">
            <w:pPr>
              <w:pStyle w:val="affff7"/>
              <w:spacing w:before="0" w:beforeAutospacing="0" w:after="0"/>
              <w:ind w:left="31"/>
              <w:jc w:val="center"/>
              <w:rPr>
                <w:rFonts w:eastAsiaTheme="minorHAnsi"/>
                <w:lang w:eastAsia="en-US"/>
              </w:rPr>
            </w:pPr>
          </w:p>
        </w:tc>
        <w:tc>
          <w:tcPr>
            <w:tcW w:w="855" w:type="dxa"/>
            <w:gridSpan w:val="2"/>
            <w:vMerge/>
          </w:tcPr>
          <w:p w:rsidR="006E38AF" w:rsidRPr="00D82D18" w:rsidRDefault="006E38AF" w:rsidP="009F0341">
            <w:pPr>
              <w:pStyle w:val="affff7"/>
              <w:spacing w:before="0" w:beforeAutospacing="0" w:after="0"/>
              <w:ind w:left="31"/>
              <w:jc w:val="center"/>
              <w:rPr>
                <w:rFonts w:eastAsiaTheme="minorHAnsi"/>
                <w:lang w:eastAsia="en-US"/>
              </w:rPr>
            </w:pPr>
          </w:p>
        </w:tc>
        <w:tc>
          <w:tcPr>
            <w:tcW w:w="750" w:type="dxa"/>
            <w:gridSpan w:val="2"/>
            <w:vMerge/>
          </w:tcPr>
          <w:p w:rsidR="006E38AF" w:rsidRPr="00D82D18" w:rsidRDefault="006E38AF" w:rsidP="009F0341">
            <w:pPr>
              <w:pStyle w:val="affff7"/>
              <w:spacing w:before="0" w:beforeAutospacing="0" w:after="0"/>
              <w:ind w:left="31"/>
              <w:jc w:val="center"/>
              <w:rPr>
                <w:rFonts w:eastAsiaTheme="minorHAnsi"/>
                <w:lang w:eastAsia="en-US"/>
              </w:rPr>
            </w:pPr>
          </w:p>
        </w:tc>
        <w:tc>
          <w:tcPr>
            <w:tcW w:w="771" w:type="dxa"/>
            <w:vMerge/>
          </w:tcPr>
          <w:p w:rsidR="006E38AF" w:rsidRPr="00D82D18" w:rsidRDefault="006E38AF" w:rsidP="009F0341">
            <w:pPr>
              <w:pStyle w:val="affff7"/>
              <w:spacing w:before="0" w:beforeAutospacing="0" w:after="0"/>
              <w:ind w:left="31"/>
              <w:jc w:val="center"/>
              <w:rPr>
                <w:rFonts w:eastAsiaTheme="minorHAnsi"/>
                <w:lang w:eastAsia="en-US"/>
              </w:rPr>
            </w:pPr>
          </w:p>
        </w:tc>
      </w:tr>
      <w:tr w:rsidR="006E38AF" w:rsidRPr="00D82D18" w:rsidTr="006E38AF">
        <w:trPr>
          <w:cantSplit/>
          <w:trHeight w:val="393"/>
          <w:jc w:val="center"/>
        </w:trPr>
        <w:tc>
          <w:tcPr>
            <w:tcW w:w="2694" w:type="dxa"/>
            <w:shd w:val="clear" w:color="auto" w:fill="auto"/>
          </w:tcPr>
          <w:p w:rsidR="006E38AF" w:rsidRPr="00D82D18" w:rsidRDefault="006E38AF" w:rsidP="009F0341">
            <w:pPr>
              <w:ind w:left="31" w:firstLine="0"/>
              <w:rPr>
                <w:rFonts w:ascii="Times New Roman" w:hAnsi="Times New Roman" w:cs="Times New Roman"/>
              </w:rPr>
            </w:pPr>
            <w:r w:rsidRPr="00D82D18">
              <w:rPr>
                <w:rFonts w:ascii="Times New Roman" w:hAnsi="Times New Roman" w:cs="Times New Roman"/>
              </w:rPr>
              <w:t>Специальное пользование водными объектами</w:t>
            </w:r>
          </w:p>
        </w:tc>
        <w:tc>
          <w:tcPr>
            <w:tcW w:w="850" w:type="dxa"/>
            <w:shd w:val="clear" w:color="auto" w:fill="auto"/>
          </w:tcPr>
          <w:p w:rsidR="006E38AF" w:rsidRPr="00D82D18" w:rsidRDefault="006E38AF" w:rsidP="009F0341">
            <w:pPr>
              <w:ind w:left="31" w:firstLine="0"/>
              <w:jc w:val="center"/>
              <w:rPr>
                <w:rFonts w:ascii="Times New Roman" w:hAnsi="Times New Roman" w:cs="Times New Roman"/>
              </w:rPr>
            </w:pPr>
            <w:r w:rsidRPr="00D82D18">
              <w:rPr>
                <w:rFonts w:ascii="Times New Roman" w:hAnsi="Times New Roman" w:cs="Times New Roman"/>
              </w:rPr>
              <w:t>11.2</w:t>
            </w:r>
          </w:p>
        </w:tc>
        <w:tc>
          <w:tcPr>
            <w:tcW w:w="1134" w:type="dxa"/>
            <w:vMerge/>
          </w:tcPr>
          <w:p w:rsidR="006E38AF" w:rsidRPr="00D82D18" w:rsidRDefault="006E38AF" w:rsidP="009F0341">
            <w:pPr>
              <w:pStyle w:val="affff7"/>
              <w:spacing w:before="0" w:beforeAutospacing="0" w:after="0"/>
              <w:ind w:left="31"/>
              <w:jc w:val="center"/>
              <w:rPr>
                <w:rFonts w:eastAsiaTheme="minorHAnsi"/>
                <w:lang w:eastAsia="en-US"/>
              </w:rPr>
            </w:pPr>
          </w:p>
        </w:tc>
        <w:tc>
          <w:tcPr>
            <w:tcW w:w="992" w:type="dxa"/>
            <w:vMerge/>
          </w:tcPr>
          <w:p w:rsidR="006E38AF" w:rsidRPr="00D82D18" w:rsidRDefault="006E38AF" w:rsidP="009F0341">
            <w:pPr>
              <w:pStyle w:val="affff7"/>
              <w:spacing w:before="0" w:beforeAutospacing="0" w:after="0"/>
              <w:ind w:left="31"/>
              <w:jc w:val="center"/>
              <w:rPr>
                <w:rFonts w:eastAsiaTheme="minorHAnsi"/>
                <w:lang w:eastAsia="en-US"/>
              </w:rPr>
            </w:pPr>
          </w:p>
        </w:tc>
        <w:tc>
          <w:tcPr>
            <w:tcW w:w="1140" w:type="dxa"/>
            <w:gridSpan w:val="2"/>
            <w:vMerge/>
          </w:tcPr>
          <w:p w:rsidR="006E38AF" w:rsidRPr="00D82D18" w:rsidRDefault="006E38AF" w:rsidP="009F0341">
            <w:pPr>
              <w:pStyle w:val="affff7"/>
              <w:spacing w:before="0" w:beforeAutospacing="0" w:after="0"/>
              <w:ind w:left="31"/>
              <w:jc w:val="center"/>
              <w:rPr>
                <w:rFonts w:eastAsiaTheme="minorHAnsi"/>
                <w:lang w:eastAsia="en-US"/>
              </w:rPr>
            </w:pPr>
          </w:p>
        </w:tc>
        <w:tc>
          <w:tcPr>
            <w:tcW w:w="825" w:type="dxa"/>
            <w:gridSpan w:val="2"/>
            <w:vMerge/>
          </w:tcPr>
          <w:p w:rsidR="006E38AF" w:rsidRPr="00D82D18" w:rsidRDefault="006E38AF" w:rsidP="009F0341">
            <w:pPr>
              <w:pStyle w:val="affff7"/>
              <w:spacing w:before="0" w:beforeAutospacing="0" w:after="0"/>
              <w:ind w:left="31"/>
              <w:jc w:val="center"/>
              <w:rPr>
                <w:rFonts w:eastAsiaTheme="minorHAnsi"/>
                <w:lang w:eastAsia="en-US"/>
              </w:rPr>
            </w:pPr>
          </w:p>
        </w:tc>
        <w:tc>
          <w:tcPr>
            <w:tcW w:w="855" w:type="dxa"/>
            <w:gridSpan w:val="2"/>
            <w:vMerge/>
          </w:tcPr>
          <w:p w:rsidR="006E38AF" w:rsidRPr="00D82D18" w:rsidRDefault="006E38AF" w:rsidP="009F0341">
            <w:pPr>
              <w:pStyle w:val="affff7"/>
              <w:spacing w:before="0" w:beforeAutospacing="0" w:after="0"/>
              <w:ind w:left="31"/>
              <w:jc w:val="center"/>
              <w:rPr>
                <w:rFonts w:eastAsiaTheme="minorHAnsi"/>
                <w:lang w:eastAsia="en-US"/>
              </w:rPr>
            </w:pPr>
          </w:p>
        </w:tc>
        <w:tc>
          <w:tcPr>
            <w:tcW w:w="750" w:type="dxa"/>
            <w:gridSpan w:val="2"/>
            <w:vMerge/>
          </w:tcPr>
          <w:p w:rsidR="006E38AF" w:rsidRPr="00D82D18" w:rsidRDefault="006E38AF" w:rsidP="009F0341">
            <w:pPr>
              <w:pStyle w:val="affff7"/>
              <w:spacing w:before="0" w:beforeAutospacing="0" w:after="0"/>
              <w:ind w:left="31"/>
              <w:jc w:val="center"/>
              <w:rPr>
                <w:rFonts w:eastAsiaTheme="minorHAnsi"/>
                <w:lang w:eastAsia="en-US"/>
              </w:rPr>
            </w:pPr>
          </w:p>
        </w:tc>
        <w:tc>
          <w:tcPr>
            <w:tcW w:w="771" w:type="dxa"/>
            <w:vMerge/>
          </w:tcPr>
          <w:p w:rsidR="006E38AF" w:rsidRPr="00D82D18" w:rsidRDefault="006E38AF" w:rsidP="009F0341">
            <w:pPr>
              <w:pStyle w:val="affff7"/>
              <w:spacing w:before="0" w:beforeAutospacing="0" w:after="0"/>
              <w:ind w:left="31"/>
              <w:jc w:val="center"/>
              <w:rPr>
                <w:rFonts w:eastAsiaTheme="minorHAnsi"/>
                <w:lang w:eastAsia="en-US"/>
              </w:rPr>
            </w:pPr>
          </w:p>
        </w:tc>
      </w:tr>
      <w:tr w:rsidR="006E38AF" w:rsidRPr="00D82D18" w:rsidTr="006E38AF">
        <w:trPr>
          <w:cantSplit/>
          <w:trHeight w:val="1231"/>
          <w:jc w:val="center"/>
        </w:trPr>
        <w:tc>
          <w:tcPr>
            <w:tcW w:w="2694" w:type="dxa"/>
            <w:shd w:val="clear" w:color="auto" w:fill="auto"/>
          </w:tcPr>
          <w:p w:rsidR="006E38AF" w:rsidRPr="00D82D18" w:rsidRDefault="006E38AF" w:rsidP="009F0341">
            <w:pPr>
              <w:pStyle w:val="ConsPlusNormal"/>
              <w:ind w:hanging="15"/>
              <w:rPr>
                <w:rFonts w:ascii="Times New Roman" w:hAnsi="Times New Roman" w:cs="Times New Roman"/>
                <w:sz w:val="24"/>
                <w:szCs w:val="24"/>
              </w:rPr>
            </w:pPr>
            <w:r w:rsidRPr="00D82D18">
              <w:rPr>
                <w:rFonts w:ascii="Times New Roman" w:hAnsi="Times New Roman" w:cs="Times New Roman"/>
                <w:sz w:val="24"/>
                <w:szCs w:val="24"/>
              </w:rPr>
              <w:t>Предоставление коммунальных услуг</w:t>
            </w:r>
          </w:p>
        </w:tc>
        <w:tc>
          <w:tcPr>
            <w:tcW w:w="850" w:type="dxa"/>
            <w:shd w:val="clear" w:color="auto" w:fill="auto"/>
          </w:tcPr>
          <w:p w:rsidR="006E38AF" w:rsidRPr="00D82D18" w:rsidRDefault="006E38AF" w:rsidP="009F0341">
            <w:pPr>
              <w:ind w:hanging="15"/>
              <w:jc w:val="center"/>
              <w:rPr>
                <w:rFonts w:ascii="Times New Roman" w:hAnsi="Times New Roman" w:cs="Times New Roman"/>
              </w:rPr>
            </w:pPr>
            <w:r w:rsidRPr="00D82D18">
              <w:rPr>
                <w:rFonts w:ascii="Times New Roman" w:hAnsi="Times New Roman" w:cs="Times New Roman"/>
              </w:rPr>
              <w:t>3.1.1</w:t>
            </w:r>
          </w:p>
        </w:tc>
        <w:tc>
          <w:tcPr>
            <w:tcW w:w="1134" w:type="dxa"/>
          </w:tcPr>
          <w:p w:rsidR="006E38AF" w:rsidRPr="00D82D18" w:rsidRDefault="006E38AF" w:rsidP="009F0341">
            <w:pPr>
              <w:pStyle w:val="affff7"/>
              <w:spacing w:before="0" w:beforeAutospacing="0" w:after="0"/>
              <w:jc w:val="center"/>
            </w:pPr>
            <w:r w:rsidRPr="00D82D18">
              <w:t>1/</w:t>
            </w:r>
          </w:p>
          <w:p w:rsidR="006E38AF" w:rsidRPr="00D82D18" w:rsidRDefault="006E38AF" w:rsidP="009F0341">
            <w:pPr>
              <w:pStyle w:val="affff7"/>
              <w:spacing w:before="0" w:beforeAutospacing="0" w:after="0"/>
              <w:jc w:val="center"/>
            </w:pPr>
            <w:r w:rsidRPr="00D82D18">
              <w:t>20000</w:t>
            </w:r>
          </w:p>
          <w:p w:rsidR="006E38AF" w:rsidRPr="00D82D18" w:rsidRDefault="006E38AF" w:rsidP="009F0341">
            <w:pPr>
              <w:pStyle w:val="affff7"/>
              <w:spacing w:before="0" w:beforeAutospacing="0" w:after="0"/>
              <w:ind w:hanging="44"/>
              <w:jc w:val="center"/>
            </w:pPr>
            <w:r w:rsidRPr="00D82D18">
              <w:t>кв.м</w:t>
            </w:r>
          </w:p>
        </w:tc>
        <w:tc>
          <w:tcPr>
            <w:tcW w:w="5333" w:type="dxa"/>
            <w:gridSpan w:val="10"/>
          </w:tcPr>
          <w:p w:rsidR="006E38AF" w:rsidRPr="00D82D18" w:rsidRDefault="006E38AF" w:rsidP="009F0341">
            <w:pPr>
              <w:pStyle w:val="ConsPlusNormal"/>
              <w:ind w:hanging="15"/>
              <w:jc w:val="center"/>
              <w:rPr>
                <w:rFonts w:ascii="Times New Roman" w:hAnsi="Times New Roman" w:cs="Times New Roman"/>
                <w:sz w:val="24"/>
                <w:szCs w:val="24"/>
              </w:rPr>
            </w:pPr>
            <w:r w:rsidRPr="00D82D18">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6E38AF" w:rsidRPr="00D82D18" w:rsidTr="006E38AF">
        <w:trPr>
          <w:cantSplit/>
          <w:trHeight w:val="843"/>
          <w:jc w:val="center"/>
        </w:trPr>
        <w:tc>
          <w:tcPr>
            <w:tcW w:w="2694" w:type="dxa"/>
            <w:shd w:val="clear" w:color="auto" w:fill="auto"/>
          </w:tcPr>
          <w:p w:rsidR="006E38AF" w:rsidRPr="00D82D18" w:rsidRDefault="006E38AF" w:rsidP="009F0341">
            <w:pPr>
              <w:ind w:firstLine="0"/>
              <w:rPr>
                <w:rFonts w:ascii="Times New Roman" w:hAnsi="Times New Roman" w:cs="Times New Roman"/>
              </w:rPr>
            </w:pPr>
            <w:r w:rsidRPr="00D82D18">
              <w:rPr>
                <w:rFonts w:ascii="Times New Roman" w:hAnsi="Times New Roman" w:cs="Times New Roman"/>
              </w:rPr>
              <w:t>Гидротехнические сооружения</w:t>
            </w:r>
          </w:p>
        </w:tc>
        <w:tc>
          <w:tcPr>
            <w:tcW w:w="850" w:type="dxa"/>
            <w:shd w:val="clear" w:color="auto" w:fill="auto"/>
          </w:tcPr>
          <w:p w:rsidR="006E38AF" w:rsidRPr="00D82D18" w:rsidRDefault="006E38AF" w:rsidP="009F0341">
            <w:pPr>
              <w:ind w:firstLine="0"/>
              <w:rPr>
                <w:rFonts w:ascii="Times New Roman" w:hAnsi="Times New Roman" w:cs="Times New Roman"/>
              </w:rPr>
            </w:pPr>
            <w:r w:rsidRPr="00D82D18">
              <w:rPr>
                <w:rFonts w:ascii="Times New Roman" w:hAnsi="Times New Roman" w:cs="Times New Roman"/>
              </w:rPr>
              <w:t>11.3</w:t>
            </w:r>
          </w:p>
        </w:tc>
        <w:tc>
          <w:tcPr>
            <w:tcW w:w="1134" w:type="dxa"/>
          </w:tcPr>
          <w:p w:rsidR="006E38AF" w:rsidRPr="00D82D18" w:rsidRDefault="006E38AF" w:rsidP="009F0341">
            <w:pPr>
              <w:pStyle w:val="affff7"/>
              <w:spacing w:before="0" w:beforeAutospacing="0" w:after="0"/>
              <w:jc w:val="center"/>
            </w:pPr>
            <w:r w:rsidRPr="00D82D18">
              <w:t>300/ 20000</w:t>
            </w:r>
          </w:p>
          <w:p w:rsidR="006E38AF" w:rsidRPr="00D82D18" w:rsidRDefault="006E38AF" w:rsidP="009F0341">
            <w:pPr>
              <w:pStyle w:val="affff7"/>
              <w:spacing w:before="0" w:beforeAutospacing="0" w:after="0"/>
              <w:jc w:val="center"/>
            </w:pPr>
            <w:r w:rsidRPr="00D82D18">
              <w:t>кв.м</w:t>
            </w:r>
          </w:p>
        </w:tc>
        <w:tc>
          <w:tcPr>
            <w:tcW w:w="5333" w:type="dxa"/>
            <w:gridSpan w:val="10"/>
          </w:tcPr>
          <w:p w:rsidR="006E38AF" w:rsidRPr="00D82D18" w:rsidRDefault="006E38AF" w:rsidP="009F0341">
            <w:pPr>
              <w:pStyle w:val="affff7"/>
              <w:spacing w:before="0" w:beforeAutospacing="0" w:after="0"/>
              <w:jc w:val="center"/>
            </w:pPr>
            <w:r w:rsidRPr="00D82D18">
              <w:t>Не подлежат установлению.</w:t>
            </w:r>
          </w:p>
          <w:p w:rsidR="006E38AF" w:rsidRPr="00D82D18" w:rsidRDefault="006E38AF" w:rsidP="009F0341">
            <w:pPr>
              <w:pStyle w:val="affff7"/>
              <w:spacing w:before="0" w:beforeAutospacing="0" w:after="0"/>
              <w:jc w:val="center"/>
            </w:pPr>
            <w:r w:rsidRPr="00D82D18">
              <w:t>Без права возведения объектов капитального строительства, кроме линейных объектов</w:t>
            </w:r>
          </w:p>
        </w:tc>
      </w:tr>
      <w:tr w:rsidR="006E38AF" w:rsidRPr="00D82D18" w:rsidTr="006E38AF">
        <w:trPr>
          <w:cantSplit/>
          <w:trHeight w:val="843"/>
          <w:jc w:val="center"/>
        </w:trPr>
        <w:tc>
          <w:tcPr>
            <w:tcW w:w="2694" w:type="dxa"/>
            <w:shd w:val="clear" w:color="auto" w:fill="auto"/>
          </w:tcPr>
          <w:p w:rsidR="006E38AF" w:rsidRPr="00D82D18" w:rsidRDefault="006E38AF" w:rsidP="009F0341">
            <w:pPr>
              <w:ind w:firstLine="0"/>
              <w:rPr>
                <w:rFonts w:ascii="Times New Roman" w:hAnsi="Times New Roman" w:cs="Times New Roman"/>
              </w:rPr>
            </w:pPr>
            <w:r w:rsidRPr="00D82D18">
              <w:rPr>
                <w:rFonts w:ascii="Times New Roman" w:hAnsi="Times New Roman" w:cs="Times New Roman"/>
              </w:rPr>
              <w:t>Запас</w:t>
            </w:r>
          </w:p>
        </w:tc>
        <w:tc>
          <w:tcPr>
            <w:tcW w:w="850" w:type="dxa"/>
            <w:shd w:val="clear" w:color="auto" w:fill="auto"/>
          </w:tcPr>
          <w:p w:rsidR="006E38AF" w:rsidRPr="00D82D18" w:rsidRDefault="006E38AF" w:rsidP="009F0341">
            <w:pPr>
              <w:ind w:firstLine="0"/>
              <w:rPr>
                <w:rFonts w:ascii="Times New Roman" w:hAnsi="Times New Roman" w:cs="Times New Roman"/>
              </w:rPr>
            </w:pPr>
            <w:r w:rsidRPr="00D82D18">
              <w:rPr>
                <w:rFonts w:ascii="Times New Roman" w:hAnsi="Times New Roman" w:cs="Times New Roman"/>
              </w:rPr>
              <w:t>12.3</w:t>
            </w:r>
          </w:p>
        </w:tc>
        <w:tc>
          <w:tcPr>
            <w:tcW w:w="1134" w:type="dxa"/>
          </w:tcPr>
          <w:p w:rsidR="006E38AF" w:rsidRPr="00D82D18" w:rsidRDefault="006E38AF" w:rsidP="009F0341">
            <w:pPr>
              <w:pStyle w:val="affff7"/>
              <w:spacing w:before="0" w:beforeAutospacing="0" w:after="0"/>
              <w:jc w:val="center"/>
            </w:pPr>
            <w:r w:rsidRPr="00D82D18">
              <w:t>300/ 20000</w:t>
            </w:r>
          </w:p>
          <w:p w:rsidR="006E38AF" w:rsidRPr="00D82D18" w:rsidRDefault="006E38AF" w:rsidP="009F0341">
            <w:pPr>
              <w:pStyle w:val="affff7"/>
              <w:spacing w:before="0" w:beforeAutospacing="0" w:after="0"/>
              <w:jc w:val="center"/>
            </w:pPr>
            <w:r w:rsidRPr="00D82D18">
              <w:t>кв.м</w:t>
            </w:r>
          </w:p>
        </w:tc>
        <w:tc>
          <w:tcPr>
            <w:tcW w:w="5333" w:type="dxa"/>
            <w:gridSpan w:val="10"/>
          </w:tcPr>
          <w:p w:rsidR="006E38AF" w:rsidRPr="00D82D18" w:rsidRDefault="006E38AF" w:rsidP="009F0341">
            <w:pPr>
              <w:pStyle w:val="affff7"/>
              <w:spacing w:before="0" w:beforeAutospacing="0" w:after="0"/>
              <w:jc w:val="center"/>
            </w:pPr>
            <w:r w:rsidRPr="00D82D18">
              <w:t>Не подлежат установлению.</w:t>
            </w:r>
          </w:p>
          <w:p w:rsidR="006E38AF" w:rsidRPr="00D82D18" w:rsidRDefault="006E38AF" w:rsidP="009F0341">
            <w:pPr>
              <w:pStyle w:val="affff7"/>
              <w:spacing w:before="0" w:beforeAutospacing="0" w:after="0"/>
              <w:jc w:val="center"/>
            </w:pPr>
            <w:r w:rsidRPr="00D82D18">
              <w:t>Без права возведения объектов капитального строительства</w:t>
            </w:r>
          </w:p>
        </w:tc>
      </w:tr>
      <w:tr w:rsidR="006E38AF" w:rsidRPr="00D82D18" w:rsidTr="006E38AF">
        <w:trPr>
          <w:cantSplit/>
          <w:trHeight w:val="411"/>
          <w:jc w:val="center"/>
        </w:trPr>
        <w:tc>
          <w:tcPr>
            <w:tcW w:w="2694" w:type="dxa"/>
            <w:shd w:val="clear" w:color="auto" w:fill="auto"/>
          </w:tcPr>
          <w:p w:rsidR="006E38AF" w:rsidRPr="00D82D18" w:rsidRDefault="006E38AF" w:rsidP="009F0341">
            <w:pPr>
              <w:pStyle w:val="affff7"/>
              <w:spacing w:before="0" w:beforeAutospacing="0" w:after="0"/>
            </w:pPr>
            <w:r w:rsidRPr="00D82D18">
              <w:lastRenderedPageBreak/>
              <w:t>Земельные участки (территории) общего пользования</w:t>
            </w:r>
          </w:p>
        </w:tc>
        <w:tc>
          <w:tcPr>
            <w:tcW w:w="850" w:type="dxa"/>
            <w:shd w:val="clear" w:color="auto" w:fill="auto"/>
          </w:tcPr>
          <w:p w:rsidR="006E38AF" w:rsidRPr="00D82D18" w:rsidRDefault="006E38AF" w:rsidP="009F0341">
            <w:pPr>
              <w:pStyle w:val="affff7"/>
              <w:spacing w:before="0" w:beforeAutospacing="0" w:after="0"/>
              <w:jc w:val="center"/>
            </w:pPr>
            <w:r w:rsidRPr="00D82D18">
              <w:t>12.0</w:t>
            </w:r>
          </w:p>
        </w:tc>
        <w:tc>
          <w:tcPr>
            <w:tcW w:w="6467" w:type="dxa"/>
            <w:gridSpan w:val="11"/>
            <w:vMerge w:val="restart"/>
            <w:vAlign w:val="center"/>
          </w:tcPr>
          <w:p w:rsidR="006E38AF" w:rsidRPr="00D82D18" w:rsidRDefault="006E38AF" w:rsidP="009F0341">
            <w:pPr>
              <w:pStyle w:val="affff7"/>
              <w:spacing w:before="0" w:beforeAutospacing="0" w:after="0"/>
              <w:jc w:val="center"/>
            </w:pPr>
            <w:r w:rsidRPr="00D82D18">
              <w:t>Не подлежат установлению</w:t>
            </w:r>
          </w:p>
        </w:tc>
      </w:tr>
      <w:tr w:rsidR="006E38AF" w:rsidRPr="00D82D18" w:rsidTr="006E38AF">
        <w:trPr>
          <w:cantSplit/>
          <w:trHeight w:val="411"/>
          <w:jc w:val="center"/>
        </w:trPr>
        <w:tc>
          <w:tcPr>
            <w:tcW w:w="2694" w:type="dxa"/>
            <w:shd w:val="clear" w:color="auto" w:fill="auto"/>
          </w:tcPr>
          <w:p w:rsidR="006E38AF" w:rsidRPr="00D82D18" w:rsidRDefault="006E38AF" w:rsidP="009F0341">
            <w:pPr>
              <w:pStyle w:val="affff7"/>
              <w:spacing w:before="0" w:beforeAutospacing="0" w:after="0"/>
            </w:pPr>
            <w:r w:rsidRPr="00D82D18">
              <w:t>Улично-дорожная сеть</w:t>
            </w:r>
          </w:p>
        </w:tc>
        <w:tc>
          <w:tcPr>
            <w:tcW w:w="850" w:type="dxa"/>
            <w:shd w:val="clear" w:color="auto" w:fill="auto"/>
          </w:tcPr>
          <w:p w:rsidR="006E38AF" w:rsidRPr="00D82D18" w:rsidRDefault="006E38AF" w:rsidP="009F0341">
            <w:pPr>
              <w:pStyle w:val="affff7"/>
              <w:spacing w:before="0" w:beforeAutospacing="0" w:after="0"/>
              <w:jc w:val="center"/>
            </w:pPr>
            <w:r w:rsidRPr="00D82D18">
              <w:t>12.0.1</w:t>
            </w:r>
          </w:p>
        </w:tc>
        <w:tc>
          <w:tcPr>
            <w:tcW w:w="6467" w:type="dxa"/>
            <w:gridSpan w:val="11"/>
            <w:vMerge/>
          </w:tcPr>
          <w:p w:rsidR="006E38AF" w:rsidRPr="00D82D18" w:rsidRDefault="006E38AF" w:rsidP="009F0341">
            <w:pPr>
              <w:pStyle w:val="affff7"/>
              <w:spacing w:before="0" w:beforeAutospacing="0" w:after="0"/>
              <w:jc w:val="center"/>
            </w:pPr>
          </w:p>
        </w:tc>
      </w:tr>
      <w:tr w:rsidR="006E38AF" w:rsidRPr="00D82D18" w:rsidTr="006E38AF">
        <w:trPr>
          <w:cantSplit/>
          <w:trHeight w:val="411"/>
          <w:jc w:val="center"/>
        </w:trPr>
        <w:tc>
          <w:tcPr>
            <w:tcW w:w="2694" w:type="dxa"/>
            <w:shd w:val="clear" w:color="auto" w:fill="auto"/>
          </w:tcPr>
          <w:p w:rsidR="006E38AF" w:rsidRPr="00D82D18" w:rsidRDefault="006E38AF" w:rsidP="009F0341">
            <w:pPr>
              <w:pStyle w:val="affff7"/>
              <w:spacing w:before="0" w:beforeAutospacing="0" w:after="0"/>
            </w:pPr>
            <w:r w:rsidRPr="00D82D18">
              <w:t>Благоустройство территории</w:t>
            </w:r>
          </w:p>
        </w:tc>
        <w:tc>
          <w:tcPr>
            <w:tcW w:w="850" w:type="dxa"/>
            <w:shd w:val="clear" w:color="auto" w:fill="auto"/>
          </w:tcPr>
          <w:p w:rsidR="006E38AF" w:rsidRPr="00D82D18" w:rsidRDefault="006E38AF" w:rsidP="009F0341">
            <w:pPr>
              <w:pStyle w:val="affff7"/>
              <w:spacing w:before="0" w:beforeAutospacing="0" w:after="0"/>
              <w:jc w:val="center"/>
            </w:pPr>
            <w:r w:rsidRPr="00D82D18">
              <w:t>12.0.2</w:t>
            </w:r>
          </w:p>
        </w:tc>
        <w:tc>
          <w:tcPr>
            <w:tcW w:w="6467" w:type="dxa"/>
            <w:gridSpan w:val="11"/>
            <w:vMerge/>
          </w:tcPr>
          <w:p w:rsidR="006E38AF" w:rsidRPr="00D82D18" w:rsidRDefault="006E38AF" w:rsidP="009F0341">
            <w:pPr>
              <w:pStyle w:val="affff7"/>
              <w:spacing w:before="0" w:beforeAutospacing="0" w:after="0"/>
              <w:jc w:val="center"/>
            </w:pPr>
          </w:p>
        </w:tc>
      </w:tr>
      <w:tr w:rsidR="006E38AF" w:rsidRPr="00D82D18" w:rsidTr="006E38AF">
        <w:trPr>
          <w:cantSplit/>
          <w:trHeight w:val="411"/>
          <w:jc w:val="center"/>
        </w:trPr>
        <w:tc>
          <w:tcPr>
            <w:tcW w:w="2694" w:type="dxa"/>
            <w:shd w:val="clear" w:color="auto" w:fill="auto"/>
          </w:tcPr>
          <w:p w:rsidR="006E38AF" w:rsidRPr="00D82D18" w:rsidRDefault="006E38AF" w:rsidP="009F0341">
            <w:pPr>
              <w:pStyle w:val="affff7"/>
              <w:spacing w:before="0" w:beforeAutospacing="0" w:after="0"/>
            </w:pPr>
            <w:r w:rsidRPr="00D82D18">
              <w:t>Историко-культурная деятельность</w:t>
            </w:r>
          </w:p>
        </w:tc>
        <w:tc>
          <w:tcPr>
            <w:tcW w:w="850" w:type="dxa"/>
            <w:shd w:val="clear" w:color="auto" w:fill="auto"/>
          </w:tcPr>
          <w:p w:rsidR="006E38AF" w:rsidRPr="00D82D18" w:rsidRDefault="006E38AF" w:rsidP="009F0341">
            <w:pPr>
              <w:pStyle w:val="affff7"/>
              <w:spacing w:before="0" w:beforeAutospacing="0" w:after="0"/>
            </w:pPr>
            <w:r w:rsidRPr="00D82D18">
              <w:t>9.3</w:t>
            </w:r>
          </w:p>
        </w:tc>
        <w:tc>
          <w:tcPr>
            <w:tcW w:w="6467" w:type="dxa"/>
            <w:gridSpan w:val="11"/>
            <w:vMerge/>
          </w:tcPr>
          <w:p w:rsidR="006E38AF" w:rsidRPr="00D82D18" w:rsidRDefault="006E38AF" w:rsidP="009F0341">
            <w:pPr>
              <w:pStyle w:val="affff7"/>
              <w:spacing w:before="0" w:beforeAutospacing="0" w:after="0"/>
              <w:jc w:val="center"/>
            </w:pPr>
          </w:p>
        </w:tc>
      </w:tr>
    </w:tbl>
    <w:p w:rsidR="006E38AF" w:rsidRPr="00D82D18" w:rsidRDefault="006E38AF" w:rsidP="006E38AF">
      <w:pPr>
        <w:rPr>
          <w:rFonts w:ascii="Times New Roman" w:eastAsia="SimSun" w:hAnsi="Times New Roman" w:cs="Times New Roman"/>
          <w:lang w:eastAsia="zh-CN"/>
        </w:rPr>
      </w:pPr>
    </w:p>
    <w:p w:rsidR="006E38AF" w:rsidRPr="00D82D18" w:rsidRDefault="006E38AF" w:rsidP="006E38AF">
      <w:pPr>
        <w:ind w:firstLine="426"/>
        <w:rPr>
          <w:rFonts w:ascii="Times New Roman" w:eastAsia="SimSun" w:hAnsi="Times New Roman" w:cs="Times New Roman"/>
          <w:lang w:eastAsia="zh-CN"/>
        </w:rPr>
      </w:pPr>
      <w:r w:rsidRPr="00D82D18">
        <w:rPr>
          <w:rFonts w:ascii="Times New Roman" w:eastAsia="SimSun" w:hAnsi="Times New Roman" w:cs="Times New Roman"/>
          <w:lang w:eastAsia="zh-CN"/>
        </w:rPr>
        <w:t xml:space="preserve">1.2. Условно разрешенные виды использования земельных участков и объектов капитального строительства: </w:t>
      </w:r>
    </w:p>
    <w:tbl>
      <w:tblPr>
        <w:tblW w:w="10207"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68"/>
        <w:gridCol w:w="850"/>
        <w:gridCol w:w="1134"/>
        <w:gridCol w:w="851"/>
        <w:gridCol w:w="1485"/>
        <w:gridCol w:w="993"/>
        <w:gridCol w:w="708"/>
        <w:gridCol w:w="709"/>
        <w:gridCol w:w="709"/>
      </w:tblGrid>
      <w:tr w:rsidR="006E38AF" w:rsidRPr="00D82D18" w:rsidTr="006E38AF">
        <w:trPr>
          <w:cantSplit/>
          <w:trHeight w:val="896"/>
        </w:trPr>
        <w:tc>
          <w:tcPr>
            <w:tcW w:w="2768" w:type="dxa"/>
            <w:vMerge w:val="restart"/>
            <w:shd w:val="clear" w:color="auto" w:fill="auto"/>
            <w:vAlign w:val="center"/>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Наименование вида разрешенного использования</w:t>
            </w:r>
          </w:p>
        </w:tc>
        <w:tc>
          <w:tcPr>
            <w:tcW w:w="850" w:type="dxa"/>
            <w:vMerge w:val="restart"/>
            <w:shd w:val="clear" w:color="auto" w:fill="auto"/>
            <w:vAlign w:val="center"/>
          </w:tcPr>
          <w:p w:rsidR="006E38AF" w:rsidRPr="00D82D18" w:rsidRDefault="006E38AF" w:rsidP="006E38A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Код</w:t>
            </w:r>
          </w:p>
        </w:tc>
        <w:tc>
          <w:tcPr>
            <w:tcW w:w="6589" w:type="dxa"/>
            <w:gridSpan w:val="7"/>
            <w:vAlign w:val="center"/>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6E38AF" w:rsidRPr="00D82D18" w:rsidTr="006E38AF">
        <w:trPr>
          <w:cantSplit/>
          <w:trHeight w:val="4037"/>
        </w:trPr>
        <w:tc>
          <w:tcPr>
            <w:tcW w:w="2768" w:type="dxa"/>
            <w:vMerge/>
            <w:shd w:val="clear" w:color="auto" w:fill="auto"/>
          </w:tcPr>
          <w:p w:rsidR="006E38AF" w:rsidRPr="00D82D18" w:rsidRDefault="006E38AF" w:rsidP="006E38AF">
            <w:pPr>
              <w:ind w:firstLine="0"/>
              <w:jc w:val="center"/>
              <w:rPr>
                <w:rFonts w:ascii="Times New Roman" w:eastAsia="SimSun" w:hAnsi="Times New Roman" w:cs="Times New Roman"/>
                <w:lang w:eastAsia="zh-CN"/>
              </w:rPr>
            </w:pPr>
          </w:p>
        </w:tc>
        <w:tc>
          <w:tcPr>
            <w:tcW w:w="850" w:type="dxa"/>
            <w:vMerge/>
            <w:shd w:val="clear" w:color="auto" w:fill="auto"/>
          </w:tcPr>
          <w:p w:rsidR="006E38AF" w:rsidRPr="00D82D18" w:rsidRDefault="006E38AF" w:rsidP="006E38AF">
            <w:pPr>
              <w:ind w:firstLine="0"/>
              <w:jc w:val="center"/>
              <w:rPr>
                <w:rFonts w:ascii="Times New Roman" w:eastAsia="SimSun" w:hAnsi="Times New Roman" w:cs="Times New Roman"/>
                <w:lang w:eastAsia="zh-CN"/>
              </w:rPr>
            </w:pPr>
          </w:p>
        </w:tc>
        <w:tc>
          <w:tcPr>
            <w:tcW w:w="1134" w:type="dxa"/>
            <w:textDirection w:val="btLr"/>
            <w:vAlign w:val="center"/>
          </w:tcPr>
          <w:p w:rsidR="006E38AF" w:rsidRPr="00D82D18" w:rsidRDefault="006E38AF" w:rsidP="006E38AF">
            <w:pPr>
              <w:ind w:left="113" w:right="113" w:firstLine="0"/>
              <w:jc w:val="center"/>
              <w:rPr>
                <w:rFonts w:ascii="Times New Roman" w:eastAsia="SimSun" w:hAnsi="Times New Roman" w:cs="Times New Roman"/>
                <w:lang w:eastAsia="zh-CN"/>
              </w:rPr>
            </w:pPr>
            <w:r w:rsidRPr="00D82D18">
              <w:rPr>
                <w:rFonts w:ascii="Times New Roman" w:hAnsi="Times New Roman" w:cs="Times New Roman"/>
              </w:rPr>
              <w:t xml:space="preserve">площадь земельных участков минимальная / максимальная </w:t>
            </w:r>
          </w:p>
        </w:tc>
        <w:tc>
          <w:tcPr>
            <w:tcW w:w="851" w:type="dxa"/>
            <w:textDirection w:val="btLr"/>
            <w:vAlign w:val="center"/>
          </w:tcPr>
          <w:p w:rsidR="006E38AF" w:rsidRPr="00D82D18" w:rsidRDefault="006E38AF" w:rsidP="006E38AF">
            <w:pPr>
              <w:ind w:left="113" w:right="113" w:firstLine="0"/>
              <w:jc w:val="center"/>
              <w:rPr>
                <w:rFonts w:ascii="Times New Roman" w:hAnsi="Times New Roman" w:cs="Times New Roman"/>
              </w:rPr>
            </w:pPr>
            <w:r w:rsidRPr="00D82D18">
              <w:rPr>
                <w:rFonts w:ascii="Times New Roman" w:hAnsi="Times New Roman" w:cs="Times New Roman"/>
              </w:rPr>
              <w:t>Минимальная  ширина земельных участков вдоль фронта улиц и проездов</w:t>
            </w:r>
          </w:p>
        </w:tc>
        <w:tc>
          <w:tcPr>
            <w:tcW w:w="1485" w:type="dxa"/>
            <w:textDirection w:val="btLr"/>
            <w:vAlign w:val="center"/>
          </w:tcPr>
          <w:p w:rsidR="006E38AF" w:rsidRPr="00D82D18" w:rsidRDefault="006E38AF" w:rsidP="006E38AF">
            <w:pPr>
              <w:ind w:left="113" w:right="113" w:firstLine="0"/>
              <w:jc w:val="center"/>
              <w:rPr>
                <w:rFonts w:ascii="Times New Roman" w:eastAsia="SimSun" w:hAnsi="Times New Roman" w:cs="Times New Roman"/>
                <w:lang w:eastAsia="zh-CN"/>
              </w:rPr>
            </w:pPr>
            <w:r w:rsidRPr="00D82D18">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3" w:type="dxa"/>
            <w:textDirection w:val="btLr"/>
            <w:vAlign w:val="center"/>
          </w:tcPr>
          <w:p w:rsidR="006E38AF" w:rsidRPr="00D82D18" w:rsidRDefault="006E38AF" w:rsidP="006E38AF">
            <w:pPr>
              <w:ind w:left="113" w:right="113" w:firstLine="0"/>
              <w:jc w:val="center"/>
              <w:rPr>
                <w:rFonts w:ascii="Times New Roman" w:eastAsia="SimSun" w:hAnsi="Times New Roman" w:cs="Times New Roman"/>
                <w:lang w:eastAsia="zh-CN"/>
              </w:rPr>
            </w:pPr>
            <w:r w:rsidRPr="00D82D18">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708" w:type="dxa"/>
            <w:textDirection w:val="btLr"/>
            <w:vAlign w:val="center"/>
          </w:tcPr>
          <w:p w:rsidR="006E38AF" w:rsidRPr="00D82D18" w:rsidRDefault="006E38AF" w:rsidP="006E38AF">
            <w:pPr>
              <w:ind w:left="113" w:right="113" w:firstLine="0"/>
              <w:jc w:val="center"/>
              <w:rPr>
                <w:rFonts w:ascii="Times New Roman" w:eastAsia="SimSun" w:hAnsi="Times New Roman" w:cs="Times New Roman"/>
                <w:lang w:eastAsia="zh-CN"/>
              </w:rPr>
            </w:pPr>
            <w:r w:rsidRPr="00D82D18">
              <w:rPr>
                <w:rFonts w:ascii="Times New Roman" w:hAnsi="Times New Roman" w:cs="Times New Roman"/>
              </w:rPr>
              <w:t>максимальное количество надземных этажей</w:t>
            </w:r>
          </w:p>
        </w:tc>
        <w:tc>
          <w:tcPr>
            <w:tcW w:w="709" w:type="dxa"/>
            <w:textDirection w:val="btLr"/>
            <w:vAlign w:val="center"/>
          </w:tcPr>
          <w:p w:rsidR="006E38AF" w:rsidRPr="00D82D18" w:rsidRDefault="006E38AF" w:rsidP="006E38AF">
            <w:pPr>
              <w:ind w:left="113" w:right="113" w:firstLine="0"/>
              <w:jc w:val="center"/>
              <w:rPr>
                <w:rFonts w:ascii="Times New Roman" w:hAnsi="Times New Roman" w:cs="Times New Roman"/>
              </w:rPr>
            </w:pPr>
            <w:r w:rsidRPr="00D82D18">
              <w:rPr>
                <w:rFonts w:ascii="Times New Roman" w:hAnsi="Times New Roman" w:cs="Times New Roman"/>
              </w:rPr>
              <w:t>максимальная высота зданий</w:t>
            </w:r>
          </w:p>
        </w:tc>
        <w:tc>
          <w:tcPr>
            <w:tcW w:w="709" w:type="dxa"/>
            <w:textDirection w:val="btLr"/>
            <w:vAlign w:val="center"/>
          </w:tcPr>
          <w:p w:rsidR="006E38AF" w:rsidRPr="00D82D18" w:rsidRDefault="006E38AF" w:rsidP="006E38AF">
            <w:pPr>
              <w:ind w:left="113" w:right="113" w:firstLine="0"/>
              <w:jc w:val="center"/>
              <w:rPr>
                <w:rFonts w:ascii="Times New Roman" w:hAnsi="Times New Roman" w:cs="Times New Roman"/>
              </w:rPr>
            </w:pPr>
            <w:r w:rsidRPr="00D82D18">
              <w:rPr>
                <w:rFonts w:ascii="Times New Roman" w:hAnsi="Times New Roman" w:cs="Times New Roman"/>
              </w:rPr>
              <w:t>максимальный процент застройки земельного участка</w:t>
            </w:r>
          </w:p>
        </w:tc>
      </w:tr>
      <w:tr w:rsidR="006E38AF" w:rsidRPr="00D82D18" w:rsidTr="006E38AF">
        <w:trPr>
          <w:cantSplit/>
          <w:trHeight w:val="169"/>
        </w:trPr>
        <w:tc>
          <w:tcPr>
            <w:tcW w:w="2768" w:type="dxa"/>
            <w:shd w:val="clear" w:color="auto" w:fill="auto"/>
            <w:vAlign w:val="center"/>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1</w:t>
            </w:r>
          </w:p>
        </w:tc>
        <w:tc>
          <w:tcPr>
            <w:tcW w:w="850" w:type="dxa"/>
            <w:shd w:val="clear" w:color="auto" w:fill="auto"/>
            <w:vAlign w:val="center"/>
          </w:tcPr>
          <w:p w:rsidR="006E38AF" w:rsidRPr="00D82D18" w:rsidRDefault="006E38AF" w:rsidP="006E38A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2</w:t>
            </w:r>
          </w:p>
        </w:tc>
        <w:tc>
          <w:tcPr>
            <w:tcW w:w="1134" w:type="dxa"/>
            <w:vAlign w:val="center"/>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3</w:t>
            </w:r>
          </w:p>
        </w:tc>
        <w:tc>
          <w:tcPr>
            <w:tcW w:w="851" w:type="dxa"/>
            <w:vAlign w:val="center"/>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4</w:t>
            </w:r>
          </w:p>
        </w:tc>
        <w:tc>
          <w:tcPr>
            <w:tcW w:w="1485" w:type="dxa"/>
            <w:vAlign w:val="center"/>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5</w:t>
            </w:r>
          </w:p>
        </w:tc>
        <w:tc>
          <w:tcPr>
            <w:tcW w:w="993" w:type="dxa"/>
            <w:vAlign w:val="center"/>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6</w:t>
            </w:r>
          </w:p>
        </w:tc>
        <w:tc>
          <w:tcPr>
            <w:tcW w:w="708" w:type="dxa"/>
            <w:vAlign w:val="center"/>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7</w:t>
            </w:r>
          </w:p>
        </w:tc>
        <w:tc>
          <w:tcPr>
            <w:tcW w:w="709" w:type="dxa"/>
            <w:vAlign w:val="center"/>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8</w:t>
            </w:r>
          </w:p>
        </w:tc>
        <w:tc>
          <w:tcPr>
            <w:tcW w:w="709" w:type="dxa"/>
            <w:vAlign w:val="center"/>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9</w:t>
            </w:r>
          </w:p>
        </w:tc>
      </w:tr>
      <w:tr w:rsidR="006E38AF" w:rsidRPr="00D82D18" w:rsidTr="006E38AF">
        <w:tc>
          <w:tcPr>
            <w:tcW w:w="2768" w:type="dxa"/>
            <w:shd w:val="clear" w:color="auto" w:fill="auto"/>
          </w:tcPr>
          <w:p w:rsidR="006E38AF" w:rsidRPr="00D82D18" w:rsidRDefault="006E38AF" w:rsidP="006E38AF">
            <w:pPr>
              <w:ind w:firstLine="0"/>
              <w:rPr>
                <w:rFonts w:ascii="Times New Roman" w:hAnsi="Times New Roman" w:cs="Times New Roman"/>
              </w:rPr>
            </w:pPr>
            <w:r w:rsidRPr="00D82D18">
              <w:rPr>
                <w:rFonts w:ascii="Times New Roman" w:hAnsi="Times New Roman" w:cs="Times New Roman"/>
              </w:rPr>
              <w:t>Пчеловодство</w:t>
            </w:r>
          </w:p>
        </w:tc>
        <w:tc>
          <w:tcPr>
            <w:tcW w:w="850" w:type="dxa"/>
            <w:shd w:val="clear" w:color="auto" w:fill="auto"/>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1.12</w:t>
            </w:r>
          </w:p>
        </w:tc>
        <w:tc>
          <w:tcPr>
            <w:tcW w:w="1134" w:type="dxa"/>
          </w:tcPr>
          <w:p w:rsidR="006E38AF" w:rsidRPr="00D82D18" w:rsidRDefault="006E38AF" w:rsidP="006E38AF">
            <w:pPr>
              <w:pStyle w:val="affff7"/>
              <w:jc w:val="center"/>
            </w:pPr>
            <w:r w:rsidRPr="00D82D18">
              <w:t>300/ 20000 кв.м</w:t>
            </w:r>
          </w:p>
        </w:tc>
        <w:tc>
          <w:tcPr>
            <w:tcW w:w="851" w:type="dxa"/>
          </w:tcPr>
          <w:p w:rsidR="006E38AF" w:rsidRPr="00D82D18" w:rsidRDefault="006E38AF" w:rsidP="006E38AF">
            <w:pPr>
              <w:pStyle w:val="affff7"/>
              <w:jc w:val="center"/>
            </w:pPr>
            <w:r w:rsidRPr="00D82D18">
              <w:t>12 м</w:t>
            </w:r>
          </w:p>
        </w:tc>
        <w:tc>
          <w:tcPr>
            <w:tcW w:w="1485" w:type="dxa"/>
          </w:tcPr>
          <w:p w:rsidR="006E38AF" w:rsidRPr="00D82D18" w:rsidRDefault="006E38AF" w:rsidP="006E38AF">
            <w:pPr>
              <w:pStyle w:val="affff7"/>
              <w:jc w:val="center"/>
            </w:pPr>
            <w:r w:rsidRPr="00D82D18">
              <w:t>3 м</w:t>
            </w:r>
          </w:p>
        </w:tc>
        <w:tc>
          <w:tcPr>
            <w:tcW w:w="993" w:type="dxa"/>
          </w:tcPr>
          <w:p w:rsidR="006E38AF" w:rsidRPr="00D82D18" w:rsidRDefault="006E38AF" w:rsidP="006E38AF">
            <w:pPr>
              <w:pStyle w:val="affff7"/>
              <w:jc w:val="center"/>
            </w:pPr>
            <w:r w:rsidRPr="00D82D18">
              <w:t>3 м</w:t>
            </w:r>
          </w:p>
        </w:tc>
        <w:tc>
          <w:tcPr>
            <w:tcW w:w="708" w:type="dxa"/>
          </w:tcPr>
          <w:p w:rsidR="006E38AF" w:rsidRPr="00D82D18" w:rsidRDefault="006E38AF" w:rsidP="006E38AF">
            <w:pPr>
              <w:pStyle w:val="affff7"/>
              <w:jc w:val="center"/>
            </w:pPr>
            <w:r w:rsidRPr="00D82D18">
              <w:t>1</w:t>
            </w:r>
          </w:p>
        </w:tc>
        <w:tc>
          <w:tcPr>
            <w:tcW w:w="709" w:type="dxa"/>
          </w:tcPr>
          <w:p w:rsidR="006E38AF" w:rsidRPr="00D82D18" w:rsidRDefault="006E38AF" w:rsidP="006E38AF">
            <w:pPr>
              <w:pStyle w:val="affff7"/>
              <w:jc w:val="center"/>
            </w:pPr>
            <w:r w:rsidRPr="00D82D18">
              <w:t>3</w:t>
            </w:r>
          </w:p>
        </w:tc>
        <w:tc>
          <w:tcPr>
            <w:tcW w:w="709" w:type="dxa"/>
          </w:tcPr>
          <w:p w:rsidR="006E38AF" w:rsidRPr="00D82D18" w:rsidRDefault="006E38AF" w:rsidP="006E38AF">
            <w:pPr>
              <w:pStyle w:val="affff7"/>
              <w:jc w:val="center"/>
            </w:pPr>
            <w:r w:rsidRPr="00D82D18">
              <w:t>10%</w:t>
            </w:r>
          </w:p>
        </w:tc>
      </w:tr>
      <w:tr w:rsidR="006E38AF" w:rsidRPr="00D82D18" w:rsidTr="006E38AF">
        <w:tc>
          <w:tcPr>
            <w:tcW w:w="2768" w:type="dxa"/>
            <w:shd w:val="clear" w:color="auto" w:fill="auto"/>
          </w:tcPr>
          <w:p w:rsidR="006E38AF" w:rsidRPr="00D82D18" w:rsidRDefault="006E38AF" w:rsidP="006E38AF">
            <w:pPr>
              <w:pStyle w:val="ConsPlusNormal"/>
              <w:ind w:firstLine="0"/>
              <w:rPr>
                <w:rFonts w:ascii="Times New Roman" w:hAnsi="Times New Roman" w:cs="Times New Roman"/>
                <w:sz w:val="24"/>
                <w:szCs w:val="24"/>
              </w:rPr>
            </w:pPr>
            <w:r w:rsidRPr="00D82D18">
              <w:rPr>
                <w:rFonts w:ascii="Times New Roman" w:hAnsi="Times New Roman" w:cs="Times New Roman"/>
                <w:sz w:val="24"/>
                <w:szCs w:val="24"/>
              </w:rPr>
              <w:t>Природно-познавательный туризм</w:t>
            </w:r>
          </w:p>
        </w:tc>
        <w:tc>
          <w:tcPr>
            <w:tcW w:w="850" w:type="dxa"/>
            <w:shd w:val="clear" w:color="auto" w:fill="auto"/>
          </w:tcPr>
          <w:p w:rsidR="006E38AF" w:rsidRPr="00D82D18" w:rsidRDefault="006E38AF" w:rsidP="006E38AF">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5.2</w:t>
            </w:r>
          </w:p>
        </w:tc>
        <w:tc>
          <w:tcPr>
            <w:tcW w:w="1134" w:type="dxa"/>
            <w:vMerge w:val="restart"/>
          </w:tcPr>
          <w:p w:rsidR="006E38AF" w:rsidRPr="00D82D18" w:rsidRDefault="006E38AF" w:rsidP="006E38AF">
            <w:pPr>
              <w:ind w:firstLine="0"/>
              <w:jc w:val="center"/>
            </w:pPr>
            <w:r w:rsidRPr="00D82D18">
              <w:rPr>
                <w:rFonts w:ascii="Times New Roman" w:hAnsi="Times New Roman" w:cs="Times New Roman"/>
              </w:rPr>
              <w:t>300/ 20000 кв.м</w:t>
            </w:r>
          </w:p>
        </w:tc>
        <w:tc>
          <w:tcPr>
            <w:tcW w:w="851" w:type="dxa"/>
            <w:vMerge w:val="restart"/>
          </w:tcPr>
          <w:p w:rsidR="006E38AF" w:rsidRPr="00D82D18" w:rsidRDefault="006E38AF" w:rsidP="006E38AF">
            <w:pPr>
              <w:pStyle w:val="affff7"/>
              <w:jc w:val="center"/>
            </w:pPr>
            <w:r w:rsidRPr="00D82D18">
              <w:t>12 м</w:t>
            </w:r>
          </w:p>
        </w:tc>
        <w:tc>
          <w:tcPr>
            <w:tcW w:w="1485" w:type="dxa"/>
            <w:vMerge w:val="restart"/>
          </w:tcPr>
          <w:p w:rsidR="006E38AF" w:rsidRPr="00D82D18" w:rsidRDefault="006E38AF" w:rsidP="006E38AF">
            <w:pPr>
              <w:pStyle w:val="affff7"/>
              <w:jc w:val="center"/>
            </w:pPr>
            <w:r w:rsidRPr="00D82D18">
              <w:t>5 м</w:t>
            </w:r>
          </w:p>
        </w:tc>
        <w:tc>
          <w:tcPr>
            <w:tcW w:w="993" w:type="dxa"/>
            <w:vMerge w:val="restart"/>
          </w:tcPr>
          <w:p w:rsidR="006E38AF" w:rsidRPr="00D82D18" w:rsidRDefault="006E38AF" w:rsidP="006E38AF">
            <w:pPr>
              <w:pStyle w:val="affff7"/>
              <w:jc w:val="center"/>
            </w:pPr>
            <w:r w:rsidRPr="00D82D18">
              <w:t>3 м</w:t>
            </w:r>
          </w:p>
        </w:tc>
        <w:tc>
          <w:tcPr>
            <w:tcW w:w="708" w:type="dxa"/>
            <w:vMerge w:val="restart"/>
          </w:tcPr>
          <w:p w:rsidR="006E38AF" w:rsidRPr="00D82D18" w:rsidRDefault="006E38AF" w:rsidP="006E38AF">
            <w:pPr>
              <w:pStyle w:val="affff7"/>
              <w:jc w:val="center"/>
            </w:pPr>
            <w:r w:rsidRPr="00D82D18">
              <w:t xml:space="preserve">1 </w:t>
            </w:r>
          </w:p>
        </w:tc>
        <w:tc>
          <w:tcPr>
            <w:tcW w:w="709" w:type="dxa"/>
            <w:vMerge w:val="restart"/>
          </w:tcPr>
          <w:p w:rsidR="006E38AF" w:rsidRPr="00D82D18" w:rsidRDefault="006E38AF" w:rsidP="006E38AF">
            <w:pPr>
              <w:pStyle w:val="affff7"/>
              <w:jc w:val="center"/>
            </w:pPr>
            <w:r w:rsidRPr="00D82D18">
              <w:t>3 м</w:t>
            </w:r>
          </w:p>
        </w:tc>
        <w:tc>
          <w:tcPr>
            <w:tcW w:w="709" w:type="dxa"/>
            <w:vMerge w:val="restart"/>
          </w:tcPr>
          <w:p w:rsidR="006E38AF" w:rsidRPr="00D82D18" w:rsidRDefault="006E38AF" w:rsidP="006E38AF">
            <w:pPr>
              <w:pStyle w:val="affff7"/>
              <w:jc w:val="center"/>
            </w:pPr>
            <w:r w:rsidRPr="00D82D18">
              <w:t>10%</w:t>
            </w:r>
          </w:p>
        </w:tc>
      </w:tr>
      <w:tr w:rsidR="006E38AF" w:rsidRPr="00D82D18" w:rsidTr="006E38AF">
        <w:tc>
          <w:tcPr>
            <w:tcW w:w="2768" w:type="dxa"/>
            <w:shd w:val="clear" w:color="auto" w:fill="auto"/>
          </w:tcPr>
          <w:p w:rsidR="006E38AF" w:rsidRPr="00D82D18" w:rsidRDefault="006E38AF" w:rsidP="006E38AF">
            <w:pPr>
              <w:pStyle w:val="ConsPlusNormal"/>
              <w:ind w:firstLine="0"/>
              <w:rPr>
                <w:rFonts w:ascii="Times New Roman" w:hAnsi="Times New Roman" w:cs="Times New Roman"/>
                <w:sz w:val="24"/>
                <w:szCs w:val="24"/>
              </w:rPr>
            </w:pPr>
            <w:r w:rsidRPr="00D82D18">
              <w:rPr>
                <w:rFonts w:ascii="Times New Roman" w:hAnsi="Times New Roman" w:cs="Times New Roman"/>
                <w:sz w:val="24"/>
                <w:szCs w:val="24"/>
              </w:rPr>
              <w:t>Охота и рыбалка</w:t>
            </w:r>
          </w:p>
        </w:tc>
        <w:tc>
          <w:tcPr>
            <w:tcW w:w="850" w:type="dxa"/>
            <w:shd w:val="clear" w:color="auto" w:fill="auto"/>
          </w:tcPr>
          <w:p w:rsidR="006E38AF" w:rsidRPr="00D82D18" w:rsidRDefault="006E38AF" w:rsidP="006E38AF">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5.3</w:t>
            </w:r>
          </w:p>
        </w:tc>
        <w:tc>
          <w:tcPr>
            <w:tcW w:w="1134" w:type="dxa"/>
            <w:vMerge/>
          </w:tcPr>
          <w:p w:rsidR="006E38AF" w:rsidRPr="00D82D18" w:rsidRDefault="006E38AF" w:rsidP="006E38AF">
            <w:pPr>
              <w:pStyle w:val="affff7"/>
              <w:jc w:val="center"/>
            </w:pPr>
          </w:p>
        </w:tc>
        <w:tc>
          <w:tcPr>
            <w:tcW w:w="851" w:type="dxa"/>
            <w:vMerge/>
          </w:tcPr>
          <w:p w:rsidR="006E38AF" w:rsidRPr="00D82D18" w:rsidRDefault="006E38AF" w:rsidP="006E38AF">
            <w:pPr>
              <w:pStyle w:val="affff7"/>
              <w:jc w:val="center"/>
            </w:pPr>
          </w:p>
        </w:tc>
        <w:tc>
          <w:tcPr>
            <w:tcW w:w="1485" w:type="dxa"/>
            <w:vMerge/>
          </w:tcPr>
          <w:p w:rsidR="006E38AF" w:rsidRPr="00D82D18" w:rsidRDefault="006E38AF" w:rsidP="006E38AF">
            <w:pPr>
              <w:pStyle w:val="affff7"/>
              <w:jc w:val="center"/>
            </w:pPr>
          </w:p>
        </w:tc>
        <w:tc>
          <w:tcPr>
            <w:tcW w:w="993" w:type="dxa"/>
            <w:vMerge/>
          </w:tcPr>
          <w:p w:rsidR="006E38AF" w:rsidRPr="00D82D18" w:rsidRDefault="006E38AF" w:rsidP="006E38AF">
            <w:pPr>
              <w:pStyle w:val="affff7"/>
              <w:jc w:val="center"/>
            </w:pPr>
          </w:p>
        </w:tc>
        <w:tc>
          <w:tcPr>
            <w:tcW w:w="708" w:type="dxa"/>
            <w:vMerge/>
          </w:tcPr>
          <w:p w:rsidR="006E38AF" w:rsidRPr="00D82D18" w:rsidRDefault="006E38AF" w:rsidP="006E38AF">
            <w:pPr>
              <w:pStyle w:val="affff7"/>
              <w:jc w:val="center"/>
            </w:pPr>
          </w:p>
        </w:tc>
        <w:tc>
          <w:tcPr>
            <w:tcW w:w="709" w:type="dxa"/>
            <w:vMerge/>
          </w:tcPr>
          <w:p w:rsidR="006E38AF" w:rsidRPr="00D82D18" w:rsidRDefault="006E38AF" w:rsidP="006E38AF">
            <w:pPr>
              <w:pStyle w:val="affff7"/>
              <w:jc w:val="center"/>
            </w:pPr>
          </w:p>
        </w:tc>
        <w:tc>
          <w:tcPr>
            <w:tcW w:w="709" w:type="dxa"/>
            <w:vMerge/>
          </w:tcPr>
          <w:p w:rsidR="006E38AF" w:rsidRPr="00D82D18" w:rsidRDefault="006E38AF" w:rsidP="006E38AF">
            <w:pPr>
              <w:pStyle w:val="affff7"/>
              <w:jc w:val="center"/>
            </w:pPr>
          </w:p>
        </w:tc>
      </w:tr>
      <w:tr w:rsidR="006E38AF" w:rsidRPr="00D82D18" w:rsidTr="006E38AF">
        <w:tc>
          <w:tcPr>
            <w:tcW w:w="2768" w:type="dxa"/>
            <w:shd w:val="clear" w:color="auto" w:fill="auto"/>
          </w:tcPr>
          <w:p w:rsidR="006E38AF" w:rsidRPr="00D82D18" w:rsidRDefault="006E38AF" w:rsidP="006E38AF">
            <w:pPr>
              <w:pStyle w:val="affff7"/>
            </w:pPr>
            <w:r w:rsidRPr="00D82D18">
              <w:t>Связь</w:t>
            </w:r>
          </w:p>
        </w:tc>
        <w:tc>
          <w:tcPr>
            <w:tcW w:w="850" w:type="dxa"/>
            <w:shd w:val="clear" w:color="auto" w:fill="auto"/>
          </w:tcPr>
          <w:p w:rsidR="006E38AF" w:rsidRPr="00D82D18" w:rsidRDefault="006E38AF" w:rsidP="006E38AF">
            <w:pPr>
              <w:pStyle w:val="affff7"/>
              <w:jc w:val="center"/>
            </w:pPr>
            <w:r w:rsidRPr="00D82D18">
              <w:t>6.8</w:t>
            </w:r>
          </w:p>
        </w:tc>
        <w:tc>
          <w:tcPr>
            <w:tcW w:w="6589" w:type="dxa"/>
            <w:gridSpan w:val="7"/>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Не подлежат установлению, определяются в соответствии с техническими и санитарными нормами</w:t>
            </w:r>
          </w:p>
        </w:tc>
      </w:tr>
    </w:tbl>
    <w:p w:rsidR="006E38AF" w:rsidRPr="00D82D18" w:rsidRDefault="006E38AF" w:rsidP="006E38AF">
      <w:pPr>
        <w:ind w:firstLine="426"/>
        <w:rPr>
          <w:rFonts w:ascii="Times New Roman" w:eastAsia="SimSun" w:hAnsi="Times New Roman" w:cs="Times New Roman"/>
          <w:lang w:eastAsia="zh-CN"/>
        </w:rPr>
      </w:pPr>
    </w:p>
    <w:p w:rsidR="006E38AF" w:rsidRPr="00D82D18" w:rsidRDefault="006E38AF" w:rsidP="006E38AF">
      <w:pPr>
        <w:ind w:firstLine="426"/>
        <w:rPr>
          <w:rFonts w:ascii="Times New Roman" w:eastAsia="SimSun" w:hAnsi="Times New Roman" w:cs="Times New Roman"/>
          <w:lang w:eastAsia="zh-CN"/>
        </w:rPr>
      </w:pPr>
      <w:r w:rsidRPr="00D82D18">
        <w:rPr>
          <w:rFonts w:ascii="Times New Roman" w:eastAsia="SimSun" w:hAnsi="Times New Roman" w:cs="Times New Roman"/>
          <w:lang w:eastAsia="zh-CN"/>
        </w:rPr>
        <w:t>1.3. Вспомогательные виды использования земельных участков и объектов капитального строительства:</w:t>
      </w:r>
    </w:p>
    <w:tbl>
      <w:tblPr>
        <w:tblW w:w="1063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37"/>
        <w:gridCol w:w="6094"/>
      </w:tblGrid>
      <w:tr w:rsidR="006E38AF" w:rsidRPr="00D82D18" w:rsidTr="006E38AF">
        <w:trPr>
          <w:trHeight w:val="552"/>
        </w:trPr>
        <w:tc>
          <w:tcPr>
            <w:tcW w:w="4537" w:type="dxa"/>
            <w:vAlign w:val="center"/>
          </w:tcPr>
          <w:p w:rsidR="006E38AF" w:rsidRPr="00D82D18" w:rsidRDefault="006E38AF" w:rsidP="006E38AF">
            <w:pPr>
              <w:tabs>
                <w:tab w:val="left" w:pos="0"/>
                <w:tab w:val="left" w:pos="2520"/>
              </w:tabs>
              <w:ind w:firstLine="34"/>
              <w:jc w:val="center"/>
              <w:rPr>
                <w:rFonts w:ascii="Times New Roman" w:eastAsia="SimSun" w:hAnsi="Times New Roman" w:cs="Times New Roman"/>
                <w:lang w:eastAsia="zh-CN"/>
              </w:rPr>
            </w:pPr>
            <w:r w:rsidRPr="00D82D18">
              <w:rPr>
                <w:rFonts w:ascii="Times New Roman" w:eastAsia="SimSun" w:hAnsi="Times New Roman" w:cs="Times New Roman"/>
                <w:lang w:eastAsia="zh-CN"/>
              </w:rPr>
              <w:t>Виды использования</w:t>
            </w:r>
          </w:p>
        </w:tc>
        <w:tc>
          <w:tcPr>
            <w:tcW w:w="6094" w:type="dxa"/>
            <w:vAlign w:val="center"/>
          </w:tcPr>
          <w:p w:rsidR="006E38AF" w:rsidRPr="00D82D18" w:rsidRDefault="006E38AF" w:rsidP="006E38AF">
            <w:pPr>
              <w:tabs>
                <w:tab w:val="left" w:pos="0"/>
                <w:tab w:val="left" w:pos="2520"/>
              </w:tabs>
              <w:ind w:firstLine="34"/>
              <w:jc w:val="center"/>
              <w:rPr>
                <w:rFonts w:ascii="Times New Roman" w:eastAsia="SimSun" w:hAnsi="Times New Roman" w:cs="Times New Roman"/>
                <w:lang w:eastAsia="zh-CN"/>
              </w:rPr>
            </w:pPr>
            <w:r w:rsidRPr="00D82D18">
              <w:rPr>
                <w:rFonts w:ascii="Times New Roman" w:eastAsia="SimSun" w:hAnsi="Times New Roman" w:cs="Times New Roman"/>
                <w:lang w:eastAsia="zh-CN"/>
              </w:rPr>
              <w:t>Предельные размеры земельных участков и предельные параметры разрешенного строительства</w:t>
            </w:r>
          </w:p>
        </w:tc>
      </w:tr>
      <w:tr w:rsidR="006E38AF" w:rsidRPr="00D82D18" w:rsidTr="006E38AF">
        <w:tc>
          <w:tcPr>
            <w:tcW w:w="4537" w:type="dxa"/>
          </w:tcPr>
          <w:p w:rsidR="006E38AF" w:rsidRPr="00D82D18" w:rsidRDefault="006E38AF" w:rsidP="006E38AF">
            <w:pPr>
              <w:tabs>
                <w:tab w:val="left" w:pos="0"/>
              </w:tabs>
              <w:ind w:firstLine="34"/>
              <w:rPr>
                <w:rFonts w:ascii="Times New Roman" w:eastAsia="SimSun" w:hAnsi="Times New Roman" w:cs="Times New Roman"/>
                <w:lang w:eastAsia="zh-CN"/>
              </w:rPr>
            </w:pPr>
            <w:r w:rsidRPr="00D82D18">
              <w:rPr>
                <w:rFonts w:ascii="Times New Roman" w:eastAsia="SimSun" w:hAnsi="Times New Roman" w:cs="Times New Roman"/>
                <w:lang w:eastAsia="zh-CN"/>
              </w:rPr>
              <w:t>- объекты благоустройства, колодцы, пруды</w:t>
            </w:r>
          </w:p>
          <w:p w:rsidR="006E38AF" w:rsidRPr="00D82D18" w:rsidRDefault="006E38AF" w:rsidP="006E38AF">
            <w:pPr>
              <w:tabs>
                <w:tab w:val="left" w:pos="0"/>
              </w:tabs>
              <w:ind w:firstLine="34"/>
              <w:rPr>
                <w:rFonts w:ascii="Times New Roman" w:eastAsia="SimSun" w:hAnsi="Times New Roman" w:cs="Times New Roman"/>
                <w:lang w:eastAsia="zh-CN"/>
              </w:rPr>
            </w:pPr>
            <w:r w:rsidRPr="00D82D18">
              <w:rPr>
                <w:rFonts w:ascii="Times New Roman" w:eastAsia="SimSun" w:hAnsi="Times New Roman" w:cs="Times New Roman"/>
                <w:lang w:eastAsia="zh-CN"/>
              </w:rPr>
              <w:t>- площадки для отдыха</w:t>
            </w:r>
          </w:p>
          <w:p w:rsidR="006E38AF" w:rsidRPr="00D82D18" w:rsidRDefault="006E38AF" w:rsidP="006E38AF">
            <w:pPr>
              <w:tabs>
                <w:tab w:val="left" w:pos="0"/>
              </w:tabs>
              <w:ind w:firstLine="34"/>
              <w:rPr>
                <w:rFonts w:ascii="Times New Roman" w:eastAsia="SimSun" w:hAnsi="Times New Roman" w:cs="Times New Roman"/>
                <w:lang w:eastAsia="zh-CN"/>
              </w:rPr>
            </w:pPr>
            <w:r w:rsidRPr="00D82D18">
              <w:rPr>
                <w:rFonts w:ascii="Times New Roman" w:eastAsia="SimSun" w:hAnsi="Times New Roman" w:cs="Times New Roman"/>
                <w:lang w:eastAsia="zh-CN"/>
              </w:rPr>
              <w:t xml:space="preserve">- стоянки для автомобилей наземные открытого, гаражи для индивидуального автотранспорта </w:t>
            </w:r>
          </w:p>
          <w:p w:rsidR="006E38AF" w:rsidRPr="00D82D18" w:rsidRDefault="006E38AF" w:rsidP="006E38AF">
            <w:pPr>
              <w:tabs>
                <w:tab w:val="left" w:pos="0"/>
              </w:tabs>
              <w:ind w:firstLine="34"/>
              <w:rPr>
                <w:rFonts w:ascii="Times New Roman" w:eastAsia="SimSun" w:hAnsi="Times New Roman" w:cs="Times New Roman"/>
                <w:lang w:eastAsia="zh-CN"/>
              </w:rPr>
            </w:pPr>
            <w:r w:rsidRPr="00D82D18">
              <w:rPr>
                <w:rFonts w:ascii="Times New Roman" w:eastAsia="SimSun" w:hAnsi="Times New Roman" w:cs="Times New Roman"/>
                <w:lang w:eastAsia="zh-CN"/>
              </w:rPr>
              <w:t>- площадки для сбора твердых бытовых отходов</w:t>
            </w:r>
          </w:p>
          <w:p w:rsidR="006E38AF" w:rsidRPr="00D82D18" w:rsidRDefault="006E38AF" w:rsidP="006E38AF">
            <w:pPr>
              <w:tabs>
                <w:tab w:val="left" w:pos="0"/>
              </w:tabs>
              <w:ind w:firstLine="34"/>
              <w:rPr>
                <w:rFonts w:ascii="Times New Roman" w:eastAsia="SimSun" w:hAnsi="Times New Roman" w:cs="Times New Roman"/>
                <w:lang w:eastAsia="zh-CN"/>
              </w:rPr>
            </w:pPr>
            <w:r w:rsidRPr="00D82D18">
              <w:rPr>
                <w:rFonts w:ascii="Times New Roman" w:eastAsia="SimSun" w:hAnsi="Times New Roman" w:cs="Times New Roman"/>
                <w:lang w:eastAsia="zh-CN"/>
              </w:rPr>
              <w:t xml:space="preserve">- бытовки для жизнеобеспечения ведущих хозяйство: защиты от непогоды, </w:t>
            </w:r>
            <w:r w:rsidRPr="00D82D18">
              <w:rPr>
                <w:rFonts w:ascii="Times New Roman" w:eastAsia="SimSun" w:hAnsi="Times New Roman" w:cs="Times New Roman"/>
                <w:lang w:eastAsia="zh-CN"/>
              </w:rPr>
              <w:lastRenderedPageBreak/>
              <w:t xml:space="preserve">приема пищи, отдыха </w:t>
            </w:r>
          </w:p>
          <w:p w:rsidR="006E38AF" w:rsidRPr="00D82D18" w:rsidRDefault="006E38AF" w:rsidP="006E38AF">
            <w:pPr>
              <w:tabs>
                <w:tab w:val="left" w:pos="0"/>
              </w:tabs>
              <w:ind w:firstLine="34"/>
              <w:rPr>
                <w:rFonts w:ascii="Times New Roman" w:eastAsia="SimSun" w:hAnsi="Times New Roman" w:cs="Times New Roman"/>
                <w:lang w:eastAsia="zh-CN"/>
              </w:rPr>
            </w:pPr>
            <w:r w:rsidRPr="00D82D18">
              <w:rPr>
                <w:rFonts w:ascii="Times New Roman" w:eastAsia="SimSun" w:hAnsi="Times New Roman" w:cs="Times New Roman"/>
                <w:lang w:eastAsia="zh-CN"/>
              </w:rPr>
              <w:t>- гидротехнические и мелиоративные сооружения для осуществления искусственного орошения</w:t>
            </w:r>
          </w:p>
          <w:p w:rsidR="006E38AF" w:rsidRPr="00D82D18" w:rsidRDefault="006E38AF" w:rsidP="006E38AF">
            <w:pPr>
              <w:tabs>
                <w:tab w:val="left" w:pos="0"/>
              </w:tabs>
              <w:ind w:firstLine="34"/>
              <w:rPr>
                <w:rFonts w:ascii="Times New Roman" w:eastAsia="SimSun" w:hAnsi="Times New Roman" w:cs="Times New Roman"/>
                <w:lang w:eastAsia="zh-CN"/>
              </w:rPr>
            </w:pPr>
            <w:r w:rsidRPr="00D82D18">
              <w:rPr>
                <w:rFonts w:ascii="Times New Roman" w:eastAsia="SimSun" w:hAnsi="Times New Roman" w:cs="Times New Roman"/>
                <w:lang w:eastAsia="zh-CN"/>
              </w:rPr>
              <w:t>- сопутствующие объекты инженерной инфраструктуры</w:t>
            </w:r>
          </w:p>
          <w:p w:rsidR="006E38AF" w:rsidRPr="00D82D18" w:rsidRDefault="006E38AF" w:rsidP="006E38AF">
            <w:pPr>
              <w:tabs>
                <w:tab w:val="left" w:pos="0"/>
              </w:tabs>
              <w:ind w:firstLine="34"/>
              <w:rPr>
                <w:rFonts w:ascii="Times New Roman" w:eastAsia="SimSun" w:hAnsi="Times New Roman" w:cs="Times New Roman"/>
                <w:lang w:eastAsia="zh-CN"/>
              </w:rPr>
            </w:pPr>
            <w:r w:rsidRPr="00D82D18">
              <w:rPr>
                <w:rFonts w:ascii="Times New Roman" w:eastAsia="SimSun" w:hAnsi="Times New Roman" w:cs="Times New Roman"/>
                <w:lang w:eastAsia="zh-CN"/>
              </w:rPr>
              <w:t>- хозяйственные постройки для хранения инвентаря и других хозяйственных нужд</w:t>
            </w:r>
            <w:r w:rsidRPr="00D82D18">
              <w:rPr>
                <w:rFonts w:ascii="Times New Roman" w:hAnsi="Times New Roman" w:cs="Times New Roman"/>
              </w:rPr>
              <w:t xml:space="preserve"> </w:t>
            </w:r>
          </w:p>
        </w:tc>
        <w:tc>
          <w:tcPr>
            <w:tcW w:w="6094" w:type="dxa"/>
          </w:tcPr>
          <w:p w:rsidR="006E38AF" w:rsidRPr="00D82D18" w:rsidRDefault="006E38AF" w:rsidP="006E38AF">
            <w:pPr>
              <w:tabs>
                <w:tab w:val="left" w:pos="0"/>
              </w:tabs>
              <w:ind w:firstLine="34"/>
              <w:rPr>
                <w:rFonts w:ascii="Times New Roman" w:eastAsia="SimSun" w:hAnsi="Times New Roman" w:cs="Times New Roman"/>
                <w:lang w:eastAsia="zh-CN"/>
              </w:rPr>
            </w:pPr>
            <w:r w:rsidRPr="00D82D18">
              <w:rPr>
                <w:rFonts w:ascii="Times New Roman" w:eastAsia="SimSun" w:hAnsi="Times New Roman" w:cs="Times New Roman"/>
                <w:lang w:eastAsia="zh-CN"/>
              </w:rPr>
              <w:lastRenderedPageBreak/>
              <w:t>Максимальное количество этажей - 1 эт.</w:t>
            </w:r>
          </w:p>
          <w:p w:rsidR="006E38AF" w:rsidRPr="00D82D18" w:rsidRDefault="006E38AF" w:rsidP="006E38AF">
            <w:pPr>
              <w:tabs>
                <w:tab w:val="left" w:pos="0"/>
              </w:tabs>
              <w:ind w:firstLine="34"/>
              <w:rPr>
                <w:rFonts w:ascii="Times New Roman" w:eastAsia="SimSun" w:hAnsi="Times New Roman" w:cs="Times New Roman"/>
                <w:lang w:eastAsia="zh-CN"/>
              </w:rPr>
            </w:pPr>
            <w:r w:rsidRPr="00D82D18">
              <w:rPr>
                <w:rFonts w:ascii="Times New Roman" w:eastAsia="SimSun" w:hAnsi="Times New Roman" w:cs="Times New Roman"/>
                <w:lang w:eastAsia="zh-CN"/>
              </w:rPr>
              <w:t>Максимальная высота –3 м</w:t>
            </w:r>
          </w:p>
          <w:p w:rsidR="006E38AF" w:rsidRPr="00D82D18" w:rsidRDefault="006E38AF" w:rsidP="006E38AF">
            <w:pPr>
              <w:tabs>
                <w:tab w:val="left" w:pos="0"/>
              </w:tabs>
              <w:ind w:firstLine="34"/>
              <w:rPr>
                <w:rFonts w:ascii="Times New Roman" w:eastAsia="SimSun" w:hAnsi="Times New Roman" w:cs="Times New Roman"/>
                <w:lang w:eastAsia="zh-CN"/>
              </w:rPr>
            </w:pPr>
            <w:r w:rsidRPr="00D82D18">
              <w:rPr>
                <w:rFonts w:ascii="Times New Roman" w:eastAsia="SimSun" w:hAnsi="Times New Roman" w:cs="Times New Roman"/>
                <w:lang w:eastAsia="zh-CN"/>
              </w:rPr>
              <w:t>Минимальные расстояния от строений до границ смежного участка - 3 м</w:t>
            </w:r>
          </w:p>
          <w:p w:rsidR="006E38AF" w:rsidRPr="00D82D18" w:rsidRDefault="006E38AF" w:rsidP="006E38AF">
            <w:pPr>
              <w:tabs>
                <w:tab w:val="left" w:pos="0"/>
              </w:tabs>
              <w:ind w:firstLine="34"/>
              <w:rPr>
                <w:rFonts w:ascii="Times New Roman" w:eastAsia="SimSun" w:hAnsi="Times New Roman" w:cs="Times New Roman"/>
                <w:lang w:eastAsia="zh-CN"/>
              </w:rPr>
            </w:pPr>
            <w:r w:rsidRPr="00D82D18">
              <w:rPr>
                <w:rFonts w:ascii="Times New Roman" w:eastAsia="SimSun" w:hAnsi="Times New Roman" w:cs="Times New Roman"/>
                <w:lang w:eastAsia="zh-CN"/>
              </w:rPr>
              <w:t>Минимальное расстояние от строений до красных линий улиц и проездов - 5 м.</w:t>
            </w:r>
          </w:p>
          <w:p w:rsidR="006E38AF" w:rsidRPr="00D82D18" w:rsidRDefault="006E38AF" w:rsidP="006E38AF">
            <w:pPr>
              <w:tabs>
                <w:tab w:val="left" w:pos="0"/>
              </w:tabs>
              <w:ind w:firstLine="34"/>
              <w:rPr>
                <w:rFonts w:ascii="Times New Roman" w:eastAsia="SimSun" w:hAnsi="Times New Roman" w:cs="Times New Roman"/>
                <w:lang w:eastAsia="zh-CN"/>
              </w:rPr>
            </w:pPr>
            <w:r w:rsidRPr="00D82D18">
              <w:rPr>
                <w:rFonts w:ascii="Times New Roman" w:eastAsia="SimSun" w:hAnsi="Times New Roman" w:cs="Times New Roman"/>
                <w:lang w:eastAsia="zh-CN"/>
              </w:rPr>
              <w:t>Размещаются в соответствии с санитарно-эпидемиологическими нормами</w:t>
            </w:r>
          </w:p>
        </w:tc>
      </w:tr>
    </w:tbl>
    <w:p w:rsidR="006E38AF" w:rsidRPr="00D82D18" w:rsidRDefault="006E38AF" w:rsidP="006E38AF"/>
    <w:p w:rsidR="006E38AF" w:rsidRPr="00D82D18" w:rsidRDefault="006E38AF" w:rsidP="006E38AF">
      <w:pPr>
        <w:ind w:firstLine="0"/>
        <w:outlineLvl w:val="0"/>
        <w:rPr>
          <w:rFonts w:ascii="Times New Roman" w:hAnsi="Times New Roman" w:cs="Times New Roman"/>
          <w:b/>
          <w:u w:val="single"/>
        </w:rPr>
      </w:pPr>
      <w:bookmarkStart w:id="350" w:name="_Toc470251929"/>
      <w:bookmarkStart w:id="351" w:name="_Toc479729831"/>
      <w:bookmarkStart w:id="352" w:name="_Toc485899834"/>
      <w:bookmarkStart w:id="353" w:name="_Toc485902074"/>
      <w:bookmarkStart w:id="354" w:name="_Toc489630321"/>
      <w:bookmarkStart w:id="355" w:name="_Toc489643411"/>
      <w:bookmarkStart w:id="356" w:name="_Toc536808526"/>
      <w:bookmarkStart w:id="357" w:name="_Toc2770879"/>
      <w:bookmarkStart w:id="358" w:name="_Toc2849304"/>
      <w:bookmarkStart w:id="359" w:name="_Toc3399232"/>
      <w:bookmarkStart w:id="360" w:name="_Toc7446260"/>
      <w:bookmarkStart w:id="361" w:name="_Toc7446413"/>
      <w:bookmarkStart w:id="362" w:name="_Toc11666544"/>
      <w:bookmarkStart w:id="363" w:name="_Toc23150777"/>
      <w:bookmarkStart w:id="364" w:name="_Toc24319228"/>
      <w:bookmarkStart w:id="365" w:name="_Toc25928615"/>
      <w:r w:rsidRPr="00D82D18">
        <w:rPr>
          <w:rFonts w:ascii="Times New Roman" w:hAnsi="Times New Roman" w:cs="Times New Roman"/>
          <w:b/>
          <w:u w:val="single"/>
        </w:rPr>
        <w:t>2) Зона озеленения общего пользования</w:t>
      </w:r>
      <w:bookmarkEnd w:id="350"/>
      <w:bookmarkEnd w:id="351"/>
      <w:bookmarkEnd w:id="352"/>
      <w:bookmarkEnd w:id="353"/>
      <w:bookmarkEnd w:id="354"/>
      <w:bookmarkEnd w:id="355"/>
      <w:bookmarkEnd w:id="356"/>
      <w:bookmarkEnd w:id="357"/>
      <w:bookmarkEnd w:id="358"/>
      <w:bookmarkEnd w:id="359"/>
      <w:r w:rsidRPr="00D82D18">
        <w:rPr>
          <w:rFonts w:ascii="Times New Roman" w:hAnsi="Times New Roman" w:cs="Times New Roman"/>
          <w:b/>
          <w:u w:val="single"/>
        </w:rPr>
        <w:t xml:space="preserve"> (Р-1)</w:t>
      </w:r>
      <w:bookmarkEnd w:id="360"/>
      <w:bookmarkEnd w:id="361"/>
      <w:bookmarkEnd w:id="362"/>
      <w:bookmarkEnd w:id="363"/>
      <w:bookmarkEnd w:id="364"/>
      <w:bookmarkEnd w:id="365"/>
    </w:p>
    <w:p w:rsidR="006E38AF" w:rsidRPr="00D82D18" w:rsidRDefault="006E38AF" w:rsidP="006E38AF">
      <w:pPr>
        <w:tabs>
          <w:tab w:val="left" w:pos="2520"/>
        </w:tabs>
        <w:ind w:firstLine="0"/>
        <w:outlineLvl w:val="0"/>
        <w:rPr>
          <w:rFonts w:ascii="Times New Roman" w:hAnsi="Times New Roman" w:cs="Times New Roman"/>
        </w:rPr>
      </w:pPr>
      <w:bookmarkStart w:id="366" w:name="_Toc470251930"/>
      <w:bookmarkStart w:id="367" w:name="_Toc479729832"/>
      <w:bookmarkStart w:id="368" w:name="_Toc485899835"/>
      <w:bookmarkStart w:id="369" w:name="_Toc485902075"/>
      <w:bookmarkStart w:id="370" w:name="_Toc489630322"/>
      <w:bookmarkStart w:id="371" w:name="_Toc489643412"/>
      <w:bookmarkStart w:id="372" w:name="_Toc536808527"/>
      <w:bookmarkStart w:id="373" w:name="_Toc2770880"/>
      <w:bookmarkStart w:id="374" w:name="_Toc2849305"/>
      <w:bookmarkStart w:id="375" w:name="_Toc3399233"/>
      <w:bookmarkStart w:id="376" w:name="_Toc7446261"/>
      <w:bookmarkStart w:id="377" w:name="_Toc7446414"/>
      <w:bookmarkStart w:id="378" w:name="_Toc11666545"/>
      <w:bookmarkStart w:id="379" w:name="_Toc23150778"/>
      <w:bookmarkStart w:id="380" w:name="_Toc24319229"/>
      <w:bookmarkStart w:id="381" w:name="_Toc25928616"/>
      <w:r w:rsidRPr="00D82D18">
        <w:rPr>
          <w:rFonts w:ascii="Times New Roman" w:hAnsi="Times New Roman" w:cs="Times New Roman"/>
        </w:rPr>
        <w:t>2.1) Основные виды и параметры разрешенного использования земельных участков и объектов капитального строительства</w:t>
      </w:r>
      <w:bookmarkEnd w:id="366"/>
      <w:bookmarkEnd w:id="367"/>
      <w:bookmarkEnd w:id="368"/>
      <w:bookmarkEnd w:id="369"/>
      <w:bookmarkEnd w:id="370"/>
      <w:bookmarkEnd w:id="371"/>
      <w:bookmarkEnd w:id="372"/>
      <w:bookmarkEnd w:id="373"/>
      <w:bookmarkEnd w:id="374"/>
      <w:bookmarkEnd w:id="375"/>
      <w:r w:rsidRPr="00D82D18">
        <w:rPr>
          <w:rFonts w:ascii="Times New Roman" w:hAnsi="Times New Roman" w:cs="Times New Roman"/>
        </w:rPr>
        <w:t>:</w:t>
      </w:r>
      <w:bookmarkEnd w:id="376"/>
      <w:bookmarkEnd w:id="377"/>
      <w:bookmarkEnd w:id="378"/>
      <w:bookmarkEnd w:id="379"/>
      <w:bookmarkEnd w:id="380"/>
      <w:bookmarkEnd w:id="381"/>
    </w:p>
    <w:tbl>
      <w:tblPr>
        <w:tblW w:w="9778"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851"/>
        <w:gridCol w:w="1134"/>
        <w:gridCol w:w="847"/>
        <w:gridCol w:w="1134"/>
        <w:gridCol w:w="850"/>
        <w:gridCol w:w="709"/>
        <w:gridCol w:w="709"/>
        <w:gridCol w:w="850"/>
      </w:tblGrid>
      <w:tr w:rsidR="006E38AF" w:rsidRPr="00D82D18" w:rsidTr="006E38AF">
        <w:trPr>
          <w:cantSplit/>
          <w:trHeight w:val="798"/>
          <w:jc w:val="center"/>
        </w:trPr>
        <w:tc>
          <w:tcPr>
            <w:tcW w:w="2694" w:type="dxa"/>
            <w:vMerge w:val="restart"/>
            <w:shd w:val="clear" w:color="auto" w:fill="auto"/>
            <w:vAlign w:val="center"/>
          </w:tcPr>
          <w:p w:rsidR="006E38AF" w:rsidRPr="00D82D18" w:rsidRDefault="006E38AF" w:rsidP="006E38AF">
            <w:pPr>
              <w:ind w:left="31" w:firstLine="0"/>
              <w:jc w:val="center"/>
              <w:rPr>
                <w:rFonts w:ascii="Times New Roman" w:hAnsi="Times New Roman" w:cs="Times New Roman"/>
                <w:sz w:val="20"/>
                <w:szCs w:val="20"/>
              </w:rPr>
            </w:pPr>
            <w:r w:rsidRPr="00D82D18">
              <w:rPr>
                <w:rFonts w:ascii="Times New Roman" w:hAnsi="Times New Roman" w:cs="Times New Roman"/>
                <w:sz w:val="20"/>
                <w:szCs w:val="20"/>
              </w:rPr>
              <w:t>Наименование вида разрешенного использования</w:t>
            </w:r>
          </w:p>
        </w:tc>
        <w:tc>
          <w:tcPr>
            <w:tcW w:w="851" w:type="dxa"/>
            <w:vMerge w:val="restart"/>
            <w:shd w:val="clear" w:color="auto" w:fill="auto"/>
            <w:vAlign w:val="center"/>
          </w:tcPr>
          <w:p w:rsidR="006E38AF" w:rsidRPr="00D82D18" w:rsidRDefault="006E38AF" w:rsidP="006E38AF">
            <w:pPr>
              <w:ind w:left="31" w:firstLine="0"/>
              <w:jc w:val="center"/>
              <w:rPr>
                <w:rFonts w:ascii="Times New Roman" w:eastAsia="SimSun" w:hAnsi="Times New Roman" w:cs="Times New Roman"/>
                <w:sz w:val="20"/>
                <w:szCs w:val="20"/>
                <w:lang w:eastAsia="zh-CN"/>
              </w:rPr>
            </w:pPr>
            <w:r w:rsidRPr="00D82D18">
              <w:rPr>
                <w:rFonts w:ascii="Times New Roman" w:eastAsia="SimSun" w:hAnsi="Times New Roman" w:cs="Times New Roman"/>
                <w:sz w:val="20"/>
                <w:szCs w:val="20"/>
                <w:lang w:eastAsia="zh-CN"/>
              </w:rPr>
              <w:t>Код</w:t>
            </w:r>
          </w:p>
        </w:tc>
        <w:tc>
          <w:tcPr>
            <w:tcW w:w="6233" w:type="dxa"/>
            <w:gridSpan w:val="7"/>
            <w:vAlign w:val="center"/>
          </w:tcPr>
          <w:p w:rsidR="006E38AF" w:rsidRPr="00D82D18" w:rsidRDefault="006E38AF" w:rsidP="006E38AF">
            <w:pPr>
              <w:ind w:left="31" w:firstLine="0"/>
              <w:jc w:val="center"/>
              <w:rPr>
                <w:rFonts w:ascii="Times New Roman" w:hAnsi="Times New Roman" w:cs="Times New Roman"/>
                <w:sz w:val="20"/>
                <w:szCs w:val="20"/>
              </w:rPr>
            </w:pPr>
            <w:r w:rsidRPr="00D82D18">
              <w:rPr>
                <w:rFonts w:ascii="Times New Roman" w:hAnsi="Times New Roman" w:cs="Times New Roman"/>
                <w:sz w:val="20"/>
                <w:szCs w:val="20"/>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6E38AF" w:rsidRPr="00D82D18" w:rsidTr="009F0341">
        <w:trPr>
          <w:cantSplit/>
          <w:trHeight w:val="3642"/>
          <w:jc w:val="center"/>
        </w:trPr>
        <w:tc>
          <w:tcPr>
            <w:tcW w:w="2694" w:type="dxa"/>
            <w:vMerge/>
            <w:shd w:val="clear" w:color="auto" w:fill="auto"/>
          </w:tcPr>
          <w:p w:rsidR="006E38AF" w:rsidRPr="00D82D18" w:rsidRDefault="006E38AF" w:rsidP="006E38AF">
            <w:pPr>
              <w:ind w:left="31" w:firstLine="0"/>
              <w:jc w:val="center"/>
              <w:rPr>
                <w:rFonts w:ascii="Times New Roman" w:eastAsia="SimSun" w:hAnsi="Times New Roman" w:cs="Times New Roman"/>
                <w:sz w:val="20"/>
                <w:szCs w:val="20"/>
                <w:lang w:eastAsia="zh-CN"/>
              </w:rPr>
            </w:pPr>
          </w:p>
        </w:tc>
        <w:tc>
          <w:tcPr>
            <w:tcW w:w="851" w:type="dxa"/>
            <w:vMerge/>
            <w:shd w:val="clear" w:color="auto" w:fill="auto"/>
          </w:tcPr>
          <w:p w:rsidR="006E38AF" w:rsidRPr="00D82D18" w:rsidRDefault="006E38AF" w:rsidP="006E38AF">
            <w:pPr>
              <w:ind w:left="31" w:firstLine="0"/>
              <w:jc w:val="center"/>
              <w:rPr>
                <w:rFonts w:ascii="Times New Roman" w:eastAsia="SimSun" w:hAnsi="Times New Roman" w:cs="Times New Roman"/>
                <w:sz w:val="20"/>
                <w:szCs w:val="20"/>
                <w:lang w:eastAsia="zh-CN"/>
              </w:rPr>
            </w:pPr>
          </w:p>
        </w:tc>
        <w:tc>
          <w:tcPr>
            <w:tcW w:w="1134" w:type="dxa"/>
            <w:textDirection w:val="btLr"/>
            <w:vAlign w:val="center"/>
          </w:tcPr>
          <w:p w:rsidR="006E38AF" w:rsidRPr="00D82D18" w:rsidRDefault="006E38AF" w:rsidP="006E38AF">
            <w:pPr>
              <w:ind w:left="31" w:firstLine="0"/>
              <w:jc w:val="center"/>
              <w:rPr>
                <w:rFonts w:ascii="Times New Roman" w:eastAsia="SimSun" w:hAnsi="Times New Roman" w:cs="Times New Roman"/>
                <w:sz w:val="20"/>
                <w:szCs w:val="20"/>
                <w:lang w:eastAsia="zh-CN"/>
              </w:rPr>
            </w:pPr>
            <w:r w:rsidRPr="00D82D18">
              <w:rPr>
                <w:rFonts w:ascii="Times New Roman" w:hAnsi="Times New Roman" w:cs="Times New Roman"/>
                <w:sz w:val="20"/>
                <w:szCs w:val="20"/>
              </w:rPr>
              <w:t xml:space="preserve">площадь земельных участков минимальная / максимальная </w:t>
            </w:r>
          </w:p>
        </w:tc>
        <w:tc>
          <w:tcPr>
            <w:tcW w:w="847" w:type="dxa"/>
            <w:textDirection w:val="btLr"/>
            <w:vAlign w:val="center"/>
          </w:tcPr>
          <w:p w:rsidR="006E38AF" w:rsidRPr="00D82D18" w:rsidRDefault="006E38AF" w:rsidP="006E38AF">
            <w:pPr>
              <w:ind w:left="31" w:firstLine="0"/>
              <w:jc w:val="center"/>
              <w:rPr>
                <w:rFonts w:ascii="Times New Roman" w:hAnsi="Times New Roman" w:cs="Times New Roman"/>
                <w:sz w:val="20"/>
                <w:szCs w:val="20"/>
              </w:rPr>
            </w:pPr>
            <w:r w:rsidRPr="00D82D18">
              <w:rPr>
                <w:rFonts w:ascii="Times New Roman" w:hAnsi="Times New Roman" w:cs="Times New Roman"/>
                <w:sz w:val="20"/>
                <w:szCs w:val="20"/>
              </w:rPr>
              <w:t>минимальная ширина земельных участков вдоль фронта улиц и проездов</w:t>
            </w:r>
          </w:p>
        </w:tc>
        <w:tc>
          <w:tcPr>
            <w:tcW w:w="1134" w:type="dxa"/>
            <w:textDirection w:val="btLr"/>
            <w:vAlign w:val="center"/>
          </w:tcPr>
          <w:p w:rsidR="006E38AF" w:rsidRPr="00D82D18" w:rsidRDefault="006E38AF" w:rsidP="006E38AF">
            <w:pPr>
              <w:ind w:left="31" w:firstLine="0"/>
              <w:jc w:val="center"/>
              <w:rPr>
                <w:rFonts w:ascii="Times New Roman" w:eastAsia="SimSun" w:hAnsi="Times New Roman" w:cs="Times New Roman"/>
                <w:sz w:val="20"/>
                <w:szCs w:val="20"/>
                <w:lang w:eastAsia="zh-CN"/>
              </w:rPr>
            </w:pPr>
            <w:r w:rsidRPr="00D82D18">
              <w:rPr>
                <w:rFonts w:ascii="Times New Roman" w:hAnsi="Times New Roman" w:cs="Times New Roman"/>
                <w:sz w:val="20"/>
                <w:szCs w:val="20"/>
              </w:rPr>
              <w:t xml:space="preserve">минимальный отступ основных зданий, строений и сооружений от границы, отделяющей земельный участок от территории общего пользования  </w:t>
            </w:r>
          </w:p>
        </w:tc>
        <w:tc>
          <w:tcPr>
            <w:tcW w:w="850" w:type="dxa"/>
            <w:textDirection w:val="btLr"/>
            <w:vAlign w:val="center"/>
          </w:tcPr>
          <w:p w:rsidR="006E38AF" w:rsidRPr="00D82D18" w:rsidRDefault="006E38AF" w:rsidP="006E38AF">
            <w:pPr>
              <w:ind w:left="31" w:firstLine="0"/>
              <w:jc w:val="center"/>
              <w:rPr>
                <w:rFonts w:ascii="Times New Roman" w:eastAsia="SimSun" w:hAnsi="Times New Roman" w:cs="Times New Roman"/>
                <w:sz w:val="20"/>
                <w:szCs w:val="20"/>
                <w:lang w:eastAsia="zh-CN"/>
              </w:rPr>
            </w:pPr>
            <w:r w:rsidRPr="00D82D18">
              <w:rPr>
                <w:rFonts w:ascii="Times New Roman" w:hAnsi="Times New Roman" w:cs="Times New Roman"/>
                <w:sz w:val="20"/>
                <w:szCs w:val="20"/>
              </w:rPr>
              <w:t>минимальный отступ основных зданий, строений и сооружений от границ смежных земельных участков</w:t>
            </w:r>
          </w:p>
        </w:tc>
        <w:tc>
          <w:tcPr>
            <w:tcW w:w="709" w:type="dxa"/>
            <w:textDirection w:val="btLr"/>
            <w:vAlign w:val="center"/>
          </w:tcPr>
          <w:p w:rsidR="006E38AF" w:rsidRPr="00D82D18" w:rsidRDefault="006E38AF" w:rsidP="006E38AF">
            <w:pPr>
              <w:ind w:left="31" w:firstLine="0"/>
              <w:jc w:val="center"/>
              <w:rPr>
                <w:rFonts w:ascii="Times New Roman" w:eastAsia="SimSun" w:hAnsi="Times New Roman" w:cs="Times New Roman"/>
                <w:sz w:val="20"/>
                <w:szCs w:val="20"/>
                <w:lang w:eastAsia="zh-CN"/>
              </w:rPr>
            </w:pPr>
            <w:r w:rsidRPr="00D82D18">
              <w:rPr>
                <w:rFonts w:ascii="Times New Roman" w:hAnsi="Times New Roman" w:cs="Times New Roman"/>
                <w:sz w:val="20"/>
                <w:szCs w:val="20"/>
              </w:rPr>
              <w:t>максимальное количество надземных этажей</w:t>
            </w:r>
          </w:p>
        </w:tc>
        <w:tc>
          <w:tcPr>
            <w:tcW w:w="709" w:type="dxa"/>
            <w:textDirection w:val="btLr"/>
            <w:vAlign w:val="center"/>
          </w:tcPr>
          <w:p w:rsidR="006E38AF" w:rsidRPr="00D82D18" w:rsidRDefault="006E38AF" w:rsidP="006E38AF">
            <w:pPr>
              <w:ind w:left="31" w:firstLine="0"/>
              <w:jc w:val="center"/>
              <w:rPr>
                <w:rFonts w:ascii="Times New Roman" w:hAnsi="Times New Roman" w:cs="Times New Roman"/>
                <w:sz w:val="20"/>
                <w:szCs w:val="20"/>
              </w:rPr>
            </w:pPr>
            <w:r w:rsidRPr="00D82D18">
              <w:rPr>
                <w:rFonts w:ascii="Times New Roman" w:hAnsi="Times New Roman" w:cs="Times New Roman"/>
                <w:sz w:val="20"/>
                <w:szCs w:val="20"/>
              </w:rPr>
              <w:t>максимальная высота зданий</w:t>
            </w:r>
          </w:p>
        </w:tc>
        <w:tc>
          <w:tcPr>
            <w:tcW w:w="850" w:type="dxa"/>
            <w:textDirection w:val="btLr"/>
            <w:vAlign w:val="center"/>
          </w:tcPr>
          <w:p w:rsidR="006E38AF" w:rsidRPr="00D82D18" w:rsidRDefault="006E38AF" w:rsidP="006E38AF">
            <w:pPr>
              <w:ind w:left="31" w:firstLine="0"/>
              <w:jc w:val="center"/>
              <w:rPr>
                <w:rFonts w:ascii="Times New Roman" w:hAnsi="Times New Roman" w:cs="Times New Roman"/>
                <w:sz w:val="20"/>
                <w:szCs w:val="20"/>
              </w:rPr>
            </w:pPr>
            <w:r w:rsidRPr="00D82D18">
              <w:rPr>
                <w:rFonts w:ascii="Times New Roman" w:hAnsi="Times New Roman" w:cs="Times New Roman"/>
                <w:sz w:val="20"/>
                <w:szCs w:val="20"/>
              </w:rPr>
              <w:t>максимальный процент застройки земельного участка</w:t>
            </w:r>
          </w:p>
        </w:tc>
      </w:tr>
      <w:tr w:rsidR="006E38AF" w:rsidRPr="00D82D18" w:rsidTr="006E38AF">
        <w:trPr>
          <w:cantSplit/>
          <w:trHeight w:val="237"/>
          <w:jc w:val="center"/>
        </w:trPr>
        <w:tc>
          <w:tcPr>
            <w:tcW w:w="2694" w:type="dxa"/>
            <w:shd w:val="clear" w:color="auto" w:fill="auto"/>
            <w:vAlign w:val="center"/>
          </w:tcPr>
          <w:p w:rsidR="006E38AF" w:rsidRPr="00D82D18" w:rsidRDefault="006E38AF" w:rsidP="006E38AF">
            <w:pPr>
              <w:ind w:left="31" w:firstLine="0"/>
              <w:jc w:val="center"/>
              <w:rPr>
                <w:rFonts w:ascii="Times New Roman" w:hAnsi="Times New Roman" w:cs="Times New Roman"/>
              </w:rPr>
            </w:pPr>
            <w:r w:rsidRPr="00D82D18">
              <w:rPr>
                <w:rFonts w:ascii="Times New Roman" w:hAnsi="Times New Roman" w:cs="Times New Roman"/>
              </w:rPr>
              <w:t>1</w:t>
            </w:r>
          </w:p>
        </w:tc>
        <w:tc>
          <w:tcPr>
            <w:tcW w:w="851" w:type="dxa"/>
            <w:shd w:val="clear" w:color="auto" w:fill="auto"/>
            <w:vAlign w:val="center"/>
          </w:tcPr>
          <w:p w:rsidR="006E38AF" w:rsidRPr="00D82D18" w:rsidRDefault="006E38AF" w:rsidP="006E38AF">
            <w:pPr>
              <w:ind w:left="31"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2</w:t>
            </w:r>
          </w:p>
        </w:tc>
        <w:tc>
          <w:tcPr>
            <w:tcW w:w="1134" w:type="dxa"/>
            <w:vAlign w:val="center"/>
          </w:tcPr>
          <w:p w:rsidR="006E38AF" w:rsidRPr="00D82D18" w:rsidRDefault="006E38AF" w:rsidP="006E38AF">
            <w:pPr>
              <w:ind w:left="31" w:firstLine="0"/>
              <w:jc w:val="center"/>
              <w:rPr>
                <w:rFonts w:ascii="Times New Roman" w:hAnsi="Times New Roman" w:cs="Times New Roman"/>
              </w:rPr>
            </w:pPr>
            <w:r w:rsidRPr="00D82D18">
              <w:rPr>
                <w:rFonts w:ascii="Times New Roman" w:hAnsi="Times New Roman" w:cs="Times New Roman"/>
              </w:rPr>
              <w:t>3</w:t>
            </w:r>
          </w:p>
        </w:tc>
        <w:tc>
          <w:tcPr>
            <w:tcW w:w="847" w:type="dxa"/>
            <w:vAlign w:val="center"/>
          </w:tcPr>
          <w:p w:rsidR="006E38AF" w:rsidRPr="00D82D18" w:rsidRDefault="006E38AF" w:rsidP="006E38AF">
            <w:pPr>
              <w:ind w:left="31" w:firstLine="0"/>
              <w:jc w:val="center"/>
              <w:rPr>
                <w:rFonts w:ascii="Times New Roman" w:hAnsi="Times New Roman" w:cs="Times New Roman"/>
              </w:rPr>
            </w:pPr>
            <w:r w:rsidRPr="00D82D18">
              <w:rPr>
                <w:rFonts w:ascii="Times New Roman" w:hAnsi="Times New Roman" w:cs="Times New Roman"/>
              </w:rPr>
              <w:t>4</w:t>
            </w:r>
          </w:p>
        </w:tc>
        <w:tc>
          <w:tcPr>
            <w:tcW w:w="1134" w:type="dxa"/>
            <w:vAlign w:val="center"/>
          </w:tcPr>
          <w:p w:rsidR="006E38AF" w:rsidRPr="00D82D18" w:rsidRDefault="006E38AF" w:rsidP="006E38AF">
            <w:pPr>
              <w:ind w:left="31" w:firstLine="0"/>
              <w:jc w:val="center"/>
              <w:rPr>
                <w:rFonts w:ascii="Times New Roman" w:hAnsi="Times New Roman" w:cs="Times New Roman"/>
              </w:rPr>
            </w:pPr>
            <w:r w:rsidRPr="00D82D18">
              <w:rPr>
                <w:rFonts w:ascii="Times New Roman" w:hAnsi="Times New Roman" w:cs="Times New Roman"/>
              </w:rPr>
              <w:t>5</w:t>
            </w:r>
          </w:p>
        </w:tc>
        <w:tc>
          <w:tcPr>
            <w:tcW w:w="850" w:type="dxa"/>
            <w:vAlign w:val="center"/>
          </w:tcPr>
          <w:p w:rsidR="006E38AF" w:rsidRPr="00D82D18" w:rsidRDefault="006E38AF" w:rsidP="006E38AF">
            <w:pPr>
              <w:ind w:left="31" w:firstLine="0"/>
              <w:jc w:val="center"/>
              <w:rPr>
                <w:rFonts w:ascii="Times New Roman" w:hAnsi="Times New Roman" w:cs="Times New Roman"/>
              </w:rPr>
            </w:pPr>
            <w:r w:rsidRPr="00D82D18">
              <w:rPr>
                <w:rFonts w:ascii="Times New Roman" w:hAnsi="Times New Roman" w:cs="Times New Roman"/>
              </w:rPr>
              <w:t>6</w:t>
            </w:r>
          </w:p>
        </w:tc>
        <w:tc>
          <w:tcPr>
            <w:tcW w:w="709" w:type="dxa"/>
            <w:vAlign w:val="center"/>
          </w:tcPr>
          <w:p w:rsidR="006E38AF" w:rsidRPr="00D82D18" w:rsidRDefault="006E38AF" w:rsidP="006E38AF">
            <w:pPr>
              <w:ind w:left="31" w:firstLine="0"/>
              <w:jc w:val="center"/>
              <w:rPr>
                <w:rFonts w:ascii="Times New Roman" w:hAnsi="Times New Roman" w:cs="Times New Roman"/>
              </w:rPr>
            </w:pPr>
            <w:r w:rsidRPr="00D82D18">
              <w:rPr>
                <w:rFonts w:ascii="Times New Roman" w:hAnsi="Times New Roman" w:cs="Times New Roman"/>
              </w:rPr>
              <w:t>7</w:t>
            </w:r>
          </w:p>
        </w:tc>
        <w:tc>
          <w:tcPr>
            <w:tcW w:w="709" w:type="dxa"/>
            <w:vAlign w:val="center"/>
          </w:tcPr>
          <w:p w:rsidR="006E38AF" w:rsidRPr="00D82D18" w:rsidRDefault="006E38AF" w:rsidP="006E38AF">
            <w:pPr>
              <w:ind w:left="31" w:firstLine="0"/>
              <w:jc w:val="center"/>
              <w:rPr>
                <w:rFonts w:ascii="Times New Roman" w:hAnsi="Times New Roman" w:cs="Times New Roman"/>
              </w:rPr>
            </w:pPr>
            <w:r w:rsidRPr="00D82D18">
              <w:rPr>
                <w:rFonts w:ascii="Times New Roman" w:hAnsi="Times New Roman" w:cs="Times New Roman"/>
              </w:rPr>
              <w:t>8</w:t>
            </w:r>
          </w:p>
        </w:tc>
        <w:tc>
          <w:tcPr>
            <w:tcW w:w="850" w:type="dxa"/>
            <w:vAlign w:val="center"/>
          </w:tcPr>
          <w:p w:rsidR="006E38AF" w:rsidRPr="00D82D18" w:rsidRDefault="006E38AF" w:rsidP="006E38AF">
            <w:pPr>
              <w:ind w:left="31" w:firstLine="0"/>
              <w:jc w:val="center"/>
              <w:rPr>
                <w:rFonts w:ascii="Times New Roman" w:hAnsi="Times New Roman" w:cs="Times New Roman"/>
              </w:rPr>
            </w:pPr>
            <w:r w:rsidRPr="00D82D18">
              <w:rPr>
                <w:rFonts w:ascii="Times New Roman" w:hAnsi="Times New Roman" w:cs="Times New Roman"/>
              </w:rPr>
              <w:t>9</w:t>
            </w:r>
          </w:p>
        </w:tc>
      </w:tr>
      <w:tr w:rsidR="006E38AF" w:rsidRPr="00D82D18" w:rsidTr="006E38AF">
        <w:trPr>
          <w:cantSplit/>
          <w:trHeight w:val="465"/>
          <w:jc w:val="center"/>
        </w:trPr>
        <w:tc>
          <w:tcPr>
            <w:tcW w:w="2694" w:type="dxa"/>
            <w:shd w:val="clear" w:color="auto" w:fill="auto"/>
          </w:tcPr>
          <w:p w:rsidR="006E38AF" w:rsidRPr="00D82D18" w:rsidRDefault="006E38AF" w:rsidP="009F0341">
            <w:pPr>
              <w:ind w:left="31" w:firstLine="0"/>
              <w:rPr>
                <w:rFonts w:ascii="Times New Roman" w:hAnsi="Times New Roman" w:cs="Times New Roman"/>
              </w:rPr>
            </w:pPr>
            <w:r w:rsidRPr="00D82D18">
              <w:rPr>
                <w:rFonts w:ascii="Times New Roman" w:hAnsi="Times New Roman" w:cs="Times New Roman"/>
              </w:rPr>
              <w:t>Парки культуры и отдыха</w:t>
            </w:r>
          </w:p>
        </w:tc>
        <w:tc>
          <w:tcPr>
            <w:tcW w:w="851" w:type="dxa"/>
            <w:shd w:val="clear" w:color="auto" w:fill="auto"/>
          </w:tcPr>
          <w:p w:rsidR="006E38AF" w:rsidRPr="00D82D18" w:rsidRDefault="006E38AF" w:rsidP="006E38AF">
            <w:pPr>
              <w:ind w:left="31" w:firstLine="0"/>
              <w:jc w:val="center"/>
              <w:rPr>
                <w:rFonts w:ascii="Times New Roman" w:hAnsi="Times New Roman" w:cs="Times New Roman"/>
              </w:rPr>
            </w:pPr>
            <w:r w:rsidRPr="00D82D18">
              <w:rPr>
                <w:rFonts w:ascii="Times New Roman" w:hAnsi="Times New Roman" w:cs="Times New Roman"/>
              </w:rPr>
              <w:t>3.6.2</w:t>
            </w:r>
          </w:p>
        </w:tc>
        <w:tc>
          <w:tcPr>
            <w:tcW w:w="1134" w:type="dxa"/>
            <w:vMerge w:val="restart"/>
            <w:vAlign w:val="center"/>
          </w:tcPr>
          <w:p w:rsidR="006E38AF" w:rsidRPr="00D82D18" w:rsidRDefault="006E38AF" w:rsidP="006E38AF">
            <w:pPr>
              <w:pStyle w:val="affff7"/>
              <w:spacing w:before="0" w:beforeAutospacing="0" w:after="0"/>
              <w:ind w:left="28"/>
              <w:jc w:val="center"/>
            </w:pPr>
            <w:r w:rsidRPr="00D82D18">
              <w:t>300/</w:t>
            </w:r>
          </w:p>
          <w:p w:rsidR="006E38AF" w:rsidRPr="00D82D18" w:rsidRDefault="006E38AF" w:rsidP="006E38AF">
            <w:pPr>
              <w:pStyle w:val="affff7"/>
              <w:spacing w:before="0" w:beforeAutospacing="0" w:after="0"/>
              <w:ind w:left="28"/>
              <w:jc w:val="center"/>
            </w:pPr>
            <w:r w:rsidRPr="00D82D18">
              <w:t>60000</w:t>
            </w:r>
          </w:p>
          <w:p w:rsidR="006E38AF" w:rsidRPr="00D82D18" w:rsidRDefault="006E38AF" w:rsidP="006E38AF">
            <w:pPr>
              <w:pStyle w:val="affff7"/>
              <w:spacing w:before="0" w:beforeAutospacing="0" w:after="0"/>
              <w:ind w:left="28"/>
              <w:jc w:val="center"/>
            </w:pPr>
            <w:r w:rsidRPr="00D82D18">
              <w:t>кв.м</w:t>
            </w:r>
          </w:p>
        </w:tc>
        <w:tc>
          <w:tcPr>
            <w:tcW w:w="847" w:type="dxa"/>
            <w:vMerge w:val="restart"/>
            <w:vAlign w:val="center"/>
          </w:tcPr>
          <w:p w:rsidR="006E38AF" w:rsidRPr="00D82D18" w:rsidRDefault="006E38AF" w:rsidP="006E38AF">
            <w:pPr>
              <w:pStyle w:val="affff7"/>
              <w:spacing w:before="0" w:beforeAutospacing="0" w:after="0"/>
              <w:ind w:left="28"/>
              <w:jc w:val="center"/>
            </w:pPr>
            <w:r w:rsidRPr="00D82D18">
              <w:t>15 м</w:t>
            </w:r>
          </w:p>
        </w:tc>
        <w:tc>
          <w:tcPr>
            <w:tcW w:w="1134" w:type="dxa"/>
            <w:vMerge w:val="restart"/>
            <w:vAlign w:val="center"/>
          </w:tcPr>
          <w:p w:rsidR="006E38AF" w:rsidRPr="00D82D18" w:rsidRDefault="006E38AF" w:rsidP="006E38AF">
            <w:pPr>
              <w:pStyle w:val="affff7"/>
              <w:spacing w:before="0" w:beforeAutospacing="0" w:after="0"/>
              <w:ind w:left="28"/>
              <w:jc w:val="center"/>
            </w:pPr>
            <w:r w:rsidRPr="00D82D18">
              <w:t>5 м</w:t>
            </w:r>
          </w:p>
        </w:tc>
        <w:tc>
          <w:tcPr>
            <w:tcW w:w="850" w:type="dxa"/>
            <w:vMerge w:val="restart"/>
            <w:vAlign w:val="center"/>
          </w:tcPr>
          <w:p w:rsidR="006E38AF" w:rsidRPr="00D82D18" w:rsidRDefault="006E38AF" w:rsidP="006E38AF">
            <w:pPr>
              <w:pStyle w:val="affff7"/>
              <w:spacing w:before="0" w:beforeAutospacing="0" w:after="0"/>
              <w:ind w:left="28"/>
              <w:jc w:val="center"/>
            </w:pPr>
            <w:r w:rsidRPr="00D82D18">
              <w:t>3 м</w:t>
            </w:r>
          </w:p>
        </w:tc>
        <w:tc>
          <w:tcPr>
            <w:tcW w:w="709" w:type="dxa"/>
            <w:vMerge w:val="restart"/>
            <w:vAlign w:val="center"/>
          </w:tcPr>
          <w:p w:rsidR="006E38AF" w:rsidRPr="00D82D18" w:rsidRDefault="006E38AF" w:rsidP="006E38AF">
            <w:pPr>
              <w:pStyle w:val="affff7"/>
              <w:spacing w:before="0" w:beforeAutospacing="0" w:after="0"/>
              <w:ind w:left="28"/>
              <w:jc w:val="center"/>
            </w:pPr>
            <w:r w:rsidRPr="00D82D18">
              <w:t>1</w:t>
            </w:r>
          </w:p>
        </w:tc>
        <w:tc>
          <w:tcPr>
            <w:tcW w:w="709" w:type="dxa"/>
            <w:vMerge w:val="restart"/>
            <w:vAlign w:val="center"/>
          </w:tcPr>
          <w:p w:rsidR="006E38AF" w:rsidRPr="00D82D18" w:rsidRDefault="006E38AF" w:rsidP="006E38AF">
            <w:pPr>
              <w:pStyle w:val="affff7"/>
              <w:spacing w:before="0" w:beforeAutospacing="0" w:after="0"/>
              <w:ind w:left="28"/>
              <w:jc w:val="center"/>
            </w:pPr>
            <w:r w:rsidRPr="00D82D18">
              <w:t>3 м</w:t>
            </w:r>
          </w:p>
        </w:tc>
        <w:tc>
          <w:tcPr>
            <w:tcW w:w="850" w:type="dxa"/>
            <w:vMerge w:val="restart"/>
            <w:vAlign w:val="center"/>
          </w:tcPr>
          <w:p w:rsidR="006E38AF" w:rsidRPr="00D82D18" w:rsidRDefault="006E38AF" w:rsidP="006E38AF">
            <w:pPr>
              <w:pStyle w:val="affff7"/>
              <w:spacing w:before="0" w:beforeAutospacing="0" w:after="0"/>
              <w:ind w:left="28"/>
              <w:jc w:val="center"/>
            </w:pPr>
            <w:r w:rsidRPr="00D82D18">
              <w:t>10%</w:t>
            </w:r>
          </w:p>
        </w:tc>
      </w:tr>
      <w:tr w:rsidR="006E38AF" w:rsidRPr="00D82D18" w:rsidTr="006E38AF">
        <w:trPr>
          <w:cantSplit/>
          <w:trHeight w:val="473"/>
          <w:jc w:val="center"/>
        </w:trPr>
        <w:tc>
          <w:tcPr>
            <w:tcW w:w="2694" w:type="dxa"/>
            <w:shd w:val="clear" w:color="auto" w:fill="auto"/>
          </w:tcPr>
          <w:p w:rsidR="006E38AF" w:rsidRPr="00D82D18" w:rsidRDefault="006E38AF" w:rsidP="009F0341">
            <w:pPr>
              <w:ind w:left="31" w:firstLine="0"/>
              <w:rPr>
                <w:rFonts w:ascii="Times New Roman" w:hAnsi="Times New Roman" w:cs="Times New Roman"/>
              </w:rPr>
            </w:pPr>
            <w:r w:rsidRPr="00D82D18">
              <w:rPr>
                <w:rFonts w:ascii="Times New Roman" w:hAnsi="Times New Roman" w:cs="Times New Roman"/>
              </w:rPr>
              <w:t>Площадки для занятий спортом</w:t>
            </w:r>
          </w:p>
        </w:tc>
        <w:tc>
          <w:tcPr>
            <w:tcW w:w="851" w:type="dxa"/>
            <w:shd w:val="clear" w:color="auto" w:fill="auto"/>
          </w:tcPr>
          <w:p w:rsidR="006E38AF" w:rsidRPr="00D82D18" w:rsidRDefault="006E38AF" w:rsidP="006E38AF">
            <w:pPr>
              <w:ind w:left="31" w:firstLine="0"/>
              <w:jc w:val="center"/>
              <w:rPr>
                <w:rFonts w:ascii="Times New Roman" w:hAnsi="Times New Roman" w:cs="Times New Roman"/>
              </w:rPr>
            </w:pPr>
            <w:r w:rsidRPr="00D82D18">
              <w:rPr>
                <w:rFonts w:ascii="Times New Roman" w:hAnsi="Times New Roman" w:cs="Times New Roman"/>
              </w:rPr>
              <w:t>5.1.3</w:t>
            </w:r>
          </w:p>
        </w:tc>
        <w:tc>
          <w:tcPr>
            <w:tcW w:w="1134" w:type="dxa"/>
            <w:vMerge/>
          </w:tcPr>
          <w:p w:rsidR="006E38AF" w:rsidRPr="00D82D18" w:rsidRDefault="006E38AF" w:rsidP="006E38AF">
            <w:pPr>
              <w:pStyle w:val="affff7"/>
              <w:ind w:left="31"/>
              <w:jc w:val="center"/>
            </w:pPr>
          </w:p>
        </w:tc>
        <w:tc>
          <w:tcPr>
            <w:tcW w:w="847" w:type="dxa"/>
            <w:vMerge/>
          </w:tcPr>
          <w:p w:rsidR="006E38AF" w:rsidRPr="00D82D18" w:rsidRDefault="006E38AF" w:rsidP="006E38AF">
            <w:pPr>
              <w:pStyle w:val="affff7"/>
              <w:ind w:left="31"/>
              <w:jc w:val="center"/>
            </w:pPr>
          </w:p>
        </w:tc>
        <w:tc>
          <w:tcPr>
            <w:tcW w:w="1134" w:type="dxa"/>
            <w:vMerge/>
          </w:tcPr>
          <w:p w:rsidR="006E38AF" w:rsidRPr="00D82D18" w:rsidRDefault="006E38AF" w:rsidP="006E38AF">
            <w:pPr>
              <w:pStyle w:val="affff7"/>
              <w:ind w:left="31"/>
              <w:jc w:val="center"/>
            </w:pPr>
          </w:p>
        </w:tc>
        <w:tc>
          <w:tcPr>
            <w:tcW w:w="850" w:type="dxa"/>
            <w:vMerge/>
          </w:tcPr>
          <w:p w:rsidR="006E38AF" w:rsidRPr="00D82D18" w:rsidRDefault="006E38AF" w:rsidP="006E38AF">
            <w:pPr>
              <w:pStyle w:val="affff7"/>
              <w:ind w:left="31"/>
              <w:jc w:val="center"/>
            </w:pPr>
          </w:p>
        </w:tc>
        <w:tc>
          <w:tcPr>
            <w:tcW w:w="709" w:type="dxa"/>
            <w:vMerge/>
          </w:tcPr>
          <w:p w:rsidR="006E38AF" w:rsidRPr="00D82D18" w:rsidRDefault="006E38AF" w:rsidP="006E38AF">
            <w:pPr>
              <w:pStyle w:val="affff7"/>
              <w:ind w:left="31"/>
              <w:jc w:val="center"/>
            </w:pPr>
          </w:p>
        </w:tc>
        <w:tc>
          <w:tcPr>
            <w:tcW w:w="709" w:type="dxa"/>
            <w:vMerge/>
          </w:tcPr>
          <w:p w:rsidR="006E38AF" w:rsidRPr="00D82D18" w:rsidRDefault="006E38AF" w:rsidP="006E38AF">
            <w:pPr>
              <w:pStyle w:val="affff7"/>
              <w:ind w:left="31"/>
              <w:jc w:val="center"/>
            </w:pPr>
          </w:p>
        </w:tc>
        <w:tc>
          <w:tcPr>
            <w:tcW w:w="850" w:type="dxa"/>
            <w:vMerge/>
          </w:tcPr>
          <w:p w:rsidR="006E38AF" w:rsidRPr="00D82D18" w:rsidRDefault="006E38AF" w:rsidP="006E38AF">
            <w:pPr>
              <w:pStyle w:val="affff7"/>
              <w:ind w:left="31"/>
              <w:jc w:val="center"/>
            </w:pPr>
          </w:p>
        </w:tc>
      </w:tr>
      <w:tr w:rsidR="006E38AF" w:rsidRPr="00D82D18" w:rsidTr="006E38AF">
        <w:trPr>
          <w:cantSplit/>
          <w:trHeight w:val="557"/>
          <w:jc w:val="center"/>
        </w:trPr>
        <w:tc>
          <w:tcPr>
            <w:tcW w:w="2694" w:type="dxa"/>
            <w:shd w:val="clear" w:color="auto" w:fill="auto"/>
          </w:tcPr>
          <w:p w:rsidR="006E38AF" w:rsidRPr="00D82D18" w:rsidRDefault="006E38AF" w:rsidP="009F0341">
            <w:pPr>
              <w:ind w:left="31" w:firstLine="0"/>
              <w:rPr>
                <w:rFonts w:ascii="Times New Roman" w:hAnsi="Times New Roman" w:cs="Times New Roman"/>
              </w:rPr>
            </w:pPr>
            <w:r w:rsidRPr="00D82D18">
              <w:rPr>
                <w:rFonts w:ascii="Times New Roman" w:hAnsi="Times New Roman" w:cs="Times New Roman"/>
              </w:rPr>
              <w:t>Причалы для маломерных судов</w:t>
            </w:r>
          </w:p>
        </w:tc>
        <w:tc>
          <w:tcPr>
            <w:tcW w:w="851" w:type="dxa"/>
            <w:shd w:val="clear" w:color="auto" w:fill="auto"/>
          </w:tcPr>
          <w:p w:rsidR="006E38AF" w:rsidRPr="00D82D18" w:rsidRDefault="006E38AF" w:rsidP="006E38AF">
            <w:pPr>
              <w:ind w:left="31" w:firstLine="0"/>
              <w:jc w:val="center"/>
              <w:rPr>
                <w:rFonts w:ascii="Times New Roman" w:hAnsi="Times New Roman" w:cs="Times New Roman"/>
              </w:rPr>
            </w:pPr>
            <w:r w:rsidRPr="00D82D18">
              <w:rPr>
                <w:rFonts w:ascii="Times New Roman" w:hAnsi="Times New Roman" w:cs="Times New Roman"/>
              </w:rPr>
              <w:t>5.4</w:t>
            </w:r>
          </w:p>
        </w:tc>
        <w:tc>
          <w:tcPr>
            <w:tcW w:w="1134" w:type="dxa"/>
            <w:vMerge/>
          </w:tcPr>
          <w:p w:rsidR="006E38AF" w:rsidRPr="00D82D18" w:rsidRDefault="006E38AF" w:rsidP="006E38AF">
            <w:pPr>
              <w:pStyle w:val="affff7"/>
              <w:ind w:left="31"/>
              <w:jc w:val="center"/>
            </w:pPr>
          </w:p>
        </w:tc>
        <w:tc>
          <w:tcPr>
            <w:tcW w:w="847" w:type="dxa"/>
            <w:vMerge/>
          </w:tcPr>
          <w:p w:rsidR="006E38AF" w:rsidRPr="00D82D18" w:rsidRDefault="006E38AF" w:rsidP="006E38AF">
            <w:pPr>
              <w:pStyle w:val="affff7"/>
              <w:ind w:left="31"/>
              <w:jc w:val="center"/>
            </w:pPr>
          </w:p>
        </w:tc>
        <w:tc>
          <w:tcPr>
            <w:tcW w:w="1134" w:type="dxa"/>
            <w:vMerge/>
          </w:tcPr>
          <w:p w:rsidR="006E38AF" w:rsidRPr="00D82D18" w:rsidRDefault="006E38AF" w:rsidP="006E38AF">
            <w:pPr>
              <w:pStyle w:val="affff7"/>
              <w:ind w:left="31"/>
              <w:jc w:val="center"/>
            </w:pPr>
          </w:p>
        </w:tc>
        <w:tc>
          <w:tcPr>
            <w:tcW w:w="850" w:type="dxa"/>
            <w:vMerge/>
          </w:tcPr>
          <w:p w:rsidR="006E38AF" w:rsidRPr="00D82D18" w:rsidRDefault="006E38AF" w:rsidP="006E38AF">
            <w:pPr>
              <w:pStyle w:val="affff7"/>
              <w:ind w:left="31"/>
              <w:jc w:val="center"/>
            </w:pPr>
          </w:p>
        </w:tc>
        <w:tc>
          <w:tcPr>
            <w:tcW w:w="709" w:type="dxa"/>
            <w:vMerge/>
          </w:tcPr>
          <w:p w:rsidR="006E38AF" w:rsidRPr="00D82D18" w:rsidRDefault="006E38AF" w:rsidP="006E38AF">
            <w:pPr>
              <w:pStyle w:val="affff7"/>
              <w:ind w:left="31"/>
              <w:jc w:val="center"/>
            </w:pPr>
          </w:p>
        </w:tc>
        <w:tc>
          <w:tcPr>
            <w:tcW w:w="709" w:type="dxa"/>
            <w:vMerge/>
          </w:tcPr>
          <w:p w:rsidR="006E38AF" w:rsidRPr="00D82D18" w:rsidRDefault="006E38AF" w:rsidP="006E38AF">
            <w:pPr>
              <w:pStyle w:val="affff7"/>
              <w:ind w:left="31"/>
              <w:jc w:val="center"/>
            </w:pPr>
          </w:p>
        </w:tc>
        <w:tc>
          <w:tcPr>
            <w:tcW w:w="850" w:type="dxa"/>
            <w:vMerge/>
          </w:tcPr>
          <w:p w:rsidR="006E38AF" w:rsidRPr="00D82D18" w:rsidRDefault="006E38AF" w:rsidP="006E38AF">
            <w:pPr>
              <w:pStyle w:val="affff7"/>
              <w:ind w:left="31"/>
              <w:jc w:val="center"/>
            </w:pPr>
          </w:p>
        </w:tc>
      </w:tr>
      <w:tr w:rsidR="006E38AF" w:rsidRPr="00D82D18" w:rsidTr="006E38AF">
        <w:trPr>
          <w:cantSplit/>
          <w:trHeight w:val="409"/>
          <w:jc w:val="center"/>
        </w:trPr>
        <w:tc>
          <w:tcPr>
            <w:tcW w:w="2694" w:type="dxa"/>
            <w:shd w:val="clear" w:color="auto" w:fill="auto"/>
          </w:tcPr>
          <w:p w:rsidR="006E38AF" w:rsidRPr="00D82D18" w:rsidRDefault="006E38AF" w:rsidP="009F0341">
            <w:pPr>
              <w:ind w:left="31" w:firstLine="0"/>
              <w:rPr>
                <w:rFonts w:ascii="Times New Roman" w:hAnsi="Times New Roman" w:cs="Times New Roman"/>
              </w:rPr>
            </w:pPr>
            <w:r w:rsidRPr="00D82D18">
              <w:rPr>
                <w:rFonts w:ascii="Times New Roman" w:hAnsi="Times New Roman" w:cs="Times New Roman"/>
              </w:rPr>
              <w:t>Развлекательные мероприятия</w:t>
            </w:r>
          </w:p>
        </w:tc>
        <w:tc>
          <w:tcPr>
            <w:tcW w:w="851" w:type="dxa"/>
            <w:shd w:val="clear" w:color="auto" w:fill="auto"/>
          </w:tcPr>
          <w:p w:rsidR="006E38AF" w:rsidRPr="00D82D18" w:rsidRDefault="006E38AF" w:rsidP="006E38AF">
            <w:pPr>
              <w:ind w:left="31" w:firstLine="0"/>
              <w:jc w:val="center"/>
              <w:rPr>
                <w:rFonts w:ascii="Times New Roman" w:hAnsi="Times New Roman" w:cs="Times New Roman"/>
              </w:rPr>
            </w:pPr>
            <w:r w:rsidRPr="00D82D18">
              <w:rPr>
                <w:rFonts w:ascii="Times New Roman" w:hAnsi="Times New Roman" w:cs="Times New Roman"/>
              </w:rPr>
              <w:t>4.8.1</w:t>
            </w:r>
          </w:p>
        </w:tc>
        <w:tc>
          <w:tcPr>
            <w:tcW w:w="1134" w:type="dxa"/>
            <w:vMerge/>
          </w:tcPr>
          <w:p w:rsidR="006E38AF" w:rsidRPr="00D82D18" w:rsidRDefault="006E38AF" w:rsidP="006E38AF">
            <w:pPr>
              <w:pStyle w:val="affff7"/>
              <w:ind w:left="31"/>
              <w:jc w:val="center"/>
            </w:pPr>
          </w:p>
        </w:tc>
        <w:tc>
          <w:tcPr>
            <w:tcW w:w="847" w:type="dxa"/>
            <w:vMerge/>
          </w:tcPr>
          <w:p w:rsidR="006E38AF" w:rsidRPr="00D82D18" w:rsidRDefault="006E38AF" w:rsidP="006E38AF">
            <w:pPr>
              <w:pStyle w:val="affff7"/>
              <w:ind w:left="31"/>
              <w:jc w:val="center"/>
            </w:pPr>
          </w:p>
        </w:tc>
        <w:tc>
          <w:tcPr>
            <w:tcW w:w="1134" w:type="dxa"/>
            <w:vMerge/>
          </w:tcPr>
          <w:p w:rsidR="006E38AF" w:rsidRPr="00D82D18" w:rsidRDefault="006E38AF" w:rsidP="006E38AF">
            <w:pPr>
              <w:pStyle w:val="affff7"/>
              <w:ind w:left="31"/>
              <w:jc w:val="center"/>
            </w:pPr>
          </w:p>
        </w:tc>
        <w:tc>
          <w:tcPr>
            <w:tcW w:w="850" w:type="dxa"/>
            <w:vMerge/>
          </w:tcPr>
          <w:p w:rsidR="006E38AF" w:rsidRPr="00D82D18" w:rsidRDefault="006E38AF" w:rsidP="006E38AF">
            <w:pPr>
              <w:pStyle w:val="affff7"/>
              <w:ind w:left="31"/>
              <w:jc w:val="center"/>
            </w:pPr>
          </w:p>
        </w:tc>
        <w:tc>
          <w:tcPr>
            <w:tcW w:w="709" w:type="dxa"/>
            <w:vMerge/>
          </w:tcPr>
          <w:p w:rsidR="006E38AF" w:rsidRPr="00D82D18" w:rsidRDefault="006E38AF" w:rsidP="006E38AF">
            <w:pPr>
              <w:pStyle w:val="affff7"/>
              <w:ind w:left="31"/>
              <w:jc w:val="center"/>
            </w:pPr>
          </w:p>
        </w:tc>
        <w:tc>
          <w:tcPr>
            <w:tcW w:w="709" w:type="dxa"/>
            <w:vMerge/>
          </w:tcPr>
          <w:p w:rsidR="006E38AF" w:rsidRPr="00D82D18" w:rsidRDefault="006E38AF" w:rsidP="006E38AF">
            <w:pPr>
              <w:pStyle w:val="affff7"/>
              <w:ind w:left="31"/>
              <w:jc w:val="center"/>
            </w:pPr>
          </w:p>
        </w:tc>
        <w:tc>
          <w:tcPr>
            <w:tcW w:w="850" w:type="dxa"/>
            <w:vMerge/>
          </w:tcPr>
          <w:p w:rsidR="006E38AF" w:rsidRPr="00D82D18" w:rsidRDefault="006E38AF" w:rsidP="006E38AF">
            <w:pPr>
              <w:pStyle w:val="affff7"/>
              <w:ind w:left="31"/>
              <w:jc w:val="center"/>
            </w:pPr>
          </w:p>
        </w:tc>
      </w:tr>
      <w:tr w:rsidR="006E38AF" w:rsidRPr="00D82D18" w:rsidTr="006E38AF">
        <w:trPr>
          <w:cantSplit/>
          <w:trHeight w:val="417"/>
          <w:jc w:val="center"/>
        </w:trPr>
        <w:tc>
          <w:tcPr>
            <w:tcW w:w="2694" w:type="dxa"/>
            <w:shd w:val="clear" w:color="auto" w:fill="auto"/>
          </w:tcPr>
          <w:p w:rsidR="006E38AF" w:rsidRPr="00D82D18" w:rsidRDefault="006E38AF" w:rsidP="009F0341">
            <w:pPr>
              <w:ind w:left="31" w:firstLine="0"/>
              <w:rPr>
                <w:rFonts w:ascii="Times New Roman" w:hAnsi="Times New Roman" w:cs="Times New Roman"/>
              </w:rPr>
            </w:pPr>
            <w:r w:rsidRPr="00D82D18">
              <w:rPr>
                <w:rFonts w:ascii="Times New Roman" w:hAnsi="Times New Roman" w:cs="Times New Roman"/>
              </w:rPr>
              <w:t>Общее пользование водными объектами</w:t>
            </w:r>
          </w:p>
        </w:tc>
        <w:tc>
          <w:tcPr>
            <w:tcW w:w="851" w:type="dxa"/>
            <w:shd w:val="clear" w:color="auto" w:fill="auto"/>
          </w:tcPr>
          <w:p w:rsidR="006E38AF" w:rsidRPr="00D82D18" w:rsidRDefault="006E38AF" w:rsidP="006E38AF">
            <w:pPr>
              <w:ind w:left="31" w:firstLine="0"/>
              <w:jc w:val="center"/>
              <w:rPr>
                <w:rFonts w:ascii="Times New Roman" w:hAnsi="Times New Roman" w:cs="Times New Roman"/>
              </w:rPr>
            </w:pPr>
            <w:r w:rsidRPr="00D82D18">
              <w:rPr>
                <w:rFonts w:ascii="Times New Roman" w:hAnsi="Times New Roman" w:cs="Times New Roman"/>
              </w:rPr>
              <w:t>11.1</w:t>
            </w:r>
          </w:p>
        </w:tc>
        <w:tc>
          <w:tcPr>
            <w:tcW w:w="1134" w:type="dxa"/>
            <w:vMerge/>
          </w:tcPr>
          <w:p w:rsidR="006E38AF" w:rsidRPr="00D82D18" w:rsidRDefault="006E38AF" w:rsidP="006E38AF">
            <w:pPr>
              <w:pStyle w:val="affff7"/>
              <w:ind w:left="31"/>
              <w:jc w:val="center"/>
              <w:rPr>
                <w:rFonts w:eastAsiaTheme="minorHAnsi"/>
                <w:lang w:eastAsia="en-US"/>
              </w:rPr>
            </w:pPr>
          </w:p>
        </w:tc>
        <w:tc>
          <w:tcPr>
            <w:tcW w:w="847" w:type="dxa"/>
            <w:vMerge/>
          </w:tcPr>
          <w:p w:rsidR="006E38AF" w:rsidRPr="00D82D18" w:rsidRDefault="006E38AF" w:rsidP="006E38AF">
            <w:pPr>
              <w:pStyle w:val="affff7"/>
              <w:ind w:left="31"/>
              <w:jc w:val="center"/>
              <w:rPr>
                <w:rFonts w:eastAsiaTheme="minorHAnsi"/>
                <w:lang w:eastAsia="en-US"/>
              </w:rPr>
            </w:pPr>
          </w:p>
        </w:tc>
        <w:tc>
          <w:tcPr>
            <w:tcW w:w="1134" w:type="dxa"/>
            <w:vMerge/>
          </w:tcPr>
          <w:p w:rsidR="006E38AF" w:rsidRPr="00D82D18" w:rsidRDefault="006E38AF" w:rsidP="006E38AF">
            <w:pPr>
              <w:pStyle w:val="affff7"/>
              <w:ind w:left="31"/>
              <w:jc w:val="center"/>
              <w:rPr>
                <w:rFonts w:eastAsiaTheme="minorHAnsi"/>
                <w:lang w:eastAsia="en-US"/>
              </w:rPr>
            </w:pPr>
          </w:p>
        </w:tc>
        <w:tc>
          <w:tcPr>
            <w:tcW w:w="850" w:type="dxa"/>
            <w:vMerge/>
          </w:tcPr>
          <w:p w:rsidR="006E38AF" w:rsidRPr="00D82D18" w:rsidRDefault="006E38AF" w:rsidP="006E38AF">
            <w:pPr>
              <w:pStyle w:val="affff7"/>
              <w:ind w:left="31"/>
              <w:jc w:val="center"/>
              <w:rPr>
                <w:rFonts w:eastAsiaTheme="minorHAnsi"/>
                <w:lang w:eastAsia="en-US"/>
              </w:rPr>
            </w:pPr>
          </w:p>
        </w:tc>
        <w:tc>
          <w:tcPr>
            <w:tcW w:w="709" w:type="dxa"/>
            <w:vMerge/>
          </w:tcPr>
          <w:p w:rsidR="006E38AF" w:rsidRPr="00D82D18" w:rsidRDefault="006E38AF" w:rsidP="006E38AF">
            <w:pPr>
              <w:pStyle w:val="affff7"/>
              <w:ind w:left="31"/>
              <w:jc w:val="center"/>
              <w:rPr>
                <w:rFonts w:eastAsiaTheme="minorHAnsi"/>
                <w:lang w:eastAsia="en-US"/>
              </w:rPr>
            </w:pPr>
          </w:p>
        </w:tc>
        <w:tc>
          <w:tcPr>
            <w:tcW w:w="709" w:type="dxa"/>
            <w:vMerge/>
          </w:tcPr>
          <w:p w:rsidR="006E38AF" w:rsidRPr="00D82D18" w:rsidRDefault="006E38AF" w:rsidP="006E38AF">
            <w:pPr>
              <w:pStyle w:val="affff7"/>
              <w:ind w:left="31"/>
              <w:jc w:val="center"/>
              <w:rPr>
                <w:rFonts w:eastAsiaTheme="minorHAnsi"/>
                <w:lang w:eastAsia="en-US"/>
              </w:rPr>
            </w:pPr>
          </w:p>
        </w:tc>
        <w:tc>
          <w:tcPr>
            <w:tcW w:w="850" w:type="dxa"/>
            <w:vMerge/>
          </w:tcPr>
          <w:p w:rsidR="006E38AF" w:rsidRPr="00D82D18" w:rsidRDefault="006E38AF" w:rsidP="006E38AF">
            <w:pPr>
              <w:pStyle w:val="affff7"/>
              <w:ind w:left="31"/>
              <w:jc w:val="center"/>
              <w:rPr>
                <w:rFonts w:eastAsiaTheme="minorHAnsi"/>
                <w:lang w:eastAsia="en-US"/>
              </w:rPr>
            </w:pPr>
          </w:p>
        </w:tc>
      </w:tr>
      <w:tr w:rsidR="006E38AF" w:rsidRPr="00D82D18" w:rsidTr="006E38AF">
        <w:trPr>
          <w:cantSplit/>
          <w:trHeight w:val="1134"/>
          <w:jc w:val="center"/>
        </w:trPr>
        <w:tc>
          <w:tcPr>
            <w:tcW w:w="2694" w:type="dxa"/>
            <w:shd w:val="clear" w:color="auto" w:fill="auto"/>
          </w:tcPr>
          <w:p w:rsidR="006E38AF" w:rsidRPr="00D82D18" w:rsidRDefault="006E38AF" w:rsidP="009F0341">
            <w:pPr>
              <w:pStyle w:val="ConsPlusNormal"/>
              <w:ind w:hanging="15"/>
              <w:rPr>
                <w:rFonts w:ascii="Times New Roman" w:hAnsi="Times New Roman" w:cs="Times New Roman"/>
                <w:sz w:val="24"/>
                <w:szCs w:val="24"/>
              </w:rPr>
            </w:pPr>
            <w:r w:rsidRPr="00D82D18">
              <w:rPr>
                <w:rFonts w:ascii="Times New Roman" w:hAnsi="Times New Roman" w:cs="Times New Roman"/>
                <w:sz w:val="24"/>
                <w:szCs w:val="24"/>
              </w:rPr>
              <w:t>Предоставление коммунальных услуг</w:t>
            </w:r>
          </w:p>
        </w:tc>
        <w:tc>
          <w:tcPr>
            <w:tcW w:w="851" w:type="dxa"/>
            <w:shd w:val="clear" w:color="auto" w:fill="auto"/>
          </w:tcPr>
          <w:p w:rsidR="006E38AF" w:rsidRPr="00D82D18" w:rsidRDefault="006E38AF" w:rsidP="006E38AF">
            <w:pPr>
              <w:ind w:hanging="15"/>
              <w:jc w:val="center"/>
              <w:rPr>
                <w:rFonts w:ascii="Times New Roman" w:hAnsi="Times New Roman" w:cs="Times New Roman"/>
              </w:rPr>
            </w:pPr>
            <w:r w:rsidRPr="00D82D18">
              <w:rPr>
                <w:rFonts w:ascii="Times New Roman" w:hAnsi="Times New Roman" w:cs="Times New Roman"/>
              </w:rPr>
              <w:t>3.1.1</w:t>
            </w:r>
          </w:p>
        </w:tc>
        <w:tc>
          <w:tcPr>
            <w:tcW w:w="1134" w:type="dxa"/>
          </w:tcPr>
          <w:p w:rsidR="006E38AF" w:rsidRPr="00D82D18" w:rsidRDefault="006E38AF" w:rsidP="006E38AF">
            <w:pPr>
              <w:pStyle w:val="affff7"/>
              <w:jc w:val="center"/>
            </w:pPr>
            <w:r w:rsidRPr="00D82D18">
              <w:t>1/</w:t>
            </w:r>
          </w:p>
          <w:p w:rsidR="006E38AF" w:rsidRPr="00D82D18" w:rsidRDefault="006E38AF" w:rsidP="006E38AF">
            <w:pPr>
              <w:pStyle w:val="affff7"/>
              <w:jc w:val="center"/>
            </w:pPr>
            <w:r w:rsidRPr="00D82D18">
              <w:t>20000</w:t>
            </w:r>
          </w:p>
          <w:p w:rsidR="006E38AF" w:rsidRPr="00D82D18" w:rsidRDefault="006E38AF" w:rsidP="006E38AF">
            <w:pPr>
              <w:pStyle w:val="affff7"/>
              <w:ind w:hanging="44"/>
              <w:jc w:val="center"/>
            </w:pPr>
            <w:r w:rsidRPr="00D82D18">
              <w:t>кв.м</w:t>
            </w:r>
          </w:p>
        </w:tc>
        <w:tc>
          <w:tcPr>
            <w:tcW w:w="5099" w:type="dxa"/>
            <w:gridSpan w:val="6"/>
          </w:tcPr>
          <w:p w:rsidR="006E38AF" w:rsidRPr="00D82D18" w:rsidRDefault="006E38AF" w:rsidP="006E38AF">
            <w:pPr>
              <w:pStyle w:val="ConsPlusNormal"/>
              <w:ind w:hanging="15"/>
              <w:jc w:val="center"/>
              <w:rPr>
                <w:rFonts w:ascii="Times New Roman" w:hAnsi="Times New Roman" w:cs="Times New Roman"/>
                <w:sz w:val="24"/>
                <w:szCs w:val="24"/>
              </w:rPr>
            </w:pPr>
            <w:r w:rsidRPr="00D82D18">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6E38AF" w:rsidRPr="00D82D18" w:rsidTr="006E38AF">
        <w:trPr>
          <w:cantSplit/>
          <w:trHeight w:val="414"/>
          <w:jc w:val="center"/>
        </w:trPr>
        <w:tc>
          <w:tcPr>
            <w:tcW w:w="2694" w:type="dxa"/>
            <w:shd w:val="clear" w:color="auto" w:fill="auto"/>
          </w:tcPr>
          <w:p w:rsidR="006E38AF" w:rsidRPr="00D82D18" w:rsidRDefault="006E38AF" w:rsidP="009F0341">
            <w:pPr>
              <w:pStyle w:val="affff7"/>
              <w:spacing w:before="0" w:beforeAutospacing="0" w:after="0"/>
            </w:pPr>
            <w:r w:rsidRPr="00D82D18">
              <w:t>Земельные участки (территории) общего пользования</w:t>
            </w:r>
          </w:p>
        </w:tc>
        <w:tc>
          <w:tcPr>
            <w:tcW w:w="851" w:type="dxa"/>
            <w:shd w:val="clear" w:color="auto" w:fill="auto"/>
          </w:tcPr>
          <w:p w:rsidR="006E38AF" w:rsidRPr="00D82D18" w:rsidRDefault="006E38AF" w:rsidP="006E38AF">
            <w:pPr>
              <w:pStyle w:val="affff7"/>
              <w:jc w:val="center"/>
            </w:pPr>
            <w:r w:rsidRPr="00D82D18">
              <w:t>12.0</w:t>
            </w:r>
          </w:p>
        </w:tc>
        <w:tc>
          <w:tcPr>
            <w:tcW w:w="6233" w:type="dxa"/>
            <w:gridSpan w:val="7"/>
            <w:vMerge w:val="restart"/>
            <w:vAlign w:val="center"/>
          </w:tcPr>
          <w:p w:rsidR="006E38AF" w:rsidRPr="00D82D18" w:rsidRDefault="006E38AF" w:rsidP="006E38AF">
            <w:pPr>
              <w:pStyle w:val="affff7"/>
              <w:ind w:left="31"/>
              <w:jc w:val="center"/>
            </w:pPr>
            <w:r w:rsidRPr="00D82D18">
              <w:t>Не подлежат установлению</w:t>
            </w:r>
          </w:p>
        </w:tc>
      </w:tr>
      <w:tr w:rsidR="006E38AF" w:rsidRPr="00D82D18" w:rsidTr="006E38AF">
        <w:trPr>
          <w:cantSplit/>
          <w:trHeight w:val="414"/>
          <w:jc w:val="center"/>
        </w:trPr>
        <w:tc>
          <w:tcPr>
            <w:tcW w:w="2694" w:type="dxa"/>
            <w:shd w:val="clear" w:color="auto" w:fill="auto"/>
          </w:tcPr>
          <w:p w:rsidR="006E38AF" w:rsidRPr="00D82D18" w:rsidRDefault="006E38AF" w:rsidP="009F0341">
            <w:pPr>
              <w:pStyle w:val="affff7"/>
              <w:spacing w:before="0" w:beforeAutospacing="0" w:after="0"/>
            </w:pPr>
            <w:r w:rsidRPr="00D82D18">
              <w:t>Улично-дорожная сеть</w:t>
            </w:r>
          </w:p>
        </w:tc>
        <w:tc>
          <w:tcPr>
            <w:tcW w:w="851" w:type="dxa"/>
            <w:shd w:val="clear" w:color="auto" w:fill="auto"/>
          </w:tcPr>
          <w:p w:rsidR="006E38AF" w:rsidRPr="00D82D18" w:rsidRDefault="006E38AF" w:rsidP="006E38AF">
            <w:pPr>
              <w:pStyle w:val="affff7"/>
              <w:jc w:val="center"/>
            </w:pPr>
            <w:r w:rsidRPr="00D82D18">
              <w:t>12.0.1</w:t>
            </w:r>
          </w:p>
        </w:tc>
        <w:tc>
          <w:tcPr>
            <w:tcW w:w="6233" w:type="dxa"/>
            <w:gridSpan w:val="7"/>
            <w:vMerge/>
          </w:tcPr>
          <w:p w:rsidR="006E38AF" w:rsidRPr="00D82D18" w:rsidRDefault="006E38AF" w:rsidP="006E38AF">
            <w:pPr>
              <w:pStyle w:val="affff7"/>
              <w:ind w:left="31"/>
              <w:jc w:val="center"/>
            </w:pPr>
          </w:p>
        </w:tc>
      </w:tr>
      <w:tr w:rsidR="006E38AF" w:rsidRPr="00D82D18" w:rsidTr="006E38AF">
        <w:trPr>
          <w:cantSplit/>
          <w:trHeight w:val="414"/>
          <w:jc w:val="center"/>
        </w:trPr>
        <w:tc>
          <w:tcPr>
            <w:tcW w:w="2694" w:type="dxa"/>
            <w:shd w:val="clear" w:color="auto" w:fill="auto"/>
          </w:tcPr>
          <w:p w:rsidR="006E38AF" w:rsidRPr="00D82D18" w:rsidRDefault="006E38AF" w:rsidP="009F0341">
            <w:pPr>
              <w:pStyle w:val="affff7"/>
              <w:spacing w:before="0" w:beforeAutospacing="0" w:after="0"/>
            </w:pPr>
            <w:r w:rsidRPr="00D82D18">
              <w:t>Благоустройство территории</w:t>
            </w:r>
          </w:p>
        </w:tc>
        <w:tc>
          <w:tcPr>
            <w:tcW w:w="851" w:type="dxa"/>
            <w:shd w:val="clear" w:color="auto" w:fill="auto"/>
          </w:tcPr>
          <w:p w:rsidR="006E38AF" w:rsidRPr="00D82D18" w:rsidRDefault="006E38AF" w:rsidP="006E38AF">
            <w:pPr>
              <w:pStyle w:val="affff7"/>
              <w:jc w:val="center"/>
            </w:pPr>
            <w:r w:rsidRPr="00D82D18">
              <w:t>12.0.2</w:t>
            </w:r>
          </w:p>
        </w:tc>
        <w:tc>
          <w:tcPr>
            <w:tcW w:w="6233" w:type="dxa"/>
            <w:gridSpan w:val="7"/>
            <w:vMerge/>
          </w:tcPr>
          <w:p w:rsidR="006E38AF" w:rsidRPr="00D82D18" w:rsidRDefault="006E38AF" w:rsidP="006E38AF">
            <w:pPr>
              <w:pStyle w:val="affff7"/>
              <w:ind w:left="31"/>
              <w:jc w:val="center"/>
            </w:pPr>
          </w:p>
        </w:tc>
      </w:tr>
      <w:tr w:rsidR="006E38AF" w:rsidRPr="00D82D18" w:rsidTr="006E38AF">
        <w:trPr>
          <w:cantSplit/>
          <w:trHeight w:val="414"/>
          <w:jc w:val="center"/>
        </w:trPr>
        <w:tc>
          <w:tcPr>
            <w:tcW w:w="2694" w:type="dxa"/>
            <w:shd w:val="clear" w:color="auto" w:fill="auto"/>
          </w:tcPr>
          <w:p w:rsidR="006E38AF" w:rsidRPr="00D82D18" w:rsidRDefault="006E38AF" w:rsidP="009F0341">
            <w:pPr>
              <w:ind w:left="31" w:firstLine="0"/>
              <w:rPr>
                <w:rFonts w:ascii="Times New Roman" w:hAnsi="Times New Roman" w:cs="Times New Roman"/>
              </w:rPr>
            </w:pPr>
            <w:r w:rsidRPr="00D82D18">
              <w:rPr>
                <w:rFonts w:ascii="Times New Roman" w:hAnsi="Times New Roman" w:cs="Times New Roman"/>
              </w:rPr>
              <w:t>Историко-культурная деятельность</w:t>
            </w:r>
          </w:p>
        </w:tc>
        <w:tc>
          <w:tcPr>
            <w:tcW w:w="851" w:type="dxa"/>
            <w:shd w:val="clear" w:color="auto" w:fill="auto"/>
          </w:tcPr>
          <w:p w:rsidR="006E38AF" w:rsidRPr="00D82D18" w:rsidRDefault="006E38AF" w:rsidP="006E38AF">
            <w:pPr>
              <w:ind w:left="31" w:firstLine="0"/>
              <w:jc w:val="center"/>
              <w:rPr>
                <w:rFonts w:ascii="Times New Roman" w:hAnsi="Times New Roman" w:cs="Times New Roman"/>
              </w:rPr>
            </w:pPr>
            <w:r w:rsidRPr="00D82D18">
              <w:rPr>
                <w:rFonts w:ascii="Times New Roman" w:hAnsi="Times New Roman" w:cs="Times New Roman"/>
              </w:rPr>
              <w:t>9.3</w:t>
            </w:r>
          </w:p>
        </w:tc>
        <w:tc>
          <w:tcPr>
            <w:tcW w:w="6233" w:type="dxa"/>
            <w:gridSpan w:val="7"/>
            <w:vMerge/>
          </w:tcPr>
          <w:p w:rsidR="006E38AF" w:rsidRPr="00D82D18" w:rsidRDefault="006E38AF" w:rsidP="006E38AF">
            <w:pPr>
              <w:pStyle w:val="affff7"/>
              <w:ind w:left="31"/>
              <w:jc w:val="center"/>
            </w:pPr>
          </w:p>
        </w:tc>
      </w:tr>
    </w:tbl>
    <w:p w:rsidR="006E38AF" w:rsidRPr="00D82D18" w:rsidRDefault="006E38AF" w:rsidP="006E38AF">
      <w:pPr>
        <w:rPr>
          <w:rFonts w:ascii="Times New Roman" w:eastAsia="SimSun" w:hAnsi="Times New Roman" w:cs="Times New Roman"/>
          <w:lang w:eastAsia="zh-CN"/>
        </w:rPr>
      </w:pPr>
    </w:p>
    <w:p w:rsidR="009F0341" w:rsidRPr="00D82D18" w:rsidRDefault="009F0341" w:rsidP="006E38AF">
      <w:pPr>
        <w:ind w:firstLine="0"/>
        <w:rPr>
          <w:rFonts w:ascii="Times New Roman" w:eastAsia="SimSun" w:hAnsi="Times New Roman" w:cs="Times New Roman"/>
          <w:lang w:eastAsia="zh-CN"/>
        </w:rPr>
      </w:pPr>
    </w:p>
    <w:p w:rsidR="006E38AF" w:rsidRPr="00D82D18" w:rsidRDefault="006E38AF" w:rsidP="006E38A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lastRenderedPageBreak/>
        <w:t xml:space="preserve">2.2. Условно разрешенные виды использования земельных участков и объектов капитального строительства: </w:t>
      </w:r>
    </w:p>
    <w:tbl>
      <w:tblPr>
        <w:tblW w:w="9917"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0"/>
        <w:gridCol w:w="989"/>
        <w:gridCol w:w="988"/>
        <w:gridCol w:w="992"/>
        <w:gridCol w:w="990"/>
        <w:gridCol w:w="855"/>
        <w:gridCol w:w="709"/>
        <w:gridCol w:w="855"/>
        <w:gridCol w:w="859"/>
      </w:tblGrid>
      <w:tr w:rsidR="006E38AF" w:rsidRPr="00D82D18" w:rsidTr="006E38AF">
        <w:trPr>
          <w:cantSplit/>
          <w:trHeight w:val="861"/>
          <w:jc w:val="center"/>
        </w:trPr>
        <w:tc>
          <w:tcPr>
            <w:tcW w:w="2680" w:type="dxa"/>
            <w:vMerge w:val="restart"/>
            <w:shd w:val="clear" w:color="auto" w:fill="auto"/>
            <w:vAlign w:val="center"/>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Наименование вида разрешенного использования</w:t>
            </w:r>
          </w:p>
        </w:tc>
        <w:tc>
          <w:tcPr>
            <w:tcW w:w="989" w:type="dxa"/>
            <w:vMerge w:val="restart"/>
            <w:shd w:val="clear" w:color="auto" w:fill="auto"/>
            <w:vAlign w:val="center"/>
          </w:tcPr>
          <w:p w:rsidR="006E38AF" w:rsidRPr="00D82D18" w:rsidRDefault="006E38AF" w:rsidP="006E38A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Код</w:t>
            </w:r>
          </w:p>
        </w:tc>
        <w:tc>
          <w:tcPr>
            <w:tcW w:w="6248" w:type="dxa"/>
            <w:gridSpan w:val="7"/>
            <w:vAlign w:val="center"/>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6E38AF" w:rsidRPr="00D82D18" w:rsidTr="006E38AF">
        <w:trPr>
          <w:cantSplit/>
          <w:trHeight w:val="4233"/>
          <w:jc w:val="center"/>
        </w:trPr>
        <w:tc>
          <w:tcPr>
            <w:tcW w:w="2680" w:type="dxa"/>
            <w:vMerge/>
            <w:shd w:val="clear" w:color="auto" w:fill="auto"/>
          </w:tcPr>
          <w:p w:rsidR="006E38AF" w:rsidRPr="00D82D18" w:rsidRDefault="006E38AF" w:rsidP="006E38AF">
            <w:pPr>
              <w:ind w:firstLine="0"/>
              <w:jc w:val="center"/>
              <w:rPr>
                <w:rFonts w:ascii="Times New Roman" w:eastAsia="SimSun" w:hAnsi="Times New Roman" w:cs="Times New Roman"/>
                <w:lang w:eastAsia="zh-CN"/>
              </w:rPr>
            </w:pPr>
          </w:p>
        </w:tc>
        <w:tc>
          <w:tcPr>
            <w:tcW w:w="989" w:type="dxa"/>
            <w:vMerge/>
            <w:shd w:val="clear" w:color="auto" w:fill="auto"/>
          </w:tcPr>
          <w:p w:rsidR="006E38AF" w:rsidRPr="00D82D18" w:rsidRDefault="006E38AF" w:rsidP="006E38AF">
            <w:pPr>
              <w:ind w:firstLine="0"/>
              <w:jc w:val="center"/>
              <w:rPr>
                <w:rFonts w:ascii="Times New Roman" w:eastAsia="SimSun" w:hAnsi="Times New Roman" w:cs="Times New Roman"/>
                <w:lang w:eastAsia="zh-CN"/>
              </w:rPr>
            </w:pPr>
          </w:p>
        </w:tc>
        <w:tc>
          <w:tcPr>
            <w:tcW w:w="988" w:type="dxa"/>
            <w:textDirection w:val="btLr"/>
            <w:vAlign w:val="center"/>
          </w:tcPr>
          <w:p w:rsidR="006E38AF" w:rsidRPr="00D82D18" w:rsidRDefault="006E38AF" w:rsidP="006E38AF">
            <w:pPr>
              <w:ind w:firstLine="0"/>
              <w:jc w:val="center"/>
              <w:rPr>
                <w:rFonts w:ascii="Times New Roman" w:eastAsia="SimSun" w:hAnsi="Times New Roman" w:cs="Times New Roman"/>
                <w:lang w:eastAsia="zh-CN"/>
              </w:rPr>
            </w:pPr>
            <w:r w:rsidRPr="00D82D18">
              <w:rPr>
                <w:rFonts w:ascii="Times New Roman" w:hAnsi="Times New Roman" w:cs="Times New Roman"/>
              </w:rPr>
              <w:t xml:space="preserve">площадь земельных участков минимальная / максимальная </w:t>
            </w:r>
          </w:p>
        </w:tc>
        <w:tc>
          <w:tcPr>
            <w:tcW w:w="992" w:type="dxa"/>
            <w:textDirection w:val="btLr"/>
            <w:vAlign w:val="center"/>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минимальная ширина земельных участков вдоль фронта улиц и проездов</w:t>
            </w:r>
          </w:p>
        </w:tc>
        <w:tc>
          <w:tcPr>
            <w:tcW w:w="990" w:type="dxa"/>
            <w:textDirection w:val="btLr"/>
            <w:vAlign w:val="center"/>
          </w:tcPr>
          <w:p w:rsidR="006E38AF" w:rsidRPr="00D82D18" w:rsidRDefault="006E38AF" w:rsidP="006E38AF">
            <w:pPr>
              <w:ind w:firstLine="0"/>
              <w:jc w:val="center"/>
              <w:rPr>
                <w:rFonts w:ascii="Times New Roman" w:eastAsia="SimSun" w:hAnsi="Times New Roman" w:cs="Times New Roman"/>
                <w:lang w:eastAsia="zh-CN"/>
              </w:rPr>
            </w:pPr>
            <w:r w:rsidRPr="00D82D18">
              <w:rPr>
                <w:rFonts w:ascii="Times New Roman" w:hAnsi="Times New Roman" w:cs="Times New Roman"/>
              </w:rPr>
              <w:t xml:space="preserve">минимальный отступ основных зданий, строений и сооружений от границы, отделяющей земельный участок от территории общего пользования  </w:t>
            </w:r>
          </w:p>
        </w:tc>
        <w:tc>
          <w:tcPr>
            <w:tcW w:w="855" w:type="dxa"/>
            <w:textDirection w:val="btLr"/>
            <w:vAlign w:val="center"/>
          </w:tcPr>
          <w:p w:rsidR="006E38AF" w:rsidRPr="00D82D18" w:rsidRDefault="006E38AF" w:rsidP="006E38AF">
            <w:pPr>
              <w:ind w:firstLine="0"/>
              <w:jc w:val="center"/>
              <w:rPr>
                <w:rFonts w:ascii="Times New Roman" w:eastAsia="SimSun" w:hAnsi="Times New Roman" w:cs="Times New Roman"/>
                <w:lang w:eastAsia="zh-CN"/>
              </w:rPr>
            </w:pPr>
            <w:r w:rsidRPr="00D82D18">
              <w:rPr>
                <w:rFonts w:ascii="Times New Roman" w:hAnsi="Times New Roman" w:cs="Times New Roman"/>
              </w:rPr>
              <w:t>минимальный отступ основных зданий, строений и сооружений от границ смежных земельных участков</w:t>
            </w:r>
          </w:p>
        </w:tc>
        <w:tc>
          <w:tcPr>
            <w:tcW w:w="709" w:type="dxa"/>
            <w:textDirection w:val="btLr"/>
            <w:vAlign w:val="center"/>
          </w:tcPr>
          <w:p w:rsidR="006E38AF" w:rsidRPr="00D82D18" w:rsidRDefault="006E38AF" w:rsidP="006E38AF">
            <w:pPr>
              <w:ind w:firstLine="0"/>
              <w:jc w:val="center"/>
              <w:rPr>
                <w:rFonts w:ascii="Times New Roman" w:eastAsia="SimSun" w:hAnsi="Times New Roman" w:cs="Times New Roman"/>
                <w:lang w:eastAsia="zh-CN"/>
              </w:rPr>
            </w:pPr>
            <w:r w:rsidRPr="00D82D18">
              <w:rPr>
                <w:rFonts w:ascii="Times New Roman" w:hAnsi="Times New Roman" w:cs="Times New Roman"/>
              </w:rPr>
              <w:t>максимальное количество надземных этажей</w:t>
            </w:r>
          </w:p>
        </w:tc>
        <w:tc>
          <w:tcPr>
            <w:tcW w:w="855" w:type="dxa"/>
            <w:textDirection w:val="btLr"/>
            <w:vAlign w:val="center"/>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максимальная высота зданий</w:t>
            </w:r>
          </w:p>
        </w:tc>
        <w:tc>
          <w:tcPr>
            <w:tcW w:w="859" w:type="dxa"/>
            <w:textDirection w:val="btLr"/>
            <w:vAlign w:val="center"/>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максимальный процент застройки земельного участка</w:t>
            </w:r>
          </w:p>
        </w:tc>
      </w:tr>
      <w:tr w:rsidR="006E38AF" w:rsidRPr="00D82D18" w:rsidTr="006E38AF">
        <w:trPr>
          <w:cantSplit/>
          <w:trHeight w:val="237"/>
          <w:jc w:val="center"/>
        </w:trPr>
        <w:tc>
          <w:tcPr>
            <w:tcW w:w="2680" w:type="dxa"/>
            <w:shd w:val="clear" w:color="auto" w:fill="auto"/>
            <w:vAlign w:val="center"/>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1</w:t>
            </w:r>
          </w:p>
        </w:tc>
        <w:tc>
          <w:tcPr>
            <w:tcW w:w="989" w:type="dxa"/>
            <w:shd w:val="clear" w:color="auto" w:fill="auto"/>
            <w:vAlign w:val="center"/>
          </w:tcPr>
          <w:p w:rsidR="006E38AF" w:rsidRPr="00D82D18" w:rsidRDefault="006E38AF" w:rsidP="006E38A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2</w:t>
            </w:r>
          </w:p>
        </w:tc>
        <w:tc>
          <w:tcPr>
            <w:tcW w:w="988" w:type="dxa"/>
            <w:vAlign w:val="center"/>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3</w:t>
            </w:r>
          </w:p>
        </w:tc>
        <w:tc>
          <w:tcPr>
            <w:tcW w:w="992" w:type="dxa"/>
            <w:vAlign w:val="center"/>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4</w:t>
            </w:r>
          </w:p>
        </w:tc>
        <w:tc>
          <w:tcPr>
            <w:tcW w:w="990" w:type="dxa"/>
            <w:vAlign w:val="center"/>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5</w:t>
            </w:r>
          </w:p>
        </w:tc>
        <w:tc>
          <w:tcPr>
            <w:tcW w:w="855" w:type="dxa"/>
            <w:vAlign w:val="center"/>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6</w:t>
            </w:r>
          </w:p>
        </w:tc>
        <w:tc>
          <w:tcPr>
            <w:tcW w:w="709" w:type="dxa"/>
            <w:vAlign w:val="center"/>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7</w:t>
            </w:r>
          </w:p>
        </w:tc>
        <w:tc>
          <w:tcPr>
            <w:tcW w:w="855" w:type="dxa"/>
            <w:vAlign w:val="center"/>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8</w:t>
            </w:r>
          </w:p>
        </w:tc>
        <w:tc>
          <w:tcPr>
            <w:tcW w:w="859" w:type="dxa"/>
            <w:vAlign w:val="center"/>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9</w:t>
            </w:r>
          </w:p>
        </w:tc>
      </w:tr>
      <w:tr w:rsidR="006E38AF" w:rsidRPr="00D82D18" w:rsidTr="006E38AF">
        <w:trPr>
          <w:cantSplit/>
          <w:trHeight w:val="843"/>
          <w:jc w:val="center"/>
        </w:trPr>
        <w:tc>
          <w:tcPr>
            <w:tcW w:w="2680" w:type="dxa"/>
            <w:shd w:val="clear" w:color="auto" w:fill="auto"/>
          </w:tcPr>
          <w:p w:rsidR="006E38AF" w:rsidRPr="00D82D18" w:rsidRDefault="006E38AF" w:rsidP="006E38AF">
            <w:pPr>
              <w:pStyle w:val="affff7"/>
              <w:spacing w:before="0" w:beforeAutospacing="0" w:after="0"/>
            </w:pPr>
            <w:r w:rsidRPr="00D82D18">
              <w:t>Объекты культурно-досуговой деятельности</w:t>
            </w:r>
          </w:p>
        </w:tc>
        <w:tc>
          <w:tcPr>
            <w:tcW w:w="989" w:type="dxa"/>
            <w:shd w:val="clear" w:color="auto" w:fill="auto"/>
          </w:tcPr>
          <w:p w:rsidR="006E38AF" w:rsidRPr="00D82D18" w:rsidRDefault="006E38AF" w:rsidP="006E38AF">
            <w:pPr>
              <w:pStyle w:val="affff7"/>
              <w:spacing w:before="0" w:beforeAutospacing="0" w:after="0"/>
              <w:jc w:val="center"/>
            </w:pPr>
            <w:r w:rsidRPr="00D82D18">
              <w:t>3.6.1</w:t>
            </w:r>
          </w:p>
        </w:tc>
        <w:tc>
          <w:tcPr>
            <w:tcW w:w="988" w:type="dxa"/>
          </w:tcPr>
          <w:p w:rsidR="006E38AF" w:rsidRPr="00D82D18" w:rsidRDefault="006E38AF" w:rsidP="006E38AF">
            <w:pPr>
              <w:pStyle w:val="affff7"/>
              <w:spacing w:before="0" w:beforeAutospacing="0" w:after="0"/>
              <w:ind w:left="31"/>
              <w:jc w:val="center"/>
            </w:pPr>
            <w:r w:rsidRPr="00D82D18">
              <w:t>300/</w:t>
            </w:r>
          </w:p>
          <w:p w:rsidR="006E38AF" w:rsidRPr="00D82D18" w:rsidRDefault="006E38AF" w:rsidP="006E38AF">
            <w:pPr>
              <w:pStyle w:val="affff7"/>
              <w:spacing w:before="0" w:beforeAutospacing="0" w:after="0"/>
              <w:ind w:left="31"/>
              <w:jc w:val="center"/>
            </w:pPr>
            <w:r w:rsidRPr="00D82D18">
              <w:t>60000</w:t>
            </w:r>
          </w:p>
          <w:p w:rsidR="006E38AF" w:rsidRPr="00D82D18" w:rsidRDefault="006E38AF" w:rsidP="006E38AF">
            <w:pPr>
              <w:pStyle w:val="affff7"/>
              <w:spacing w:before="0" w:beforeAutospacing="0" w:after="0"/>
              <w:ind w:left="31"/>
              <w:jc w:val="center"/>
            </w:pPr>
            <w:r w:rsidRPr="00D82D18">
              <w:t>кв.м</w:t>
            </w:r>
          </w:p>
        </w:tc>
        <w:tc>
          <w:tcPr>
            <w:tcW w:w="992" w:type="dxa"/>
          </w:tcPr>
          <w:p w:rsidR="006E38AF" w:rsidRPr="00D82D18" w:rsidRDefault="006E38AF" w:rsidP="006E38AF">
            <w:pPr>
              <w:pStyle w:val="affff7"/>
              <w:spacing w:before="0" w:beforeAutospacing="0" w:after="0"/>
              <w:ind w:left="31"/>
              <w:jc w:val="center"/>
            </w:pPr>
            <w:r w:rsidRPr="00D82D18">
              <w:t>15 м</w:t>
            </w:r>
          </w:p>
        </w:tc>
        <w:tc>
          <w:tcPr>
            <w:tcW w:w="990" w:type="dxa"/>
          </w:tcPr>
          <w:p w:rsidR="006E38AF" w:rsidRPr="00D82D18" w:rsidRDefault="006E38AF" w:rsidP="006E38AF">
            <w:pPr>
              <w:pStyle w:val="affff7"/>
              <w:spacing w:before="0" w:beforeAutospacing="0" w:after="0"/>
              <w:ind w:left="31"/>
              <w:jc w:val="center"/>
            </w:pPr>
            <w:r w:rsidRPr="00D82D18">
              <w:t>5 м</w:t>
            </w:r>
          </w:p>
        </w:tc>
        <w:tc>
          <w:tcPr>
            <w:tcW w:w="855" w:type="dxa"/>
          </w:tcPr>
          <w:p w:rsidR="006E38AF" w:rsidRPr="00D82D18" w:rsidRDefault="006E38AF" w:rsidP="006E38AF">
            <w:pPr>
              <w:pStyle w:val="affff7"/>
              <w:spacing w:before="0" w:beforeAutospacing="0" w:after="0"/>
              <w:ind w:left="31"/>
              <w:jc w:val="center"/>
            </w:pPr>
            <w:r w:rsidRPr="00D82D18">
              <w:t>3 м</w:t>
            </w:r>
          </w:p>
        </w:tc>
        <w:tc>
          <w:tcPr>
            <w:tcW w:w="709" w:type="dxa"/>
          </w:tcPr>
          <w:p w:rsidR="006E38AF" w:rsidRPr="00D82D18" w:rsidRDefault="006E38AF" w:rsidP="006E38AF">
            <w:pPr>
              <w:pStyle w:val="affff7"/>
              <w:spacing w:before="0" w:beforeAutospacing="0" w:after="0"/>
              <w:ind w:left="31"/>
              <w:jc w:val="center"/>
            </w:pPr>
            <w:r w:rsidRPr="00D82D18">
              <w:t>1</w:t>
            </w:r>
          </w:p>
        </w:tc>
        <w:tc>
          <w:tcPr>
            <w:tcW w:w="855" w:type="dxa"/>
          </w:tcPr>
          <w:p w:rsidR="006E38AF" w:rsidRPr="00D82D18" w:rsidRDefault="006E38AF" w:rsidP="006E38AF">
            <w:pPr>
              <w:pStyle w:val="affff7"/>
              <w:spacing w:before="0" w:beforeAutospacing="0" w:after="0"/>
              <w:ind w:left="31"/>
              <w:jc w:val="center"/>
            </w:pPr>
            <w:r w:rsidRPr="00D82D18">
              <w:t>3 м</w:t>
            </w:r>
          </w:p>
          <w:p w:rsidR="006E38AF" w:rsidRPr="00D82D18" w:rsidRDefault="006E38AF" w:rsidP="006E38AF">
            <w:pPr>
              <w:pStyle w:val="affff7"/>
              <w:spacing w:before="0" w:beforeAutospacing="0" w:after="0"/>
              <w:ind w:left="31"/>
              <w:jc w:val="center"/>
            </w:pPr>
          </w:p>
        </w:tc>
        <w:tc>
          <w:tcPr>
            <w:tcW w:w="859" w:type="dxa"/>
          </w:tcPr>
          <w:p w:rsidR="006E38AF" w:rsidRPr="00D82D18" w:rsidRDefault="006E38AF" w:rsidP="006E38AF">
            <w:pPr>
              <w:pStyle w:val="affff7"/>
              <w:ind w:left="31"/>
              <w:jc w:val="center"/>
            </w:pPr>
            <w:r w:rsidRPr="00D82D18">
              <w:t>10%</w:t>
            </w:r>
          </w:p>
        </w:tc>
      </w:tr>
      <w:tr w:rsidR="006E38AF" w:rsidRPr="00D82D18" w:rsidTr="006E38AF">
        <w:trPr>
          <w:cantSplit/>
          <w:trHeight w:val="843"/>
          <w:jc w:val="center"/>
        </w:trPr>
        <w:tc>
          <w:tcPr>
            <w:tcW w:w="2680" w:type="dxa"/>
            <w:shd w:val="clear" w:color="auto" w:fill="auto"/>
          </w:tcPr>
          <w:p w:rsidR="006E38AF" w:rsidRPr="00D82D18" w:rsidRDefault="006E38AF" w:rsidP="006E38AF">
            <w:pPr>
              <w:pStyle w:val="affff7"/>
            </w:pPr>
            <w:r w:rsidRPr="00D82D18">
              <w:t>Связь</w:t>
            </w:r>
          </w:p>
        </w:tc>
        <w:tc>
          <w:tcPr>
            <w:tcW w:w="989" w:type="dxa"/>
            <w:shd w:val="clear" w:color="auto" w:fill="auto"/>
          </w:tcPr>
          <w:p w:rsidR="006E38AF" w:rsidRPr="00D82D18" w:rsidRDefault="006E38AF" w:rsidP="006E38AF">
            <w:pPr>
              <w:pStyle w:val="affff7"/>
              <w:jc w:val="center"/>
            </w:pPr>
            <w:r w:rsidRPr="00D82D18">
              <w:t>6.8</w:t>
            </w:r>
          </w:p>
        </w:tc>
        <w:tc>
          <w:tcPr>
            <w:tcW w:w="6248" w:type="dxa"/>
            <w:gridSpan w:val="7"/>
          </w:tcPr>
          <w:p w:rsidR="006E38AF" w:rsidRPr="00D82D18" w:rsidRDefault="006E38AF" w:rsidP="006E38AF">
            <w:pPr>
              <w:pStyle w:val="affff7"/>
              <w:jc w:val="center"/>
            </w:pPr>
            <w:r w:rsidRPr="00D82D18">
              <w:t>Не подлежат установлению, определяются в соответствии с техническими и санитарными нормами</w:t>
            </w:r>
          </w:p>
        </w:tc>
      </w:tr>
    </w:tbl>
    <w:p w:rsidR="006E38AF" w:rsidRPr="00D82D18" w:rsidRDefault="006E38AF" w:rsidP="006E38AF">
      <w:pPr>
        <w:ind w:firstLine="426"/>
        <w:rPr>
          <w:rFonts w:ascii="Times New Roman" w:eastAsia="SimSun" w:hAnsi="Times New Roman" w:cs="Times New Roman"/>
          <w:lang w:eastAsia="zh-CN"/>
        </w:rPr>
      </w:pPr>
    </w:p>
    <w:p w:rsidR="006E38AF" w:rsidRPr="00D82D18" w:rsidRDefault="006E38AF" w:rsidP="006E38A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2.3. Вспомогательные виды использования земельных участков и объектов капитального строительства:</w:t>
      </w:r>
    </w:p>
    <w:tbl>
      <w:tblPr>
        <w:tblW w:w="9924"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6"/>
        <w:gridCol w:w="4678"/>
      </w:tblGrid>
      <w:tr w:rsidR="006E38AF" w:rsidRPr="00D82D18" w:rsidTr="006E38AF">
        <w:trPr>
          <w:trHeight w:val="552"/>
          <w:jc w:val="center"/>
        </w:trPr>
        <w:tc>
          <w:tcPr>
            <w:tcW w:w="5246" w:type="dxa"/>
            <w:vAlign w:val="center"/>
          </w:tcPr>
          <w:p w:rsidR="006E38AF" w:rsidRPr="00D82D18" w:rsidRDefault="006E38AF" w:rsidP="006E38AF">
            <w:pPr>
              <w:tabs>
                <w:tab w:val="left" w:pos="2520"/>
              </w:tabs>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Виды использования</w:t>
            </w:r>
          </w:p>
        </w:tc>
        <w:tc>
          <w:tcPr>
            <w:tcW w:w="4678" w:type="dxa"/>
            <w:vAlign w:val="center"/>
          </w:tcPr>
          <w:p w:rsidR="006E38AF" w:rsidRPr="00D82D18" w:rsidRDefault="006E38AF" w:rsidP="006E38AF">
            <w:pPr>
              <w:tabs>
                <w:tab w:val="left" w:pos="2520"/>
              </w:tabs>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Предельные параметры разрешенного строительства</w:t>
            </w:r>
          </w:p>
        </w:tc>
      </w:tr>
      <w:tr w:rsidR="006E38AF" w:rsidRPr="00D82D18" w:rsidTr="006E38AF">
        <w:trPr>
          <w:jc w:val="center"/>
        </w:trPr>
        <w:tc>
          <w:tcPr>
            <w:tcW w:w="5246" w:type="dxa"/>
          </w:tcPr>
          <w:p w:rsidR="006E38AF" w:rsidRPr="00D82D18" w:rsidRDefault="006E38AF" w:rsidP="006E38A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объекты благоустройства</w:t>
            </w:r>
          </w:p>
          <w:p w:rsidR="006E38AF" w:rsidRPr="00D82D18" w:rsidRDefault="006E38AF" w:rsidP="006E38A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аттракционы</w:t>
            </w:r>
          </w:p>
          <w:p w:rsidR="006E38AF" w:rsidRPr="00D82D18" w:rsidRDefault="006E38AF" w:rsidP="006E38A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xml:space="preserve">- площадки для детей, отдыха, спорта </w:t>
            </w:r>
          </w:p>
          <w:p w:rsidR="006E38AF" w:rsidRPr="00D82D18" w:rsidRDefault="006E38AF" w:rsidP="006E38A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xml:space="preserve">- стоянки для автомобилей надземные открытого, гаражи для индивидуального автотранспорта </w:t>
            </w:r>
          </w:p>
          <w:p w:rsidR="006E38AF" w:rsidRPr="00D82D18" w:rsidRDefault="006E38AF" w:rsidP="006E38A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места для пикников</w:t>
            </w:r>
          </w:p>
          <w:p w:rsidR="006E38AF" w:rsidRPr="00D82D18" w:rsidRDefault="006E38AF" w:rsidP="006E38A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велосипедные дорожки, пешеходные дорожки</w:t>
            </w:r>
          </w:p>
          <w:p w:rsidR="006E38AF" w:rsidRPr="00D82D18" w:rsidRDefault="006E38AF" w:rsidP="006E38A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беседки, ротонды, солярии, аэрарии, раздевалки, душевые</w:t>
            </w:r>
          </w:p>
          <w:p w:rsidR="006E38AF" w:rsidRPr="00D82D18" w:rsidRDefault="006E38AF" w:rsidP="006E38A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пункты проката игрового и спортивного инвентаря</w:t>
            </w:r>
          </w:p>
          <w:p w:rsidR="006E38AF" w:rsidRPr="00D82D18" w:rsidRDefault="006E38AF" w:rsidP="006E38A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объекты пожарной охраны (гидранты, резервуары);</w:t>
            </w:r>
          </w:p>
          <w:p w:rsidR="006E38AF" w:rsidRPr="00D82D18" w:rsidRDefault="006E38AF" w:rsidP="006E38A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склады, ангары, пункты проката для хранения оборудования, инвентаря и пр.</w:t>
            </w:r>
          </w:p>
          <w:p w:rsidR="006E38AF" w:rsidRPr="00D82D18" w:rsidRDefault="006E38AF" w:rsidP="006E38A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навесы</w:t>
            </w:r>
          </w:p>
          <w:p w:rsidR="006E38AF" w:rsidRPr="00D82D18" w:rsidRDefault="006E38AF" w:rsidP="006E38A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теплицы, парники, оранжереи</w:t>
            </w:r>
          </w:p>
          <w:p w:rsidR="006E38AF" w:rsidRPr="00D82D18" w:rsidRDefault="006E38AF" w:rsidP="006E38A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контрольно-пропускные пункты, пункты охраны</w:t>
            </w:r>
          </w:p>
          <w:p w:rsidR="006E38AF" w:rsidRPr="00D82D18" w:rsidRDefault="006E38AF" w:rsidP="006E38A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сопутствующие объекты инженерной инфраструктуры</w:t>
            </w:r>
          </w:p>
        </w:tc>
        <w:tc>
          <w:tcPr>
            <w:tcW w:w="4678" w:type="dxa"/>
          </w:tcPr>
          <w:p w:rsidR="006E38AF" w:rsidRPr="00D82D18" w:rsidRDefault="006E38AF" w:rsidP="006E38AF">
            <w:pPr>
              <w:tabs>
                <w:tab w:val="left" w:pos="2520"/>
              </w:tabs>
              <w:ind w:firstLine="0"/>
              <w:rPr>
                <w:rFonts w:ascii="Times New Roman" w:hAnsi="Times New Roman" w:cs="Times New Roman"/>
              </w:rPr>
            </w:pPr>
            <w:r w:rsidRPr="00D82D18">
              <w:rPr>
                <w:rFonts w:ascii="Times New Roman" w:hAnsi="Times New Roman" w:cs="Times New Roman"/>
              </w:rPr>
              <w:t>Максимальная высота строений, сооружений от уровня земли - 3 м (кроме аттракционов)</w:t>
            </w:r>
          </w:p>
          <w:p w:rsidR="006E38AF" w:rsidRPr="00D82D18" w:rsidRDefault="006E38AF" w:rsidP="006E38AF">
            <w:pPr>
              <w:tabs>
                <w:tab w:val="left" w:pos="2520"/>
              </w:tabs>
              <w:ind w:firstLine="0"/>
              <w:rPr>
                <w:rFonts w:ascii="Times New Roman" w:hAnsi="Times New Roman" w:cs="Times New Roman"/>
              </w:rPr>
            </w:pPr>
            <w:r w:rsidRPr="00D82D18">
              <w:rPr>
                <w:rFonts w:ascii="Times New Roman" w:hAnsi="Times New Roman" w:cs="Times New Roman"/>
              </w:rPr>
              <w:t>Минимальный отступ строений от красной линии - 5 м (если не установлены красные линии - от фасадной границы участка)</w:t>
            </w:r>
          </w:p>
          <w:p w:rsidR="006E38AF" w:rsidRPr="00D82D18" w:rsidRDefault="006E38AF" w:rsidP="006E38AF">
            <w:pPr>
              <w:ind w:firstLine="0"/>
              <w:rPr>
                <w:rFonts w:ascii="Times New Roman" w:eastAsia="SimSun" w:hAnsi="Times New Roman" w:cs="Times New Roman"/>
                <w:lang w:eastAsia="zh-CN"/>
              </w:rPr>
            </w:pPr>
            <w:r w:rsidRPr="00D82D18">
              <w:rPr>
                <w:rFonts w:ascii="Times New Roman" w:hAnsi="Times New Roman" w:cs="Times New Roman"/>
              </w:rPr>
              <w:t>Минимальный отступ строений и сооружений от границ смежных участков - 3 м</w:t>
            </w:r>
          </w:p>
        </w:tc>
      </w:tr>
      <w:tr w:rsidR="006E38AF" w:rsidRPr="00D82D18" w:rsidTr="006E38AF">
        <w:trPr>
          <w:jc w:val="center"/>
        </w:trPr>
        <w:tc>
          <w:tcPr>
            <w:tcW w:w="5246" w:type="dxa"/>
          </w:tcPr>
          <w:p w:rsidR="006E38AF" w:rsidRPr="00D82D18" w:rsidRDefault="006E38AF" w:rsidP="006E38A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lastRenderedPageBreak/>
              <w:t>Общественные туалеты, гидронепроницаемые выгребы, септики.</w:t>
            </w:r>
          </w:p>
        </w:tc>
        <w:tc>
          <w:tcPr>
            <w:tcW w:w="4678" w:type="dxa"/>
          </w:tcPr>
          <w:p w:rsidR="006E38AF" w:rsidRPr="00D82D18" w:rsidRDefault="006E38AF" w:rsidP="006E38A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Максимальная высота строений - 3 м</w:t>
            </w:r>
          </w:p>
          <w:p w:rsidR="006E38AF" w:rsidRPr="00D82D18" w:rsidRDefault="006E38AF" w:rsidP="006E38A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Расстояние от соседнего жилого дома не менее - 12 м.</w:t>
            </w:r>
          </w:p>
          <w:p w:rsidR="006E38AF" w:rsidRPr="00D82D18" w:rsidRDefault="006E38AF" w:rsidP="006E38A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Расстояние от мест массового скопления отдыхающих - не менее 50 м</w:t>
            </w:r>
          </w:p>
          <w:p w:rsidR="006E38AF" w:rsidRPr="00D82D18" w:rsidRDefault="006E38AF" w:rsidP="006E38A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xml:space="preserve">Расстояние от красной линии не менее - 10 м. </w:t>
            </w:r>
          </w:p>
          <w:p w:rsidR="006E38AF" w:rsidRPr="00D82D18" w:rsidRDefault="006E38AF" w:rsidP="006E38A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Расстояние от границы смежного земельного участка не менее - 3 м.</w:t>
            </w:r>
          </w:p>
        </w:tc>
      </w:tr>
      <w:tr w:rsidR="006E38AF" w:rsidRPr="00D82D18" w:rsidTr="006E38AF">
        <w:trPr>
          <w:jc w:val="center"/>
        </w:trPr>
        <w:tc>
          <w:tcPr>
            <w:tcW w:w="5246" w:type="dxa"/>
          </w:tcPr>
          <w:p w:rsidR="006E38AF" w:rsidRPr="00D82D18" w:rsidRDefault="006E38AF" w:rsidP="006E38A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Площадки для сбора твердых бытовых отходов.</w:t>
            </w:r>
          </w:p>
        </w:tc>
        <w:tc>
          <w:tcPr>
            <w:tcW w:w="4678" w:type="dxa"/>
          </w:tcPr>
          <w:p w:rsidR="006E38AF" w:rsidRPr="00D82D18" w:rsidRDefault="006E38AF" w:rsidP="006E38A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Хозяйственная зона с участками, выделенными для установки сменных мусоросборников, должна быть расположена не ближе 50 м от мест массового скопления отдыхающих (танцплощадки, эстрады, фонтаны, главные аллеи, зрелищные павильоны и другие)</w:t>
            </w:r>
          </w:p>
          <w:p w:rsidR="006E38AF" w:rsidRPr="00D82D18" w:rsidRDefault="006E38AF" w:rsidP="006E38A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6E38AF" w:rsidRPr="00D82D18" w:rsidRDefault="006E38AF" w:rsidP="006E38AF">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Общее количество контейнеров не более 5 шт.</w:t>
            </w:r>
          </w:p>
        </w:tc>
      </w:tr>
    </w:tbl>
    <w:p w:rsidR="006E38AF" w:rsidRPr="00D82D18" w:rsidRDefault="006E38AF" w:rsidP="006E38AF">
      <w:pPr>
        <w:pStyle w:val="20"/>
        <w:spacing w:before="0"/>
        <w:rPr>
          <w:rFonts w:ascii="Times New Roman" w:hAnsi="Times New Roman"/>
          <w:color w:val="auto"/>
        </w:rPr>
      </w:pPr>
    </w:p>
    <w:p w:rsidR="006E38AF" w:rsidRPr="00D82D18" w:rsidRDefault="006E38AF" w:rsidP="006E38AF">
      <w:pPr>
        <w:ind w:firstLine="0"/>
        <w:outlineLvl w:val="0"/>
        <w:rPr>
          <w:rFonts w:ascii="Times New Roman" w:hAnsi="Times New Roman" w:cs="Times New Roman"/>
          <w:b/>
          <w:u w:val="single"/>
        </w:rPr>
        <w:sectPr w:rsidR="006E38AF" w:rsidRPr="00D82D18" w:rsidSect="00D82D18">
          <w:pgSz w:w="11906" w:h="16838"/>
          <w:pgMar w:top="567" w:right="709" w:bottom="709" w:left="1134" w:header="720" w:footer="283" w:gutter="0"/>
          <w:cols w:space="720"/>
          <w:docGrid w:linePitch="360"/>
        </w:sectPr>
      </w:pPr>
      <w:bookmarkStart w:id="382" w:name="_Toc7446262"/>
      <w:bookmarkStart w:id="383" w:name="_Toc7446415"/>
    </w:p>
    <w:p w:rsidR="006E38AF" w:rsidRPr="00D82D18" w:rsidRDefault="006E38AF" w:rsidP="006E38AF">
      <w:pPr>
        <w:ind w:firstLine="0"/>
        <w:outlineLvl w:val="0"/>
        <w:rPr>
          <w:rFonts w:ascii="Times New Roman" w:hAnsi="Times New Roman" w:cs="Times New Roman"/>
          <w:b/>
          <w:u w:val="single"/>
        </w:rPr>
      </w:pPr>
      <w:bookmarkStart w:id="384" w:name="_Toc11666546"/>
      <w:bookmarkStart w:id="385" w:name="_Toc23150779"/>
      <w:bookmarkStart w:id="386" w:name="_Toc24319230"/>
      <w:bookmarkStart w:id="387" w:name="_Toc25928617"/>
      <w:r w:rsidRPr="00D82D18">
        <w:rPr>
          <w:rFonts w:ascii="Times New Roman" w:hAnsi="Times New Roman" w:cs="Times New Roman"/>
          <w:b/>
          <w:u w:val="single"/>
        </w:rPr>
        <w:lastRenderedPageBreak/>
        <w:t xml:space="preserve">3) Зона </w:t>
      </w:r>
      <w:r w:rsidR="009F0341" w:rsidRPr="00D82D18">
        <w:rPr>
          <w:rFonts w:ascii="Times New Roman" w:hAnsi="Times New Roman" w:cs="Times New Roman"/>
          <w:b/>
          <w:u w:val="single"/>
        </w:rPr>
        <w:t xml:space="preserve">объектов физической культуры, </w:t>
      </w:r>
      <w:r w:rsidRPr="00D82D18">
        <w:rPr>
          <w:rFonts w:ascii="Times New Roman" w:hAnsi="Times New Roman" w:cs="Times New Roman"/>
          <w:b/>
          <w:u w:val="single"/>
        </w:rPr>
        <w:t>спорта</w:t>
      </w:r>
      <w:r w:rsidR="009F0341" w:rsidRPr="00D82D18">
        <w:rPr>
          <w:rFonts w:ascii="Times New Roman" w:hAnsi="Times New Roman" w:cs="Times New Roman"/>
          <w:b/>
          <w:u w:val="single"/>
        </w:rPr>
        <w:t xml:space="preserve"> и туризма</w:t>
      </w:r>
      <w:r w:rsidRPr="00D82D18">
        <w:rPr>
          <w:rFonts w:ascii="Times New Roman" w:hAnsi="Times New Roman" w:cs="Times New Roman"/>
          <w:b/>
          <w:u w:val="single"/>
        </w:rPr>
        <w:t xml:space="preserve"> (Р-2)</w:t>
      </w:r>
      <w:bookmarkEnd w:id="382"/>
      <w:bookmarkEnd w:id="383"/>
      <w:bookmarkEnd w:id="384"/>
      <w:bookmarkEnd w:id="385"/>
      <w:bookmarkEnd w:id="386"/>
      <w:bookmarkEnd w:id="387"/>
    </w:p>
    <w:p w:rsidR="006E38AF" w:rsidRPr="00D82D18" w:rsidRDefault="006E38AF" w:rsidP="006E38AF">
      <w:pPr>
        <w:tabs>
          <w:tab w:val="left" w:pos="2520"/>
        </w:tabs>
        <w:ind w:firstLine="0"/>
        <w:outlineLvl w:val="0"/>
        <w:rPr>
          <w:rFonts w:ascii="Times New Roman" w:hAnsi="Times New Roman" w:cs="Times New Roman"/>
        </w:rPr>
      </w:pPr>
      <w:bookmarkStart w:id="388" w:name="_Toc7446263"/>
      <w:bookmarkStart w:id="389" w:name="_Toc7446416"/>
      <w:bookmarkStart w:id="390" w:name="_Toc11666547"/>
      <w:bookmarkStart w:id="391" w:name="_Toc23150780"/>
      <w:bookmarkStart w:id="392" w:name="_Toc24319231"/>
      <w:bookmarkStart w:id="393" w:name="_Toc25928618"/>
      <w:r w:rsidRPr="00D82D18">
        <w:rPr>
          <w:rFonts w:ascii="Times New Roman" w:hAnsi="Times New Roman" w:cs="Times New Roman"/>
        </w:rPr>
        <w:t>3.1. Основные виды и параметры разрешенного использования земельных участков и объектов капитального строительства:</w:t>
      </w:r>
      <w:bookmarkEnd w:id="388"/>
      <w:bookmarkEnd w:id="389"/>
      <w:bookmarkEnd w:id="390"/>
      <w:bookmarkEnd w:id="391"/>
      <w:bookmarkEnd w:id="392"/>
      <w:bookmarkEnd w:id="393"/>
    </w:p>
    <w:tbl>
      <w:tblPr>
        <w:tblW w:w="10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985"/>
        <w:gridCol w:w="992"/>
        <w:gridCol w:w="851"/>
        <w:gridCol w:w="1260"/>
        <w:gridCol w:w="992"/>
        <w:gridCol w:w="866"/>
        <w:gridCol w:w="1118"/>
        <w:gridCol w:w="851"/>
      </w:tblGrid>
      <w:tr w:rsidR="006E38AF" w:rsidRPr="00D82D18" w:rsidTr="006E38AF">
        <w:trPr>
          <w:cantSplit/>
          <w:trHeight w:val="656"/>
          <w:jc w:val="center"/>
        </w:trPr>
        <w:tc>
          <w:tcPr>
            <w:tcW w:w="2694" w:type="dxa"/>
            <w:vMerge w:val="restart"/>
            <w:shd w:val="clear" w:color="auto" w:fill="auto"/>
            <w:vAlign w:val="center"/>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Наименование вида разрешенного использования</w:t>
            </w:r>
          </w:p>
        </w:tc>
        <w:tc>
          <w:tcPr>
            <w:tcW w:w="985" w:type="dxa"/>
            <w:vMerge w:val="restart"/>
            <w:shd w:val="clear" w:color="auto" w:fill="auto"/>
            <w:vAlign w:val="center"/>
          </w:tcPr>
          <w:p w:rsidR="006E38AF" w:rsidRPr="00D82D18" w:rsidRDefault="006E38AF" w:rsidP="006E38A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Код</w:t>
            </w:r>
          </w:p>
        </w:tc>
        <w:tc>
          <w:tcPr>
            <w:tcW w:w="6930" w:type="dxa"/>
            <w:gridSpan w:val="7"/>
            <w:vAlign w:val="center"/>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6E38AF" w:rsidRPr="00D82D18" w:rsidTr="006E38AF">
        <w:trPr>
          <w:cantSplit/>
          <w:trHeight w:val="4528"/>
          <w:jc w:val="center"/>
        </w:trPr>
        <w:tc>
          <w:tcPr>
            <w:tcW w:w="2694" w:type="dxa"/>
            <w:vMerge/>
            <w:shd w:val="clear" w:color="auto" w:fill="auto"/>
          </w:tcPr>
          <w:p w:rsidR="006E38AF" w:rsidRPr="00D82D18" w:rsidRDefault="006E38AF" w:rsidP="006E38AF">
            <w:pPr>
              <w:ind w:firstLine="0"/>
              <w:jc w:val="center"/>
              <w:rPr>
                <w:rFonts w:ascii="Times New Roman" w:eastAsia="SimSun" w:hAnsi="Times New Roman" w:cs="Times New Roman"/>
                <w:lang w:eastAsia="zh-CN"/>
              </w:rPr>
            </w:pPr>
          </w:p>
        </w:tc>
        <w:tc>
          <w:tcPr>
            <w:tcW w:w="985" w:type="dxa"/>
            <w:vMerge/>
            <w:shd w:val="clear" w:color="auto" w:fill="auto"/>
          </w:tcPr>
          <w:p w:rsidR="006E38AF" w:rsidRPr="00D82D18" w:rsidRDefault="006E38AF" w:rsidP="006E38AF">
            <w:pPr>
              <w:ind w:firstLine="0"/>
              <w:jc w:val="center"/>
              <w:rPr>
                <w:rFonts w:ascii="Times New Roman" w:eastAsia="SimSun" w:hAnsi="Times New Roman" w:cs="Times New Roman"/>
                <w:lang w:eastAsia="zh-CN"/>
              </w:rPr>
            </w:pPr>
          </w:p>
        </w:tc>
        <w:tc>
          <w:tcPr>
            <w:tcW w:w="992" w:type="dxa"/>
            <w:textDirection w:val="btLr"/>
            <w:vAlign w:val="center"/>
          </w:tcPr>
          <w:p w:rsidR="006E38AF" w:rsidRPr="00D82D18" w:rsidRDefault="006E38AF" w:rsidP="006E38AF">
            <w:pPr>
              <w:ind w:firstLine="0"/>
              <w:jc w:val="center"/>
              <w:rPr>
                <w:rFonts w:ascii="Times New Roman" w:eastAsia="SimSun" w:hAnsi="Times New Roman" w:cs="Times New Roman"/>
                <w:lang w:eastAsia="zh-CN"/>
              </w:rPr>
            </w:pPr>
            <w:r w:rsidRPr="00D82D18">
              <w:rPr>
                <w:rFonts w:ascii="Times New Roman" w:hAnsi="Times New Roman" w:cs="Times New Roman"/>
              </w:rPr>
              <w:t xml:space="preserve">площадь земельных участков минимальная / максимальная </w:t>
            </w:r>
          </w:p>
        </w:tc>
        <w:tc>
          <w:tcPr>
            <w:tcW w:w="851" w:type="dxa"/>
            <w:textDirection w:val="btLr"/>
            <w:vAlign w:val="center"/>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минимальная ширина земельных участков вдоль фронта улиц и проездов</w:t>
            </w:r>
          </w:p>
        </w:tc>
        <w:tc>
          <w:tcPr>
            <w:tcW w:w="1260" w:type="dxa"/>
            <w:textDirection w:val="btLr"/>
            <w:vAlign w:val="center"/>
          </w:tcPr>
          <w:p w:rsidR="006E38AF" w:rsidRPr="00D82D18" w:rsidRDefault="006E38AF" w:rsidP="006E38AF">
            <w:pPr>
              <w:ind w:firstLine="0"/>
              <w:jc w:val="center"/>
              <w:rPr>
                <w:rFonts w:ascii="Times New Roman" w:eastAsia="SimSun" w:hAnsi="Times New Roman" w:cs="Times New Roman"/>
                <w:lang w:eastAsia="zh-CN"/>
              </w:rPr>
            </w:pPr>
            <w:r w:rsidRPr="00D82D18">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6E38AF" w:rsidRPr="00D82D18" w:rsidRDefault="006E38AF" w:rsidP="006E38AF">
            <w:pPr>
              <w:ind w:firstLine="0"/>
              <w:jc w:val="center"/>
              <w:rPr>
                <w:rFonts w:ascii="Times New Roman" w:eastAsia="SimSun" w:hAnsi="Times New Roman" w:cs="Times New Roman"/>
                <w:lang w:eastAsia="zh-CN"/>
              </w:rPr>
            </w:pPr>
            <w:r w:rsidRPr="00D82D18">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6E38AF" w:rsidRPr="00D82D18" w:rsidRDefault="006E38AF" w:rsidP="006E38AF">
            <w:pPr>
              <w:ind w:firstLine="0"/>
              <w:jc w:val="center"/>
              <w:rPr>
                <w:rFonts w:ascii="Times New Roman" w:eastAsia="SimSun" w:hAnsi="Times New Roman" w:cs="Times New Roman"/>
                <w:lang w:eastAsia="zh-CN"/>
              </w:rPr>
            </w:pPr>
            <w:r w:rsidRPr="00D82D18">
              <w:rPr>
                <w:rFonts w:ascii="Times New Roman" w:hAnsi="Times New Roman" w:cs="Times New Roman"/>
              </w:rPr>
              <w:t>максимальное количество надземных этажей</w:t>
            </w:r>
          </w:p>
        </w:tc>
        <w:tc>
          <w:tcPr>
            <w:tcW w:w="1118" w:type="dxa"/>
            <w:textDirection w:val="btLr"/>
            <w:vAlign w:val="center"/>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максимальная высота зданий</w:t>
            </w:r>
          </w:p>
        </w:tc>
        <w:tc>
          <w:tcPr>
            <w:tcW w:w="851" w:type="dxa"/>
            <w:textDirection w:val="btLr"/>
            <w:vAlign w:val="center"/>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максимальный процент застройки земельного участка</w:t>
            </w:r>
          </w:p>
        </w:tc>
      </w:tr>
      <w:tr w:rsidR="006E38AF" w:rsidRPr="00D82D18" w:rsidTr="006E38AF">
        <w:trPr>
          <w:cantSplit/>
          <w:trHeight w:val="237"/>
          <w:jc w:val="center"/>
        </w:trPr>
        <w:tc>
          <w:tcPr>
            <w:tcW w:w="2694" w:type="dxa"/>
            <w:shd w:val="clear" w:color="auto" w:fill="auto"/>
            <w:vAlign w:val="center"/>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1</w:t>
            </w:r>
          </w:p>
        </w:tc>
        <w:tc>
          <w:tcPr>
            <w:tcW w:w="985" w:type="dxa"/>
            <w:shd w:val="clear" w:color="auto" w:fill="auto"/>
            <w:vAlign w:val="center"/>
          </w:tcPr>
          <w:p w:rsidR="006E38AF" w:rsidRPr="00D82D18" w:rsidRDefault="006E38AF" w:rsidP="006E38AF">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2</w:t>
            </w:r>
          </w:p>
        </w:tc>
        <w:tc>
          <w:tcPr>
            <w:tcW w:w="992" w:type="dxa"/>
            <w:vAlign w:val="center"/>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3</w:t>
            </w:r>
          </w:p>
        </w:tc>
        <w:tc>
          <w:tcPr>
            <w:tcW w:w="851" w:type="dxa"/>
            <w:vAlign w:val="center"/>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4</w:t>
            </w:r>
          </w:p>
        </w:tc>
        <w:tc>
          <w:tcPr>
            <w:tcW w:w="1260" w:type="dxa"/>
            <w:vAlign w:val="center"/>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5</w:t>
            </w:r>
          </w:p>
        </w:tc>
        <w:tc>
          <w:tcPr>
            <w:tcW w:w="992" w:type="dxa"/>
            <w:vAlign w:val="center"/>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6</w:t>
            </w:r>
          </w:p>
        </w:tc>
        <w:tc>
          <w:tcPr>
            <w:tcW w:w="866" w:type="dxa"/>
            <w:vAlign w:val="center"/>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7</w:t>
            </w:r>
          </w:p>
        </w:tc>
        <w:tc>
          <w:tcPr>
            <w:tcW w:w="1118" w:type="dxa"/>
            <w:vAlign w:val="center"/>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8</w:t>
            </w:r>
          </w:p>
        </w:tc>
        <w:tc>
          <w:tcPr>
            <w:tcW w:w="851" w:type="dxa"/>
            <w:vAlign w:val="center"/>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9</w:t>
            </w:r>
          </w:p>
        </w:tc>
      </w:tr>
      <w:tr w:rsidR="006E38AF" w:rsidRPr="00D82D18" w:rsidTr="006E38AF">
        <w:trPr>
          <w:cantSplit/>
          <w:trHeight w:val="843"/>
          <w:jc w:val="center"/>
        </w:trPr>
        <w:tc>
          <w:tcPr>
            <w:tcW w:w="2694" w:type="dxa"/>
            <w:shd w:val="clear" w:color="auto" w:fill="auto"/>
          </w:tcPr>
          <w:p w:rsidR="006E38AF" w:rsidRPr="00D82D18" w:rsidRDefault="006E38AF" w:rsidP="006E38AF">
            <w:pPr>
              <w:ind w:left="31" w:firstLine="0"/>
              <w:rPr>
                <w:rFonts w:ascii="Times New Roman" w:hAnsi="Times New Roman" w:cs="Times New Roman"/>
              </w:rPr>
            </w:pPr>
            <w:r w:rsidRPr="00D82D18">
              <w:rPr>
                <w:rFonts w:ascii="Times New Roman" w:hAnsi="Times New Roman" w:cs="Times New Roman"/>
              </w:rPr>
              <w:t>Обеспечение спортивно-зрелищных мероприятий</w:t>
            </w:r>
          </w:p>
        </w:tc>
        <w:tc>
          <w:tcPr>
            <w:tcW w:w="985" w:type="dxa"/>
            <w:shd w:val="clear" w:color="auto" w:fill="auto"/>
          </w:tcPr>
          <w:p w:rsidR="006E38AF" w:rsidRPr="00D82D18" w:rsidRDefault="006E38AF" w:rsidP="006E38AF">
            <w:pPr>
              <w:ind w:left="31" w:firstLine="0"/>
              <w:jc w:val="center"/>
              <w:rPr>
                <w:rFonts w:ascii="Times New Roman" w:hAnsi="Times New Roman" w:cs="Times New Roman"/>
              </w:rPr>
            </w:pPr>
            <w:r w:rsidRPr="00D82D18">
              <w:rPr>
                <w:rFonts w:ascii="Times New Roman" w:hAnsi="Times New Roman" w:cs="Times New Roman"/>
              </w:rPr>
              <w:t>5.1.1</w:t>
            </w:r>
          </w:p>
        </w:tc>
        <w:tc>
          <w:tcPr>
            <w:tcW w:w="992" w:type="dxa"/>
            <w:vMerge w:val="restart"/>
            <w:vAlign w:val="center"/>
          </w:tcPr>
          <w:p w:rsidR="006E38AF" w:rsidRPr="00D82D18" w:rsidRDefault="006E38AF" w:rsidP="006E38AF">
            <w:pPr>
              <w:pStyle w:val="affff7"/>
              <w:spacing w:before="0" w:beforeAutospacing="0" w:after="0"/>
              <w:jc w:val="center"/>
            </w:pPr>
            <w:r w:rsidRPr="00D82D18">
              <w:t>500/</w:t>
            </w:r>
          </w:p>
          <w:p w:rsidR="006E38AF" w:rsidRPr="00D82D18" w:rsidRDefault="006E38AF" w:rsidP="006E38AF">
            <w:pPr>
              <w:pStyle w:val="affff7"/>
              <w:spacing w:before="0" w:beforeAutospacing="0" w:after="0"/>
              <w:jc w:val="center"/>
            </w:pPr>
            <w:r w:rsidRPr="00D82D18">
              <w:rPr>
                <w:lang w:val="en-US"/>
              </w:rPr>
              <w:t>5</w:t>
            </w:r>
            <w:r w:rsidRPr="00D82D18">
              <w:t>0000</w:t>
            </w:r>
          </w:p>
          <w:p w:rsidR="006E38AF" w:rsidRPr="00D82D18" w:rsidRDefault="006E38AF" w:rsidP="006E38AF">
            <w:pPr>
              <w:pStyle w:val="affff7"/>
              <w:spacing w:before="0" w:beforeAutospacing="0" w:after="0"/>
              <w:jc w:val="center"/>
            </w:pPr>
            <w:r w:rsidRPr="00D82D18">
              <w:t>кв.м</w:t>
            </w:r>
          </w:p>
        </w:tc>
        <w:tc>
          <w:tcPr>
            <w:tcW w:w="851" w:type="dxa"/>
            <w:vMerge w:val="restart"/>
            <w:vAlign w:val="center"/>
          </w:tcPr>
          <w:p w:rsidR="006E38AF" w:rsidRPr="00D82D18" w:rsidRDefault="006E38AF" w:rsidP="006E38AF">
            <w:pPr>
              <w:pStyle w:val="affff7"/>
              <w:spacing w:before="0" w:beforeAutospacing="0" w:after="0"/>
              <w:jc w:val="center"/>
            </w:pPr>
            <w:r w:rsidRPr="00D82D18">
              <w:t>1</w:t>
            </w:r>
            <w:r w:rsidRPr="00D82D18">
              <w:rPr>
                <w:lang w:val="en-US"/>
              </w:rPr>
              <w:t>5</w:t>
            </w:r>
            <w:r w:rsidRPr="00D82D18">
              <w:t xml:space="preserve"> м</w:t>
            </w:r>
          </w:p>
        </w:tc>
        <w:tc>
          <w:tcPr>
            <w:tcW w:w="1260" w:type="dxa"/>
            <w:vMerge w:val="restart"/>
            <w:vAlign w:val="center"/>
          </w:tcPr>
          <w:p w:rsidR="006E38AF" w:rsidRPr="00D82D18" w:rsidRDefault="006E38AF" w:rsidP="006E38AF">
            <w:pPr>
              <w:pStyle w:val="affff7"/>
              <w:spacing w:before="0" w:beforeAutospacing="0" w:after="0"/>
              <w:jc w:val="center"/>
            </w:pPr>
            <w:r w:rsidRPr="00D82D18">
              <w:t>10 м</w:t>
            </w:r>
          </w:p>
        </w:tc>
        <w:tc>
          <w:tcPr>
            <w:tcW w:w="992" w:type="dxa"/>
            <w:vMerge w:val="restart"/>
            <w:vAlign w:val="center"/>
          </w:tcPr>
          <w:p w:rsidR="006E38AF" w:rsidRPr="00D82D18" w:rsidRDefault="006E38AF" w:rsidP="006E38AF">
            <w:pPr>
              <w:pStyle w:val="affff7"/>
              <w:spacing w:before="0" w:beforeAutospacing="0" w:after="0"/>
              <w:jc w:val="center"/>
              <w:rPr>
                <w:lang w:val="en-US"/>
              </w:rPr>
            </w:pPr>
            <w:r w:rsidRPr="00D82D18">
              <w:rPr>
                <w:lang w:val="en-US"/>
              </w:rPr>
              <w:t>5</w:t>
            </w:r>
            <w:r w:rsidRPr="00D82D18">
              <w:t xml:space="preserve"> м</w:t>
            </w:r>
          </w:p>
        </w:tc>
        <w:tc>
          <w:tcPr>
            <w:tcW w:w="866" w:type="dxa"/>
            <w:vMerge w:val="restart"/>
            <w:vAlign w:val="center"/>
          </w:tcPr>
          <w:p w:rsidR="006E38AF" w:rsidRPr="00D82D18" w:rsidRDefault="006E38AF" w:rsidP="006E38AF">
            <w:pPr>
              <w:pStyle w:val="affff7"/>
              <w:spacing w:before="0" w:beforeAutospacing="0" w:after="0"/>
              <w:jc w:val="center"/>
            </w:pPr>
            <w:r w:rsidRPr="00D82D18">
              <w:t>2</w:t>
            </w:r>
          </w:p>
        </w:tc>
        <w:tc>
          <w:tcPr>
            <w:tcW w:w="1118" w:type="dxa"/>
            <w:vMerge w:val="restart"/>
            <w:vAlign w:val="center"/>
          </w:tcPr>
          <w:p w:rsidR="006E38AF" w:rsidRPr="00D82D18" w:rsidRDefault="006E38AF" w:rsidP="006E38AF">
            <w:pPr>
              <w:pStyle w:val="affff7"/>
              <w:spacing w:before="0" w:beforeAutospacing="0" w:after="0"/>
              <w:jc w:val="center"/>
            </w:pPr>
            <w:r w:rsidRPr="00D82D18">
              <w:t>12 м</w:t>
            </w:r>
          </w:p>
        </w:tc>
        <w:tc>
          <w:tcPr>
            <w:tcW w:w="851" w:type="dxa"/>
            <w:vMerge w:val="restart"/>
            <w:vAlign w:val="center"/>
          </w:tcPr>
          <w:p w:rsidR="006E38AF" w:rsidRPr="00D82D18" w:rsidRDefault="006E38AF" w:rsidP="006E38AF">
            <w:pPr>
              <w:pStyle w:val="affff7"/>
              <w:spacing w:before="0" w:beforeAutospacing="0" w:after="0"/>
              <w:jc w:val="center"/>
              <w:rPr>
                <w:lang w:val="en-US"/>
              </w:rPr>
            </w:pPr>
            <w:r w:rsidRPr="00D82D18">
              <w:rPr>
                <w:lang w:val="en-US"/>
              </w:rPr>
              <w:t>5</w:t>
            </w:r>
            <w:r w:rsidRPr="00D82D18">
              <w:t>0%</w:t>
            </w:r>
          </w:p>
        </w:tc>
      </w:tr>
      <w:tr w:rsidR="006E38AF" w:rsidRPr="00D82D18" w:rsidTr="006E38AF">
        <w:trPr>
          <w:cantSplit/>
          <w:trHeight w:val="587"/>
          <w:jc w:val="center"/>
        </w:trPr>
        <w:tc>
          <w:tcPr>
            <w:tcW w:w="2694" w:type="dxa"/>
            <w:shd w:val="clear" w:color="auto" w:fill="auto"/>
          </w:tcPr>
          <w:p w:rsidR="006E38AF" w:rsidRPr="00D82D18" w:rsidRDefault="006E38AF" w:rsidP="006E38AF">
            <w:pPr>
              <w:ind w:left="31" w:firstLine="0"/>
              <w:rPr>
                <w:rFonts w:ascii="Times New Roman" w:hAnsi="Times New Roman" w:cs="Times New Roman"/>
              </w:rPr>
            </w:pPr>
            <w:r w:rsidRPr="00D82D18">
              <w:rPr>
                <w:rFonts w:ascii="Times New Roman" w:hAnsi="Times New Roman" w:cs="Times New Roman"/>
              </w:rPr>
              <w:t>Обеспечение занятий спортом в помещениях</w:t>
            </w:r>
          </w:p>
        </w:tc>
        <w:tc>
          <w:tcPr>
            <w:tcW w:w="985" w:type="dxa"/>
            <w:shd w:val="clear" w:color="auto" w:fill="auto"/>
          </w:tcPr>
          <w:p w:rsidR="006E38AF" w:rsidRPr="00D82D18" w:rsidRDefault="006E38AF" w:rsidP="006E38AF">
            <w:pPr>
              <w:ind w:left="31" w:firstLine="0"/>
              <w:jc w:val="center"/>
              <w:rPr>
                <w:rFonts w:ascii="Times New Roman" w:hAnsi="Times New Roman" w:cs="Times New Roman"/>
              </w:rPr>
            </w:pPr>
            <w:r w:rsidRPr="00D82D18">
              <w:rPr>
                <w:rFonts w:ascii="Times New Roman" w:hAnsi="Times New Roman" w:cs="Times New Roman"/>
              </w:rPr>
              <w:t>5.1.2</w:t>
            </w:r>
          </w:p>
        </w:tc>
        <w:tc>
          <w:tcPr>
            <w:tcW w:w="992" w:type="dxa"/>
            <w:vMerge/>
          </w:tcPr>
          <w:p w:rsidR="006E38AF" w:rsidRPr="00D82D18" w:rsidRDefault="006E38AF" w:rsidP="006E38AF">
            <w:pPr>
              <w:pStyle w:val="affff7"/>
              <w:jc w:val="center"/>
            </w:pPr>
          </w:p>
        </w:tc>
        <w:tc>
          <w:tcPr>
            <w:tcW w:w="851" w:type="dxa"/>
            <w:vMerge/>
          </w:tcPr>
          <w:p w:rsidR="006E38AF" w:rsidRPr="00D82D18" w:rsidRDefault="006E38AF" w:rsidP="006E38AF">
            <w:pPr>
              <w:pStyle w:val="affff7"/>
              <w:jc w:val="center"/>
            </w:pPr>
          </w:p>
        </w:tc>
        <w:tc>
          <w:tcPr>
            <w:tcW w:w="1260" w:type="dxa"/>
            <w:vMerge/>
          </w:tcPr>
          <w:p w:rsidR="006E38AF" w:rsidRPr="00D82D18" w:rsidRDefault="006E38AF" w:rsidP="006E38AF">
            <w:pPr>
              <w:pStyle w:val="affff7"/>
              <w:jc w:val="center"/>
            </w:pPr>
          </w:p>
        </w:tc>
        <w:tc>
          <w:tcPr>
            <w:tcW w:w="992" w:type="dxa"/>
            <w:vMerge/>
          </w:tcPr>
          <w:p w:rsidR="006E38AF" w:rsidRPr="00D82D18" w:rsidRDefault="006E38AF" w:rsidP="006E38AF">
            <w:pPr>
              <w:pStyle w:val="affff7"/>
              <w:jc w:val="center"/>
            </w:pPr>
          </w:p>
        </w:tc>
        <w:tc>
          <w:tcPr>
            <w:tcW w:w="866" w:type="dxa"/>
            <w:vMerge/>
          </w:tcPr>
          <w:p w:rsidR="006E38AF" w:rsidRPr="00D82D18" w:rsidRDefault="006E38AF" w:rsidP="006E38AF">
            <w:pPr>
              <w:pStyle w:val="affff7"/>
              <w:jc w:val="center"/>
            </w:pPr>
          </w:p>
        </w:tc>
        <w:tc>
          <w:tcPr>
            <w:tcW w:w="1118" w:type="dxa"/>
            <w:vMerge/>
          </w:tcPr>
          <w:p w:rsidR="006E38AF" w:rsidRPr="00D82D18" w:rsidRDefault="006E38AF" w:rsidP="006E38AF">
            <w:pPr>
              <w:pStyle w:val="affff7"/>
              <w:jc w:val="center"/>
            </w:pPr>
          </w:p>
        </w:tc>
        <w:tc>
          <w:tcPr>
            <w:tcW w:w="851" w:type="dxa"/>
            <w:vMerge/>
          </w:tcPr>
          <w:p w:rsidR="006E38AF" w:rsidRPr="00D82D18" w:rsidRDefault="006E38AF" w:rsidP="006E38AF">
            <w:pPr>
              <w:pStyle w:val="affff7"/>
              <w:jc w:val="center"/>
            </w:pPr>
          </w:p>
        </w:tc>
      </w:tr>
      <w:tr w:rsidR="006E38AF" w:rsidRPr="00D82D18" w:rsidTr="006E38AF">
        <w:trPr>
          <w:cantSplit/>
          <w:trHeight w:val="443"/>
          <w:jc w:val="center"/>
        </w:trPr>
        <w:tc>
          <w:tcPr>
            <w:tcW w:w="2694" w:type="dxa"/>
            <w:shd w:val="clear" w:color="auto" w:fill="auto"/>
          </w:tcPr>
          <w:p w:rsidR="006E38AF" w:rsidRPr="00D82D18" w:rsidRDefault="006E38AF" w:rsidP="006E38AF">
            <w:pPr>
              <w:ind w:left="31" w:firstLine="0"/>
              <w:rPr>
                <w:rFonts w:ascii="Times New Roman" w:hAnsi="Times New Roman" w:cs="Times New Roman"/>
              </w:rPr>
            </w:pPr>
            <w:r w:rsidRPr="00D82D18">
              <w:rPr>
                <w:rFonts w:ascii="Times New Roman" w:hAnsi="Times New Roman" w:cs="Times New Roman"/>
              </w:rPr>
              <w:t>Площадки для занятий спортом</w:t>
            </w:r>
          </w:p>
        </w:tc>
        <w:tc>
          <w:tcPr>
            <w:tcW w:w="985" w:type="dxa"/>
            <w:shd w:val="clear" w:color="auto" w:fill="auto"/>
          </w:tcPr>
          <w:p w:rsidR="006E38AF" w:rsidRPr="00D82D18" w:rsidRDefault="006E38AF" w:rsidP="006E38AF">
            <w:pPr>
              <w:ind w:left="31" w:firstLine="0"/>
              <w:jc w:val="center"/>
              <w:rPr>
                <w:rFonts w:ascii="Times New Roman" w:hAnsi="Times New Roman" w:cs="Times New Roman"/>
              </w:rPr>
            </w:pPr>
            <w:r w:rsidRPr="00D82D18">
              <w:rPr>
                <w:rFonts w:ascii="Times New Roman" w:hAnsi="Times New Roman" w:cs="Times New Roman"/>
              </w:rPr>
              <w:t>5.1.3</w:t>
            </w:r>
          </w:p>
        </w:tc>
        <w:tc>
          <w:tcPr>
            <w:tcW w:w="992" w:type="dxa"/>
            <w:vMerge/>
          </w:tcPr>
          <w:p w:rsidR="006E38AF" w:rsidRPr="00D82D18" w:rsidRDefault="006E38AF" w:rsidP="006E38AF">
            <w:pPr>
              <w:pStyle w:val="affff7"/>
              <w:jc w:val="center"/>
            </w:pPr>
          </w:p>
        </w:tc>
        <w:tc>
          <w:tcPr>
            <w:tcW w:w="851" w:type="dxa"/>
            <w:vMerge/>
          </w:tcPr>
          <w:p w:rsidR="006E38AF" w:rsidRPr="00D82D18" w:rsidRDefault="006E38AF" w:rsidP="006E38AF">
            <w:pPr>
              <w:pStyle w:val="affff7"/>
              <w:jc w:val="center"/>
            </w:pPr>
          </w:p>
        </w:tc>
        <w:tc>
          <w:tcPr>
            <w:tcW w:w="1260" w:type="dxa"/>
            <w:vMerge/>
          </w:tcPr>
          <w:p w:rsidR="006E38AF" w:rsidRPr="00D82D18" w:rsidRDefault="006E38AF" w:rsidP="006E38AF">
            <w:pPr>
              <w:pStyle w:val="affff7"/>
              <w:jc w:val="center"/>
            </w:pPr>
          </w:p>
        </w:tc>
        <w:tc>
          <w:tcPr>
            <w:tcW w:w="992" w:type="dxa"/>
            <w:vMerge/>
          </w:tcPr>
          <w:p w:rsidR="006E38AF" w:rsidRPr="00D82D18" w:rsidRDefault="006E38AF" w:rsidP="006E38AF">
            <w:pPr>
              <w:pStyle w:val="affff7"/>
              <w:jc w:val="center"/>
            </w:pPr>
          </w:p>
        </w:tc>
        <w:tc>
          <w:tcPr>
            <w:tcW w:w="866" w:type="dxa"/>
            <w:vMerge/>
          </w:tcPr>
          <w:p w:rsidR="006E38AF" w:rsidRPr="00D82D18" w:rsidRDefault="006E38AF" w:rsidP="006E38AF">
            <w:pPr>
              <w:pStyle w:val="affff7"/>
              <w:jc w:val="center"/>
            </w:pPr>
          </w:p>
        </w:tc>
        <w:tc>
          <w:tcPr>
            <w:tcW w:w="1118" w:type="dxa"/>
            <w:vMerge/>
          </w:tcPr>
          <w:p w:rsidR="006E38AF" w:rsidRPr="00D82D18" w:rsidRDefault="006E38AF" w:rsidP="006E38AF">
            <w:pPr>
              <w:pStyle w:val="affff7"/>
              <w:jc w:val="center"/>
            </w:pPr>
          </w:p>
        </w:tc>
        <w:tc>
          <w:tcPr>
            <w:tcW w:w="851" w:type="dxa"/>
            <w:vMerge/>
          </w:tcPr>
          <w:p w:rsidR="006E38AF" w:rsidRPr="00D82D18" w:rsidRDefault="006E38AF" w:rsidP="006E38AF">
            <w:pPr>
              <w:pStyle w:val="affff7"/>
              <w:jc w:val="center"/>
            </w:pPr>
          </w:p>
        </w:tc>
      </w:tr>
      <w:tr w:rsidR="006E38AF" w:rsidRPr="00D82D18" w:rsidTr="006E38AF">
        <w:trPr>
          <w:cantSplit/>
          <w:trHeight w:val="843"/>
          <w:jc w:val="center"/>
        </w:trPr>
        <w:tc>
          <w:tcPr>
            <w:tcW w:w="2694" w:type="dxa"/>
            <w:shd w:val="clear" w:color="auto" w:fill="auto"/>
          </w:tcPr>
          <w:p w:rsidR="006E38AF" w:rsidRPr="00D82D18" w:rsidRDefault="006E38AF" w:rsidP="006E38AF">
            <w:pPr>
              <w:ind w:left="31" w:firstLine="0"/>
              <w:rPr>
                <w:rFonts w:ascii="Times New Roman" w:hAnsi="Times New Roman" w:cs="Times New Roman"/>
              </w:rPr>
            </w:pPr>
            <w:r w:rsidRPr="00D82D18">
              <w:rPr>
                <w:rFonts w:ascii="Times New Roman" w:hAnsi="Times New Roman" w:cs="Times New Roman"/>
              </w:rPr>
              <w:t>Оборудованные площадки для занятий спортом</w:t>
            </w:r>
          </w:p>
        </w:tc>
        <w:tc>
          <w:tcPr>
            <w:tcW w:w="985" w:type="dxa"/>
            <w:shd w:val="clear" w:color="auto" w:fill="auto"/>
          </w:tcPr>
          <w:p w:rsidR="006E38AF" w:rsidRPr="00D82D18" w:rsidRDefault="006E38AF" w:rsidP="006E38AF">
            <w:pPr>
              <w:ind w:left="31" w:firstLine="0"/>
              <w:jc w:val="center"/>
              <w:rPr>
                <w:rFonts w:ascii="Times New Roman" w:hAnsi="Times New Roman" w:cs="Times New Roman"/>
              </w:rPr>
            </w:pPr>
            <w:r w:rsidRPr="00D82D18">
              <w:rPr>
                <w:rFonts w:ascii="Times New Roman" w:hAnsi="Times New Roman" w:cs="Times New Roman"/>
              </w:rPr>
              <w:t>5.1.4</w:t>
            </w:r>
          </w:p>
        </w:tc>
        <w:tc>
          <w:tcPr>
            <w:tcW w:w="992" w:type="dxa"/>
            <w:vMerge/>
          </w:tcPr>
          <w:p w:rsidR="006E38AF" w:rsidRPr="00D82D18" w:rsidRDefault="006E38AF" w:rsidP="006E38AF">
            <w:pPr>
              <w:pStyle w:val="affff7"/>
              <w:jc w:val="center"/>
            </w:pPr>
          </w:p>
        </w:tc>
        <w:tc>
          <w:tcPr>
            <w:tcW w:w="851" w:type="dxa"/>
            <w:vMerge/>
          </w:tcPr>
          <w:p w:rsidR="006E38AF" w:rsidRPr="00D82D18" w:rsidRDefault="006E38AF" w:rsidP="006E38AF">
            <w:pPr>
              <w:pStyle w:val="affff7"/>
              <w:jc w:val="center"/>
            </w:pPr>
          </w:p>
        </w:tc>
        <w:tc>
          <w:tcPr>
            <w:tcW w:w="1260" w:type="dxa"/>
            <w:vMerge/>
          </w:tcPr>
          <w:p w:rsidR="006E38AF" w:rsidRPr="00D82D18" w:rsidRDefault="006E38AF" w:rsidP="006E38AF">
            <w:pPr>
              <w:pStyle w:val="affff7"/>
              <w:jc w:val="center"/>
            </w:pPr>
          </w:p>
        </w:tc>
        <w:tc>
          <w:tcPr>
            <w:tcW w:w="992" w:type="dxa"/>
            <w:vMerge/>
          </w:tcPr>
          <w:p w:rsidR="006E38AF" w:rsidRPr="00D82D18" w:rsidRDefault="006E38AF" w:rsidP="006E38AF">
            <w:pPr>
              <w:pStyle w:val="affff7"/>
              <w:jc w:val="center"/>
            </w:pPr>
          </w:p>
        </w:tc>
        <w:tc>
          <w:tcPr>
            <w:tcW w:w="866" w:type="dxa"/>
            <w:vMerge/>
          </w:tcPr>
          <w:p w:rsidR="006E38AF" w:rsidRPr="00D82D18" w:rsidRDefault="006E38AF" w:rsidP="006E38AF">
            <w:pPr>
              <w:pStyle w:val="affff7"/>
              <w:jc w:val="center"/>
            </w:pPr>
          </w:p>
        </w:tc>
        <w:tc>
          <w:tcPr>
            <w:tcW w:w="1118" w:type="dxa"/>
            <w:vMerge/>
          </w:tcPr>
          <w:p w:rsidR="006E38AF" w:rsidRPr="00D82D18" w:rsidRDefault="006E38AF" w:rsidP="006E38AF">
            <w:pPr>
              <w:pStyle w:val="affff7"/>
              <w:jc w:val="center"/>
            </w:pPr>
          </w:p>
        </w:tc>
        <w:tc>
          <w:tcPr>
            <w:tcW w:w="851" w:type="dxa"/>
            <w:vMerge/>
          </w:tcPr>
          <w:p w:rsidR="006E38AF" w:rsidRPr="00D82D18" w:rsidRDefault="006E38AF" w:rsidP="006E38AF">
            <w:pPr>
              <w:pStyle w:val="affff7"/>
              <w:jc w:val="center"/>
            </w:pPr>
          </w:p>
        </w:tc>
      </w:tr>
      <w:tr w:rsidR="006E38AF" w:rsidRPr="00D82D18" w:rsidTr="006E38AF">
        <w:trPr>
          <w:cantSplit/>
          <w:trHeight w:val="311"/>
          <w:jc w:val="center"/>
        </w:trPr>
        <w:tc>
          <w:tcPr>
            <w:tcW w:w="2694" w:type="dxa"/>
            <w:shd w:val="clear" w:color="auto" w:fill="auto"/>
          </w:tcPr>
          <w:p w:rsidR="006E38AF" w:rsidRPr="00D82D18" w:rsidRDefault="006E38AF" w:rsidP="006E38AF">
            <w:pPr>
              <w:ind w:left="31" w:firstLine="0"/>
              <w:rPr>
                <w:rFonts w:ascii="Times New Roman" w:hAnsi="Times New Roman" w:cs="Times New Roman"/>
              </w:rPr>
            </w:pPr>
            <w:r w:rsidRPr="00D82D18">
              <w:rPr>
                <w:rFonts w:ascii="Times New Roman" w:hAnsi="Times New Roman" w:cs="Times New Roman"/>
              </w:rPr>
              <w:t>Спортивные базы</w:t>
            </w:r>
          </w:p>
        </w:tc>
        <w:tc>
          <w:tcPr>
            <w:tcW w:w="985" w:type="dxa"/>
            <w:shd w:val="clear" w:color="auto" w:fill="auto"/>
          </w:tcPr>
          <w:p w:rsidR="006E38AF" w:rsidRPr="00D82D18" w:rsidRDefault="006E38AF" w:rsidP="006E38AF">
            <w:pPr>
              <w:ind w:left="31" w:firstLine="0"/>
              <w:jc w:val="center"/>
              <w:rPr>
                <w:rFonts w:ascii="Times New Roman" w:hAnsi="Times New Roman" w:cs="Times New Roman"/>
              </w:rPr>
            </w:pPr>
            <w:r w:rsidRPr="00D82D18">
              <w:rPr>
                <w:rFonts w:ascii="Times New Roman" w:hAnsi="Times New Roman" w:cs="Times New Roman"/>
              </w:rPr>
              <w:t>5.1.5</w:t>
            </w:r>
          </w:p>
        </w:tc>
        <w:tc>
          <w:tcPr>
            <w:tcW w:w="992" w:type="dxa"/>
            <w:vMerge/>
          </w:tcPr>
          <w:p w:rsidR="006E38AF" w:rsidRPr="00D82D18" w:rsidRDefault="006E38AF" w:rsidP="006E38AF">
            <w:pPr>
              <w:pStyle w:val="affff7"/>
              <w:jc w:val="center"/>
            </w:pPr>
          </w:p>
        </w:tc>
        <w:tc>
          <w:tcPr>
            <w:tcW w:w="851" w:type="dxa"/>
            <w:vMerge/>
          </w:tcPr>
          <w:p w:rsidR="006E38AF" w:rsidRPr="00D82D18" w:rsidRDefault="006E38AF" w:rsidP="006E38AF">
            <w:pPr>
              <w:pStyle w:val="affff7"/>
              <w:jc w:val="center"/>
            </w:pPr>
          </w:p>
        </w:tc>
        <w:tc>
          <w:tcPr>
            <w:tcW w:w="1260" w:type="dxa"/>
            <w:vMerge/>
          </w:tcPr>
          <w:p w:rsidR="006E38AF" w:rsidRPr="00D82D18" w:rsidRDefault="006E38AF" w:rsidP="006E38AF">
            <w:pPr>
              <w:pStyle w:val="affff7"/>
              <w:jc w:val="center"/>
            </w:pPr>
          </w:p>
        </w:tc>
        <w:tc>
          <w:tcPr>
            <w:tcW w:w="992" w:type="dxa"/>
            <w:vMerge/>
          </w:tcPr>
          <w:p w:rsidR="006E38AF" w:rsidRPr="00D82D18" w:rsidRDefault="006E38AF" w:rsidP="006E38AF">
            <w:pPr>
              <w:pStyle w:val="affff7"/>
              <w:jc w:val="center"/>
            </w:pPr>
          </w:p>
        </w:tc>
        <w:tc>
          <w:tcPr>
            <w:tcW w:w="866" w:type="dxa"/>
            <w:vMerge/>
          </w:tcPr>
          <w:p w:rsidR="006E38AF" w:rsidRPr="00D82D18" w:rsidRDefault="006E38AF" w:rsidP="006E38AF">
            <w:pPr>
              <w:pStyle w:val="affff7"/>
              <w:jc w:val="center"/>
            </w:pPr>
          </w:p>
        </w:tc>
        <w:tc>
          <w:tcPr>
            <w:tcW w:w="1118" w:type="dxa"/>
            <w:vMerge/>
          </w:tcPr>
          <w:p w:rsidR="006E38AF" w:rsidRPr="00D82D18" w:rsidRDefault="006E38AF" w:rsidP="006E38AF">
            <w:pPr>
              <w:pStyle w:val="affff7"/>
              <w:jc w:val="center"/>
            </w:pPr>
          </w:p>
        </w:tc>
        <w:tc>
          <w:tcPr>
            <w:tcW w:w="851" w:type="dxa"/>
            <w:vMerge/>
          </w:tcPr>
          <w:p w:rsidR="006E38AF" w:rsidRPr="00D82D18" w:rsidRDefault="006E38AF" w:rsidP="006E38AF">
            <w:pPr>
              <w:pStyle w:val="affff7"/>
              <w:jc w:val="center"/>
            </w:pPr>
          </w:p>
        </w:tc>
      </w:tr>
      <w:tr w:rsidR="006E38AF" w:rsidRPr="00D82D18" w:rsidTr="006E38AF">
        <w:trPr>
          <w:cantSplit/>
          <w:trHeight w:val="831"/>
          <w:jc w:val="center"/>
        </w:trPr>
        <w:tc>
          <w:tcPr>
            <w:tcW w:w="2694" w:type="dxa"/>
            <w:shd w:val="clear" w:color="auto" w:fill="auto"/>
          </w:tcPr>
          <w:p w:rsidR="006E38AF" w:rsidRPr="00D82D18" w:rsidRDefault="006E38AF" w:rsidP="006E38AF">
            <w:pPr>
              <w:pStyle w:val="ConsPlusNormal"/>
              <w:ind w:hanging="15"/>
              <w:rPr>
                <w:rFonts w:ascii="Times New Roman" w:hAnsi="Times New Roman" w:cs="Times New Roman"/>
                <w:sz w:val="24"/>
                <w:szCs w:val="24"/>
              </w:rPr>
            </w:pPr>
            <w:r w:rsidRPr="00D82D18">
              <w:rPr>
                <w:rFonts w:ascii="Times New Roman" w:hAnsi="Times New Roman" w:cs="Times New Roman"/>
                <w:sz w:val="24"/>
                <w:szCs w:val="24"/>
              </w:rPr>
              <w:t>Предоставление коммунальных услуг</w:t>
            </w:r>
          </w:p>
        </w:tc>
        <w:tc>
          <w:tcPr>
            <w:tcW w:w="985" w:type="dxa"/>
            <w:shd w:val="clear" w:color="auto" w:fill="auto"/>
          </w:tcPr>
          <w:p w:rsidR="006E38AF" w:rsidRPr="00D82D18" w:rsidRDefault="006E38AF" w:rsidP="006E38AF">
            <w:pPr>
              <w:ind w:hanging="15"/>
              <w:jc w:val="center"/>
              <w:rPr>
                <w:rFonts w:ascii="Times New Roman" w:hAnsi="Times New Roman" w:cs="Times New Roman"/>
              </w:rPr>
            </w:pPr>
            <w:r w:rsidRPr="00D82D18">
              <w:rPr>
                <w:rFonts w:ascii="Times New Roman" w:hAnsi="Times New Roman" w:cs="Times New Roman"/>
              </w:rPr>
              <w:t>3.1.1</w:t>
            </w:r>
          </w:p>
        </w:tc>
        <w:tc>
          <w:tcPr>
            <w:tcW w:w="992" w:type="dxa"/>
          </w:tcPr>
          <w:p w:rsidR="006E38AF" w:rsidRPr="00D82D18" w:rsidRDefault="006E38AF" w:rsidP="006E38AF">
            <w:pPr>
              <w:pStyle w:val="affff7"/>
              <w:spacing w:before="0" w:beforeAutospacing="0" w:after="0"/>
              <w:jc w:val="center"/>
            </w:pPr>
            <w:r w:rsidRPr="00D82D18">
              <w:t>1/</w:t>
            </w:r>
          </w:p>
          <w:p w:rsidR="006E38AF" w:rsidRPr="00D82D18" w:rsidRDefault="006E38AF" w:rsidP="006E38AF">
            <w:pPr>
              <w:pStyle w:val="affff7"/>
              <w:spacing w:before="0" w:beforeAutospacing="0" w:after="0"/>
              <w:jc w:val="center"/>
            </w:pPr>
            <w:r w:rsidRPr="00D82D18">
              <w:t>20000</w:t>
            </w:r>
          </w:p>
          <w:p w:rsidR="006E38AF" w:rsidRPr="00D82D18" w:rsidRDefault="006E38AF" w:rsidP="006E38AF">
            <w:pPr>
              <w:pStyle w:val="affff7"/>
              <w:spacing w:before="0" w:beforeAutospacing="0" w:after="0"/>
              <w:ind w:hanging="44"/>
              <w:jc w:val="center"/>
            </w:pPr>
            <w:r w:rsidRPr="00D82D18">
              <w:t>кв.м</w:t>
            </w:r>
          </w:p>
        </w:tc>
        <w:tc>
          <w:tcPr>
            <w:tcW w:w="5938" w:type="dxa"/>
            <w:gridSpan w:val="6"/>
          </w:tcPr>
          <w:p w:rsidR="006E38AF" w:rsidRPr="00D82D18" w:rsidRDefault="006E38AF" w:rsidP="006E38AF">
            <w:pPr>
              <w:pStyle w:val="ConsPlusNormal"/>
              <w:ind w:hanging="15"/>
              <w:jc w:val="center"/>
              <w:rPr>
                <w:rFonts w:ascii="Times New Roman" w:hAnsi="Times New Roman" w:cs="Times New Roman"/>
                <w:sz w:val="24"/>
                <w:szCs w:val="24"/>
              </w:rPr>
            </w:pPr>
            <w:r w:rsidRPr="00D82D18">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6E38AF" w:rsidRPr="00D82D18" w:rsidTr="006E38AF">
        <w:trPr>
          <w:cantSplit/>
          <w:trHeight w:val="409"/>
          <w:jc w:val="center"/>
        </w:trPr>
        <w:tc>
          <w:tcPr>
            <w:tcW w:w="2694" w:type="dxa"/>
            <w:shd w:val="clear" w:color="auto" w:fill="auto"/>
          </w:tcPr>
          <w:p w:rsidR="006E38AF" w:rsidRPr="00D82D18" w:rsidRDefault="006E38AF" w:rsidP="006E38AF">
            <w:pPr>
              <w:pStyle w:val="affff7"/>
            </w:pPr>
            <w:r w:rsidRPr="00D82D18">
              <w:t>Благоустройство территории</w:t>
            </w:r>
          </w:p>
        </w:tc>
        <w:tc>
          <w:tcPr>
            <w:tcW w:w="985" w:type="dxa"/>
            <w:shd w:val="clear" w:color="auto" w:fill="auto"/>
          </w:tcPr>
          <w:p w:rsidR="006E38AF" w:rsidRPr="00D82D18" w:rsidRDefault="006E38AF" w:rsidP="006E38AF">
            <w:pPr>
              <w:pStyle w:val="affff7"/>
              <w:jc w:val="center"/>
            </w:pPr>
            <w:r w:rsidRPr="00D82D18">
              <w:t>12.0.2</w:t>
            </w:r>
          </w:p>
        </w:tc>
        <w:tc>
          <w:tcPr>
            <w:tcW w:w="6930" w:type="dxa"/>
            <w:gridSpan w:val="7"/>
            <w:vMerge w:val="restart"/>
          </w:tcPr>
          <w:p w:rsidR="006E38AF" w:rsidRPr="00D82D18" w:rsidRDefault="006E38AF" w:rsidP="006E38AF">
            <w:pPr>
              <w:pStyle w:val="affff7"/>
              <w:jc w:val="center"/>
            </w:pPr>
            <w:r w:rsidRPr="00D82D18">
              <w:t>Не подлежат установлению</w:t>
            </w:r>
          </w:p>
        </w:tc>
      </w:tr>
      <w:tr w:rsidR="006E38AF" w:rsidRPr="00D82D18" w:rsidTr="006E38AF">
        <w:trPr>
          <w:cantSplit/>
          <w:trHeight w:val="571"/>
          <w:jc w:val="center"/>
        </w:trPr>
        <w:tc>
          <w:tcPr>
            <w:tcW w:w="2694" w:type="dxa"/>
            <w:shd w:val="clear" w:color="auto" w:fill="auto"/>
          </w:tcPr>
          <w:p w:rsidR="006E38AF" w:rsidRPr="00D82D18" w:rsidRDefault="006E38AF" w:rsidP="006E38AF">
            <w:pPr>
              <w:ind w:left="31" w:firstLine="0"/>
              <w:rPr>
                <w:rFonts w:ascii="Times New Roman" w:hAnsi="Times New Roman" w:cs="Times New Roman"/>
              </w:rPr>
            </w:pPr>
            <w:r w:rsidRPr="00D82D18">
              <w:rPr>
                <w:rFonts w:ascii="Times New Roman" w:hAnsi="Times New Roman" w:cs="Times New Roman"/>
              </w:rPr>
              <w:t>Историко-культурная деятельность</w:t>
            </w:r>
          </w:p>
        </w:tc>
        <w:tc>
          <w:tcPr>
            <w:tcW w:w="985" w:type="dxa"/>
            <w:shd w:val="clear" w:color="auto" w:fill="auto"/>
          </w:tcPr>
          <w:p w:rsidR="006E38AF" w:rsidRPr="00D82D18" w:rsidRDefault="006E38AF" w:rsidP="006E38AF">
            <w:pPr>
              <w:ind w:left="31" w:firstLine="0"/>
              <w:jc w:val="center"/>
              <w:rPr>
                <w:rFonts w:ascii="Times New Roman" w:hAnsi="Times New Roman" w:cs="Times New Roman"/>
              </w:rPr>
            </w:pPr>
            <w:r w:rsidRPr="00D82D18">
              <w:rPr>
                <w:rFonts w:ascii="Times New Roman" w:hAnsi="Times New Roman" w:cs="Times New Roman"/>
              </w:rPr>
              <w:t>9.3</w:t>
            </w:r>
          </w:p>
        </w:tc>
        <w:tc>
          <w:tcPr>
            <w:tcW w:w="6930" w:type="dxa"/>
            <w:gridSpan w:val="7"/>
            <w:vMerge/>
          </w:tcPr>
          <w:p w:rsidR="006E38AF" w:rsidRPr="00D82D18" w:rsidRDefault="006E38AF" w:rsidP="006E38AF">
            <w:pPr>
              <w:pStyle w:val="affff7"/>
              <w:jc w:val="center"/>
            </w:pPr>
          </w:p>
        </w:tc>
      </w:tr>
    </w:tbl>
    <w:p w:rsidR="006E38AF" w:rsidRPr="00D82D18" w:rsidRDefault="006E38AF" w:rsidP="006E38AF">
      <w:pPr>
        <w:ind w:firstLine="426"/>
        <w:rPr>
          <w:rFonts w:ascii="Times New Roman" w:eastAsia="SimSun" w:hAnsi="Times New Roman" w:cs="Times New Roman"/>
          <w:lang w:eastAsia="zh-CN"/>
        </w:rPr>
      </w:pPr>
    </w:p>
    <w:p w:rsidR="006E38AF" w:rsidRPr="00D82D18" w:rsidRDefault="006E38AF" w:rsidP="006E38AF">
      <w:pPr>
        <w:ind w:firstLine="426"/>
        <w:rPr>
          <w:rFonts w:ascii="Times New Roman" w:eastAsia="SimSun" w:hAnsi="Times New Roman" w:cs="Times New Roman"/>
          <w:lang w:eastAsia="zh-CN"/>
        </w:rPr>
      </w:pPr>
      <w:r w:rsidRPr="00D82D18">
        <w:rPr>
          <w:rFonts w:ascii="Times New Roman" w:eastAsia="SimSun" w:hAnsi="Times New Roman" w:cs="Times New Roman"/>
          <w:lang w:eastAsia="zh-CN"/>
        </w:rPr>
        <w:t xml:space="preserve">3.2. Условно разрешенные виды использования земельных участков и объектов капитального строительства - не установлены. </w:t>
      </w:r>
    </w:p>
    <w:p w:rsidR="006E38AF" w:rsidRPr="00D82D18" w:rsidRDefault="006E38AF" w:rsidP="006E38AF">
      <w:pPr>
        <w:ind w:firstLine="426"/>
        <w:rPr>
          <w:rFonts w:ascii="Times New Roman" w:eastAsia="SimSun" w:hAnsi="Times New Roman" w:cs="Times New Roman"/>
          <w:lang w:eastAsia="zh-CN"/>
        </w:rPr>
      </w:pPr>
    </w:p>
    <w:p w:rsidR="006E38AF" w:rsidRPr="00D82D18" w:rsidRDefault="006E38AF" w:rsidP="006E38AF">
      <w:pPr>
        <w:ind w:firstLine="426"/>
        <w:rPr>
          <w:rFonts w:ascii="Times New Roman" w:eastAsia="SimSun" w:hAnsi="Times New Roman" w:cs="Times New Roman"/>
          <w:lang w:eastAsia="zh-CN"/>
        </w:rPr>
      </w:pPr>
      <w:r w:rsidRPr="00D82D18">
        <w:rPr>
          <w:rFonts w:ascii="Times New Roman" w:eastAsia="SimSun" w:hAnsi="Times New Roman" w:cs="Times New Roman"/>
          <w:lang w:eastAsia="zh-CN"/>
        </w:rPr>
        <w:t>3.3. Вспомогательные виды использования земельных участков и объектов капитального строительства:</w:t>
      </w:r>
    </w:p>
    <w:tbl>
      <w:tblPr>
        <w:tblW w:w="9923"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57"/>
        <w:gridCol w:w="5666"/>
      </w:tblGrid>
      <w:tr w:rsidR="006E38AF" w:rsidRPr="00D82D18" w:rsidTr="00CC0609">
        <w:trPr>
          <w:trHeight w:val="552"/>
          <w:jc w:val="center"/>
        </w:trPr>
        <w:tc>
          <w:tcPr>
            <w:tcW w:w="4257" w:type="dxa"/>
            <w:vAlign w:val="center"/>
          </w:tcPr>
          <w:p w:rsidR="006E38AF" w:rsidRPr="00D82D18" w:rsidRDefault="006E38AF" w:rsidP="006E38AF">
            <w:pPr>
              <w:ind w:firstLine="0"/>
              <w:jc w:val="center"/>
              <w:rPr>
                <w:rFonts w:ascii="Times New Roman" w:hAnsi="Times New Roman" w:cs="Times New Roman"/>
              </w:rPr>
            </w:pPr>
            <w:r w:rsidRPr="00D82D18">
              <w:rPr>
                <w:rFonts w:ascii="Times New Roman" w:hAnsi="Times New Roman" w:cs="Times New Roman"/>
              </w:rPr>
              <w:t>Виды использования</w:t>
            </w:r>
          </w:p>
        </w:tc>
        <w:tc>
          <w:tcPr>
            <w:tcW w:w="5666" w:type="dxa"/>
            <w:vAlign w:val="center"/>
          </w:tcPr>
          <w:p w:rsidR="006E38AF" w:rsidRPr="00D82D18" w:rsidRDefault="006E38AF" w:rsidP="006E38AF">
            <w:pPr>
              <w:tabs>
                <w:tab w:val="left" w:pos="2520"/>
              </w:tabs>
              <w:ind w:firstLine="0"/>
              <w:jc w:val="center"/>
              <w:rPr>
                <w:rFonts w:ascii="Times New Roman" w:hAnsi="Times New Roman" w:cs="Times New Roman"/>
              </w:rPr>
            </w:pPr>
            <w:r w:rsidRPr="00D82D18">
              <w:rPr>
                <w:rFonts w:ascii="Times New Roman" w:hAnsi="Times New Roman" w:cs="Times New Roman"/>
              </w:rPr>
              <w:t>Предельные параметры разрешенного строительства</w:t>
            </w:r>
          </w:p>
        </w:tc>
      </w:tr>
      <w:tr w:rsidR="006E38AF" w:rsidRPr="00D82D18" w:rsidTr="00CC0609">
        <w:trPr>
          <w:jc w:val="center"/>
        </w:trPr>
        <w:tc>
          <w:tcPr>
            <w:tcW w:w="4257" w:type="dxa"/>
            <w:vAlign w:val="center"/>
          </w:tcPr>
          <w:p w:rsidR="006E38AF" w:rsidRPr="00D82D18" w:rsidRDefault="006E38AF" w:rsidP="006E38AF">
            <w:pPr>
              <w:ind w:firstLine="0"/>
              <w:rPr>
                <w:rFonts w:ascii="Times New Roman" w:hAnsi="Times New Roman" w:cs="Times New Roman"/>
              </w:rPr>
            </w:pPr>
            <w:r w:rsidRPr="00D82D18">
              <w:rPr>
                <w:rFonts w:ascii="Times New Roman" w:hAnsi="Times New Roman" w:cs="Times New Roman"/>
              </w:rPr>
              <w:t>Открытые бассейны, спортивные площадки</w:t>
            </w:r>
          </w:p>
          <w:p w:rsidR="006E38AF" w:rsidRPr="00D82D18" w:rsidRDefault="006E38AF" w:rsidP="006E38AF">
            <w:pPr>
              <w:ind w:firstLine="0"/>
              <w:rPr>
                <w:rFonts w:ascii="Times New Roman" w:hAnsi="Times New Roman" w:cs="Times New Roman"/>
              </w:rPr>
            </w:pPr>
            <w:r w:rsidRPr="00D82D18">
              <w:rPr>
                <w:rFonts w:ascii="Times New Roman" w:hAnsi="Times New Roman" w:cs="Times New Roman"/>
              </w:rPr>
              <w:t>Киоски</w:t>
            </w:r>
          </w:p>
          <w:p w:rsidR="006E38AF" w:rsidRPr="00D82D18" w:rsidRDefault="006E38AF" w:rsidP="006E38AF">
            <w:pPr>
              <w:ind w:firstLine="0"/>
              <w:rPr>
                <w:rFonts w:ascii="Times New Roman" w:hAnsi="Times New Roman" w:cs="Times New Roman"/>
              </w:rPr>
            </w:pPr>
            <w:r w:rsidRPr="00D82D18">
              <w:rPr>
                <w:rFonts w:ascii="Times New Roman" w:hAnsi="Times New Roman" w:cs="Times New Roman"/>
              </w:rPr>
              <w:lastRenderedPageBreak/>
              <w:t>Парковки, гаражи для временного хранения автотранспорта</w:t>
            </w:r>
          </w:p>
          <w:p w:rsidR="006E38AF" w:rsidRPr="00D82D18" w:rsidRDefault="006E38AF" w:rsidP="006E38AF">
            <w:pPr>
              <w:ind w:firstLine="0"/>
              <w:rPr>
                <w:rFonts w:ascii="Times New Roman" w:hAnsi="Times New Roman" w:cs="Times New Roman"/>
              </w:rPr>
            </w:pPr>
            <w:r w:rsidRPr="00D82D18">
              <w:rPr>
                <w:rFonts w:ascii="Times New Roman" w:hAnsi="Times New Roman" w:cs="Times New Roman"/>
              </w:rPr>
              <w:t>Навесы, склады, хозяйственные постройки для содержания инвентаря, топлива и других хозяйственных нужд</w:t>
            </w:r>
          </w:p>
          <w:p w:rsidR="006E38AF" w:rsidRPr="00D82D18" w:rsidRDefault="006E38AF" w:rsidP="006E38AF">
            <w:pPr>
              <w:ind w:firstLine="0"/>
              <w:rPr>
                <w:rFonts w:ascii="Times New Roman" w:hAnsi="Times New Roman" w:cs="Times New Roman"/>
              </w:rPr>
            </w:pPr>
            <w:r w:rsidRPr="00D82D18">
              <w:rPr>
                <w:rFonts w:ascii="Times New Roman" w:hAnsi="Times New Roman" w:cs="Times New Roman"/>
              </w:rPr>
              <w:t>Площадки для сбора твердых бытовых отходов</w:t>
            </w:r>
          </w:p>
          <w:p w:rsidR="006E38AF" w:rsidRPr="00D82D18" w:rsidRDefault="006E38AF" w:rsidP="006E38AF">
            <w:pPr>
              <w:ind w:firstLine="0"/>
              <w:rPr>
                <w:rFonts w:ascii="Times New Roman" w:hAnsi="Times New Roman" w:cs="Times New Roman"/>
              </w:rPr>
            </w:pPr>
            <w:r w:rsidRPr="00D82D18">
              <w:rPr>
                <w:rFonts w:ascii="Times New Roman" w:hAnsi="Times New Roman" w:cs="Times New Roman"/>
              </w:rPr>
              <w:t>Элементы благоустройства, площадки для отдыха, детские площадки</w:t>
            </w:r>
          </w:p>
          <w:p w:rsidR="006E38AF" w:rsidRPr="00D82D18" w:rsidRDefault="006E38AF" w:rsidP="006E38AF">
            <w:pPr>
              <w:ind w:firstLine="0"/>
              <w:rPr>
                <w:rFonts w:ascii="Times New Roman" w:hAnsi="Times New Roman" w:cs="Times New Roman"/>
              </w:rPr>
            </w:pPr>
            <w:r w:rsidRPr="00D82D18">
              <w:rPr>
                <w:rFonts w:ascii="Times New Roman" w:hAnsi="Times New Roman" w:cs="Times New Roman"/>
              </w:rPr>
              <w:t>Памятники, объекты монументального искусства</w:t>
            </w:r>
          </w:p>
          <w:p w:rsidR="006E38AF" w:rsidRPr="00D82D18" w:rsidRDefault="006E38AF" w:rsidP="006E38AF">
            <w:pPr>
              <w:ind w:firstLine="0"/>
              <w:rPr>
                <w:rFonts w:ascii="Times New Roman" w:hAnsi="Times New Roman" w:cs="Times New Roman"/>
              </w:rPr>
            </w:pPr>
            <w:r w:rsidRPr="00D82D18">
              <w:rPr>
                <w:rFonts w:ascii="Times New Roman" w:hAnsi="Times New Roman" w:cs="Times New Roman"/>
              </w:rPr>
              <w:t>Объекты гражданской обороны (убежища, противорадиационные укрытия и т.п.)</w:t>
            </w:r>
          </w:p>
          <w:p w:rsidR="006E38AF" w:rsidRPr="00D82D18" w:rsidRDefault="006E38AF" w:rsidP="006E38AF">
            <w:pPr>
              <w:ind w:firstLine="0"/>
              <w:rPr>
                <w:rFonts w:ascii="Times New Roman" w:hAnsi="Times New Roman" w:cs="Times New Roman"/>
              </w:rPr>
            </w:pPr>
            <w:r w:rsidRPr="00D82D18">
              <w:rPr>
                <w:rFonts w:ascii="Times New Roman" w:hAnsi="Times New Roman" w:cs="Times New Roman"/>
              </w:rPr>
              <w:t>Объекты инженерного обеспечения</w:t>
            </w:r>
          </w:p>
        </w:tc>
        <w:tc>
          <w:tcPr>
            <w:tcW w:w="5666" w:type="dxa"/>
            <w:vAlign w:val="center"/>
          </w:tcPr>
          <w:p w:rsidR="006E38AF" w:rsidRPr="00D82D18" w:rsidRDefault="006E38AF" w:rsidP="006E38AF">
            <w:pPr>
              <w:ind w:firstLine="0"/>
              <w:rPr>
                <w:rFonts w:ascii="Times New Roman" w:hAnsi="Times New Roman" w:cs="Times New Roman"/>
              </w:rPr>
            </w:pPr>
            <w:r w:rsidRPr="00D82D18">
              <w:rPr>
                <w:rFonts w:ascii="Times New Roman" w:hAnsi="Times New Roman" w:cs="Times New Roman"/>
              </w:rPr>
              <w:lastRenderedPageBreak/>
              <w:t>Максимальное количество надземных этажей  – 1 этаж</w:t>
            </w:r>
          </w:p>
          <w:p w:rsidR="006E38AF" w:rsidRPr="00D82D18" w:rsidRDefault="006E38AF" w:rsidP="006E38AF">
            <w:pPr>
              <w:ind w:firstLine="0"/>
              <w:rPr>
                <w:rFonts w:ascii="Times New Roman" w:hAnsi="Times New Roman" w:cs="Times New Roman"/>
              </w:rPr>
            </w:pPr>
            <w:r w:rsidRPr="00D82D18">
              <w:rPr>
                <w:rFonts w:ascii="Times New Roman" w:hAnsi="Times New Roman" w:cs="Times New Roman"/>
              </w:rPr>
              <w:t>Максимальная высота строений и сооружений - 5 м</w:t>
            </w:r>
          </w:p>
          <w:p w:rsidR="006E38AF" w:rsidRPr="00D82D18" w:rsidRDefault="006E38AF" w:rsidP="006E38AF">
            <w:pPr>
              <w:ind w:firstLine="0"/>
              <w:rPr>
                <w:rFonts w:ascii="Times New Roman" w:hAnsi="Times New Roman" w:cs="Times New Roman"/>
              </w:rPr>
            </w:pPr>
            <w:r w:rsidRPr="00D82D18">
              <w:rPr>
                <w:rFonts w:ascii="Times New Roman" w:hAnsi="Times New Roman" w:cs="Times New Roman"/>
              </w:rPr>
              <w:lastRenderedPageBreak/>
              <w:t xml:space="preserve">Минимальный отступ строений от красной линии (если не установлены красные линии - от фасадной границы участка) - 5 м </w:t>
            </w:r>
          </w:p>
          <w:p w:rsidR="006E38AF" w:rsidRPr="00D82D18" w:rsidRDefault="006E38AF" w:rsidP="006E38AF">
            <w:pPr>
              <w:ind w:firstLine="0"/>
              <w:rPr>
                <w:rFonts w:ascii="Times New Roman" w:hAnsi="Times New Roman" w:cs="Times New Roman"/>
              </w:rPr>
            </w:pPr>
            <w:r w:rsidRPr="00D82D18">
              <w:rPr>
                <w:rFonts w:ascii="Times New Roman" w:hAnsi="Times New Roman" w:cs="Times New Roman"/>
              </w:rPr>
              <w:t xml:space="preserve">Минимальный отступ строений до границ смежного участка - 3 м </w:t>
            </w:r>
          </w:p>
          <w:p w:rsidR="006E38AF" w:rsidRPr="00D82D18" w:rsidRDefault="006E38AF" w:rsidP="006E38AF">
            <w:pPr>
              <w:ind w:firstLine="0"/>
              <w:rPr>
                <w:rFonts w:ascii="Times New Roman" w:hAnsi="Times New Roman" w:cs="Times New Roman"/>
              </w:rPr>
            </w:pPr>
            <w:r w:rsidRPr="00D82D18">
              <w:rPr>
                <w:rFonts w:ascii="Times New Roman" w:hAnsi="Times New Roman" w:cs="Times New Roman"/>
              </w:rPr>
              <w:t>Автостоянки открытого и закрытого (наземные) типа необходимо размещать при условии соблюдения расстояний до объектов, указанных в табл.77 Нормативов Градостроительного проектирования Краснодарского края и п.4 статьи 41 настоящих Правил</w:t>
            </w:r>
          </w:p>
        </w:tc>
      </w:tr>
      <w:tr w:rsidR="006E38AF" w:rsidRPr="00D82D18" w:rsidTr="00CC0609">
        <w:trPr>
          <w:jc w:val="center"/>
        </w:trPr>
        <w:tc>
          <w:tcPr>
            <w:tcW w:w="4257" w:type="dxa"/>
            <w:vAlign w:val="center"/>
          </w:tcPr>
          <w:p w:rsidR="006E38AF" w:rsidRPr="00D82D18" w:rsidRDefault="006E38AF" w:rsidP="006E38AF">
            <w:pPr>
              <w:ind w:firstLine="0"/>
              <w:rPr>
                <w:rFonts w:ascii="Times New Roman" w:hAnsi="Times New Roman" w:cs="Times New Roman"/>
              </w:rPr>
            </w:pPr>
            <w:r w:rsidRPr="00D82D18">
              <w:rPr>
                <w:rFonts w:ascii="Times New Roman" w:hAnsi="Times New Roman" w:cs="Times New Roman"/>
              </w:rPr>
              <w:lastRenderedPageBreak/>
              <w:t>Общественные туалеты, гидронепроницаемые выгребы, септики.</w:t>
            </w:r>
          </w:p>
        </w:tc>
        <w:tc>
          <w:tcPr>
            <w:tcW w:w="5666" w:type="dxa"/>
            <w:vAlign w:val="center"/>
          </w:tcPr>
          <w:p w:rsidR="006E38AF" w:rsidRPr="00D82D18" w:rsidRDefault="006E38AF" w:rsidP="006E38AF">
            <w:pPr>
              <w:ind w:firstLine="0"/>
              <w:rPr>
                <w:rFonts w:ascii="Times New Roman" w:hAnsi="Times New Roman" w:cs="Times New Roman"/>
              </w:rPr>
            </w:pPr>
            <w:r w:rsidRPr="00D82D18">
              <w:rPr>
                <w:rFonts w:ascii="Times New Roman" w:hAnsi="Times New Roman" w:cs="Times New Roman"/>
              </w:rPr>
              <w:t>Максимальное количество надземных этажей  – 1 этаж</w:t>
            </w:r>
          </w:p>
          <w:p w:rsidR="006E38AF" w:rsidRPr="00D82D18" w:rsidRDefault="006E38AF" w:rsidP="006E38AF">
            <w:pPr>
              <w:ind w:firstLine="0"/>
              <w:rPr>
                <w:rFonts w:ascii="Times New Roman" w:hAnsi="Times New Roman" w:cs="Times New Roman"/>
              </w:rPr>
            </w:pPr>
            <w:r w:rsidRPr="00D82D18">
              <w:rPr>
                <w:rFonts w:ascii="Times New Roman" w:hAnsi="Times New Roman" w:cs="Times New Roman"/>
              </w:rPr>
              <w:t xml:space="preserve">Максимальная высота строений и сооружений – 3 м. </w:t>
            </w:r>
          </w:p>
          <w:p w:rsidR="006E38AF" w:rsidRPr="00D82D18" w:rsidRDefault="006E38AF" w:rsidP="006E38AF">
            <w:pPr>
              <w:ind w:firstLine="0"/>
              <w:rPr>
                <w:rFonts w:ascii="Times New Roman" w:hAnsi="Times New Roman" w:cs="Times New Roman"/>
              </w:rPr>
            </w:pPr>
            <w:r w:rsidRPr="00D82D18">
              <w:rPr>
                <w:rFonts w:ascii="Times New Roman" w:hAnsi="Times New Roman" w:cs="Times New Roman"/>
              </w:rPr>
              <w:t>Расстояние от соседнего жилого дома не менее - 12 м.</w:t>
            </w:r>
          </w:p>
          <w:p w:rsidR="006E38AF" w:rsidRPr="00D82D18" w:rsidRDefault="006E38AF" w:rsidP="006E38AF">
            <w:pPr>
              <w:ind w:firstLine="0"/>
              <w:rPr>
                <w:rFonts w:ascii="Times New Roman" w:hAnsi="Times New Roman" w:cs="Times New Roman"/>
              </w:rPr>
            </w:pPr>
            <w:r w:rsidRPr="00D82D18">
              <w:rPr>
                <w:rFonts w:ascii="Times New Roman" w:hAnsi="Times New Roman" w:cs="Times New Roman"/>
              </w:rPr>
              <w:t xml:space="preserve">Расстояние от красной линии не менее - 10 м. </w:t>
            </w:r>
          </w:p>
          <w:p w:rsidR="006E38AF" w:rsidRPr="00D82D18" w:rsidRDefault="006E38AF" w:rsidP="006E38AF">
            <w:pPr>
              <w:ind w:firstLine="0"/>
              <w:rPr>
                <w:rFonts w:ascii="Times New Roman" w:hAnsi="Times New Roman" w:cs="Times New Roman"/>
              </w:rPr>
            </w:pPr>
            <w:r w:rsidRPr="00D82D18">
              <w:rPr>
                <w:rFonts w:ascii="Times New Roman" w:hAnsi="Times New Roman" w:cs="Times New Roman"/>
              </w:rPr>
              <w:t>Расстояние от границы смежного земельного участка не менее - 3м.</w:t>
            </w:r>
          </w:p>
        </w:tc>
      </w:tr>
    </w:tbl>
    <w:p w:rsidR="006E38AF" w:rsidRPr="00D82D18" w:rsidRDefault="006E38AF" w:rsidP="006E38AF"/>
    <w:p w:rsidR="006E38AF" w:rsidRPr="00D82D18" w:rsidRDefault="006E38AF" w:rsidP="00CC0609">
      <w:pPr>
        <w:pStyle w:val="20"/>
        <w:spacing w:after="100"/>
        <w:jc w:val="left"/>
        <w:rPr>
          <w:rFonts w:ascii="Times New Roman" w:hAnsi="Times New Roman" w:cs="Times New Roman"/>
          <w:color w:val="auto"/>
        </w:rPr>
      </w:pPr>
      <w:bookmarkStart w:id="394" w:name="_Toc23150781"/>
      <w:bookmarkStart w:id="395" w:name="_Toc25928619"/>
      <w:r w:rsidRPr="00D82D18">
        <w:rPr>
          <w:rFonts w:ascii="Times New Roman" w:hAnsi="Times New Roman" w:cs="Times New Roman"/>
          <w:color w:val="auto"/>
        </w:rPr>
        <w:t>Статья 38.1.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зон рекреационного назначения.</w:t>
      </w:r>
      <w:bookmarkEnd w:id="394"/>
      <w:bookmarkEnd w:id="395"/>
    </w:p>
    <w:p w:rsidR="006E38AF" w:rsidRPr="00D82D18" w:rsidRDefault="006E38AF" w:rsidP="006E38AF">
      <w:pPr>
        <w:rPr>
          <w:rFonts w:ascii="Times New Roman" w:eastAsia="SimSun" w:hAnsi="Times New Roman" w:cs="Times New Roman"/>
          <w:lang w:eastAsia="zh-CN"/>
        </w:rPr>
      </w:pPr>
      <w:r w:rsidRPr="00D82D18">
        <w:rPr>
          <w:rFonts w:ascii="Times New Roman" w:eastAsia="SimSun" w:hAnsi="Times New Roman" w:cs="Times New Roman"/>
          <w:lang w:eastAsia="zh-CN"/>
        </w:rPr>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6E38AF" w:rsidRPr="00D82D18" w:rsidRDefault="006E38AF" w:rsidP="006E38AF">
      <w:pPr>
        <w:rPr>
          <w:rFonts w:ascii="Times New Roman" w:eastAsia="SimSun" w:hAnsi="Times New Roman" w:cs="Times New Roman"/>
          <w:lang w:eastAsia="zh-CN"/>
        </w:rPr>
      </w:pPr>
      <w:r w:rsidRPr="00D82D18">
        <w:rPr>
          <w:rFonts w:ascii="Times New Roman" w:eastAsia="SimSun" w:hAnsi="Times New Roman" w:cs="Times New Roman"/>
          <w:lang w:eastAsia="zh-CN"/>
        </w:rPr>
        <w:t>2.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 статьями 43-4</w:t>
      </w:r>
      <w:r w:rsidR="00092378" w:rsidRPr="00D82D18">
        <w:rPr>
          <w:rFonts w:ascii="Times New Roman" w:eastAsia="SimSun" w:hAnsi="Times New Roman" w:cs="Times New Roman"/>
          <w:lang w:eastAsia="zh-CN"/>
        </w:rPr>
        <w:t>7</w:t>
      </w:r>
      <w:r w:rsidRPr="00D82D18">
        <w:rPr>
          <w:rFonts w:ascii="Times New Roman" w:eastAsia="SimSun" w:hAnsi="Times New Roman" w:cs="Times New Roman"/>
          <w:lang w:eastAsia="zh-CN"/>
        </w:rPr>
        <w:t xml:space="preserve"> настоящих Правил.</w:t>
      </w:r>
    </w:p>
    <w:p w:rsidR="006E38AF" w:rsidRPr="00D82D18" w:rsidRDefault="006E38AF" w:rsidP="006E38AF">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3.Устройство оград следует выполнять в соответствии со СНиП III-10-75 "Благоустройство территорий".</w:t>
      </w:r>
    </w:p>
    <w:p w:rsidR="006E38AF" w:rsidRPr="00D82D18" w:rsidRDefault="006E38AF" w:rsidP="006E38AF">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4.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6E38AF" w:rsidRPr="00D82D18" w:rsidRDefault="006E38AF" w:rsidP="006E38AF">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5. Минимально допустимая площадь озелененной территории земельных участков принимается в соответствии с п.2 статьи 41 настоящих Правил.</w:t>
      </w:r>
    </w:p>
    <w:p w:rsidR="006E38AF" w:rsidRPr="00D82D18" w:rsidRDefault="006E38AF" w:rsidP="006E38AF">
      <w:pPr>
        <w:rPr>
          <w:rFonts w:ascii="Times New Roman" w:eastAsia="SimSun" w:hAnsi="Times New Roman" w:cs="Times New Roman"/>
          <w:lang w:eastAsia="zh-CN"/>
        </w:rPr>
      </w:pPr>
      <w:r w:rsidRPr="00D82D18">
        <w:rPr>
          <w:rFonts w:ascii="Times New Roman" w:eastAsia="SimSun" w:hAnsi="Times New Roman" w:cs="Times New Roman"/>
          <w:lang w:eastAsia="zh-CN"/>
        </w:rPr>
        <w:t>6. Нормы расчета стоянок автомобилей и манимальные расстояния от мест хранения до объектов предусматриваются в соответствии с Приложением «К» СП 42.13330.2011 «Градостроительство. Планировка и застройка городских и сельских поселений», региональными и местными нормативами градостроительного проектирования, а также п.4 статьи 41 настоящих Правил.</w:t>
      </w:r>
    </w:p>
    <w:p w:rsidR="00CC0609" w:rsidRPr="00D82D18" w:rsidRDefault="00CC0609" w:rsidP="00CC0609">
      <w:pPr>
        <w:pStyle w:val="20"/>
        <w:spacing w:after="100"/>
        <w:jc w:val="left"/>
        <w:rPr>
          <w:rFonts w:ascii="Times New Roman" w:hAnsi="Times New Roman" w:cs="Times New Roman"/>
          <w:color w:val="auto"/>
        </w:rPr>
        <w:sectPr w:rsidR="00CC0609" w:rsidRPr="00D82D18" w:rsidSect="00D82D18">
          <w:pgSz w:w="11906" w:h="16838"/>
          <w:pgMar w:top="567" w:right="709" w:bottom="709" w:left="1134" w:header="720" w:footer="363" w:gutter="0"/>
          <w:cols w:space="720"/>
          <w:docGrid w:linePitch="360"/>
        </w:sectPr>
      </w:pPr>
      <w:bookmarkStart w:id="396" w:name="_Toc470251914"/>
      <w:bookmarkStart w:id="397" w:name="_Toc487473520"/>
      <w:bookmarkStart w:id="398" w:name="_Toc2849309"/>
      <w:bookmarkStart w:id="399" w:name="_Toc23150782"/>
    </w:p>
    <w:p w:rsidR="00CC0609" w:rsidRPr="00D82D18" w:rsidRDefault="00CC0609" w:rsidP="00CC0609">
      <w:pPr>
        <w:pStyle w:val="20"/>
        <w:spacing w:after="100"/>
        <w:jc w:val="left"/>
        <w:rPr>
          <w:rFonts w:ascii="Times New Roman" w:hAnsi="Times New Roman" w:cs="Times New Roman"/>
          <w:color w:val="auto"/>
        </w:rPr>
      </w:pPr>
      <w:bookmarkStart w:id="400" w:name="_Toc25928620"/>
      <w:r w:rsidRPr="00D82D18">
        <w:rPr>
          <w:rFonts w:ascii="Times New Roman" w:hAnsi="Times New Roman" w:cs="Times New Roman"/>
          <w:color w:val="auto"/>
        </w:rPr>
        <w:lastRenderedPageBreak/>
        <w:t>Статья 39. Градостроительные регламенты в отношении земельных участков и объектов капитального строительства, расположенных в пределах зон сельскохозяйственного использования.</w:t>
      </w:r>
      <w:bookmarkEnd w:id="396"/>
      <w:bookmarkEnd w:id="397"/>
      <w:bookmarkEnd w:id="398"/>
      <w:bookmarkEnd w:id="399"/>
      <w:bookmarkEnd w:id="400"/>
    </w:p>
    <w:p w:rsidR="00CC0609" w:rsidRPr="00D82D18" w:rsidRDefault="00CC0609" w:rsidP="00CC0609">
      <w:pPr>
        <w:ind w:firstLine="851"/>
        <w:outlineLvl w:val="0"/>
        <w:rPr>
          <w:rFonts w:ascii="Times New Roman" w:hAnsi="Times New Roman" w:cs="Times New Roman"/>
          <w:b/>
          <w:u w:val="single"/>
        </w:rPr>
      </w:pPr>
      <w:bookmarkStart w:id="401" w:name="_Toc485899843"/>
      <w:bookmarkStart w:id="402" w:name="_Toc485902083"/>
      <w:bookmarkStart w:id="403" w:name="_Toc489630330"/>
      <w:bookmarkStart w:id="404" w:name="_Toc489643420"/>
      <w:bookmarkStart w:id="405" w:name="_Toc536808536"/>
      <w:bookmarkStart w:id="406" w:name="_Toc2770885"/>
      <w:bookmarkStart w:id="407" w:name="_Toc2849310"/>
      <w:bookmarkStart w:id="408" w:name="_Toc3399242"/>
      <w:bookmarkStart w:id="409" w:name="_Toc7446266"/>
      <w:bookmarkStart w:id="410" w:name="_Toc7446419"/>
      <w:bookmarkStart w:id="411" w:name="_Toc11666550"/>
      <w:bookmarkStart w:id="412" w:name="_Toc23150783"/>
      <w:bookmarkStart w:id="413" w:name="_Toc24319234"/>
      <w:bookmarkStart w:id="414" w:name="_Toc25928621"/>
      <w:r w:rsidRPr="00D82D18">
        <w:rPr>
          <w:rFonts w:ascii="Times New Roman" w:hAnsi="Times New Roman" w:cs="Times New Roman"/>
          <w:b/>
          <w:u w:val="single"/>
        </w:rPr>
        <w:t>1) Зона сельскохозяйственных угодий</w:t>
      </w:r>
      <w:bookmarkEnd w:id="401"/>
      <w:bookmarkEnd w:id="402"/>
      <w:bookmarkEnd w:id="403"/>
      <w:bookmarkEnd w:id="404"/>
      <w:bookmarkEnd w:id="405"/>
      <w:bookmarkEnd w:id="406"/>
      <w:bookmarkEnd w:id="407"/>
      <w:bookmarkEnd w:id="408"/>
      <w:r w:rsidRPr="00D82D18">
        <w:rPr>
          <w:rFonts w:ascii="Times New Roman" w:hAnsi="Times New Roman" w:cs="Times New Roman"/>
          <w:b/>
          <w:u w:val="single"/>
        </w:rPr>
        <w:t xml:space="preserve"> (СХ)</w:t>
      </w:r>
      <w:bookmarkEnd w:id="409"/>
      <w:bookmarkEnd w:id="410"/>
      <w:bookmarkEnd w:id="411"/>
      <w:bookmarkEnd w:id="412"/>
      <w:bookmarkEnd w:id="413"/>
      <w:bookmarkEnd w:id="414"/>
    </w:p>
    <w:p w:rsidR="00CC0609" w:rsidRPr="00D82D18" w:rsidRDefault="00CC0609" w:rsidP="00CC0609">
      <w:pPr>
        <w:pStyle w:val="Standard"/>
        <w:ind w:firstLine="709"/>
        <w:jc w:val="both"/>
        <w:rPr>
          <w:rFonts w:eastAsia="SimSun" w:cs="Times New Roman"/>
          <w:kern w:val="0"/>
          <w:lang w:val="ru-RU" w:eastAsia="zh-CN" w:bidi="ar-SA"/>
        </w:rPr>
      </w:pPr>
      <w:bookmarkStart w:id="415" w:name="_Toc470251916"/>
      <w:bookmarkStart w:id="416" w:name="_Toc479729841"/>
      <w:bookmarkStart w:id="417" w:name="_Toc485899844"/>
      <w:bookmarkStart w:id="418" w:name="_Toc485902084"/>
      <w:bookmarkStart w:id="419" w:name="_Toc489630331"/>
      <w:bookmarkStart w:id="420" w:name="_Toc489643421"/>
      <w:bookmarkStart w:id="421" w:name="_Toc536808537"/>
      <w:bookmarkStart w:id="422" w:name="_Toc2770886"/>
      <w:bookmarkStart w:id="423" w:name="_Toc2849311"/>
      <w:bookmarkStart w:id="424" w:name="_Toc3399243"/>
      <w:r w:rsidRPr="00D82D18">
        <w:rPr>
          <w:rFonts w:eastAsia="SimSun" w:cs="Times New Roman"/>
          <w:kern w:val="0"/>
          <w:lang w:val="ru-RU" w:eastAsia="zh-CN" w:bidi="ar-SA"/>
        </w:rPr>
        <w:t>Зона СХ выделена для сохранения и развития сельскохозяйственных угодий и обеспечивающих их инфраструктур, предотвращение их использования для других видов деятельности.</w:t>
      </w:r>
    </w:p>
    <w:p w:rsidR="00CC0609" w:rsidRPr="00D82D18" w:rsidRDefault="00CC0609" w:rsidP="00CC0609">
      <w:pPr>
        <w:pStyle w:val="Standard"/>
        <w:ind w:firstLine="709"/>
        <w:jc w:val="both"/>
        <w:rPr>
          <w:rFonts w:eastAsia="SimSun" w:cs="Times New Roman"/>
          <w:kern w:val="0"/>
          <w:lang w:val="ru-RU" w:eastAsia="zh-CN" w:bidi="ar-SA"/>
        </w:rPr>
      </w:pPr>
      <w:r w:rsidRPr="00D82D18">
        <w:rPr>
          <w:rFonts w:eastAsia="SimSun" w:cs="Times New Roman"/>
          <w:kern w:val="0"/>
          <w:lang w:val="ru-RU" w:eastAsia="zh-CN" w:bidi="ar-SA"/>
        </w:rPr>
        <w:t xml:space="preserve">В соответствии с пунктом 6 статьи 36 Градостроительного кодекса Российской Федерации градостроительные регламенты для зоны сельскохозяйственных угодий в составе земель сельскохозяйственного назначения не устанавливаются.  В соответствии с пунктом 7 статьи 36 Градостроительного кодекса Российской Федерации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w:t>
      </w:r>
    </w:p>
    <w:p w:rsidR="00CC0609" w:rsidRPr="00D82D18" w:rsidRDefault="00CC0609" w:rsidP="00CC0609">
      <w:pPr>
        <w:pStyle w:val="Standard"/>
        <w:ind w:firstLine="709"/>
        <w:jc w:val="both"/>
        <w:rPr>
          <w:rFonts w:eastAsia="SimSun" w:cs="Times New Roman"/>
          <w:lang w:val="ru-RU" w:eastAsia="zh-CN"/>
        </w:rPr>
      </w:pPr>
      <w:r w:rsidRPr="00D82D18">
        <w:rPr>
          <w:rFonts w:eastAsia="SimSun" w:cs="Times New Roman"/>
          <w:kern w:val="0"/>
          <w:lang w:val="ru-RU" w:eastAsia="zh-CN" w:bidi="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w:t>
      </w:r>
      <w:r w:rsidRPr="00D82D18">
        <w:rPr>
          <w:rFonts w:eastAsia="SimSun" w:cs="Times New Roman"/>
          <w:lang w:val="ru-RU" w:eastAsia="zh-CN"/>
        </w:rPr>
        <w:t xml:space="preserve"> № 101 - ФЗ «Об обороте земель сельскохозяйственного назначения»)».</w:t>
      </w:r>
    </w:p>
    <w:p w:rsidR="00CC0609" w:rsidRPr="00D82D18" w:rsidRDefault="00CC0609" w:rsidP="00CC0609">
      <w:pPr>
        <w:tabs>
          <w:tab w:val="left" w:pos="2520"/>
        </w:tabs>
        <w:outlineLvl w:val="0"/>
        <w:rPr>
          <w:rFonts w:ascii="Times New Roman" w:hAnsi="Times New Roman" w:cs="Times New Roman"/>
        </w:rPr>
      </w:pPr>
    </w:p>
    <w:p w:rsidR="00CC0609" w:rsidRPr="00D82D18" w:rsidRDefault="00CC0609" w:rsidP="00CC0609">
      <w:pPr>
        <w:tabs>
          <w:tab w:val="left" w:pos="2520"/>
        </w:tabs>
        <w:outlineLvl w:val="0"/>
        <w:rPr>
          <w:rFonts w:ascii="Times New Roman" w:hAnsi="Times New Roman" w:cs="Times New Roman"/>
        </w:rPr>
      </w:pPr>
      <w:bookmarkStart w:id="425" w:name="_Toc11666551"/>
      <w:bookmarkStart w:id="426" w:name="_Toc23150784"/>
      <w:bookmarkStart w:id="427" w:name="_Toc24319235"/>
      <w:bookmarkStart w:id="428" w:name="_Toc25928622"/>
      <w:r w:rsidRPr="00D82D18">
        <w:rPr>
          <w:rFonts w:ascii="Times New Roman" w:hAnsi="Times New Roman" w:cs="Times New Roman"/>
        </w:rPr>
        <w:t>1.1. Основные виды и параметры разрешенного использования земельных участков и объектов капитального строительства</w:t>
      </w:r>
      <w:bookmarkEnd w:id="425"/>
      <w:bookmarkEnd w:id="426"/>
      <w:bookmarkEnd w:id="427"/>
      <w:bookmarkEnd w:id="428"/>
    </w:p>
    <w:tbl>
      <w:tblPr>
        <w:tblW w:w="9727" w:type="dxa"/>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849"/>
        <w:gridCol w:w="1134"/>
        <w:gridCol w:w="832"/>
        <w:gridCol w:w="1275"/>
        <w:gridCol w:w="105"/>
        <w:gridCol w:w="888"/>
        <w:gridCol w:w="102"/>
        <w:gridCol w:w="606"/>
        <w:gridCol w:w="144"/>
        <w:gridCol w:w="565"/>
        <w:gridCol w:w="80"/>
        <w:gridCol w:w="771"/>
      </w:tblGrid>
      <w:tr w:rsidR="00CC0609" w:rsidRPr="00D82D18" w:rsidTr="00083471">
        <w:trPr>
          <w:cantSplit/>
          <w:trHeight w:val="514"/>
          <w:jc w:val="center"/>
        </w:trPr>
        <w:tc>
          <w:tcPr>
            <w:tcW w:w="2376" w:type="dxa"/>
            <w:vMerge w:val="restart"/>
            <w:shd w:val="clear" w:color="auto" w:fill="auto"/>
            <w:vAlign w:val="center"/>
          </w:tcPr>
          <w:p w:rsidR="00CC0609" w:rsidRPr="00D82D18" w:rsidRDefault="00CC0609" w:rsidP="00083471">
            <w:pPr>
              <w:ind w:hanging="21"/>
              <w:jc w:val="center"/>
              <w:rPr>
                <w:rFonts w:ascii="Times New Roman" w:hAnsi="Times New Roman" w:cs="Times New Roman"/>
              </w:rPr>
            </w:pPr>
            <w:r w:rsidRPr="00D82D18">
              <w:rPr>
                <w:rFonts w:ascii="Times New Roman" w:hAnsi="Times New Roman" w:cs="Times New Roman"/>
              </w:rPr>
              <w:t>Наименование вида разрешенного использования</w:t>
            </w:r>
          </w:p>
        </w:tc>
        <w:tc>
          <w:tcPr>
            <w:tcW w:w="849" w:type="dxa"/>
            <w:vMerge w:val="restart"/>
            <w:shd w:val="clear" w:color="auto" w:fill="auto"/>
            <w:vAlign w:val="center"/>
          </w:tcPr>
          <w:p w:rsidR="00CC0609" w:rsidRPr="00D82D18" w:rsidRDefault="00CC0609" w:rsidP="00083471">
            <w:pPr>
              <w:ind w:hanging="21"/>
              <w:jc w:val="center"/>
              <w:rPr>
                <w:rFonts w:ascii="Times New Roman" w:eastAsia="SimSun" w:hAnsi="Times New Roman" w:cs="Times New Roman"/>
                <w:lang w:eastAsia="zh-CN"/>
              </w:rPr>
            </w:pPr>
            <w:r w:rsidRPr="00D82D18">
              <w:rPr>
                <w:rFonts w:ascii="Times New Roman" w:eastAsia="SimSun" w:hAnsi="Times New Roman" w:cs="Times New Roman"/>
                <w:lang w:eastAsia="zh-CN"/>
              </w:rPr>
              <w:t>Код</w:t>
            </w:r>
          </w:p>
        </w:tc>
        <w:tc>
          <w:tcPr>
            <w:tcW w:w="6502" w:type="dxa"/>
            <w:gridSpan w:val="11"/>
            <w:vAlign w:val="center"/>
          </w:tcPr>
          <w:p w:rsidR="00CC0609" w:rsidRPr="00D82D18" w:rsidRDefault="00CC0609" w:rsidP="00083471">
            <w:pPr>
              <w:ind w:hanging="21"/>
              <w:jc w:val="center"/>
              <w:rPr>
                <w:rFonts w:ascii="Times New Roman" w:hAnsi="Times New Roman" w:cs="Times New Roman"/>
              </w:rPr>
            </w:pPr>
            <w:r w:rsidRPr="00D82D18">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CC0609" w:rsidRPr="00D82D18" w:rsidTr="00083471">
        <w:trPr>
          <w:cantSplit/>
          <w:trHeight w:val="4305"/>
          <w:jc w:val="center"/>
        </w:trPr>
        <w:tc>
          <w:tcPr>
            <w:tcW w:w="2376" w:type="dxa"/>
            <w:vMerge/>
            <w:shd w:val="clear" w:color="auto" w:fill="auto"/>
          </w:tcPr>
          <w:p w:rsidR="00CC0609" w:rsidRPr="00D82D18" w:rsidRDefault="00CC0609" w:rsidP="00083471">
            <w:pPr>
              <w:ind w:hanging="21"/>
              <w:jc w:val="center"/>
              <w:rPr>
                <w:rFonts w:ascii="Times New Roman" w:eastAsia="SimSun" w:hAnsi="Times New Roman" w:cs="Times New Roman"/>
                <w:lang w:eastAsia="zh-CN"/>
              </w:rPr>
            </w:pPr>
          </w:p>
        </w:tc>
        <w:tc>
          <w:tcPr>
            <w:tcW w:w="849" w:type="dxa"/>
            <w:vMerge/>
            <w:shd w:val="clear" w:color="auto" w:fill="auto"/>
          </w:tcPr>
          <w:p w:rsidR="00CC0609" w:rsidRPr="00D82D18" w:rsidRDefault="00CC0609" w:rsidP="00083471">
            <w:pPr>
              <w:ind w:hanging="21"/>
              <w:jc w:val="center"/>
              <w:rPr>
                <w:rFonts w:ascii="Times New Roman" w:eastAsia="SimSun" w:hAnsi="Times New Roman" w:cs="Times New Roman"/>
                <w:lang w:eastAsia="zh-CN"/>
              </w:rPr>
            </w:pPr>
          </w:p>
        </w:tc>
        <w:tc>
          <w:tcPr>
            <w:tcW w:w="1134" w:type="dxa"/>
            <w:textDirection w:val="btLr"/>
            <w:vAlign w:val="center"/>
          </w:tcPr>
          <w:p w:rsidR="00CC0609" w:rsidRPr="00D82D18" w:rsidRDefault="00CC0609" w:rsidP="00083471">
            <w:pPr>
              <w:ind w:left="113" w:hanging="21"/>
              <w:jc w:val="center"/>
              <w:rPr>
                <w:rFonts w:ascii="Times New Roman" w:eastAsia="SimSun" w:hAnsi="Times New Roman" w:cs="Times New Roman"/>
                <w:lang w:eastAsia="zh-CN"/>
              </w:rPr>
            </w:pPr>
            <w:r w:rsidRPr="00D82D18">
              <w:rPr>
                <w:rFonts w:ascii="Times New Roman" w:hAnsi="Times New Roman" w:cs="Times New Roman"/>
              </w:rPr>
              <w:t xml:space="preserve">площадь земельных участков минимальная / максимальная </w:t>
            </w:r>
          </w:p>
        </w:tc>
        <w:tc>
          <w:tcPr>
            <w:tcW w:w="832" w:type="dxa"/>
            <w:textDirection w:val="btLr"/>
            <w:vAlign w:val="center"/>
          </w:tcPr>
          <w:p w:rsidR="00CC0609" w:rsidRPr="00D82D18" w:rsidRDefault="00CC0609" w:rsidP="00083471">
            <w:pPr>
              <w:ind w:left="113" w:hanging="21"/>
              <w:jc w:val="center"/>
              <w:rPr>
                <w:rFonts w:ascii="Times New Roman" w:hAnsi="Times New Roman" w:cs="Times New Roman"/>
              </w:rPr>
            </w:pPr>
            <w:r w:rsidRPr="00D82D18">
              <w:rPr>
                <w:rFonts w:ascii="Times New Roman" w:hAnsi="Times New Roman" w:cs="Times New Roman"/>
              </w:rPr>
              <w:t>минимальная ширина земельных участков вдоль фронта улиц и проездов</w:t>
            </w:r>
          </w:p>
        </w:tc>
        <w:tc>
          <w:tcPr>
            <w:tcW w:w="1275" w:type="dxa"/>
            <w:textDirection w:val="btLr"/>
            <w:vAlign w:val="center"/>
          </w:tcPr>
          <w:p w:rsidR="00CC0609" w:rsidRPr="00D82D18" w:rsidRDefault="00CC0609" w:rsidP="00083471">
            <w:pPr>
              <w:ind w:left="113" w:hanging="21"/>
              <w:jc w:val="center"/>
              <w:rPr>
                <w:rFonts w:ascii="Times New Roman" w:eastAsia="SimSun" w:hAnsi="Times New Roman" w:cs="Times New Roman"/>
                <w:lang w:eastAsia="zh-CN"/>
              </w:rPr>
            </w:pPr>
            <w:r w:rsidRPr="00D82D18">
              <w:rPr>
                <w:rFonts w:ascii="Times New Roman" w:hAnsi="Times New Roman" w:cs="Times New Roman"/>
              </w:rPr>
              <w:t xml:space="preserve">минимальный отступ основных зданий, строений и сооружений от границы, отделяющей земельный участок от территории общего пользования  </w:t>
            </w:r>
          </w:p>
        </w:tc>
        <w:tc>
          <w:tcPr>
            <w:tcW w:w="993" w:type="dxa"/>
            <w:gridSpan w:val="2"/>
            <w:textDirection w:val="btLr"/>
            <w:vAlign w:val="center"/>
          </w:tcPr>
          <w:p w:rsidR="00CC0609" w:rsidRPr="00D82D18" w:rsidRDefault="00CC0609" w:rsidP="00083471">
            <w:pPr>
              <w:ind w:left="113" w:hanging="21"/>
              <w:jc w:val="center"/>
              <w:rPr>
                <w:rFonts w:ascii="Times New Roman" w:eastAsia="SimSun" w:hAnsi="Times New Roman" w:cs="Times New Roman"/>
                <w:lang w:eastAsia="zh-CN"/>
              </w:rPr>
            </w:pPr>
            <w:r w:rsidRPr="00D82D18">
              <w:rPr>
                <w:rFonts w:ascii="Times New Roman" w:hAnsi="Times New Roman" w:cs="Times New Roman"/>
              </w:rPr>
              <w:t>минимальный отступ основных зданий, строений и сооружений от границ смежных земельных участков</w:t>
            </w:r>
          </w:p>
        </w:tc>
        <w:tc>
          <w:tcPr>
            <w:tcW w:w="708" w:type="dxa"/>
            <w:gridSpan w:val="2"/>
            <w:textDirection w:val="btLr"/>
            <w:vAlign w:val="center"/>
          </w:tcPr>
          <w:p w:rsidR="00CC0609" w:rsidRPr="00D82D18" w:rsidRDefault="00CC0609" w:rsidP="00083471">
            <w:pPr>
              <w:ind w:left="113" w:hanging="21"/>
              <w:jc w:val="center"/>
              <w:rPr>
                <w:rFonts w:ascii="Times New Roman" w:eastAsia="SimSun" w:hAnsi="Times New Roman" w:cs="Times New Roman"/>
                <w:lang w:eastAsia="zh-CN"/>
              </w:rPr>
            </w:pPr>
            <w:r w:rsidRPr="00D82D18">
              <w:rPr>
                <w:rFonts w:ascii="Times New Roman" w:hAnsi="Times New Roman" w:cs="Times New Roman"/>
              </w:rPr>
              <w:t>максимальное количество надземных этажей</w:t>
            </w:r>
          </w:p>
        </w:tc>
        <w:tc>
          <w:tcPr>
            <w:tcW w:w="709" w:type="dxa"/>
            <w:gridSpan w:val="2"/>
            <w:textDirection w:val="btLr"/>
            <w:vAlign w:val="center"/>
          </w:tcPr>
          <w:p w:rsidR="00CC0609" w:rsidRPr="00D82D18" w:rsidRDefault="00CC0609" w:rsidP="00083471">
            <w:pPr>
              <w:ind w:left="113" w:hanging="21"/>
              <w:jc w:val="center"/>
              <w:rPr>
                <w:rFonts w:ascii="Times New Roman" w:hAnsi="Times New Roman" w:cs="Times New Roman"/>
              </w:rPr>
            </w:pPr>
            <w:r w:rsidRPr="00D82D18">
              <w:rPr>
                <w:rFonts w:ascii="Times New Roman" w:hAnsi="Times New Roman" w:cs="Times New Roman"/>
              </w:rPr>
              <w:t>максимальная высота зданий</w:t>
            </w:r>
          </w:p>
        </w:tc>
        <w:tc>
          <w:tcPr>
            <w:tcW w:w="851" w:type="dxa"/>
            <w:gridSpan w:val="2"/>
            <w:textDirection w:val="btLr"/>
            <w:vAlign w:val="center"/>
          </w:tcPr>
          <w:p w:rsidR="00CC0609" w:rsidRPr="00D82D18" w:rsidRDefault="00CC0609" w:rsidP="00083471">
            <w:pPr>
              <w:ind w:left="113" w:hanging="21"/>
              <w:jc w:val="center"/>
              <w:rPr>
                <w:rFonts w:ascii="Times New Roman" w:hAnsi="Times New Roman" w:cs="Times New Roman"/>
              </w:rPr>
            </w:pPr>
            <w:r w:rsidRPr="00D82D18">
              <w:rPr>
                <w:rFonts w:ascii="Times New Roman" w:hAnsi="Times New Roman" w:cs="Times New Roman"/>
              </w:rPr>
              <w:t>максимальный процент застройки земельного участка</w:t>
            </w:r>
          </w:p>
        </w:tc>
      </w:tr>
      <w:tr w:rsidR="00CC0609" w:rsidRPr="00D82D18" w:rsidTr="00083471">
        <w:trPr>
          <w:cantSplit/>
          <w:trHeight w:val="237"/>
          <w:jc w:val="center"/>
        </w:trPr>
        <w:tc>
          <w:tcPr>
            <w:tcW w:w="2376" w:type="dxa"/>
            <w:shd w:val="clear" w:color="auto" w:fill="auto"/>
            <w:vAlign w:val="center"/>
          </w:tcPr>
          <w:p w:rsidR="00CC0609" w:rsidRPr="00D82D18" w:rsidRDefault="00CC0609" w:rsidP="00083471">
            <w:pPr>
              <w:ind w:hanging="21"/>
              <w:jc w:val="center"/>
              <w:rPr>
                <w:rFonts w:ascii="Times New Roman" w:hAnsi="Times New Roman" w:cs="Times New Roman"/>
              </w:rPr>
            </w:pPr>
            <w:r w:rsidRPr="00D82D18">
              <w:rPr>
                <w:rFonts w:ascii="Times New Roman" w:hAnsi="Times New Roman" w:cs="Times New Roman"/>
              </w:rPr>
              <w:t>1</w:t>
            </w:r>
          </w:p>
        </w:tc>
        <w:tc>
          <w:tcPr>
            <w:tcW w:w="849" w:type="dxa"/>
            <w:shd w:val="clear" w:color="auto" w:fill="auto"/>
            <w:vAlign w:val="center"/>
          </w:tcPr>
          <w:p w:rsidR="00CC0609" w:rsidRPr="00D82D18" w:rsidRDefault="00CC0609" w:rsidP="00083471">
            <w:pPr>
              <w:ind w:hanging="21"/>
              <w:jc w:val="center"/>
              <w:rPr>
                <w:rFonts w:ascii="Times New Roman" w:eastAsia="SimSun" w:hAnsi="Times New Roman" w:cs="Times New Roman"/>
                <w:lang w:eastAsia="zh-CN"/>
              </w:rPr>
            </w:pPr>
            <w:r w:rsidRPr="00D82D18">
              <w:rPr>
                <w:rFonts w:ascii="Times New Roman" w:eastAsia="SimSun" w:hAnsi="Times New Roman" w:cs="Times New Roman"/>
                <w:lang w:eastAsia="zh-CN"/>
              </w:rPr>
              <w:t>2</w:t>
            </w:r>
          </w:p>
        </w:tc>
        <w:tc>
          <w:tcPr>
            <w:tcW w:w="1134" w:type="dxa"/>
            <w:vAlign w:val="center"/>
          </w:tcPr>
          <w:p w:rsidR="00CC0609" w:rsidRPr="00D82D18" w:rsidRDefault="00CC0609" w:rsidP="00083471">
            <w:pPr>
              <w:ind w:hanging="21"/>
              <w:jc w:val="center"/>
              <w:rPr>
                <w:rFonts w:ascii="Times New Roman" w:hAnsi="Times New Roman" w:cs="Times New Roman"/>
              </w:rPr>
            </w:pPr>
            <w:r w:rsidRPr="00D82D18">
              <w:rPr>
                <w:rFonts w:ascii="Times New Roman" w:hAnsi="Times New Roman" w:cs="Times New Roman"/>
              </w:rPr>
              <w:t>3</w:t>
            </w:r>
          </w:p>
        </w:tc>
        <w:tc>
          <w:tcPr>
            <w:tcW w:w="832" w:type="dxa"/>
            <w:vAlign w:val="center"/>
          </w:tcPr>
          <w:p w:rsidR="00CC0609" w:rsidRPr="00D82D18" w:rsidRDefault="00CC0609" w:rsidP="00083471">
            <w:pPr>
              <w:ind w:hanging="21"/>
              <w:jc w:val="center"/>
              <w:rPr>
                <w:rFonts w:ascii="Times New Roman" w:hAnsi="Times New Roman" w:cs="Times New Roman"/>
              </w:rPr>
            </w:pPr>
            <w:r w:rsidRPr="00D82D18">
              <w:rPr>
                <w:rFonts w:ascii="Times New Roman" w:hAnsi="Times New Roman" w:cs="Times New Roman"/>
              </w:rPr>
              <w:t>4</w:t>
            </w:r>
          </w:p>
        </w:tc>
        <w:tc>
          <w:tcPr>
            <w:tcW w:w="1275" w:type="dxa"/>
            <w:vAlign w:val="center"/>
          </w:tcPr>
          <w:p w:rsidR="00CC0609" w:rsidRPr="00D82D18" w:rsidRDefault="00CC0609" w:rsidP="00083471">
            <w:pPr>
              <w:ind w:hanging="21"/>
              <w:jc w:val="center"/>
              <w:rPr>
                <w:rFonts w:ascii="Times New Roman" w:hAnsi="Times New Roman" w:cs="Times New Roman"/>
              </w:rPr>
            </w:pPr>
            <w:r w:rsidRPr="00D82D18">
              <w:rPr>
                <w:rFonts w:ascii="Times New Roman" w:hAnsi="Times New Roman" w:cs="Times New Roman"/>
              </w:rPr>
              <w:t>5</w:t>
            </w:r>
          </w:p>
        </w:tc>
        <w:tc>
          <w:tcPr>
            <w:tcW w:w="993" w:type="dxa"/>
            <w:gridSpan w:val="2"/>
            <w:vAlign w:val="center"/>
          </w:tcPr>
          <w:p w:rsidR="00CC0609" w:rsidRPr="00D82D18" w:rsidRDefault="00CC0609" w:rsidP="00083471">
            <w:pPr>
              <w:ind w:hanging="21"/>
              <w:jc w:val="center"/>
              <w:rPr>
                <w:rFonts w:ascii="Times New Roman" w:hAnsi="Times New Roman" w:cs="Times New Roman"/>
              </w:rPr>
            </w:pPr>
            <w:r w:rsidRPr="00D82D18">
              <w:rPr>
                <w:rFonts w:ascii="Times New Roman" w:hAnsi="Times New Roman" w:cs="Times New Roman"/>
              </w:rPr>
              <w:t>6</w:t>
            </w:r>
          </w:p>
        </w:tc>
        <w:tc>
          <w:tcPr>
            <w:tcW w:w="708" w:type="dxa"/>
            <w:gridSpan w:val="2"/>
            <w:vAlign w:val="center"/>
          </w:tcPr>
          <w:p w:rsidR="00CC0609" w:rsidRPr="00D82D18" w:rsidRDefault="00CC0609" w:rsidP="00083471">
            <w:pPr>
              <w:ind w:hanging="21"/>
              <w:jc w:val="center"/>
              <w:rPr>
                <w:rFonts w:ascii="Times New Roman" w:hAnsi="Times New Roman" w:cs="Times New Roman"/>
              </w:rPr>
            </w:pPr>
            <w:r w:rsidRPr="00D82D18">
              <w:rPr>
                <w:rFonts w:ascii="Times New Roman" w:hAnsi="Times New Roman" w:cs="Times New Roman"/>
              </w:rPr>
              <w:t>7</w:t>
            </w:r>
          </w:p>
        </w:tc>
        <w:tc>
          <w:tcPr>
            <w:tcW w:w="709" w:type="dxa"/>
            <w:gridSpan w:val="2"/>
            <w:vAlign w:val="center"/>
          </w:tcPr>
          <w:p w:rsidR="00CC0609" w:rsidRPr="00D82D18" w:rsidRDefault="00CC0609" w:rsidP="00083471">
            <w:pPr>
              <w:ind w:hanging="21"/>
              <w:jc w:val="center"/>
              <w:rPr>
                <w:rFonts w:ascii="Times New Roman" w:hAnsi="Times New Roman" w:cs="Times New Roman"/>
              </w:rPr>
            </w:pPr>
            <w:r w:rsidRPr="00D82D18">
              <w:rPr>
                <w:rFonts w:ascii="Times New Roman" w:hAnsi="Times New Roman" w:cs="Times New Roman"/>
              </w:rPr>
              <w:t>8</w:t>
            </w:r>
          </w:p>
        </w:tc>
        <w:tc>
          <w:tcPr>
            <w:tcW w:w="851" w:type="dxa"/>
            <w:gridSpan w:val="2"/>
            <w:vAlign w:val="center"/>
          </w:tcPr>
          <w:p w:rsidR="00CC0609" w:rsidRPr="00D82D18" w:rsidRDefault="00CC0609" w:rsidP="00083471">
            <w:pPr>
              <w:ind w:hanging="21"/>
              <w:jc w:val="center"/>
              <w:rPr>
                <w:rFonts w:ascii="Times New Roman" w:hAnsi="Times New Roman" w:cs="Times New Roman"/>
              </w:rPr>
            </w:pPr>
            <w:r w:rsidRPr="00D82D18">
              <w:rPr>
                <w:rFonts w:ascii="Times New Roman" w:hAnsi="Times New Roman" w:cs="Times New Roman"/>
              </w:rPr>
              <w:t>9</w:t>
            </w:r>
          </w:p>
        </w:tc>
      </w:tr>
      <w:tr w:rsidR="00CC0609" w:rsidRPr="00D82D18" w:rsidTr="00083471">
        <w:trPr>
          <w:cantSplit/>
          <w:trHeight w:val="843"/>
          <w:jc w:val="center"/>
        </w:trPr>
        <w:tc>
          <w:tcPr>
            <w:tcW w:w="2376" w:type="dxa"/>
            <w:shd w:val="clear" w:color="auto" w:fill="auto"/>
          </w:tcPr>
          <w:p w:rsidR="00CC0609" w:rsidRPr="00D82D18" w:rsidRDefault="00CC0609" w:rsidP="00083471">
            <w:pPr>
              <w:ind w:hanging="21"/>
              <w:rPr>
                <w:rFonts w:ascii="Times New Roman" w:hAnsi="Times New Roman" w:cs="Times New Roman"/>
              </w:rPr>
            </w:pPr>
            <w:r w:rsidRPr="00D82D18">
              <w:rPr>
                <w:rFonts w:ascii="Times New Roman" w:hAnsi="Times New Roman" w:cs="Times New Roman"/>
              </w:rPr>
              <w:t>Выращивание зерновых и иных сельскохозяйственных культур</w:t>
            </w:r>
          </w:p>
        </w:tc>
        <w:tc>
          <w:tcPr>
            <w:tcW w:w="849" w:type="dxa"/>
            <w:shd w:val="clear" w:color="auto" w:fill="auto"/>
          </w:tcPr>
          <w:p w:rsidR="00CC0609" w:rsidRPr="00D82D18" w:rsidRDefault="00CC0609" w:rsidP="00083471">
            <w:pPr>
              <w:ind w:hanging="21"/>
              <w:jc w:val="center"/>
              <w:rPr>
                <w:rFonts w:ascii="Times New Roman" w:hAnsi="Times New Roman" w:cs="Times New Roman"/>
              </w:rPr>
            </w:pPr>
            <w:r w:rsidRPr="00D82D18">
              <w:rPr>
                <w:rFonts w:ascii="Times New Roman" w:hAnsi="Times New Roman" w:cs="Times New Roman"/>
              </w:rPr>
              <w:t>1.2</w:t>
            </w:r>
          </w:p>
        </w:tc>
        <w:tc>
          <w:tcPr>
            <w:tcW w:w="1134" w:type="dxa"/>
          </w:tcPr>
          <w:p w:rsidR="00CC0609" w:rsidRPr="00D82D18" w:rsidRDefault="00CC0609" w:rsidP="00083471">
            <w:pPr>
              <w:pStyle w:val="affff7"/>
              <w:spacing w:before="0" w:beforeAutospacing="0" w:after="0"/>
              <w:ind w:hanging="21"/>
              <w:jc w:val="center"/>
            </w:pPr>
            <w:r w:rsidRPr="00D82D18">
              <w:t>500/</w:t>
            </w:r>
          </w:p>
          <w:p w:rsidR="00CC0609" w:rsidRPr="00D82D18" w:rsidRDefault="00CC0609" w:rsidP="00083471">
            <w:pPr>
              <w:pStyle w:val="affff7"/>
              <w:spacing w:before="0" w:beforeAutospacing="0" w:after="0"/>
              <w:ind w:hanging="21"/>
              <w:jc w:val="center"/>
            </w:pPr>
            <w:r w:rsidRPr="00D82D18">
              <w:t>500000</w:t>
            </w:r>
          </w:p>
          <w:p w:rsidR="00CC0609" w:rsidRPr="00D82D18" w:rsidRDefault="00CC0609" w:rsidP="00083471">
            <w:pPr>
              <w:pStyle w:val="affff7"/>
              <w:spacing w:before="0" w:beforeAutospacing="0" w:after="0"/>
              <w:ind w:hanging="21"/>
              <w:jc w:val="center"/>
            </w:pPr>
            <w:r w:rsidRPr="00D82D18">
              <w:t>кв.м</w:t>
            </w:r>
          </w:p>
        </w:tc>
        <w:tc>
          <w:tcPr>
            <w:tcW w:w="832" w:type="dxa"/>
          </w:tcPr>
          <w:p w:rsidR="00CC0609" w:rsidRPr="00D82D18" w:rsidRDefault="00CC0609" w:rsidP="00083471">
            <w:pPr>
              <w:pStyle w:val="affff7"/>
              <w:ind w:hanging="21"/>
              <w:jc w:val="center"/>
            </w:pPr>
            <w:r w:rsidRPr="00D82D18">
              <w:t>10м</w:t>
            </w:r>
          </w:p>
        </w:tc>
        <w:tc>
          <w:tcPr>
            <w:tcW w:w="4536" w:type="dxa"/>
            <w:gridSpan w:val="9"/>
          </w:tcPr>
          <w:p w:rsidR="00CC0609" w:rsidRPr="00D82D18" w:rsidRDefault="00CC0609" w:rsidP="00083471">
            <w:pPr>
              <w:ind w:hanging="21"/>
              <w:rPr>
                <w:rFonts w:ascii="Times New Roman" w:hAnsi="Times New Roman" w:cs="Times New Roman"/>
              </w:rPr>
            </w:pPr>
            <w:r w:rsidRPr="00D82D18">
              <w:rPr>
                <w:rFonts w:ascii="Times New Roman" w:hAnsi="Times New Roman" w:cs="Times New Roman"/>
              </w:rPr>
              <w:t>Не подлежат установлению, капитальное строительство запрещено</w:t>
            </w:r>
          </w:p>
        </w:tc>
      </w:tr>
      <w:tr w:rsidR="00CC0609" w:rsidRPr="00D82D18" w:rsidTr="00083471">
        <w:trPr>
          <w:cantSplit/>
          <w:trHeight w:val="843"/>
          <w:jc w:val="center"/>
        </w:trPr>
        <w:tc>
          <w:tcPr>
            <w:tcW w:w="2376" w:type="dxa"/>
            <w:shd w:val="clear" w:color="auto" w:fill="auto"/>
          </w:tcPr>
          <w:p w:rsidR="00CC0609" w:rsidRPr="00D82D18" w:rsidRDefault="00CC0609" w:rsidP="00083471">
            <w:pPr>
              <w:ind w:hanging="21"/>
              <w:rPr>
                <w:rFonts w:ascii="Times New Roman" w:hAnsi="Times New Roman" w:cs="Times New Roman"/>
              </w:rPr>
            </w:pPr>
            <w:r w:rsidRPr="00D82D18">
              <w:rPr>
                <w:rFonts w:ascii="Times New Roman" w:hAnsi="Times New Roman" w:cs="Times New Roman"/>
              </w:rPr>
              <w:t>Овощеводство</w:t>
            </w:r>
          </w:p>
        </w:tc>
        <w:tc>
          <w:tcPr>
            <w:tcW w:w="849" w:type="dxa"/>
            <w:shd w:val="clear" w:color="auto" w:fill="auto"/>
          </w:tcPr>
          <w:p w:rsidR="00CC0609" w:rsidRPr="00D82D18" w:rsidRDefault="00CC0609" w:rsidP="00083471">
            <w:pPr>
              <w:ind w:hanging="21"/>
              <w:jc w:val="center"/>
              <w:rPr>
                <w:rFonts w:ascii="Times New Roman" w:hAnsi="Times New Roman" w:cs="Times New Roman"/>
              </w:rPr>
            </w:pPr>
            <w:r w:rsidRPr="00D82D18">
              <w:rPr>
                <w:rFonts w:ascii="Times New Roman" w:hAnsi="Times New Roman" w:cs="Times New Roman"/>
              </w:rPr>
              <w:t>1.3</w:t>
            </w:r>
          </w:p>
        </w:tc>
        <w:tc>
          <w:tcPr>
            <w:tcW w:w="1134" w:type="dxa"/>
          </w:tcPr>
          <w:p w:rsidR="00CC0609" w:rsidRPr="00D82D18" w:rsidRDefault="00CC0609" w:rsidP="00083471">
            <w:pPr>
              <w:pStyle w:val="affff7"/>
              <w:spacing w:before="0" w:beforeAutospacing="0" w:after="0"/>
              <w:ind w:hanging="21"/>
              <w:jc w:val="center"/>
            </w:pPr>
            <w:r w:rsidRPr="00D82D18">
              <w:t>500/</w:t>
            </w:r>
          </w:p>
          <w:p w:rsidR="00CC0609" w:rsidRPr="00D82D18" w:rsidRDefault="00CC0609" w:rsidP="00083471">
            <w:pPr>
              <w:pStyle w:val="affff7"/>
              <w:spacing w:before="0" w:beforeAutospacing="0" w:after="0"/>
              <w:ind w:hanging="21"/>
              <w:jc w:val="center"/>
            </w:pPr>
            <w:r w:rsidRPr="00D82D18">
              <w:t>500000</w:t>
            </w:r>
          </w:p>
          <w:p w:rsidR="00CC0609" w:rsidRPr="00D82D18" w:rsidRDefault="00CC0609" w:rsidP="00083471">
            <w:pPr>
              <w:pStyle w:val="affff7"/>
              <w:spacing w:before="0" w:beforeAutospacing="0" w:after="0"/>
              <w:ind w:hanging="21"/>
              <w:jc w:val="center"/>
            </w:pPr>
            <w:r w:rsidRPr="00D82D18">
              <w:t>кв.м</w:t>
            </w:r>
          </w:p>
        </w:tc>
        <w:tc>
          <w:tcPr>
            <w:tcW w:w="832" w:type="dxa"/>
          </w:tcPr>
          <w:p w:rsidR="00CC0609" w:rsidRPr="00D82D18" w:rsidRDefault="00CC0609" w:rsidP="00083471">
            <w:pPr>
              <w:pStyle w:val="affff7"/>
              <w:ind w:hanging="21"/>
              <w:jc w:val="center"/>
            </w:pPr>
            <w:r w:rsidRPr="00D82D18">
              <w:t>10м</w:t>
            </w:r>
          </w:p>
        </w:tc>
        <w:tc>
          <w:tcPr>
            <w:tcW w:w="1275" w:type="dxa"/>
          </w:tcPr>
          <w:p w:rsidR="00CC0609" w:rsidRPr="00D82D18" w:rsidRDefault="00CC0609" w:rsidP="00083471">
            <w:pPr>
              <w:pStyle w:val="affff7"/>
              <w:ind w:hanging="21"/>
              <w:jc w:val="center"/>
            </w:pPr>
            <w:r w:rsidRPr="00D82D18">
              <w:t>3 м</w:t>
            </w:r>
          </w:p>
        </w:tc>
        <w:tc>
          <w:tcPr>
            <w:tcW w:w="993" w:type="dxa"/>
            <w:gridSpan w:val="2"/>
          </w:tcPr>
          <w:p w:rsidR="00CC0609" w:rsidRPr="00D82D18" w:rsidRDefault="00CC0609" w:rsidP="00083471">
            <w:pPr>
              <w:pStyle w:val="affff7"/>
              <w:ind w:hanging="21"/>
              <w:jc w:val="center"/>
            </w:pPr>
            <w:r w:rsidRPr="00D82D18">
              <w:t>1 м</w:t>
            </w:r>
          </w:p>
        </w:tc>
        <w:tc>
          <w:tcPr>
            <w:tcW w:w="708" w:type="dxa"/>
            <w:gridSpan w:val="2"/>
          </w:tcPr>
          <w:p w:rsidR="00CC0609" w:rsidRPr="00D82D18" w:rsidRDefault="00CC0609" w:rsidP="00083471">
            <w:pPr>
              <w:pStyle w:val="affff7"/>
              <w:ind w:hanging="21"/>
              <w:jc w:val="center"/>
            </w:pPr>
            <w:r w:rsidRPr="00D82D18">
              <w:t>1</w:t>
            </w:r>
          </w:p>
        </w:tc>
        <w:tc>
          <w:tcPr>
            <w:tcW w:w="709" w:type="dxa"/>
            <w:gridSpan w:val="2"/>
          </w:tcPr>
          <w:p w:rsidR="00CC0609" w:rsidRPr="00D82D18" w:rsidRDefault="00CC0609" w:rsidP="00083471">
            <w:pPr>
              <w:pStyle w:val="affff7"/>
              <w:ind w:hanging="21"/>
              <w:jc w:val="center"/>
            </w:pPr>
            <w:r w:rsidRPr="00D82D18">
              <w:t>6 м</w:t>
            </w:r>
          </w:p>
          <w:p w:rsidR="00CC0609" w:rsidRPr="00D82D18" w:rsidRDefault="00CC0609" w:rsidP="00083471">
            <w:pPr>
              <w:pStyle w:val="affff7"/>
              <w:ind w:hanging="21"/>
              <w:jc w:val="center"/>
            </w:pPr>
          </w:p>
        </w:tc>
        <w:tc>
          <w:tcPr>
            <w:tcW w:w="851" w:type="dxa"/>
            <w:gridSpan w:val="2"/>
          </w:tcPr>
          <w:p w:rsidR="00CC0609" w:rsidRPr="00D82D18" w:rsidRDefault="00CC0609" w:rsidP="00083471">
            <w:pPr>
              <w:pStyle w:val="affff7"/>
              <w:ind w:hanging="21"/>
              <w:jc w:val="center"/>
            </w:pPr>
            <w:r w:rsidRPr="00D82D18">
              <w:t>70%</w:t>
            </w:r>
          </w:p>
        </w:tc>
      </w:tr>
      <w:tr w:rsidR="00CC0609" w:rsidRPr="00D82D18" w:rsidTr="00083471">
        <w:trPr>
          <w:cantSplit/>
          <w:trHeight w:val="830"/>
          <w:jc w:val="center"/>
        </w:trPr>
        <w:tc>
          <w:tcPr>
            <w:tcW w:w="2376" w:type="dxa"/>
            <w:shd w:val="clear" w:color="auto" w:fill="auto"/>
          </w:tcPr>
          <w:p w:rsidR="00CC0609" w:rsidRPr="00D82D18" w:rsidRDefault="00CC0609" w:rsidP="00083471">
            <w:pPr>
              <w:pStyle w:val="ConsPlusNormal"/>
              <w:ind w:hanging="15"/>
              <w:rPr>
                <w:rFonts w:ascii="Times New Roman" w:hAnsi="Times New Roman" w:cs="Times New Roman"/>
                <w:sz w:val="24"/>
                <w:szCs w:val="24"/>
              </w:rPr>
            </w:pPr>
            <w:r w:rsidRPr="00D82D18">
              <w:rPr>
                <w:rFonts w:ascii="Times New Roman" w:hAnsi="Times New Roman" w:cs="Times New Roman"/>
                <w:sz w:val="24"/>
                <w:szCs w:val="24"/>
              </w:rPr>
              <w:t>Предоставление коммунальных услуг</w:t>
            </w:r>
          </w:p>
        </w:tc>
        <w:tc>
          <w:tcPr>
            <w:tcW w:w="849" w:type="dxa"/>
            <w:shd w:val="clear" w:color="auto" w:fill="auto"/>
          </w:tcPr>
          <w:p w:rsidR="00CC0609" w:rsidRPr="00D82D18" w:rsidRDefault="00CC0609" w:rsidP="00083471">
            <w:pPr>
              <w:ind w:hanging="15"/>
              <w:jc w:val="center"/>
              <w:rPr>
                <w:rFonts w:ascii="Times New Roman" w:hAnsi="Times New Roman" w:cs="Times New Roman"/>
              </w:rPr>
            </w:pPr>
            <w:r w:rsidRPr="00D82D18">
              <w:rPr>
                <w:rFonts w:ascii="Times New Roman" w:hAnsi="Times New Roman" w:cs="Times New Roman"/>
              </w:rPr>
              <w:t>3.1.1</w:t>
            </w:r>
          </w:p>
        </w:tc>
        <w:tc>
          <w:tcPr>
            <w:tcW w:w="1134" w:type="dxa"/>
          </w:tcPr>
          <w:p w:rsidR="00CC0609" w:rsidRPr="00D82D18" w:rsidRDefault="00CC0609" w:rsidP="00083471">
            <w:pPr>
              <w:pStyle w:val="affff7"/>
              <w:spacing w:before="0" w:beforeAutospacing="0" w:after="0"/>
              <w:jc w:val="center"/>
            </w:pPr>
            <w:r w:rsidRPr="00D82D18">
              <w:t>1/</w:t>
            </w:r>
          </w:p>
          <w:p w:rsidR="00CC0609" w:rsidRPr="00D82D18" w:rsidRDefault="00CC0609" w:rsidP="00083471">
            <w:pPr>
              <w:pStyle w:val="affff7"/>
              <w:spacing w:before="0" w:beforeAutospacing="0" w:after="0"/>
              <w:jc w:val="center"/>
            </w:pPr>
            <w:r w:rsidRPr="00D82D18">
              <w:t>20000</w:t>
            </w:r>
          </w:p>
          <w:p w:rsidR="00CC0609" w:rsidRPr="00D82D18" w:rsidRDefault="00CC0609" w:rsidP="00083471">
            <w:pPr>
              <w:pStyle w:val="affff7"/>
              <w:spacing w:before="0" w:beforeAutospacing="0" w:after="0"/>
              <w:ind w:hanging="44"/>
              <w:jc w:val="center"/>
            </w:pPr>
            <w:r w:rsidRPr="00D82D18">
              <w:t>кв.м</w:t>
            </w:r>
          </w:p>
        </w:tc>
        <w:tc>
          <w:tcPr>
            <w:tcW w:w="5368" w:type="dxa"/>
            <w:gridSpan w:val="10"/>
          </w:tcPr>
          <w:p w:rsidR="00CC0609" w:rsidRPr="00D82D18" w:rsidRDefault="00CC0609" w:rsidP="00083471">
            <w:pPr>
              <w:pStyle w:val="ConsPlusNormal"/>
              <w:ind w:hanging="15"/>
              <w:jc w:val="center"/>
              <w:rPr>
                <w:rFonts w:ascii="Times New Roman" w:hAnsi="Times New Roman" w:cs="Times New Roman"/>
                <w:sz w:val="24"/>
                <w:szCs w:val="24"/>
              </w:rPr>
            </w:pPr>
            <w:r w:rsidRPr="00D82D18">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CC0609" w:rsidRPr="00D82D18" w:rsidTr="00083471">
        <w:trPr>
          <w:cantSplit/>
          <w:trHeight w:val="843"/>
          <w:jc w:val="center"/>
        </w:trPr>
        <w:tc>
          <w:tcPr>
            <w:tcW w:w="2376" w:type="dxa"/>
            <w:shd w:val="clear" w:color="auto" w:fill="auto"/>
          </w:tcPr>
          <w:p w:rsidR="00CC0609" w:rsidRPr="00D82D18" w:rsidRDefault="00CC0609" w:rsidP="00083471">
            <w:pPr>
              <w:ind w:hanging="21"/>
              <w:rPr>
                <w:rFonts w:ascii="Times New Roman" w:hAnsi="Times New Roman" w:cs="Times New Roman"/>
              </w:rPr>
            </w:pPr>
            <w:r w:rsidRPr="00D82D18">
              <w:rPr>
                <w:rFonts w:ascii="Times New Roman" w:hAnsi="Times New Roman" w:cs="Times New Roman"/>
              </w:rPr>
              <w:lastRenderedPageBreak/>
              <w:t>Выращивание тонизирующих, лекарственных, цветочных культур</w:t>
            </w:r>
          </w:p>
        </w:tc>
        <w:tc>
          <w:tcPr>
            <w:tcW w:w="849" w:type="dxa"/>
            <w:shd w:val="clear" w:color="auto" w:fill="auto"/>
          </w:tcPr>
          <w:p w:rsidR="00CC0609" w:rsidRPr="00D82D18" w:rsidRDefault="00CC0609" w:rsidP="00083471">
            <w:pPr>
              <w:ind w:hanging="21"/>
              <w:jc w:val="center"/>
              <w:rPr>
                <w:rFonts w:ascii="Times New Roman" w:hAnsi="Times New Roman" w:cs="Times New Roman"/>
              </w:rPr>
            </w:pPr>
            <w:r w:rsidRPr="00D82D18">
              <w:rPr>
                <w:rFonts w:ascii="Times New Roman" w:hAnsi="Times New Roman" w:cs="Times New Roman"/>
              </w:rPr>
              <w:t>1.4</w:t>
            </w:r>
          </w:p>
        </w:tc>
        <w:tc>
          <w:tcPr>
            <w:tcW w:w="1134" w:type="dxa"/>
            <w:vMerge w:val="restart"/>
            <w:vAlign w:val="center"/>
          </w:tcPr>
          <w:p w:rsidR="00CC0609" w:rsidRPr="00D82D18" w:rsidRDefault="00CC0609" w:rsidP="00083471">
            <w:pPr>
              <w:pStyle w:val="affff7"/>
              <w:spacing w:before="0" w:beforeAutospacing="0" w:after="0"/>
              <w:ind w:hanging="21"/>
              <w:jc w:val="center"/>
            </w:pPr>
            <w:r w:rsidRPr="00D82D18">
              <w:t>500/</w:t>
            </w:r>
          </w:p>
          <w:p w:rsidR="00CC0609" w:rsidRPr="00D82D18" w:rsidRDefault="00CC0609" w:rsidP="00083471">
            <w:pPr>
              <w:pStyle w:val="affff7"/>
              <w:spacing w:before="0" w:beforeAutospacing="0" w:after="0"/>
              <w:ind w:hanging="21"/>
              <w:jc w:val="center"/>
            </w:pPr>
            <w:r w:rsidRPr="00D82D18">
              <w:t>500000</w:t>
            </w:r>
          </w:p>
          <w:p w:rsidR="00CC0609" w:rsidRPr="00D82D18" w:rsidRDefault="00CC0609" w:rsidP="00083471">
            <w:pPr>
              <w:pStyle w:val="affff7"/>
              <w:spacing w:before="0" w:beforeAutospacing="0" w:after="0"/>
              <w:ind w:hanging="21"/>
              <w:jc w:val="center"/>
            </w:pPr>
            <w:r w:rsidRPr="00D82D18">
              <w:t>кв.м</w:t>
            </w:r>
          </w:p>
        </w:tc>
        <w:tc>
          <w:tcPr>
            <w:tcW w:w="832" w:type="dxa"/>
            <w:vMerge w:val="restart"/>
            <w:vAlign w:val="center"/>
          </w:tcPr>
          <w:p w:rsidR="00CC0609" w:rsidRPr="00D82D18" w:rsidRDefault="00CC0609" w:rsidP="00083471">
            <w:pPr>
              <w:pStyle w:val="affff7"/>
              <w:ind w:hanging="21"/>
              <w:jc w:val="center"/>
            </w:pPr>
            <w:r w:rsidRPr="00D82D18">
              <w:t>10м</w:t>
            </w:r>
          </w:p>
        </w:tc>
        <w:tc>
          <w:tcPr>
            <w:tcW w:w="4536" w:type="dxa"/>
            <w:gridSpan w:val="9"/>
            <w:vMerge w:val="restart"/>
            <w:vAlign w:val="center"/>
          </w:tcPr>
          <w:p w:rsidR="00CC0609" w:rsidRPr="00D82D18" w:rsidRDefault="00CC0609" w:rsidP="00083471">
            <w:pPr>
              <w:ind w:hanging="21"/>
              <w:jc w:val="center"/>
              <w:rPr>
                <w:rFonts w:ascii="Times New Roman" w:hAnsi="Times New Roman" w:cs="Times New Roman"/>
              </w:rPr>
            </w:pPr>
            <w:r w:rsidRPr="00D82D18">
              <w:rPr>
                <w:rFonts w:ascii="Times New Roman" w:hAnsi="Times New Roman" w:cs="Times New Roman"/>
              </w:rPr>
              <w:t>Не подлежат установлению, капитальное строительство запрещено</w:t>
            </w:r>
          </w:p>
        </w:tc>
      </w:tr>
      <w:tr w:rsidR="00CC0609" w:rsidRPr="00D82D18" w:rsidTr="00083471">
        <w:trPr>
          <w:cantSplit/>
          <w:trHeight w:val="310"/>
          <w:jc w:val="center"/>
        </w:trPr>
        <w:tc>
          <w:tcPr>
            <w:tcW w:w="2376" w:type="dxa"/>
            <w:shd w:val="clear" w:color="auto" w:fill="auto"/>
          </w:tcPr>
          <w:p w:rsidR="00CC0609" w:rsidRPr="00D82D18" w:rsidRDefault="00CC0609" w:rsidP="00083471">
            <w:pPr>
              <w:ind w:hanging="21"/>
              <w:rPr>
                <w:rFonts w:ascii="Times New Roman" w:hAnsi="Times New Roman" w:cs="Times New Roman"/>
              </w:rPr>
            </w:pPr>
            <w:r w:rsidRPr="00D82D18">
              <w:rPr>
                <w:rFonts w:ascii="Times New Roman" w:hAnsi="Times New Roman" w:cs="Times New Roman"/>
              </w:rPr>
              <w:t>Садоводство</w:t>
            </w:r>
          </w:p>
        </w:tc>
        <w:tc>
          <w:tcPr>
            <w:tcW w:w="849" w:type="dxa"/>
            <w:shd w:val="clear" w:color="auto" w:fill="auto"/>
          </w:tcPr>
          <w:p w:rsidR="00CC0609" w:rsidRPr="00D82D18" w:rsidRDefault="00CC0609" w:rsidP="00083471">
            <w:pPr>
              <w:ind w:hanging="21"/>
              <w:jc w:val="center"/>
              <w:rPr>
                <w:rFonts w:ascii="Times New Roman" w:hAnsi="Times New Roman" w:cs="Times New Roman"/>
              </w:rPr>
            </w:pPr>
            <w:r w:rsidRPr="00D82D18">
              <w:rPr>
                <w:rFonts w:ascii="Times New Roman" w:hAnsi="Times New Roman" w:cs="Times New Roman"/>
              </w:rPr>
              <w:t>1.5</w:t>
            </w:r>
          </w:p>
        </w:tc>
        <w:tc>
          <w:tcPr>
            <w:tcW w:w="1134" w:type="dxa"/>
            <w:vMerge/>
          </w:tcPr>
          <w:p w:rsidR="00CC0609" w:rsidRPr="00D82D18" w:rsidRDefault="00CC0609" w:rsidP="00083471">
            <w:pPr>
              <w:ind w:hanging="21"/>
              <w:jc w:val="center"/>
              <w:rPr>
                <w:rFonts w:ascii="Times New Roman" w:hAnsi="Times New Roman" w:cs="Times New Roman"/>
              </w:rPr>
            </w:pPr>
          </w:p>
        </w:tc>
        <w:tc>
          <w:tcPr>
            <w:tcW w:w="832" w:type="dxa"/>
            <w:vMerge/>
          </w:tcPr>
          <w:p w:rsidR="00CC0609" w:rsidRPr="00D82D18" w:rsidRDefault="00CC0609" w:rsidP="00083471">
            <w:pPr>
              <w:pStyle w:val="affff7"/>
              <w:ind w:hanging="21"/>
              <w:jc w:val="center"/>
            </w:pPr>
          </w:p>
        </w:tc>
        <w:tc>
          <w:tcPr>
            <w:tcW w:w="4536" w:type="dxa"/>
            <w:gridSpan w:val="9"/>
            <w:vMerge/>
          </w:tcPr>
          <w:p w:rsidR="00CC0609" w:rsidRPr="00D82D18" w:rsidRDefault="00CC0609" w:rsidP="00083471">
            <w:pPr>
              <w:ind w:hanging="21"/>
              <w:rPr>
                <w:rFonts w:ascii="Times New Roman" w:hAnsi="Times New Roman" w:cs="Times New Roman"/>
              </w:rPr>
            </w:pPr>
          </w:p>
        </w:tc>
      </w:tr>
      <w:tr w:rsidR="00CC0609" w:rsidRPr="00D82D18" w:rsidTr="00083471">
        <w:trPr>
          <w:cantSplit/>
          <w:trHeight w:val="414"/>
          <w:jc w:val="center"/>
        </w:trPr>
        <w:tc>
          <w:tcPr>
            <w:tcW w:w="2376" w:type="dxa"/>
            <w:shd w:val="clear" w:color="auto" w:fill="auto"/>
          </w:tcPr>
          <w:p w:rsidR="00CC0609" w:rsidRPr="00D82D18" w:rsidRDefault="00CC0609" w:rsidP="00083471">
            <w:pPr>
              <w:pStyle w:val="ConsPlusNormal"/>
              <w:ind w:hanging="21"/>
              <w:rPr>
                <w:rFonts w:ascii="Times New Roman" w:hAnsi="Times New Roman" w:cs="Times New Roman"/>
                <w:sz w:val="24"/>
                <w:szCs w:val="24"/>
              </w:rPr>
            </w:pPr>
            <w:r w:rsidRPr="00D82D18">
              <w:rPr>
                <w:rFonts w:ascii="Times New Roman" w:hAnsi="Times New Roman" w:cs="Times New Roman"/>
                <w:sz w:val="24"/>
                <w:szCs w:val="24"/>
              </w:rPr>
              <w:t>Выращивание льна и конопли</w:t>
            </w:r>
          </w:p>
        </w:tc>
        <w:tc>
          <w:tcPr>
            <w:tcW w:w="849" w:type="dxa"/>
            <w:shd w:val="clear" w:color="auto" w:fill="auto"/>
          </w:tcPr>
          <w:p w:rsidR="00CC0609" w:rsidRPr="00D82D18" w:rsidRDefault="00CC0609" w:rsidP="00083471">
            <w:pPr>
              <w:ind w:hanging="21"/>
              <w:jc w:val="center"/>
              <w:rPr>
                <w:rFonts w:ascii="Times New Roman" w:hAnsi="Times New Roman" w:cs="Times New Roman"/>
              </w:rPr>
            </w:pPr>
            <w:r w:rsidRPr="00D82D18">
              <w:rPr>
                <w:rFonts w:ascii="Times New Roman" w:hAnsi="Times New Roman" w:cs="Times New Roman"/>
              </w:rPr>
              <w:t>1.6</w:t>
            </w:r>
          </w:p>
        </w:tc>
        <w:tc>
          <w:tcPr>
            <w:tcW w:w="1134" w:type="dxa"/>
            <w:vMerge/>
          </w:tcPr>
          <w:p w:rsidR="00CC0609" w:rsidRPr="00D82D18" w:rsidRDefault="00CC0609" w:rsidP="00083471">
            <w:pPr>
              <w:pStyle w:val="affff7"/>
              <w:spacing w:before="0" w:beforeAutospacing="0" w:after="0"/>
              <w:ind w:hanging="21"/>
              <w:jc w:val="center"/>
            </w:pPr>
          </w:p>
        </w:tc>
        <w:tc>
          <w:tcPr>
            <w:tcW w:w="832" w:type="dxa"/>
            <w:vMerge/>
          </w:tcPr>
          <w:p w:rsidR="00CC0609" w:rsidRPr="00D82D18" w:rsidRDefault="00CC0609" w:rsidP="00083471">
            <w:pPr>
              <w:pStyle w:val="affff7"/>
              <w:ind w:hanging="21"/>
              <w:jc w:val="center"/>
            </w:pPr>
          </w:p>
        </w:tc>
        <w:tc>
          <w:tcPr>
            <w:tcW w:w="4536" w:type="dxa"/>
            <w:gridSpan w:val="9"/>
            <w:vMerge/>
          </w:tcPr>
          <w:p w:rsidR="00CC0609" w:rsidRPr="00D82D18" w:rsidRDefault="00CC0609" w:rsidP="00083471">
            <w:pPr>
              <w:ind w:hanging="21"/>
              <w:rPr>
                <w:rFonts w:ascii="Times New Roman" w:hAnsi="Times New Roman" w:cs="Times New Roman"/>
              </w:rPr>
            </w:pPr>
          </w:p>
        </w:tc>
      </w:tr>
      <w:tr w:rsidR="00CC0609" w:rsidRPr="00D82D18" w:rsidTr="00083471">
        <w:trPr>
          <w:cantSplit/>
          <w:trHeight w:val="279"/>
          <w:jc w:val="center"/>
        </w:trPr>
        <w:tc>
          <w:tcPr>
            <w:tcW w:w="2376" w:type="dxa"/>
            <w:shd w:val="clear" w:color="auto" w:fill="auto"/>
          </w:tcPr>
          <w:p w:rsidR="00CC0609" w:rsidRPr="00D82D18" w:rsidRDefault="00CC0609" w:rsidP="00083471">
            <w:pPr>
              <w:ind w:hanging="21"/>
              <w:rPr>
                <w:rFonts w:ascii="Times New Roman" w:hAnsi="Times New Roman" w:cs="Times New Roman"/>
              </w:rPr>
            </w:pPr>
            <w:r w:rsidRPr="00D82D18">
              <w:rPr>
                <w:rFonts w:ascii="Times New Roman" w:hAnsi="Times New Roman" w:cs="Times New Roman"/>
              </w:rPr>
              <w:t>Питомники</w:t>
            </w:r>
          </w:p>
        </w:tc>
        <w:tc>
          <w:tcPr>
            <w:tcW w:w="849" w:type="dxa"/>
            <w:shd w:val="clear" w:color="auto" w:fill="auto"/>
          </w:tcPr>
          <w:p w:rsidR="00CC0609" w:rsidRPr="00D82D18" w:rsidRDefault="00CC0609" w:rsidP="00083471">
            <w:pPr>
              <w:ind w:hanging="21"/>
              <w:rPr>
                <w:rFonts w:ascii="Times New Roman" w:hAnsi="Times New Roman" w:cs="Times New Roman"/>
              </w:rPr>
            </w:pPr>
            <w:r w:rsidRPr="00D82D18">
              <w:rPr>
                <w:rFonts w:ascii="Times New Roman" w:hAnsi="Times New Roman" w:cs="Times New Roman"/>
              </w:rPr>
              <w:t>1.17</w:t>
            </w:r>
          </w:p>
        </w:tc>
        <w:tc>
          <w:tcPr>
            <w:tcW w:w="1134" w:type="dxa"/>
            <w:vMerge/>
          </w:tcPr>
          <w:p w:rsidR="00CC0609" w:rsidRPr="00D82D18" w:rsidRDefault="00CC0609" w:rsidP="00083471">
            <w:pPr>
              <w:pStyle w:val="affff7"/>
              <w:spacing w:before="0" w:beforeAutospacing="0" w:after="0"/>
              <w:ind w:hanging="21"/>
              <w:jc w:val="center"/>
            </w:pPr>
          </w:p>
        </w:tc>
        <w:tc>
          <w:tcPr>
            <w:tcW w:w="832" w:type="dxa"/>
            <w:vMerge/>
          </w:tcPr>
          <w:p w:rsidR="00CC0609" w:rsidRPr="00D82D18" w:rsidRDefault="00CC0609" w:rsidP="00083471">
            <w:pPr>
              <w:pStyle w:val="affff7"/>
              <w:ind w:hanging="21"/>
              <w:jc w:val="center"/>
            </w:pPr>
          </w:p>
        </w:tc>
        <w:tc>
          <w:tcPr>
            <w:tcW w:w="4536" w:type="dxa"/>
            <w:gridSpan w:val="9"/>
            <w:vMerge/>
          </w:tcPr>
          <w:p w:rsidR="00CC0609" w:rsidRPr="00D82D18" w:rsidRDefault="00CC0609" w:rsidP="00083471">
            <w:pPr>
              <w:pStyle w:val="affff7"/>
              <w:ind w:hanging="21"/>
            </w:pPr>
          </w:p>
        </w:tc>
      </w:tr>
      <w:tr w:rsidR="00CC0609" w:rsidRPr="00D82D18" w:rsidTr="00083471">
        <w:trPr>
          <w:cantSplit/>
          <w:trHeight w:val="843"/>
          <w:jc w:val="center"/>
        </w:trPr>
        <w:tc>
          <w:tcPr>
            <w:tcW w:w="2376" w:type="dxa"/>
            <w:shd w:val="clear" w:color="auto" w:fill="auto"/>
          </w:tcPr>
          <w:p w:rsidR="00CC0609" w:rsidRPr="00D82D18" w:rsidRDefault="00CC0609" w:rsidP="00083471">
            <w:pPr>
              <w:ind w:hanging="21"/>
              <w:rPr>
                <w:rFonts w:ascii="Times New Roman" w:hAnsi="Times New Roman" w:cs="Times New Roman"/>
              </w:rPr>
            </w:pPr>
            <w:r w:rsidRPr="00D82D18">
              <w:rPr>
                <w:rFonts w:ascii="Times New Roman" w:hAnsi="Times New Roman" w:cs="Times New Roman"/>
              </w:rPr>
              <w:t>Обеспечение сельскохозяйственного производства</w:t>
            </w:r>
          </w:p>
        </w:tc>
        <w:tc>
          <w:tcPr>
            <w:tcW w:w="849" w:type="dxa"/>
            <w:shd w:val="clear" w:color="auto" w:fill="auto"/>
          </w:tcPr>
          <w:p w:rsidR="00CC0609" w:rsidRPr="00D82D18" w:rsidRDefault="00CC0609" w:rsidP="00083471">
            <w:pPr>
              <w:ind w:hanging="21"/>
              <w:rPr>
                <w:rFonts w:ascii="Times New Roman" w:hAnsi="Times New Roman" w:cs="Times New Roman"/>
              </w:rPr>
            </w:pPr>
            <w:r w:rsidRPr="00D82D18">
              <w:rPr>
                <w:rFonts w:ascii="Times New Roman" w:hAnsi="Times New Roman" w:cs="Times New Roman"/>
              </w:rPr>
              <w:t>1.18</w:t>
            </w:r>
          </w:p>
        </w:tc>
        <w:tc>
          <w:tcPr>
            <w:tcW w:w="1134" w:type="dxa"/>
            <w:vAlign w:val="center"/>
          </w:tcPr>
          <w:p w:rsidR="00CC0609" w:rsidRPr="00D82D18" w:rsidRDefault="00CC0609" w:rsidP="00083471">
            <w:pPr>
              <w:pStyle w:val="affff7"/>
              <w:spacing w:before="0" w:beforeAutospacing="0" w:after="0"/>
              <w:ind w:hanging="21"/>
              <w:jc w:val="center"/>
            </w:pPr>
            <w:r w:rsidRPr="00D82D18">
              <w:t>500/</w:t>
            </w:r>
          </w:p>
          <w:p w:rsidR="00CC0609" w:rsidRPr="00D82D18" w:rsidRDefault="00CC0609" w:rsidP="00083471">
            <w:pPr>
              <w:pStyle w:val="affff7"/>
              <w:spacing w:before="0" w:beforeAutospacing="0" w:after="0"/>
              <w:ind w:hanging="21"/>
              <w:jc w:val="center"/>
            </w:pPr>
            <w:r w:rsidRPr="00D82D18">
              <w:t>500000</w:t>
            </w:r>
          </w:p>
          <w:p w:rsidR="00CC0609" w:rsidRPr="00D82D18" w:rsidRDefault="00CC0609" w:rsidP="00083471">
            <w:pPr>
              <w:ind w:firstLine="31"/>
              <w:jc w:val="center"/>
              <w:rPr>
                <w:rFonts w:ascii="Times New Roman" w:hAnsi="Times New Roman" w:cs="Times New Roman"/>
              </w:rPr>
            </w:pPr>
            <w:r w:rsidRPr="00D82D18">
              <w:rPr>
                <w:rFonts w:ascii="Times New Roman" w:hAnsi="Times New Roman" w:cs="Times New Roman"/>
              </w:rPr>
              <w:t>кв.м</w:t>
            </w:r>
          </w:p>
        </w:tc>
        <w:tc>
          <w:tcPr>
            <w:tcW w:w="832" w:type="dxa"/>
            <w:vAlign w:val="center"/>
          </w:tcPr>
          <w:p w:rsidR="00CC0609" w:rsidRPr="00D82D18" w:rsidRDefault="00CC0609" w:rsidP="00083471">
            <w:pPr>
              <w:ind w:firstLine="31"/>
              <w:jc w:val="center"/>
              <w:rPr>
                <w:rFonts w:ascii="Times New Roman" w:hAnsi="Times New Roman" w:cs="Times New Roman"/>
              </w:rPr>
            </w:pPr>
            <w:r w:rsidRPr="00D82D18">
              <w:rPr>
                <w:rFonts w:ascii="Times New Roman" w:hAnsi="Times New Roman" w:cs="Times New Roman"/>
              </w:rPr>
              <w:t>12 м / 100 м</w:t>
            </w:r>
          </w:p>
        </w:tc>
        <w:tc>
          <w:tcPr>
            <w:tcW w:w="1380" w:type="dxa"/>
            <w:gridSpan w:val="2"/>
            <w:vAlign w:val="center"/>
          </w:tcPr>
          <w:p w:rsidR="00CC0609" w:rsidRPr="00D82D18" w:rsidRDefault="00CC0609" w:rsidP="00083471">
            <w:pPr>
              <w:ind w:firstLine="31"/>
              <w:jc w:val="center"/>
              <w:rPr>
                <w:rFonts w:ascii="Times New Roman" w:hAnsi="Times New Roman" w:cs="Times New Roman"/>
              </w:rPr>
            </w:pPr>
            <w:r w:rsidRPr="00D82D18">
              <w:rPr>
                <w:rFonts w:ascii="Times New Roman" w:hAnsi="Times New Roman" w:cs="Times New Roman"/>
              </w:rPr>
              <w:t>3 м</w:t>
            </w:r>
          </w:p>
        </w:tc>
        <w:tc>
          <w:tcPr>
            <w:tcW w:w="990" w:type="dxa"/>
            <w:gridSpan w:val="2"/>
            <w:vAlign w:val="center"/>
          </w:tcPr>
          <w:p w:rsidR="00CC0609" w:rsidRPr="00D82D18" w:rsidRDefault="00CC0609" w:rsidP="00083471">
            <w:pPr>
              <w:ind w:firstLine="31"/>
              <w:jc w:val="center"/>
              <w:rPr>
                <w:rFonts w:ascii="Times New Roman" w:hAnsi="Times New Roman" w:cs="Times New Roman"/>
              </w:rPr>
            </w:pPr>
            <w:r w:rsidRPr="00D82D18">
              <w:rPr>
                <w:rFonts w:ascii="Times New Roman" w:hAnsi="Times New Roman" w:cs="Times New Roman"/>
              </w:rPr>
              <w:t>3 м</w:t>
            </w:r>
          </w:p>
        </w:tc>
        <w:tc>
          <w:tcPr>
            <w:tcW w:w="750" w:type="dxa"/>
            <w:gridSpan w:val="2"/>
            <w:vAlign w:val="center"/>
          </w:tcPr>
          <w:p w:rsidR="00CC0609" w:rsidRPr="00D82D18" w:rsidRDefault="00CC0609" w:rsidP="00083471">
            <w:pPr>
              <w:ind w:firstLine="31"/>
              <w:jc w:val="center"/>
              <w:rPr>
                <w:rFonts w:ascii="Times New Roman" w:hAnsi="Times New Roman" w:cs="Times New Roman"/>
              </w:rPr>
            </w:pPr>
            <w:r w:rsidRPr="00D82D18">
              <w:rPr>
                <w:rFonts w:ascii="Times New Roman" w:hAnsi="Times New Roman" w:cs="Times New Roman"/>
              </w:rPr>
              <w:t>1</w:t>
            </w:r>
          </w:p>
        </w:tc>
        <w:tc>
          <w:tcPr>
            <w:tcW w:w="645" w:type="dxa"/>
            <w:gridSpan w:val="2"/>
            <w:vAlign w:val="center"/>
          </w:tcPr>
          <w:p w:rsidR="00CC0609" w:rsidRPr="00D82D18" w:rsidRDefault="00CC0609" w:rsidP="00083471">
            <w:pPr>
              <w:ind w:firstLine="31"/>
              <w:jc w:val="center"/>
              <w:rPr>
                <w:rFonts w:ascii="Times New Roman" w:hAnsi="Times New Roman" w:cs="Times New Roman"/>
              </w:rPr>
            </w:pPr>
            <w:r w:rsidRPr="00D82D18">
              <w:rPr>
                <w:rFonts w:ascii="Times New Roman" w:hAnsi="Times New Roman" w:cs="Times New Roman"/>
              </w:rPr>
              <w:t>6м</w:t>
            </w:r>
          </w:p>
        </w:tc>
        <w:tc>
          <w:tcPr>
            <w:tcW w:w="771" w:type="dxa"/>
            <w:vAlign w:val="center"/>
          </w:tcPr>
          <w:p w:rsidR="00CC0609" w:rsidRPr="00D82D18" w:rsidRDefault="00CC0609" w:rsidP="00083471">
            <w:pPr>
              <w:ind w:firstLine="31"/>
              <w:jc w:val="center"/>
              <w:rPr>
                <w:rFonts w:ascii="Times New Roman" w:hAnsi="Times New Roman" w:cs="Times New Roman"/>
              </w:rPr>
            </w:pPr>
            <w:r w:rsidRPr="00D82D18">
              <w:rPr>
                <w:rFonts w:ascii="Times New Roman" w:hAnsi="Times New Roman" w:cs="Times New Roman"/>
              </w:rPr>
              <w:t>60%</w:t>
            </w:r>
          </w:p>
        </w:tc>
      </w:tr>
      <w:tr w:rsidR="00CC0609" w:rsidRPr="00D82D18" w:rsidTr="00083471">
        <w:trPr>
          <w:cantSplit/>
          <w:trHeight w:val="301"/>
          <w:jc w:val="center"/>
        </w:trPr>
        <w:tc>
          <w:tcPr>
            <w:tcW w:w="2376" w:type="dxa"/>
            <w:shd w:val="clear" w:color="auto" w:fill="auto"/>
          </w:tcPr>
          <w:p w:rsidR="00CC0609" w:rsidRPr="00D82D18" w:rsidRDefault="00CC0609" w:rsidP="00083471">
            <w:pPr>
              <w:ind w:hanging="21"/>
              <w:rPr>
                <w:rFonts w:ascii="Times New Roman" w:hAnsi="Times New Roman" w:cs="Times New Roman"/>
              </w:rPr>
            </w:pPr>
            <w:r w:rsidRPr="00D82D18">
              <w:rPr>
                <w:rFonts w:ascii="Times New Roman" w:hAnsi="Times New Roman" w:cs="Times New Roman"/>
              </w:rPr>
              <w:t>Сенокошение</w:t>
            </w:r>
          </w:p>
        </w:tc>
        <w:tc>
          <w:tcPr>
            <w:tcW w:w="849" w:type="dxa"/>
            <w:shd w:val="clear" w:color="auto" w:fill="auto"/>
          </w:tcPr>
          <w:p w:rsidR="00CC0609" w:rsidRPr="00D82D18" w:rsidRDefault="00CC0609" w:rsidP="00083471">
            <w:pPr>
              <w:ind w:hanging="21"/>
              <w:rPr>
                <w:rFonts w:ascii="Times New Roman" w:hAnsi="Times New Roman" w:cs="Times New Roman"/>
              </w:rPr>
            </w:pPr>
            <w:r w:rsidRPr="00D82D18">
              <w:rPr>
                <w:rFonts w:ascii="Times New Roman" w:hAnsi="Times New Roman" w:cs="Times New Roman"/>
              </w:rPr>
              <w:t>1.19</w:t>
            </w:r>
          </w:p>
        </w:tc>
        <w:tc>
          <w:tcPr>
            <w:tcW w:w="1134" w:type="dxa"/>
            <w:vMerge w:val="restart"/>
            <w:vAlign w:val="center"/>
          </w:tcPr>
          <w:p w:rsidR="00CC0609" w:rsidRPr="00D82D18" w:rsidRDefault="00CC0609" w:rsidP="00083471">
            <w:pPr>
              <w:pStyle w:val="affff7"/>
              <w:spacing w:before="0" w:beforeAutospacing="0" w:after="0"/>
              <w:ind w:hanging="21"/>
              <w:jc w:val="center"/>
            </w:pPr>
            <w:r w:rsidRPr="00D82D18">
              <w:t>500/</w:t>
            </w:r>
          </w:p>
          <w:p w:rsidR="00CC0609" w:rsidRPr="00D82D18" w:rsidRDefault="00CC0609" w:rsidP="00083471">
            <w:pPr>
              <w:pStyle w:val="affff7"/>
              <w:spacing w:before="0" w:beforeAutospacing="0" w:after="0"/>
              <w:ind w:hanging="21"/>
              <w:jc w:val="center"/>
            </w:pPr>
            <w:r w:rsidRPr="00D82D18">
              <w:t>500000</w:t>
            </w:r>
          </w:p>
          <w:p w:rsidR="00CC0609" w:rsidRPr="00D82D18" w:rsidRDefault="00CC0609" w:rsidP="00083471">
            <w:pPr>
              <w:pStyle w:val="affff7"/>
              <w:spacing w:before="0" w:beforeAutospacing="0" w:after="0"/>
              <w:ind w:hanging="21"/>
              <w:jc w:val="center"/>
            </w:pPr>
            <w:r w:rsidRPr="00D82D18">
              <w:t>кв.м</w:t>
            </w:r>
          </w:p>
        </w:tc>
        <w:tc>
          <w:tcPr>
            <w:tcW w:w="832" w:type="dxa"/>
            <w:vMerge w:val="restart"/>
            <w:vAlign w:val="center"/>
          </w:tcPr>
          <w:p w:rsidR="00CC0609" w:rsidRPr="00D82D18" w:rsidRDefault="00CC0609" w:rsidP="00083471">
            <w:pPr>
              <w:pStyle w:val="affff7"/>
              <w:ind w:hanging="21"/>
              <w:jc w:val="center"/>
            </w:pPr>
            <w:r w:rsidRPr="00D82D18">
              <w:t>12 м /100 м</w:t>
            </w:r>
          </w:p>
        </w:tc>
        <w:tc>
          <w:tcPr>
            <w:tcW w:w="4536" w:type="dxa"/>
            <w:gridSpan w:val="9"/>
            <w:vMerge w:val="restart"/>
            <w:vAlign w:val="center"/>
          </w:tcPr>
          <w:p w:rsidR="00CC0609" w:rsidRPr="00D82D18" w:rsidRDefault="00CC0609" w:rsidP="00083471">
            <w:pPr>
              <w:ind w:hanging="21"/>
              <w:jc w:val="center"/>
              <w:rPr>
                <w:rFonts w:ascii="Times New Roman" w:hAnsi="Times New Roman" w:cs="Times New Roman"/>
              </w:rPr>
            </w:pPr>
            <w:r w:rsidRPr="00D82D18">
              <w:rPr>
                <w:rFonts w:ascii="Times New Roman" w:hAnsi="Times New Roman" w:cs="Times New Roman"/>
              </w:rPr>
              <w:t>Не подлежат установлению, капитальное строительство запрещено</w:t>
            </w:r>
          </w:p>
        </w:tc>
      </w:tr>
      <w:tr w:rsidR="00CC0609" w:rsidRPr="00D82D18" w:rsidTr="00083471">
        <w:trPr>
          <w:cantSplit/>
          <w:trHeight w:val="843"/>
          <w:jc w:val="center"/>
        </w:trPr>
        <w:tc>
          <w:tcPr>
            <w:tcW w:w="2376" w:type="dxa"/>
            <w:shd w:val="clear" w:color="auto" w:fill="auto"/>
          </w:tcPr>
          <w:p w:rsidR="00CC0609" w:rsidRPr="00D82D18" w:rsidRDefault="00CC0609" w:rsidP="00083471">
            <w:pPr>
              <w:ind w:hanging="21"/>
              <w:rPr>
                <w:rFonts w:ascii="Times New Roman" w:hAnsi="Times New Roman" w:cs="Times New Roman"/>
              </w:rPr>
            </w:pPr>
            <w:r w:rsidRPr="00D82D18">
              <w:rPr>
                <w:rFonts w:ascii="Times New Roman" w:hAnsi="Times New Roman" w:cs="Times New Roman"/>
              </w:rPr>
              <w:t>Выпас сельскохозяйственных животных</w:t>
            </w:r>
          </w:p>
        </w:tc>
        <w:tc>
          <w:tcPr>
            <w:tcW w:w="849" w:type="dxa"/>
            <w:shd w:val="clear" w:color="auto" w:fill="auto"/>
          </w:tcPr>
          <w:p w:rsidR="00CC0609" w:rsidRPr="00D82D18" w:rsidRDefault="00CC0609" w:rsidP="00083471">
            <w:pPr>
              <w:ind w:hanging="21"/>
              <w:rPr>
                <w:rFonts w:ascii="Times New Roman" w:hAnsi="Times New Roman" w:cs="Times New Roman"/>
              </w:rPr>
            </w:pPr>
            <w:r w:rsidRPr="00D82D18">
              <w:rPr>
                <w:rFonts w:ascii="Times New Roman" w:hAnsi="Times New Roman" w:cs="Times New Roman"/>
              </w:rPr>
              <w:t>1.20</w:t>
            </w:r>
          </w:p>
        </w:tc>
        <w:tc>
          <w:tcPr>
            <w:tcW w:w="1134" w:type="dxa"/>
            <w:vMerge/>
          </w:tcPr>
          <w:p w:rsidR="00CC0609" w:rsidRPr="00D82D18" w:rsidRDefault="00CC0609" w:rsidP="00083471">
            <w:pPr>
              <w:pStyle w:val="affff7"/>
              <w:spacing w:before="0" w:beforeAutospacing="0" w:after="0"/>
              <w:ind w:hanging="21"/>
              <w:jc w:val="center"/>
            </w:pPr>
          </w:p>
        </w:tc>
        <w:tc>
          <w:tcPr>
            <w:tcW w:w="832" w:type="dxa"/>
            <w:vMerge/>
          </w:tcPr>
          <w:p w:rsidR="00CC0609" w:rsidRPr="00D82D18" w:rsidRDefault="00CC0609" w:rsidP="00083471">
            <w:pPr>
              <w:pStyle w:val="affff7"/>
              <w:ind w:hanging="21"/>
              <w:jc w:val="center"/>
            </w:pPr>
          </w:p>
        </w:tc>
        <w:tc>
          <w:tcPr>
            <w:tcW w:w="4536" w:type="dxa"/>
            <w:gridSpan w:val="9"/>
            <w:vMerge/>
          </w:tcPr>
          <w:p w:rsidR="00CC0609" w:rsidRPr="00D82D18" w:rsidRDefault="00CC0609" w:rsidP="00083471">
            <w:pPr>
              <w:ind w:hanging="21"/>
              <w:rPr>
                <w:rFonts w:ascii="Times New Roman" w:hAnsi="Times New Roman" w:cs="Times New Roman"/>
              </w:rPr>
            </w:pPr>
          </w:p>
        </w:tc>
      </w:tr>
      <w:tr w:rsidR="00CC0609" w:rsidRPr="00D82D18" w:rsidTr="00083471">
        <w:trPr>
          <w:cantSplit/>
          <w:trHeight w:val="843"/>
          <w:jc w:val="center"/>
        </w:trPr>
        <w:tc>
          <w:tcPr>
            <w:tcW w:w="2376" w:type="dxa"/>
            <w:shd w:val="clear" w:color="auto" w:fill="auto"/>
          </w:tcPr>
          <w:p w:rsidR="00CC0609" w:rsidRPr="00D82D18" w:rsidRDefault="00CC0609" w:rsidP="00083471">
            <w:pPr>
              <w:ind w:hanging="21"/>
              <w:rPr>
                <w:rFonts w:ascii="Times New Roman" w:hAnsi="Times New Roman" w:cs="Times New Roman"/>
              </w:rPr>
            </w:pPr>
            <w:r w:rsidRPr="00D82D18">
              <w:rPr>
                <w:rFonts w:ascii="Times New Roman" w:hAnsi="Times New Roman" w:cs="Times New Roman"/>
              </w:rPr>
              <w:t>Ведение личного подсобного хозяйства на полевых участках</w:t>
            </w:r>
          </w:p>
        </w:tc>
        <w:tc>
          <w:tcPr>
            <w:tcW w:w="849" w:type="dxa"/>
            <w:shd w:val="clear" w:color="auto" w:fill="auto"/>
          </w:tcPr>
          <w:p w:rsidR="00CC0609" w:rsidRPr="00D82D18" w:rsidRDefault="00CC0609" w:rsidP="00083471">
            <w:pPr>
              <w:ind w:hanging="21"/>
              <w:rPr>
                <w:rFonts w:ascii="Times New Roman" w:hAnsi="Times New Roman" w:cs="Times New Roman"/>
              </w:rPr>
            </w:pPr>
            <w:r w:rsidRPr="00D82D18">
              <w:rPr>
                <w:rFonts w:ascii="Times New Roman" w:hAnsi="Times New Roman" w:cs="Times New Roman"/>
              </w:rPr>
              <w:t>1.16</w:t>
            </w:r>
          </w:p>
        </w:tc>
        <w:tc>
          <w:tcPr>
            <w:tcW w:w="1134" w:type="dxa"/>
          </w:tcPr>
          <w:p w:rsidR="00CC0609" w:rsidRPr="00D82D18" w:rsidRDefault="00CC0609" w:rsidP="00083471">
            <w:pPr>
              <w:pStyle w:val="affff7"/>
              <w:spacing w:before="0" w:beforeAutospacing="0" w:after="0"/>
              <w:ind w:hanging="21"/>
              <w:jc w:val="center"/>
            </w:pPr>
            <w:r w:rsidRPr="00D82D18">
              <w:t>500/</w:t>
            </w:r>
          </w:p>
          <w:p w:rsidR="00CC0609" w:rsidRPr="00D82D18" w:rsidRDefault="00CC0609" w:rsidP="00083471">
            <w:pPr>
              <w:pStyle w:val="affff7"/>
              <w:spacing w:before="0" w:beforeAutospacing="0" w:after="0"/>
              <w:ind w:hanging="21"/>
              <w:jc w:val="center"/>
            </w:pPr>
            <w:r w:rsidRPr="00D82D18">
              <w:t>15000</w:t>
            </w:r>
          </w:p>
          <w:p w:rsidR="00CC0609" w:rsidRPr="00D82D18" w:rsidRDefault="00CC0609" w:rsidP="00083471">
            <w:pPr>
              <w:pStyle w:val="affff7"/>
              <w:spacing w:before="0" w:beforeAutospacing="0" w:after="0"/>
              <w:ind w:hanging="21"/>
              <w:jc w:val="center"/>
            </w:pPr>
            <w:r w:rsidRPr="00D82D18">
              <w:t>кв.м</w:t>
            </w:r>
          </w:p>
        </w:tc>
        <w:tc>
          <w:tcPr>
            <w:tcW w:w="832" w:type="dxa"/>
          </w:tcPr>
          <w:p w:rsidR="00CC0609" w:rsidRPr="00D82D18" w:rsidRDefault="00CC0609" w:rsidP="00083471">
            <w:pPr>
              <w:pStyle w:val="affff7"/>
              <w:ind w:hanging="21"/>
              <w:jc w:val="center"/>
            </w:pPr>
            <w:r w:rsidRPr="00D82D18">
              <w:t>12 м /100 м</w:t>
            </w:r>
          </w:p>
        </w:tc>
        <w:tc>
          <w:tcPr>
            <w:tcW w:w="4536" w:type="dxa"/>
            <w:gridSpan w:val="9"/>
          </w:tcPr>
          <w:p w:rsidR="00CC0609" w:rsidRPr="00D82D18" w:rsidRDefault="00CC0609" w:rsidP="00083471">
            <w:pPr>
              <w:pStyle w:val="affff7"/>
              <w:ind w:hanging="21"/>
              <w:jc w:val="center"/>
            </w:pPr>
            <w:r w:rsidRPr="00D82D18">
              <w:t>Не подлежат установлению, капитальное строительство запрещено</w:t>
            </w:r>
          </w:p>
        </w:tc>
      </w:tr>
      <w:tr w:rsidR="00CC0609" w:rsidRPr="00D82D18" w:rsidTr="00083471">
        <w:trPr>
          <w:cantSplit/>
          <w:trHeight w:val="843"/>
          <w:jc w:val="center"/>
        </w:trPr>
        <w:tc>
          <w:tcPr>
            <w:tcW w:w="2376" w:type="dxa"/>
            <w:shd w:val="clear" w:color="auto" w:fill="auto"/>
          </w:tcPr>
          <w:p w:rsidR="00CC0609" w:rsidRPr="00D82D18" w:rsidRDefault="00CC0609" w:rsidP="00083471">
            <w:pPr>
              <w:ind w:hanging="21"/>
              <w:rPr>
                <w:rFonts w:ascii="Times New Roman" w:hAnsi="Times New Roman" w:cs="Times New Roman"/>
              </w:rPr>
            </w:pPr>
            <w:r w:rsidRPr="00D82D18">
              <w:rPr>
                <w:rFonts w:ascii="Times New Roman" w:hAnsi="Times New Roman" w:cs="Times New Roman"/>
              </w:rPr>
              <w:t>Ведение огородничества</w:t>
            </w:r>
          </w:p>
        </w:tc>
        <w:tc>
          <w:tcPr>
            <w:tcW w:w="849" w:type="dxa"/>
            <w:shd w:val="clear" w:color="auto" w:fill="auto"/>
          </w:tcPr>
          <w:p w:rsidR="00CC0609" w:rsidRPr="00D82D18" w:rsidRDefault="00CC0609" w:rsidP="00083471">
            <w:pPr>
              <w:ind w:hanging="21"/>
              <w:rPr>
                <w:rFonts w:ascii="Times New Roman" w:hAnsi="Times New Roman" w:cs="Times New Roman"/>
              </w:rPr>
            </w:pPr>
            <w:r w:rsidRPr="00D82D18">
              <w:rPr>
                <w:rFonts w:ascii="Times New Roman" w:hAnsi="Times New Roman" w:cs="Times New Roman"/>
              </w:rPr>
              <w:t>13.1</w:t>
            </w:r>
          </w:p>
        </w:tc>
        <w:tc>
          <w:tcPr>
            <w:tcW w:w="1134" w:type="dxa"/>
          </w:tcPr>
          <w:p w:rsidR="00CC0609" w:rsidRPr="00D82D18" w:rsidRDefault="00CC0609" w:rsidP="00083471">
            <w:pPr>
              <w:pStyle w:val="affff7"/>
              <w:spacing w:before="0" w:beforeAutospacing="0" w:after="0"/>
              <w:ind w:hanging="21"/>
              <w:jc w:val="center"/>
            </w:pPr>
            <w:r w:rsidRPr="00D82D18">
              <w:t>500/</w:t>
            </w:r>
          </w:p>
          <w:p w:rsidR="00CC0609" w:rsidRPr="00D82D18" w:rsidRDefault="00CC0609" w:rsidP="00083471">
            <w:pPr>
              <w:pStyle w:val="affff7"/>
              <w:spacing w:before="0" w:beforeAutospacing="0" w:after="0"/>
              <w:ind w:hanging="21"/>
              <w:jc w:val="center"/>
            </w:pPr>
            <w:r w:rsidRPr="00D82D18">
              <w:t>15000</w:t>
            </w:r>
          </w:p>
          <w:p w:rsidR="00CC0609" w:rsidRPr="00D82D18" w:rsidRDefault="00CC0609" w:rsidP="00083471">
            <w:pPr>
              <w:pStyle w:val="affff7"/>
              <w:spacing w:before="0" w:beforeAutospacing="0" w:after="0"/>
              <w:ind w:hanging="21"/>
              <w:jc w:val="center"/>
            </w:pPr>
            <w:r w:rsidRPr="00D82D18">
              <w:t>кв.м</w:t>
            </w:r>
          </w:p>
        </w:tc>
        <w:tc>
          <w:tcPr>
            <w:tcW w:w="832" w:type="dxa"/>
          </w:tcPr>
          <w:p w:rsidR="00CC0609" w:rsidRPr="00D82D18" w:rsidRDefault="00CC0609" w:rsidP="00083471">
            <w:pPr>
              <w:pStyle w:val="affff7"/>
              <w:ind w:hanging="21"/>
              <w:jc w:val="center"/>
            </w:pPr>
            <w:r w:rsidRPr="00D82D18">
              <w:t>12 м /100 м</w:t>
            </w:r>
          </w:p>
        </w:tc>
        <w:tc>
          <w:tcPr>
            <w:tcW w:w="4536" w:type="dxa"/>
            <w:gridSpan w:val="9"/>
          </w:tcPr>
          <w:p w:rsidR="00CC0609" w:rsidRPr="00D82D18" w:rsidRDefault="00CC0609" w:rsidP="00083471">
            <w:pPr>
              <w:pStyle w:val="affff7"/>
              <w:ind w:hanging="21"/>
              <w:jc w:val="center"/>
            </w:pPr>
            <w:r w:rsidRPr="00D82D18">
              <w:t>Не подлежат установлению, капитальное строительство запрещено</w:t>
            </w:r>
          </w:p>
        </w:tc>
      </w:tr>
      <w:tr w:rsidR="00CC0609" w:rsidRPr="00D82D18" w:rsidTr="00083471">
        <w:trPr>
          <w:cantSplit/>
          <w:trHeight w:val="411"/>
          <w:jc w:val="center"/>
        </w:trPr>
        <w:tc>
          <w:tcPr>
            <w:tcW w:w="2376" w:type="dxa"/>
            <w:shd w:val="clear" w:color="auto" w:fill="auto"/>
          </w:tcPr>
          <w:p w:rsidR="00CC0609" w:rsidRPr="00D82D18" w:rsidRDefault="00CC0609" w:rsidP="00083471">
            <w:pPr>
              <w:pStyle w:val="affff7"/>
              <w:ind w:firstLine="31"/>
            </w:pPr>
            <w:r w:rsidRPr="00D82D18">
              <w:t>Связь</w:t>
            </w:r>
          </w:p>
        </w:tc>
        <w:tc>
          <w:tcPr>
            <w:tcW w:w="849" w:type="dxa"/>
            <w:shd w:val="clear" w:color="auto" w:fill="auto"/>
          </w:tcPr>
          <w:p w:rsidR="00CC0609" w:rsidRPr="00D82D18" w:rsidRDefault="00CC0609" w:rsidP="00083471">
            <w:pPr>
              <w:pStyle w:val="affff7"/>
              <w:ind w:firstLine="31"/>
              <w:jc w:val="center"/>
            </w:pPr>
            <w:r w:rsidRPr="00D82D18">
              <w:t>6.8</w:t>
            </w:r>
          </w:p>
        </w:tc>
        <w:tc>
          <w:tcPr>
            <w:tcW w:w="6502" w:type="dxa"/>
            <w:gridSpan w:val="11"/>
          </w:tcPr>
          <w:p w:rsidR="00CC0609" w:rsidRPr="00D82D18" w:rsidRDefault="00CC0609" w:rsidP="00083471">
            <w:pPr>
              <w:ind w:firstLine="31"/>
              <w:jc w:val="center"/>
              <w:rPr>
                <w:rFonts w:ascii="Times New Roman" w:hAnsi="Times New Roman" w:cs="Times New Roman"/>
              </w:rPr>
            </w:pPr>
            <w:r w:rsidRPr="00D82D18">
              <w:rPr>
                <w:rFonts w:ascii="Times New Roman" w:hAnsi="Times New Roman" w:cs="Times New Roman"/>
              </w:rPr>
              <w:t>Не подлежат установлению, определяются в соответствии с техническими и санитарными нормами</w:t>
            </w:r>
          </w:p>
        </w:tc>
      </w:tr>
      <w:tr w:rsidR="00CC0609" w:rsidRPr="00D82D18" w:rsidTr="00083471">
        <w:trPr>
          <w:cantSplit/>
          <w:trHeight w:val="411"/>
          <w:jc w:val="center"/>
        </w:trPr>
        <w:tc>
          <w:tcPr>
            <w:tcW w:w="2376" w:type="dxa"/>
            <w:shd w:val="clear" w:color="auto" w:fill="auto"/>
          </w:tcPr>
          <w:p w:rsidR="00CC0609" w:rsidRPr="00D82D18" w:rsidRDefault="00CC0609" w:rsidP="00083471">
            <w:pPr>
              <w:pStyle w:val="affff7"/>
              <w:spacing w:before="0" w:beforeAutospacing="0" w:after="0"/>
              <w:ind w:hanging="23"/>
            </w:pPr>
            <w:r w:rsidRPr="00D82D18">
              <w:t>Размещение автомобильных дорог</w:t>
            </w:r>
          </w:p>
        </w:tc>
        <w:tc>
          <w:tcPr>
            <w:tcW w:w="849" w:type="dxa"/>
            <w:shd w:val="clear" w:color="auto" w:fill="auto"/>
          </w:tcPr>
          <w:p w:rsidR="00CC0609" w:rsidRPr="00D82D18" w:rsidRDefault="00CC0609" w:rsidP="00083471">
            <w:pPr>
              <w:pStyle w:val="affff7"/>
              <w:spacing w:before="0" w:beforeAutospacing="0" w:after="0"/>
              <w:ind w:hanging="23"/>
              <w:jc w:val="center"/>
            </w:pPr>
            <w:r w:rsidRPr="00D82D18">
              <w:t>7.2.1</w:t>
            </w:r>
          </w:p>
        </w:tc>
        <w:tc>
          <w:tcPr>
            <w:tcW w:w="6502" w:type="dxa"/>
            <w:gridSpan w:val="11"/>
            <w:vMerge w:val="restart"/>
            <w:vAlign w:val="center"/>
          </w:tcPr>
          <w:p w:rsidR="00CC0609" w:rsidRPr="00D82D18" w:rsidRDefault="00CC0609" w:rsidP="00083471">
            <w:pPr>
              <w:pStyle w:val="affff7"/>
              <w:ind w:hanging="21"/>
              <w:jc w:val="center"/>
            </w:pPr>
            <w:r w:rsidRPr="00D82D18">
              <w:t>Не подлежат установлению</w:t>
            </w:r>
          </w:p>
        </w:tc>
      </w:tr>
      <w:tr w:rsidR="00CC0609" w:rsidRPr="00D82D18" w:rsidTr="00083471">
        <w:trPr>
          <w:cantSplit/>
          <w:trHeight w:val="411"/>
          <w:jc w:val="center"/>
        </w:trPr>
        <w:tc>
          <w:tcPr>
            <w:tcW w:w="2376" w:type="dxa"/>
            <w:shd w:val="clear" w:color="auto" w:fill="auto"/>
          </w:tcPr>
          <w:p w:rsidR="00CC0609" w:rsidRPr="00D82D18" w:rsidRDefault="00CC0609" w:rsidP="00083471">
            <w:pPr>
              <w:pStyle w:val="affff7"/>
              <w:spacing w:before="0" w:beforeAutospacing="0" w:after="0"/>
              <w:ind w:hanging="23"/>
            </w:pPr>
            <w:r w:rsidRPr="00D82D18">
              <w:t>Улично-дорожная сеть</w:t>
            </w:r>
          </w:p>
        </w:tc>
        <w:tc>
          <w:tcPr>
            <w:tcW w:w="849" w:type="dxa"/>
            <w:shd w:val="clear" w:color="auto" w:fill="auto"/>
          </w:tcPr>
          <w:p w:rsidR="00CC0609" w:rsidRPr="00D82D18" w:rsidRDefault="00CC0609" w:rsidP="00083471">
            <w:pPr>
              <w:pStyle w:val="affff7"/>
              <w:spacing w:before="0" w:beforeAutospacing="0" w:after="0"/>
              <w:ind w:hanging="23"/>
              <w:jc w:val="center"/>
            </w:pPr>
            <w:r w:rsidRPr="00D82D18">
              <w:t>12.0.1</w:t>
            </w:r>
          </w:p>
        </w:tc>
        <w:tc>
          <w:tcPr>
            <w:tcW w:w="6502" w:type="dxa"/>
            <w:gridSpan w:val="11"/>
            <w:vMerge/>
            <w:vAlign w:val="center"/>
          </w:tcPr>
          <w:p w:rsidR="00CC0609" w:rsidRPr="00D82D18" w:rsidRDefault="00CC0609" w:rsidP="00083471">
            <w:pPr>
              <w:pStyle w:val="affff7"/>
              <w:ind w:hanging="21"/>
              <w:jc w:val="center"/>
            </w:pPr>
          </w:p>
        </w:tc>
      </w:tr>
      <w:tr w:rsidR="00CC0609" w:rsidRPr="00D82D18" w:rsidTr="00083471">
        <w:trPr>
          <w:cantSplit/>
          <w:trHeight w:val="411"/>
          <w:jc w:val="center"/>
        </w:trPr>
        <w:tc>
          <w:tcPr>
            <w:tcW w:w="2376" w:type="dxa"/>
            <w:shd w:val="clear" w:color="auto" w:fill="auto"/>
          </w:tcPr>
          <w:p w:rsidR="00CC0609" w:rsidRPr="00D82D18" w:rsidRDefault="00CC0609" w:rsidP="00083471">
            <w:pPr>
              <w:pStyle w:val="affff7"/>
              <w:spacing w:before="0" w:beforeAutospacing="0" w:after="0"/>
              <w:ind w:hanging="23"/>
            </w:pPr>
            <w:r w:rsidRPr="00D82D18">
              <w:t>Историко-культурная деятельность</w:t>
            </w:r>
          </w:p>
        </w:tc>
        <w:tc>
          <w:tcPr>
            <w:tcW w:w="849" w:type="dxa"/>
            <w:shd w:val="clear" w:color="auto" w:fill="auto"/>
          </w:tcPr>
          <w:p w:rsidR="00CC0609" w:rsidRPr="00D82D18" w:rsidRDefault="00CC0609" w:rsidP="00083471">
            <w:pPr>
              <w:pStyle w:val="affff7"/>
              <w:spacing w:before="0" w:beforeAutospacing="0" w:after="0"/>
              <w:ind w:hanging="23"/>
            </w:pPr>
            <w:r w:rsidRPr="00D82D18">
              <w:t>9.3</w:t>
            </w:r>
          </w:p>
        </w:tc>
        <w:tc>
          <w:tcPr>
            <w:tcW w:w="6502" w:type="dxa"/>
            <w:gridSpan w:val="11"/>
            <w:vMerge/>
          </w:tcPr>
          <w:p w:rsidR="00CC0609" w:rsidRPr="00D82D18" w:rsidRDefault="00CC0609" w:rsidP="00083471">
            <w:pPr>
              <w:pStyle w:val="affff7"/>
              <w:ind w:hanging="21"/>
              <w:jc w:val="center"/>
            </w:pPr>
          </w:p>
        </w:tc>
      </w:tr>
    </w:tbl>
    <w:p w:rsidR="00CC0609" w:rsidRPr="00D82D18" w:rsidRDefault="00CC0609" w:rsidP="00CC0609">
      <w:pPr>
        <w:tabs>
          <w:tab w:val="left" w:pos="2520"/>
        </w:tabs>
        <w:outlineLvl w:val="0"/>
        <w:rPr>
          <w:rFonts w:ascii="Times New Roman" w:hAnsi="Times New Roman" w:cs="Times New Roman"/>
        </w:rPr>
      </w:pPr>
    </w:p>
    <w:p w:rsidR="00CC0609" w:rsidRPr="00D82D18" w:rsidRDefault="00CC0609" w:rsidP="00CC0609">
      <w:pPr>
        <w:ind w:firstLine="426"/>
        <w:rPr>
          <w:rFonts w:ascii="Times New Roman" w:eastAsia="SimSun" w:hAnsi="Times New Roman" w:cs="Times New Roman"/>
          <w:lang w:eastAsia="zh-CN"/>
        </w:rPr>
      </w:pPr>
      <w:r w:rsidRPr="00D82D18">
        <w:rPr>
          <w:rFonts w:ascii="Times New Roman" w:eastAsia="SimSun" w:hAnsi="Times New Roman" w:cs="Times New Roman"/>
          <w:lang w:eastAsia="zh-CN"/>
        </w:rPr>
        <w:t>2.2). Условно разрешенные виды использования земельных участков и объектов капитального строительства - не установлены.</w:t>
      </w:r>
    </w:p>
    <w:p w:rsidR="00CC0609" w:rsidRPr="00D82D18" w:rsidRDefault="00CC0609" w:rsidP="00CC0609">
      <w:pPr>
        <w:ind w:firstLine="426"/>
        <w:rPr>
          <w:rFonts w:ascii="Times New Roman" w:eastAsia="SimSun" w:hAnsi="Times New Roman" w:cs="Times New Roman"/>
          <w:lang w:eastAsia="zh-CN"/>
        </w:rPr>
      </w:pPr>
    </w:p>
    <w:p w:rsidR="00CC0609" w:rsidRPr="00D82D18" w:rsidRDefault="00CC0609" w:rsidP="00CC0609">
      <w:pPr>
        <w:ind w:firstLine="426"/>
        <w:rPr>
          <w:rFonts w:ascii="Times New Roman" w:eastAsia="SimSun" w:hAnsi="Times New Roman" w:cs="Times New Roman"/>
          <w:lang w:eastAsia="zh-CN"/>
        </w:rPr>
      </w:pPr>
      <w:r w:rsidRPr="00D82D18">
        <w:rPr>
          <w:rFonts w:ascii="Times New Roman" w:eastAsia="SimSun" w:hAnsi="Times New Roman" w:cs="Times New Roman"/>
          <w:lang w:eastAsia="zh-CN"/>
        </w:rPr>
        <w:t>2.3) Вспомогательные виды использования земельных участков и объектов капитального строительства:</w:t>
      </w:r>
    </w:p>
    <w:tbl>
      <w:tblPr>
        <w:tblW w:w="10207"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83"/>
        <w:gridCol w:w="6024"/>
      </w:tblGrid>
      <w:tr w:rsidR="00CC0609" w:rsidRPr="00D82D18" w:rsidTr="00083471">
        <w:trPr>
          <w:trHeight w:val="552"/>
          <w:jc w:val="center"/>
        </w:trPr>
        <w:tc>
          <w:tcPr>
            <w:tcW w:w="4183" w:type="dxa"/>
            <w:vAlign w:val="center"/>
          </w:tcPr>
          <w:p w:rsidR="00CC0609" w:rsidRPr="00D82D18" w:rsidRDefault="00CC0609" w:rsidP="00083471">
            <w:pPr>
              <w:tabs>
                <w:tab w:val="left" w:pos="2520"/>
              </w:tabs>
              <w:ind w:firstLine="0"/>
              <w:jc w:val="center"/>
              <w:rPr>
                <w:rFonts w:ascii="Times New Roman" w:hAnsi="Times New Roman" w:cs="Times New Roman"/>
              </w:rPr>
            </w:pPr>
            <w:r w:rsidRPr="00D82D18">
              <w:rPr>
                <w:rFonts w:ascii="Times New Roman" w:hAnsi="Times New Roman" w:cs="Times New Roman"/>
              </w:rPr>
              <w:t>Виды использования</w:t>
            </w:r>
          </w:p>
        </w:tc>
        <w:tc>
          <w:tcPr>
            <w:tcW w:w="6024" w:type="dxa"/>
            <w:vAlign w:val="center"/>
          </w:tcPr>
          <w:p w:rsidR="00CC0609" w:rsidRPr="00D82D18" w:rsidRDefault="00CC0609" w:rsidP="00083471">
            <w:pPr>
              <w:tabs>
                <w:tab w:val="left" w:pos="2520"/>
              </w:tabs>
              <w:ind w:firstLine="0"/>
              <w:jc w:val="center"/>
              <w:rPr>
                <w:rFonts w:ascii="Times New Roman" w:hAnsi="Times New Roman" w:cs="Times New Roman"/>
              </w:rPr>
            </w:pPr>
            <w:r w:rsidRPr="00D82D18">
              <w:rPr>
                <w:rFonts w:ascii="Times New Roman" w:hAnsi="Times New Roman" w:cs="Times New Roman"/>
              </w:rPr>
              <w:t>Предельные параметры разрешенного строительства</w:t>
            </w:r>
          </w:p>
        </w:tc>
      </w:tr>
      <w:tr w:rsidR="00CC0609" w:rsidRPr="00D82D18" w:rsidTr="00083471">
        <w:trPr>
          <w:jc w:val="center"/>
        </w:trPr>
        <w:tc>
          <w:tcPr>
            <w:tcW w:w="4183" w:type="dxa"/>
          </w:tcPr>
          <w:p w:rsidR="00CC0609" w:rsidRPr="00D82D18" w:rsidRDefault="00CC0609" w:rsidP="00083471">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объекты благоустройства</w:t>
            </w:r>
          </w:p>
          <w:p w:rsidR="00CC0609" w:rsidRPr="00D82D18" w:rsidRDefault="00CC0609" w:rsidP="00083471">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xml:space="preserve">- площадки для отдыха </w:t>
            </w:r>
          </w:p>
          <w:p w:rsidR="00CC0609" w:rsidRPr="00D82D18" w:rsidRDefault="00CC0609" w:rsidP="00083471">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стоянки для автомобилей надземные открытого</w:t>
            </w:r>
          </w:p>
          <w:p w:rsidR="00CC0609" w:rsidRPr="00D82D18" w:rsidRDefault="00CC0609" w:rsidP="00083471">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площадки для сбора твердых бытовых отходов</w:t>
            </w:r>
          </w:p>
          <w:p w:rsidR="00CC0609" w:rsidRPr="00D82D18" w:rsidRDefault="00CC0609" w:rsidP="00083471">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склады, ангары для хранения оборудования, инвентаря и пр.</w:t>
            </w:r>
          </w:p>
          <w:p w:rsidR="00CC0609" w:rsidRPr="00D82D18" w:rsidRDefault="00CC0609" w:rsidP="00083471">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навесы, беседки, уборные</w:t>
            </w:r>
          </w:p>
          <w:p w:rsidR="00CC0609" w:rsidRPr="00D82D18" w:rsidRDefault="00CC0609" w:rsidP="00083471">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контрольно-пропускные пункты, пункты охраны</w:t>
            </w:r>
          </w:p>
          <w:p w:rsidR="00CC0609" w:rsidRPr="00D82D18" w:rsidRDefault="00CC0609" w:rsidP="00083471">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сопутствующие объекты инженерной инфраструктуры</w:t>
            </w:r>
          </w:p>
        </w:tc>
        <w:tc>
          <w:tcPr>
            <w:tcW w:w="6024" w:type="dxa"/>
          </w:tcPr>
          <w:p w:rsidR="00CC0609" w:rsidRPr="00D82D18" w:rsidRDefault="00CC0609" w:rsidP="00083471">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Максимальное количество этажей - 1 эт.</w:t>
            </w:r>
          </w:p>
          <w:p w:rsidR="00CC0609" w:rsidRPr="00D82D18" w:rsidRDefault="00CC0609" w:rsidP="00083471">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Максимальная высота –3 м</w:t>
            </w:r>
          </w:p>
          <w:p w:rsidR="00CC0609" w:rsidRPr="00D82D18" w:rsidRDefault="00CC0609" w:rsidP="00083471">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Минимальные расстояния от строений до границ смежного участка - 3 м</w:t>
            </w:r>
          </w:p>
          <w:p w:rsidR="00CC0609" w:rsidRPr="00D82D18" w:rsidRDefault="00CC0609" w:rsidP="00083471">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Минимальное расстояние от строений до красных линий улиц и проездов - 5 м.</w:t>
            </w:r>
          </w:p>
          <w:p w:rsidR="00CC0609" w:rsidRPr="00D82D18" w:rsidRDefault="00CC0609" w:rsidP="00083471">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CC0609" w:rsidRPr="00D82D18" w:rsidRDefault="00CC0609" w:rsidP="00083471">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Общее количество контейнеров не более 5 шт.</w:t>
            </w:r>
          </w:p>
        </w:tc>
      </w:tr>
    </w:tbl>
    <w:p w:rsidR="00CC0609" w:rsidRPr="00D82D18" w:rsidRDefault="00CC0609" w:rsidP="00CC0609">
      <w:pPr>
        <w:pStyle w:val="Standard"/>
        <w:ind w:firstLine="709"/>
        <w:jc w:val="both"/>
        <w:rPr>
          <w:rFonts w:eastAsia="SimSun" w:cs="Times New Roman"/>
          <w:lang w:val="ru-RU" w:eastAsia="zh-CN"/>
        </w:rPr>
      </w:pPr>
    </w:p>
    <w:p w:rsidR="00CC0609" w:rsidRPr="00D82D18" w:rsidRDefault="00CC0609" w:rsidP="00CC0609">
      <w:pPr>
        <w:ind w:firstLine="851"/>
        <w:outlineLvl w:val="0"/>
        <w:rPr>
          <w:rFonts w:ascii="Times New Roman" w:hAnsi="Times New Roman" w:cs="Times New Roman"/>
          <w:b/>
          <w:u w:val="single"/>
        </w:rPr>
      </w:pPr>
      <w:bookmarkStart w:id="429" w:name="_Toc7446267"/>
      <w:bookmarkStart w:id="430" w:name="_Toc7446420"/>
      <w:bookmarkStart w:id="431" w:name="_Toc11666552"/>
      <w:bookmarkStart w:id="432" w:name="_Toc23150785"/>
      <w:bookmarkStart w:id="433" w:name="_Toc24319236"/>
      <w:bookmarkStart w:id="434" w:name="_Toc25928623"/>
      <w:r w:rsidRPr="00D82D18">
        <w:rPr>
          <w:rFonts w:ascii="Times New Roman" w:hAnsi="Times New Roman" w:cs="Times New Roman"/>
          <w:b/>
          <w:u w:val="single"/>
        </w:rPr>
        <w:lastRenderedPageBreak/>
        <w:t>2) Зона сельскохозяйственного использования, резервируемая для развития населенного пункта (СХ-1)</w:t>
      </w:r>
      <w:bookmarkEnd w:id="429"/>
      <w:bookmarkEnd w:id="430"/>
      <w:bookmarkEnd w:id="431"/>
      <w:bookmarkEnd w:id="432"/>
      <w:bookmarkEnd w:id="433"/>
      <w:bookmarkEnd w:id="434"/>
    </w:p>
    <w:p w:rsidR="00CC0609" w:rsidRPr="00D82D18" w:rsidRDefault="00CC0609" w:rsidP="00CC0609">
      <w:pPr>
        <w:tabs>
          <w:tab w:val="left" w:pos="2520"/>
        </w:tabs>
        <w:outlineLvl w:val="0"/>
        <w:rPr>
          <w:rFonts w:ascii="Times New Roman" w:hAnsi="Times New Roman" w:cs="Times New Roman"/>
        </w:rPr>
      </w:pPr>
      <w:bookmarkStart w:id="435" w:name="_Toc7446268"/>
      <w:bookmarkStart w:id="436" w:name="_Toc7446421"/>
      <w:bookmarkStart w:id="437" w:name="_Toc11666553"/>
      <w:bookmarkStart w:id="438" w:name="_Toc23150786"/>
      <w:bookmarkStart w:id="439" w:name="_Toc24319237"/>
      <w:bookmarkStart w:id="440" w:name="_Toc25928624"/>
      <w:r w:rsidRPr="00D82D18">
        <w:rPr>
          <w:rFonts w:ascii="Times New Roman" w:hAnsi="Times New Roman" w:cs="Times New Roman"/>
        </w:rPr>
        <w:t>2.1) Основные виды и параметры разрешенного использования земельных участков и объектов капитального строительства</w:t>
      </w:r>
      <w:bookmarkEnd w:id="415"/>
      <w:bookmarkEnd w:id="416"/>
      <w:bookmarkEnd w:id="417"/>
      <w:bookmarkEnd w:id="418"/>
      <w:bookmarkEnd w:id="419"/>
      <w:bookmarkEnd w:id="420"/>
      <w:bookmarkEnd w:id="421"/>
      <w:bookmarkEnd w:id="422"/>
      <w:bookmarkEnd w:id="423"/>
      <w:bookmarkEnd w:id="424"/>
      <w:bookmarkEnd w:id="435"/>
      <w:bookmarkEnd w:id="436"/>
      <w:bookmarkEnd w:id="437"/>
      <w:bookmarkEnd w:id="438"/>
      <w:bookmarkEnd w:id="439"/>
      <w:bookmarkEnd w:id="440"/>
    </w:p>
    <w:p w:rsidR="00CC0609" w:rsidRPr="00D82D18" w:rsidRDefault="00CC0609" w:rsidP="00CC0609">
      <w:pPr>
        <w:tabs>
          <w:tab w:val="left" w:pos="2520"/>
        </w:tabs>
        <w:outlineLvl w:val="0"/>
        <w:rPr>
          <w:rFonts w:ascii="Times New Roman" w:hAnsi="Times New Roman" w:cs="Times New Roman"/>
        </w:rPr>
      </w:pPr>
    </w:p>
    <w:tbl>
      <w:tblPr>
        <w:tblW w:w="9727" w:type="dxa"/>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849"/>
        <w:gridCol w:w="1134"/>
        <w:gridCol w:w="832"/>
        <w:gridCol w:w="1275"/>
        <w:gridCol w:w="993"/>
        <w:gridCol w:w="708"/>
        <w:gridCol w:w="709"/>
        <w:gridCol w:w="851"/>
      </w:tblGrid>
      <w:tr w:rsidR="00CC0609" w:rsidRPr="00D82D18" w:rsidTr="00083471">
        <w:trPr>
          <w:cantSplit/>
          <w:trHeight w:val="514"/>
          <w:jc w:val="center"/>
        </w:trPr>
        <w:tc>
          <w:tcPr>
            <w:tcW w:w="2376" w:type="dxa"/>
            <w:vMerge w:val="restart"/>
            <w:shd w:val="clear" w:color="auto" w:fill="auto"/>
            <w:vAlign w:val="center"/>
          </w:tcPr>
          <w:p w:rsidR="00CC0609" w:rsidRPr="00D82D18" w:rsidRDefault="00CC0609" w:rsidP="00083471">
            <w:pPr>
              <w:ind w:hanging="21"/>
              <w:jc w:val="center"/>
              <w:rPr>
                <w:rFonts w:ascii="Times New Roman" w:hAnsi="Times New Roman" w:cs="Times New Roman"/>
              </w:rPr>
            </w:pPr>
            <w:r w:rsidRPr="00D82D18">
              <w:rPr>
                <w:rFonts w:ascii="Times New Roman" w:hAnsi="Times New Roman" w:cs="Times New Roman"/>
              </w:rPr>
              <w:t>Наименование вида разрешенного использования</w:t>
            </w:r>
          </w:p>
        </w:tc>
        <w:tc>
          <w:tcPr>
            <w:tcW w:w="849" w:type="dxa"/>
            <w:vMerge w:val="restart"/>
            <w:shd w:val="clear" w:color="auto" w:fill="auto"/>
            <w:vAlign w:val="center"/>
          </w:tcPr>
          <w:p w:rsidR="00CC0609" w:rsidRPr="00D82D18" w:rsidRDefault="00CC0609" w:rsidP="00083471">
            <w:pPr>
              <w:ind w:hanging="21"/>
              <w:jc w:val="center"/>
              <w:rPr>
                <w:rFonts w:ascii="Times New Roman" w:eastAsia="SimSun" w:hAnsi="Times New Roman" w:cs="Times New Roman"/>
                <w:lang w:eastAsia="zh-CN"/>
              </w:rPr>
            </w:pPr>
            <w:r w:rsidRPr="00D82D18">
              <w:rPr>
                <w:rFonts w:ascii="Times New Roman" w:eastAsia="SimSun" w:hAnsi="Times New Roman" w:cs="Times New Roman"/>
                <w:lang w:eastAsia="zh-CN"/>
              </w:rPr>
              <w:t>Код</w:t>
            </w:r>
          </w:p>
        </w:tc>
        <w:tc>
          <w:tcPr>
            <w:tcW w:w="6502" w:type="dxa"/>
            <w:gridSpan w:val="7"/>
            <w:vAlign w:val="center"/>
          </w:tcPr>
          <w:p w:rsidR="00CC0609" w:rsidRPr="00D82D18" w:rsidRDefault="00CC0609" w:rsidP="00083471">
            <w:pPr>
              <w:ind w:hanging="21"/>
              <w:jc w:val="center"/>
              <w:rPr>
                <w:rFonts w:ascii="Times New Roman" w:hAnsi="Times New Roman" w:cs="Times New Roman"/>
              </w:rPr>
            </w:pPr>
            <w:r w:rsidRPr="00D82D18">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CC0609" w:rsidRPr="00D82D18" w:rsidTr="00083471">
        <w:trPr>
          <w:cantSplit/>
          <w:trHeight w:val="4305"/>
          <w:jc w:val="center"/>
        </w:trPr>
        <w:tc>
          <w:tcPr>
            <w:tcW w:w="2376" w:type="dxa"/>
            <w:vMerge/>
            <w:shd w:val="clear" w:color="auto" w:fill="auto"/>
          </w:tcPr>
          <w:p w:rsidR="00CC0609" w:rsidRPr="00D82D18" w:rsidRDefault="00CC0609" w:rsidP="00083471">
            <w:pPr>
              <w:ind w:hanging="21"/>
              <w:jc w:val="center"/>
              <w:rPr>
                <w:rFonts w:ascii="Times New Roman" w:eastAsia="SimSun" w:hAnsi="Times New Roman" w:cs="Times New Roman"/>
                <w:lang w:eastAsia="zh-CN"/>
              </w:rPr>
            </w:pPr>
          </w:p>
        </w:tc>
        <w:tc>
          <w:tcPr>
            <w:tcW w:w="849" w:type="dxa"/>
            <w:vMerge/>
            <w:shd w:val="clear" w:color="auto" w:fill="auto"/>
          </w:tcPr>
          <w:p w:rsidR="00CC0609" w:rsidRPr="00D82D18" w:rsidRDefault="00CC0609" w:rsidP="00083471">
            <w:pPr>
              <w:ind w:hanging="21"/>
              <w:jc w:val="center"/>
              <w:rPr>
                <w:rFonts w:ascii="Times New Roman" w:eastAsia="SimSun" w:hAnsi="Times New Roman" w:cs="Times New Roman"/>
                <w:lang w:eastAsia="zh-CN"/>
              </w:rPr>
            </w:pPr>
          </w:p>
        </w:tc>
        <w:tc>
          <w:tcPr>
            <w:tcW w:w="1134" w:type="dxa"/>
            <w:textDirection w:val="btLr"/>
            <w:vAlign w:val="center"/>
          </w:tcPr>
          <w:p w:rsidR="00CC0609" w:rsidRPr="00D82D18" w:rsidRDefault="00CC0609" w:rsidP="00083471">
            <w:pPr>
              <w:ind w:left="113" w:hanging="21"/>
              <w:jc w:val="center"/>
              <w:rPr>
                <w:rFonts w:ascii="Times New Roman" w:eastAsia="SimSun" w:hAnsi="Times New Roman" w:cs="Times New Roman"/>
                <w:lang w:eastAsia="zh-CN"/>
              </w:rPr>
            </w:pPr>
            <w:r w:rsidRPr="00D82D18">
              <w:rPr>
                <w:rFonts w:ascii="Times New Roman" w:hAnsi="Times New Roman" w:cs="Times New Roman"/>
              </w:rPr>
              <w:t xml:space="preserve">площадь земельных участков минимальная / максимальная </w:t>
            </w:r>
          </w:p>
        </w:tc>
        <w:tc>
          <w:tcPr>
            <w:tcW w:w="832" w:type="dxa"/>
            <w:textDirection w:val="btLr"/>
            <w:vAlign w:val="center"/>
          </w:tcPr>
          <w:p w:rsidR="00CC0609" w:rsidRPr="00D82D18" w:rsidRDefault="00CC0609" w:rsidP="00083471">
            <w:pPr>
              <w:ind w:left="113" w:hanging="21"/>
              <w:jc w:val="center"/>
              <w:rPr>
                <w:rFonts w:ascii="Times New Roman" w:hAnsi="Times New Roman" w:cs="Times New Roman"/>
              </w:rPr>
            </w:pPr>
            <w:r w:rsidRPr="00D82D18">
              <w:rPr>
                <w:rFonts w:ascii="Times New Roman" w:hAnsi="Times New Roman" w:cs="Times New Roman"/>
              </w:rPr>
              <w:t>минимальная ширина земельных участков вдоль фронта улиц и проездов</w:t>
            </w:r>
          </w:p>
        </w:tc>
        <w:tc>
          <w:tcPr>
            <w:tcW w:w="1275" w:type="dxa"/>
            <w:textDirection w:val="btLr"/>
            <w:vAlign w:val="center"/>
          </w:tcPr>
          <w:p w:rsidR="00CC0609" w:rsidRPr="00D82D18" w:rsidRDefault="00CC0609" w:rsidP="00083471">
            <w:pPr>
              <w:ind w:left="113" w:hanging="21"/>
              <w:jc w:val="center"/>
              <w:rPr>
                <w:rFonts w:ascii="Times New Roman" w:eastAsia="SimSun" w:hAnsi="Times New Roman" w:cs="Times New Roman"/>
                <w:lang w:eastAsia="zh-CN"/>
              </w:rPr>
            </w:pPr>
            <w:r w:rsidRPr="00D82D18">
              <w:rPr>
                <w:rFonts w:ascii="Times New Roman" w:hAnsi="Times New Roman" w:cs="Times New Roman"/>
              </w:rPr>
              <w:t xml:space="preserve">минимальный отступ основных зданий, строений и сооружений от границы, отделяющей земельный участок от территории общего пользования  </w:t>
            </w:r>
          </w:p>
        </w:tc>
        <w:tc>
          <w:tcPr>
            <w:tcW w:w="993" w:type="dxa"/>
            <w:textDirection w:val="btLr"/>
            <w:vAlign w:val="center"/>
          </w:tcPr>
          <w:p w:rsidR="00CC0609" w:rsidRPr="00D82D18" w:rsidRDefault="00CC0609" w:rsidP="00083471">
            <w:pPr>
              <w:ind w:left="113" w:hanging="21"/>
              <w:jc w:val="center"/>
              <w:rPr>
                <w:rFonts w:ascii="Times New Roman" w:eastAsia="SimSun" w:hAnsi="Times New Roman" w:cs="Times New Roman"/>
                <w:lang w:eastAsia="zh-CN"/>
              </w:rPr>
            </w:pPr>
            <w:r w:rsidRPr="00D82D18">
              <w:rPr>
                <w:rFonts w:ascii="Times New Roman" w:hAnsi="Times New Roman" w:cs="Times New Roman"/>
              </w:rPr>
              <w:t>минимальный отступ основных зданий, строений и сооружений от границ смежных земельных участков</w:t>
            </w:r>
          </w:p>
        </w:tc>
        <w:tc>
          <w:tcPr>
            <w:tcW w:w="708" w:type="dxa"/>
            <w:textDirection w:val="btLr"/>
            <w:vAlign w:val="center"/>
          </w:tcPr>
          <w:p w:rsidR="00CC0609" w:rsidRPr="00D82D18" w:rsidRDefault="00CC0609" w:rsidP="00083471">
            <w:pPr>
              <w:ind w:left="113" w:hanging="21"/>
              <w:jc w:val="center"/>
              <w:rPr>
                <w:rFonts w:ascii="Times New Roman" w:eastAsia="SimSun" w:hAnsi="Times New Roman" w:cs="Times New Roman"/>
                <w:lang w:eastAsia="zh-CN"/>
              </w:rPr>
            </w:pPr>
            <w:r w:rsidRPr="00D82D18">
              <w:rPr>
                <w:rFonts w:ascii="Times New Roman" w:hAnsi="Times New Roman" w:cs="Times New Roman"/>
              </w:rPr>
              <w:t>максимальное количество надземных этажей</w:t>
            </w:r>
          </w:p>
        </w:tc>
        <w:tc>
          <w:tcPr>
            <w:tcW w:w="709" w:type="dxa"/>
            <w:textDirection w:val="btLr"/>
            <w:vAlign w:val="center"/>
          </w:tcPr>
          <w:p w:rsidR="00CC0609" w:rsidRPr="00D82D18" w:rsidRDefault="00CC0609" w:rsidP="00083471">
            <w:pPr>
              <w:ind w:left="113" w:hanging="21"/>
              <w:jc w:val="center"/>
              <w:rPr>
                <w:rFonts w:ascii="Times New Roman" w:hAnsi="Times New Roman" w:cs="Times New Roman"/>
              </w:rPr>
            </w:pPr>
            <w:r w:rsidRPr="00D82D18">
              <w:rPr>
                <w:rFonts w:ascii="Times New Roman" w:hAnsi="Times New Roman" w:cs="Times New Roman"/>
              </w:rPr>
              <w:t>максимальная высота зданий</w:t>
            </w:r>
          </w:p>
        </w:tc>
        <w:tc>
          <w:tcPr>
            <w:tcW w:w="851" w:type="dxa"/>
            <w:textDirection w:val="btLr"/>
            <w:vAlign w:val="center"/>
          </w:tcPr>
          <w:p w:rsidR="00CC0609" w:rsidRPr="00D82D18" w:rsidRDefault="00CC0609" w:rsidP="00083471">
            <w:pPr>
              <w:ind w:left="113" w:hanging="21"/>
              <w:jc w:val="center"/>
              <w:rPr>
                <w:rFonts w:ascii="Times New Roman" w:hAnsi="Times New Roman" w:cs="Times New Roman"/>
              </w:rPr>
            </w:pPr>
            <w:r w:rsidRPr="00D82D18">
              <w:rPr>
                <w:rFonts w:ascii="Times New Roman" w:hAnsi="Times New Roman" w:cs="Times New Roman"/>
              </w:rPr>
              <w:t>максимальный процент застройки земельного участка</w:t>
            </w:r>
          </w:p>
        </w:tc>
      </w:tr>
      <w:tr w:rsidR="00CC0609" w:rsidRPr="00D82D18" w:rsidTr="00083471">
        <w:trPr>
          <w:cantSplit/>
          <w:trHeight w:val="237"/>
          <w:jc w:val="center"/>
        </w:trPr>
        <w:tc>
          <w:tcPr>
            <w:tcW w:w="2376" w:type="dxa"/>
            <w:shd w:val="clear" w:color="auto" w:fill="auto"/>
            <w:vAlign w:val="center"/>
          </w:tcPr>
          <w:p w:rsidR="00CC0609" w:rsidRPr="00D82D18" w:rsidRDefault="00CC0609" w:rsidP="00083471">
            <w:pPr>
              <w:ind w:hanging="21"/>
              <w:jc w:val="center"/>
              <w:rPr>
                <w:rFonts w:ascii="Times New Roman" w:hAnsi="Times New Roman" w:cs="Times New Roman"/>
              </w:rPr>
            </w:pPr>
            <w:r w:rsidRPr="00D82D18">
              <w:rPr>
                <w:rFonts w:ascii="Times New Roman" w:hAnsi="Times New Roman" w:cs="Times New Roman"/>
              </w:rPr>
              <w:t>1</w:t>
            </w:r>
          </w:p>
        </w:tc>
        <w:tc>
          <w:tcPr>
            <w:tcW w:w="849" w:type="dxa"/>
            <w:shd w:val="clear" w:color="auto" w:fill="auto"/>
            <w:vAlign w:val="center"/>
          </w:tcPr>
          <w:p w:rsidR="00CC0609" w:rsidRPr="00D82D18" w:rsidRDefault="00CC0609" w:rsidP="00083471">
            <w:pPr>
              <w:ind w:hanging="21"/>
              <w:jc w:val="center"/>
              <w:rPr>
                <w:rFonts w:ascii="Times New Roman" w:eastAsia="SimSun" w:hAnsi="Times New Roman" w:cs="Times New Roman"/>
                <w:lang w:eastAsia="zh-CN"/>
              </w:rPr>
            </w:pPr>
            <w:r w:rsidRPr="00D82D18">
              <w:rPr>
                <w:rFonts w:ascii="Times New Roman" w:eastAsia="SimSun" w:hAnsi="Times New Roman" w:cs="Times New Roman"/>
                <w:lang w:eastAsia="zh-CN"/>
              </w:rPr>
              <w:t>2</w:t>
            </w:r>
          </w:p>
        </w:tc>
        <w:tc>
          <w:tcPr>
            <w:tcW w:w="1134" w:type="dxa"/>
            <w:vAlign w:val="center"/>
          </w:tcPr>
          <w:p w:rsidR="00CC0609" w:rsidRPr="00D82D18" w:rsidRDefault="00CC0609" w:rsidP="00083471">
            <w:pPr>
              <w:ind w:hanging="21"/>
              <w:jc w:val="center"/>
              <w:rPr>
                <w:rFonts w:ascii="Times New Roman" w:hAnsi="Times New Roman" w:cs="Times New Roman"/>
              </w:rPr>
            </w:pPr>
            <w:r w:rsidRPr="00D82D18">
              <w:rPr>
                <w:rFonts w:ascii="Times New Roman" w:hAnsi="Times New Roman" w:cs="Times New Roman"/>
              </w:rPr>
              <w:t>3</w:t>
            </w:r>
          </w:p>
        </w:tc>
        <w:tc>
          <w:tcPr>
            <w:tcW w:w="832" w:type="dxa"/>
            <w:vAlign w:val="center"/>
          </w:tcPr>
          <w:p w:rsidR="00CC0609" w:rsidRPr="00D82D18" w:rsidRDefault="00CC0609" w:rsidP="00083471">
            <w:pPr>
              <w:ind w:hanging="21"/>
              <w:jc w:val="center"/>
              <w:rPr>
                <w:rFonts w:ascii="Times New Roman" w:hAnsi="Times New Roman" w:cs="Times New Roman"/>
              </w:rPr>
            </w:pPr>
            <w:r w:rsidRPr="00D82D18">
              <w:rPr>
                <w:rFonts w:ascii="Times New Roman" w:hAnsi="Times New Roman" w:cs="Times New Roman"/>
              </w:rPr>
              <w:t>4</w:t>
            </w:r>
          </w:p>
        </w:tc>
        <w:tc>
          <w:tcPr>
            <w:tcW w:w="1275" w:type="dxa"/>
            <w:vAlign w:val="center"/>
          </w:tcPr>
          <w:p w:rsidR="00CC0609" w:rsidRPr="00D82D18" w:rsidRDefault="00CC0609" w:rsidP="00083471">
            <w:pPr>
              <w:ind w:hanging="21"/>
              <w:jc w:val="center"/>
              <w:rPr>
                <w:rFonts w:ascii="Times New Roman" w:hAnsi="Times New Roman" w:cs="Times New Roman"/>
              </w:rPr>
            </w:pPr>
            <w:r w:rsidRPr="00D82D18">
              <w:rPr>
                <w:rFonts w:ascii="Times New Roman" w:hAnsi="Times New Roman" w:cs="Times New Roman"/>
              </w:rPr>
              <w:t>5</w:t>
            </w:r>
          </w:p>
        </w:tc>
        <w:tc>
          <w:tcPr>
            <w:tcW w:w="993" w:type="dxa"/>
            <w:vAlign w:val="center"/>
          </w:tcPr>
          <w:p w:rsidR="00CC0609" w:rsidRPr="00D82D18" w:rsidRDefault="00CC0609" w:rsidP="00083471">
            <w:pPr>
              <w:ind w:hanging="21"/>
              <w:jc w:val="center"/>
              <w:rPr>
                <w:rFonts w:ascii="Times New Roman" w:hAnsi="Times New Roman" w:cs="Times New Roman"/>
              </w:rPr>
            </w:pPr>
            <w:r w:rsidRPr="00D82D18">
              <w:rPr>
                <w:rFonts w:ascii="Times New Roman" w:hAnsi="Times New Roman" w:cs="Times New Roman"/>
              </w:rPr>
              <w:t>6</w:t>
            </w:r>
          </w:p>
        </w:tc>
        <w:tc>
          <w:tcPr>
            <w:tcW w:w="708" w:type="dxa"/>
            <w:vAlign w:val="center"/>
          </w:tcPr>
          <w:p w:rsidR="00CC0609" w:rsidRPr="00D82D18" w:rsidRDefault="00CC0609" w:rsidP="00083471">
            <w:pPr>
              <w:ind w:hanging="21"/>
              <w:jc w:val="center"/>
              <w:rPr>
                <w:rFonts w:ascii="Times New Roman" w:hAnsi="Times New Roman" w:cs="Times New Roman"/>
              </w:rPr>
            </w:pPr>
            <w:r w:rsidRPr="00D82D18">
              <w:rPr>
                <w:rFonts w:ascii="Times New Roman" w:hAnsi="Times New Roman" w:cs="Times New Roman"/>
              </w:rPr>
              <w:t>7</w:t>
            </w:r>
          </w:p>
        </w:tc>
        <w:tc>
          <w:tcPr>
            <w:tcW w:w="709" w:type="dxa"/>
            <w:vAlign w:val="center"/>
          </w:tcPr>
          <w:p w:rsidR="00CC0609" w:rsidRPr="00D82D18" w:rsidRDefault="00CC0609" w:rsidP="00083471">
            <w:pPr>
              <w:ind w:hanging="21"/>
              <w:jc w:val="center"/>
              <w:rPr>
                <w:rFonts w:ascii="Times New Roman" w:hAnsi="Times New Roman" w:cs="Times New Roman"/>
              </w:rPr>
            </w:pPr>
            <w:r w:rsidRPr="00D82D18">
              <w:rPr>
                <w:rFonts w:ascii="Times New Roman" w:hAnsi="Times New Roman" w:cs="Times New Roman"/>
              </w:rPr>
              <w:t>8</w:t>
            </w:r>
          </w:p>
        </w:tc>
        <w:tc>
          <w:tcPr>
            <w:tcW w:w="851" w:type="dxa"/>
            <w:vAlign w:val="center"/>
          </w:tcPr>
          <w:p w:rsidR="00CC0609" w:rsidRPr="00D82D18" w:rsidRDefault="00CC0609" w:rsidP="00083471">
            <w:pPr>
              <w:ind w:hanging="21"/>
              <w:jc w:val="center"/>
              <w:rPr>
                <w:rFonts w:ascii="Times New Roman" w:hAnsi="Times New Roman" w:cs="Times New Roman"/>
              </w:rPr>
            </w:pPr>
            <w:r w:rsidRPr="00D82D18">
              <w:rPr>
                <w:rFonts w:ascii="Times New Roman" w:hAnsi="Times New Roman" w:cs="Times New Roman"/>
              </w:rPr>
              <w:t>9</w:t>
            </w:r>
          </w:p>
        </w:tc>
      </w:tr>
      <w:tr w:rsidR="00CC0609" w:rsidRPr="00D82D18" w:rsidTr="00083471">
        <w:trPr>
          <w:cantSplit/>
          <w:trHeight w:val="843"/>
          <w:jc w:val="center"/>
        </w:trPr>
        <w:tc>
          <w:tcPr>
            <w:tcW w:w="2376" w:type="dxa"/>
            <w:shd w:val="clear" w:color="auto" w:fill="auto"/>
          </w:tcPr>
          <w:p w:rsidR="00CC0609" w:rsidRPr="00D82D18" w:rsidRDefault="00CC0609" w:rsidP="00083471">
            <w:pPr>
              <w:ind w:hanging="21"/>
              <w:rPr>
                <w:rFonts w:ascii="Times New Roman" w:hAnsi="Times New Roman" w:cs="Times New Roman"/>
              </w:rPr>
            </w:pPr>
            <w:r w:rsidRPr="00D82D18">
              <w:rPr>
                <w:rFonts w:ascii="Times New Roman" w:hAnsi="Times New Roman" w:cs="Times New Roman"/>
              </w:rPr>
              <w:t>Выращивание зерновых и иных сельскохозяйственных культур</w:t>
            </w:r>
          </w:p>
        </w:tc>
        <w:tc>
          <w:tcPr>
            <w:tcW w:w="849" w:type="dxa"/>
            <w:shd w:val="clear" w:color="auto" w:fill="auto"/>
          </w:tcPr>
          <w:p w:rsidR="00CC0609" w:rsidRPr="00D82D18" w:rsidRDefault="00CC0609" w:rsidP="00083471">
            <w:pPr>
              <w:ind w:hanging="21"/>
              <w:jc w:val="center"/>
              <w:rPr>
                <w:rFonts w:ascii="Times New Roman" w:hAnsi="Times New Roman" w:cs="Times New Roman"/>
              </w:rPr>
            </w:pPr>
            <w:r w:rsidRPr="00D82D18">
              <w:rPr>
                <w:rFonts w:ascii="Times New Roman" w:hAnsi="Times New Roman" w:cs="Times New Roman"/>
              </w:rPr>
              <w:t>1.2</w:t>
            </w:r>
          </w:p>
        </w:tc>
        <w:tc>
          <w:tcPr>
            <w:tcW w:w="1134" w:type="dxa"/>
          </w:tcPr>
          <w:p w:rsidR="00CC0609" w:rsidRPr="00D82D18" w:rsidRDefault="00CC0609" w:rsidP="00083471">
            <w:pPr>
              <w:pStyle w:val="affff7"/>
              <w:spacing w:before="0" w:beforeAutospacing="0" w:after="0"/>
              <w:ind w:hanging="21"/>
              <w:jc w:val="center"/>
            </w:pPr>
            <w:r w:rsidRPr="00D82D18">
              <w:t>500/</w:t>
            </w:r>
          </w:p>
          <w:p w:rsidR="00CC0609" w:rsidRPr="00D82D18" w:rsidRDefault="00CC0609" w:rsidP="00083471">
            <w:pPr>
              <w:pStyle w:val="affff7"/>
              <w:spacing w:before="0" w:beforeAutospacing="0" w:after="0"/>
              <w:ind w:hanging="21"/>
              <w:jc w:val="center"/>
            </w:pPr>
            <w:r w:rsidRPr="00D82D18">
              <w:t>500000</w:t>
            </w:r>
          </w:p>
          <w:p w:rsidR="00CC0609" w:rsidRPr="00D82D18" w:rsidRDefault="00CC0609" w:rsidP="00083471">
            <w:pPr>
              <w:pStyle w:val="affff7"/>
              <w:spacing w:before="0" w:beforeAutospacing="0" w:after="0"/>
              <w:ind w:hanging="21"/>
              <w:jc w:val="center"/>
            </w:pPr>
            <w:r w:rsidRPr="00D82D18">
              <w:t>кв.м</w:t>
            </w:r>
          </w:p>
        </w:tc>
        <w:tc>
          <w:tcPr>
            <w:tcW w:w="832" w:type="dxa"/>
          </w:tcPr>
          <w:p w:rsidR="00CC0609" w:rsidRPr="00D82D18" w:rsidRDefault="00CC0609" w:rsidP="00083471">
            <w:pPr>
              <w:pStyle w:val="affff7"/>
              <w:ind w:hanging="21"/>
              <w:jc w:val="center"/>
            </w:pPr>
            <w:r w:rsidRPr="00D82D18">
              <w:t>10м</w:t>
            </w:r>
          </w:p>
        </w:tc>
        <w:tc>
          <w:tcPr>
            <w:tcW w:w="4536" w:type="dxa"/>
            <w:gridSpan w:val="5"/>
          </w:tcPr>
          <w:p w:rsidR="00CC0609" w:rsidRPr="00D82D18" w:rsidRDefault="00CC0609" w:rsidP="00083471">
            <w:pPr>
              <w:ind w:hanging="21"/>
              <w:rPr>
                <w:rFonts w:ascii="Times New Roman" w:hAnsi="Times New Roman" w:cs="Times New Roman"/>
              </w:rPr>
            </w:pPr>
            <w:r w:rsidRPr="00D82D18">
              <w:rPr>
                <w:rFonts w:ascii="Times New Roman" w:hAnsi="Times New Roman" w:cs="Times New Roman"/>
              </w:rPr>
              <w:t>Не подлежат установлению, капитальное строительство запрещено</w:t>
            </w:r>
          </w:p>
        </w:tc>
      </w:tr>
      <w:tr w:rsidR="00CC0609" w:rsidRPr="00D82D18" w:rsidTr="00083471">
        <w:trPr>
          <w:cantSplit/>
          <w:trHeight w:val="843"/>
          <w:jc w:val="center"/>
        </w:trPr>
        <w:tc>
          <w:tcPr>
            <w:tcW w:w="2376" w:type="dxa"/>
            <w:shd w:val="clear" w:color="auto" w:fill="auto"/>
          </w:tcPr>
          <w:p w:rsidR="00CC0609" w:rsidRPr="00D82D18" w:rsidRDefault="00CC0609" w:rsidP="00083471">
            <w:pPr>
              <w:ind w:hanging="21"/>
              <w:rPr>
                <w:rFonts w:ascii="Times New Roman" w:hAnsi="Times New Roman" w:cs="Times New Roman"/>
              </w:rPr>
            </w:pPr>
            <w:r w:rsidRPr="00D82D18">
              <w:rPr>
                <w:rFonts w:ascii="Times New Roman" w:hAnsi="Times New Roman" w:cs="Times New Roman"/>
              </w:rPr>
              <w:t>Овощеводство</w:t>
            </w:r>
          </w:p>
        </w:tc>
        <w:tc>
          <w:tcPr>
            <w:tcW w:w="849" w:type="dxa"/>
            <w:shd w:val="clear" w:color="auto" w:fill="auto"/>
          </w:tcPr>
          <w:p w:rsidR="00CC0609" w:rsidRPr="00D82D18" w:rsidRDefault="00CC0609" w:rsidP="00083471">
            <w:pPr>
              <w:ind w:hanging="21"/>
              <w:jc w:val="center"/>
              <w:rPr>
                <w:rFonts w:ascii="Times New Roman" w:hAnsi="Times New Roman" w:cs="Times New Roman"/>
              </w:rPr>
            </w:pPr>
            <w:r w:rsidRPr="00D82D18">
              <w:rPr>
                <w:rFonts w:ascii="Times New Roman" w:hAnsi="Times New Roman" w:cs="Times New Roman"/>
              </w:rPr>
              <w:t>1.3</w:t>
            </w:r>
          </w:p>
        </w:tc>
        <w:tc>
          <w:tcPr>
            <w:tcW w:w="1134" w:type="dxa"/>
          </w:tcPr>
          <w:p w:rsidR="00CC0609" w:rsidRPr="00D82D18" w:rsidRDefault="00CC0609" w:rsidP="00083471">
            <w:pPr>
              <w:pStyle w:val="affff7"/>
              <w:spacing w:before="0" w:beforeAutospacing="0" w:after="0"/>
              <w:ind w:hanging="21"/>
              <w:jc w:val="center"/>
            </w:pPr>
            <w:r w:rsidRPr="00D82D18">
              <w:t>500/</w:t>
            </w:r>
          </w:p>
          <w:p w:rsidR="00CC0609" w:rsidRPr="00D82D18" w:rsidRDefault="00CC0609" w:rsidP="00083471">
            <w:pPr>
              <w:pStyle w:val="affff7"/>
              <w:spacing w:before="0" w:beforeAutospacing="0" w:after="0"/>
              <w:ind w:hanging="21"/>
              <w:jc w:val="center"/>
            </w:pPr>
            <w:r w:rsidRPr="00D82D18">
              <w:t>500000</w:t>
            </w:r>
          </w:p>
          <w:p w:rsidR="00CC0609" w:rsidRPr="00D82D18" w:rsidRDefault="00CC0609" w:rsidP="00083471">
            <w:pPr>
              <w:pStyle w:val="affff7"/>
              <w:spacing w:before="0" w:beforeAutospacing="0" w:after="0"/>
              <w:ind w:hanging="21"/>
              <w:jc w:val="center"/>
            </w:pPr>
            <w:r w:rsidRPr="00D82D18">
              <w:t>кв.м</w:t>
            </w:r>
          </w:p>
        </w:tc>
        <w:tc>
          <w:tcPr>
            <w:tcW w:w="832" w:type="dxa"/>
          </w:tcPr>
          <w:p w:rsidR="00CC0609" w:rsidRPr="00D82D18" w:rsidRDefault="00CC0609" w:rsidP="00083471">
            <w:pPr>
              <w:pStyle w:val="affff7"/>
              <w:ind w:hanging="21"/>
              <w:jc w:val="center"/>
            </w:pPr>
            <w:r w:rsidRPr="00D82D18">
              <w:t>10м</w:t>
            </w:r>
          </w:p>
        </w:tc>
        <w:tc>
          <w:tcPr>
            <w:tcW w:w="1275" w:type="dxa"/>
          </w:tcPr>
          <w:p w:rsidR="00CC0609" w:rsidRPr="00D82D18" w:rsidRDefault="00CC0609" w:rsidP="00083471">
            <w:pPr>
              <w:pStyle w:val="affff7"/>
              <w:ind w:hanging="21"/>
              <w:jc w:val="center"/>
            </w:pPr>
            <w:r w:rsidRPr="00D82D18">
              <w:t>3 м</w:t>
            </w:r>
          </w:p>
        </w:tc>
        <w:tc>
          <w:tcPr>
            <w:tcW w:w="993" w:type="dxa"/>
          </w:tcPr>
          <w:p w:rsidR="00CC0609" w:rsidRPr="00D82D18" w:rsidRDefault="00CC0609" w:rsidP="00083471">
            <w:pPr>
              <w:pStyle w:val="affff7"/>
              <w:ind w:hanging="21"/>
              <w:jc w:val="center"/>
            </w:pPr>
            <w:r w:rsidRPr="00D82D18">
              <w:t>1 м</w:t>
            </w:r>
          </w:p>
        </w:tc>
        <w:tc>
          <w:tcPr>
            <w:tcW w:w="708" w:type="dxa"/>
          </w:tcPr>
          <w:p w:rsidR="00CC0609" w:rsidRPr="00D82D18" w:rsidRDefault="00CC0609" w:rsidP="00083471">
            <w:pPr>
              <w:pStyle w:val="affff7"/>
              <w:ind w:hanging="21"/>
              <w:jc w:val="center"/>
            </w:pPr>
            <w:r w:rsidRPr="00D82D18">
              <w:t>1</w:t>
            </w:r>
          </w:p>
        </w:tc>
        <w:tc>
          <w:tcPr>
            <w:tcW w:w="709" w:type="dxa"/>
          </w:tcPr>
          <w:p w:rsidR="00CC0609" w:rsidRPr="00D82D18" w:rsidRDefault="00CC0609" w:rsidP="00083471">
            <w:pPr>
              <w:pStyle w:val="affff7"/>
              <w:ind w:hanging="21"/>
              <w:jc w:val="center"/>
            </w:pPr>
            <w:r w:rsidRPr="00D82D18">
              <w:t>6 м</w:t>
            </w:r>
          </w:p>
          <w:p w:rsidR="00CC0609" w:rsidRPr="00D82D18" w:rsidRDefault="00CC0609" w:rsidP="00083471">
            <w:pPr>
              <w:pStyle w:val="affff7"/>
              <w:ind w:hanging="21"/>
              <w:jc w:val="center"/>
            </w:pPr>
          </w:p>
        </w:tc>
        <w:tc>
          <w:tcPr>
            <w:tcW w:w="851" w:type="dxa"/>
          </w:tcPr>
          <w:p w:rsidR="00CC0609" w:rsidRPr="00D82D18" w:rsidRDefault="00CC0609" w:rsidP="00083471">
            <w:pPr>
              <w:pStyle w:val="affff7"/>
              <w:ind w:hanging="21"/>
              <w:jc w:val="center"/>
            </w:pPr>
            <w:r w:rsidRPr="00D82D18">
              <w:t>70%</w:t>
            </w:r>
          </w:p>
        </w:tc>
      </w:tr>
      <w:tr w:rsidR="00CC0609" w:rsidRPr="00D82D18" w:rsidTr="00083471">
        <w:trPr>
          <w:cantSplit/>
          <w:trHeight w:val="830"/>
          <w:jc w:val="center"/>
        </w:trPr>
        <w:tc>
          <w:tcPr>
            <w:tcW w:w="2376" w:type="dxa"/>
            <w:shd w:val="clear" w:color="auto" w:fill="auto"/>
          </w:tcPr>
          <w:p w:rsidR="00CC0609" w:rsidRPr="00D82D18" w:rsidRDefault="00CC0609" w:rsidP="00083471">
            <w:pPr>
              <w:pStyle w:val="ConsPlusNormal"/>
              <w:ind w:hanging="15"/>
              <w:rPr>
                <w:rFonts w:ascii="Times New Roman" w:hAnsi="Times New Roman" w:cs="Times New Roman"/>
                <w:sz w:val="24"/>
                <w:szCs w:val="24"/>
              </w:rPr>
            </w:pPr>
            <w:r w:rsidRPr="00D82D18">
              <w:rPr>
                <w:rFonts w:ascii="Times New Roman" w:hAnsi="Times New Roman" w:cs="Times New Roman"/>
                <w:sz w:val="24"/>
                <w:szCs w:val="24"/>
              </w:rPr>
              <w:t>Предоставление коммунальных услуг</w:t>
            </w:r>
          </w:p>
        </w:tc>
        <w:tc>
          <w:tcPr>
            <w:tcW w:w="849" w:type="dxa"/>
            <w:shd w:val="clear" w:color="auto" w:fill="auto"/>
          </w:tcPr>
          <w:p w:rsidR="00CC0609" w:rsidRPr="00D82D18" w:rsidRDefault="00CC0609" w:rsidP="00083471">
            <w:pPr>
              <w:ind w:hanging="15"/>
              <w:jc w:val="center"/>
              <w:rPr>
                <w:rFonts w:ascii="Times New Roman" w:hAnsi="Times New Roman" w:cs="Times New Roman"/>
              </w:rPr>
            </w:pPr>
            <w:r w:rsidRPr="00D82D18">
              <w:rPr>
                <w:rFonts w:ascii="Times New Roman" w:hAnsi="Times New Roman" w:cs="Times New Roman"/>
              </w:rPr>
              <w:t>3.1.1</w:t>
            </w:r>
          </w:p>
        </w:tc>
        <w:tc>
          <w:tcPr>
            <w:tcW w:w="1134" w:type="dxa"/>
          </w:tcPr>
          <w:p w:rsidR="00CC0609" w:rsidRPr="00D82D18" w:rsidRDefault="00CC0609" w:rsidP="00083471">
            <w:pPr>
              <w:pStyle w:val="affff7"/>
              <w:spacing w:before="0" w:beforeAutospacing="0" w:after="0"/>
              <w:jc w:val="center"/>
            </w:pPr>
            <w:r w:rsidRPr="00D82D18">
              <w:t>1/</w:t>
            </w:r>
          </w:p>
          <w:p w:rsidR="00CC0609" w:rsidRPr="00D82D18" w:rsidRDefault="00CC0609" w:rsidP="00083471">
            <w:pPr>
              <w:pStyle w:val="affff7"/>
              <w:spacing w:before="0" w:beforeAutospacing="0" w:after="0"/>
              <w:jc w:val="center"/>
            </w:pPr>
            <w:r w:rsidRPr="00D82D18">
              <w:t>20000</w:t>
            </w:r>
          </w:p>
          <w:p w:rsidR="00CC0609" w:rsidRPr="00D82D18" w:rsidRDefault="00CC0609" w:rsidP="00083471">
            <w:pPr>
              <w:pStyle w:val="affff7"/>
              <w:spacing w:before="0" w:beforeAutospacing="0" w:after="0"/>
              <w:ind w:hanging="44"/>
              <w:jc w:val="center"/>
            </w:pPr>
            <w:r w:rsidRPr="00D82D18">
              <w:t>кв.м</w:t>
            </w:r>
          </w:p>
        </w:tc>
        <w:tc>
          <w:tcPr>
            <w:tcW w:w="5368" w:type="dxa"/>
            <w:gridSpan w:val="6"/>
          </w:tcPr>
          <w:p w:rsidR="00CC0609" w:rsidRPr="00D82D18" w:rsidRDefault="00CC0609" w:rsidP="00083471">
            <w:pPr>
              <w:pStyle w:val="ConsPlusNormal"/>
              <w:ind w:hanging="15"/>
              <w:jc w:val="center"/>
              <w:rPr>
                <w:rFonts w:ascii="Times New Roman" w:hAnsi="Times New Roman" w:cs="Times New Roman"/>
                <w:sz w:val="24"/>
                <w:szCs w:val="24"/>
              </w:rPr>
            </w:pPr>
            <w:r w:rsidRPr="00D82D18">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CC0609" w:rsidRPr="00D82D18" w:rsidTr="00083471">
        <w:trPr>
          <w:cantSplit/>
          <w:trHeight w:val="843"/>
          <w:jc w:val="center"/>
        </w:trPr>
        <w:tc>
          <w:tcPr>
            <w:tcW w:w="2376" w:type="dxa"/>
            <w:shd w:val="clear" w:color="auto" w:fill="auto"/>
          </w:tcPr>
          <w:p w:rsidR="00CC0609" w:rsidRPr="00D82D18" w:rsidRDefault="00CC0609" w:rsidP="00083471">
            <w:pPr>
              <w:ind w:hanging="21"/>
              <w:rPr>
                <w:rFonts w:ascii="Times New Roman" w:hAnsi="Times New Roman" w:cs="Times New Roman"/>
              </w:rPr>
            </w:pPr>
            <w:r w:rsidRPr="00D82D18">
              <w:rPr>
                <w:rFonts w:ascii="Times New Roman" w:hAnsi="Times New Roman" w:cs="Times New Roman"/>
              </w:rPr>
              <w:t>Выращивание тонизирующих, лекарственных, цветочных культур</w:t>
            </w:r>
          </w:p>
        </w:tc>
        <w:tc>
          <w:tcPr>
            <w:tcW w:w="849" w:type="dxa"/>
            <w:shd w:val="clear" w:color="auto" w:fill="auto"/>
          </w:tcPr>
          <w:p w:rsidR="00CC0609" w:rsidRPr="00D82D18" w:rsidRDefault="00CC0609" w:rsidP="00083471">
            <w:pPr>
              <w:ind w:hanging="21"/>
              <w:jc w:val="center"/>
              <w:rPr>
                <w:rFonts w:ascii="Times New Roman" w:hAnsi="Times New Roman" w:cs="Times New Roman"/>
              </w:rPr>
            </w:pPr>
            <w:r w:rsidRPr="00D82D18">
              <w:rPr>
                <w:rFonts w:ascii="Times New Roman" w:hAnsi="Times New Roman" w:cs="Times New Roman"/>
              </w:rPr>
              <w:t>1.4</w:t>
            </w:r>
          </w:p>
        </w:tc>
        <w:tc>
          <w:tcPr>
            <w:tcW w:w="1134" w:type="dxa"/>
            <w:vMerge w:val="restart"/>
            <w:vAlign w:val="center"/>
          </w:tcPr>
          <w:p w:rsidR="00CC0609" w:rsidRPr="00D82D18" w:rsidRDefault="00CC0609" w:rsidP="00083471">
            <w:pPr>
              <w:pStyle w:val="affff7"/>
              <w:spacing w:before="0" w:beforeAutospacing="0" w:after="0"/>
              <w:ind w:hanging="21"/>
              <w:jc w:val="center"/>
            </w:pPr>
            <w:r w:rsidRPr="00D82D18">
              <w:t>500/</w:t>
            </w:r>
          </w:p>
          <w:p w:rsidR="00CC0609" w:rsidRPr="00D82D18" w:rsidRDefault="00CC0609" w:rsidP="00083471">
            <w:pPr>
              <w:pStyle w:val="affff7"/>
              <w:spacing w:before="0" w:beforeAutospacing="0" w:after="0"/>
              <w:ind w:hanging="21"/>
              <w:jc w:val="center"/>
            </w:pPr>
            <w:r w:rsidRPr="00D82D18">
              <w:t>500000</w:t>
            </w:r>
          </w:p>
          <w:p w:rsidR="00CC0609" w:rsidRPr="00D82D18" w:rsidRDefault="00CC0609" w:rsidP="00083471">
            <w:pPr>
              <w:pStyle w:val="affff7"/>
              <w:spacing w:before="0" w:beforeAutospacing="0" w:after="0"/>
              <w:ind w:hanging="21"/>
              <w:jc w:val="center"/>
            </w:pPr>
            <w:r w:rsidRPr="00D82D18">
              <w:t>кв.м</w:t>
            </w:r>
          </w:p>
        </w:tc>
        <w:tc>
          <w:tcPr>
            <w:tcW w:w="832" w:type="dxa"/>
            <w:vMerge w:val="restart"/>
            <w:vAlign w:val="center"/>
          </w:tcPr>
          <w:p w:rsidR="00CC0609" w:rsidRPr="00D82D18" w:rsidRDefault="00CC0609" w:rsidP="00083471">
            <w:pPr>
              <w:pStyle w:val="affff7"/>
              <w:ind w:hanging="21"/>
              <w:jc w:val="center"/>
            </w:pPr>
            <w:r w:rsidRPr="00D82D18">
              <w:t>10м</w:t>
            </w:r>
          </w:p>
        </w:tc>
        <w:tc>
          <w:tcPr>
            <w:tcW w:w="4536" w:type="dxa"/>
            <w:gridSpan w:val="5"/>
            <w:vMerge w:val="restart"/>
            <w:vAlign w:val="center"/>
          </w:tcPr>
          <w:p w:rsidR="00CC0609" w:rsidRPr="00D82D18" w:rsidRDefault="00CC0609" w:rsidP="00083471">
            <w:pPr>
              <w:ind w:hanging="21"/>
              <w:jc w:val="center"/>
              <w:rPr>
                <w:rFonts w:ascii="Times New Roman" w:hAnsi="Times New Roman" w:cs="Times New Roman"/>
              </w:rPr>
            </w:pPr>
            <w:r w:rsidRPr="00D82D18">
              <w:rPr>
                <w:rFonts w:ascii="Times New Roman" w:hAnsi="Times New Roman" w:cs="Times New Roman"/>
              </w:rPr>
              <w:t>Не подлежат установлению, капитальное строительство запрещено</w:t>
            </w:r>
          </w:p>
        </w:tc>
      </w:tr>
      <w:tr w:rsidR="00CC0609" w:rsidRPr="00D82D18" w:rsidTr="00083471">
        <w:trPr>
          <w:cantSplit/>
          <w:trHeight w:val="310"/>
          <w:jc w:val="center"/>
        </w:trPr>
        <w:tc>
          <w:tcPr>
            <w:tcW w:w="2376" w:type="dxa"/>
            <w:shd w:val="clear" w:color="auto" w:fill="auto"/>
          </w:tcPr>
          <w:p w:rsidR="00CC0609" w:rsidRPr="00D82D18" w:rsidRDefault="00CC0609" w:rsidP="00083471">
            <w:pPr>
              <w:ind w:hanging="21"/>
              <w:rPr>
                <w:rFonts w:ascii="Times New Roman" w:hAnsi="Times New Roman" w:cs="Times New Roman"/>
              </w:rPr>
            </w:pPr>
            <w:r w:rsidRPr="00D82D18">
              <w:rPr>
                <w:rFonts w:ascii="Times New Roman" w:hAnsi="Times New Roman" w:cs="Times New Roman"/>
              </w:rPr>
              <w:t>Садоводство</w:t>
            </w:r>
          </w:p>
        </w:tc>
        <w:tc>
          <w:tcPr>
            <w:tcW w:w="849" w:type="dxa"/>
            <w:shd w:val="clear" w:color="auto" w:fill="auto"/>
          </w:tcPr>
          <w:p w:rsidR="00CC0609" w:rsidRPr="00D82D18" w:rsidRDefault="00CC0609" w:rsidP="00083471">
            <w:pPr>
              <w:ind w:hanging="21"/>
              <w:jc w:val="center"/>
              <w:rPr>
                <w:rFonts w:ascii="Times New Roman" w:hAnsi="Times New Roman" w:cs="Times New Roman"/>
              </w:rPr>
            </w:pPr>
            <w:r w:rsidRPr="00D82D18">
              <w:rPr>
                <w:rFonts w:ascii="Times New Roman" w:hAnsi="Times New Roman" w:cs="Times New Roman"/>
              </w:rPr>
              <w:t>1.5</w:t>
            </w:r>
          </w:p>
        </w:tc>
        <w:tc>
          <w:tcPr>
            <w:tcW w:w="1134" w:type="dxa"/>
            <w:vMerge/>
          </w:tcPr>
          <w:p w:rsidR="00CC0609" w:rsidRPr="00D82D18" w:rsidRDefault="00CC0609" w:rsidP="00083471">
            <w:pPr>
              <w:ind w:hanging="21"/>
              <w:jc w:val="center"/>
              <w:rPr>
                <w:rFonts w:ascii="Times New Roman" w:hAnsi="Times New Roman" w:cs="Times New Roman"/>
              </w:rPr>
            </w:pPr>
          </w:p>
        </w:tc>
        <w:tc>
          <w:tcPr>
            <w:tcW w:w="832" w:type="dxa"/>
            <w:vMerge/>
          </w:tcPr>
          <w:p w:rsidR="00CC0609" w:rsidRPr="00D82D18" w:rsidRDefault="00CC0609" w:rsidP="00083471">
            <w:pPr>
              <w:pStyle w:val="affff7"/>
              <w:ind w:hanging="21"/>
              <w:jc w:val="center"/>
            </w:pPr>
          </w:p>
        </w:tc>
        <w:tc>
          <w:tcPr>
            <w:tcW w:w="4536" w:type="dxa"/>
            <w:gridSpan w:val="5"/>
            <w:vMerge/>
          </w:tcPr>
          <w:p w:rsidR="00CC0609" w:rsidRPr="00D82D18" w:rsidRDefault="00CC0609" w:rsidP="00083471">
            <w:pPr>
              <w:ind w:hanging="21"/>
              <w:rPr>
                <w:rFonts w:ascii="Times New Roman" w:hAnsi="Times New Roman" w:cs="Times New Roman"/>
              </w:rPr>
            </w:pPr>
          </w:p>
        </w:tc>
      </w:tr>
      <w:tr w:rsidR="00CC0609" w:rsidRPr="00D82D18" w:rsidTr="00083471">
        <w:trPr>
          <w:cantSplit/>
          <w:trHeight w:val="414"/>
          <w:jc w:val="center"/>
        </w:trPr>
        <w:tc>
          <w:tcPr>
            <w:tcW w:w="2376" w:type="dxa"/>
            <w:shd w:val="clear" w:color="auto" w:fill="auto"/>
          </w:tcPr>
          <w:p w:rsidR="00CC0609" w:rsidRPr="00D82D18" w:rsidRDefault="00CC0609" w:rsidP="00083471">
            <w:pPr>
              <w:pStyle w:val="ConsPlusNormal"/>
              <w:ind w:hanging="21"/>
              <w:rPr>
                <w:rFonts w:ascii="Times New Roman" w:hAnsi="Times New Roman" w:cs="Times New Roman"/>
                <w:sz w:val="24"/>
                <w:szCs w:val="24"/>
              </w:rPr>
            </w:pPr>
            <w:r w:rsidRPr="00D82D18">
              <w:rPr>
                <w:rFonts w:ascii="Times New Roman" w:hAnsi="Times New Roman" w:cs="Times New Roman"/>
                <w:sz w:val="24"/>
                <w:szCs w:val="24"/>
              </w:rPr>
              <w:t>Выращивание льна и конопли</w:t>
            </w:r>
          </w:p>
        </w:tc>
        <w:tc>
          <w:tcPr>
            <w:tcW w:w="849" w:type="dxa"/>
            <w:shd w:val="clear" w:color="auto" w:fill="auto"/>
          </w:tcPr>
          <w:p w:rsidR="00CC0609" w:rsidRPr="00D82D18" w:rsidRDefault="00CC0609" w:rsidP="00083471">
            <w:pPr>
              <w:ind w:hanging="21"/>
              <w:jc w:val="center"/>
              <w:rPr>
                <w:rFonts w:ascii="Times New Roman" w:hAnsi="Times New Roman" w:cs="Times New Roman"/>
              </w:rPr>
            </w:pPr>
            <w:r w:rsidRPr="00D82D18">
              <w:rPr>
                <w:rFonts w:ascii="Times New Roman" w:hAnsi="Times New Roman" w:cs="Times New Roman"/>
              </w:rPr>
              <w:t>1.6</w:t>
            </w:r>
          </w:p>
        </w:tc>
        <w:tc>
          <w:tcPr>
            <w:tcW w:w="1134" w:type="dxa"/>
            <w:vMerge/>
          </w:tcPr>
          <w:p w:rsidR="00CC0609" w:rsidRPr="00D82D18" w:rsidRDefault="00CC0609" w:rsidP="00083471">
            <w:pPr>
              <w:pStyle w:val="affff7"/>
              <w:spacing w:before="0" w:beforeAutospacing="0" w:after="0"/>
              <w:ind w:hanging="21"/>
              <w:jc w:val="center"/>
            </w:pPr>
          </w:p>
        </w:tc>
        <w:tc>
          <w:tcPr>
            <w:tcW w:w="832" w:type="dxa"/>
            <w:vMerge/>
          </w:tcPr>
          <w:p w:rsidR="00CC0609" w:rsidRPr="00D82D18" w:rsidRDefault="00CC0609" w:rsidP="00083471">
            <w:pPr>
              <w:pStyle w:val="affff7"/>
              <w:ind w:hanging="21"/>
              <w:jc w:val="center"/>
            </w:pPr>
          </w:p>
        </w:tc>
        <w:tc>
          <w:tcPr>
            <w:tcW w:w="4536" w:type="dxa"/>
            <w:gridSpan w:val="5"/>
            <w:vMerge/>
          </w:tcPr>
          <w:p w:rsidR="00CC0609" w:rsidRPr="00D82D18" w:rsidRDefault="00CC0609" w:rsidP="00083471">
            <w:pPr>
              <w:ind w:hanging="21"/>
              <w:rPr>
                <w:rFonts w:ascii="Times New Roman" w:hAnsi="Times New Roman" w:cs="Times New Roman"/>
              </w:rPr>
            </w:pPr>
          </w:p>
        </w:tc>
      </w:tr>
      <w:tr w:rsidR="00CC0609" w:rsidRPr="00D82D18" w:rsidTr="00083471">
        <w:trPr>
          <w:cantSplit/>
          <w:trHeight w:val="279"/>
          <w:jc w:val="center"/>
        </w:trPr>
        <w:tc>
          <w:tcPr>
            <w:tcW w:w="2376" w:type="dxa"/>
            <w:shd w:val="clear" w:color="auto" w:fill="auto"/>
          </w:tcPr>
          <w:p w:rsidR="00CC0609" w:rsidRPr="00D82D18" w:rsidRDefault="00CC0609" w:rsidP="00083471">
            <w:pPr>
              <w:ind w:hanging="21"/>
              <w:rPr>
                <w:rFonts w:ascii="Times New Roman" w:hAnsi="Times New Roman" w:cs="Times New Roman"/>
              </w:rPr>
            </w:pPr>
            <w:r w:rsidRPr="00D82D18">
              <w:rPr>
                <w:rFonts w:ascii="Times New Roman" w:hAnsi="Times New Roman" w:cs="Times New Roman"/>
              </w:rPr>
              <w:t>Питомники</w:t>
            </w:r>
          </w:p>
        </w:tc>
        <w:tc>
          <w:tcPr>
            <w:tcW w:w="849" w:type="dxa"/>
            <w:shd w:val="clear" w:color="auto" w:fill="auto"/>
          </w:tcPr>
          <w:p w:rsidR="00CC0609" w:rsidRPr="00D82D18" w:rsidRDefault="00CC0609" w:rsidP="00083471">
            <w:pPr>
              <w:ind w:hanging="21"/>
              <w:rPr>
                <w:rFonts w:ascii="Times New Roman" w:hAnsi="Times New Roman" w:cs="Times New Roman"/>
              </w:rPr>
            </w:pPr>
            <w:r w:rsidRPr="00D82D18">
              <w:rPr>
                <w:rFonts w:ascii="Times New Roman" w:hAnsi="Times New Roman" w:cs="Times New Roman"/>
              </w:rPr>
              <w:t>1.17</w:t>
            </w:r>
          </w:p>
        </w:tc>
        <w:tc>
          <w:tcPr>
            <w:tcW w:w="1134" w:type="dxa"/>
            <w:vMerge/>
          </w:tcPr>
          <w:p w:rsidR="00CC0609" w:rsidRPr="00D82D18" w:rsidRDefault="00CC0609" w:rsidP="00083471">
            <w:pPr>
              <w:pStyle w:val="affff7"/>
              <w:spacing w:before="0" w:beforeAutospacing="0" w:after="0"/>
              <w:ind w:hanging="21"/>
              <w:jc w:val="center"/>
            </w:pPr>
          </w:p>
        </w:tc>
        <w:tc>
          <w:tcPr>
            <w:tcW w:w="832" w:type="dxa"/>
            <w:vMerge/>
          </w:tcPr>
          <w:p w:rsidR="00CC0609" w:rsidRPr="00D82D18" w:rsidRDefault="00CC0609" w:rsidP="00083471">
            <w:pPr>
              <w:pStyle w:val="affff7"/>
              <w:ind w:hanging="21"/>
              <w:jc w:val="center"/>
            </w:pPr>
          </w:p>
        </w:tc>
        <w:tc>
          <w:tcPr>
            <w:tcW w:w="4536" w:type="dxa"/>
            <w:gridSpan w:val="5"/>
            <w:vMerge/>
          </w:tcPr>
          <w:p w:rsidR="00CC0609" w:rsidRPr="00D82D18" w:rsidRDefault="00CC0609" w:rsidP="00083471">
            <w:pPr>
              <w:pStyle w:val="affff7"/>
              <w:ind w:hanging="21"/>
            </w:pPr>
          </w:p>
        </w:tc>
      </w:tr>
      <w:tr w:rsidR="00CC0609" w:rsidRPr="00D82D18" w:rsidTr="00083471">
        <w:trPr>
          <w:cantSplit/>
          <w:trHeight w:val="301"/>
          <w:jc w:val="center"/>
        </w:trPr>
        <w:tc>
          <w:tcPr>
            <w:tcW w:w="2376" w:type="dxa"/>
            <w:shd w:val="clear" w:color="auto" w:fill="auto"/>
          </w:tcPr>
          <w:p w:rsidR="00CC0609" w:rsidRPr="00D82D18" w:rsidRDefault="00CC0609" w:rsidP="00083471">
            <w:pPr>
              <w:ind w:hanging="21"/>
              <w:rPr>
                <w:rFonts w:ascii="Times New Roman" w:hAnsi="Times New Roman" w:cs="Times New Roman"/>
              </w:rPr>
            </w:pPr>
            <w:r w:rsidRPr="00D82D18">
              <w:rPr>
                <w:rFonts w:ascii="Times New Roman" w:hAnsi="Times New Roman" w:cs="Times New Roman"/>
              </w:rPr>
              <w:t>Сенокошение</w:t>
            </w:r>
          </w:p>
        </w:tc>
        <w:tc>
          <w:tcPr>
            <w:tcW w:w="849" w:type="dxa"/>
            <w:shd w:val="clear" w:color="auto" w:fill="auto"/>
          </w:tcPr>
          <w:p w:rsidR="00CC0609" w:rsidRPr="00D82D18" w:rsidRDefault="00CC0609" w:rsidP="00083471">
            <w:pPr>
              <w:ind w:hanging="21"/>
              <w:rPr>
                <w:rFonts w:ascii="Times New Roman" w:hAnsi="Times New Roman" w:cs="Times New Roman"/>
              </w:rPr>
            </w:pPr>
            <w:r w:rsidRPr="00D82D18">
              <w:rPr>
                <w:rFonts w:ascii="Times New Roman" w:hAnsi="Times New Roman" w:cs="Times New Roman"/>
              </w:rPr>
              <w:t>1.19</w:t>
            </w:r>
          </w:p>
        </w:tc>
        <w:tc>
          <w:tcPr>
            <w:tcW w:w="1134" w:type="dxa"/>
            <w:vMerge w:val="restart"/>
            <w:vAlign w:val="center"/>
          </w:tcPr>
          <w:p w:rsidR="00CC0609" w:rsidRPr="00D82D18" w:rsidRDefault="00CC0609" w:rsidP="00083471">
            <w:pPr>
              <w:pStyle w:val="affff7"/>
              <w:spacing w:before="0" w:beforeAutospacing="0" w:after="0"/>
              <w:ind w:hanging="21"/>
              <w:jc w:val="center"/>
            </w:pPr>
            <w:r w:rsidRPr="00D82D18">
              <w:t>500/</w:t>
            </w:r>
          </w:p>
          <w:p w:rsidR="00CC0609" w:rsidRPr="00D82D18" w:rsidRDefault="00CC0609" w:rsidP="00083471">
            <w:pPr>
              <w:pStyle w:val="affff7"/>
              <w:spacing w:before="0" w:beforeAutospacing="0" w:after="0"/>
              <w:ind w:hanging="21"/>
              <w:jc w:val="center"/>
            </w:pPr>
            <w:r w:rsidRPr="00D82D18">
              <w:t>500000</w:t>
            </w:r>
          </w:p>
          <w:p w:rsidR="00CC0609" w:rsidRPr="00D82D18" w:rsidRDefault="00CC0609" w:rsidP="00083471">
            <w:pPr>
              <w:pStyle w:val="affff7"/>
              <w:spacing w:before="0" w:beforeAutospacing="0" w:after="0"/>
              <w:ind w:hanging="21"/>
              <w:jc w:val="center"/>
            </w:pPr>
            <w:r w:rsidRPr="00D82D18">
              <w:t>кв.м</w:t>
            </w:r>
          </w:p>
        </w:tc>
        <w:tc>
          <w:tcPr>
            <w:tcW w:w="832" w:type="dxa"/>
            <w:vMerge w:val="restart"/>
            <w:vAlign w:val="center"/>
          </w:tcPr>
          <w:p w:rsidR="00CC0609" w:rsidRPr="00D82D18" w:rsidRDefault="00CC0609" w:rsidP="00083471">
            <w:pPr>
              <w:pStyle w:val="affff7"/>
              <w:ind w:hanging="21"/>
              <w:jc w:val="center"/>
            </w:pPr>
            <w:r w:rsidRPr="00D82D18">
              <w:t>12 м /100 м</w:t>
            </w:r>
          </w:p>
        </w:tc>
        <w:tc>
          <w:tcPr>
            <w:tcW w:w="4536" w:type="dxa"/>
            <w:gridSpan w:val="5"/>
            <w:vMerge w:val="restart"/>
            <w:vAlign w:val="center"/>
          </w:tcPr>
          <w:p w:rsidR="00CC0609" w:rsidRPr="00D82D18" w:rsidRDefault="00CC0609" w:rsidP="00083471">
            <w:pPr>
              <w:ind w:hanging="21"/>
              <w:jc w:val="center"/>
              <w:rPr>
                <w:rFonts w:ascii="Times New Roman" w:hAnsi="Times New Roman" w:cs="Times New Roman"/>
              </w:rPr>
            </w:pPr>
            <w:r w:rsidRPr="00D82D18">
              <w:rPr>
                <w:rFonts w:ascii="Times New Roman" w:hAnsi="Times New Roman" w:cs="Times New Roman"/>
              </w:rPr>
              <w:t>Не подлежат установлению, капитальное строительство запрещено</w:t>
            </w:r>
          </w:p>
        </w:tc>
      </w:tr>
      <w:tr w:rsidR="00CC0609" w:rsidRPr="00D82D18" w:rsidTr="00083471">
        <w:trPr>
          <w:cantSplit/>
          <w:trHeight w:val="843"/>
          <w:jc w:val="center"/>
        </w:trPr>
        <w:tc>
          <w:tcPr>
            <w:tcW w:w="2376" w:type="dxa"/>
            <w:shd w:val="clear" w:color="auto" w:fill="auto"/>
          </w:tcPr>
          <w:p w:rsidR="00CC0609" w:rsidRPr="00D82D18" w:rsidRDefault="00CC0609" w:rsidP="00083471">
            <w:pPr>
              <w:ind w:hanging="21"/>
              <w:rPr>
                <w:rFonts w:ascii="Times New Roman" w:hAnsi="Times New Roman" w:cs="Times New Roman"/>
              </w:rPr>
            </w:pPr>
            <w:r w:rsidRPr="00D82D18">
              <w:rPr>
                <w:rFonts w:ascii="Times New Roman" w:hAnsi="Times New Roman" w:cs="Times New Roman"/>
              </w:rPr>
              <w:t>Выпас сельскохозяйственных животных</w:t>
            </w:r>
          </w:p>
        </w:tc>
        <w:tc>
          <w:tcPr>
            <w:tcW w:w="849" w:type="dxa"/>
            <w:shd w:val="clear" w:color="auto" w:fill="auto"/>
          </w:tcPr>
          <w:p w:rsidR="00CC0609" w:rsidRPr="00D82D18" w:rsidRDefault="00CC0609" w:rsidP="00083471">
            <w:pPr>
              <w:ind w:hanging="21"/>
              <w:rPr>
                <w:rFonts w:ascii="Times New Roman" w:hAnsi="Times New Roman" w:cs="Times New Roman"/>
              </w:rPr>
            </w:pPr>
            <w:r w:rsidRPr="00D82D18">
              <w:rPr>
                <w:rFonts w:ascii="Times New Roman" w:hAnsi="Times New Roman" w:cs="Times New Roman"/>
              </w:rPr>
              <w:t>1.20</w:t>
            </w:r>
          </w:p>
        </w:tc>
        <w:tc>
          <w:tcPr>
            <w:tcW w:w="1134" w:type="dxa"/>
            <w:vMerge/>
          </w:tcPr>
          <w:p w:rsidR="00CC0609" w:rsidRPr="00D82D18" w:rsidRDefault="00CC0609" w:rsidP="00083471">
            <w:pPr>
              <w:pStyle w:val="affff7"/>
              <w:spacing w:before="0" w:beforeAutospacing="0" w:after="0"/>
              <w:ind w:hanging="21"/>
              <w:jc w:val="center"/>
            </w:pPr>
          </w:p>
        </w:tc>
        <w:tc>
          <w:tcPr>
            <w:tcW w:w="832" w:type="dxa"/>
            <w:vMerge/>
          </w:tcPr>
          <w:p w:rsidR="00CC0609" w:rsidRPr="00D82D18" w:rsidRDefault="00CC0609" w:rsidP="00083471">
            <w:pPr>
              <w:pStyle w:val="affff7"/>
              <w:ind w:hanging="21"/>
              <w:jc w:val="center"/>
            </w:pPr>
          </w:p>
        </w:tc>
        <w:tc>
          <w:tcPr>
            <w:tcW w:w="4536" w:type="dxa"/>
            <w:gridSpan w:val="5"/>
            <w:vMerge/>
          </w:tcPr>
          <w:p w:rsidR="00CC0609" w:rsidRPr="00D82D18" w:rsidRDefault="00CC0609" w:rsidP="00083471">
            <w:pPr>
              <w:ind w:hanging="21"/>
              <w:rPr>
                <w:rFonts w:ascii="Times New Roman" w:hAnsi="Times New Roman" w:cs="Times New Roman"/>
              </w:rPr>
            </w:pPr>
          </w:p>
        </w:tc>
      </w:tr>
      <w:tr w:rsidR="00CC0609" w:rsidRPr="00D82D18" w:rsidTr="00083471">
        <w:trPr>
          <w:cantSplit/>
          <w:trHeight w:val="843"/>
          <w:jc w:val="center"/>
        </w:trPr>
        <w:tc>
          <w:tcPr>
            <w:tcW w:w="2376" w:type="dxa"/>
            <w:shd w:val="clear" w:color="auto" w:fill="auto"/>
          </w:tcPr>
          <w:p w:rsidR="00CC0609" w:rsidRPr="00D82D18" w:rsidRDefault="00CC0609" w:rsidP="00083471">
            <w:pPr>
              <w:ind w:hanging="21"/>
              <w:rPr>
                <w:rFonts w:ascii="Times New Roman" w:hAnsi="Times New Roman" w:cs="Times New Roman"/>
              </w:rPr>
            </w:pPr>
            <w:r w:rsidRPr="00D82D18">
              <w:rPr>
                <w:rFonts w:ascii="Times New Roman" w:hAnsi="Times New Roman" w:cs="Times New Roman"/>
              </w:rPr>
              <w:t>Ведение личного подсобного хозяйства на полевых участках</w:t>
            </w:r>
          </w:p>
        </w:tc>
        <w:tc>
          <w:tcPr>
            <w:tcW w:w="849" w:type="dxa"/>
            <w:shd w:val="clear" w:color="auto" w:fill="auto"/>
          </w:tcPr>
          <w:p w:rsidR="00CC0609" w:rsidRPr="00D82D18" w:rsidRDefault="00CC0609" w:rsidP="00083471">
            <w:pPr>
              <w:ind w:hanging="21"/>
              <w:rPr>
                <w:rFonts w:ascii="Times New Roman" w:hAnsi="Times New Roman" w:cs="Times New Roman"/>
              </w:rPr>
            </w:pPr>
            <w:r w:rsidRPr="00D82D18">
              <w:rPr>
                <w:rFonts w:ascii="Times New Roman" w:hAnsi="Times New Roman" w:cs="Times New Roman"/>
              </w:rPr>
              <w:t>1.16</w:t>
            </w:r>
          </w:p>
        </w:tc>
        <w:tc>
          <w:tcPr>
            <w:tcW w:w="1134" w:type="dxa"/>
          </w:tcPr>
          <w:p w:rsidR="00CC0609" w:rsidRPr="00D82D18" w:rsidRDefault="00CC0609" w:rsidP="00083471">
            <w:pPr>
              <w:pStyle w:val="affff7"/>
              <w:spacing w:before="0" w:beforeAutospacing="0" w:after="0"/>
              <w:ind w:hanging="21"/>
              <w:jc w:val="center"/>
            </w:pPr>
            <w:r w:rsidRPr="00D82D18">
              <w:t>500/</w:t>
            </w:r>
          </w:p>
          <w:p w:rsidR="00CC0609" w:rsidRPr="00D82D18" w:rsidRDefault="00CC0609" w:rsidP="00083471">
            <w:pPr>
              <w:pStyle w:val="affff7"/>
              <w:spacing w:before="0" w:beforeAutospacing="0" w:after="0"/>
              <w:ind w:hanging="21"/>
              <w:jc w:val="center"/>
            </w:pPr>
            <w:r w:rsidRPr="00D82D18">
              <w:t>15000</w:t>
            </w:r>
          </w:p>
          <w:p w:rsidR="00CC0609" w:rsidRPr="00D82D18" w:rsidRDefault="00CC0609" w:rsidP="00083471">
            <w:pPr>
              <w:pStyle w:val="affff7"/>
              <w:spacing w:before="0" w:beforeAutospacing="0" w:after="0"/>
              <w:ind w:hanging="21"/>
              <w:jc w:val="center"/>
            </w:pPr>
            <w:r w:rsidRPr="00D82D18">
              <w:t>кв.м</w:t>
            </w:r>
          </w:p>
        </w:tc>
        <w:tc>
          <w:tcPr>
            <w:tcW w:w="832" w:type="dxa"/>
          </w:tcPr>
          <w:p w:rsidR="00CC0609" w:rsidRPr="00D82D18" w:rsidRDefault="00CC0609" w:rsidP="00083471">
            <w:pPr>
              <w:pStyle w:val="affff7"/>
              <w:ind w:hanging="21"/>
              <w:jc w:val="center"/>
            </w:pPr>
            <w:r w:rsidRPr="00D82D18">
              <w:t>12 м /100 м</w:t>
            </w:r>
          </w:p>
        </w:tc>
        <w:tc>
          <w:tcPr>
            <w:tcW w:w="4536" w:type="dxa"/>
            <w:gridSpan w:val="5"/>
          </w:tcPr>
          <w:p w:rsidR="00CC0609" w:rsidRPr="00D82D18" w:rsidRDefault="00CC0609" w:rsidP="00083471">
            <w:pPr>
              <w:pStyle w:val="affff7"/>
              <w:ind w:hanging="21"/>
              <w:jc w:val="center"/>
            </w:pPr>
            <w:r w:rsidRPr="00D82D18">
              <w:t>Не подлежат установлению, капитальное строительство запрещено</w:t>
            </w:r>
          </w:p>
        </w:tc>
      </w:tr>
      <w:tr w:rsidR="00CC0609" w:rsidRPr="00D82D18" w:rsidTr="00083471">
        <w:trPr>
          <w:cantSplit/>
          <w:trHeight w:val="843"/>
          <w:jc w:val="center"/>
        </w:trPr>
        <w:tc>
          <w:tcPr>
            <w:tcW w:w="2376" w:type="dxa"/>
            <w:shd w:val="clear" w:color="auto" w:fill="auto"/>
          </w:tcPr>
          <w:p w:rsidR="00CC0609" w:rsidRPr="00D82D18" w:rsidRDefault="00CC0609" w:rsidP="00083471">
            <w:pPr>
              <w:ind w:hanging="21"/>
              <w:rPr>
                <w:rFonts w:ascii="Times New Roman" w:hAnsi="Times New Roman" w:cs="Times New Roman"/>
              </w:rPr>
            </w:pPr>
            <w:r w:rsidRPr="00D82D18">
              <w:rPr>
                <w:rFonts w:ascii="Times New Roman" w:hAnsi="Times New Roman" w:cs="Times New Roman"/>
              </w:rPr>
              <w:lastRenderedPageBreak/>
              <w:t>Ведение огородничества</w:t>
            </w:r>
          </w:p>
        </w:tc>
        <w:tc>
          <w:tcPr>
            <w:tcW w:w="849" w:type="dxa"/>
            <w:shd w:val="clear" w:color="auto" w:fill="auto"/>
          </w:tcPr>
          <w:p w:rsidR="00CC0609" w:rsidRPr="00D82D18" w:rsidRDefault="00CC0609" w:rsidP="00083471">
            <w:pPr>
              <w:ind w:hanging="21"/>
              <w:rPr>
                <w:rFonts w:ascii="Times New Roman" w:hAnsi="Times New Roman" w:cs="Times New Roman"/>
              </w:rPr>
            </w:pPr>
            <w:r w:rsidRPr="00D82D18">
              <w:rPr>
                <w:rFonts w:ascii="Times New Roman" w:hAnsi="Times New Roman" w:cs="Times New Roman"/>
              </w:rPr>
              <w:t>13.1</w:t>
            </w:r>
          </w:p>
        </w:tc>
        <w:tc>
          <w:tcPr>
            <w:tcW w:w="1134" w:type="dxa"/>
          </w:tcPr>
          <w:p w:rsidR="00CC0609" w:rsidRPr="00D82D18" w:rsidRDefault="00CC0609" w:rsidP="00083471">
            <w:pPr>
              <w:pStyle w:val="affff7"/>
              <w:spacing w:before="0" w:beforeAutospacing="0" w:after="0"/>
              <w:ind w:hanging="21"/>
              <w:jc w:val="center"/>
            </w:pPr>
            <w:r w:rsidRPr="00D82D18">
              <w:t>500/</w:t>
            </w:r>
          </w:p>
          <w:p w:rsidR="00CC0609" w:rsidRPr="00D82D18" w:rsidRDefault="00CC0609" w:rsidP="00083471">
            <w:pPr>
              <w:pStyle w:val="affff7"/>
              <w:spacing w:before="0" w:beforeAutospacing="0" w:after="0"/>
              <w:ind w:hanging="21"/>
              <w:jc w:val="center"/>
            </w:pPr>
            <w:r w:rsidRPr="00D82D18">
              <w:t>15000</w:t>
            </w:r>
          </w:p>
          <w:p w:rsidR="00CC0609" w:rsidRPr="00D82D18" w:rsidRDefault="00CC0609" w:rsidP="00083471">
            <w:pPr>
              <w:pStyle w:val="affff7"/>
              <w:spacing w:before="0" w:beforeAutospacing="0" w:after="0"/>
              <w:ind w:hanging="21"/>
              <w:jc w:val="center"/>
            </w:pPr>
            <w:r w:rsidRPr="00D82D18">
              <w:t>кв.м</w:t>
            </w:r>
          </w:p>
        </w:tc>
        <w:tc>
          <w:tcPr>
            <w:tcW w:w="832" w:type="dxa"/>
          </w:tcPr>
          <w:p w:rsidR="00CC0609" w:rsidRPr="00D82D18" w:rsidRDefault="00CC0609" w:rsidP="00083471">
            <w:pPr>
              <w:pStyle w:val="affff7"/>
              <w:ind w:hanging="21"/>
              <w:jc w:val="center"/>
            </w:pPr>
            <w:r w:rsidRPr="00D82D18">
              <w:t>12 м /100 м</w:t>
            </w:r>
          </w:p>
        </w:tc>
        <w:tc>
          <w:tcPr>
            <w:tcW w:w="4536" w:type="dxa"/>
            <w:gridSpan w:val="5"/>
          </w:tcPr>
          <w:p w:rsidR="00CC0609" w:rsidRPr="00D82D18" w:rsidRDefault="00CC0609" w:rsidP="00083471">
            <w:pPr>
              <w:pStyle w:val="affff7"/>
              <w:ind w:hanging="21"/>
              <w:jc w:val="center"/>
            </w:pPr>
            <w:r w:rsidRPr="00D82D18">
              <w:t>Не подлежат установлению, капитальное строительство запрещено</w:t>
            </w:r>
          </w:p>
        </w:tc>
      </w:tr>
      <w:tr w:rsidR="00CC0609" w:rsidRPr="00D82D18" w:rsidTr="00083471">
        <w:trPr>
          <w:cantSplit/>
          <w:trHeight w:val="411"/>
          <w:jc w:val="center"/>
        </w:trPr>
        <w:tc>
          <w:tcPr>
            <w:tcW w:w="2376" w:type="dxa"/>
            <w:shd w:val="clear" w:color="auto" w:fill="auto"/>
          </w:tcPr>
          <w:p w:rsidR="00CC0609" w:rsidRPr="00D82D18" w:rsidRDefault="00CC0609" w:rsidP="00083471">
            <w:pPr>
              <w:pStyle w:val="affff7"/>
              <w:spacing w:before="0" w:beforeAutospacing="0" w:after="0"/>
              <w:ind w:hanging="21"/>
            </w:pPr>
            <w:r w:rsidRPr="00D82D18">
              <w:t>Размещение автомобильных дорог</w:t>
            </w:r>
          </w:p>
        </w:tc>
        <w:tc>
          <w:tcPr>
            <w:tcW w:w="849" w:type="dxa"/>
            <w:shd w:val="clear" w:color="auto" w:fill="auto"/>
          </w:tcPr>
          <w:p w:rsidR="00CC0609" w:rsidRPr="00D82D18" w:rsidRDefault="00CC0609" w:rsidP="00083471">
            <w:pPr>
              <w:pStyle w:val="affff7"/>
              <w:spacing w:before="0" w:beforeAutospacing="0" w:after="0"/>
              <w:ind w:hanging="21"/>
              <w:jc w:val="center"/>
            </w:pPr>
            <w:r w:rsidRPr="00D82D18">
              <w:t>7.2.1</w:t>
            </w:r>
          </w:p>
        </w:tc>
        <w:tc>
          <w:tcPr>
            <w:tcW w:w="6502" w:type="dxa"/>
            <w:gridSpan w:val="7"/>
            <w:vMerge w:val="restart"/>
            <w:vAlign w:val="center"/>
          </w:tcPr>
          <w:p w:rsidR="00CC0609" w:rsidRPr="00D82D18" w:rsidRDefault="00CC0609" w:rsidP="00083471">
            <w:pPr>
              <w:pStyle w:val="affff7"/>
              <w:ind w:hanging="21"/>
              <w:jc w:val="center"/>
            </w:pPr>
            <w:r w:rsidRPr="00D82D18">
              <w:t>Не подлежат установлению</w:t>
            </w:r>
          </w:p>
        </w:tc>
      </w:tr>
      <w:tr w:rsidR="00CC0609" w:rsidRPr="00D82D18" w:rsidTr="00083471">
        <w:trPr>
          <w:cantSplit/>
          <w:trHeight w:val="411"/>
          <w:jc w:val="center"/>
        </w:trPr>
        <w:tc>
          <w:tcPr>
            <w:tcW w:w="2376" w:type="dxa"/>
            <w:shd w:val="clear" w:color="auto" w:fill="auto"/>
          </w:tcPr>
          <w:p w:rsidR="00CC0609" w:rsidRPr="00D82D18" w:rsidRDefault="00CC0609" w:rsidP="00083471">
            <w:pPr>
              <w:pStyle w:val="affff7"/>
              <w:spacing w:before="0" w:beforeAutospacing="0" w:after="0"/>
              <w:ind w:hanging="21"/>
            </w:pPr>
            <w:r w:rsidRPr="00D82D18">
              <w:t>Улично-дорожная сеть</w:t>
            </w:r>
          </w:p>
        </w:tc>
        <w:tc>
          <w:tcPr>
            <w:tcW w:w="849" w:type="dxa"/>
            <w:shd w:val="clear" w:color="auto" w:fill="auto"/>
          </w:tcPr>
          <w:p w:rsidR="00CC0609" w:rsidRPr="00D82D18" w:rsidRDefault="00CC0609" w:rsidP="00083471">
            <w:pPr>
              <w:pStyle w:val="affff7"/>
              <w:spacing w:before="0" w:beforeAutospacing="0" w:after="0"/>
              <w:ind w:hanging="21"/>
              <w:jc w:val="center"/>
            </w:pPr>
            <w:r w:rsidRPr="00D82D18">
              <w:t>12.0.1</w:t>
            </w:r>
          </w:p>
        </w:tc>
        <w:tc>
          <w:tcPr>
            <w:tcW w:w="6502" w:type="dxa"/>
            <w:gridSpan w:val="7"/>
            <w:vMerge/>
            <w:vAlign w:val="center"/>
          </w:tcPr>
          <w:p w:rsidR="00CC0609" w:rsidRPr="00D82D18" w:rsidRDefault="00CC0609" w:rsidP="00083471">
            <w:pPr>
              <w:pStyle w:val="affff7"/>
              <w:ind w:hanging="21"/>
              <w:jc w:val="center"/>
            </w:pPr>
          </w:p>
        </w:tc>
      </w:tr>
      <w:tr w:rsidR="00CC0609" w:rsidRPr="00D82D18" w:rsidTr="00083471">
        <w:trPr>
          <w:cantSplit/>
          <w:trHeight w:val="411"/>
          <w:jc w:val="center"/>
        </w:trPr>
        <w:tc>
          <w:tcPr>
            <w:tcW w:w="2376" w:type="dxa"/>
            <w:shd w:val="clear" w:color="auto" w:fill="auto"/>
          </w:tcPr>
          <w:p w:rsidR="00CC0609" w:rsidRPr="00D82D18" w:rsidRDefault="00CC0609" w:rsidP="00083471">
            <w:pPr>
              <w:pStyle w:val="affff7"/>
              <w:spacing w:before="0" w:beforeAutospacing="0" w:after="0"/>
              <w:ind w:hanging="21"/>
            </w:pPr>
            <w:r w:rsidRPr="00D82D18">
              <w:t>Историко-культурная деятельность</w:t>
            </w:r>
          </w:p>
        </w:tc>
        <w:tc>
          <w:tcPr>
            <w:tcW w:w="849" w:type="dxa"/>
            <w:shd w:val="clear" w:color="auto" w:fill="auto"/>
          </w:tcPr>
          <w:p w:rsidR="00CC0609" w:rsidRPr="00D82D18" w:rsidRDefault="00CC0609" w:rsidP="00083471">
            <w:pPr>
              <w:pStyle w:val="affff7"/>
              <w:spacing w:before="0" w:beforeAutospacing="0" w:after="0"/>
              <w:ind w:hanging="21"/>
            </w:pPr>
            <w:r w:rsidRPr="00D82D18">
              <w:t>9.3</w:t>
            </w:r>
          </w:p>
        </w:tc>
        <w:tc>
          <w:tcPr>
            <w:tcW w:w="6502" w:type="dxa"/>
            <w:gridSpan w:val="7"/>
            <w:vMerge/>
          </w:tcPr>
          <w:p w:rsidR="00CC0609" w:rsidRPr="00D82D18" w:rsidRDefault="00CC0609" w:rsidP="00083471">
            <w:pPr>
              <w:pStyle w:val="affff7"/>
              <w:ind w:hanging="21"/>
              <w:jc w:val="center"/>
            </w:pPr>
          </w:p>
        </w:tc>
      </w:tr>
    </w:tbl>
    <w:p w:rsidR="00083471" w:rsidRPr="00D82D18" w:rsidRDefault="00083471" w:rsidP="00CC0609">
      <w:pPr>
        <w:ind w:firstLine="426"/>
        <w:rPr>
          <w:rFonts w:ascii="Times New Roman" w:eastAsia="SimSun" w:hAnsi="Times New Roman" w:cs="Times New Roman"/>
          <w:lang w:eastAsia="zh-CN"/>
        </w:rPr>
      </w:pPr>
    </w:p>
    <w:p w:rsidR="00CC0609" w:rsidRPr="00D82D18" w:rsidRDefault="00CC0609" w:rsidP="00CC0609">
      <w:pPr>
        <w:ind w:firstLine="426"/>
        <w:rPr>
          <w:rFonts w:ascii="Times New Roman" w:eastAsia="SimSun" w:hAnsi="Times New Roman" w:cs="Times New Roman"/>
          <w:lang w:eastAsia="zh-CN"/>
        </w:rPr>
      </w:pPr>
      <w:r w:rsidRPr="00D82D18">
        <w:rPr>
          <w:rFonts w:ascii="Times New Roman" w:eastAsia="SimSun" w:hAnsi="Times New Roman" w:cs="Times New Roman"/>
          <w:lang w:eastAsia="zh-CN"/>
        </w:rPr>
        <w:t xml:space="preserve">2.2). Условно разрешенные виды использования земельных участков и объектов капитального строительства: </w:t>
      </w:r>
    </w:p>
    <w:tbl>
      <w:tblPr>
        <w:tblW w:w="10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850"/>
        <w:gridCol w:w="1134"/>
        <w:gridCol w:w="851"/>
        <w:gridCol w:w="1268"/>
        <w:gridCol w:w="993"/>
        <w:gridCol w:w="850"/>
        <w:gridCol w:w="709"/>
        <w:gridCol w:w="850"/>
      </w:tblGrid>
      <w:tr w:rsidR="00CC0609" w:rsidRPr="00D82D18" w:rsidTr="00083471">
        <w:trPr>
          <w:cantSplit/>
          <w:trHeight w:val="896"/>
          <w:jc w:val="center"/>
        </w:trPr>
        <w:tc>
          <w:tcPr>
            <w:tcW w:w="2694" w:type="dxa"/>
            <w:vMerge w:val="restart"/>
            <w:shd w:val="clear" w:color="auto" w:fill="auto"/>
            <w:vAlign w:val="center"/>
          </w:tcPr>
          <w:p w:rsidR="00CC0609" w:rsidRPr="00D82D18" w:rsidRDefault="00CC0609" w:rsidP="00083471">
            <w:pPr>
              <w:ind w:firstLine="31"/>
              <w:jc w:val="center"/>
              <w:rPr>
                <w:rFonts w:ascii="Times New Roman" w:hAnsi="Times New Roman" w:cs="Times New Roman"/>
              </w:rPr>
            </w:pPr>
            <w:r w:rsidRPr="00D82D18">
              <w:rPr>
                <w:rFonts w:ascii="Times New Roman" w:hAnsi="Times New Roman" w:cs="Times New Roman"/>
              </w:rPr>
              <w:t>Наименование вида разрешенного использования</w:t>
            </w:r>
          </w:p>
        </w:tc>
        <w:tc>
          <w:tcPr>
            <w:tcW w:w="850" w:type="dxa"/>
            <w:vMerge w:val="restart"/>
            <w:shd w:val="clear" w:color="auto" w:fill="auto"/>
            <w:vAlign w:val="center"/>
          </w:tcPr>
          <w:p w:rsidR="00CC0609" w:rsidRPr="00D82D18" w:rsidRDefault="00CC0609" w:rsidP="00083471">
            <w:pPr>
              <w:ind w:firstLine="31"/>
              <w:jc w:val="center"/>
              <w:rPr>
                <w:rFonts w:ascii="Times New Roman" w:eastAsia="SimSun" w:hAnsi="Times New Roman" w:cs="Times New Roman"/>
                <w:lang w:eastAsia="zh-CN"/>
              </w:rPr>
            </w:pPr>
            <w:r w:rsidRPr="00D82D18">
              <w:rPr>
                <w:rFonts w:ascii="Times New Roman" w:eastAsia="SimSun" w:hAnsi="Times New Roman" w:cs="Times New Roman"/>
                <w:lang w:eastAsia="zh-CN"/>
              </w:rPr>
              <w:t>Код</w:t>
            </w:r>
          </w:p>
        </w:tc>
        <w:tc>
          <w:tcPr>
            <w:tcW w:w="6655" w:type="dxa"/>
            <w:gridSpan w:val="7"/>
            <w:vAlign w:val="center"/>
          </w:tcPr>
          <w:p w:rsidR="00CC0609" w:rsidRPr="00D82D18" w:rsidRDefault="00CC0609" w:rsidP="00083471">
            <w:pPr>
              <w:ind w:firstLine="31"/>
              <w:jc w:val="center"/>
              <w:rPr>
                <w:rFonts w:ascii="Times New Roman" w:hAnsi="Times New Roman" w:cs="Times New Roman"/>
              </w:rPr>
            </w:pPr>
            <w:r w:rsidRPr="00D82D18">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CC0609" w:rsidRPr="00D82D18" w:rsidTr="00083471">
        <w:trPr>
          <w:cantSplit/>
          <w:trHeight w:val="4531"/>
          <w:jc w:val="center"/>
        </w:trPr>
        <w:tc>
          <w:tcPr>
            <w:tcW w:w="2694" w:type="dxa"/>
            <w:vMerge/>
            <w:shd w:val="clear" w:color="auto" w:fill="auto"/>
          </w:tcPr>
          <w:p w:rsidR="00CC0609" w:rsidRPr="00D82D18" w:rsidRDefault="00CC0609" w:rsidP="00083471">
            <w:pPr>
              <w:ind w:firstLine="31"/>
              <w:jc w:val="center"/>
              <w:rPr>
                <w:rFonts w:ascii="Times New Roman" w:eastAsia="SimSun" w:hAnsi="Times New Roman" w:cs="Times New Roman"/>
                <w:lang w:eastAsia="zh-CN"/>
              </w:rPr>
            </w:pPr>
          </w:p>
        </w:tc>
        <w:tc>
          <w:tcPr>
            <w:tcW w:w="850" w:type="dxa"/>
            <w:vMerge/>
            <w:shd w:val="clear" w:color="auto" w:fill="auto"/>
          </w:tcPr>
          <w:p w:rsidR="00CC0609" w:rsidRPr="00D82D18" w:rsidRDefault="00CC0609" w:rsidP="00083471">
            <w:pPr>
              <w:ind w:firstLine="31"/>
              <w:jc w:val="center"/>
              <w:rPr>
                <w:rFonts w:ascii="Times New Roman" w:eastAsia="SimSun" w:hAnsi="Times New Roman" w:cs="Times New Roman"/>
                <w:lang w:eastAsia="zh-CN"/>
              </w:rPr>
            </w:pPr>
          </w:p>
        </w:tc>
        <w:tc>
          <w:tcPr>
            <w:tcW w:w="1134" w:type="dxa"/>
            <w:textDirection w:val="btLr"/>
            <w:vAlign w:val="center"/>
          </w:tcPr>
          <w:p w:rsidR="00CC0609" w:rsidRPr="00D82D18" w:rsidRDefault="00CC0609" w:rsidP="00083471">
            <w:pPr>
              <w:ind w:right="113" w:firstLine="31"/>
              <w:jc w:val="center"/>
              <w:rPr>
                <w:rFonts w:ascii="Times New Roman" w:eastAsia="SimSun" w:hAnsi="Times New Roman" w:cs="Times New Roman"/>
                <w:lang w:eastAsia="zh-CN"/>
              </w:rPr>
            </w:pPr>
            <w:r w:rsidRPr="00D82D18">
              <w:rPr>
                <w:rFonts w:ascii="Times New Roman" w:hAnsi="Times New Roman" w:cs="Times New Roman"/>
              </w:rPr>
              <w:t xml:space="preserve">площадь земельных участков минимальная / максимальная </w:t>
            </w:r>
          </w:p>
        </w:tc>
        <w:tc>
          <w:tcPr>
            <w:tcW w:w="851" w:type="dxa"/>
            <w:textDirection w:val="btLr"/>
            <w:vAlign w:val="center"/>
          </w:tcPr>
          <w:p w:rsidR="00CC0609" w:rsidRPr="00D82D18" w:rsidRDefault="00CC0609" w:rsidP="00083471">
            <w:pPr>
              <w:ind w:right="113" w:firstLine="31"/>
              <w:jc w:val="center"/>
              <w:rPr>
                <w:rFonts w:ascii="Times New Roman" w:hAnsi="Times New Roman" w:cs="Times New Roman"/>
              </w:rPr>
            </w:pPr>
            <w:r w:rsidRPr="00D82D18">
              <w:rPr>
                <w:rFonts w:ascii="Times New Roman" w:hAnsi="Times New Roman" w:cs="Times New Roman"/>
              </w:rPr>
              <w:t>Минимальная / максимальная ширина земельных участков вдоль фронта улиц и проездов</w:t>
            </w:r>
          </w:p>
        </w:tc>
        <w:tc>
          <w:tcPr>
            <w:tcW w:w="1268" w:type="dxa"/>
            <w:textDirection w:val="btLr"/>
            <w:vAlign w:val="center"/>
          </w:tcPr>
          <w:p w:rsidR="00CC0609" w:rsidRPr="00D82D18" w:rsidRDefault="00CC0609" w:rsidP="00083471">
            <w:pPr>
              <w:ind w:right="113" w:firstLine="31"/>
              <w:jc w:val="center"/>
              <w:rPr>
                <w:rFonts w:ascii="Times New Roman" w:eastAsia="SimSun" w:hAnsi="Times New Roman" w:cs="Times New Roman"/>
                <w:lang w:eastAsia="zh-CN"/>
              </w:rPr>
            </w:pPr>
            <w:r w:rsidRPr="00D82D18">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3" w:type="dxa"/>
            <w:textDirection w:val="btLr"/>
            <w:vAlign w:val="center"/>
          </w:tcPr>
          <w:p w:rsidR="00CC0609" w:rsidRPr="00D82D18" w:rsidRDefault="00CC0609" w:rsidP="00083471">
            <w:pPr>
              <w:ind w:right="113" w:firstLine="31"/>
              <w:jc w:val="center"/>
              <w:rPr>
                <w:rFonts w:ascii="Times New Roman" w:eastAsia="SimSun" w:hAnsi="Times New Roman" w:cs="Times New Roman"/>
                <w:lang w:eastAsia="zh-CN"/>
              </w:rPr>
            </w:pPr>
            <w:r w:rsidRPr="00D82D18">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850" w:type="dxa"/>
            <w:textDirection w:val="btLr"/>
            <w:vAlign w:val="center"/>
          </w:tcPr>
          <w:p w:rsidR="00CC0609" w:rsidRPr="00D82D18" w:rsidRDefault="00CC0609" w:rsidP="00083471">
            <w:pPr>
              <w:ind w:right="113" w:firstLine="31"/>
              <w:jc w:val="center"/>
              <w:rPr>
                <w:rFonts w:ascii="Times New Roman" w:eastAsia="SimSun" w:hAnsi="Times New Roman" w:cs="Times New Roman"/>
                <w:lang w:eastAsia="zh-CN"/>
              </w:rPr>
            </w:pPr>
            <w:r w:rsidRPr="00D82D18">
              <w:rPr>
                <w:rFonts w:ascii="Times New Roman" w:hAnsi="Times New Roman" w:cs="Times New Roman"/>
              </w:rPr>
              <w:t>максимальное количество надземных этажей</w:t>
            </w:r>
          </w:p>
        </w:tc>
        <w:tc>
          <w:tcPr>
            <w:tcW w:w="709" w:type="dxa"/>
            <w:textDirection w:val="btLr"/>
            <w:vAlign w:val="center"/>
          </w:tcPr>
          <w:p w:rsidR="00CC0609" w:rsidRPr="00D82D18" w:rsidRDefault="00CC0609" w:rsidP="00083471">
            <w:pPr>
              <w:ind w:right="113" w:firstLine="31"/>
              <w:jc w:val="center"/>
              <w:rPr>
                <w:rFonts w:ascii="Times New Roman" w:hAnsi="Times New Roman" w:cs="Times New Roman"/>
              </w:rPr>
            </w:pPr>
            <w:r w:rsidRPr="00D82D18">
              <w:rPr>
                <w:rFonts w:ascii="Times New Roman" w:hAnsi="Times New Roman" w:cs="Times New Roman"/>
              </w:rPr>
              <w:t>максимальная высота зданий</w:t>
            </w:r>
          </w:p>
        </w:tc>
        <w:tc>
          <w:tcPr>
            <w:tcW w:w="850" w:type="dxa"/>
            <w:textDirection w:val="btLr"/>
            <w:vAlign w:val="center"/>
          </w:tcPr>
          <w:p w:rsidR="00CC0609" w:rsidRPr="00D82D18" w:rsidRDefault="00CC0609" w:rsidP="00083471">
            <w:pPr>
              <w:ind w:right="113" w:firstLine="31"/>
              <w:jc w:val="center"/>
              <w:rPr>
                <w:rFonts w:ascii="Times New Roman" w:hAnsi="Times New Roman" w:cs="Times New Roman"/>
              </w:rPr>
            </w:pPr>
            <w:r w:rsidRPr="00D82D18">
              <w:rPr>
                <w:rFonts w:ascii="Times New Roman" w:hAnsi="Times New Roman" w:cs="Times New Roman"/>
              </w:rPr>
              <w:t>максимальный процент застройки земельного участка</w:t>
            </w:r>
          </w:p>
        </w:tc>
      </w:tr>
      <w:tr w:rsidR="00CC0609" w:rsidRPr="00D82D18" w:rsidTr="00083471">
        <w:trPr>
          <w:cantSplit/>
          <w:trHeight w:val="307"/>
          <w:jc w:val="center"/>
        </w:trPr>
        <w:tc>
          <w:tcPr>
            <w:tcW w:w="2694" w:type="dxa"/>
            <w:shd w:val="clear" w:color="auto" w:fill="auto"/>
            <w:vAlign w:val="center"/>
          </w:tcPr>
          <w:p w:rsidR="00CC0609" w:rsidRPr="00D82D18" w:rsidRDefault="00CC0609" w:rsidP="00083471">
            <w:pPr>
              <w:ind w:firstLine="31"/>
              <w:jc w:val="center"/>
              <w:rPr>
                <w:rFonts w:ascii="Times New Roman" w:hAnsi="Times New Roman" w:cs="Times New Roman"/>
              </w:rPr>
            </w:pPr>
            <w:r w:rsidRPr="00D82D18">
              <w:rPr>
                <w:rFonts w:ascii="Times New Roman" w:hAnsi="Times New Roman" w:cs="Times New Roman"/>
              </w:rPr>
              <w:t>1</w:t>
            </w:r>
          </w:p>
        </w:tc>
        <w:tc>
          <w:tcPr>
            <w:tcW w:w="850" w:type="dxa"/>
            <w:shd w:val="clear" w:color="auto" w:fill="auto"/>
            <w:vAlign w:val="center"/>
          </w:tcPr>
          <w:p w:rsidR="00CC0609" w:rsidRPr="00D82D18" w:rsidRDefault="00CC0609" w:rsidP="00083471">
            <w:pPr>
              <w:ind w:firstLine="31"/>
              <w:jc w:val="center"/>
              <w:rPr>
                <w:rFonts w:ascii="Times New Roman" w:eastAsia="SimSun" w:hAnsi="Times New Roman" w:cs="Times New Roman"/>
                <w:lang w:eastAsia="zh-CN"/>
              </w:rPr>
            </w:pPr>
            <w:r w:rsidRPr="00D82D18">
              <w:rPr>
                <w:rFonts w:ascii="Times New Roman" w:eastAsia="SimSun" w:hAnsi="Times New Roman" w:cs="Times New Roman"/>
                <w:lang w:eastAsia="zh-CN"/>
              </w:rPr>
              <w:t>2</w:t>
            </w:r>
          </w:p>
        </w:tc>
        <w:tc>
          <w:tcPr>
            <w:tcW w:w="1134" w:type="dxa"/>
            <w:vAlign w:val="center"/>
          </w:tcPr>
          <w:p w:rsidR="00CC0609" w:rsidRPr="00D82D18" w:rsidRDefault="00CC0609" w:rsidP="00083471">
            <w:pPr>
              <w:ind w:firstLine="31"/>
              <w:jc w:val="center"/>
              <w:rPr>
                <w:rFonts w:ascii="Times New Roman" w:hAnsi="Times New Roman" w:cs="Times New Roman"/>
              </w:rPr>
            </w:pPr>
            <w:r w:rsidRPr="00D82D18">
              <w:rPr>
                <w:rFonts w:ascii="Times New Roman" w:hAnsi="Times New Roman" w:cs="Times New Roman"/>
              </w:rPr>
              <w:t>3</w:t>
            </w:r>
          </w:p>
        </w:tc>
        <w:tc>
          <w:tcPr>
            <w:tcW w:w="851" w:type="dxa"/>
            <w:vAlign w:val="center"/>
          </w:tcPr>
          <w:p w:rsidR="00CC0609" w:rsidRPr="00D82D18" w:rsidRDefault="00CC0609" w:rsidP="00083471">
            <w:pPr>
              <w:ind w:firstLine="31"/>
              <w:jc w:val="center"/>
              <w:rPr>
                <w:rFonts w:ascii="Times New Roman" w:hAnsi="Times New Roman" w:cs="Times New Roman"/>
              </w:rPr>
            </w:pPr>
            <w:r w:rsidRPr="00D82D18">
              <w:rPr>
                <w:rFonts w:ascii="Times New Roman" w:hAnsi="Times New Roman" w:cs="Times New Roman"/>
              </w:rPr>
              <w:t>4</w:t>
            </w:r>
          </w:p>
        </w:tc>
        <w:tc>
          <w:tcPr>
            <w:tcW w:w="1268" w:type="dxa"/>
            <w:vAlign w:val="center"/>
          </w:tcPr>
          <w:p w:rsidR="00CC0609" w:rsidRPr="00D82D18" w:rsidRDefault="00CC0609" w:rsidP="00083471">
            <w:pPr>
              <w:ind w:firstLine="31"/>
              <w:jc w:val="center"/>
              <w:rPr>
                <w:rFonts w:ascii="Times New Roman" w:hAnsi="Times New Roman" w:cs="Times New Roman"/>
              </w:rPr>
            </w:pPr>
            <w:r w:rsidRPr="00D82D18">
              <w:rPr>
                <w:rFonts w:ascii="Times New Roman" w:hAnsi="Times New Roman" w:cs="Times New Roman"/>
              </w:rPr>
              <w:t>5</w:t>
            </w:r>
          </w:p>
        </w:tc>
        <w:tc>
          <w:tcPr>
            <w:tcW w:w="993" w:type="dxa"/>
            <w:vAlign w:val="center"/>
          </w:tcPr>
          <w:p w:rsidR="00CC0609" w:rsidRPr="00D82D18" w:rsidRDefault="00CC0609" w:rsidP="00083471">
            <w:pPr>
              <w:ind w:firstLine="31"/>
              <w:jc w:val="center"/>
              <w:rPr>
                <w:rFonts w:ascii="Times New Roman" w:hAnsi="Times New Roman" w:cs="Times New Roman"/>
              </w:rPr>
            </w:pPr>
            <w:r w:rsidRPr="00D82D18">
              <w:rPr>
                <w:rFonts w:ascii="Times New Roman" w:hAnsi="Times New Roman" w:cs="Times New Roman"/>
              </w:rPr>
              <w:t>6</w:t>
            </w:r>
          </w:p>
        </w:tc>
        <w:tc>
          <w:tcPr>
            <w:tcW w:w="850" w:type="dxa"/>
            <w:vAlign w:val="center"/>
          </w:tcPr>
          <w:p w:rsidR="00CC0609" w:rsidRPr="00D82D18" w:rsidRDefault="00CC0609" w:rsidP="00083471">
            <w:pPr>
              <w:ind w:firstLine="31"/>
              <w:jc w:val="center"/>
              <w:rPr>
                <w:rFonts w:ascii="Times New Roman" w:hAnsi="Times New Roman" w:cs="Times New Roman"/>
              </w:rPr>
            </w:pPr>
            <w:r w:rsidRPr="00D82D18">
              <w:rPr>
                <w:rFonts w:ascii="Times New Roman" w:hAnsi="Times New Roman" w:cs="Times New Roman"/>
              </w:rPr>
              <w:t>7</w:t>
            </w:r>
          </w:p>
        </w:tc>
        <w:tc>
          <w:tcPr>
            <w:tcW w:w="709" w:type="dxa"/>
            <w:vAlign w:val="center"/>
          </w:tcPr>
          <w:p w:rsidR="00CC0609" w:rsidRPr="00D82D18" w:rsidRDefault="00CC0609" w:rsidP="00083471">
            <w:pPr>
              <w:ind w:firstLine="31"/>
              <w:jc w:val="center"/>
              <w:rPr>
                <w:rFonts w:ascii="Times New Roman" w:hAnsi="Times New Roman" w:cs="Times New Roman"/>
              </w:rPr>
            </w:pPr>
            <w:r w:rsidRPr="00D82D18">
              <w:rPr>
                <w:rFonts w:ascii="Times New Roman" w:hAnsi="Times New Roman" w:cs="Times New Roman"/>
              </w:rPr>
              <w:t>8</w:t>
            </w:r>
          </w:p>
        </w:tc>
        <w:tc>
          <w:tcPr>
            <w:tcW w:w="850" w:type="dxa"/>
            <w:vAlign w:val="center"/>
          </w:tcPr>
          <w:p w:rsidR="00CC0609" w:rsidRPr="00D82D18" w:rsidRDefault="00CC0609" w:rsidP="00083471">
            <w:pPr>
              <w:ind w:firstLine="31"/>
              <w:jc w:val="center"/>
              <w:rPr>
                <w:rFonts w:ascii="Times New Roman" w:hAnsi="Times New Roman" w:cs="Times New Roman"/>
              </w:rPr>
            </w:pPr>
            <w:r w:rsidRPr="00D82D18">
              <w:rPr>
                <w:rFonts w:ascii="Times New Roman" w:hAnsi="Times New Roman" w:cs="Times New Roman"/>
              </w:rPr>
              <w:t>9</w:t>
            </w:r>
          </w:p>
        </w:tc>
      </w:tr>
      <w:tr w:rsidR="00CC0609" w:rsidRPr="00D82D18" w:rsidTr="00083471">
        <w:trPr>
          <w:trHeight w:val="20"/>
          <w:jc w:val="center"/>
        </w:trPr>
        <w:tc>
          <w:tcPr>
            <w:tcW w:w="2694" w:type="dxa"/>
            <w:shd w:val="clear" w:color="auto" w:fill="auto"/>
          </w:tcPr>
          <w:p w:rsidR="00CC0609" w:rsidRPr="00D82D18" w:rsidRDefault="00CC0609" w:rsidP="00083471">
            <w:pPr>
              <w:pStyle w:val="affff7"/>
              <w:spacing w:before="0" w:beforeAutospacing="0" w:after="0"/>
              <w:ind w:firstLine="31"/>
            </w:pPr>
            <w:r w:rsidRPr="00D82D18">
              <w:t>Хранение и переработка сельскохозяйственной продукции</w:t>
            </w:r>
          </w:p>
        </w:tc>
        <w:tc>
          <w:tcPr>
            <w:tcW w:w="850" w:type="dxa"/>
            <w:shd w:val="clear" w:color="auto" w:fill="auto"/>
          </w:tcPr>
          <w:p w:rsidR="00CC0609" w:rsidRPr="00D82D18" w:rsidRDefault="00CC0609" w:rsidP="00083471">
            <w:pPr>
              <w:pStyle w:val="affff7"/>
              <w:spacing w:before="0" w:beforeAutospacing="0" w:after="0"/>
              <w:ind w:firstLine="31"/>
              <w:jc w:val="center"/>
            </w:pPr>
            <w:r w:rsidRPr="00D82D18">
              <w:t>1.15</w:t>
            </w:r>
          </w:p>
        </w:tc>
        <w:tc>
          <w:tcPr>
            <w:tcW w:w="1134" w:type="dxa"/>
            <w:vMerge w:val="restart"/>
            <w:vAlign w:val="center"/>
          </w:tcPr>
          <w:p w:rsidR="00CC0609" w:rsidRPr="00D82D18" w:rsidRDefault="00CC0609" w:rsidP="00083471">
            <w:pPr>
              <w:pStyle w:val="affff7"/>
              <w:spacing w:before="0" w:beforeAutospacing="0" w:after="0"/>
              <w:ind w:hanging="21"/>
              <w:jc w:val="center"/>
            </w:pPr>
            <w:r w:rsidRPr="00D82D18">
              <w:t>500/</w:t>
            </w:r>
          </w:p>
          <w:p w:rsidR="00CC0609" w:rsidRPr="00D82D18" w:rsidRDefault="00CC0609" w:rsidP="00083471">
            <w:pPr>
              <w:pStyle w:val="affff7"/>
              <w:spacing w:before="0" w:beforeAutospacing="0" w:after="0"/>
              <w:ind w:hanging="21"/>
              <w:jc w:val="center"/>
            </w:pPr>
            <w:r w:rsidRPr="00D82D18">
              <w:t>500000</w:t>
            </w:r>
          </w:p>
          <w:p w:rsidR="00CC0609" w:rsidRPr="00D82D18" w:rsidRDefault="00CC0609" w:rsidP="00083471">
            <w:pPr>
              <w:pStyle w:val="affff7"/>
              <w:spacing w:before="0" w:beforeAutospacing="0" w:after="0"/>
              <w:ind w:firstLine="31"/>
              <w:jc w:val="center"/>
            </w:pPr>
            <w:r w:rsidRPr="00D82D18">
              <w:t>кв.м</w:t>
            </w:r>
          </w:p>
        </w:tc>
        <w:tc>
          <w:tcPr>
            <w:tcW w:w="851" w:type="dxa"/>
            <w:vMerge w:val="restart"/>
            <w:vAlign w:val="center"/>
          </w:tcPr>
          <w:p w:rsidR="00CC0609" w:rsidRPr="00D82D18" w:rsidRDefault="00CC0609" w:rsidP="00083471">
            <w:pPr>
              <w:pStyle w:val="affff7"/>
              <w:spacing w:before="0" w:beforeAutospacing="0" w:after="0"/>
              <w:ind w:hanging="21"/>
              <w:jc w:val="center"/>
            </w:pPr>
            <w:r w:rsidRPr="00D82D18">
              <w:t>12 м / 100 м</w:t>
            </w:r>
          </w:p>
        </w:tc>
        <w:tc>
          <w:tcPr>
            <w:tcW w:w="1268" w:type="dxa"/>
            <w:vMerge w:val="restart"/>
            <w:vAlign w:val="center"/>
          </w:tcPr>
          <w:p w:rsidR="00CC0609" w:rsidRPr="00D82D18" w:rsidRDefault="00CC0609" w:rsidP="00083471">
            <w:pPr>
              <w:pStyle w:val="affff7"/>
              <w:spacing w:before="0" w:beforeAutospacing="0" w:after="0"/>
              <w:ind w:hanging="21"/>
              <w:jc w:val="center"/>
            </w:pPr>
            <w:r w:rsidRPr="00D82D18">
              <w:t>3 м</w:t>
            </w:r>
          </w:p>
        </w:tc>
        <w:tc>
          <w:tcPr>
            <w:tcW w:w="993" w:type="dxa"/>
            <w:vMerge w:val="restart"/>
            <w:vAlign w:val="center"/>
          </w:tcPr>
          <w:p w:rsidR="00CC0609" w:rsidRPr="00D82D18" w:rsidRDefault="00CC0609" w:rsidP="00083471">
            <w:pPr>
              <w:pStyle w:val="affff7"/>
              <w:spacing w:before="0" w:beforeAutospacing="0" w:after="0"/>
              <w:ind w:hanging="21"/>
              <w:jc w:val="center"/>
            </w:pPr>
            <w:r w:rsidRPr="00D82D18">
              <w:t>3 м</w:t>
            </w:r>
          </w:p>
        </w:tc>
        <w:tc>
          <w:tcPr>
            <w:tcW w:w="850" w:type="dxa"/>
            <w:vMerge w:val="restart"/>
            <w:vAlign w:val="center"/>
          </w:tcPr>
          <w:p w:rsidR="00CC0609" w:rsidRPr="00D82D18" w:rsidRDefault="003B716D" w:rsidP="00083471">
            <w:pPr>
              <w:pStyle w:val="affff7"/>
              <w:spacing w:before="0" w:beforeAutospacing="0" w:after="0"/>
              <w:ind w:hanging="21"/>
              <w:jc w:val="center"/>
            </w:pPr>
            <w:r w:rsidRPr="00D82D18">
              <w:t>5</w:t>
            </w:r>
          </w:p>
        </w:tc>
        <w:tc>
          <w:tcPr>
            <w:tcW w:w="709" w:type="dxa"/>
            <w:vMerge w:val="restart"/>
            <w:vAlign w:val="center"/>
          </w:tcPr>
          <w:p w:rsidR="00CC0609" w:rsidRPr="00D82D18" w:rsidRDefault="00CC0609" w:rsidP="00083471">
            <w:pPr>
              <w:pStyle w:val="affff7"/>
              <w:spacing w:before="0" w:beforeAutospacing="0" w:after="0"/>
              <w:ind w:hanging="21"/>
              <w:jc w:val="center"/>
            </w:pPr>
            <w:r w:rsidRPr="00D82D18">
              <w:t>20 м</w:t>
            </w:r>
          </w:p>
          <w:p w:rsidR="00CC0609" w:rsidRPr="00D82D18" w:rsidRDefault="00CC0609" w:rsidP="00083471">
            <w:pPr>
              <w:pStyle w:val="affff7"/>
              <w:spacing w:before="0" w:beforeAutospacing="0" w:after="0"/>
              <w:ind w:hanging="21"/>
              <w:jc w:val="center"/>
            </w:pPr>
          </w:p>
        </w:tc>
        <w:tc>
          <w:tcPr>
            <w:tcW w:w="850" w:type="dxa"/>
            <w:vMerge w:val="restart"/>
            <w:vAlign w:val="center"/>
          </w:tcPr>
          <w:p w:rsidR="00CC0609" w:rsidRPr="00D82D18" w:rsidRDefault="00CC0609" w:rsidP="00083471">
            <w:pPr>
              <w:pStyle w:val="affff7"/>
              <w:spacing w:before="0" w:beforeAutospacing="0" w:after="0"/>
              <w:ind w:hanging="21"/>
              <w:jc w:val="center"/>
            </w:pPr>
            <w:r w:rsidRPr="00D82D18">
              <w:t>60%</w:t>
            </w:r>
          </w:p>
        </w:tc>
      </w:tr>
      <w:tr w:rsidR="00CC0609" w:rsidRPr="00D82D18" w:rsidTr="00083471">
        <w:trPr>
          <w:trHeight w:val="20"/>
          <w:jc w:val="center"/>
        </w:trPr>
        <w:tc>
          <w:tcPr>
            <w:tcW w:w="2694" w:type="dxa"/>
            <w:shd w:val="clear" w:color="auto" w:fill="auto"/>
          </w:tcPr>
          <w:p w:rsidR="00CC0609" w:rsidRPr="00D82D18" w:rsidRDefault="00CC0609" w:rsidP="00083471">
            <w:pPr>
              <w:ind w:hanging="21"/>
              <w:rPr>
                <w:rFonts w:ascii="Times New Roman" w:hAnsi="Times New Roman" w:cs="Times New Roman"/>
              </w:rPr>
            </w:pPr>
            <w:r w:rsidRPr="00D82D18">
              <w:rPr>
                <w:rFonts w:ascii="Times New Roman" w:hAnsi="Times New Roman" w:cs="Times New Roman"/>
              </w:rPr>
              <w:t>Обеспечение сельскохозяйственного производства</w:t>
            </w:r>
          </w:p>
        </w:tc>
        <w:tc>
          <w:tcPr>
            <w:tcW w:w="850" w:type="dxa"/>
            <w:shd w:val="clear" w:color="auto" w:fill="auto"/>
          </w:tcPr>
          <w:p w:rsidR="00CC0609" w:rsidRPr="00D82D18" w:rsidRDefault="00CC0609" w:rsidP="00083471">
            <w:pPr>
              <w:ind w:hanging="21"/>
              <w:rPr>
                <w:rFonts w:ascii="Times New Roman" w:hAnsi="Times New Roman" w:cs="Times New Roman"/>
              </w:rPr>
            </w:pPr>
            <w:r w:rsidRPr="00D82D18">
              <w:rPr>
                <w:rFonts w:ascii="Times New Roman" w:hAnsi="Times New Roman" w:cs="Times New Roman"/>
              </w:rPr>
              <w:t>1.18</w:t>
            </w:r>
          </w:p>
        </w:tc>
        <w:tc>
          <w:tcPr>
            <w:tcW w:w="1134" w:type="dxa"/>
            <w:vMerge/>
          </w:tcPr>
          <w:p w:rsidR="00CC0609" w:rsidRPr="00D82D18" w:rsidRDefault="00CC0609" w:rsidP="00083471">
            <w:pPr>
              <w:ind w:firstLine="31"/>
              <w:jc w:val="center"/>
              <w:rPr>
                <w:rFonts w:ascii="Times New Roman" w:hAnsi="Times New Roman" w:cs="Times New Roman"/>
              </w:rPr>
            </w:pPr>
          </w:p>
        </w:tc>
        <w:tc>
          <w:tcPr>
            <w:tcW w:w="851" w:type="dxa"/>
            <w:vMerge/>
          </w:tcPr>
          <w:p w:rsidR="00CC0609" w:rsidRPr="00D82D18" w:rsidRDefault="00CC0609" w:rsidP="00083471">
            <w:pPr>
              <w:ind w:firstLine="31"/>
              <w:jc w:val="center"/>
              <w:rPr>
                <w:rFonts w:ascii="Times New Roman" w:hAnsi="Times New Roman" w:cs="Times New Roman"/>
              </w:rPr>
            </w:pPr>
          </w:p>
        </w:tc>
        <w:tc>
          <w:tcPr>
            <w:tcW w:w="1268" w:type="dxa"/>
            <w:vMerge/>
          </w:tcPr>
          <w:p w:rsidR="00CC0609" w:rsidRPr="00D82D18" w:rsidRDefault="00CC0609" w:rsidP="00083471">
            <w:pPr>
              <w:ind w:firstLine="31"/>
              <w:jc w:val="center"/>
              <w:rPr>
                <w:rFonts w:ascii="Times New Roman" w:hAnsi="Times New Roman" w:cs="Times New Roman"/>
              </w:rPr>
            </w:pPr>
          </w:p>
        </w:tc>
        <w:tc>
          <w:tcPr>
            <w:tcW w:w="993" w:type="dxa"/>
            <w:vMerge/>
          </w:tcPr>
          <w:p w:rsidR="00CC0609" w:rsidRPr="00D82D18" w:rsidRDefault="00CC0609" w:rsidP="00083471">
            <w:pPr>
              <w:ind w:firstLine="31"/>
              <w:jc w:val="center"/>
              <w:rPr>
                <w:rFonts w:ascii="Times New Roman" w:hAnsi="Times New Roman" w:cs="Times New Roman"/>
              </w:rPr>
            </w:pPr>
          </w:p>
        </w:tc>
        <w:tc>
          <w:tcPr>
            <w:tcW w:w="850" w:type="dxa"/>
            <w:vMerge/>
          </w:tcPr>
          <w:p w:rsidR="00CC0609" w:rsidRPr="00D82D18" w:rsidRDefault="00CC0609" w:rsidP="00083471">
            <w:pPr>
              <w:ind w:firstLine="31"/>
              <w:jc w:val="center"/>
              <w:rPr>
                <w:rFonts w:ascii="Times New Roman" w:hAnsi="Times New Roman" w:cs="Times New Roman"/>
              </w:rPr>
            </w:pPr>
          </w:p>
        </w:tc>
        <w:tc>
          <w:tcPr>
            <w:tcW w:w="709" w:type="dxa"/>
            <w:vMerge/>
          </w:tcPr>
          <w:p w:rsidR="00CC0609" w:rsidRPr="00D82D18" w:rsidRDefault="00CC0609" w:rsidP="00083471">
            <w:pPr>
              <w:ind w:firstLine="31"/>
              <w:jc w:val="center"/>
              <w:rPr>
                <w:rFonts w:ascii="Times New Roman" w:hAnsi="Times New Roman" w:cs="Times New Roman"/>
              </w:rPr>
            </w:pPr>
          </w:p>
        </w:tc>
        <w:tc>
          <w:tcPr>
            <w:tcW w:w="850" w:type="dxa"/>
            <w:vMerge/>
          </w:tcPr>
          <w:p w:rsidR="00CC0609" w:rsidRPr="00D82D18" w:rsidRDefault="00CC0609" w:rsidP="00083471">
            <w:pPr>
              <w:ind w:firstLine="31"/>
              <w:jc w:val="center"/>
              <w:rPr>
                <w:rFonts w:ascii="Times New Roman" w:hAnsi="Times New Roman" w:cs="Times New Roman"/>
              </w:rPr>
            </w:pPr>
          </w:p>
        </w:tc>
      </w:tr>
      <w:tr w:rsidR="00CC0609" w:rsidRPr="00D82D18" w:rsidTr="00083471">
        <w:trPr>
          <w:trHeight w:val="20"/>
          <w:jc w:val="center"/>
        </w:trPr>
        <w:tc>
          <w:tcPr>
            <w:tcW w:w="2694" w:type="dxa"/>
            <w:shd w:val="clear" w:color="auto" w:fill="auto"/>
          </w:tcPr>
          <w:p w:rsidR="00CC0609" w:rsidRPr="00D82D18" w:rsidRDefault="00CC0609" w:rsidP="00083471">
            <w:pPr>
              <w:ind w:hanging="21"/>
              <w:rPr>
                <w:rFonts w:ascii="Times New Roman" w:hAnsi="Times New Roman" w:cs="Times New Roman"/>
              </w:rPr>
            </w:pPr>
            <w:r w:rsidRPr="00D82D18">
              <w:rPr>
                <w:rFonts w:ascii="Times New Roman" w:hAnsi="Times New Roman" w:cs="Times New Roman"/>
              </w:rPr>
              <w:t>Складские площадки</w:t>
            </w:r>
          </w:p>
        </w:tc>
        <w:tc>
          <w:tcPr>
            <w:tcW w:w="850" w:type="dxa"/>
            <w:shd w:val="clear" w:color="auto" w:fill="auto"/>
          </w:tcPr>
          <w:p w:rsidR="00CC0609" w:rsidRPr="00D82D18" w:rsidRDefault="00CC0609" w:rsidP="00083471">
            <w:pPr>
              <w:ind w:hanging="21"/>
              <w:rPr>
                <w:rFonts w:ascii="Times New Roman" w:hAnsi="Times New Roman" w:cs="Times New Roman"/>
              </w:rPr>
            </w:pPr>
            <w:r w:rsidRPr="00D82D18">
              <w:rPr>
                <w:rFonts w:ascii="Times New Roman" w:hAnsi="Times New Roman" w:cs="Times New Roman"/>
              </w:rPr>
              <w:t>6.9.1</w:t>
            </w:r>
          </w:p>
        </w:tc>
        <w:tc>
          <w:tcPr>
            <w:tcW w:w="1134" w:type="dxa"/>
            <w:vMerge/>
          </w:tcPr>
          <w:p w:rsidR="00CC0609" w:rsidRPr="00D82D18" w:rsidRDefault="00CC0609" w:rsidP="00083471">
            <w:pPr>
              <w:pStyle w:val="affff7"/>
              <w:ind w:hanging="21"/>
              <w:jc w:val="center"/>
            </w:pPr>
          </w:p>
        </w:tc>
        <w:tc>
          <w:tcPr>
            <w:tcW w:w="851" w:type="dxa"/>
            <w:vMerge/>
          </w:tcPr>
          <w:p w:rsidR="00CC0609" w:rsidRPr="00D82D18" w:rsidRDefault="00CC0609" w:rsidP="00083471">
            <w:pPr>
              <w:ind w:firstLine="31"/>
              <w:jc w:val="center"/>
              <w:rPr>
                <w:rFonts w:ascii="Times New Roman" w:hAnsi="Times New Roman" w:cs="Times New Roman"/>
              </w:rPr>
            </w:pPr>
          </w:p>
        </w:tc>
        <w:tc>
          <w:tcPr>
            <w:tcW w:w="1268" w:type="dxa"/>
            <w:vMerge/>
          </w:tcPr>
          <w:p w:rsidR="00CC0609" w:rsidRPr="00D82D18" w:rsidRDefault="00CC0609" w:rsidP="00083471">
            <w:pPr>
              <w:ind w:firstLine="31"/>
              <w:jc w:val="center"/>
              <w:rPr>
                <w:rFonts w:ascii="Times New Roman" w:hAnsi="Times New Roman" w:cs="Times New Roman"/>
              </w:rPr>
            </w:pPr>
          </w:p>
        </w:tc>
        <w:tc>
          <w:tcPr>
            <w:tcW w:w="993" w:type="dxa"/>
            <w:vMerge/>
          </w:tcPr>
          <w:p w:rsidR="00CC0609" w:rsidRPr="00D82D18" w:rsidRDefault="00CC0609" w:rsidP="00083471">
            <w:pPr>
              <w:ind w:firstLine="31"/>
              <w:jc w:val="center"/>
              <w:rPr>
                <w:rFonts w:ascii="Times New Roman" w:hAnsi="Times New Roman" w:cs="Times New Roman"/>
              </w:rPr>
            </w:pPr>
          </w:p>
        </w:tc>
        <w:tc>
          <w:tcPr>
            <w:tcW w:w="850" w:type="dxa"/>
            <w:vMerge/>
          </w:tcPr>
          <w:p w:rsidR="00CC0609" w:rsidRPr="00D82D18" w:rsidRDefault="00CC0609" w:rsidP="00083471">
            <w:pPr>
              <w:ind w:firstLine="31"/>
              <w:jc w:val="center"/>
              <w:rPr>
                <w:rFonts w:ascii="Times New Roman" w:hAnsi="Times New Roman" w:cs="Times New Roman"/>
              </w:rPr>
            </w:pPr>
          </w:p>
        </w:tc>
        <w:tc>
          <w:tcPr>
            <w:tcW w:w="709" w:type="dxa"/>
            <w:vMerge/>
          </w:tcPr>
          <w:p w:rsidR="00CC0609" w:rsidRPr="00D82D18" w:rsidRDefault="00CC0609" w:rsidP="00083471">
            <w:pPr>
              <w:ind w:firstLine="31"/>
              <w:jc w:val="center"/>
              <w:rPr>
                <w:rFonts w:ascii="Times New Roman" w:hAnsi="Times New Roman" w:cs="Times New Roman"/>
              </w:rPr>
            </w:pPr>
          </w:p>
        </w:tc>
        <w:tc>
          <w:tcPr>
            <w:tcW w:w="850" w:type="dxa"/>
            <w:vMerge/>
          </w:tcPr>
          <w:p w:rsidR="00CC0609" w:rsidRPr="00D82D18" w:rsidRDefault="00CC0609" w:rsidP="00083471">
            <w:pPr>
              <w:ind w:firstLine="31"/>
              <w:jc w:val="center"/>
              <w:rPr>
                <w:rFonts w:ascii="Times New Roman" w:hAnsi="Times New Roman" w:cs="Times New Roman"/>
              </w:rPr>
            </w:pPr>
          </w:p>
        </w:tc>
      </w:tr>
      <w:tr w:rsidR="00CC0609" w:rsidRPr="00D82D18" w:rsidTr="00083471">
        <w:trPr>
          <w:jc w:val="center"/>
        </w:trPr>
        <w:tc>
          <w:tcPr>
            <w:tcW w:w="2694" w:type="dxa"/>
            <w:shd w:val="clear" w:color="auto" w:fill="auto"/>
          </w:tcPr>
          <w:p w:rsidR="00CC0609" w:rsidRPr="00D82D18" w:rsidRDefault="00CC0609" w:rsidP="00083471">
            <w:pPr>
              <w:pStyle w:val="affff7"/>
              <w:spacing w:before="0" w:beforeAutospacing="0" w:after="0"/>
              <w:ind w:firstLine="31"/>
            </w:pPr>
            <w:r w:rsidRPr="00D82D18">
              <w:t>Связь</w:t>
            </w:r>
          </w:p>
        </w:tc>
        <w:tc>
          <w:tcPr>
            <w:tcW w:w="850" w:type="dxa"/>
            <w:shd w:val="clear" w:color="auto" w:fill="auto"/>
          </w:tcPr>
          <w:p w:rsidR="00CC0609" w:rsidRPr="00D82D18" w:rsidRDefault="00CC0609" w:rsidP="00083471">
            <w:pPr>
              <w:pStyle w:val="affff7"/>
              <w:spacing w:before="0" w:beforeAutospacing="0" w:after="0"/>
              <w:ind w:firstLine="31"/>
              <w:jc w:val="center"/>
            </w:pPr>
            <w:r w:rsidRPr="00D82D18">
              <w:t>6.8</w:t>
            </w:r>
          </w:p>
        </w:tc>
        <w:tc>
          <w:tcPr>
            <w:tcW w:w="6655" w:type="dxa"/>
            <w:gridSpan w:val="7"/>
          </w:tcPr>
          <w:p w:rsidR="00CC0609" w:rsidRPr="00D82D18" w:rsidRDefault="00CC0609" w:rsidP="00083471">
            <w:pPr>
              <w:ind w:firstLine="31"/>
              <w:jc w:val="center"/>
              <w:rPr>
                <w:rFonts w:ascii="Times New Roman" w:hAnsi="Times New Roman" w:cs="Times New Roman"/>
              </w:rPr>
            </w:pPr>
            <w:r w:rsidRPr="00D82D18">
              <w:rPr>
                <w:rFonts w:ascii="Times New Roman" w:hAnsi="Times New Roman" w:cs="Times New Roman"/>
              </w:rPr>
              <w:t>Не подлежат установлению, определяются в соответствии с техническими и санитарными нормами</w:t>
            </w:r>
          </w:p>
        </w:tc>
      </w:tr>
    </w:tbl>
    <w:p w:rsidR="00CC0609" w:rsidRPr="00D82D18" w:rsidRDefault="00CC0609" w:rsidP="00CC0609">
      <w:pPr>
        <w:rPr>
          <w:rFonts w:ascii="Times New Roman" w:eastAsia="SimSun" w:hAnsi="Times New Roman" w:cs="Times New Roman"/>
          <w:lang w:eastAsia="zh-CN"/>
        </w:rPr>
      </w:pPr>
    </w:p>
    <w:p w:rsidR="00CC0609" w:rsidRPr="00D82D18" w:rsidRDefault="00CC0609" w:rsidP="00CC0609">
      <w:pPr>
        <w:ind w:firstLine="426"/>
        <w:rPr>
          <w:rFonts w:ascii="Times New Roman" w:eastAsia="SimSun" w:hAnsi="Times New Roman" w:cs="Times New Roman"/>
          <w:lang w:eastAsia="zh-CN"/>
        </w:rPr>
      </w:pPr>
      <w:r w:rsidRPr="00D82D18">
        <w:rPr>
          <w:rFonts w:ascii="Times New Roman" w:eastAsia="SimSun" w:hAnsi="Times New Roman" w:cs="Times New Roman"/>
          <w:lang w:eastAsia="zh-CN"/>
        </w:rPr>
        <w:t>2.3) Вспомогательные виды использования земельных участков и объектов капитального строительства:</w:t>
      </w:r>
    </w:p>
    <w:tbl>
      <w:tblPr>
        <w:tblW w:w="10207"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83"/>
        <w:gridCol w:w="6024"/>
      </w:tblGrid>
      <w:tr w:rsidR="00CC0609" w:rsidRPr="00D82D18" w:rsidTr="00083471">
        <w:trPr>
          <w:trHeight w:val="552"/>
          <w:jc w:val="center"/>
        </w:trPr>
        <w:tc>
          <w:tcPr>
            <w:tcW w:w="4183" w:type="dxa"/>
            <w:vAlign w:val="center"/>
          </w:tcPr>
          <w:p w:rsidR="00CC0609" w:rsidRPr="00D82D18" w:rsidRDefault="00CC0609" w:rsidP="00083471">
            <w:pPr>
              <w:tabs>
                <w:tab w:val="left" w:pos="2520"/>
              </w:tabs>
              <w:ind w:firstLine="0"/>
              <w:jc w:val="center"/>
              <w:rPr>
                <w:rFonts w:ascii="Times New Roman" w:hAnsi="Times New Roman" w:cs="Times New Roman"/>
              </w:rPr>
            </w:pPr>
            <w:r w:rsidRPr="00D82D18">
              <w:rPr>
                <w:rFonts w:ascii="Times New Roman" w:hAnsi="Times New Roman" w:cs="Times New Roman"/>
              </w:rPr>
              <w:t>Виды использования</w:t>
            </w:r>
          </w:p>
        </w:tc>
        <w:tc>
          <w:tcPr>
            <w:tcW w:w="6024" w:type="dxa"/>
            <w:vAlign w:val="center"/>
          </w:tcPr>
          <w:p w:rsidR="00CC0609" w:rsidRPr="00D82D18" w:rsidRDefault="00CC0609" w:rsidP="00083471">
            <w:pPr>
              <w:tabs>
                <w:tab w:val="left" w:pos="2520"/>
              </w:tabs>
              <w:ind w:firstLine="0"/>
              <w:jc w:val="center"/>
              <w:rPr>
                <w:rFonts w:ascii="Times New Roman" w:hAnsi="Times New Roman" w:cs="Times New Roman"/>
              </w:rPr>
            </w:pPr>
            <w:r w:rsidRPr="00D82D18">
              <w:rPr>
                <w:rFonts w:ascii="Times New Roman" w:hAnsi="Times New Roman" w:cs="Times New Roman"/>
              </w:rPr>
              <w:t>Предельные параметры разрешенного строительства</w:t>
            </w:r>
          </w:p>
        </w:tc>
      </w:tr>
      <w:tr w:rsidR="00CC0609" w:rsidRPr="00D82D18" w:rsidTr="00083471">
        <w:trPr>
          <w:jc w:val="center"/>
        </w:trPr>
        <w:tc>
          <w:tcPr>
            <w:tcW w:w="4183" w:type="dxa"/>
          </w:tcPr>
          <w:p w:rsidR="00CC0609" w:rsidRPr="00D82D18" w:rsidRDefault="00CC0609" w:rsidP="00083471">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объекты благоустройства</w:t>
            </w:r>
          </w:p>
          <w:p w:rsidR="00CC0609" w:rsidRPr="00D82D18" w:rsidRDefault="00CC0609" w:rsidP="00083471">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xml:space="preserve">- площадки для отдыха </w:t>
            </w:r>
          </w:p>
          <w:p w:rsidR="00CC0609" w:rsidRPr="00D82D18" w:rsidRDefault="00CC0609" w:rsidP="00083471">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xml:space="preserve">- стоянки для автомобилей надземные открытого, гаражи для </w:t>
            </w:r>
            <w:r w:rsidRPr="00D82D18">
              <w:rPr>
                <w:rFonts w:ascii="Times New Roman" w:eastAsia="SimSun" w:hAnsi="Times New Roman" w:cs="Times New Roman"/>
                <w:lang w:eastAsia="zh-CN"/>
              </w:rPr>
              <w:lastRenderedPageBreak/>
              <w:t xml:space="preserve">индивидуального автотранспорта </w:t>
            </w:r>
          </w:p>
          <w:p w:rsidR="00CC0609" w:rsidRPr="00D82D18" w:rsidRDefault="00CC0609" w:rsidP="00083471">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площадки для сбора твердых бытовых отходов</w:t>
            </w:r>
          </w:p>
          <w:p w:rsidR="00CC0609" w:rsidRPr="00D82D18" w:rsidRDefault="00CC0609" w:rsidP="00083471">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склады, ангары для хранения оборудования, инвентаря и пр.</w:t>
            </w:r>
          </w:p>
          <w:p w:rsidR="00CC0609" w:rsidRPr="00D82D18" w:rsidRDefault="00CC0609" w:rsidP="00083471">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навесы, беседки, уборные</w:t>
            </w:r>
          </w:p>
          <w:p w:rsidR="00CC0609" w:rsidRPr="00D82D18" w:rsidRDefault="00CC0609" w:rsidP="00083471">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теплицы, парники, оранжереи</w:t>
            </w:r>
          </w:p>
          <w:p w:rsidR="00CC0609" w:rsidRPr="00D82D18" w:rsidRDefault="00CC0609" w:rsidP="00083471">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контрольно-пропускные пункты, пункты охраны</w:t>
            </w:r>
          </w:p>
          <w:p w:rsidR="00CC0609" w:rsidRPr="00D82D18" w:rsidRDefault="00CC0609" w:rsidP="00083471">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сопутствующие объекты инженерной инфраструктуры</w:t>
            </w:r>
          </w:p>
        </w:tc>
        <w:tc>
          <w:tcPr>
            <w:tcW w:w="6024" w:type="dxa"/>
          </w:tcPr>
          <w:p w:rsidR="00CC0609" w:rsidRPr="00D82D18" w:rsidRDefault="00CC0609" w:rsidP="00083471">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lastRenderedPageBreak/>
              <w:t>Максимальное количество этажей - 1 эт.</w:t>
            </w:r>
          </w:p>
          <w:p w:rsidR="00CC0609" w:rsidRPr="00D82D18" w:rsidRDefault="00CC0609" w:rsidP="00083471">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Максимальная высота –3 м</w:t>
            </w:r>
          </w:p>
          <w:p w:rsidR="00CC0609" w:rsidRPr="00D82D18" w:rsidRDefault="00CC0609" w:rsidP="00083471">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Минимальные расстояния от строений до границ смежного участка - 3 м</w:t>
            </w:r>
          </w:p>
          <w:p w:rsidR="00CC0609" w:rsidRPr="00D82D18" w:rsidRDefault="00CC0609" w:rsidP="00083471">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lastRenderedPageBreak/>
              <w:t>Минимальное расстояние от строений до красных линий улиц и проездов - 5 м.</w:t>
            </w:r>
          </w:p>
          <w:p w:rsidR="00CC0609" w:rsidRPr="00D82D18" w:rsidRDefault="00CC0609" w:rsidP="00083471">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CC0609" w:rsidRPr="00D82D18" w:rsidRDefault="00CC0609" w:rsidP="00083471">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Общее количество контейнеров не более 5 шт.</w:t>
            </w:r>
          </w:p>
        </w:tc>
      </w:tr>
    </w:tbl>
    <w:p w:rsidR="00CC0609" w:rsidRPr="00D82D18" w:rsidRDefault="00CC0609" w:rsidP="006E38AF">
      <w:pPr>
        <w:rPr>
          <w:rFonts w:ascii="Times New Roman" w:hAnsi="Times New Roman" w:cs="Times New Roman"/>
        </w:rPr>
      </w:pPr>
    </w:p>
    <w:p w:rsidR="00287483" w:rsidRPr="00D82D18" w:rsidRDefault="00287483" w:rsidP="00083471">
      <w:pPr>
        <w:ind w:firstLine="0"/>
        <w:jc w:val="left"/>
        <w:rPr>
          <w:rFonts w:ascii="Times New Roman" w:hAnsi="Times New Roman" w:cs="Times New Roman"/>
          <w:b/>
          <w:u w:val="single"/>
        </w:rPr>
        <w:sectPr w:rsidR="00287483" w:rsidRPr="00D82D18" w:rsidSect="00D82D18">
          <w:pgSz w:w="11906" w:h="16838"/>
          <w:pgMar w:top="567" w:right="709" w:bottom="709" w:left="1134" w:header="720" w:footer="340" w:gutter="0"/>
          <w:cols w:space="720"/>
          <w:docGrid w:linePitch="360"/>
        </w:sectPr>
      </w:pPr>
    </w:p>
    <w:p w:rsidR="00083471" w:rsidRPr="00D82D18" w:rsidRDefault="00083471" w:rsidP="00083471">
      <w:pPr>
        <w:ind w:firstLine="0"/>
        <w:jc w:val="left"/>
        <w:rPr>
          <w:rFonts w:ascii="Times New Roman" w:hAnsi="Times New Roman" w:cs="Times New Roman"/>
          <w:b/>
          <w:u w:val="single"/>
        </w:rPr>
      </w:pPr>
      <w:r w:rsidRPr="00D82D18">
        <w:rPr>
          <w:rFonts w:ascii="Times New Roman" w:hAnsi="Times New Roman" w:cs="Times New Roman"/>
          <w:b/>
          <w:u w:val="single"/>
        </w:rPr>
        <w:lastRenderedPageBreak/>
        <w:t xml:space="preserve">3) Зона сельскохозяйственных предприятий и объектов (СХ-2) </w:t>
      </w:r>
    </w:p>
    <w:p w:rsidR="00083471" w:rsidRPr="00D82D18" w:rsidRDefault="00083471" w:rsidP="00083471">
      <w:pPr>
        <w:tabs>
          <w:tab w:val="left" w:pos="2520"/>
        </w:tabs>
        <w:ind w:firstLine="0"/>
        <w:outlineLvl w:val="0"/>
        <w:rPr>
          <w:rFonts w:ascii="Times New Roman" w:hAnsi="Times New Roman" w:cs="Times New Roman"/>
        </w:rPr>
      </w:pPr>
      <w:bookmarkStart w:id="441" w:name="_Toc11666541"/>
      <w:bookmarkStart w:id="442" w:name="_Toc23150774"/>
      <w:bookmarkStart w:id="443" w:name="_Toc24319238"/>
      <w:bookmarkStart w:id="444" w:name="_Toc25928625"/>
      <w:r w:rsidRPr="00D82D18">
        <w:rPr>
          <w:rFonts w:ascii="Times New Roman" w:hAnsi="Times New Roman" w:cs="Times New Roman"/>
        </w:rPr>
        <w:t>3.1) Основные виды и параметры разрешенного использования земельных участков и объектов капитального строительства:</w:t>
      </w:r>
      <w:bookmarkEnd w:id="441"/>
      <w:bookmarkEnd w:id="442"/>
      <w:bookmarkEnd w:id="443"/>
      <w:bookmarkEnd w:id="444"/>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27"/>
        <w:gridCol w:w="851"/>
        <w:gridCol w:w="992"/>
        <w:gridCol w:w="850"/>
        <w:gridCol w:w="1084"/>
        <w:gridCol w:w="992"/>
        <w:gridCol w:w="709"/>
        <w:gridCol w:w="708"/>
        <w:gridCol w:w="939"/>
      </w:tblGrid>
      <w:tr w:rsidR="00083471" w:rsidRPr="00D82D18" w:rsidTr="00083471">
        <w:trPr>
          <w:cantSplit/>
          <w:trHeight w:val="884"/>
          <w:jc w:val="center"/>
        </w:trPr>
        <w:tc>
          <w:tcPr>
            <w:tcW w:w="2427" w:type="dxa"/>
            <w:vMerge w:val="restart"/>
            <w:shd w:val="clear" w:color="auto" w:fill="auto"/>
            <w:vAlign w:val="center"/>
          </w:tcPr>
          <w:p w:rsidR="00083471" w:rsidRPr="00D82D18" w:rsidRDefault="00083471" w:rsidP="00083471">
            <w:pPr>
              <w:tabs>
                <w:tab w:val="left" w:pos="2160"/>
              </w:tabs>
              <w:ind w:firstLine="0"/>
              <w:jc w:val="center"/>
              <w:rPr>
                <w:rFonts w:ascii="Times New Roman" w:hAnsi="Times New Roman" w:cs="Times New Roman"/>
              </w:rPr>
            </w:pPr>
            <w:r w:rsidRPr="00D82D18">
              <w:rPr>
                <w:rFonts w:ascii="Times New Roman" w:hAnsi="Times New Roman" w:cs="Times New Roman"/>
              </w:rPr>
              <w:t>Наименование вида разрешенного использования</w:t>
            </w:r>
          </w:p>
        </w:tc>
        <w:tc>
          <w:tcPr>
            <w:tcW w:w="851" w:type="dxa"/>
            <w:vMerge w:val="restart"/>
            <w:shd w:val="clear" w:color="auto" w:fill="auto"/>
            <w:vAlign w:val="center"/>
          </w:tcPr>
          <w:p w:rsidR="00083471" w:rsidRPr="00D82D18" w:rsidRDefault="00083471" w:rsidP="00083471">
            <w:pPr>
              <w:tabs>
                <w:tab w:val="left" w:pos="2160"/>
              </w:tabs>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Код</w:t>
            </w:r>
          </w:p>
        </w:tc>
        <w:tc>
          <w:tcPr>
            <w:tcW w:w="6274" w:type="dxa"/>
            <w:gridSpan w:val="7"/>
            <w:vAlign w:val="center"/>
          </w:tcPr>
          <w:p w:rsidR="00083471" w:rsidRPr="00D82D18" w:rsidRDefault="00083471" w:rsidP="00083471">
            <w:pPr>
              <w:tabs>
                <w:tab w:val="left" w:pos="2160"/>
              </w:tabs>
              <w:ind w:firstLine="0"/>
              <w:jc w:val="center"/>
              <w:rPr>
                <w:rFonts w:ascii="Times New Roman" w:hAnsi="Times New Roman" w:cs="Times New Roman"/>
              </w:rPr>
            </w:pPr>
            <w:r w:rsidRPr="00D82D18">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083471" w:rsidRPr="00D82D18" w:rsidTr="00083471">
        <w:trPr>
          <w:cantSplit/>
          <w:trHeight w:val="4405"/>
          <w:jc w:val="center"/>
        </w:trPr>
        <w:tc>
          <w:tcPr>
            <w:tcW w:w="2427" w:type="dxa"/>
            <w:vMerge/>
            <w:shd w:val="clear" w:color="auto" w:fill="auto"/>
          </w:tcPr>
          <w:p w:rsidR="00083471" w:rsidRPr="00D82D18" w:rsidRDefault="00083471" w:rsidP="00083471">
            <w:pPr>
              <w:tabs>
                <w:tab w:val="left" w:pos="2160"/>
              </w:tabs>
              <w:ind w:firstLine="0"/>
              <w:jc w:val="center"/>
              <w:rPr>
                <w:rFonts w:ascii="Times New Roman" w:eastAsia="SimSun" w:hAnsi="Times New Roman" w:cs="Times New Roman"/>
                <w:lang w:eastAsia="zh-CN"/>
              </w:rPr>
            </w:pPr>
          </w:p>
        </w:tc>
        <w:tc>
          <w:tcPr>
            <w:tcW w:w="851" w:type="dxa"/>
            <w:vMerge/>
            <w:shd w:val="clear" w:color="auto" w:fill="auto"/>
          </w:tcPr>
          <w:p w:rsidR="00083471" w:rsidRPr="00D82D18" w:rsidRDefault="00083471" w:rsidP="00083471">
            <w:pPr>
              <w:tabs>
                <w:tab w:val="left" w:pos="2160"/>
              </w:tabs>
              <w:ind w:firstLine="0"/>
              <w:jc w:val="center"/>
              <w:rPr>
                <w:rFonts w:ascii="Times New Roman" w:eastAsia="SimSun" w:hAnsi="Times New Roman" w:cs="Times New Roman"/>
                <w:lang w:eastAsia="zh-CN"/>
              </w:rPr>
            </w:pPr>
          </w:p>
        </w:tc>
        <w:tc>
          <w:tcPr>
            <w:tcW w:w="992" w:type="dxa"/>
            <w:textDirection w:val="btLr"/>
            <w:vAlign w:val="center"/>
          </w:tcPr>
          <w:p w:rsidR="00083471" w:rsidRPr="00D82D18" w:rsidRDefault="00083471" w:rsidP="00083471">
            <w:pPr>
              <w:tabs>
                <w:tab w:val="left" w:pos="2160"/>
              </w:tabs>
              <w:ind w:right="113" w:firstLine="0"/>
              <w:jc w:val="center"/>
              <w:rPr>
                <w:rFonts w:ascii="Times New Roman" w:eastAsia="SimSun" w:hAnsi="Times New Roman" w:cs="Times New Roman"/>
                <w:lang w:eastAsia="zh-CN"/>
              </w:rPr>
            </w:pPr>
            <w:r w:rsidRPr="00D82D18">
              <w:rPr>
                <w:rFonts w:ascii="Times New Roman" w:hAnsi="Times New Roman" w:cs="Times New Roman"/>
              </w:rPr>
              <w:t xml:space="preserve">площадь земельных участков минимальная / максимальная </w:t>
            </w:r>
          </w:p>
        </w:tc>
        <w:tc>
          <w:tcPr>
            <w:tcW w:w="850" w:type="dxa"/>
            <w:textDirection w:val="btLr"/>
            <w:vAlign w:val="center"/>
          </w:tcPr>
          <w:p w:rsidR="00083471" w:rsidRPr="00D82D18" w:rsidRDefault="00083471" w:rsidP="00083471">
            <w:pPr>
              <w:tabs>
                <w:tab w:val="left" w:pos="2160"/>
              </w:tabs>
              <w:ind w:right="113" w:firstLine="0"/>
              <w:jc w:val="center"/>
              <w:rPr>
                <w:rFonts w:ascii="Times New Roman" w:hAnsi="Times New Roman" w:cs="Times New Roman"/>
              </w:rPr>
            </w:pPr>
            <w:r w:rsidRPr="00D82D18">
              <w:rPr>
                <w:rFonts w:ascii="Times New Roman" w:hAnsi="Times New Roman" w:cs="Times New Roman"/>
              </w:rPr>
              <w:t>минимальная ширина земельных участков вдоль фронта улиц и проездов</w:t>
            </w:r>
          </w:p>
        </w:tc>
        <w:tc>
          <w:tcPr>
            <w:tcW w:w="1084" w:type="dxa"/>
            <w:textDirection w:val="btLr"/>
            <w:vAlign w:val="center"/>
          </w:tcPr>
          <w:p w:rsidR="00083471" w:rsidRPr="00D82D18" w:rsidRDefault="00083471" w:rsidP="00083471">
            <w:pPr>
              <w:tabs>
                <w:tab w:val="left" w:pos="2160"/>
              </w:tabs>
              <w:ind w:right="113" w:firstLine="0"/>
              <w:jc w:val="center"/>
              <w:rPr>
                <w:rFonts w:ascii="Times New Roman" w:eastAsia="SimSun" w:hAnsi="Times New Roman" w:cs="Times New Roman"/>
                <w:lang w:eastAsia="zh-CN"/>
              </w:rPr>
            </w:pPr>
            <w:r w:rsidRPr="00D82D18">
              <w:rPr>
                <w:rFonts w:ascii="Times New Roman" w:hAnsi="Times New Roman" w:cs="Times New Roman"/>
              </w:rPr>
              <w:t xml:space="preserve">минимальный отступ основных зданий,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083471" w:rsidRPr="00D82D18" w:rsidRDefault="00083471" w:rsidP="00083471">
            <w:pPr>
              <w:tabs>
                <w:tab w:val="left" w:pos="2160"/>
              </w:tabs>
              <w:ind w:right="113" w:firstLine="0"/>
              <w:jc w:val="center"/>
              <w:rPr>
                <w:rFonts w:ascii="Times New Roman" w:eastAsia="SimSun" w:hAnsi="Times New Roman" w:cs="Times New Roman"/>
                <w:lang w:eastAsia="zh-CN"/>
              </w:rPr>
            </w:pPr>
            <w:r w:rsidRPr="00D82D18">
              <w:rPr>
                <w:rFonts w:ascii="Times New Roman" w:hAnsi="Times New Roman" w:cs="Times New Roman"/>
              </w:rPr>
              <w:t>минимальный отступ основных зданий, строений и сооружений от границ смежных земельных участков</w:t>
            </w:r>
          </w:p>
        </w:tc>
        <w:tc>
          <w:tcPr>
            <w:tcW w:w="709" w:type="dxa"/>
            <w:textDirection w:val="btLr"/>
            <w:vAlign w:val="center"/>
          </w:tcPr>
          <w:p w:rsidR="00083471" w:rsidRPr="00D82D18" w:rsidRDefault="00083471" w:rsidP="00083471">
            <w:pPr>
              <w:tabs>
                <w:tab w:val="left" w:pos="2160"/>
              </w:tabs>
              <w:ind w:right="113" w:firstLine="0"/>
              <w:jc w:val="center"/>
              <w:rPr>
                <w:rFonts w:ascii="Times New Roman" w:eastAsia="SimSun" w:hAnsi="Times New Roman" w:cs="Times New Roman"/>
                <w:lang w:eastAsia="zh-CN"/>
              </w:rPr>
            </w:pPr>
            <w:r w:rsidRPr="00D82D18">
              <w:rPr>
                <w:rFonts w:ascii="Times New Roman" w:hAnsi="Times New Roman" w:cs="Times New Roman"/>
              </w:rPr>
              <w:t>максимальное количество надземных этажей</w:t>
            </w:r>
          </w:p>
        </w:tc>
        <w:tc>
          <w:tcPr>
            <w:tcW w:w="708" w:type="dxa"/>
            <w:textDirection w:val="btLr"/>
            <w:vAlign w:val="center"/>
          </w:tcPr>
          <w:p w:rsidR="00083471" w:rsidRPr="00D82D18" w:rsidRDefault="00083471" w:rsidP="00083471">
            <w:pPr>
              <w:tabs>
                <w:tab w:val="left" w:pos="2160"/>
              </w:tabs>
              <w:ind w:right="113" w:firstLine="0"/>
              <w:jc w:val="center"/>
              <w:rPr>
                <w:rFonts w:ascii="Times New Roman" w:hAnsi="Times New Roman" w:cs="Times New Roman"/>
              </w:rPr>
            </w:pPr>
            <w:r w:rsidRPr="00D82D18">
              <w:rPr>
                <w:rFonts w:ascii="Times New Roman" w:hAnsi="Times New Roman" w:cs="Times New Roman"/>
              </w:rPr>
              <w:t>максимальная высота зданий</w:t>
            </w:r>
          </w:p>
        </w:tc>
        <w:tc>
          <w:tcPr>
            <w:tcW w:w="939" w:type="dxa"/>
            <w:textDirection w:val="btLr"/>
            <w:vAlign w:val="center"/>
          </w:tcPr>
          <w:p w:rsidR="00083471" w:rsidRPr="00D82D18" w:rsidRDefault="00083471" w:rsidP="00083471">
            <w:pPr>
              <w:tabs>
                <w:tab w:val="left" w:pos="2160"/>
              </w:tabs>
              <w:ind w:right="113" w:firstLine="0"/>
              <w:jc w:val="center"/>
              <w:rPr>
                <w:rFonts w:ascii="Times New Roman" w:hAnsi="Times New Roman" w:cs="Times New Roman"/>
              </w:rPr>
            </w:pPr>
            <w:r w:rsidRPr="00D82D18">
              <w:rPr>
                <w:rFonts w:ascii="Times New Roman" w:hAnsi="Times New Roman" w:cs="Times New Roman"/>
              </w:rPr>
              <w:t>максимальный процент застройки земельного участка</w:t>
            </w:r>
          </w:p>
        </w:tc>
      </w:tr>
      <w:tr w:rsidR="00083471" w:rsidRPr="00D82D18" w:rsidTr="00083471">
        <w:trPr>
          <w:cantSplit/>
          <w:trHeight w:val="237"/>
          <w:jc w:val="center"/>
        </w:trPr>
        <w:tc>
          <w:tcPr>
            <w:tcW w:w="2427" w:type="dxa"/>
            <w:shd w:val="clear" w:color="auto" w:fill="auto"/>
            <w:vAlign w:val="center"/>
          </w:tcPr>
          <w:p w:rsidR="00083471" w:rsidRPr="00D82D18" w:rsidRDefault="00083471" w:rsidP="00083471">
            <w:pPr>
              <w:tabs>
                <w:tab w:val="left" w:pos="2160"/>
              </w:tabs>
              <w:ind w:firstLine="0"/>
              <w:jc w:val="center"/>
              <w:rPr>
                <w:rFonts w:ascii="Times New Roman" w:hAnsi="Times New Roman" w:cs="Times New Roman"/>
              </w:rPr>
            </w:pPr>
            <w:r w:rsidRPr="00D82D18">
              <w:rPr>
                <w:rFonts w:ascii="Times New Roman" w:hAnsi="Times New Roman" w:cs="Times New Roman"/>
              </w:rPr>
              <w:t>1</w:t>
            </w:r>
          </w:p>
        </w:tc>
        <w:tc>
          <w:tcPr>
            <w:tcW w:w="851" w:type="dxa"/>
            <w:shd w:val="clear" w:color="auto" w:fill="auto"/>
            <w:vAlign w:val="center"/>
          </w:tcPr>
          <w:p w:rsidR="00083471" w:rsidRPr="00D82D18" w:rsidRDefault="00083471" w:rsidP="00083471">
            <w:pPr>
              <w:tabs>
                <w:tab w:val="left" w:pos="2160"/>
              </w:tabs>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2</w:t>
            </w:r>
          </w:p>
        </w:tc>
        <w:tc>
          <w:tcPr>
            <w:tcW w:w="992" w:type="dxa"/>
            <w:vAlign w:val="center"/>
          </w:tcPr>
          <w:p w:rsidR="00083471" w:rsidRPr="00D82D18" w:rsidRDefault="00083471" w:rsidP="00083471">
            <w:pPr>
              <w:tabs>
                <w:tab w:val="left" w:pos="2160"/>
              </w:tabs>
              <w:ind w:firstLine="0"/>
              <w:jc w:val="center"/>
              <w:rPr>
                <w:rFonts w:ascii="Times New Roman" w:hAnsi="Times New Roman" w:cs="Times New Roman"/>
              </w:rPr>
            </w:pPr>
            <w:r w:rsidRPr="00D82D18">
              <w:rPr>
                <w:rFonts w:ascii="Times New Roman" w:hAnsi="Times New Roman" w:cs="Times New Roman"/>
              </w:rPr>
              <w:t>3</w:t>
            </w:r>
          </w:p>
        </w:tc>
        <w:tc>
          <w:tcPr>
            <w:tcW w:w="850" w:type="dxa"/>
            <w:vAlign w:val="center"/>
          </w:tcPr>
          <w:p w:rsidR="00083471" w:rsidRPr="00D82D18" w:rsidRDefault="00083471" w:rsidP="00083471">
            <w:pPr>
              <w:tabs>
                <w:tab w:val="left" w:pos="2160"/>
              </w:tabs>
              <w:ind w:firstLine="0"/>
              <w:jc w:val="center"/>
              <w:rPr>
                <w:rFonts w:ascii="Times New Roman" w:hAnsi="Times New Roman" w:cs="Times New Roman"/>
              </w:rPr>
            </w:pPr>
            <w:r w:rsidRPr="00D82D18">
              <w:rPr>
                <w:rFonts w:ascii="Times New Roman" w:hAnsi="Times New Roman" w:cs="Times New Roman"/>
              </w:rPr>
              <w:t>4</w:t>
            </w:r>
          </w:p>
        </w:tc>
        <w:tc>
          <w:tcPr>
            <w:tcW w:w="1084" w:type="dxa"/>
            <w:vAlign w:val="center"/>
          </w:tcPr>
          <w:p w:rsidR="00083471" w:rsidRPr="00D82D18" w:rsidRDefault="00083471" w:rsidP="00083471">
            <w:pPr>
              <w:tabs>
                <w:tab w:val="left" w:pos="2160"/>
              </w:tabs>
              <w:ind w:firstLine="0"/>
              <w:jc w:val="center"/>
              <w:rPr>
                <w:rFonts w:ascii="Times New Roman" w:hAnsi="Times New Roman" w:cs="Times New Roman"/>
              </w:rPr>
            </w:pPr>
            <w:r w:rsidRPr="00D82D18">
              <w:rPr>
                <w:rFonts w:ascii="Times New Roman" w:hAnsi="Times New Roman" w:cs="Times New Roman"/>
              </w:rPr>
              <w:t>5</w:t>
            </w:r>
          </w:p>
        </w:tc>
        <w:tc>
          <w:tcPr>
            <w:tcW w:w="992" w:type="dxa"/>
            <w:vAlign w:val="center"/>
          </w:tcPr>
          <w:p w:rsidR="00083471" w:rsidRPr="00D82D18" w:rsidRDefault="00083471" w:rsidP="00083471">
            <w:pPr>
              <w:tabs>
                <w:tab w:val="left" w:pos="2160"/>
              </w:tabs>
              <w:ind w:firstLine="0"/>
              <w:jc w:val="center"/>
              <w:rPr>
                <w:rFonts w:ascii="Times New Roman" w:hAnsi="Times New Roman" w:cs="Times New Roman"/>
              </w:rPr>
            </w:pPr>
            <w:r w:rsidRPr="00D82D18">
              <w:rPr>
                <w:rFonts w:ascii="Times New Roman" w:hAnsi="Times New Roman" w:cs="Times New Roman"/>
              </w:rPr>
              <w:t>6</w:t>
            </w:r>
          </w:p>
        </w:tc>
        <w:tc>
          <w:tcPr>
            <w:tcW w:w="709" w:type="dxa"/>
            <w:vAlign w:val="center"/>
          </w:tcPr>
          <w:p w:rsidR="00083471" w:rsidRPr="00D82D18" w:rsidRDefault="00083471" w:rsidP="00083471">
            <w:pPr>
              <w:tabs>
                <w:tab w:val="left" w:pos="2160"/>
              </w:tabs>
              <w:ind w:firstLine="0"/>
              <w:jc w:val="center"/>
              <w:rPr>
                <w:rFonts w:ascii="Times New Roman" w:hAnsi="Times New Roman" w:cs="Times New Roman"/>
              </w:rPr>
            </w:pPr>
            <w:r w:rsidRPr="00D82D18">
              <w:rPr>
                <w:rFonts w:ascii="Times New Roman" w:hAnsi="Times New Roman" w:cs="Times New Roman"/>
              </w:rPr>
              <w:t>7</w:t>
            </w:r>
          </w:p>
        </w:tc>
        <w:tc>
          <w:tcPr>
            <w:tcW w:w="708" w:type="dxa"/>
            <w:vAlign w:val="center"/>
          </w:tcPr>
          <w:p w:rsidR="00083471" w:rsidRPr="00D82D18" w:rsidRDefault="00083471" w:rsidP="00083471">
            <w:pPr>
              <w:tabs>
                <w:tab w:val="left" w:pos="2160"/>
              </w:tabs>
              <w:ind w:firstLine="0"/>
              <w:jc w:val="center"/>
              <w:rPr>
                <w:rFonts w:ascii="Times New Roman" w:hAnsi="Times New Roman" w:cs="Times New Roman"/>
              </w:rPr>
            </w:pPr>
            <w:r w:rsidRPr="00D82D18">
              <w:rPr>
                <w:rFonts w:ascii="Times New Roman" w:hAnsi="Times New Roman" w:cs="Times New Roman"/>
              </w:rPr>
              <w:t>8</w:t>
            </w:r>
          </w:p>
        </w:tc>
        <w:tc>
          <w:tcPr>
            <w:tcW w:w="939" w:type="dxa"/>
            <w:vAlign w:val="center"/>
          </w:tcPr>
          <w:p w:rsidR="00083471" w:rsidRPr="00D82D18" w:rsidRDefault="00083471" w:rsidP="00083471">
            <w:pPr>
              <w:tabs>
                <w:tab w:val="left" w:pos="2160"/>
              </w:tabs>
              <w:ind w:firstLine="0"/>
              <w:jc w:val="center"/>
              <w:rPr>
                <w:rFonts w:ascii="Times New Roman" w:hAnsi="Times New Roman" w:cs="Times New Roman"/>
              </w:rPr>
            </w:pPr>
            <w:r w:rsidRPr="00D82D18">
              <w:rPr>
                <w:rFonts w:ascii="Times New Roman" w:hAnsi="Times New Roman" w:cs="Times New Roman"/>
              </w:rPr>
              <w:t>9</w:t>
            </w:r>
          </w:p>
        </w:tc>
      </w:tr>
      <w:tr w:rsidR="00083471" w:rsidRPr="00D82D18" w:rsidTr="00083471">
        <w:trPr>
          <w:cantSplit/>
          <w:trHeight w:val="843"/>
          <w:jc w:val="center"/>
        </w:trPr>
        <w:tc>
          <w:tcPr>
            <w:tcW w:w="2427" w:type="dxa"/>
            <w:shd w:val="clear" w:color="auto" w:fill="auto"/>
          </w:tcPr>
          <w:p w:rsidR="00083471" w:rsidRPr="00D82D18" w:rsidRDefault="00083471" w:rsidP="00083471">
            <w:pPr>
              <w:ind w:hanging="21"/>
              <w:rPr>
                <w:rFonts w:ascii="Times New Roman" w:hAnsi="Times New Roman" w:cs="Times New Roman"/>
              </w:rPr>
            </w:pPr>
            <w:r w:rsidRPr="00D82D18">
              <w:rPr>
                <w:rFonts w:ascii="Times New Roman" w:hAnsi="Times New Roman" w:cs="Times New Roman"/>
              </w:rPr>
              <w:t>Выращивание зерновых и иных сельскохозяйственных культур</w:t>
            </w:r>
          </w:p>
        </w:tc>
        <w:tc>
          <w:tcPr>
            <w:tcW w:w="851" w:type="dxa"/>
            <w:shd w:val="clear" w:color="auto" w:fill="auto"/>
          </w:tcPr>
          <w:p w:rsidR="00083471" w:rsidRPr="00D82D18" w:rsidRDefault="00083471" w:rsidP="00083471">
            <w:pPr>
              <w:ind w:hanging="21"/>
              <w:jc w:val="center"/>
              <w:rPr>
                <w:rFonts w:ascii="Times New Roman" w:hAnsi="Times New Roman" w:cs="Times New Roman"/>
              </w:rPr>
            </w:pPr>
            <w:r w:rsidRPr="00D82D18">
              <w:rPr>
                <w:rFonts w:ascii="Times New Roman" w:hAnsi="Times New Roman" w:cs="Times New Roman"/>
              </w:rPr>
              <w:t>1.2</w:t>
            </w:r>
          </w:p>
        </w:tc>
        <w:tc>
          <w:tcPr>
            <w:tcW w:w="992" w:type="dxa"/>
          </w:tcPr>
          <w:p w:rsidR="00083471" w:rsidRPr="00D82D18" w:rsidRDefault="00083471" w:rsidP="00083471">
            <w:pPr>
              <w:pStyle w:val="affff7"/>
              <w:spacing w:before="0" w:beforeAutospacing="0" w:after="0"/>
              <w:ind w:hanging="21"/>
              <w:jc w:val="center"/>
            </w:pPr>
            <w:r w:rsidRPr="00D82D18">
              <w:t>1000/</w:t>
            </w:r>
          </w:p>
          <w:p w:rsidR="00083471" w:rsidRPr="00D82D18" w:rsidRDefault="00083471" w:rsidP="00083471">
            <w:pPr>
              <w:pStyle w:val="affff7"/>
              <w:spacing w:before="0" w:beforeAutospacing="0" w:after="0"/>
              <w:ind w:hanging="21"/>
              <w:jc w:val="center"/>
            </w:pPr>
            <w:r w:rsidRPr="00D82D18">
              <w:t>200000</w:t>
            </w:r>
          </w:p>
          <w:p w:rsidR="00083471" w:rsidRPr="00D82D18" w:rsidRDefault="00083471" w:rsidP="00083471">
            <w:pPr>
              <w:pStyle w:val="affff7"/>
              <w:spacing w:before="0" w:beforeAutospacing="0" w:after="0"/>
              <w:ind w:hanging="21"/>
              <w:jc w:val="center"/>
            </w:pPr>
            <w:r w:rsidRPr="00D82D18">
              <w:t>кв.м</w:t>
            </w:r>
          </w:p>
        </w:tc>
        <w:tc>
          <w:tcPr>
            <w:tcW w:w="850" w:type="dxa"/>
          </w:tcPr>
          <w:p w:rsidR="00083471" w:rsidRPr="00D82D18" w:rsidRDefault="00083471" w:rsidP="00083471">
            <w:pPr>
              <w:pStyle w:val="affff7"/>
              <w:ind w:hanging="21"/>
              <w:jc w:val="center"/>
            </w:pPr>
            <w:r w:rsidRPr="00D82D18">
              <w:t>20м</w:t>
            </w:r>
          </w:p>
        </w:tc>
        <w:tc>
          <w:tcPr>
            <w:tcW w:w="4432" w:type="dxa"/>
            <w:gridSpan w:val="5"/>
          </w:tcPr>
          <w:p w:rsidR="00083471" w:rsidRPr="00D82D18" w:rsidRDefault="00083471" w:rsidP="00083471">
            <w:pPr>
              <w:pStyle w:val="affff7"/>
              <w:tabs>
                <w:tab w:val="left" w:pos="2160"/>
              </w:tabs>
              <w:jc w:val="center"/>
            </w:pPr>
            <w:r w:rsidRPr="00D82D18">
              <w:t>Не подлежат установлению, капитальное строительство запрещено</w:t>
            </w:r>
          </w:p>
        </w:tc>
      </w:tr>
      <w:tr w:rsidR="00083471" w:rsidRPr="00D82D18" w:rsidTr="00287483">
        <w:trPr>
          <w:trHeight w:val="267"/>
          <w:jc w:val="center"/>
        </w:trPr>
        <w:tc>
          <w:tcPr>
            <w:tcW w:w="2427" w:type="dxa"/>
            <w:shd w:val="clear" w:color="auto" w:fill="auto"/>
          </w:tcPr>
          <w:p w:rsidR="00083471" w:rsidRPr="00D82D18" w:rsidRDefault="00083471" w:rsidP="00083471">
            <w:pPr>
              <w:tabs>
                <w:tab w:val="left" w:pos="2160"/>
              </w:tabs>
              <w:ind w:firstLine="0"/>
              <w:rPr>
                <w:rFonts w:ascii="Times New Roman" w:hAnsi="Times New Roman" w:cs="Times New Roman"/>
              </w:rPr>
            </w:pPr>
            <w:r w:rsidRPr="00D82D18">
              <w:rPr>
                <w:rFonts w:ascii="Times New Roman" w:hAnsi="Times New Roman" w:cs="Times New Roman"/>
              </w:rPr>
              <w:t>Скотоводство</w:t>
            </w:r>
          </w:p>
        </w:tc>
        <w:tc>
          <w:tcPr>
            <w:tcW w:w="851" w:type="dxa"/>
            <w:shd w:val="clear" w:color="auto" w:fill="auto"/>
          </w:tcPr>
          <w:p w:rsidR="00083471" w:rsidRPr="00D82D18" w:rsidRDefault="00083471" w:rsidP="00083471">
            <w:pPr>
              <w:tabs>
                <w:tab w:val="left" w:pos="2160"/>
              </w:tabs>
              <w:ind w:firstLine="0"/>
              <w:jc w:val="center"/>
              <w:rPr>
                <w:rFonts w:ascii="Times New Roman" w:hAnsi="Times New Roman" w:cs="Times New Roman"/>
              </w:rPr>
            </w:pPr>
            <w:r w:rsidRPr="00D82D18">
              <w:rPr>
                <w:rFonts w:ascii="Times New Roman" w:hAnsi="Times New Roman" w:cs="Times New Roman"/>
              </w:rPr>
              <w:t>1.8</w:t>
            </w:r>
          </w:p>
        </w:tc>
        <w:tc>
          <w:tcPr>
            <w:tcW w:w="992" w:type="dxa"/>
            <w:vMerge w:val="restart"/>
            <w:vAlign w:val="center"/>
          </w:tcPr>
          <w:p w:rsidR="00083471" w:rsidRPr="00D82D18" w:rsidRDefault="00083471" w:rsidP="00287483">
            <w:pPr>
              <w:pStyle w:val="affff7"/>
              <w:tabs>
                <w:tab w:val="left" w:pos="2160"/>
              </w:tabs>
              <w:spacing w:before="0" w:beforeAutospacing="0" w:after="0"/>
              <w:jc w:val="center"/>
            </w:pPr>
            <w:r w:rsidRPr="00D82D18">
              <w:t>1000/</w:t>
            </w:r>
          </w:p>
          <w:p w:rsidR="00083471" w:rsidRPr="00D82D18" w:rsidRDefault="00083471" w:rsidP="00287483">
            <w:pPr>
              <w:pStyle w:val="affff7"/>
              <w:tabs>
                <w:tab w:val="left" w:pos="2160"/>
              </w:tabs>
              <w:spacing w:before="0" w:beforeAutospacing="0" w:after="0"/>
              <w:jc w:val="center"/>
            </w:pPr>
            <w:r w:rsidRPr="00D82D18">
              <w:t>200000</w:t>
            </w:r>
          </w:p>
          <w:p w:rsidR="00083471" w:rsidRPr="00D82D18" w:rsidRDefault="00083471" w:rsidP="00287483">
            <w:pPr>
              <w:pStyle w:val="affff7"/>
              <w:tabs>
                <w:tab w:val="left" w:pos="2160"/>
              </w:tabs>
              <w:spacing w:before="0" w:beforeAutospacing="0" w:after="0"/>
              <w:jc w:val="center"/>
            </w:pPr>
            <w:r w:rsidRPr="00D82D18">
              <w:t>кв.м</w:t>
            </w:r>
          </w:p>
        </w:tc>
        <w:tc>
          <w:tcPr>
            <w:tcW w:w="850" w:type="dxa"/>
            <w:vMerge w:val="restart"/>
            <w:vAlign w:val="center"/>
          </w:tcPr>
          <w:p w:rsidR="00083471" w:rsidRPr="00D82D18" w:rsidRDefault="00083471" w:rsidP="00287483">
            <w:pPr>
              <w:pStyle w:val="affff7"/>
              <w:tabs>
                <w:tab w:val="left" w:pos="2160"/>
              </w:tabs>
              <w:spacing w:before="0" w:beforeAutospacing="0" w:after="0"/>
              <w:jc w:val="center"/>
            </w:pPr>
            <w:r w:rsidRPr="00D82D18">
              <w:t>10 м</w:t>
            </w:r>
          </w:p>
        </w:tc>
        <w:tc>
          <w:tcPr>
            <w:tcW w:w="1084" w:type="dxa"/>
            <w:vMerge w:val="restart"/>
            <w:vAlign w:val="center"/>
          </w:tcPr>
          <w:p w:rsidR="00083471" w:rsidRPr="00D82D18" w:rsidRDefault="00083471" w:rsidP="00287483">
            <w:pPr>
              <w:pStyle w:val="affff7"/>
              <w:tabs>
                <w:tab w:val="left" w:pos="2160"/>
              </w:tabs>
              <w:spacing w:before="0" w:beforeAutospacing="0" w:after="0"/>
              <w:jc w:val="center"/>
            </w:pPr>
            <w:r w:rsidRPr="00D82D18">
              <w:t>5 м</w:t>
            </w:r>
          </w:p>
        </w:tc>
        <w:tc>
          <w:tcPr>
            <w:tcW w:w="992" w:type="dxa"/>
            <w:vMerge w:val="restart"/>
            <w:vAlign w:val="center"/>
          </w:tcPr>
          <w:p w:rsidR="00083471" w:rsidRPr="00D82D18" w:rsidRDefault="00083471" w:rsidP="00287483">
            <w:pPr>
              <w:pStyle w:val="ConsPlusNormal"/>
              <w:tabs>
                <w:tab w:val="left" w:pos="2160"/>
              </w:tabs>
              <w:ind w:firstLine="96"/>
              <w:jc w:val="center"/>
              <w:rPr>
                <w:rFonts w:ascii="Times New Roman" w:hAnsi="Times New Roman" w:cs="Times New Roman"/>
                <w:sz w:val="24"/>
                <w:szCs w:val="24"/>
              </w:rPr>
            </w:pPr>
            <w:r w:rsidRPr="00D82D18">
              <w:rPr>
                <w:rFonts w:ascii="Times New Roman" w:hAnsi="Times New Roman" w:cs="Times New Roman"/>
                <w:sz w:val="24"/>
                <w:szCs w:val="24"/>
              </w:rPr>
              <w:t>1 м</w:t>
            </w:r>
          </w:p>
        </w:tc>
        <w:tc>
          <w:tcPr>
            <w:tcW w:w="709" w:type="dxa"/>
            <w:vMerge w:val="restart"/>
            <w:vAlign w:val="center"/>
          </w:tcPr>
          <w:p w:rsidR="00083471" w:rsidRPr="00D82D18" w:rsidRDefault="00083471" w:rsidP="00287483">
            <w:pPr>
              <w:pStyle w:val="affff7"/>
              <w:tabs>
                <w:tab w:val="left" w:pos="2160"/>
              </w:tabs>
              <w:spacing w:before="0" w:beforeAutospacing="0" w:after="0"/>
              <w:jc w:val="center"/>
            </w:pPr>
            <w:r w:rsidRPr="00D82D18">
              <w:t>2</w:t>
            </w:r>
          </w:p>
        </w:tc>
        <w:tc>
          <w:tcPr>
            <w:tcW w:w="708" w:type="dxa"/>
            <w:vMerge w:val="restart"/>
            <w:vAlign w:val="center"/>
          </w:tcPr>
          <w:p w:rsidR="00083471" w:rsidRPr="00D82D18" w:rsidRDefault="00083471" w:rsidP="00287483">
            <w:pPr>
              <w:pStyle w:val="affff7"/>
              <w:tabs>
                <w:tab w:val="left" w:pos="2160"/>
              </w:tabs>
              <w:spacing w:before="0" w:beforeAutospacing="0" w:after="0"/>
              <w:jc w:val="center"/>
            </w:pPr>
            <w:r w:rsidRPr="00D82D18">
              <w:t>20</w:t>
            </w:r>
          </w:p>
        </w:tc>
        <w:tc>
          <w:tcPr>
            <w:tcW w:w="939" w:type="dxa"/>
            <w:vMerge w:val="restart"/>
            <w:vAlign w:val="center"/>
          </w:tcPr>
          <w:p w:rsidR="00083471" w:rsidRPr="00D82D18" w:rsidRDefault="00083471" w:rsidP="00287483">
            <w:pPr>
              <w:pStyle w:val="affff7"/>
              <w:tabs>
                <w:tab w:val="left" w:pos="2160"/>
              </w:tabs>
              <w:spacing w:before="0" w:beforeAutospacing="0" w:after="0"/>
              <w:jc w:val="center"/>
            </w:pPr>
            <w:r w:rsidRPr="00D82D18">
              <w:t>50%</w:t>
            </w:r>
          </w:p>
        </w:tc>
      </w:tr>
      <w:tr w:rsidR="00083471" w:rsidRPr="00D82D18" w:rsidTr="00287483">
        <w:trPr>
          <w:cantSplit/>
          <w:trHeight w:val="241"/>
          <w:jc w:val="center"/>
        </w:trPr>
        <w:tc>
          <w:tcPr>
            <w:tcW w:w="2427" w:type="dxa"/>
            <w:shd w:val="clear" w:color="auto" w:fill="auto"/>
          </w:tcPr>
          <w:p w:rsidR="00083471" w:rsidRPr="00D82D18" w:rsidRDefault="00083471" w:rsidP="00083471">
            <w:pPr>
              <w:tabs>
                <w:tab w:val="left" w:pos="2160"/>
              </w:tabs>
              <w:ind w:firstLine="0"/>
              <w:rPr>
                <w:rFonts w:ascii="Times New Roman" w:hAnsi="Times New Roman" w:cs="Times New Roman"/>
              </w:rPr>
            </w:pPr>
            <w:r w:rsidRPr="00D82D18">
              <w:rPr>
                <w:rFonts w:ascii="Times New Roman" w:hAnsi="Times New Roman" w:cs="Times New Roman"/>
              </w:rPr>
              <w:t>Звероводство</w:t>
            </w:r>
          </w:p>
        </w:tc>
        <w:tc>
          <w:tcPr>
            <w:tcW w:w="851" w:type="dxa"/>
            <w:shd w:val="clear" w:color="auto" w:fill="auto"/>
          </w:tcPr>
          <w:p w:rsidR="00083471" w:rsidRPr="00D82D18" w:rsidRDefault="00083471" w:rsidP="00083471">
            <w:pPr>
              <w:tabs>
                <w:tab w:val="left" w:pos="2160"/>
              </w:tabs>
              <w:ind w:firstLine="0"/>
              <w:jc w:val="center"/>
              <w:rPr>
                <w:rFonts w:ascii="Times New Roman" w:hAnsi="Times New Roman" w:cs="Times New Roman"/>
              </w:rPr>
            </w:pPr>
            <w:r w:rsidRPr="00D82D18">
              <w:rPr>
                <w:rFonts w:ascii="Times New Roman" w:hAnsi="Times New Roman" w:cs="Times New Roman"/>
              </w:rPr>
              <w:t>1.9</w:t>
            </w:r>
          </w:p>
        </w:tc>
        <w:tc>
          <w:tcPr>
            <w:tcW w:w="992" w:type="dxa"/>
            <w:vMerge/>
            <w:vAlign w:val="center"/>
          </w:tcPr>
          <w:p w:rsidR="00083471" w:rsidRPr="00D82D18" w:rsidRDefault="00083471" w:rsidP="00287483">
            <w:pPr>
              <w:pStyle w:val="affff7"/>
              <w:tabs>
                <w:tab w:val="left" w:pos="2160"/>
              </w:tabs>
              <w:spacing w:before="0" w:beforeAutospacing="0" w:after="0"/>
              <w:jc w:val="center"/>
            </w:pPr>
          </w:p>
        </w:tc>
        <w:tc>
          <w:tcPr>
            <w:tcW w:w="850" w:type="dxa"/>
            <w:vMerge/>
          </w:tcPr>
          <w:p w:rsidR="00083471" w:rsidRPr="00D82D18" w:rsidRDefault="00083471" w:rsidP="00083471">
            <w:pPr>
              <w:pStyle w:val="affff7"/>
              <w:tabs>
                <w:tab w:val="left" w:pos="2160"/>
              </w:tabs>
              <w:jc w:val="center"/>
            </w:pPr>
          </w:p>
        </w:tc>
        <w:tc>
          <w:tcPr>
            <w:tcW w:w="1084" w:type="dxa"/>
            <w:vMerge/>
          </w:tcPr>
          <w:p w:rsidR="00083471" w:rsidRPr="00D82D18" w:rsidRDefault="00083471" w:rsidP="00083471">
            <w:pPr>
              <w:pStyle w:val="affff7"/>
              <w:tabs>
                <w:tab w:val="left" w:pos="2160"/>
              </w:tabs>
              <w:jc w:val="center"/>
            </w:pPr>
          </w:p>
        </w:tc>
        <w:tc>
          <w:tcPr>
            <w:tcW w:w="992" w:type="dxa"/>
            <w:vMerge/>
          </w:tcPr>
          <w:p w:rsidR="00083471" w:rsidRPr="00D82D18" w:rsidRDefault="00083471" w:rsidP="00083471">
            <w:pPr>
              <w:pStyle w:val="ConsPlusNormal"/>
              <w:tabs>
                <w:tab w:val="left" w:pos="2160"/>
              </w:tabs>
              <w:jc w:val="center"/>
              <w:rPr>
                <w:rFonts w:ascii="Times New Roman" w:hAnsi="Times New Roman" w:cs="Times New Roman"/>
                <w:sz w:val="24"/>
                <w:szCs w:val="24"/>
              </w:rPr>
            </w:pPr>
          </w:p>
        </w:tc>
        <w:tc>
          <w:tcPr>
            <w:tcW w:w="709" w:type="dxa"/>
            <w:vMerge/>
          </w:tcPr>
          <w:p w:rsidR="00083471" w:rsidRPr="00D82D18" w:rsidRDefault="00083471" w:rsidP="00083471">
            <w:pPr>
              <w:pStyle w:val="affff7"/>
              <w:tabs>
                <w:tab w:val="left" w:pos="2160"/>
              </w:tabs>
              <w:jc w:val="center"/>
            </w:pPr>
          </w:p>
        </w:tc>
        <w:tc>
          <w:tcPr>
            <w:tcW w:w="708" w:type="dxa"/>
            <w:vMerge/>
          </w:tcPr>
          <w:p w:rsidR="00083471" w:rsidRPr="00D82D18" w:rsidRDefault="00083471" w:rsidP="00083471">
            <w:pPr>
              <w:pStyle w:val="affff7"/>
              <w:tabs>
                <w:tab w:val="left" w:pos="2160"/>
              </w:tabs>
              <w:jc w:val="center"/>
            </w:pPr>
          </w:p>
        </w:tc>
        <w:tc>
          <w:tcPr>
            <w:tcW w:w="939" w:type="dxa"/>
            <w:vMerge/>
          </w:tcPr>
          <w:p w:rsidR="00083471" w:rsidRPr="00D82D18" w:rsidRDefault="00083471" w:rsidP="00083471">
            <w:pPr>
              <w:pStyle w:val="affff7"/>
              <w:tabs>
                <w:tab w:val="left" w:pos="2160"/>
              </w:tabs>
              <w:jc w:val="center"/>
            </w:pPr>
          </w:p>
        </w:tc>
      </w:tr>
      <w:tr w:rsidR="00083471" w:rsidRPr="00D82D18" w:rsidTr="00287483">
        <w:trPr>
          <w:cantSplit/>
          <w:trHeight w:val="264"/>
          <w:jc w:val="center"/>
        </w:trPr>
        <w:tc>
          <w:tcPr>
            <w:tcW w:w="2427" w:type="dxa"/>
            <w:shd w:val="clear" w:color="auto" w:fill="auto"/>
          </w:tcPr>
          <w:p w:rsidR="00083471" w:rsidRPr="00D82D18" w:rsidRDefault="00083471" w:rsidP="00083471">
            <w:pPr>
              <w:tabs>
                <w:tab w:val="left" w:pos="2160"/>
              </w:tabs>
              <w:ind w:firstLine="0"/>
              <w:rPr>
                <w:rFonts w:ascii="Times New Roman" w:hAnsi="Times New Roman" w:cs="Times New Roman"/>
              </w:rPr>
            </w:pPr>
            <w:r w:rsidRPr="00D82D18">
              <w:rPr>
                <w:rFonts w:ascii="Times New Roman" w:hAnsi="Times New Roman" w:cs="Times New Roman"/>
              </w:rPr>
              <w:t>Птицеводство</w:t>
            </w:r>
          </w:p>
        </w:tc>
        <w:tc>
          <w:tcPr>
            <w:tcW w:w="851" w:type="dxa"/>
            <w:shd w:val="clear" w:color="auto" w:fill="auto"/>
          </w:tcPr>
          <w:p w:rsidR="00083471" w:rsidRPr="00D82D18" w:rsidRDefault="00083471" w:rsidP="00083471">
            <w:pPr>
              <w:tabs>
                <w:tab w:val="left" w:pos="2160"/>
              </w:tabs>
              <w:ind w:firstLine="0"/>
              <w:jc w:val="center"/>
              <w:rPr>
                <w:rFonts w:ascii="Times New Roman" w:hAnsi="Times New Roman" w:cs="Times New Roman"/>
              </w:rPr>
            </w:pPr>
            <w:r w:rsidRPr="00D82D18">
              <w:rPr>
                <w:rFonts w:ascii="Times New Roman" w:hAnsi="Times New Roman" w:cs="Times New Roman"/>
              </w:rPr>
              <w:t>1.10</w:t>
            </w:r>
          </w:p>
        </w:tc>
        <w:tc>
          <w:tcPr>
            <w:tcW w:w="992" w:type="dxa"/>
            <w:vMerge/>
            <w:vAlign w:val="center"/>
          </w:tcPr>
          <w:p w:rsidR="00083471" w:rsidRPr="00D82D18" w:rsidRDefault="00083471" w:rsidP="00287483">
            <w:pPr>
              <w:pStyle w:val="affff7"/>
              <w:tabs>
                <w:tab w:val="left" w:pos="2160"/>
              </w:tabs>
              <w:spacing w:before="0" w:beforeAutospacing="0" w:after="0"/>
              <w:jc w:val="center"/>
            </w:pPr>
          </w:p>
        </w:tc>
        <w:tc>
          <w:tcPr>
            <w:tcW w:w="850" w:type="dxa"/>
            <w:vMerge/>
          </w:tcPr>
          <w:p w:rsidR="00083471" w:rsidRPr="00D82D18" w:rsidRDefault="00083471" w:rsidP="00083471">
            <w:pPr>
              <w:pStyle w:val="affff7"/>
              <w:tabs>
                <w:tab w:val="left" w:pos="2160"/>
              </w:tabs>
              <w:jc w:val="center"/>
            </w:pPr>
          </w:p>
        </w:tc>
        <w:tc>
          <w:tcPr>
            <w:tcW w:w="1084" w:type="dxa"/>
            <w:vMerge/>
          </w:tcPr>
          <w:p w:rsidR="00083471" w:rsidRPr="00D82D18" w:rsidRDefault="00083471" w:rsidP="00083471">
            <w:pPr>
              <w:pStyle w:val="affff7"/>
              <w:tabs>
                <w:tab w:val="left" w:pos="2160"/>
              </w:tabs>
              <w:jc w:val="center"/>
            </w:pPr>
          </w:p>
        </w:tc>
        <w:tc>
          <w:tcPr>
            <w:tcW w:w="992" w:type="dxa"/>
            <w:vMerge/>
          </w:tcPr>
          <w:p w:rsidR="00083471" w:rsidRPr="00D82D18" w:rsidRDefault="00083471" w:rsidP="00083471">
            <w:pPr>
              <w:pStyle w:val="ConsPlusNormal"/>
              <w:tabs>
                <w:tab w:val="left" w:pos="2160"/>
              </w:tabs>
              <w:jc w:val="center"/>
              <w:rPr>
                <w:rFonts w:ascii="Times New Roman" w:hAnsi="Times New Roman" w:cs="Times New Roman"/>
                <w:sz w:val="24"/>
                <w:szCs w:val="24"/>
              </w:rPr>
            </w:pPr>
          </w:p>
        </w:tc>
        <w:tc>
          <w:tcPr>
            <w:tcW w:w="709" w:type="dxa"/>
            <w:vMerge/>
          </w:tcPr>
          <w:p w:rsidR="00083471" w:rsidRPr="00D82D18" w:rsidRDefault="00083471" w:rsidP="00083471">
            <w:pPr>
              <w:pStyle w:val="affff7"/>
              <w:tabs>
                <w:tab w:val="left" w:pos="2160"/>
              </w:tabs>
              <w:jc w:val="center"/>
            </w:pPr>
          </w:p>
        </w:tc>
        <w:tc>
          <w:tcPr>
            <w:tcW w:w="708" w:type="dxa"/>
            <w:vMerge/>
          </w:tcPr>
          <w:p w:rsidR="00083471" w:rsidRPr="00D82D18" w:rsidRDefault="00083471" w:rsidP="00083471">
            <w:pPr>
              <w:pStyle w:val="affff7"/>
              <w:tabs>
                <w:tab w:val="left" w:pos="2160"/>
              </w:tabs>
              <w:jc w:val="center"/>
            </w:pPr>
          </w:p>
        </w:tc>
        <w:tc>
          <w:tcPr>
            <w:tcW w:w="939" w:type="dxa"/>
            <w:vMerge/>
          </w:tcPr>
          <w:p w:rsidR="00083471" w:rsidRPr="00D82D18" w:rsidRDefault="00083471" w:rsidP="00083471">
            <w:pPr>
              <w:pStyle w:val="affff7"/>
              <w:tabs>
                <w:tab w:val="left" w:pos="2160"/>
              </w:tabs>
              <w:jc w:val="center"/>
            </w:pPr>
          </w:p>
        </w:tc>
      </w:tr>
      <w:tr w:rsidR="00083471" w:rsidRPr="00D82D18" w:rsidTr="00287483">
        <w:trPr>
          <w:cantSplit/>
          <w:trHeight w:val="268"/>
          <w:jc w:val="center"/>
        </w:trPr>
        <w:tc>
          <w:tcPr>
            <w:tcW w:w="2427" w:type="dxa"/>
            <w:shd w:val="clear" w:color="auto" w:fill="auto"/>
          </w:tcPr>
          <w:p w:rsidR="00083471" w:rsidRPr="00D82D18" w:rsidRDefault="00083471" w:rsidP="00083471">
            <w:pPr>
              <w:tabs>
                <w:tab w:val="left" w:pos="2160"/>
              </w:tabs>
              <w:ind w:firstLine="0"/>
              <w:rPr>
                <w:rFonts w:ascii="Times New Roman" w:hAnsi="Times New Roman" w:cs="Times New Roman"/>
              </w:rPr>
            </w:pPr>
            <w:r w:rsidRPr="00D82D18">
              <w:rPr>
                <w:rFonts w:ascii="Times New Roman" w:hAnsi="Times New Roman" w:cs="Times New Roman"/>
              </w:rPr>
              <w:t>Свиноводство</w:t>
            </w:r>
          </w:p>
        </w:tc>
        <w:tc>
          <w:tcPr>
            <w:tcW w:w="851" w:type="dxa"/>
            <w:shd w:val="clear" w:color="auto" w:fill="auto"/>
          </w:tcPr>
          <w:p w:rsidR="00083471" w:rsidRPr="00D82D18" w:rsidRDefault="00083471" w:rsidP="00083471">
            <w:pPr>
              <w:tabs>
                <w:tab w:val="left" w:pos="2160"/>
              </w:tabs>
              <w:ind w:firstLine="0"/>
              <w:jc w:val="center"/>
              <w:rPr>
                <w:rFonts w:ascii="Times New Roman" w:hAnsi="Times New Roman" w:cs="Times New Roman"/>
              </w:rPr>
            </w:pPr>
            <w:r w:rsidRPr="00D82D18">
              <w:rPr>
                <w:rFonts w:ascii="Times New Roman" w:hAnsi="Times New Roman" w:cs="Times New Roman"/>
              </w:rPr>
              <w:t>1.11</w:t>
            </w:r>
          </w:p>
        </w:tc>
        <w:tc>
          <w:tcPr>
            <w:tcW w:w="992" w:type="dxa"/>
            <w:vMerge/>
            <w:vAlign w:val="center"/>
          </w:tcPr>
          <w:p w:rsidR="00083471" w:rsidRPr="00D82D18" w:rsidRDefault="00083471" w:rsidP="00287483">
            <w:pPr>
              <w:pStyle w:val="affff7"/>
              <w:tabs>
                <w:tab w:val="left" w:pos="2160"/>
              </w:tabs>
              <w:spacing w:before="0" w:beforeAutospacing="0" w:after="0"/>
              <w:jc w:val="center"/>
            </w:pPr>
          </w:p>
        </w:tc>
        <w:tc>
          <w:tcPr>
            <w:tcW w:w="850" w:type="dxa"/>
            <w:vMerge/>
          </w:tcPr>
          <w:p w:rsidR="00083471" w:rsidRPr="00D82D18" w:rsidRDefault="00083471" w:rsidP="00083471">
            <w:pPr>
              <w:pStyle w:val="affff7"/>
              <w:tabs>
                <w:tab w:val="left" w:pos="2160"/>
              </w:tabs>
              <w:jc w:val="center"/>
            </w:pPr>
          </w:p>
        </w:tc>
        <w:tc>
          <w:tcPr>
            <w:tcW w:w="1084" w:type="dxa"/>
            <w:vMerge/>
          </w:tcPr>
          <w:p w:rsidR="00083471" w:rsidRPr="00D82D18" w:rsidRDefault="00083471" w:rsidP="00083471">
            <w:pPr>
              <w:pStyle w:val="affff7"/>
              <w:tabs>
                <w:tab w:val="left" w:pos="2160"/>
              </w:tabs>
              <w:jc w:val="center"/>
            </w:pPr>
          </w:p>
        </w:tc>
        <w:tc>
          <w:tcPr>
            <w:tcW w:w="992" w:type="dxa"/>
            <w:vMerge/>
          </w:tcPr>
          <w:p w:rsidR="00083471" w:rsidRPr="00D82D18" w:rsidRDefault="00083471" w:rsidP="00083471">
            <w:pPr>
              <w:pStyle w:val="ConsPlusNormal"/>
              <w:tabs>
                <w:tab w:val="left" w:pos="2160"/>
              </w:tabs>
              <w:jc w:val="center"/>
              <w:rPr>
                <w:rFonts w:ascii="Times New Roman" w:hAnsi="Times New Roman" w:cs="Times New Roman"/>
                <w:sz w:val="24"/>
                <w:szCs w:val="24"/>
              </w:rPr>
            </w:pPr>
          </w:p>
        </w:tc>
        <w:tc>
          <w:tcPr>
            <w:tcW w:w="709" w:type="dxa"/>
            <w:vMerge/>
          </w:tcPr>
          <w:p w:rsidR="00083471" w:rsidRPr="00D82D18" w:rsidRDefault="00083471" w:rsidP="00083471">
            <w:pPr>
              <w:pStyle w:val="affff7"/>
              <w:tabs>
                <w:tab w:val="left" w:pos="2160"/>
              </w:tabs>
              <w:jc w:val="center"/>
            </w:pPr>
          </w:p>
        </w:tc>
        <w:tc>
          <w:tcPr>
            <w:tcW w:w="708" w:type="dxa"/>
            <w:vMerge/>
          </w:tcPr>
          <w:p w:rsidR="00083471" w:rsidRPr="00D82D18" w:rsidRDefault="00083471" w:rsidP="00083471">
            <w:pPr>
              <w:pStyle w:val="affff7"/>
              <w:tabs>
                <w:tab w:val="left" w:pos="2160"/>
              </w:tabs>
              <w:jc w:val="center"/>
            </w:pPr>
          </w:p>
        </w:tc>
        <w:tc>
          <w:tcPr>
            <w:tcW w:w="939" w:type="dxa"/>
            <w:vMerge/>
          </w:tcPr>
          <w:p w:rsidR="00083471" w:rsidRPr="00D82D18" w:rsidRDefault="00083471" w:rsidP="00083471">
            <w:pPr>
              <w:pStyle w:val="affff7"/>
              <w:tabs>
                <w:tab w:val="left" w:pos="2160"/>
              </w:tabs>
              <w:jc w:val="center"/>
            </w:pPr>
          </w:p>
        </w:tc>
      </w:tr>
      <w:tr w:rsidR="00287483" w:rsidRPr="00D82D18" w:rsidTr="00287483">
        <w:trPr>
          <w:cantSplit/>
          <w:trHeight w:val="226"/>
          <w:jc w:val="center"/>
        </w:trPr>
        <w:tc>
          <w:tcPr>
            <w:tcW w:w="2427" w:type="dxa"/>
            <w:shd w:val="clear" w:color="auto" w:fill="auto"/>
          </w:tcPr>
          <w:p w:rsidR="00287483" w:rsidRPr="00D82D18" w:rsidRDefault="00287483" w:rsidP="00083471">
            <w:pPr>
              <w:tabs>
                <w:tab w:val="left" w:pos="2160"/>
              </w:tabs>
              <w:ind w:firstLine="0"/>
              <w:rPr>
                <w:rFonts w:ascii="Times New Roman" w:hAnsi="Times New Roman" w:cs="Times New Roman"/>
              </w:rPr>
            </w:pPr>
            <w:r w:rsidRPr="00D82D18">
              <w:rPr>
                <w:rFonts w:ascii="Times New Roman" w:hAnsi="Times New Roman" w:cs="Times New Roman"/>
              </w:rPr>
              <w:t>Пчеловодство</w:t>
            </w:r>
          </w:p>
        </w:tc>
        <w:tc>
          <w:tcPr>
            <w:tcW w:w="851" w:type="dxa"/>
            <w:shd w:val="clear" w:color="auto" w:fill="auto"/>
          </w:tcPr>
          <w:p w:rsidR="00287483" w:rsidRPr="00D82D18" w:rsidRDefault="00287483" w:rsidP="00083471">
            <w:pPr>
              <w:tabs>
                <w:tab w:val="left" w:pos="2160"/>
              </w:tabs>
              <w:ind w:firstLine="0"/>
              <w:jc w:val="center"/>
              <w:rPr>
                <w:rFonts w:ascii="Times New Roman" w:hAnsi="Times New Roman" w:cs="Times New Roman"/>
              </w:rPr>
            </w:pPr>
            <w:r w:rsidRPr="00D82D18">
              <w:rPr>
                <w:rFonts w:ascii="Times New Roman" w:hAnsi="Times New Roman" w:cs="Times New Roman"/>
              </w:rPr>
              <w:t>1.12</w:t>
            </w:r>
          </w:p>
        </w:tc>
        <w:tc>
          <w:tcPr>
            <w:tcW w:w="992" w:type="dxa"/>
            <w:vMerge w:val="restart"/>
            <w:vAlign w:val="center"/>
          </w:tcPr>
          <w:p w:rsidR="00287483" w:rsidRPr="00D82D18" w:rsidRDefault="00287483" w:rsidP="00287483">
            <w:pPr>
              <w:pStyle w:val="affff7"/>
              <w:tabs>
                <w:tab w:val="left" w:pos="2160"/>
              </w:tabs>
              <w:spacing w:before="0" w:beforeAutospacing="0" w:after="0"/>
              <w:jc w:val="center"/>
            </w:pPr>
            <w:r w:rsidRPr="00D82D18">
              <w:t>500/</w:t>
            </w:r>
          </w:p>
          <w:p w:rsidR="00287483" w:rsidRPr="00D82D18" w:rsidRDefault="00287483" w:rsidP="00287483">
            <w:pPr>
              <w:pStyle w:val="affff7"/>
              <w:tabs>
                <w:tab w:val="left" w:pos="2160"/>
              </w:tabs>
              <w:spacing w:before="0" w:beforeAutospacing="0" w:after="0"/>
              <w:jc w:val="center"/>
            </w:pPr>
            <w:r w:rsidRPr="00D82D18">
              <w:t>100000</w:t>
            </w:r>
          </w:p>
          <w:p w:rsidR="00287483" w:rsidRPr="00D82D18" w:rsidRDefault="00287483" w:rsidP="00287483">
            <w:pPr>
              <w:pStyle w:val="affff7"/>
              <w:tabs>
                <w:tab w:val="left" w:pos="2160"/>
              </w:tabs>
              <w:spacing w:before="0" w:beforeAutospacing="0" w:after="0"/>
              <w:jc w:val="center"/>
            </w:pPr>
            <w:r w:rsidRPr="00D82D18">
              <w:t>кв.м</w:t>
            </w:r>
          </w:p>
        </w:tc>
        <w:tc>
          <w:tcPr>
            <w:tcW w:w="850" w:type="dxa"/>
            <w:vMerge/>
          </w:tcPr>
          <w:p w:rsidR="00287483" w:rsidRPr="00D82D18" w:rsidRDefault="00287483" w:rsidP="00083471">
            <w:pPr>
              <w:pStyle w:val="affff7"/>
              <w:tabs>
                <w:tab w:val="left" w:pos="2160"/>
              </w:tabs>
              <w:jc w:val="center"/>
            </w:pPr>
          </w:p>
        </w:tc>
        <w:tc>
          <w:tcPr>
            <w:tcW w:w="1084" w:type="dxa"/>
            <w:vMerge/>
          </w:tcPr>
          <w:p w:rsidR="00287483" w:rsidRPr="00D82D18" w:rsidRDefault="00287483" w:rsidP="00083471">
            <w:pPr>
              <w:pStyle w:val="affff7"/>
              <w:tabs>
                <w:tab w:val="left" w:pos="2160"/>
              </w:tabs>
              <w:jc w:val="center"/>
            </w:pPr>
          </w:p>
        </w:tc>
        <w:tc>
          <w:tcPr>
            <w:tcW w:w="992" w:type="dxa"/>
            <w:vMerge/>
          </w:tcPr>
          <w:p w:rsidR="00287483" w:rsidRPr="00D82D18" w:rsidRDefault="00287483" w:rsidP="00083471">
            <w:pPr>
              <w:pStyle w:val="ConsPlusNormal"/>
              <w:tabs>
                <w:tab w:val="left" w:pos="2160"/>
              </w:tabs>
              <w:jc w:val="center"/>
              <w:rPr>
                <w:rFonts w:ascii="Times New Roman" w:hAnsi="Times New Roman" w:cs="Times New Roman"/>
                <w:sz w:val="24"/>
                <w:szCs w:val="24"/>
              </w:rPr>
            </w:pPr>
          </w:p>
        </w:tc>
        <w:tc>
          <w:tcPr>
            <w:tcW w:w="709" w:type="dxa"/>
            <w:vMerge/>
          </w:tcPr>
          <w:p w:rsidR="00287483" w:rsidRPr="00D82D18" w:rsidRDefault="00287483" w:rsidP="00083471">
            <w:pPr>
              <w:pStyle w:val="affff7"/>
              <w:tabs>
                <w:tab w:val="left" w:pos="2160"/>
              </w:tabs>
              <w:jc w:val="center"/>
            </w:pPr>
          </w:p>
        </w:tc>
        <w:tc>
          <w:tcPr>
            <w:tcW w:w="708" w:type="dxa"/>
            <w:vMerge/>
          </w:tcPr>
          <w:p w:rsidR="00287483" w:rsidRPr="00D82D18" w:rsidRDefault="00287483" w:rsidP="00083471">
            <w:pPr>
              <w:pStyle w:val="affff7"/>
              <w:tabs>
                <w:tab w:val="left" w:pos="2160"/>
              </w:tabs>
              <w:jc w:val="center"/>
            </w:pPr>
          </w:p>
        </w:tc>
        <w:tc>
          <w:tcPr>
            <w:tcW w:w="939" w:type="dxa"/>
            <w:vMerge/>
          </w:tcPr>
          <w:p w:rsidR="00287483" w:rsidRPr="00D82D18" w:rsidRDefault="00287483" w:rsidP="00083471">
            <w:pPr>
              <w:pStyle w:val="affff7"/>
              <w:tabs>
                <w:tab w:val="left" w:pos="2160"/>
              </w:tabs>
              <w:jc w:val="center"/>
            </w:pPr>
          </w:p>
        </w:tc>
      </w:tr>
      <w:tr w:rsidR="00287483" w:rsidRPr="00D82D18" w:rsidTr="00083471">
        <w:trPr>
          <w:trHeight w:val="20"/>
          <w:jc w:val="center"/>
        </w:trPr>
        <w:tc>
          <w:tcPr>
            <w:tcW w:w="2427" w:type="dxa"/>
            <w:shd w:val="clear" w:color="auto" w:fill="auto"/>
          </w:tcPr>
          <w:p w:rsidR="00287483" w:rsidRPr="00D82D18" w:rsidRDefault="00287483" w:rsidP="00083471">
            <w:pPr>
              <w:tabs>
                <w:tab w:val="left" w:pos="2160"/>
              </w:tabs>
              <w:ind w:firstLine="0"/>
              <w:rPr>
                <w:rFonts w:ascii="Times New Roman" w:hAnsi="Times New Roman" w:cs="Times New Roman"/>
              </w:rPr>
            </w:pPr>
            <w:r w:rsidRPr="00D82D18">
              <w:rPr>
                <w:rFonts w:ascii="Times New Roman" w:hAnsi="Times New Roman" w:cs="Times New Roman"/>
              </w:rPr>
              <w:t>Рыбоводство</w:t>
            </w:r>
          </w:p>
        </w:tc>
        <w:tc>
          <w:tcPr>
            <w:tcW w:w="851" w:type="dxa"/>
            <w:shd w:val="clear" w:color="auto" w:fill="auto"/>
          </w:tcPr>
          <w:p w:rsidR="00287483" w:rsidRPr="00D82D18" w:rsidRDefault="00287483" w:rsidP="00083471">
            <w:pPr>
              <w:tabs>
                <w:tab w:val="left" w:pos="2160"/>
              </w:tabs>
              <w:ind w:firstLine="0"/>
              <w:jc w:val="center"/>
              <w:rPr>
                <w:rFonts w:ascii="Times New Roman" w:hAnsi="Times New Roman" w:cs="Times New Roman"/>
              </w:rPr>
            </w:pPr>
            <w:r w:rsidRPr="00D82D18">
              <w:rPr>
                <w:rFonts w:ascii="Times New Roman" w:hAnsi="Times New Roman" w:cs="Times New Roman"/>
              </w:rPr>
              <w:t>1.13</w:t>
            </w:r>
          </w:p>
        </w:tc>
        <w:tc>
          <w:tcPr>
            <w:tcW w:w="992" w:type="dxa"/>
            <w:vMerge/>
          </w:tcPr>
          <w:p w:rsidR="00287483" w:rsidRPr="00D82D18" w:rsidRDefault="00287483" w:rsidP="00083471">
            <w:pPr>
              <w:pStyle w:val="affff7"/>
              <w:tabs>
                <w:tab w:val="left" w:pos="2160"/>
              </w:tabs>
              <w:jc w:val="center"/>
            </w:pPr>
          </w:p>
        </w:tc>
        <w:tc>
          <w:tcPr>
            <w:tcW w:w="850" w:type="dxa"/>
            <w:vMerge/>
          </w:tcPr>
          <w:p w:rsidR="00287483" w:rsidRPr="00D82D18" w:rsidRDefault="00287483" w:rsidP="00083471">
            <w:pPr>
              <w:pStyle w:val="affff7"/>
              <w:tabs>
                <w:tab w:val="left" w:pos="2160"/>
              </w:tabs>
              <w:jc w:val="center"/>
            </w:pPr>
          </w:p>
        </w:tc>
        <w:tc>
          <w:tcPr>
            <w:tcW w:w="1084" w:type="dxa"/>
            <w:vMerge/>
          </w:tcPr>
          <w:p w:rsidR="00287483" w:rsidRPr="00D82D18" w:rsidRDefault="00287483" w:rsidP="00083471">
            <w:pPr>
              <w:pStyle w:val="affff7"/>
              <w:tabs>
                <w:tab w:val="left" w:pos="2160"/>
              </w:tabs>
              <w:jc w:val="center"/>
            </w:pPr>
          </w:p>
        </w:tc>
        <w:tc>
          <w:tcPr>
            <w:tcW w:w="992" w:type="dxa"/>
            <w:vMerge/>
          </w:tcPr>
          <w:p w:rsidR="00287483" w:rsidRPr="00D82D18" w:rsidRDefault="00287483" w:rsidP="00083471">
            <w:pPr>
              <w:pStyle w:val="ConsPlusNormal"/>
              <w:tabs>
                <w:tab w:val="left" w:pos="2160"/>
              </w:tabs>
              <w:jc w:val="center"/>
              <w:rPr>
                <w:rFonts w:ascii="Times New Roman" w:hAnsi="Times New Roman" w:cs="Times New Roman"/>
                <w:sz w:val="24"/>
                <w:szCs w:val="24"/>
              </w:rPr>
            </w:pPr>
          </w:p>
        </w:tc>
        <w:tc>
          <w:tcPr>
            <w:tcW w:w="709" w:type="dxa"/>
            <w:vMerge/>
          </w:tcPr>
          <w:p w:rsidR="00287483" w:rsidRPr="00D82D18" w:rsidRDefault="00287483" w:rsidP="00083471">
            <w:pPr>
              <w:pStyle w:val="affff7"/>
              <w:tabs>
                <w:tab w:val="left" w:pos="2160"/>
              </w:tabs>
              <w:jc w:val="center"/>
            </w:pPr>
          </w:p>
        </w:tc>
        <w:tc>
          <w:tcPr>
            <w:tcW w:w="708" w:type="dxa"/>
            <w:vMerge/>
          </w:tcPr>
          <w:p w:rsidR="00287483" w:rsidRPr="00D82D18" w:rsidRDefault="00287483" w:rsidP="00083471">
            <w:pPr>
              <w:pStyle w:val="affff7"/>
              <w:tabs>
                <w:tab w:val="left" w:pos="2160"/>
              </w:tabs>
              <w:jc w:val="center"/>
            </w:pPr>
          </w:p>
        </w:tc>
        <w:tc>
          <w:tcPr>
            <w:tcW w:w="939" w:type="dxa"/>
            <w:vMerge/>
          </w:tcPr>
          <w:p w:rsidR="00287483" w:rsidRPr="00D82D18" w:rsidRDefault="00287483" w:rsidP="00083471">
            <w:pPr>
              <w:pStyle w:val="affff7"/>
              <w:tabs>
                <w:tab w:val="left" w:pos="2160"/>
              </w:tabs>
              <w:jc w:val="center"/>
            </w:pPr>
          </w:p>
        </w:tc>
      </w:tr>
      <w:tr w:rsidR="00287483" w:rsidRPr="00D82D18" w:rsidTr="00083471">
        <w:trPr>
          <w:cantSplit/>
          <w:trHeight w:val="843"/>
          <w:jc w:val="center"/>
        </w:trPr>
        <w:tc>
          <w:tcPr>
            <w:tcW w:w="2427" w:type="dxa"/>
            <w:shd w:val="clear" w:color="auto" w:fill="auto"/>
          </w:tcPr>
          <w:p w:rsidR="00287483" w:rsidRPr="00D82D18" w:rsidRDefault="00287483" w:rsidP="00083471">
            <w:pPr>
              <w:tabs>
                <w:tab w:val="left" w:pos="2160"/>
              </w:tabs>
              <w:ind w:firstLine="0"/>
              <w:rPr>
                <w:rFonts w:ascii="Times New Roman" w:hAnsi="Times New Roman" w:cs="Times New Roman"/>
              </w:rPr>
            </w:pPr>
            <w:r w:rsidRPr="00D82D18">
              <w:rPr>
                <w:rFonts w:ascii="Times New Roman" w:hAnsi="Times New Roman" w:cs="Times New Roman"/>
              </w:rPr>
              <w:t>Научное обеспечение сельского хозяйства</w:t>
            </w:r>
          </w:p>
        </w:tc>
        <w:tc>
          <w:tcPr>
            <w:tcW w:w="851" w:type="dxa"/>
            <w:shd w:val="clear" w:color="auto" w:fill="auto"/>
          </w:tcPr>
          <w:p w:rsidR="00287483" w:rsidRPr="00D82D18" w:rsidRDefault="00287483" w:rsidP="00083471">
            <w:pPr>
              <w:tabs>
                <w:tab w:val="left" w:pos="2160"/>
              </w:tabs>
              <w:ind w:firstLine="0"/>
              <w:jc w:val="center"/>
              <w:rPr>
                <w:rFonts w:ascii="Times New Roman" w:hAnsi="Times New Roman" w:cs="Times New Roman"/>
              </w:rPr>
            </w:pPr>
            <w:r w:rsidRPr="00D82D18">
              <w:rPr>
                <w:rFonts w:ascii="Times New Roman" w:hAnsi="Times New Roman" w:cs="Times New Roman"/>
              </w:rPr>
              <w:t>1.14</w:t>
            </w:r>
          </w:p>
        </w:tc>
        <w:tc>
          <w:tcPr>
            <w:tcW w:w="992" w:type="dxa"/>
            <w:vMerge/>
          </w:tcPr>
          <w:p w:rsidR="00287483" w:rsidRPr="00D82D18" w:rsidRDefault="00287483" w:rsidP="00083471">
            <w:pPr>
              <w:pStyle w:val="affff7"/>
              <w:tabs>
                <w:tab w:val="left" w:pos="2160"/>
              </w:tabs>
              <w:jc w:val="center"/>
            </w:pPr>
          </w:p>
        </w:tc>
        <w:tc>
          <w:tcPr>
            <w:tcW w:w="850" w:type="dxa"/>
            <w:vMerge/>
          </w:tcPr>
          <w:p w:rsidR="00287483" w:rsidRPr="00D82D18" w:rsidRDefault="00287483" w:rsidP="00083471">
            <w:pPr>
              <w:pStyle w:val="affff7"/>
              <w:tabs>
                <w:tab w:val="left" w:pos="2160"/>
              </w:tabs>
              <w:jc w:val="center"/>
            </w:pPr>
          </w:p>
        </w:tc>
        <w:tc>
          <w:tcPr>
            <w:tcW w:w="1084" w:type="dxa"/>
            <w:vMerge/>
          </w:tcPr>
          <w:p w:rsidR="00287483" w:rsidRPr="00D82D18" w:rsidRDefault="00287483" w:rsidP="00083471">
            <w:pPr>
              <w:pStyle w:val="affff7"/>
              <w:tabs>
                <w:tab w:val="left" w:pos="2160"/>
              </w:tabs>
              <w:jc w:val="center"/>
            </w:pPr>
          </w:p>
        </w:tc>
        <w:tc>
          <w:tcPr>
            <w:tcW w:w="992" w:type="dxa"/>
            <w:vMerge/>
          </w:tcPr>
          <w:p w:rsidR="00287483" w:rsidRPr="00D82D18" w:rsidRDefault="00287483" w:rsidP="00083471">
            <w:pPr>
              <w:pStyle w:val="ConsPlusNormal"/>
              <w:tabs>
                <w:tab w:val="left" w:pos="2160"/>
              </w:tabs>
              <w:ind w:firstLine="0"/>
              <w:jc w:val="center"/>
              <w:rPr>
                <w:rFonts w:ascii="Times New Roman" w:hAnsi="Times New Roman" w:cs="Times New Roman"/>
                <w:sz w:val="24"/>
                <w:szCs w:val="24"/>
              </w:rPr>
            </w:pPr>
          </w:p>
        </w:tc>
        <w:tc>
          <w:tcPr>
            <w:tcW w:w="709" w:type="dxa"/>
            <w:vMerge/>
          </w:tcPr>
          <w:p w:rsidR="00287483" w:rsidRPr="00D82D18" w:rsidRDefault="00287483" w:rsidP="00083471">
            <w:pPr>
              <w:pStyle w:val="affff7"/>
              <w:tabs>
                <w:tab w:val="left" w:pos="2160"/>
              </w:tabs>
              <w:jc w:val="center"/>
            </w:pPr>
          </w:p>
        </w:tc>
        <w:tc>
          <w:tcPr>
            <w:tcW w:w="708" w:type="dxa"/>
            <w:vMerge/>
          </w:tcPr>
          <w:p w:rsidR="00287483" w:rsidRPr="00D82D18" w:rsidRDefault="00287483" w:rsidP="00083471">
            <w:pPr>
              <w:pStyle w:val="affff7"/>
              <w:tabs>
                <w:tab w:val="left" w:pos="2160"/>
              </w:tabs>
              <w:jc w:val="center"/>
            </w:pPr>
          </w:p>
        </w:tc>
        <w:tc>
          <w:tcPr>
            <w:tcW w:w="939" w:type="dxa"/>
            <w:vMerge/>
          </w:tcPr>
          <w:p w:rsidR="00287483" w:rsidRPr="00D82D18" w:rsidRDefault="00287483" w:rsidP="00083471">
            <w:pPr>
              <w:pStyle w:val="affff7"/>
              <w:tabs>
                <w:tab w:val="left" w:pos="2160"/>
              </w:tabs>
              <w:jc w:val="center"/>
            </w:pPr>
          </w:p>
        </w:tc>
      </w:tr>
      <w:tr w:rsidR="00287483" w:rsidRPr="00D82D18" w:rsidTr="00083471">
        <w:trPr>
          <w:cantSplit/>
          <w:trHeight w:val="843"/>
          <w:jc w:val="center"/>
        </w:trPr>
        <w:tc>
          <w:tcPr>
            <w:tcW w:w="2427" w:type="dxa"/>
            <w:shd w:val="clear" w:color="auto" w:fill="auto"/>
          </w:tcPr>
          <w:p w:rsidR="00287483" w:rsidRPr="00D82D18" w:rsidRDefault="00287483" w:rsidP="00083471">
            <w:pPr>
              <w:tabs>
                <w:tab w:val="left" w:pos="2160"/>
              </w:tabs>
              <w:ind w:firstLine="0"/>
              <w:rPr>
                <w:rFonts w:ascii="Times New Roman" w:hAnsi="Times New Roman" w:cs="Times New Roman"/>
              </w:rPr>
            </w:pPr>
            <w:r w:rsidRPr="00D82D18">
              <w:rPr>
                <w:rFonts w:ascii="Times New Roman" w:hAnsi="Times New Roman" w:cs="Times New Roman"/>
              </w:rPr>
              <w:t>Хранение и переработка сельскохозяйственной продукции</w:t>
            </w:r>
          </w:p>
        </w:tc>
        <w:tc>
          <w:tcPr>
            <w:tcW w:w="851" w:type="dxa"/>
            <w:shd w:val="clear" w:color="auto" w:fill="auto"/>
          </w:tcPr>
          <w:p w:rsidR="00287483" w:rsidRPr="00D82D18" w:rsidRDefault="00287483" w:rsidP="00083471">
            <w:pPr>
              <w:tabs>
                <w:tab w:val="left" w:pos="2160"/>
              </w:tabs>
              <w:ind w:firstLine="0"/>
              <w:rPr>
                <w:rFonts w:ascii="Times New Roman" w:hAnsi="Times New Roman" w:cs="Times New Roman"/>
              </w:rPr>
            </w:pPr>
            <w:r w:rsidRPr="00D82D18">
              <w:rPr>
                <w:rFonts w:ascii="Times New Roman" w:hAnsi="Times New Roman" w:cs="Times New Roman"/>
              </w:rPr>
              <w:t>1.15</w:t>
            </w:r>
          </w:p>
        </w:tc>
        <w:tc>
          <w:tcPr>
            <w:tcW w:w="992" w:type="dxa"/>
            <w:vMerge/>
          </w:tcPr>
          <w:p w:rsidR="00287483" w:rsidRPr="00D82D18" w:rsidRDefault="00287483" w:rsidP="00083471">
            <w:pPr>
              <w:pStyle w:val="affff7"/>
              <w:tabs>
                <w:tab w:val="left" w:pos="2160"/>
              </w:tabs>
              <w:spacing w:before="0" w:beforeAutospacing="0" w:after="0"/>
              <w:jc w:val="center"/>
            </w:pPr>
          </w:p>
        </w:tc>
        <w:tc>
          <w:tcPr>
            <w:tcW w:w="850" w:type="dxa"/>
            <w:vMerge/>
          </w:tcPr>
          <w:p w:rsidR="00287483" w:rsidRPr="00D82D18" w:rsidRDefault="00287483" w:rsidP="00083471">
            <w:pPr>
              <w:pStyle w:val="affff7"/>
              <w:tabs>
                <w:tab w:val="left" w:pos="2160"/>
              </w:tabs>
              <w:jc w:val="center"/>
            </w:pPr>
          </w:p>
        </w:tc>
        <w:tc>
          <w:tcPr>
            <w:tcW w:w="1084" w:type="dxa"/>
            <w:vMerge/>
          </w:tcPr>
          <w:p w:rsidR="00287483" w:rsidRPr="00D82D18" w:rsidRDefault="00287483" w:rsidP="00083471">
            <w:pPr>
              <w:pStyle w:val="affff7"/>
              <w:tabs>
                <w:tab w:val="left" w:pos="2160"/>
              </w:tabs>
              <w:jc w:val="center"/>
            </w:pPr>
          </w:p>
        </w:tc>
        <w:tc>
          <w:tcPr>
            <w:tcW w:w="992" w:type="dxa"/>
            <w:vMerge/>
          </w:tcPr>
          <w:p w:rsidR="00287483" w:rsidRPr="00D82D18" w:rsidRDefault="00287483" w:rsidP="00083471">
            <w:pPr>
              <w:pStyle w:val="ConsPlusNormal"/>
              <w:tabs>
                <w:tab w:val="left" w:pos="2160"/>
              </w:tabs>
              <w:ind w:firstLine="0"/>
              <w:jc w:val="center"/>
              <w:rPr>
                <w:rFonts w:ascii="Times New Roman" w:hAnsi="Times New Roman" w:cs="Times New Roman"/>
                <w:sz w:val="24"/>
                <w:szCs w:val="24"/>
              </w:rPr>
            </w:pPr>
          </w:p>
        </w:tc>
        <w:tc>
          <w:tcPr>
            <w:tcW w:w="709" w:type="dxa"/>
            <w:vMerge/>
          </w:tcPr>
          <w:p w:rsidR="00287483" w:rsidRPr="00D82D18" w:rsidRDefault="00287483" w:rsidP="00083471">
            <w:pPr>
              <w:pStyle w:val="affff7"/>
              <w:tabs>
                <w:tab w:val="left" w:pos="2160"/>
              </w:tabs>
              <w:jc w:val="center"/>
            </w:pPr>
          </w:p>
        </w:tc>
        <w:tc>
          <w:tcPr>
            <w:tcW w:w="708" w:type="dxa"/>
            <w:vMerge/>
          </w:tcPr>
          <w:p w:rsidR="00287483" w:rsidRPr="00D82D18" w:rsidRDefault="00287483" w:rsidP="00083471">
            <w:pPr>
              <w:pStyle w:val="affff7"/>
              <w:tabs>
                <w:tab w:val="left" w:pos="2160"/>
              </w:tabs>
              <w:jc w:val="center"/>
            </w:pPr>
          </w:p>
        </w:tc>
        <w:tc>
          <w:tcPr>
            <w:tcW w:w="939" w:type="dxa"/>
            <w:vMerge/>
          </w:tcPr>
          <w:p w:rsidR="00287483" w:rsidRPr="00D82D18" w:rsidRDefault="00287483" w:rsidP="00083471">
            <w:pPr>
              <w:pStyle w:val="affff7"/>
              <w:tabs>
                <w:tab w:val="left" w:pos="2160"/>
              </w:tabs>
              <w:jc w:val="center"/>
            </w:pPr>
          </w:p>
        </w:tc>
      </w:tr>
      <w:tr w:rsidR="00287483" w:rsidRPr="00D82D18" w:rsidTr="00287483">
        <w:trPr>
          <w:cantSplit/>
          <w:trHeight w:val="437"/>
          <w:jc w:val="center"/>
        </w:trPr>
        <w:tc>
          <w:tcPr>
            <w:tcW w:w="2427" w:type="dxa"/>
            <w:shd w:val="clear" w:color="auto" w:fill="auto"/>
          </w:tcPr>
          <w:p w:rsidR="00287483" w:rsidRPr="00D82D18" w:rsidRDefault="00287483" w:rsidP="00287483">
            <w:pPr>
              <w:tabs>
                <w:tab w:val="left" w:pos="2160"/>
              </w:tabs>
              <w:ind w:firstLine="0"/>
              <w:rPr>
                <w:rFonts w:ascii="Times New Roman" w:hAnsi="Times New Roman" w:cs="Times New Roman"/>
              </w:rPr>
            </w:pPr>
            <w:r w:rsidRPr="00D82D18">
              <w:rPr>
                <w:rFonts w:ascii="Times New Roman" w:hAnsi="Times New Roman" w:cs="Times New Roman"/>
              </w:rPr>
              <w:t>Питомники</w:t>
            </w:r>
          </w:p>
        </w:tc>
        <w:tc>
          <w:tcPr>
            <w:tcW w:w="851" w:type="dxa"/>
            <w:shd w:val="clear" w:color="auto" w:fill="auto"/>
          </w:tcPr>
          <w:p w:rsidR="00287483" w:rsidRPr="00D82D18" w:rsidRDefault="00287483" w:rsidP="00287483">
            <w:pPr>
              <w:tabs>
                <w:tab w:val="left" w:pos="2160"/>
              </w:tabs>
              <w:ind w:firstLine="0"/>
              <w:rPr>
                <w:rFonts w:ascii="Times New Roman" w:hAnsi="Times New Roman" w:cs="Times New Roman"/>
              </w:rPr>
            </w:pPr>
            <w:r w:rsidRPr="00D82D18">
              <w:rPr>
                <w:rFonts w:ascii="Times New Roman" w:hAnsi="Times New Roman" w:cs="Times New Roman"/>
              </w:rPr>
              <w:t>1.17</w:t>
            </w:r>
          </w:p>
        </w:tc>
        <w:tc>
          <w:tcPr>
            <w:tcW w:w="992" w:type="dxa"/>
            <w:vMerge w:val="restart"/>
          </w:tcPr>
          <w:p w:rsidR="00287483" w:rsidRPr="00D82D18" w:rsidRDefault="00287483" w:rsidP="00287483">
            <w:pPr>
              <w:pStyle w:val="affff7"/>
              <w:tabs>
                <w:tab w:val="left" w:pos="2160"/>
              </w:tabs>
              <w:spacing w:before="0" w:beforeAutospacing="0" w:after="0"/>
              <w:jc w:val="center"/>
            </w:pPr>
            <w:r w:rsidRPr="00D82D18">
              <w:t>1000/</w:t>
            </w:r>
          </w:p>
          <w:p w:rsidR="00287483" w:rsidRPr="00D82D18" w:rsidRDefault="00287483" w:rsidP="00287483">
            <w:pPr>
              <w:pStyle w:val="affff7"/>
              <w:tabs>
                <w:tab w:val="left" w:pos="2160"/>
              </w:tabs>
              <w:spacing w:before="0" w:beforeAutospacing="0" w:after="0"/>
              <w:jc w:val="center"/>
            </w:pPr>
            <w:r w:rsidRPr="00D82D18">
              <w:t>200000</w:t>
            </w:r>
          </w:p>
          <w:p w:rsidR="00287483" w:rsidRPr="00D82D18" w:rsidRDefault="00287483" w:rsidP="00287483">
            <w:pPr>
              <w:pStyle w:val="affff7"/>
              <w:tabs>
                <w:tab w:val="left" w:pos="2160"/>
              </w:tabs>
              <w:spacing w:before="0" w:beforeAutospacing="0" w:after="0"/>
              <w:jc w:val="center"/>
            </w:pPr>
            <w:r w:rsidRPr="00D82D18">
              <w:t>кв.м</w:t>
            </w:r>
          </w:p>
        </w:tc>
        <w:tc>
          <w:tcPr>
            <w:tcW w:w="850" w:type="dxa"/>
            <w:vMerge w:val="restart"/>
            <w:vAlign w:val="center"/>
          </w:tcPr>
          <w:p w:rsidR="00287483" w:rsidRPr="00D82D18" w:rsidRDefault="00287483" w:rsidP="00287483">
            <w:pPr>
              <w:pStyle w:val="affff7"/>
              <w:tabs>
                <w:tab w:val="left" w:pos="2160"/>
              </w:tabs>
              <w:spacing w:before="0" w:beforeAutospacing="0" w:after="0"/>
              <w:jc w:val="center"/>
            </w:pPr>
            <w:r w:rsidRPr="00D82D18">
              <w:t>20 м</w:t>
            </w:r>
          </w:p>
        </w:tc>
        <w:tc>
          <w:tcPr>
            <w:tcW w:w="1084" w:type="dxa"/>
            <w:vMerge w:val="restart"/>
            <w:vAlign w:val="center"/>
          </w:tcPr>
          <w:p w:rsidR="00287483" w:rsidRPr="00D82D18" w:rsidRDefault="00287483" w:rsidP="00287483">
            <w:pPr>
              <w:pStyle w:val="affff7"/>
              <w:tabs>
                <w:tab w:val="left" w:pos="2160"/>
              </w:tabs>
              <w:spacing w:before="0" w:beforeAutospacing="0" w:after="0"/>
              <w:jc w:val="center"/>
            </w:pPr>
            <w:r w:rsidRPr="00D82D18">
              <w:t>10 м</w:t>
            </w:r>
          </w:p>
        </w:tc>
        <w:tc>
          <w:tcPr>
            <w:tcW w:w="992" w:type="dxa"/>
            <w:vMerge w:val="restart"/>
            <w:vAlign w:val="center"/>
          </w:tcPr>
          <w:p w:rsidR="00287483" w:rsidRPr="00D82D18" w:rsidRDefault="00287483" w:rsidP="00287483">
            <w:pPr>
              <w:pStyle w:val="ConsPlusNormal"/>
              <w:tabs>
                <w:tab w:val="left" w:pos="2160"/>
              </w:tabs>
              <w:ind w:firstLine="0"/>
              <w:jc w:val="center"/>
              <w:rPr>
                <w:rFonts w:ascii="Times New Roman" w:hAnsi="Times New Roman" w:cs="Times New Roman"/>
                <w:sz w:val="24"/>
                <w:szCs w:val="24"/>
              </w:rPr>
            </w:pPr>
            <w:r w:rsidRPr="00D82D18">
              <w:rPr>
                <w:rFonts w:ascii="Times New Roman" w:hAnsi="Times New Roman" w:cs="Times New Roman"/>
                <w:sz w:val="24"/>
                <w:szCs w:val="24"/>
              </w:rPr>
              <w:t>5 м</w:t>
            </w:r>
          </w:p>
        </w:tc>
        <w:tc>
          <w:tcPr>
            <w:tcW w:w="709" w:type="dxa"/>
            <w:vMerge w:val="restart"/>
            <w:vAlign w:val="center"/>
          </w:tcPr>
          <w:p w:rsidR="00287483" w:rsidRPr="00D82D18" w:rsidRDefault="00287483" w:rsidP="00287483">
            <w:pPr>
              <w:pStyle w:val="affff7"/>
              <w:tabs>
                <w:tab w:val="left" w:pos="2160"/>
              </w:tabs>
              <w:spacing w:before="0" w:beforeAutospacing="0" w:after="0"/>
              <w:jc w:val="center"/>
            </w:pPr>
            <w:r w:rsidRPr="00D82D18">
              <w:t>1</w:t>
            </w:r>
          </w:p>
        </w:tc>
        <w:tc>
          <w:tcPr>
            <w:tcW w:w="708" w:type="dxa"/>
            <w:vMerge w:val="restart"/>
            <w:vAlign w:val="center"/>
          </w:tcPr>
          <w:p w:rsidR="00287483" w:rsidRPr="00D82D18" w:rsidRDefault="00287483" w:rsidP="00287483">
            <w:pPr>
              <w:pStyle w:val="affff7"/>
              <w:tabs>
                <w:tab w:val="left" w:pos="2160"/>
              </w:tabs>
              <w:spacing w:before="0" w:beforeAutospacing="0" w:after="0"/>
              <w:jc w:val="center"/>
            </w:pPr>
            <w:r w:rsidRPr="00D82D18">
              <w:t>6</w:t>
            </w:r>
          </w:p>
        </w:tc>
        <w:tc>
          <w:tcPr>
            <w:tcW w:w="939" w:type="dxa"/>
            <w:vMerge w:val="restart"/>
            <w:vAlign w:val="center"/>
          </w:tcPr>
          <w:p w:rsidR="00287483" w:rsidRPr="00D82D18" w:rsidRDefault="00287483" w:rsidP="00287483">
            <w:pPr>
              <w:pStyle w:val="affff7"/>
              <w:tabs>
                <w:tab w:val="left" w:pos="2160"/>
              </w:tabs>
              <w:spacing w:before="0" w:beforeAutospacing="0" w:after="0"/>
              <w:jc w:val="center"/>
            </w:pPr>
            <w:r w:rsidRPr="00D82D18">
              <w:t>60%</w:t>
            </w:r>
          </w:p>
        </w:tc>
      </w:tr>
      <w:tr w:rsidR="00287483" w:rsidRPr="00D82D18" w:rsidTr="00287483">
        <w:trPr>
          <w:cantSplit/>
          <w:trHeight w:val="413"/>
          <w:jc w:val="center"/>
        </w:trPr>
        <w:tc>
          <w:tcPr>
            <w:tcW w:w="2427" w:type="dxa"/>
            <w:shd w:val="clear" w:color="auto" w:fill="auto"/>
          </w:tcPr>
          <w:p w:rsidR="00287483" w:rsidRPr="00D82D18" w:rsidRDefault="00287483" w:rsidP="00287483">
            <w:pPr>
              <w:tabs>
                <w:tab w:val="left" w:pos="2160"/>
              </w:tabs>
              <w:ind w:firstLine="0"/>
              <w:rPr>
                <w:rFonts w:ascii="Times New Roman" w:hAnsi="Times New Roman" w:cs="Times New Roman"/>
              </w:rPr>
            </w:pPr>
            <w:r w:rsidRPr="00D82D18">
              <w:rPr>
                <w:rFonts w:ascii="Times New Roman" w:hAnsi="Times New Roman" w:cs="Times New Roman"/>
              </w:rPr>
              <w:t>Овощеводство</w:t>
            </w:r>
          </w:p>
        </w:tc>
        <w:tc>
          <w:tcPr>
            <w:tcW w:w="851" w:type="dxa"/>
            <w:shd w:val="clear" w:color="auto" w:fill="auto"/>
          </w:tcPr>
          <w:p w:rsidR="00287483" w:rsidRPr="00D82D18" w:rsidRDefault="00287483" w:rsidP="00287483">
            <w:pPr>
              <w:tabs>
                <w:tab w:val="left" w:pos="2160"/>
              </w:tabs>
              <w:ind w:firstLine="0"/>
              <w:jc w:val="center"/>
              <w:rPr>
                <w:rFonts w:ascii="Times New Roman" w:hAnsi="Times New Roman" w:cs="Times New Roman"/>
              </w:rPr>
            </w:pPr>
            <w:r w:rsidRPr="00D82D18">
              <w:rPr>
                <w:rFonts w:ascii="Times New Roman" w:hAnsi="Times New Roman" w:cs="Times New Roman"/>
              </w:rPr>
              <w:t>1.3</w:t>
            </w:r>
          </w:p>
        </w:tc>
        <w:tc>
          <w:tcPr>
            <w:tcW w:w="992" w:type="dxa"/>
            <w:vMerge/>
          </w:tcPr>
          <w:p w:rsidR="00287483" w:rsidRPr="00D82D18" w:rsidRDefault="00287483" w:rsidP="007E7AF3">
            <w:pPr>
              <w:pStyle w:val="affff7"/>
              <w:tabs>
                <w:tab w:val="left" w:pos="2160"/>
              </w:tabs>
              <w:spacing w:before="0" w:beforeAutospacing="0" w:after="0"/>
              <w:jc w:val="center"/>
            </w:pPr>
          </w:p>
        </w:tc>
        <w:tc>
          <w:tcPr>
            <w:tcW w:w="850" w:type="dxa"/>
            <w:vMerge/>
          </w:tcPr>
          <w:p w:rsidR="00287483" w:rsidRPr="00D82D18" w:rsidRDefault="00287483" w:rsidP="007E7AF3">
            <w:pPr>
              <w:pStyle w:val="affff7"/>
              <w:tabs>
                <w:tab w:val="left" w:pos="2160"/>
              </w:tabs>
              <w:jc w:val="center"/>
            </w:pPr>
          </w:p>
        </w:tc>
        <w:tc>
          <w:tcPr>
            <w:tcW w:w="1084" w:type="dxa"/>
            <w:vMerge/>
          </w:tcPr>
          <w:p w:rsidR="00287483" w:rsidRPr="00D82D18" w:rsidRDefault="00287483" w:rsidP="007E7AF3">
            <w:pPr>
              <w:pStyle w:val="affff7"/>
              <w:tabs>
                <w:tab w:val="left" w:pos="2160"/>
              </w:tabs>
              <w:jc w:val="center"/>
            </w:pPr>
          </w:p>
        </w:tc>
        <w:tc>
          <w:tcPr>
            <w:tcW w:w="992" w:type="dxa"/>
            <w:vMerge/>
          </w:tcPr>
          <w:p w:rsidR="00287483" w:rsidRPr="00D82D18" w:rsidRDefault="00287483" w:rsidP="007E7AF3">
            <w:pPr>
              <w:pStyle w:val="ConsPlusNormal"/>
              <w:tabs>
                <w:tab w:val="left" w:pos="2160"/>
              </w:tabs>
              <w:ind w:firstLine="0"/>
              <w:jc w:val="center"/>
              <w:rPr>
                <w:rFonts w:ascii="Times New Roman" w:hAnsi="Times New Roman" w:cs="Times New Roman"/>
                <w:sz w:val="24"/>
                <w:szCs w:val="24"/>
              </w:rPr>
            </w:pPr>
          </w:p>
        </w:tc>
        <w:tc>
          <w:tcPr>
            <w:tcW w:w="709" w:type="dxa"/>
            <w:vMerge/>
          </w:tcPr>
          <w:p w:rsidR="00287483" w:rsidRPr="00D82D18" w:rsidRDefault="00287483" w:rsidP="007E7AF3">
            <w:pPr>
              <w:pStyle w:val="affff7"/>
              <w:tabs>
                <w:tab w:val="left" w:pos="2160"/>
              </w:tabs>
              <w:jc w:val="center"/>
            </w:pPr>
          </w:p>
        </w:tc>
        <w:tc>
          <w:tcPr>
            <w:tcW w:w="708" w:type="dxa"/>
            <w:vMerge/>
          </w:tcPr>
          <w:p w:rsidR="00287483" w:rsidRPr="00D82D18" w:rsidRDefault="00287483" w:rsidP="007E7AF3">
            <w:pPr>
              <w:pStyle w:val="affff7"/>
              <w:tabs>
                <w:tab w:val="left" w:pos="2160"/>
              </w:tabs>
              <w:jc w:val="center"/>
            </w:pPr>
          </w:p>
        </w:tc>
        <w:tc>
          <w:tcPr>
            <w:tcW w:w="939" w:type="dxa"/>
            <w:vMerge/>
          </w:tcPr>
          <w:p w:rsidR="00287483" w:rsidRPr="00D82D18" w:rsidRDefault="00287483" w:rsidP="007E7AF3">
            <w:pPr>
              <w:pStyle w:val="affff7"/>
              <w:tabs>
                <w:tab w:val="left" w:pos="2160"/>
              </w:tabs>
              <w:jc w:val="center"/>
            </w:pPr>
          </w:p>
        </w:tc>
      </w:tr>
      <w:tr w:rsidR="00287483" w:rsidRPr="00D82D18" w:rsidTr="00083471">
        <w:trPr>
          <w:cantSplit/>
          <w:trHeight w:val="843"/>
          <w:jc w:val="center"/>
        </w:trPr>
        <w:tc>
          <w:tcPr>
            <w:tcW w:w="2427" w:type="dxa"/>
            <w:shd w:val="clear" w:color="auto" w:fill="auto"/>
          </w:tcPr>
          <w:p w:rsidR="00287483" w:rsidRPr="00D82D18" w:rsidRDefault="00287483" w:rsidP="00083471">
            <w:pPr>
              <w:tabs>
                <w:tab w:val="left" w:pos="2160"/>
              </w:tabs>
              <w:ind w:firstLine="0"/>
              <w:rPr>
                <w:rFonts w:ascii="Times New Roman" w:hAnsi="Times New Roman" w:cs="Times New Roman"/>
              </w:rPr>
            </w:pPr>
            <w:r w:rsidRPr="00D82D18">
              <w:rPr>
                <w:rFonts w:ascii="Times New Roman" w:hAnsi="Times New Roman" w:cs="Times New Roman"/>
              </w:rPr>
              <w:t>Выпас сельскохозяйственных животных</w:t>
            </w:r>
          </w:p>
        </w:tc>
        <w:tc>
          <w:tcPr>
            <w:tcW w:w="851" w:type="dxa"/>
            <w:shd w:val="clear" w:color="auto" w:fill="auto"/>
          </w:tcPr>
          <w:p w:rsidR="00287483" w:rsidRPr="00D82D18" w:rsidRDefault="00287483" w:rsidP="00083471">
            <w:pPr>
              <w:tabs>
                <w:tab w:val="left" w:pos="2160"/>
              </w:tabs>
              <w:ind w:firstLine="0"/>
              <w:rPr>
                <w:rFonts w:ascii="Times New Roman" w:hAnsi="Times New Roman" w:cs="Times New Roman"/>
              </w:rPr>
            </w:pPr>
            <w:r w:rsidRPr="00D82D18">
              <w:rPr>
                <w:rFonts w:ascii="Times New Roman" w:hAnsi="Times New Roman" w:cs="Times New Roman"/>
              </w:rPr>
              <w:t>1.20</w:t>
            </w:r>
          </w:p>
        </w:tc>
        <w:tc>
          <w:tcPr>
            <w:tcW w:w="992" w:type="dxa"/>
          </w:tcPr>
          <w:p w:rsidR="00287483" w:rsidRPr="00D82D18" w:rsidRDefault="00287483" w:rsidP="00083471">
            <w:pPr>
              <w:pStyle w:val="affff7"/>
              <w:tabs>
                <w:tab w:val="left" w:pos="2160"/>
              </w:tabs>
              <w:spacing w:before="0" w:beforeAutospacing="0" w:after="0"/>
              <w:jc w:val="center"/>
            </w:pPr>
            <w:r w:rsidRPr="00D82D18">
              <w:t>1000/</w:t>
            </w:r>
          </w:p>
          <w:p w:rsidR="00287483" w:rsidRPr="00D82D18" w:rsidRDefault="00287483" w:rsidP="00083471">
            <w:pPr>
              <w:pStyle w:val="affff7"/>
              <w:tabs>
                <w:tab w:val="left" w:pos="2160"/>
              </w:tabs>
              <w:spacing w:before="0" w:beforeAutospacing="0" w:after="0"/>
              <w:jc w:val="center"/>
            </w:pPr>
            <w:r w:rsidRPr="00D82D18">
              <w:t>200000</w:t>
            </w:r>
          </w:p>
          <w:p w:rsidR="00287483" w:rsidRPr="00D82D18" w:rsidRDefault="00287483" w:rsidP="00083471">
            <w:pPr>
              <w:pStyle w:val="affff7"/>
              <w:tabs>
                <w:tab w:val="left" w:pos="2160"/>
              </w:tabs>
              <w:spacing w:before="0" w:beforeAutospacing="0" w:after="0"/>
              <w:jc w:val="center"/>
            </w:pPr>
            <w:r w:rsidRPr="00D82D18">
              <w:t>кв.м</w:t>
            </w:r>
          </w:p>
        </w:tc>
        <w:tc>
          <w:tcPr>
            <w:tcW w:w="850" w:type="dxa"/>
          </w:tcPr>
          <w:p w:rsidR="00287483" w:rsidRPr="00D82D18" w:rsidRDefault="00287483" w:rsidP="00083471">
            <w:pPr>
              <w:pStyle w:val="affff7"/>
              <w:tabs>
                <w:tab w:val="left" w:pos="2160"/>
              </w:tabs>
              <w:jc w:val="center"/>
            </w:pPr>
            <w:r w:rsidRPr="00D82D18">
              <w:t>20 м</w:t>
            </w:r>
          </w:p>
        </w:tc>
        <w:tc>
          <w:tcPr>
            <w:tcW w:w="4432" w:type="dxa"/>
            <w:gridSpan w:val="5"/>
          </w:tcPr>
          <w:p w:rsidR="00287483" w:rsidRPr="00D82D18" w:rsidRDefault="00287483" w:rsidP="00083471">
            <w:pPr>
              <w:pStyle w:val="affff7"/>
              <w:tabs>
                <w:tab w:val="left" w:pos="2160"/>
              </w:tabs>
              <w:jc w:val="center"/>
            </w:pPr>
            <w:r w:rsidRPr="00D82D18">
              <w:t>Не подлежат установлению, капитальное строительство запрещено</w:t>
            </w:r>
          </w:p>
        </w:tc>
      </w:tr>
      <w:tr w:rsidR="00287483" w:rsidRPr="00D82D18" w:rsidTr="00083471">
        <w:trPr>
          <w:cantSplit/>
          <w:trHeight w:val="843"/>
          <w:jc w:val="center"/>
        </w:trPr>
        <w:tc>
          <w:tcPr>
            <w:tcW w:w="2427" w:type="dxa"/>
            <w:shd w:val="clear" w:color="auto" w:fill="auto"/>
          </w:tcPr>
          <w:p w:rsidR="00287483" w:rsidRPr="00D82D18" w:rsidRDefault="00287483" w:rsidP="00083471">
            <w:pPr>
              <w:tabs>
                <w:tab w:val="left" w:pos="2160"/>
              </w:tabs>
              <w:ind w:firstLine="0"/>
              <w:rPr>
                <w:rFonts w:ascii="Times New Roman" w:hAnsi="Times New Roman" w:cs="Times New Roman"/>
              </w:rPr>
            </w:pPr>
            <w:r w:rsidRPr="00D82D18">
              <w:rPr>
                <w:rFonts w:ascii="Times New Roman" w:hAnsi="Times New Roman" w:cs="Times New Roman"/>
              </w:rPr>
              <w:t>Обеспечение сельскохозяйственного производства</w:t>
            </w:r>
          </w:p>
        </w:tc>
        <w:tc>
          <w:tcPr>
            <w:tcW w:w="851" w:type="dxa"/>
            <w:shd w:val="clear" w:color="auto" w:fill="auto"/>
          </w:tcPr>
          <w:p w:rsidR="00287483" w:rsidRPr="00D82D18" w:rsidRDefault="00287483" w:rsidP="00083471">
            <w:pPr>
              <w:tabs>
                <w:tab w:val="left" w:pos="2160"/>
              </w:tabs>
              <w:ind w:firstLine="0"/>
              <w:jc w:val="center"/>
              <w:rPr>
                <w:rFonts w:ascii="Times New Roman" w:hAnsi="Times New Roman" w:cs="Times New Roman"/>
              </w:rPr>
            </w:pPr>
            <w:r w:rsidRPr="00D82D18">
              <w:rPr>
                <w:rFonts w:ascii="Times New Roman" w:hAnsi="Times New Roman" w:cs="Times New Roman"/>
              </w:rPr>
              <w:t>1.18</w:t>
            </w:r>
          </w:p>
        </w:tc>
        <w:tc>
          <w:tcPr>
            <w:tcW w:w="992" w:type="dxa"/>
            <w:vMerge w:val="restart"/>
          </w:tcPr>
          <w:p w:rsidR="00287483" w:rsidRPr="00D82D18" w:rsidRDefault="00287483" w:rsidP="00083471">
            <w:pPr>
              <w:pStyle w:val="affff7"/>
              <w:tabs>
                <w:tab w:val="left" w:pos="2160"/>
              </w:tabs>
              <w:spacing w:before="0" w:beforeAutospacing="0" w:after="0"/>
              <w:jc w:val="center"/>
            </w:pPr>
            <w:r w:rsidRPr="00D82D18">
              <w:t>1000/</w:t>
            </w:r>
          </w:p>
          <w:p w:rsidR="00287483" w:rsidRPr="00D82D18" w:rsidRDefault="00287483" w:rsidP="00083471">
            <w:pPr>
              <w:pStyle w:val="affff7"/>
              <w:tabs>
                <w:tab w:val="left" w:pos="2160"/>
              </w:tabs>
              <w:spacing w:before="0" w:beforeAutospacing="0" w:after="0"/>
              <w:jc w:val="center"/>
            </w:pPr>
            <w:r w:rsidRPr="00D82D18">
              <w:t>200000</w:t>
            </w:r>
          </w:p>
          <w:p w:rsidR="00287483" w:rsidRPr="00D82D18" w:rsidRDefault="00287483" w:rsidP="00083471">
            <w:pPr>
              <w:pStyle w:val="affff7"/>
              <w:tabs>
                <w:tab w:val="left" w:pos="2160"/>
              </w:tabs>
              <w:spacing w:before="0" w:beforeAutospacing="0" w:after="0"/>
              <w:jc w:val="center"/>
            </w:pPr>
            <w:r w:rsidRPr="00D82D18">
              <w:t>кв.м</w:t>
            </w:r>
          </w:p>
        </w:tc>
        <w:tc>
          <w:tcPr>
            <w:tcW w:w="850" w:type="dxa"/>
            <w:vMerge w:val="restart"/>
          </w:tcPr>
          <w:p w:rsidR="00287483" w:rsidRPr="00D82D18" w:rsidRDefault="00287483" w:rsidP="00083471">
            <w:pPr>
              <w:pStyle w:val="affff7"/>
              <w:tabs>
                <w:tab w:val="left" w:pos="2160"/>
              </w:tabs>
              <w:jc w:val="center"/>
            </w:pPr>
            <w:r w:rsidRPr="00D82D18">
              <w:t>10 м</w:t>
            </w:r>
          </w:p>
        </w:tc>
        <w:tc>
          <w:tcPr>
            <w:tcW w:w="1084" w:type="dxa"/>
          </w:tcPr>
          <w:p w:rsidR="00287483" w:rsidRPr="00D82D18" w:rsidRDefault="00287483" w:rsidP="00083471">
            <w:pPr>
              <w:pStyle w:val="affff7"/>
              <w:tabs>
                <w:tab w:val="left" w:pos="2160"/>
              </w:tabs>
              <w:jc w:val="center"/>
            </w:pPr>
            <w:r w:rsidRPr="00D82D18">
              <w:t>10 м</w:t>
            </w:r>
          </w:p>
        </w:tc>
        <w:tc>
          <w:tcPr>
            <w:tcW w:w="992" w:type="dxa"/>
          </w:tcPr>
          <w:p w:rsidR="00287483" w:rsidRPr="00D82D18" w:rsidRDefault="00287483" w:rsidP="00083471">
            <w:pPr>
              <w:pStyle w:val="ConsPlusNormal"/>
              <w:tabs>
                <w:tab w:val="left" w:pos="2160"/>
              </w:tabs>
              <w:ind w:firstLine="0"/>
              <w:jc w:val="center"/>
              <w:rPr>
                <w:rFonts w:ascii="Times New Roman" w:hAnsi="Times New Roman" w:cs="Times New Roman"/>
                <w:sz w:val="24"/>
                <w:szCs w:val="24"/>
              </w:rPr>
            </w:pPr>
            <w:r w:rsidRPr="00D82D18">
              <w:rPr>
                <w:rFonts w:ascii="Times New Roman" w:hAnsi="Times New Roman" w:cs="Times New Roman"/>
                <w:sz w:val="24"/>
                <w:szCs w:val="24"/>
              </w:rPr>
              <w:t>1 м</w:t>
            </w:r>
          </w:p>
        </w:tc>
        <w:tc>
          <w:tcPr>
            <w:tcW w:w="709" w:type="dxa"/>
          </w:tcPr>
          <w:p w:rsidR="00287483" w:rsidRPr="00D82D18" w:rsidRDefault="00287483" w:rsidP="00083471">
            <w:pPr>
              <w:pStyle w:val="affff7"/>
              <w:tabs>
                <w:tab w:val="left" w:pos="2160"/>
              </w:tabs>
              <w:jc w:val="center"/>
            </w:pPr>
            <w:r w:rsidRPr="00D82D18">
              <w:t>1</w:t>
            </w:r>
          </w:p>
        </w:tc>
        <w:tc>
          <w:tcPr>
            <w:tcW w:w="708" w:type="dxa"/>
          </w:tcPr>
          <w:p w:rsidR="00287483" w:rsidRPr="00D82D18" w:rsidRDefault="00287483" w:rsidP="00083471">
            <w:pPr>
              <w:pStyle w:val="affff7"/>
              <w:tabs>
                <w:tab w:val="left" w:pos="2160"/>
              </w:tabs>
              <w:jc w:val="center"/>
            </w:pPr>
            <w:r w:rsidRPr="00D82D18">
              <w:t>6</w:t>
            </w:r>
          </w:p>
        </w:tc>
        <w:tc>
          <w:tcPr>
            <w:tcW w:w="939" w:type="dxa"/>
          </w:tcPr>
          <w:p w:rsidR="00287483" w:rsidRPr="00D82D18" w:rsidRDefault="00287483" w:rsidP="00083471">
            <w:pPr>
              <w:pStyle w:val="affff7"/>
              <w:tabs>
                <w:tab w:val="left" w:pos="2160"/>
              </w:tabs>
              <w:jc w:val="center"/>
            </w:pPr>
            <w:r w:rsidRPr="00D82D18">
              <w:t>60%</w:t>
            </w:r>
          </w:p>
        </w:tc>
      </w:tr>
      <w:tr w:rsidR="00287483" w:rsidRPr="00D82D18" w:rsidTr="00083471">
        <w:trPr>
          <w:cantSplit/>
          <w:trHeight w:val="291"/>
          <w:jc w:val="center"/>
        </w:trPr>
        <w:tc>
          <w:tcPr>
            <w:tcW w:w="2427" w:type="dxa"/>
            <w:shd w:val="clear" w:color="auto" w:fill="auto"/>
          </w:tcPr>
          <w:p w:rsidR="00287483" w:rsidRPr="00D82D18" w:rsidRDefault="00287483" w:rsidP="00083471">
            <w:pPr>
              <w:pStyle w:val="affff7"/>
              <w:spacing w:before="0" w:beforeAutospacing="0" w:after="0"/>
            </w:pPr>
            <w:r w:rsidRPr="00D82D18">
              <w:t>Складские площадки</w:t>
            </w:r>
          </w:p>
        </w:tc>
        <w:tc>
          <w:tcPr>
            <w:tcW w:w="851" w:type="dxa"/>
            <w:shd w:val="clear" w:color="auto" w:fill="auto"/>
          </w:tcPr>
          <w:p w:rsidR="00287483" w:rsidRPr="00D82D18" w:rsidRDefault="00287483" w:rsidP="00083471">
            <w:pPr>
              <w:pStyle w:val="affff7"/>
              <w:spacing w:before="0" w:beforeAutospacing="0" w:after="0"/>
              <w:jc w:val="center"/>
            </w:pPr>
            <w:r w:rsidRPr="00D82D18">
              <w:t>6.9.1</w:t>
            </w:r>
          </w:p>
        </w:tc>
        <w:tc>
          <w:tcPr>
            <w:tcW w:w="992" w:type="dxa"/>
            <w:vMerge/>
          </w:tcPr>
          <w:p w:rsidR="00287483" w:rsidRPr="00D82D18" w:rsidRDefault="00287483" w:rsidP="00083471">
            <w:pPr>
              <w:pStyle w:val="affff7"/>
              <w:tabs>
                <w:tab w:val="left" w:pos="2160"/>
              </w:tabs>
              <w:spacing w:before="0" w:beforeAutospacing="0" w:after="0"/>
              <w:jc w:val="center"/>
            </w:pPr>
          </w:p>
        </w:tc>
        <w:tc>
          <w:tcPr>
            <w:tcW w:w="850" w:type="dxa"/>
            <w:vMerge/>
          </w:tcPr>
          <w:p w:rsidR="00287483" w:rsidRPr="00D82D18" w:rsidRDefault="00287483" w:rsidP="00083471">
            <w:pPr>
              <w:pStyle w:val="affff7"/>
              <w:tabs>
                <w:tab w:val="left" w:pos="2160"/>
              </w:tabs>
              <w:jc w:val="center"/>
            </w:pPr>
          </w:p>
        </w:tc>
        <w:tc>
          <w:tcPr>
            <w:tcW w:w="4432" w:type="dxa"/>
            <w:gridSpan w:val="5"/>
          </w:tcPr>
          <w:p w:rsidR="00287483" w:rsidRPr="00D82D18" w:rsidRDefault="00287483" w:rsidP="00083471">
            <w:pPr>
              <w:pStyle w:val="affff7"/>
              <w:tabs>
                <w:tab w:val="left" w:pos="2160"/>
              </w:tabs>
              <w:jc w:val="center"/>
            </w:pPr>
            <w:r w:rsidRPr="00D82D18">
              <w:t>Капитальное строительство запрещено</w:t>
            </w:r>
          </w:p>
        </w:tc>
      </w:tr>
      <w:tr w:rsidR="00287483" w:rsidRPr="00D82D18" w:rsidTr="00083471">
        <w:trPr>
          <w:cantSplit/>
          <w:trHeight w:val="450"/>
          <w:jc w:val="center"/>
        </w:trPr>
        <w:tc>
          <w:tcPr>
            <w:tcW w:w="2427" w:type="dxa"/>
            <w:shd w:val="clear" w:color="auto" w:fill="auto"/>
          </w:tcPr>
          <w:p w:rsidR="00287483" w:rsidRPr="00D82D18" w:rsidRDefault="00287483" w:rsidP="00083471">
            <w:pPr>
              <w:pStyle w:val="ConsPlusNormal"/>
              <w:ind w:hanging="15"/>
              <w:rPr>
                <w:rFonts w:ascii="Times New Roman" w:hAnsi="Times New Roman" w:cs="Times New Roman"/>
                <w:sz w:val="24"/>
                <w:szCs w:val="24"/>
              </w:rPr>
            </w:pPr>
            <w:r w:rsidRPr="00D82D18">
              <w:rPr>
                <w:rFonts w:ascii="Times New Roman" w:hAnsi="Times New Roman" w:cs="Times New Roman"/>
                <w:sz w:val="24"/>
                <w:szCs w:val="24"/>
              </w:rPr>
              <w:lastRenderedPageBreak/>
              <w:t>Предоставление коммунальных услуг</w:t>
            </w:r>
          </w:p>
        </w:tc>
        <w:tc>
          <w:tcPr>
            <w:tcW w:w="851" w:type="dxa"/>
            <w:shd w:val="clear" w:color="auto" w:fill="auto"/>
          </w:tcPr>
          <w:p w:rsidR="00287483" w:rsidRPr="00D82D18" w:rsidRDefault="00287483" w:rsidP="00083471">
            <w:pPr>
              <w:ind w:hanging="15"/>
              <w:jc w:val="center"/>
              <w:rPr>
                <w:rFonts w:ascii="Times New Roman" w:hAnsi="Times New Roman" w:cs="Times New Roman"/>
              </w:rPr>
            </w:pPr>
            <w:r w:rsidRPr="00D82D18">
              <w:rPr>
                <w:rFonts w:ascii="Times New Roman" w:hAnsi="Times New Roman" w:cs="Times New Roman"/>
              </w:rPr>
              <w:t>3.1.1</w:t>
            </w:r>
          </w:p>
        </w:tc>
        <w:tc>
          <w:tcPr>
            <w:tcW w:w="992" w:type="dxa"/>
          </w:tcPr>
          <w:p w:rsidR="00287483" w:rsidRPr="00D82D18" w:rsidRDefault="00287483" w:rsidP="00083471">
            <w:pPr>
              <w:pStyle w:val="affff7"/>
              <w:spacing w:before="0" w:beforeAutospacing="0" w:after="0"/>
              <w:jc w:val="center"/>
            </w:pPr>
            <w:r w:rsidRPr="00D82D18">
              <w:t>1/</w:t>
            </w:r>
          </w:p>
          <w:p w:rsidR="00287483" w:rsidRPr="00D82D18" w:rsidRDefault="00287483" w:rsidP="00083471">
            <w:pPr>
              <w:pStyle w:val="affff7"/>
              <w:spacing w:before="0" w:beforeAutospacing="0" w:after="0"/>
              <w:jc w:val="center"/>
            </w:pPr>
            <w:r w:rsidRPr="00D82D18">
              <w:t>50000</w:t>
            </w:r>
          </w:p>
          <w:p w:rsidR="00287483" w:rsidRPr="00D82D18" w:rsidRDefault="00287483" w:rsidP="00083471">
            <w:pPr>
              <w:pStyle w:val="affff7"/>
              <w:spacing w:before="0" w:beforeAutospacing="0" w:after="0"/>
              <w:jc w:val="center"/>
            </w:pPr>
            <w:r w:rsidRPr="00D82D18">
              <w:t>кв.м</w:t>
            </w:r>
          </w:p>
        </w:tc>
        <w:tc>
          <w:tcPr>
            <w:tcW w:w="5282" w:type="dxa"/>
            <w:gridSpan w:val="6"/>
          </w:tcPr>
          <w:p w:rsidR="00287483" w:rsidRPr="00D82D18" w:rsidRDefault="00287483" w:rsidP="00083471">
            <w:pPr>
              <w:pStyle w:val="affff7"/>
              <w:jc w:val="center"/>
            </w:pPr>
            <w:r w:rsidRPr="00D82D18">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287483" w:rsidRPr="00D82D18" w:rsidTr="00083471">
        <w:trPr>
          <w:cantSplit/>
          <w:trHeight w:val="411"/>
          <w:jc w:val="center"/>
        </w:trPr>
        <w:tc>
          <w:tcPr>
            <w:tcW w:w="2427" w:type="dxa"/>
            <w:shd w:val="clear" w:color="auto" w:fill="auto"/>
          </w:tcPr>
          <w:p w:rsidR="00287483" w:rsidRPr="00D82D18" w:rsidRDefault="00287483" w:rsidP="007E7AF3">
            <w:pPr>
              <w:pStyle w:val="affff7"/>
              <w:spacing w:before="0" w:beforeAutospacing="0" w:after="0"/>
            </w:pPr>
            <w:r w:rsidRPr="00D82D18">
              <w:t>Улично-дорожная сеть</w:t>
            </w:r>
          </w:p>
        </w:tc>
        <w:tc>
          <w:tcPr>
            <w:tcW w:w="851" w:type="dxa"/>
            <w:shd w:val="clear" w:color="auto" w:fill="auto"/>
          </w:tcPr>
          <w:p w:rsidR="00287483" w:rsidRPr="00D82D18" w:rsidRDefault="00287483" w:rsidP="007E7AF3">
            <w:pPr>
              <w:pStyle w:val="affff7"/>
              <w:spacing w:before="0" w:beforeAutospacing="0" w:after="0"/>
              <w:jc w:val="center"/>
            </w:pPr>
            <w:r w:rsidRPr="00D82D18">
              <w:t>12.0.1</w:t>
            </w:r>
          </w:p>
        </w:tc>
        <w:tc>
          <w:tcPr>
            <w:tcW w:w="6274" w:type="dxa"/>
            <w:gridSpan w:val="7"/>
            <w:vMerge w:val="restart"/>
            <w:vAlign w:val="center"/>
          </w:tcPr>
          <w:p w:rsidR="00287483" w:rsidRPr="00D82D18" w:rsidRDefault="00287483" w:rsidP="00083471">
            <w:pPr>
              <w:pStyle w:val="affff7"/>
              <w:tabs>
                <w:tab w:val="left" w:pos="2160"/>
              </w:tabs>
              <w:jc w:val="center"/>
            </w:pPr>
            <w:r w:rsidRPr="00D82D18">
              <w:t>Не подлежат установлению</w:t>
            </w:r>
          </w:p>
        </w:tc>
      </w:tr>
      <w:tr w:rsidR="00287483" w:rsidRPr="00D82D18" w:rsidTr="00083471">
        <w:trPr>
          <w:cantSplit/>
          <w:trHeight w:val="411"/>
          <w:jc w:val="center"/>
        </w:trPr>
        <w:tc>
          <w:tcPr>
            <w:tcW w:w="2427" w:type="dxa"/>
            <w:shd w:val="clear" w:color="auto" w:fill="auto"/>
          </w:tcPr>
          <w:p w:rsidR="00287483" w:rsidRPr="00D82D18" w:rsidRDefault="00287483" w:rsidP="007E7AF3">
            <w:pPr>
              <w:pStyle w:val="affff7"/>
              <w:spacing w:before="0" w:beforeAutospacing="0" w:after="0"/>
            </w:pPr>
            <w:r w:rsidRPr="00D82D18">
              <w:t>Благоустройство территории</w:t>
            </w:r>
          </w:p>
        </w:tc>
        <w:tc>
          <w:tcPr>
            <w:tcW w:w="851" w:type="dxa"/>
            <w:shd w:val="clear" w:color="auto" w:fill="auto"/>
          </w:tcPr>
          <w:p w:rsidR="00287483" w:rsidRPr="00D82D18" w:rsidRDefault="00287483" w:rsidP="007E7AF3">
            <w:pPr>
              <w:pStyle w:val="affff7"/>
              <w:spacing w:before="0" w:beforeAutospacing="0" w:after="0"/>
              <w:jc w:val="center"/>
            </w:pPr>
            <w:r w:rsidRPr="00D82D18">
              <w:t>12.0.2</w:t>
            </w:r>
          </w:p>
        </w:tc>
        <w:tc>
          <w:tcPr>
            <w:tcW w:w="6274" w:type="dxa"/>
            <w:gridSpan w:val="7"/>
            <w:vMerge/>
          </w:tcPr>
          <w:p w:rsidR="00287483" w:rsidRPr="00D82D18" w:rsidRDefault="00287483" w:rsidP="00083471">
            <w:pPr>
              <w:pStyle w:val="affff7"/>
              <w:tabs>
                <w:tab w:val="left" w:pos="2160"/>
              </w:tabs>
            </w:pPr>
          </w:p>
        </w:tc>
      </w:tr>
    </w:tbl>
    <w:p w:rsidR="00083471" w:rsidRPr="00D82D18" w:rsidRDefault="00083471" w:rsidP="00083471">
      <w:pPr>
        <w:ind w:firstLine="426"/>
        <w:rPr>
          <w:rFonts w:ascii="Times New Roman" w:eastAsia="SimSun" w:hAnsi="Times New Roman" w:cs="Times New Roman"/>
          <w:lang w:eastAsia="zh-CN"/>
        </w:rPr>
      </w:pPr>
    </w:p>
    <w:p w:rsidR="00083471" w:rsidRPr="00D82D18" w:rsidRDefault="00083471" w:rsidP="00083471">
      <w:pPr>
        <w:ind w:firstLine="426"/>
        <w:rPr>
          <w:rFonts w:ascii="Times New Roman" w:eastAsia="SimSun" w:hAnsi="Times New Roman" w:cs="Times New Roman"/>
          <w:lang w:eastAsia="zh-CN"/>
        </w:rPr>
      </w:pPr>
      <w:r w:rsidRPr="00D82D18">
        <w:rPr>
          <w:rFonts w:ascii="Times New Roman" w:eastAsia="SimSun" w:hAnsi="Times New Roman" w:cs="Times New Roman"/>
          <w:lang w:eastAsia="zh-CN"/>
        </w:rPr>
        <w:t xml:space="preserve">3.2) Условно разрешенные виды использования земельных участков и объектов капитального строительства: </w:t>
      </w:r>
    </w:p>
    <w:tbl>
      <w:tblPr>
        <w:tblW w:w="982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86"/>
        <w:gridCol w:w="779"/>
        <w:gridCol w:w="1266"/>
        <w:gridCol w:w="900"/>
        <w:gridCol w:w="1170"/>
        <w:gridCol w:w="851"/>
        <w:gridCol w:w="708"/>
        <w:gridCol w:w="709"/>
        <w:gridCol w:w="851"/>
      </w:tblGrid>
      <w:tr w:rsidR="00083471" w:rsidRPr="00D82D18" w:rsidTr="00083471">
        <w:trPr>
          <w:cantSplit/>
          <w:trHeight w:val="725"/>
          <w:jc w:val="center"/>
        </w:trPr>
        <w:tc>
          <w:tcPr>
            <w:tcW w:w="2586" w:type="dxa"/>
            <w:vMerge w:val="restart"/>
            <w:shd w:val="clear" w:color="auto" w:fill="auto"/>
            <w:vAlign w:val="center"/>
          </w:tcPr>
          <w:p w:rsidR="00083471" w:rsidRPr="00D82D18" w:rsidRDefault="00083471" w:rsidP="00083471">
            <w:pPr>
              <w:ind w:firstLine="0"/>
              <w:jc w:val="center"/>
              <w:rPr>
                <w:rFonts w:ascii="Times New Roman" w:hAnsi="Times New Roman" w:cs="Times New Roman"/>
              </w:rPr>
            </w:pPr>
            <w:r w:rsidRPr="00D82D18">
              <w:rPr>
                <w:rFonts w:ascii="Times New Roman" w:hAnsi="Times New Roman" w:cs="Times New Roman"/>
              </w:rPr>
              <w:t>Наименование вида разрешенного использования</w:t>
            </w:r>
          </w:p>
        </w:tc>
        <w:tc>
          <w:tcPr>
            <w:tcW w:w="779" w:type="dxa"/>
            <w:vMerge w:val="restart"/>
            <w:shd w:val="clear" w:color="auto" w:fill="auto"/>
            <w:vAlign w:val="center"/>
          </w:tcPr>
          <w:p w:rsidR="00083471" w:rsidRPr="00D82D18" w:rsidRDefault="00083471" w:rsidP="00083471">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Код</w:t>
            </w:r>
          </w:p>
        </w:tc>
        <w:tc>
          <w:tcPr>
            <w:tcW w:w="6455" w:type="dxa"/>
            <w:gridSpan w:val="7"/>
            <w:vAlign w:val="center"/>
          </w:tcPr>
          <w:p w:rsidR="00083471" w:rsidRPr="00D82D18" w:rsidRDefault="00083471" w:rsidP="00083471">
            <w:pPr>
              <w:ind w:firstLine="0"/>
              <w:jc w:val="center"/>
              <w:rPr>
                <w:rFonts w:ascii="Times New Roman" w:hAnsi="Times New Roman" w:cs="Times New Roman"/>
              </w:rPr>
            </w:pPr>
            <w:r w:rsidRPr="00D82D18">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083471" w:rsidRPr="00D82D18" w:rsidTr="00287483">
        <w:trPr>
          <w:cantSplit/>
          <w:trHeight w:val="4528"/>
          <w:jc w:val="center"/>
        </w:trPr>
        <w:tc>
          <w:tcPr>
            <w:tcW w:w="2586" w:type="dxa"/>
            <w:vMerge/>
            <w:shd w:val="clear" w:color="auto" w:fill="auto"/>
          </w:tcPr>
          <w:p w:rsidR="00083471" w:rsidRPr="00D82D18" w:rsidRDefault="00083471" w:rsidP="00083471">
            <w:pPr>
              <w:ind w:firstLine="0"/>
              <w:jc w:val="center"/>
              <w:rPr>
                <w:rFonts w:ascii="Times New Roman" w:eastAsia="SimSun" w:hAnsi="Times New Roman" w:cs="Times New Roman"/>
                <w:lang w:eastAsia="zh-CN"/>
              </w:rPr>
            </w:pPr>
          </w:p>
        </w:tc>
        <w:tc>
          <w:tcPr>
            <w:tcW w:w="779" w:type="dxa"/>
            <w:vMerge/>
            <w:shd w:val="clear" w:color="auto" w:fill="auto"/>
          </w:tcPr>
          <w:p w:rsidR="00083471" w:rsidRPr="00D82D18" w:rsidRDefault="00083471" w:rsidP="00083471">
            <w:pPr>
              <w:ind w:firstLine="0"/>
              <w:jc w:val="center"/>
              <w:rPr>
                <w:rFonts w:ascii="Times New Roman" w:eastAsia="SimSun" w:hAnsi="Times New Roman" w:cs="Times New Roman"/>
                <w:lang w:eastAsia="zh-CN"/>
              </w:rPr>
            </w:pPr>
          </w:p>
        </w:tc>
        <w:tc>
          <w:tcPr>
            <w:tcW w:w="1266" w:type="dxa"/>
            <w:textDirection w:val="btLr"/>
            <w:vAlign w:val="center"/>
          </w:tcPr>
          <w:p w:rsidR="00083471" w:rsidRPr="00D82D18" w:rsidRDefault="00083471" w:rsidP="00083471">
            <w:pPr>
              <w:ind w:left="113" w:right="113" w:firstLine="0"/>
              <w:jc w:val="center"/>
              <w:rPr>
                <w:rFonts w:ascii="Times New Roman" w:eastAsia="SimSun" w:hAnsi="Times New Roman" w:cs="Times New Roman"/>
                <w:lang w:eastAsia="zh-CN"/>
              </w:rPr>
            </w:pPr>
            <w:r w:rsidRPr="00D82D18">
              <w:rPr>
                <w:rFonts w:ascii="Times New Roman" w:hAnsi="Times New Roman" w:cs="Times New Roman"/>
              </w:rPr>
              <w:t xml:space="preserve">площадь земельных участков минимальная / максимальная </w:t>
            </w:r>
          </w:p>
        </w:tc>
        <w:tc>
          <w:tcPr>
            <w:tcW w:w="900" w:type="dxa"/>
            <w:textDirection w:val="btLr"/>
            <w:vAlign w:val="center"/>
          </w:tcPr>
          <w:p w:rsidR="00083471" w:rsidRPr="00D82D18" w:rsidRDefault="00083471" w:rsidP="00083471">
            <w:pPr>
              <w:ind w:left="113" w:right="113" w:firstLine="0"/>
              <w:jc w:val="center"/>
              <w:rPr>
                <w:rFonts w:ascii="Times New Roman" w:hAnsi="Times New Roman" w:cs="Times New Roman"/>
              </w:rPr>
            </w:pPr>
            <w:r w:rsidRPr="00D82D18">
              <w:rPr>
                <w:rFonts w:ascii="Times New Roman" w:hAnsi="Times New Roman" w:cs="Times New Roman"/>
              </w:rPr>
              <w:t>минимальная ширина земельных участков вдоль фронта улиц и проездов</w:t>
            </w:r>
          </w:p>
        </w:tc>
        <w:tc>
          <w:tcPr>
            <w:tcW w:w="1170" w:type="dxa"/>
            <w:textDirection w:val="btLr"/>
            <w:vAlign w:val="center"/>
          </w:tcPr>
          <w:p w:rsidR="00083471" w:rsidRPr="00D82D18" w:rsidRDefault="00083471" w:rsidP="00083471">
            <w:pPr>
              <w:ind w:left="113" w:right="113" w:firstLine="0"/>
              <w:jc w:val="center"/>
              <w:rPr>
                <w:rFonts w:ascii="Times New Roman" w:eastAsia="SimSun" w:hAnsi="Times New Roman" w:cs="Times New Roman"/>
                <w:lang w:eastAsia="zh-CN"/>
              </w:rPr>
            </w:pPr>
            <w:r w:rsidRPr="00D82D18">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851" w:type="dxa"/>
            <w:textDirection w:val="btLr"/>
            <w:vAlign w:val="center"/>
          </w:tcPr>
          <w:p w:rsidR="00083471" w:rsidRPr="00D82D18" w:rsidRDefault="00083471" w:rsidP="00083471">
            <w:pPr>
              <w:ind w:left="113" w:right="113" w:firstLine="0"/>
              <w:jc w:val="center"/>
              <w:rPr>
                <w:rFonts w:ascii="Times New Roman" w:eastAsia="SimSun" w:hAnsi="Times New Roman" w:cs="Times New Roman"/>
                <w:lang w:eastAsia="zh-CN"/>
              </w:rPr>
            </w:pPr>
            <w:r w:rsidRPr="00D82D18">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708" w:type="dxa"/>
            <w:textDirection w:val="btLr"/>
            <w:vAlign w:val="center"/>
          </w:tcPr>
          <w:p w:rsidR="00083471" w:rsidRPr="00D82D18" w:rsidRDefault="00083471" w:rsidP="00083471">
            <w:pPr>
              <w:ind w:left="113" w:right="113" w:firstLine="0"/>
              <w:jc w:val="center"/>
              <w:rPr>
                <w:rFonts w:ascii="Times New Roman" w:eastAsia="SimSun" w:hAnsi="Times New Roman" w:cs="Times New Roman"/>
                <w:lang w:eastAsia="zh-CN"/>
              </w:rPr>
            </w:pPr>
            <w:r w:rsidRPr="00D82D18">
              <w:rPr>
                <w:rFonts w:ascii="Times New Roman" w:hAnsi="Times New Roman" w:cs="Times New Roman"/>
              </w:rPr>
              <w:t>максимальное количество надземных этажей</w:t>
            </w:r>
          </w:p>
        </w:tc>
        <w:tc>
          <w:tcPr>
            <w:tcW w:w="709" w:type="dxa"/>
            <w:textDirection w:val="btLr"/>
            <w:vAlign w:val="center"/>
          </w:tcPr>
          <w:p w:rsidR="00083471" w:rsidRPr="00D82D18" w:rsidRDefault="00083471" w:rsidP="00083471">
            <w:pPr>
              <w:ind w:left="113" w:right="113" w:firstLine="0"/>
              <w:jc w:val="center"/>
              <w:rPr>
                <w:rFonts w:ascii="Times New Roman" w:hAnsi="Times New Roman" w:cs="Times New Roman"/>
              </w:rPr>
            </w:pPr>
            <w:r w:rsidRPr="00D82D18">
              <w:rPr>
                <w:rFonts w:ascii="Times New Roman" w:hAnsi="Times New Roman" w:cs="Times New Roman"/>
              </w:rPr>
              <w:t>максимальная высота зданий</w:t>
            </w:r>
          </w:p>
        </w:tc>
        <w:tc>
          <w:tcPr>
            <w:tcW w:w="851" w:type="dxa"/>
            <w:textDirection w:val="btLr"/>
            <w:vAlign w:val="center"/>
          </w:tcPr>
          <w:p w:rsidR="00083471" w:rsidRPr="00D82D18" w:rsidRDefault="00083471" w:rsidP="00083471">
            <w:pPr>
              <w:ind w:left="113" w:right="113" w:firstLine="0"/>
              <w:jc w:val="center"/>
              <w:rPr>
                <w:rFonts w:ascii="Times New Roman" w:hAnsi="Times New Roman" w:cs="Times New Roman"/>
              </w:rPr>
            </w:pPr>
            <w:r w:rsidRPr="00D82D18">
              <w:rPr>
                <w:rFonts w:ascii="Times New Roman" w:hAnsi="Times New Roman" w:cs="Times New Roman"/>
              </w:rPr>
              <w:t>максимальный процент застройки земельного участка</w:t>
            </w:r>
          </w:p>
        </w:tc>
      </w:tr>
      <w:tr w:rsidR="00083471" w:rsidRPr="00D82D18" w:rsidTr="00287483">
        <w:trPr>
          <w:cantSplit/>
          <w:trHeight w:val="237"/>
          <w:jc w:val="center"/>
        </w:trPr>
        <w:tc>
          <w:tcPr>
            <w:tcW w:w="2586" w:type="dxa"/>
            <w:shd w:val="clear" w:color="auto" w:fill="auto"/>
            <w:vAlign w:val="center"/>
          </w:tcPr>
          <w:p w:rsidR="00083471" w:rsidRPr="00D82D18" w:rsidRDefault="00083471" w:rsidP="00083471">
            <w:pPr>
              <w:ind w:firstLine="0"/>
              <w:jc w:val="center"/>
              <w:rPr>
                <w:rFonts w:ascii="Times New Roman" w:hAnsi="Times New Roman" w:cs="Times New Roman"/>
              </w:rPr>
            </w:pPr>
            <w:r w:rsidRPr="00D82D18">
              <w:rPr>
                <w:rFonts w:ascii="Times New Roman" w:hAnsi="Times New Roman" w:cs="Times New Roman"/>
              </w:rPr>
              <w:t>1</w:t>
            </w:r>
          </w:p>
        </w:tc>
        <w:tc>
          <w:tcPr>
            <w:tcW w:w="779" w:type="dxa"/>
            <w:shd w:val="clear" w:color="auto" w:fill="auto"/>
            <w:vAlign w:val="center"/>
          </w:tcPr>
          <w:p w:rsidR="00083471" w:rsidRPr="00D82D18" w:rsidRDefault="00083471" w:rsidP="00083471">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2</w:t>
            </w:r>
          </w:p>
        </w:tc>
        <w:tc>
          <w:tcPr>
            <w:tcW w:w="1266" w:type="dxa"/>
            <w:vAlign w:val="center"/>
          </w:tcPr>
          <w:p w:rsidR="00083471" w:rsidRPr="00D82D18" w:rsidRDefault="00083471" w:rsidP="00083471">
            <w:pPr>
              <w:ind w:firstLine="0"/>
              <w:jc w:val="center"/>
              <w:rPr>
                <w:rFonts w:ascii="Times New Roman" w:hAnsi="Times New Roman" w:cs="Times New Roman"/>
              </w:rPr>
            </w:pPr>
            <w:r w:rsidRPr="00D82D18">
              <w:rPr>
                <w:rFonts w:ascii="Times New Roman" w:hAnsi="Times New Roman" w:cs="Times New Roman"/>
              </w:rPr>
              <w:t>3</w:t>
            </w:r>
          </w:p>
        </w:tc>
        <w:tc>
          <w:tcPr>
            <w:tcW w:w="900" w:type="dxa"/>
            <w:vAlign w:val="center"/>
          </w:tcPr>
          <w:p w:rsidR="00083471" w:rsidRPr="00D82D18" w:rsidRDefault="00083471" w:rsidP="00083471">
            <w:pPr>
              <w:ind w:firstLine="0"/>
              <w:jc w:val="center"/>
              <w:rPr>
                <w:rFonts w:ascii="Times New Roman" w:hAnsi="Times New Roman" w:cs="Times New Roman"/>
              </w:rPr>
            </w:pPr>
            <w:r w:rsidRPr="00D82D18">
              <w:rPr>
                <w:rFonts w:ascii="Times New Roman" w:hAnsi="Times New Roman" w:cs="Times New Roman"/>
              </w:rPr>
              <w:t>4</w:t>
            </w:r>
          </w:p>
        </w:tc>
        <w:tc>
          <w:tcPr>
            <w:tcW w:w="1170" w:type="dxa"/>
            <w:vAlign w:val="center"/>
          </w:tcPr>
          <w:p w:rsidR="00083471" w:rsidRPr="00D82D18" w:rsidRDefault="00083471" w:rsidP="00083471">
            <w:pPr>
              <w:ind w:firstLine="0"/>
              <w:jc w:val="center"/>
              <w:rPr>
                <w:rFonts w:ascii="Times New Roman" w:hAnsi="Times New Roman" w:cs="Times New Roman"/>
              </w:rPr>
            </w:pPr>
            <w:r w:rsidRPr="00D82D18">
              <w:rPr>
                <w:rFonts w:ascii="Times New Roman" w:hAnsi="Times New Roman" w:cs="Times New Roman"/>
              </w:rPr>
              <w:t>5</w:t>
            </w:r>
          </w:p>
        </w:tc>
        <w:tc>
          <w:tcPr>
            <w:tcW w:w="851" w:type="dxa"/>
            <w:vAlign w:val="center"/>
          </w:tcPr>
          <w:p w:rsidR="00083471" w:rsidRPr="00D82D18" w:rsidRDefault="00083471" w:rsidP="00083471">
            <w:pPr>
              <w:ind w:firstLine="0"/>
              <w:jc w:val="center"/>
              <w:rPr>
                <w:rFonts w:ascii="Times New Roman" w:hAnsi="Times New Roman" w:cs="Times New Roman"/>
              </w:rPr>
            </w:pPr>
            <w:r w:rsidRPr="00D82D18">
              <w:rPr>
                <w:rFonts w:ascii="Times New Roman" w:hAnsi="Times New Roman" w:cs="Times New Roman"/>
              </w:rPr>
              <w:t>6</w:t>
            </w:r>
          </w:p>
        </w:tc>
        <w:tc>
          <w:tcPr>
            <w:tcW w:w="708" w:type="dxa"/>
            <w:vAlign w:val="center"/>
          </w:tcPr>
          <w:p w:rsidR="00083471" w:rsidRPr="00D82D18" w:rsidRDefault="00083471" w:rsidP="00083471">
            <w:pPr>
              <w:ind w:firstLine="0"/>
              <w:jc w:val="center"/>
              <w:rPr>
                <w:rFonts w:ascii="Times New Roman" w:hAnsi="Times New Roman" w:cs="Times New Roman"/>
              </w:rPr>
            </w:pPr>
            <w:r w:rsidRPr="00D82D18">
              <w:rPr>
                <w:rFonts w:ascii="Times New Roman" w:hAnsi="Times New Roman" w:cs="Times New Roman"/>
              </w:rPr>
              <w:t>7</w:t>
            </w:r>
          </w:p>
        </w:tc>
        <w:tc>
          <w:tcPr>
            <w:tcW w:w="709" w:type="dxa"/>
            <w:vAlign w:val="center"/>
          </w:tcPr>
          <w:p w:rsidR="00083471" w:rsidRPr="00D82D18" w:rsidRDefault="00083471" w:rsidP="00083471">
            <w:pPr>
              <w:ind w:firstLine="0"/>
              <w:jc w:val="center"/>
              <w:rPr>
                <w:rFonts w:ascii="Times New Roman" w:hAnsi="Times New Roman" w:cs="Times New Roman"/>
              </w:rPr>
            </w:pPr>
            <w:r w:rsidRPr="00D82D18">
              <w:rPr>
                <w:rFonts w:ascii="Times New Roman" w:hAnsi="Times New Roman" w:cs="Times New Roman"/>
              </w:rPr>
              <w:t>8</w:t>
            </w:r>
          </w:p>
        </w:tc>
        <w:tc>
          <w:tcPr>
            <w:tcW w:w="851" w:type="dxa"/>
            <w:vAlign w:val="center"/>
          </w:tcPr>
          <w:p w:rsidR="00083471" w:rsidRPr="00D82D18" w:rsidRDefault="00083471" w:rsidP="00083471">
            <w:pPr>
              <w:ind w:firstLine="0"/>
              <w:jc w:val="center"/>
              <w:rPr>
                <w:rFonts w:ascii="Times New Roman" w:hAnsi="Times New Roman" w:cs="Times New Roman"/>
              </w:rPr>
            </w:pPr>
            <w:r w:rsidRPr="00D82D18">
              <w:rPr>
                <w:rFonts w:ascii="Times New Roman" w:hAnsi="Times New Roman" w:cs="Times New Roman"/>
              </w:rPr>
              <w:t>9</w:t>
            </w:r>
          </w:p>
        </w:tc>
      </w:tr>
      <w:tr w:rsidR="00287483" w:rsidRPr="00D82D18" w:rsidTr="00287483">
        <w:trPr>
          <w:trHeight w:val="20"/>
          <w:jc w:val="center"/>
        </w:trPr>
        <w:tc>
          <w:tcPr>
            <w:tcW w:w="2586" w:type="dxa"/>
            <w:shd w:val="clear" w:color="auto" w:fill="auto"/>
          </w:tcPr>
          <w:p w:rsidR="00287483" w:rsidRPr="00D82D18" w:rsidRDefault="00287483" w:rsidP="00287483">
            <w:pPr>
              <w:pStyle w:val="affff7"/>
              <w:spacing w:before="0" w:beforeAutospacing="0" w:after="0"/>
            </w:pPr>
            <w:r w:rsidRPr="00D82D18">
              <w:t>Ветеринарное обслуживание</w:t>
            </w:r>
          </w:p>
        </w:tc>
        <w:tc>
          <w:tcPr>
            <w:tcW w:w="779" w:type="dxa"/>
            <w:shd w:val="clear" w:color="auto" w:fill="auto"/>
          </w:tcPr>
          <w:p w:rsidR="00287483" w:rsidRPr="00D82D18" w:rsidRDefault="00287483" w:rsidP="00287483">
            <w:pPr>
              <w:pStyle w:val="affff7"/>
              <w:spacing w:before="0" w:beforeAutospacing="0" w:after="0"/>
              <w:ind w:left="-108" w:right="-108"/>
              <w:jc w:val="center"/>
            </w:pPr>
            <w:r w:rsidRPr="00D82D18">
              <w:t>3.10</w:t>
            </w:r>
          </w:p>
        </w:tc>
        <w:tc>
          <w:tcPr>
            <w:tcW w:w="1266" w:type="dxa"/>
            <w:vMerge w:val="restart"/>
            <w:vAlign w:val="center"/>
          </w:tcPr>
          <w:p w:rsidR="00287483" w:rsidRPr="00D82D18" w:rsidRDefault="00287483" w:rsidP="00287483">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500/5000 кв. м</w:t>
            </w:r>
          </w:p>
        </w:tc>
        <w:tc>
          <w:tcPr>
            <w:tcW w:w="900" w:type="dxa"/>
            <w:vMerge w:val="restart"/>
            <w:vAlign w:val="center"/>
          </w:tcPr>
          <w:p w:rsidR="00287483" w:rsidRPr="00D82D18" w:rsidRDefault="00287483" w:rsidP="00287483">
            <w:pPr>
              <w:pStyle w:val="affff7"/>
              <w:jc w:val="center"/>
            </w:pPr>
            <w:r w:rsidRPr="00D82D18">
              <w:t>12 м</w:t>
            </w:r>
          </w:p>
        </w:tc>
        <w:tc>
          <w:tcPr>
            <w:tcW w:w="1170" w:type="dxa"/>
            <w:vMerge w:val="restart"/>
            <w:vAlign w:val="center"/>
          </w:tcPr>
          <w:p w:rsidR="00287483" w:rsidRPr="00D82D18" w:rsidRDefault="00287483" w:rsidP="00287483">
            <w:pPr>
              <w:pStyle w:val="affff7"/>
              <w:jc w:val="center"/>
            </w:pPr>
            <w:r w:rsidRPr="00D82D18">
              <w:t>5 м</w:t>
            </w:r>
          </w:p>
        </w:tc>
        <w:tc>
          <w:tcPr>
            <w:tcW w:w="851" w:type="dxa"/>
            <w:vMerge w:val="restart"/>
            <w:vAlign w:val="center"/>
          </w:tcPr>
          <w:p w:rsidR="00287483" w:rsidRPr="00D82D18" w:rsidRDefault="00287483" w:rsidP="00287483">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3 м</w:t>
            </w:r>
          </w:p>
        </w:tc>
        <w:tc>
          <w:tcPr>
            <w:tcW w:w="708" w:type="dxa"/>
            <w:vMerge w:val="restart"/>
            <w:vAlign w:val="center"/>
          </w:tcPr>
          <w:p w:rsidR="00287483" w:rsidRPr="00D82D18" w:rsidRDefault="00287483" w:rsidP="00287483">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1</w:t>
            </w:r>
          </w:p>
        </w:tc>
        <w:tc>
          <w:tcPr>
            <w:tcW w:w="709" w:type="dxa"/>
            <w:vMerge w:val="restart"/>
            <w:vAlign w:val="center"/>
          </w:tcPr>
          <w:p w:rsidR="00287483" w:rsidRPr="00D82D18" w:rsidRDefault="00287483" w:rsidP="00287483">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6 м</w:t>
            </w:r>
          </w:p>
        </w:tc>
        <w:tc>
          <w:tcPr>
            <w:tcW w:w="851" w:type="dxa"/>
            <w:vMerge w:val="restart"/>
            <w:vAlign w:val="center"/>
          </w:tcPr>
          <w:p w:rsidR="00287483" w:rsidRPr="00D82D18" w:rsidRDefault="00287483" w:rsidP="00287483">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60 %</w:t>
            </w:r>
          </w:p>
        </w:tc>
      </w:tr>
      <w:tr w:rsidR="00287483" w:rsidRPr="00D82D18" w:rsidTr="00287483">
        <w:trPr>
          <w:cantSplit/>
          <w:trHeight w:val="843"/>
          <w:jc w:val="center"/>
        </w:trPr>
        <w:tc>
          <w:tcPr>
            <w:tcW w:w="2586" w:type="dxa"/>
            <w:shd w:val="clear" w:color="auto" w:fill="auto"/>
          </w:tcPr>
          <w:p w:rsidR="00287483" w:rsidRPr="00D82D18" w:rsidRDefault="00287483" w:rsidP="00287483">
            <w:pPr>
              <w:pStyle w:val="affff7"/>
              <w:spacing w:before="0" w:beforeAutospacing="0" w:after="0"/>
            </w:pPr>
            <w:r w:rsidRPr="00D82D18">
              <w:t>Амбулаторное ветеринарное обслуживание</w:t>
            </w:r>
          </w:p>
        </w:tc>
        <w:tc>
          <w:tcPr>
            <w:tcW w:w="779" w:type="dxa"/>
            <w:shd w:val="clear" w:color="auto" w:fill="auto"/>
          </w:tcPr>
          <w:p w:rsidR="00287483" w:rsidRPr="00D82D18" w:rsidRDefault="00287483" w:rsidP="00287483">
            <w:pPr>
              <w:pStyle w:val="affff7"/>
              <w:spacing w:before="0" w:beforeAutospacing="0" w:after="0"/>
              <w:ind w:left="-108" w:right="-108"/>
              <w:jc w:val="center"/>
            </w:pPr>
            <w:r w:rsidRPr="00D82D18">
              <w:t>3.10.1</w:t>
            </w:r>
          </w:p>
        </w:tc>
        <w:tc>
          <w:tcPr>
            <w:tcW w:w="1266" w:type="dxa"/>
            <w:vMerge/>
            <w:vAlign w:val="center"/>
          </w:tcPr>
          <w:p w:rsidR="00287483" w:rsidRPr="00D82D18" w:rsidRDefault="00287483" w:rsidP="00287483">
            <w:pPr>
              <w:pStyle w:val="ConsPlusNormal"/>
              <w:jc w:val="center"/>
              <w:rPr>
                <w:rFonts w:ascii="Times New Roman" w:hAnsi="Times New Roman" w:cs="Times New Roman"/>
                <w:sz w:val="24"/>
                <w:szCs w:val="24"/>
              </w:rPr>
            </w:pPr>
          </w:p>
        </w:tc>
        <w:tc>
          <w:tcPr>
            <w:tcW w:w="900" w:type="dxa"/>
            <w:vMerge/>
          </w:tcPr>
          <w:p w:rsidR="00287483" w:rsidRPr="00D82D18" w:rsidRDefault="00287483" w:rsidP="00083471">
            <w:pPr>
              <w:pStyle w:val="affff7"/>
              <w:jc w:val="center"/>
            </w:pPr>
          </w:p>
        </w:tc>
        <w:tc>
          <w:tcPr>
            <w:tcW w:w="1170" w:type="dxa"/>
            <w:vMerge/>
          </w:tcPr>
          <w:p w:rsidR="00287483" w:rsidRPr="00D82D18" w:rsidRDefault="00287483" w:rsidP="00083471">
            <w:pPr>
              <w:pStyle w:val="affff7"/>
              <w:jc w:val="center"/>
            </w:pPr>
          </w:p>
        </w:tc>
        <w:tc>
          <w:tcPr>
            <w:tcW w:w="851" w:type="dxa"/>
            <w:vMerge/>
          </w:tcPr>
          <w:p w:rsidR="00287483" w:rsidRPr="00D82D18" w:rsidRDefault="00287483" w:rsidP="00083471">
            <w:pPr>
              <w:pStyle w:val="ConsPlusNormal"/>
              <w:ind w:firstLine="0"/>
              <w:jc w:val="center"/>
              <w:rPr>
                <w:rFonts w:ascii="Times New Roman" w:hAnsi="Times New Roman" w:cs="Times New Roman"/>
                <w:sz w:val="24"/>
                <w:szCs w:val="24"/>
              </w:rPr>
            </w:pPr>
          </w:p>
        </w:tc>
        <w:tc>
          <w:tcPr>
            <w:tcW w:w="708" w:type="dxa"/>
            <w:vMerge/>
          </w:tcPr>
          <w:p w:rsidR="00287483" w:rsidRPr="00D82D18" w:rsidRDefault="00287483" w:rsidP="00083471">
            <w:pPr>
              <w:pStyle w:val="ConsPlusNormal"/>
              <w:ind w:firstLine="0"/>
              <w:jc w:val="center"/>
              <w:rPr>
                <w:rFonts w:ascii="Times New Roman" w:hAnsi="Times New Roman" w:cs="Times New Roman"/>
                <w:sz w:val="24"/>
                <w:szCs w:val="24"/>
              </w:rPr>
            </w:pPr>
          </w:p>
        </w:tc>
        <w:tc>
          <w:tcPr>
            <w:tcW w:w="709" w:type="dxa"/>
            <w:vMerge/>
          </w:tcPr>
          <w:p w:rsidR="00287483" w:rsidRPr="00D82D18" w:rsidRDefault="00287483" w:rsidP="00083471">
            <w:pPr>
              <w:pStyle w:val="ConsPlusNormal"/>
              <w:ind w:firstLine="0"/>
              <w:jc w:val="center"/>
              <w:rPr>
                <w:rFonts w:ascii="Times New Roman" w:hAnsi="Times New Roman" w:cs="Times New Roman"/>
                <w:sz w:val="24"/>
                <w:szCs w:val="24"/>
              </w:rPr>
            </w:pPr>
          </w:p>
        </w:tc>
        <w:tc>
          <w:tcPr>
            <w:tcW w:w="851" w:type="dxa"/>
            <w:vMerge/>
          </w:tcPr>
          <w:p w:rsidR="00287483" w:rsidRPr="00D82D18" w:rsidRDefault="00287483" w:rsidP="00083471">
            <w:pPr>
              <w:pStyle w:val="ConsPlusNormal"/>
              <w:ind w:firstLine="0"/>
              <w:jc w:val="center"/>
              <w:rPr>
                <w:rFonts w:ascii="Times New Roman" w:hAnsi="Times New Roman" w:cs="Times New Roman"/>
                <w:sz w:val="24"/>
                <w:szCs w:val="24"/>
              </w:rPr>
            </w:pPr>
          </w:p>
        </w:tc>
      </w:tr>
      <w:tr w:rsidR="00287483" w:rsidRPr="00D82D18" w:rsidTr="00287483">
        <w:trPr>
          <w:trHeight w:val="20"/>
          <w:jc w:val="center"/>
        </w:trPr>
        <w:tc>
          <w:tcPr>
            <w:tcW w:w="2586" w:type="dxa"/>
            <w:shd w:val="clear" w:color="auto" w:fill="auto"/>
          </w:tcPr>
          <w:p w:rsidR="00287483" w:rsidRPr="00D82D18" w:rsidRDefault="00287483" w:rsidP="00287483">
            <w:pPr>
              <w:pStyle w:val="affff7"/>
              <w:spacing w:before="0" w:beforeAutospacing="0" w:after="0"/>
            </w:pPr>
            <w:r w:rsidRPr="00D82D18">
              <w:t>Приюты для животных</w:t>
            </w:r>
          </w:p>
        </w:tc>
        <w:tc>
          <w:tcPr>
            <w:tcW w:w="779" w:type="dxa"/>
            <w:shd w:val="clear" w:color="auto" w:fill="auto"/>
          </w:tcPr>
          <w:p w:rsidR="00287483" w:rsidRPr="00D82D18" w:rsidRDefault="00287483" w:rsidP="00287483">
            <w:pPr>
              <w:pStyle w:val="affff7"/>
              <w:spacing w:before="0" w:beforeAutospacing="0" w:after="0"/>
              <w:ind w:left="-108" w:right="-108"/>
              <w:jc w:val="center"/>
            </w:pPr>
            <w:r w:rsidRPr="00D82D18">
              <w:t>3.10.2</w:t>
            </w:r>
          </w:p>
        </w:tc>
        <w:tc>
          <w:tcPr>
            <w:tcW w:w="1266" w:type="dxa"/>
            <w:vMerge/>
            <w:vAlign w:val="center"/>
          </w:tcPr>
          <w:p w:rsidR="00287483" w:rsidRPr="00D82D18" w:rsidRDefault="00287483" w:rsidP="00287483">
            <w:pPr>
              <w:pStyle w:val="ConsPlusNormal"/>
              <w:ind w:firstLine="0"/>
              <w:jc w:val="center"/>
              <w:rPr>
                <w:rFonts w:ascii="Times New Roman" w:hAnsi="Times New Roman" w:cs="Times New Roman"/>
                <w:sz w:val="24"/>
                <w:szCs w:val="24"/>
              </w:rPr>
            </w:pPr>
          </w:p>
        </w:tc>
        <w:tc>
          <w:tcPr>
            <w:tcW w:w="900" w:type="dxa"/>
            <w:vMerge/>
          </w:tcPr>
          <w:p w:rsidR="00287483" w:rsidRPr="00D82D18" w:rsidRDefault="00287483" w:rsidP="00083471">
            <w:pPr>
              <w:pStyle w:val="affff7"/>
              <w:jc w:val="center"/>
            </w:pPr>
          </w:p>
        </w:tc>
        <w:tc>
          <w:tcPr>
            <w:tcW w:w="1170" w:type="dxa"/>
            <w:vMerge/>
          </w:tcPr>
          <w:p w:rsidR="00287483" w:rsidRPr="00D82D18" w:rsidRDefault="00287483" w:rsidP="00083471">
            <w:pPr>
              <w:pStyle w:val="affff7"/>
              <w:jc w:val="center"/>
            </w:pPr>
          </w:p>
        </w:tc>
        <w:tc>
          <w:tcPr>
            <w:tcW w:w="851" w:type="dxa"/>
            <w:vMerge/>
          </w:tcPr>
          <w:p w:rsidR="00287483" w:rsidRPr="00D82D18" w:rsidRDefault="00287483" w:rsidP="00083471">
            <w:pPr>
              <w:pStyle w:val="ConsPlusNormal"/>
              <w:ind w:firstLine="0"/>
              <w:jc w:val="center"/>
              <w:rPr>
                <w:rFonts w:ascii="Times New Roman" w:hAnsi="Times New Roman" w:cs="Times New Roman"/>
                <w:sz w:val="24"/>
                <w:szCs w:val="24"/>
              </w:rPr>
            </w:pPr>
          </w:p>
        </w:tc>
        <w:tc>
          <w:tcPr>
            <w:tcW w:w="708" w:type="dxa"/>
            <w:vMerge/>
          </w:tcPr>
          <w:p w:rsidR="00287483" w:rsidRPr="00D82D18" w:rsidRDefault="00287483" w:rsidP="00083471">
            <w:pPr>
              <w:pStyle w:val="ConsPlusNormal"/>
              <w:ind w:firstLine="0"/>
              <w:jc w:val="center"/>
              <w:rPr>
                <w:rFonts w:ascii="Times New Roman" w:hAnsi="Times New Roman" w:cs="Times New Roman"/>
                <w:sz w:val="24"/>
                <w:szCs w:val="24"/>
              </w:rPr>
            </w:pPr>
          </w:p>
        </w:tc>
        <w:tc>
          <w:tcPr>
            <w:tcW w:w="709" w:type="dxa"/>
            <w:vMerge/>
          </w:tcPr>
          <w:p w:rsidR="00287483" w:rsidRPr="00D82D18" w:rsidRDefault="00287483" w:rsidP="00083471">
            <w:pPr>
              <w:pStyle w:val="ConsPlusNormal"/>
              <w:ind w:firstLine="0"/>
              <w:jc w:val="center"/>
              <w:rPr>
                <w:rFonts w:ascii="Times New Roman" w:hAnsi="Times New Roman" w:cs="Times New Roman"/>
                <w:sz w:val="24"/>
                <w:szCs w:val="24"/>
              </w:rPr>
            </w:pPr>
          </w:p>
        </w:tc>
        <w:tc>
          <w:tcPr>
            <w:tcW w:w="851" w:type="dxa"/>
            <w:vMerge/>
          </w:tcPr>
          <w:p w:rsidR="00287483" w:rsidRPr="00D82D18" w:rsidRDefault="00287483" w:rsidP="00083471">
            <w:pPr>
              <w:pStyle w:val="ConsPlusNormal"/>
              <w:ind w:firstLine="0"/>
              <w:jc w:val="center"/>
              <w:rPr>
                <w:rFonts w:ascii="Times New Roman" w:hAnsi="Times New Roman" w:cs="Times New Roman"/>
                <w:sz w:val="24"/>
                <w:szCs w:val="24"/>
              </w:rPr>
            </w:pPr>
          </w:p>
        </w:tc>
      </w:tr>
    </w:tbl>
    <w:p w:rsidR="00083471" w:rsidRPr="00D82D18" w:rsidRDefault="00083471" w:rsidP="00083471">
      <w:pPr>
        <w:ind w:firstLine="426"/>
        <w:rPr>
          <w:rFonts w:ascii="Times New Roman" w:eastAsia="SimSun" w:hAnsi="Times New Roman" w:cs="Times New Roman"/>
          <w:lang w:eastAsia="zh-CN"/>
        </w:rPr>
      </w:pPr>
    </w:p>
    <w:p w:rsidR="00083471" w:rsidRPr="00D82D18" w:rsidRDefault="00083471" w:rsidP="00083471">
      <w:pPr>
        <w:ind w:firstLine="426"/>
        <w:rPr>
          <w:rFonts w:ascii="Times New Roman" w:eastAsia="SimSun" w:hAnsi="Times New Roman" w:cs="Times New Roman"/>
          <w:lang w:eastAsia="zh-CN"/>
        </w:rPr>
      </w:pPr>
      <w:r w:rsidRPr="00D82D18">
        <w:rPr>
          <w:rFonts w:ascii="Times New Roman" w:eastAsia="SimSun" w:hAnsi="Times New Roman" w:cs="Times New Roman"/>
          <w:lang w:eastAsia="zh-CN"/>
        </w:rPr>
        <w:t>3.3) Вспомогательные виды использования земельных участков и объектов капитального строительства: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72"/>
        <w:gridCol w:w="6051"/>
      </w:tblGrid>
      <w:tr w:rsidR="00083471" w:rsidRPr="00D82D18" w:rsidTr="00083471">
        <w:trPr>
          <w:trHeight w:val="552"/>
        </w:trPr>
        <w:tc>
          <w:tcPr>
            <w:tcW w:w="3872" w:type="dxa"/>
            <w:vAlign w:val="center"/>
          </w:tcPr>
          <w:p w:rsidR="00083471" w:rsidRPr="00D82D18" w:rsidRDefault="00083471" w:rsidP="00083471">
            <w:pPr>
              <w:tabs>
                <w:tab w:val="left" w:pos="2520"/>
              </w:tabs>
              <w:ind w:firstLine="0"/>
              <w:jc w:val="center"/>
              <w:rPr>
                <w:rFonts w:ascii="Times New Roman" w:hAnsi="Times New Roman" w:cs="Times New Roman"/>
                <w:b/>
              </w:rPr>
            </w:pPr>
            <w:r w:rsidRPr="00D82D18">
              <w:rPr>
                <w:rFonts w:ascii="Times New Roman" w:hAnsi="Times New Roman" w:cs="Times New Roman"/>
              </w:rPr>
              <w:t>Виды разрешенного использования</w:t>
            </w:r>
            <w:r w:rsidRPr="00D82D18">
              <w:rPr>
                <w:rFonts w:ascii="Times New Roman" w:hAnsi="Times New Roman" w:cs="Times New Roman"/>
                <w:b/>
              </w:rPr>
              <w:t xml:space="preserve"> </w:t>
            </w:r>
          </w:p>
        </w:tc>
        <w:tc>
          <w:tcPr>
            <w:tcW w:w="6051" w:type="dxa"/>
            <w:vAlign w:val="center"/>
          </w:tcPr>
          <w:p w:rsidR="00083471" w:rsidRPr="00D82D18" w:rsidRDefault="00083471" w:rsidP="00083471">
            <w:pPr>
              <w:tabs>
                <w:tab w:val="left" w:pos="2520"/>
              </w:tabs>
              <w:ind w:firstLine="0"/>
              <w:jc w:val="center"/>
              <w:rPr>
                <w:rFonts w:ascii="Times New Roman" w:hAnsi="Times New Roman" w:cs="Times New Roman"/>
                <w:b/>
              </w:rPr>
            </w:pPr>
            <w:r w:rsidRPr="00D82D18">
              <w:rPr>
                <w:rFonts w:ascii="Times New Roman" w:hAnsi="Times New Roman" w:cs="Times New Roman"/>
              </w:rPr>
              <w:t>Предельные параметры разрешенного строительства</w:t>
            </w:r>
          </w:p>
        </w:tc>
      </w:tr>
      <w:tr w:rsidR="00083471" w:rsidRPr="00D82D18" w:rsidTr="00083471">
        <w:trPr>
          <w:trHeight w:val="841"/>
        </w:trPr>
        <w:tc>
          <w:tcPr>
            <w:tcW w:w="3872" w:type="dxa"/>
            <w:vAlign w:val="center"/>
          </w:tcPr>
          <w:p w:rsidR="00083471" w:rsidRPr="00D82D18" w:rsidRDefault="00083471" w:rsidP="00083471">
            <w:pPr>
              <w:ind w:firstLine="0"/>
              <w:rPr>
                <w:rFonts w:ascii="Times New Roman" w:hAnsi="Times New Roman" w:cs="Times New Roman"/>
              </w:rPr>
            </w:pPr>
            <w:r w:rsidRPr="00D82D18">
              <w:rPr>
                <w:rFonts w:ascii="Times New Roman" w:hAnsi="Times New Roman" w:cs="Times New Roman"/>
              </w:rPr>
              <w:t>Парковки, гаражи для временного хранения автотранспорта</w:t>
            </w:r>
          </w:p>
          <w:p w:rsidR="00083471" w:rsidRPr="00D82D18" w:rsidRDefault="00083471" w:rsidP="00083471">
            <w:pPr>
              <w:ind w:firstLine="0"/>
              <w:rPr>
                <w:rFonts w:ascii="Times New Roman" w:hAnsi="Times New Roman" w:cs="Times New Roman"/>
              </w:rPr>
            </w:pPr>
            <w:r w:rsidRPr="00D82D18">
              <w:rPr>
                <w:rFonts w:ascii="Times New Roman" w:hAnsi="Times New Roman" w:cs="Times New Roman"/>
              </w:rPr>
              <w:t>Гостевые автостоянки для парковки легковых автомобилей посетителей</w:t>
            </w:r>
          </w:p>
          <w:p w:rsidR="00083471" w:rsidRPr="00D82D18" w:rsidRDefault="00083471" w:rsidP="00083471">
            <w:pPr>
              <w:ind w:firstLine="0"/>
              <w:rPr>
                <w:rFonts w:ascii="Times New Roman" w:hAnsi="Times New Roman" w:cs="Times New Roman"/>
              </w:rPr>
            </w:pPr>
            <w:r w:rsidRPr="00D82D18">
              <w:rPr>
                <w:rFonts w:ascii="Times New Roman" w:hAnsi="Times New Roman" w:cs="Times New Roman"/>
              </w:rPr>
              <w:t xml:space="preserve">Хозяйственные постройки для содержания инвентаря, топлива и других хозяйственных нужд </w:t>
            </w:r>
          </w:p>
          <w:p w:rsidR="00083471" w:rsidRPr="00D82D18" w:rsidRDefault="00083471" w:rsidP="00083471">
            <w:pPr>
              <w:ind w:firstLine="0"/>
              <w:rPr>
                <w:rFonts w:ascii="Times New Roman" w:hAnsi="Times New Roman" w:cs="Times New Roman"/>
              </w:rPr>
            </w:pPr>
            <w:r w:rsidRPr="00D82D18">
              <w:rPr>
                <w:rFonts w:ascii="Times New Roman" w:hAnsi="Times New Roman" w:cs="Times New Roman"/>
              </w:rPr>
              <w:t>Склады, ангары, навесы</w:t>
            </w:r>
          </w:p>
          <w:p w:rsidR="00083471" w:rsidRPr="00D82D18" w:rsidRDefault="00083471" w:rsidP="00083471">
            <w:pPr>
              <w:ind w:firstLine="0"/>
              <w:rPr>
                <w:rFonts w:ascii="Times New Roman" w:hAnsi="Times New Roman" w:cs="Times New Roman"/>
              </w:rPr>
            </w:pPr>
            <w:r w:rsidRPr="00D82D18">
              <w:rPr>
                <w:rFonts w:ascii="Times New Roman" w:hAnsi="Times New Roman" w:cs="Times New Roman"/>
              </w:rPr>
              <w:t xml:space="preserve">Сопутствующие объекты </w:t>
            </w:r>
            <w:r w:rsidRPr="00D82D18">
              <w:rPr>
                <w:rFonts w:ascii="Times New Roman" w:hAnsi="Times New Roman" w:cs="Times New Roman"/>
              </w:rPr>
              <w:lastRenderedPageBreak/>
              <w:t>инженерной инфраструктуры (котельные, водозаборы, насосные станции, водонапорные башни, водопроводы, линии электропередач, трансформаторные подстанции, газопроводы, газорегуляторные пункты, газорастпределительные станции, линии связи, телефонные станции, вышки радиорелейной, сотовой связи, канализации, очистные сооружения)</w:t>
            </w:r>
          </w:p>
          <w:p w:rsidR="00083471" w:rsidRPr="00D82D18" w:rsidRDefault="00083471" w:rsidP="00083471">
            <w:pPr>
              <w:ind w:firstLine="0"/>
              <w:rPr>
                <w:rFonts w:ascii="Times New Roman" w:hAnsi="Times New Roman" w:cs="Times New Roman"/>
              </w:rPr>
            </w:pPr>
            <w:r w:rsidRPr="00D82D18">
              <w:rPr>
                <w:rFonts w:ascii="Times New Roman" w:hAnsi="Times New Roman" w:cs="Times New Roman"/>
              </w:rPr>
              <w:t>Площадки для сбора твердых бытовых отходов</w:t>
            </w:r>
          </w:p>
          <w:p w:rsidR="00083471" w:rsidRPr="00D82D18" w:rsidRDefault="00083471" w:rsidP="00083471">
            <w:pPr>
              <w:ind w:firstLine="0"/>
              <w:rPr>
                <w:rFonts w:ascii="Times New Roman" w:hAnsi="Times New Roman" w:cs="Times New Roman"/>
              </w:rPr>
            </w:pPr>
            <w:r w:rsidRPr="00D82D18">
              <w:rPr>
                <w:rFonts w:ascii="Times New Roman" w:hAnsi="Times New Roman" w:cs="Times New Roman"/>
              </w:rPr>
              <w:t>Общественные туалеты</w:t>
            </w:r>
          </w:p>
          <w:p w:rsidR="00083471" w:rsidRPr="00D82D18" w:rsidRDefault="00083471" w:rsidP="00083471">
            <w:pPr>
              <w:ind w:firstLine="0"/>
              <w:rPr>
                <w:rFonts w:ascii="Times New Roman" w:hAnsi="Times New Roman" w:cs="Times New Roman"/>
              </w:rPr>
            </w:pPr>
            <w:r w:rsidRPr="00D82D18">
              <w:rPr>
                <w:rFonts w:ascii="Times New Roman" w:hAnsi="Times New Roman" w:cs="Times New Roman"/>
              </w:rPr>
              <w:t>Элементы благоустройства</w:t>
            </w:r>
          </w:p>
          <w:p w:rsidR="00083471" w:rsidRPr="00D82D18" w:rsidRDefault="00083471" w:rsidP="00083471">
            <w:pPr>
              <w:ind w:firstLine="0"/>
              <w:rPr>
                <w:rFonts w:ascii="Times New Roman" w:hAnsi="Times New Roman" w:cs="Times New Roman"/>
              </w:rPr>
            </w:pPr>
            <w:r w:rsidRPr="00D82D18">
              <w:rPr>
                <w:rFonts w:ascii="Times New Roman" w:hAnsi="Times New Roman" w:cs="Times New Roman"/>
              </w:rPr>
              <w:t>Площадки для отдыха</w:t>
            </w:r>
          </w:p>
          <w:p w:rsidR="00083471" w:rsidRPr="00D82D18" w:rsidRDefault="00083471" w:rsidP="00083471">
            <w:pPr>
              <w:ind w:firstLine="0"/>
              <w:rPr>
                <w:rFonts w:ascii="Times New Roman" w:hAnsi="Times New Roman" w:cs="Times New Roman"/>
              </w:rPr>
            </w:pPr>
            <w:r w:rsidRPr="00D82D18">
              <w:rPr>
                <w:rFonts w:ascii="Times New Roman" w:hAnsi="Times New Roman" w:cs="Times New Roman"/>
              </w:rPr>
              <w:t>Памятники, объекты монументального искусства</w:t>
            </w:r>
          </w:p>
        </w:tc>
        <w:tc>
          <w:tcPr>
            <w:tcW w:w="6051" w:type="dxa"/>
            <w:vAlign w:val="center"/>
          </w:tcPr>
          <w:p w:rsidR="00083471" w:rsidRPr="00D82D18" w:rsidRDefault="00083471" w:rsidP="00083471">
            <w:pPr>
              <w:ind w:firstLine="0"/>
              <w:rPr>
                <w:rFonts w:ascii="Times New Roman" w:hAnsi="Times New Roman" w:cs="Times New Roman"/>
              </w:rPr>
            </w:pPr>
            <w:r w:rsidRPr="00D82D18">
              <w:rPr>
                <w:rFonts w:ascii="Times New Roman" w:hAnsi="Times New Roman" w:cs="Times New Roman"/>
              </w:rPr>
              <w:lastRenderedPageBreak/>
              <w:t>Максимальное количество надземных этажей  – 1 этаж.</w:t>
            </w:r>
          </w:p>
          <w:p w:rsidR="00083471" w:rsidRPr="00D82D18" w:rsidRDefault="00083471" w:rsidP="00083471">
            <w:pPr>
              <w:ind w:firstLine="0"/>
              <w:rPr>
                <w:rFonts w:ascii="Times New Roman" w:hAnsi="Times New Roman" w:cs="Times New Roman"/>
              </w:rPr>
            </w:pPr>
            <w:r w:rsidRPr="00D82D18">
              <w:rPr>
                <w:rFonts w:ascii="Times New Roman" w:hAnsi="Times New Roman" w:cs="Times New Roman"/>
              </w:rPr>
              <w:t>Максимальная высота строений - 6 м.</w:t>
            </w:r>
          </w:p>
          <w:p w:rsidR="00083471" w:rsidRPr="00D82D18" w:rsidRDefault="00083471" w:rsidP="00083471">
            <w:pPr>
              <w:ind w:firstLine="0"/>
              <w:rPr>
                <w:rFonts w:ascii="Times New Roman" w:hAnsi="Times New Roman" w:cs="Times New Roman"/>
              </w:rPr>
            </w:pPr>
            <w:r w:rsidRPr="00D82D18">
              <w:rPr>
                <w:rFonts w:ascii="Times New Roman" w:hAnsi="Times New Roman" w:cs="Times New Roman"/>
              </w:rPr>
              <w:t>Минимальный отступ строений от красной линии - 10 м (если не установлены красные линии - от фасадной границы участка)</w:t>
            </w:r>
          </w:p>
          <w:p w:rsidR="00083471" w:rsidRPr="00D82D18" w:rsidRDefault="00083471" w:rsidP="00083471">
            <w:pPr>
              <w:ind w:firstLine="0"/>
              <w:rPr>
                <w:rFonts w:ascii="Times New Roman" w:hAnsi="Times New Roman" w:cs="Times New Roman"/>
              </w:rPr>
            </w:pPr>
            <w:r w:rsidRPr="00D82D18">
              <w:rPr>
                <w:rFonts w:ascii="Times New Roman" w:hAnsi="Times New Roman" w:cs="Times New Roman"/>
              </w:rPr>
              <w:t>Минимальный отступ строений и сооружений от границ соседних участков - 3 м</w:t>
            </w:r>
          </w:p>
          <w:p w:rsidR="00083471" w:rsidRPr="00D82D18" w:rsidRDefault="00083471" w:rsidP="00083471">
            <w:pPr>
              <w:ind w:firstLine="0"/>
              <w:rPr>
                <w:rFonts w:ascii="Times New Roman" w:hAnsi="Times New Roman" w:cs="Times New Roman"/>
              </w:rPr>
            </w:pPr>
            <w:r w:rsidRPr="00D82D18">
              <w:rPr>
                <w:rFonts w:ascii="Times New Roman" w:hAnsi="Times New Roman" w:cs="Times New Roman"/>
              </w:rPr>
              <w:t xml:space="preserve">Открытые склады твердого топлива и других пылящих материалов следует размещать с наветренной стороны с разрывом не менее 50 м до ближайших бытовых </w:t>
            </w:r>
            <w:r w:rsidRPr="00D82D18">
              <w:rPr>
                <w:rFonts w:ascii="Times New Roman" w:hAnsi="Times New Roman" w:cs="Times New Roman"/>
              </w:rPr>
              <w:lastRenderedPageBreak/>
              <w:t>помещений.</w:t>
            </w:r>
          </w:p>
          <w:p w:rsidR="00083471" w:rsidRPr="00D82D18" w:rsidRDefault="00083471" w:rsidP="00083471">
            <w:pPr>
              <w:ind w:firstLine="0"/>
              <w:rPr>
                <w:rFonts w:ascii="Times New Roman" w:hAnsi="Times New Roman" w:cs="Times New Roman"/>
              </w:rPr>
            </w:pPr>
            <w:r w:rsidRPr="00D82D18">
              <w:rPr>
                <w:rFonts w:ascii="Times New Roman" w:hAnsi="Times New Roman" w:cs="Times New Roman"/>
              </w:rPr>
              <w:t>Расстояние от дворовых туалетов до производственных зданий и складов должно быть не менее 30 м.</w:t>
            </w:r>
          </w:p>
          <w:p w:rsidR="00083471" w:rsidRPr="00D82D18" w:rsidRDefault="00083471" w:rsidP="00083471">
            <w:pPr>
              <w:ind w:firstLine="0"/>
              <w:rPr>
                <w:rFonts w:ascii="Times New Roman" w:hAnsi="Times New Roman" w:cs="Times New Roman"/>
              </w:rPr>
            </w:pPr>
            <w:r w:rsidRPr="00D82D18">
              <w:rPr>
                <w:rFonts w:ascii="Times New Roman" w:hAnsi="Times New Roman" w:cs="Times New Roman"/>
              </w:rPr>
              <w:t>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rsidR="00083471" w:rsidRPr="00D82D18" w:rsidRDefault="00083471" w:rsidP="00083471">
            <w:pPr>
              <w:ind w:firstLine="0"/>
              <w:rPr>
                <w:rFonts w:ascii="Times New Roman" w:hAnsi="Times New Roman" w:cs="Times New Roman"/>
              </w:rPr>
            </w:pPr>
            <w:r w:rsidRPr="00D82D18">
              <w:rPr>
                <w:rFonts w:ascii="Times New Roman" w:hAnsi="Times New Roman" w:cs="Times New Roman"/>
              </w:rPr>
              <w:t>Для размещения мусоросборников проектируются асфальтированные площадки, расположенные не ближе 30 м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высотой 1,5 м</w:t>
            </w:r>
          </w:p>
          <w:p w:rsidR="00083471" w:rsidRPr="00D82D18" w:rsidRDefault="00083471" w:rsidP="00083471">
            <w:pPr>
              <w:ind w:firstLine="0"/>
              <w:rPr>
                <w:rFonts w:ascii="Times New Roman" w:hAnsi="Times New Roman" w:cs="Times New Roman"/>
              </w:rPr>
            </w:pPr>
            <w:r w:rsidRPr="00D82D18">
              <w:rPr>
                <w:rFonts w:ascii="Times New Roman" w:hAnsi="Times New Roman" w:cs="Times New Roman"/>
              </w:rPr>
              <w:t>На территории предприятия предусматриваются санитарно-защитные разрывы до мест выдачи и приема пищевой продукции:</w:t>
            </w:r>
          </w:p>
          <w:p w:rsidR="00083471" w:rsidRPr="00D82D18" w:rsidRDefault="00083471" w:rsidP="00083471">
            <w:pPr>
              <w:ind w:firstLine="0"/>
              <w:rPr>
                <w:rFonts w:ascii="Times New Roman" w:hAnsi="Times New Roman" w:cs="Times New Roman"/>
              </w:rPr>
            </w:pPr>
            <w:r w:rsidRPr="00D82D18">
              <w:rPr>
                <w:rFonts w:ascii="Times New Roman" w:hAnsi="Times New Roman" w:cs="Times New Roman"/>
              </w:rPr>
              <w:t>-от карантина, изолятора и санитарной бойни, размещаемых в отдельном здании - не менее 100 м;</w:t>
            </w:r>
          </w:p>
          <w:p w:rsidR="00083471" w:rsidRPr="00D82D18" w:rsidRDefault="00083471" w:rsidP="00083471">
            <w:pPr>
              <w:ind w:firstLine="0"/>
              <w:rPr>
                <w:rFonts w:ascii="Times New Roman" w:hAnsi="Times New Roman" w:cs="Times New Roman"/>
              </w:rPr>
            </w:pPr>
            <w:r w:rsidRPr="00D82D18">
              <w:rPr>
                <w:rFonts w:ascii="Times New Roman" w:hAnsi="Times New Roman" w:cs="Times New Roman"/>
              </w:rPr>
              <w:t>-от открытых загонов содержания скота - не менее 50 м;</w:t>
            </w:r>
          </w:p>
          <w:p w:rsidR="00083471" w:rsidRPr="00D82D18" w:rsidRDefault="00083471" w:rsidP="00083471">
            <w:pPr>
              <w:ind w:firstLine="0"/>
              <w:rPr>
                <w:rFonts w:ascii="Times New Roman" w:hAnsi="Times New Roman" w:cs="Times New Roman"/>
              </w:rPr>
            </w:pPr>
            <w:r w:rsidRPr="00D82D18">
              <w:rPr>
                <w:rFonts w:ascii="Times New Roman" w:hAnsi="Times New Roman" w:cs="Times New Roman"/>
              </w:rPr>
              <w:t>-от закрытых помещений базы предубойного содержания скота и от складов хранения твердого топлива - не менее 25 м.</w:t>
            </w:r>
          </w:p>
        </w:tc>
      </w:tr>
    </w:tbl>
    <w:p w:rsidR="00EA4301" w:rsidRPr="00D82D18" w:rsidRDefault="00EA4301" w:rsidP="00874952">
      <w:pPr>
        <w:pStyle w:val="affff7"/>
        <w:spacing w:before="0" w:beforeAutospacing="0" w:after="0"/>
      </w:pPr>
    </w:p>
    <w:p w:rsidR="00287483" w:rsidRPr="00D82D18" w:rsidRDefault="00287483" w:rsidP="00287483">
      <w:pPr>
        <w:pStyle w:val="20"/>
        <w:spacing w:after="100"/>
        <w:jc w:val="left"/>
        <w:rPr>
          <w:rFonts w:ascii="Times New Roman" w:hAnsi="Times New Roman" w:cs="Times New Roman"/>
          <w:color w:val="auto"/>
        </w:rPr>
      </w:pPr>
      <w:bookmarkStart w:id="445" w:name="_Toc536097715"/>
      <w:bookmarkStart w:id="446" w:name="_Toc536808544"/>
      <w:bookmarkStart w:id="447" w:name="_Toc2849318"/>
      <w:bookmarkStart w:id="448" w:name="_Toc23150787"/>
      <w:bookmarkStart w:id="449" w:name="_Toc25928626"/>
      <w:r w:rsidRPr="00D82D18">
        <w:rPr>
          <w:rFonts w:ascii="Times New Roman" w:hAnsi="Times New Roman" w:cs="Times New Roman"/>
          <w:color w:val="auto"/>
        </w:rPr>
        <w:t>Статья 39.1.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зон сельскохозяйственного использования.</w:t>
      </w:r>
      <w:bookmarkEnd w:id="445"/>
      <w:bookmarkEnd w:id="446"/>
      <w:bookmarkEnd w:id="447"/>
      <w:bookmarkEnd w:id="448"/>
      <w:bookmarkEnd w:id="449"/>
    </w:p>
    <w:p w:rsidR="00287483" w:rsidRPr="00D82D18" w:rsidRDefault="00287483" w:rsidP="00287483">
      <w:pPr>
        <w:rPr>
          <w:rFonts w:ascii="Times New Roman" w:eastAsia="SimSun" w:hAnsi="Times New Roman" w:cs="Times New Roman"/>
          <w:lang w:eastAsia="zh-CN"/>
        </w:rPr>
      </w:pPr>
      <w:r w:rsidRPr="00D82D18">
        <w:rPr>
          <w:rFonts w:ascii="Times New Roman" w:eastAsia="SimSun" w:hAnsi="Times New Roman" w:cs="Times New Roman"/>
          <w:lang w:eastAsia="zh-CN"/>
        </w:rPr>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287483" w:rsidRPr="00D82D18" w:rsidRDefault="00287483" w:rsidP="00287483">
      <w:pPr>
        <w:rPr>
          <w:rFonts w:ascii="Times New Roman" w:eastAsia="SimSun" w:hAnsi="Times New Roman" w:cs="Times New Roman"/>
          <w:lang w:eastAsia="zh-CN"/>
        </w:rPr>
      </w:pPr>
      <w:r w:rsidRPr="00D82D18">
        <w:rPr>
          <w:rFonts w:ascii="Times New Roman" w:eastAsia="SimSun" w:hAnsi="Times New Roman" w:cs="Times New Roman"/>
          <w:lang w:eastAsia="zh-CN"/>
        </w:rPr>
        <w:t>2. При размещении, проектировании, строительстве и эксплуатации вновь строящихся, реконструируемых промышленных объектов и производств, объектов транспорта, связи, сельского хозяйства, энергетики, опытно-экспериментальных производств, объектов коммунального назначения, спорта, торговли, общественного питания и др., являющихся источниками воздействия на среду обитания и здоровье человека, необходимо руководствоваться СанПиН 2.2.1/2.1.1.1200-03 "Санитарно-защитные зоны и санитарная классификация предприятий, сооружений и иных объектов".</w:t>
      </w:r>
    </w:p>
    <w:p w:rsidR="00287483" w:rsidRPr="00D82D18" w:rsidRDefault="00287483" w:rsidP="00287483">
      <w:pPr>
        <w:rPr>
          <w:rFonts w:ascii="Times New Roman" w:eastAsia="SimSun" w:hAnsi="Times New Roman" w:cs="Times New Roman"/>
          <w:lang w:eastAsia="zh-CN"/>
        </w:rPr>
      </w:pPr>
      <w:r w:rsidRPr="00D82D18">
        <w:rPr>
          <w:rFonts w:ascii="Times New Roman" w:eastAsia="SimSun" w:hAnsi="Times New Roman" w:cs="Times New Roman"/>
          <w:lang w:eastAsia="zh-CN"/>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 статья</w:t>
      </w:r>
      <w:r w:rsidR="00092378" w:rsidRPr="00D82D18">
        <w:rPr>
          <w:rFonts w:ascii="Times New Roman" w:eastAsia="SimSun" w:hAnsi="Times New Roman" w:cs="Times New Roman"/>
          <w:lang w:eastAsia="zh-CN"/>
        </w:rPr>
        <w:t>ми 43-47</w:t>
      </w:r>
      <w:r w:rsidRPr="00D82D18">
        <w:rPr>
          <w:rFonts w:ascii="Times New Roman" w:eastAsia="SimSun" w:hAnsi="Times New Roman" w:cs="Times New Roman"/>
          <w:lang w:eastAsia="zh-CN"/>
        </w:rPr>
        <w:t xml:space="preserve"> настоящих Правил.</w:t>
      </w:r>
    </w:p>
    <w:p w:rsidR="00287483" w:rsidRPr="00D82D18" w:rsidRDefault="00287483" w:rsidP="00092378">
      <w:pPr>
        <w:rPr>
          <w:rFonts w:ascii="Times New Roman" w:eastAsia="SimSun" w:hAnsi="Times New Roman" w:cs="Times New Roman"/>
          <w:lang w:eastAsia="zh-CN"/>
        </w:rPr>
      </w:pPr>
      <w:r w:rsidRPr="00D82D18">
        <w:rPr>
          <w:rFonts w:ascii="Times New Roman" w:eastAsia="SimSun" w:hAnsi="Times New Roman" w:cs="Times New Roman"/>
          <w:lang w:eastAsia="zh-CN"/>
        </w:rPr>
        <w:t>4. Высоту и вид ограждения следует принимать:</w:t>
      </w:r>
    </w:p>
    <w:p w:rsidR="00287483" w:rsidRPr="00D82D18" w:rsidRDefault="00287483" w:rsidP="00092378">
      <w:pPr>
        <w:rPr>
          <w:rFonts w:ascii="Times New Roman" w:eastAsia="SimSun" w:hAnsi="Times New Roman" w:cs="Times New Roman"/>
          <w:lang w:eastAsia="zh-CN"/>
        </w:rPr>
      </w:pPr>
      <w:r w:rsidRPr="00D82D18">
        <w:rPr>
          <w:rFonts w:ascii="Times New Roman" w:eastAsia="SimSun" w:hAnsi="Times New Roman" w:cs="Times New Roman"/>
          <w:lang w:eastAsia="zh-CN"/>
        </w:rPr>
        <w:t>- предприятия и объекты, на территории которых предусмотрено регулярное движение наземного транспорта, а также другие предприятия и объекты, ограждаемые по требованиям техники безопасности - не менее 1,6 м, стальная сетка или железобетонное решетчатое;</w:t>
      </w:r>
    </w:p>
    <w:p w:rsidR="00287483" w:rsidRPr="00D82D18" w:rsidRDefault="00287483" w:rsidP="00092378">
      <w:pPr>
        <w:rPr>
          <w:rFonts w:ascii="Times New Roman" w:eastAsia="SimSun" w:hAnsi="Times New Roman" w:cs="Times New Roman"/>
          <w:lang w:eastAsia="zh-CN"/>
        </w:rPr>
      </w:pPr>
      <w:r w:rsidRPr="00D82D18">
        <w:rPr>
          <w:rFonts w:ascii="Times New Roman" w:eastAsia="SimSun" w:hAnsi="Times New Roman" w:cs="Times New Roman"/>
          <w:lang w:eastAsia="zh-CN"/>
        </w:rPr>
        <w:t>- предприятия по переработке пищевых, сельскохозяйственных и других продуктов, ограждаемые по санитарным требованиям (мясомолочные и рыбообрабатывающие предприятия, овощеконсервные, винодельческие заводы и т.п.) - не менее 1,6 м, стальная сетка с цоколем или железобетонное решетчатое с цоколем;</w:t>
      </w:r>
    </w:p>
    <w:p w:rsidR="00287483" w:rsidRPr="00D82D18" w:rsidRDefault="00287483" w:rsidP="00092378">
      <w:pPr>
        <w:rPr>
          <w:rFonts w:ascii="Times New Roman" w:eastAsia="SimSun" w:hAnsi="Times New Roman" w:cs="Times New Roman"/>
          <w:lang w:eastAsia="zh-CN"/>
        </w:rPr>
      </w:pPr>
      <w:r w:rsidRPr="00D82D18">
        <w:rPr>
          <w:rFonts w:ascii="Times New Roman" w:eastAsia="SimSun" w:hAnsi="Times New Roman" w:cs="Times New Roman"/>
          <w:lang w:eastAsia="zh-CN"/>
        </w:rPr>
        <w:t xml:space="preserve">- предприятия по производству ценной продукции, склады ценных материалов и оборудования, при размещении их в нескольких неохраняемых зданиях - не менее 1,6 м, стальная </w:t>
      </w:r>
      <w:r w:rsidRPr="00D82D18">
        <w:rPr>
          <w:rFonts w:ascii="Times New Roman" w:eastAsia="SimSun" w:hAnsi="Times New Roman" w:cs="Times New Roman"/>
          <w:lang w:eastAsia="zh-CN"/>
        </w:rPr>
        <w:lastRenderedPageBreak/>
        <w:t>сетка или железобетонное решетчатое;</w:t>
      </w:r>
    </w:p>
    <w:p w:rsidR="00287483" w:rsidRPr="00D82D18" w:rsidRDefault="00287483" w:rsidP="00092378">
      <w:pPr>
        <w:rPr>
          <w:rFonts w:ascii="Times New Roman" w:eastAsia="SimSun" w:hAnsi="Times New Roman" w:cs="Times New Roman"/>
          <w:lang w:eastAsia="zh-CN"/>
        </w:rPr>
      </w:pPr>
      <w:r w:rsidRPr="00D82D18">
        <w:rPr>
          <w:rFonts w:ascii="Times New Roman" w:eastAsia="SimSun" w:hAnsi="Times New Roman" w:cs="Times New Roman"/>
          <w:lang w:eastAsia="zh-CN"/>
        </w:rPr>
        <w:t>- сельскохозяйственные предприятия, ограждаемые по ветеринарным или санитарным требованиям - не менее 1,6 м, стальная сетка с цоколем или железобетонное решетчатое с цоколем;</w:t>
      </w:r>
    </w:p>
    <w:p w:rsidR="00287483" w:rsidRPr="00D82D18" w:rsidRDefault="00287483" w:rsidP="00092378">
      <w:pPr>
        <w:rPr>
          <w:rFonts w:ascii="Times New Roman" w:eastAsia="SimSun" w:hAnsi="Times New Roman" w:cs="Times New Roman"/>
          <w:lang w:eastAsia="zh-CN"/>
        </w:rPr>
      </w:pPr>
      <w:r w:rsidRPr="00D82D18">
        <w:rPr>
          <w:rFonts w:ascii="Times New Roman" w:eastAsia="SimSun" w:hAnsi="Times New Roman" w:cs="Times New Roman"/>
          <w:lang w:eastAsia="zh-CN"/>
        </w:rPr>
        <w:t>- объекты на территории населенных  пунктов, ограждаемые по требованиям техники безопасности или по санитарно-гигиеническим требованиям   (открытые распределительные устройства,  подстанции, артскважины, водозаборы и т.п.)  - не  менее 1,6 м, стальная сетка или железобетонное решетчатое.</w:t>
      </w:r>
    </w:p>
    <w:p w:rsidR="00287483" w:rsidRPr="00D82D18" w:rsidRDefault="00287483" w:rsidP="00092378">
      <w:pPr>
        <w:rPr>
          <w:rFonts w:ascii="Times New Roman" w:eastAsia="SimSun" w:hAnsi="Times New Roman" w:cs="Times New Roman"/>
          <w:lang w:eastAsia="zh-CN"/>
        </w:rPr>
      </w:pPr>
      <w:r w:rsidRPr="00D82D18">
        <w:rPr>
          <w:rFonts w:ascii="Times New Roman" w:eastAsia="SimSun" w:hAnsi="Times New Roman" w:cs="Times New Roman"/>
          <w:lang w:eastAsia="zh-CN"/>
        </w:rPr>
        <w:t>Устройство оград следует выполнять в соответствии со СНиП III-10-75 "Благоустройство территорий".</w:t>
      </w:r>
    </w:p>
    <w:p w:rsidR="00287483" w:rsidRPr="00D82D18" w:rsidRDefault="00287483" w:rsidP="00092378">
      <w:pPr>
        <w:rPr>
          <w:rFonts w:ascii="Times New Roman" w:eastAsia="SimSun" w:hAnsi="Times New Roman" w:cs="Times New Roman"/>
          <w:lang w:eastAsia="zh-CN"/>
        </w:rPr>
      </w:pPr>
      <w:r w:rsidRPr="00D82D18">
        <w:rPr>
          <w:rFonts w:ascii="Times New Roman" w:eastAsia="SimSun" w:hAnsi="Times New Roman" w:cs="Times New Roman"/>
          <w:lang w:eastAsia="zh-CN"/>
        </w:rPr>
        <w:t>Настоящие Указания не распространяются на проектирование специальных видов ограждений и охранных зон режимных предприятий и объектов, временных ограждений строек.</w:t>
      </w:r>
    </w:p>
    <w:p w:rsidR="00287483" w:rsidRPr="00D82D18" w:rsidRDefault="00287483" w:rsidP="00287483">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5.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287483" w:rsidRPr="00D82D18" w:rsidRDefault="00287483" w:rsidP="00287483">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6. 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rsidR="00287483" w:rsidRPr="00D82D18" w:rsidRDefault="00287483" w:rsidP="00287483">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7. Сельскохозяйственные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w:t>
      </w:r>
    </w:p>
    <w:p w:rsidR="00287483" w:rsidRPr="00D82D18" w:rsidRDefault="00287483" w:rsidP="00287483">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Территории санитарно-защитных зон из землепользования не изымаются и должны быть максимально использованы для нужд сельского хозяйства.</w:t>
      </w:r>
    </w:p>
    <w:p w:rsidR="00287483" w:rsidRPr="00D82D18" w:rsidRDefault="00287483" w:rsidP="00287483">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8. В санитарно-защитных зонах допускается размещать склады (хранилища) зерна, фруктов, овощей и картофеля, питомники растений.</w:t>
      </w:r>
    </w:p>
    <w:p w:rsidR="00287483" w:rsidRPr="00D82D18" w:rsidRDefault="00287483" w:rsidP="00287483">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9. 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287483" w:rsidRPr="00D82D18" w:rsidRDefault="00287483" w:rsidP="00287483">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10. 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подножия гор и на других территориях, не обеспеченных естественным проветриванием.</w:t>
      </w:r>
    </w:p>
    <w:p w:rsidR="00287483" w:rsidRPr="00D82D18" w:rsidRDefault="00287483" w:rsidP="00287483">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11. Минимальная доля озелененной территории земельного участка принимается в соответствии с п.2 статьи 41 настоящих Правил.</w:t>
      </w:r>
    </w:p>
    <w:p w:rsidR="00287483" w:rsidRPr="00D82D18" w:rsidRDefault="00287483" w:rsidP="00874952">
      <w:pPr>
        <w:pStyle w:val="affff7"/>
        <w:spacing w:before="0" w:beforeAutospacing="0" w:after="0"/>
      </w:pPr>
    </w:p>
    <w:p w:rsidR="00287483" w:rsidRPr="00D82D18" w:rsidRDefault="00287483" w:rsidP="00287483">
      <w:pPr>
        <w:pStyle w:val="20"/>
        <w:spacing w:after="100"/>
        <w:jc w:val="left"/>
        <w:rPr>
          <w:rFonts w:ascii="Times New Roman" w:hAnsi="Times New Roman" w:cs="Times New Roman"/>
          <w:color w:val="auto"/>
        </w:rPr>
        <w:sectPr w:rsidR="00287483" w:rsidRPr="00D82D18" w:rsidSect="00D82D18">
          <w:pgSz w:w="11906" w:h="16838"/>
          <w:pgMar w:top="567" w:right="709" w:bottom="709" w:left="1134" w:header="720" w:footer="363" w:gutter="0"/>
          <w:cols w:space="720"/>
          <w:docGrid w:linePitch="360"/>
        </w:sectPr>
      </w:pPr>
      <w:bookmarkStart w:id="450" w:name="_Toc7446272"/>
      <w:bookmarkStart w:id="451" w:name="_Toc7446425"/>
      <w:bookmarkStart w:id="452" w:name="_Toc23150788"/>
    </w:p>
    <w:p w:rsidR="00287483" w:rsidRPr="00D82D18" w:rsidRDefault="00287483" w:rsidP="00287483">
      <w:pPr>
        <w:pStyle w:val="20"/>
        <w:spacing w:after="100"/>
        <w:jc w:val="left"/>
        <w:rPr>
          <w:rFonts w:ascii="Times New Roman" w:hAnsi="Times New Roman" w:cs="Times New Roman"/>
          <w:color w:val="auto"/>
        </w:rPr>
      </w:pPr>
      <w:bookmarkStart w:id="453" w:name="_Toc25928627"/>
      <w:r w:rsidRPr="00D82D18">
        <w:rPr>
          <w:rFonts w:ascii="Times New Roman" w:hAnsi="Times New Roman" w:cs="Times New Roman"/>
          <w:color w:val="auto"/>
        </w:rPr>
        <w:lastRenderedPageBreak/>
        <w:t>Статья 40. Градостроительные регламенты в отношении земельных участков и объектов капитального строительства, расположенных в пределах зон специального назначения.</w:t>
      </w:r>
      <w:bookmarkEnd w:id="450"/>
      <w:bookmarkEnd w:id="451"/>
      <w:bookmarkEnd w:id="452"/>
      <w:bookmarkEnd w:id="453"/>
    </w:p>
    <w:p w:rsidR="00287483" w:rsidRPr="00D82D18" w:rsidRDefault="00287483" w:rsidP="00287483">
      <w:pPr>
        <w:ind w:firstLine="0"/>
        <w:outlineLvl w:val="0"/>
        <w:rPr>
          <w:rFonts w:ascii="Times New Roman" w:hAnsi="Times New Roman" w:cs="Times New Roman"/>
          <w:b/>
          <w:u w:val="single"/>
        </w:rPr>
      </w:pPr>
      <w:bookmarkStart w:id="454" w:name="_Toc536808546"/>
      <w:bookmarkStart w:id="455" w:name="_Toc2770895"/>
      <w:bookmarkStart w:id="456" w:name="_Toc2849320"/>
      <w:bookmarkStart w:id="457" w:name="_Toc3399256"/>
      <w:bookmarkStart w:id="458" w:name="_Toc7446273"/>
      <w:bookmarkStart w:id="459" w:name="_Toc7446426"/>
      <w:bookmarkStart w:id="460" w:name="_Toc11666556"/>
      <w:bookmarkStart w:id="461" w:name="_Toc23150789"/>
      <w:bookmarkStart w:id="462" w:name="_Toc24319241"/>
      <w:bookmarkStart w:id="463" w:name="_Toc25928628"/>
      <w:r w:rsidRPr="00D82D18">
        <w:rPr>
          <w:rFonts w:ascii="Times New Roman" w:hAnsi="Times New Roman" w:cs="Times New Roman"/>
          <w:b/>
          <w:u w:val="single"/>
        </w:rPr>
        <w:t xml:space="preserve">1) Зона </w:t>
      </w:r>
      <w:bookmarkStart w:id="464" w:name="_Toc470251943"/>
      <w:bookmarkStart w:id="465" w:name="_Toc479729852"/>
      <w:bookmarkStart w:id="466" w:name="_Toc485899855"/>
      <w:bookmarkStart w:id="467" w:name="_Toc485902095"/>
      <w:bookmarkStart w:id="468" w:name="_Toc489630342"/>
      <w:bookmarkStart w:id="469" w:name="_Toc489643432"/>
      <w:bookmarkStart w:id="470" w:name="_Toc536808547"/>
      <w:bookmarkStart w:id="471" w:name="_Toc2770896"/>
      <w:bookmarkStart w:id="472" w:name="_Toc2849321"/>
      <w:bookmarkStart w:id="473" w:name="_Toc3399257"/>
      <w:bookmarkEnd w:id="454"/>
      <w:bookmarkEnd w:id="455"/>
      <w:bookmarkEnd w:id="456"/>
      <w:bookmarkEnd w:id="457"/>
      <w:r w:rsidRPr="00D82D18">
        <w:rPr>
          <w:rFonts w:ascii="Times New Roman" w:hAnsi="Times New Roman" w:cs="Times New Roman"/>
          <w:b/>
          <w:u w:val="single"/>
        </w:rPr>
        <w:t>ритуального назначения (С-1)</w:t>
      </w:r>
      <w:bookmarkEnd w:id="458"/>
      <w:bookmarkEnd w:id="459"/>
      <w:bookmarkEnd w:id="460"/>
      <w:bookmarkEnd w:id="461"/>
      <w:bookmarkEnd w:id="462"/>
      <w:bookmarkEnd w:id="463"/>
    </w:p>
    <w:p w:rsidR="00287483" w:rsidRPr="00D82D18" w:rsidRDefault="00287483" w:rsidP="00287483">
      <w:pPr>
        <w:ind w:firstLine="0"/>
        <w:outlineLvl w:val="0"/>
        <w:rPr>
          <w:rFonts w:ascii="Times New Roman" w:hAnsi="Times New Roman" w:cs="Times New Roman"/>
        </w:rPr>
      </w:pPr>
      <w:bookmarkStart w:id="474" w:name="_Toc7446274"/>
      <w:bookmarkStart w:id="475" w:name="_Toc7446427"/>
      <w:bookmarkStart w:id="476" w:name="_Toc11666557"/>
      <w:bookmarkStart w:id="477" w:name="_Toc23150790"/>
      <w:bookmarkStart w:id="478" w:name="_Toc24319242"/>
      <w:bookmarkStart w:id="479" w:name="_Toc25928629"/>
      <w:r w:rsidRPr="00D82D18">
        <w:rPr>
          <w:rFonts w:ascii="Times New Roman" w:hAnsi="Times New Roman" w:cs="Times New Roman"/>
        </w:rPr>
        <w:t>1.1) Основные виды и параметры разрешенного использования земельных участков и объектов капитального строительства</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tbl>
      <w:tblPr>
        <w:tblW w:w="9630" w:type="dxa"/>
        <w:jc w:val="center"/>
        <w:tblInd w:w="-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6"/>
        <w:gridCol w:w="851"/>
        <w:gridCol w:w="1134"/>
        <w:gridCol w:w="850"/>
        <w:gridCol w:w="1119"/>
        <w:gridCol w:w="850"/>
        <w:gridCol w:w="851"/>
        <w:gridCol w:w="850"/>
        <w:gridCol w:w="719"/>
      </w:tblGrid>
      <w:tr w:rsidR="00287483" w:rsidRPr="00D82D18" w:rsidTr="007E7AF3">
        <w:trPr>
          <w:cantSplit/>
          <w:trHeight w:val="784"/>
          <w:jc w:val="center"/>
        </w:trPr>
        <w:tc>
          <w:tcPr>
            <w:tcW w:w="2406" w:type="dxa"/>
            <w:vMerge w:val="restart"/>
            <w:shd w:val="clear" w:color="auto" w:fill="auto"/>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Наименование вида разрешенного использования</w:t>
            </w:r>
          </w:p>
        </w:tc>
        <w:tc>
          <w:tcPr>
            <w:tcW w:w="851" w:type="dxa"/>
            <w:vMerge w:val="restart"/>
            <w:shd w:val="clear" w:color="auto" w:fill="auto"/>
            <w:vAlign w:val="center"/>
          </w:tcPr>
          <w:p w:rsidR="00287483" w:rsidRPr="00D82D18" w:rsidRDefault="00287483" w:rsidP="007E7AF3">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Код</w:t>
            </w:r>
          </w:p>
        </w:tc>
        <w:tc>
          <w:tcPr>
            <w:tcW w:w="6373" w:type="dxa"/>
            <w:gridSpan w:val="7"/>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287483" w:rsidRPr="00D82D18" w:rsidTr="007E7AF3">
        <w:trPr>
          <w:cantSplit/>
          <w:trHeight w:val="4590"/>
          <w:jc w:val="center"/>
        </w:trPr>
        <w:tc>
          <w:tcPr>
            <w:tcW w:w="2406" w:type="dxa"/>
            <w:vMerge/>
            <w:shd w:val="clear" w:color="auto" w:fill="auto"/>
          </w:tcPr>
          <w:p w:rsidR="00287483" w:rsidRPr="00D82D18" w:rsidRDefault="00287483" w:rsidP="007E7AF3">
            <w:pPr>
              <w:ind w:firstLine="0"/>
              <w:jc w:val="center"/>
              <w:rPr>
                <w:rFonts w:ascii="Times New Roman" w:eastAsia="SimSun" w:hAnsi="Times New Roman" w:cs="Times New Roman"/>
                <w:lang w:eastAsia="zh-CN"/>
              </w:rPr>
            </w:pPr>
          </w:p>
        </w:tc>
        <w:tc>
          <w:tcPr>
            <w:tcW w:w="851" w:type="dxa"/>
            <w:vMerge/>
            <w:shd w:val="clear" w:color="auto" w:fill="auto"/>
          </w:tcPr>
          <w:p w:rsidR="00287483" w:rsidRPr="00D82D18" w:rsidRDefault="00287483" w:rsidP="007E7AF3">
            <w:pPr>
              <w:ind w:firstLine="0"/>
              <w:jc w:val="center"/>
              <w:rPr>
                <w:rFonts w:ascii="Times New Roman" w:eastAsia="SimSun" w:hAnsi="Times New Roman" w:cs="Times New Roman"/>
                <w:lang w:eastAsia="zh-CN"/>
              </w:rPr>
            </w:pPr>
          </w:p>
        </w:tc>
        <w:tc>
          <w:tcPr>
            <w:tcW w:w="1134" w:type="dxa"/>
            <w:textDirection w:val="btLr"/>
            <w:vAlign w:val="center"/>
          </w:tcPr>
          <w:p w:rsidR="00287483" w:rsidRPr="00D82D18" w:rsidRDefault="00287483" w:rsidP="007E7AF3">
            <w:pPr>
              <w:ind w:firstLine="0"/>
              <w:jc w:val="center"/>
              <w:rPr>
                <w:rFonts w:ascii="Times New Roman" w:eastAsia="SimSun" w:hAnsi="Times New Roman" w:cs="Times New Roman"/>
                <w:lang w:eastAsia="zh-CN"/>
              </w:rPr>
            </w:pPr>
            <w:r w:rsidRPr="00D82D18">
              <w:rPr>
                <w:rFonts w:ascii="Times New Roman" w:hAnsi="Times New Roman" w:cs="Times New Roman"/>
              </w:rPr>
              <w:t xml:space="preserve">площадь земельных участков минимальная / максимальная </w:t>
            </w:r>
          </w:p>
        </w:tc>
        <w:tc>
          <w:tcPr>
            <w:tcW w:w="850" w:type="dxa"/>
            <w:textDirection w:val="btLr"/>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минимальная ширина земельных участков вдоль фронта улиц и проездов</w:t>
            </w:r>
          </w:p>
        </w:tc>
        <w:tc>
          <w:tcPr>
            <w:tcW w:w="1119" w:type="dxa"/>
            <w:textDirection w:val="btLr"/>
            <w:vAlign w:val="center"/>
          </w:tcPr>
          <w:p w:rsidR="00287483" w:rsidRPr="00D82D18" w:rsidRDefault="00287483" w:rsidP="007E7AF3">
            <w:pPr>
              <w:ind w:firstLine="0"/>
              <w:jc w:val="center"/>
              <w:rPr>
                <w:rFonts w:ascii="Times New Roman" w:eastAsia="SimSun" w:hAnsi="Times New Roman" w:cs="Times New Roman"/>
                <w:lang w:eastAsia="zh-CN"/>
              </w:rPr>
            </w:pPr>
            <w:r w:rsidRPr="00D82D18">
              <w:rPr>
                <w:rFonts w:ascii="Times New Roman" w:hAnsi="Times New Roman" w:cs="Times New Roman"/>
              </w:rPr>
              <w:t xml:space="preserve">минимальный отступ основных зданий, строений и сооружений от границы, отделяющей земельный участок от территории общего пользования  </w:t>
            </w:r>
          </w:p>
        </w:tc>
        <w:tc>
          <w:tcPr>
            <w:tcW w:w="850" w:type="dxa"/>
            <w:textDirection w:val="btLr"/>
            <w:vAlign w:val="center"/>
          </w:tcPr>
          <w:p w:rsidR="00287483" w:rsidRPr="00D82D18" w:rsidRDefault="00287483" w:rsidP="007E7AF3">
            <w:pPr>
              <w:ind w:firstLine="0"/>
              <w:jc w:val="center"/>
              <w:rPr>
                <w:rFonts w:ascii="Times New Roman" w:eastAsia="SimSun" w:hAnsi="Times New Roman" w:cs="Times New Roman"/>
                <w:lang w:eastAsia="zh-CN"/>
              </w:rPr>
            </w:pPr>
            <w:r w:rsidRPr="00D82D18">
              <w:rPr>
                <w:rFonts w:ascii="Times New Roman" w:hAnsi="Times New Roman" w:cs="Times New Roman"/>
              </w:rPr>
              <w:t>минимальный отступ основных зданий, строений и сооружений от границ смежных земельных участков</w:t>
            </w:r>
          </w:p>
        </w:tc>
        <w:tc>
          <w:tcPr>
            <w:tcW w:w="851" w:type="dxa"/>
            <w:textDirection w:val="btLr"/>
            <w:vAlign w:val="center"/>
          </w:tcPr>
          <w:p w:rsidR="00287483" w:rsidRPr="00D82D18" w:rsidRDefault="00287483" w:rsidP="007E7AF3">
            <w:pPr>
              <w:ind w:firstLine="0"/>
              <w:jc w:val="center"/>
              <w:rPr>
                <w:rFonts w:ascii="Times New Roman" w:eastAsia="SimSun" w:hAnsi="Times New Roman" w:cs="Times New Roman"/>
                <w:lang w:eastAsia="zh-CN"/>
              </w:rPr>
            </w:pPr>
            <w:r w:rsidRPr="00D82D18">
              <w:rPr>
                <w:rFonts w:ascii="Times New Roman" w:hAnsi="Times New Roman" w:cs="Times New Roman"/>
              </w:rPr>
              <w:t>максимальное количество надземных этажей</w:t>
            </w:r>
          </w:p>
        </w:tc>
        <w:tc>
          <w:tcPr>
            <w:tcW w:w="850" w:type="dxa"/>
            <w:textDirection w:val="btLr"/>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максимальная высота зданий</w:t>
            </w:r>
          </w:p>
        </w:tc>
        <w:tc>
          <w:tcPr>
            <w:tcW w:w="719" w:type="dxa"/>
            <w:textDirection w:val="btLr"/>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максимальный процент застройки земельного участка</w:t>
            </w:r>
          </w:p>
        </w:tc>
      </w:tr>
      <w:tr w:rsidR="00287483" w:rsidRPr="00D82D18" w:rsidTr="007E7AF3">
        <w:trPr>
          <w:cantSplit/>
          <w:trHeight w:val="237"/>
          <w:jc w:val="center"/>
        </w:trPr>
        <w:tc>
          <w:tcPr>
            <w:tcW w:w="2406" w:type="dxa"/>
            <w:shd w:val="clear" w:color="auto" w:fill="auto"/>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1</w:t>
            </w:r>
          </w:p>
        </w:tc>
        <w:tc>
          <w:tcPr>
            <w:tcW w:w="851" w:type="dxa"/>
            <w:shd w:val="clear" w:color="auto" w:fill="auto"/>
            <w:vAlign w:val="center"/>
          </w:tcPr>
          <w:p w:rsidR="00287483" w:rsidRPr="00D82D18" w:rsidRDefault="00287483" w:rsidP="007E7AF3">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2</w:t>
            </w:r>
          </w:p>
        </w:tc>
        <w:tc>
          <w:tcPr>
            <w:tcW w:w="1134" w:type="dxa"/>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3</w:t>
            </w:r>
          </w:p>
        </w:tc>
        <w:tc>
          <w:tcPr>
            <w:tcW w:w="850" w:type="dxa"/>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4</w:t>
            </w:r>
          </w:p>
        </w:tc>
        <w:tc>
          <w:tcPr>
            <w:tcW w:w="1119" w:type="dxa"/>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5</w:t>
            </w:r>
          </w:p>
        </w:tc>
        <w:tc>
          <w:tcPr>
            <w:tcW w:w="850" w:type="dxa"/>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6</w:t>
            </w:r>
          </w:p>
        </w:tc>
        <w:tc>
          <w:tcPr>
            <w:tcW w:w="851" w:type="dxa"/>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7</w:t>
            </w:r>
          </w:p>
        </w:tc>
        <w:tc>
          <w:tcPr>
            <w:tcW w:w="850" w:type="dxa"/>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8</w:t>
            </w:r>
          </w:p>
        </w:tc>
        <w:tc>
          <w:tcPr>
            <w:tcW w:w="719" w:type="dxa"/>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9</w:t>
            </w:r>
          </w:p>
        </w:tc>
      </w:tr>
      <w:tr w:rsidR="00287483" w:rsidRPr="00D82D18" w:rsidTr="007E7AF3">
        <w:trPr>
          <w:cantSplit/>
          <w:trHeight w:val="843"/>
          <w:jc w:val="center"/>
        </w:trPr>
        <w:tc>
          <w:tcPr>
            <w:tcW w:w="2406" w:type="dxa"/>
            <w:shd w:val="clear" w:color="auto" w:fill="auto"/>
          </w:tcPr>
          <w:p w:rsidR="00287483" w:rsidRPr="00D82D18" w:rsidRDefault="00287483" w:rsidP="00287483">
            <w:pPr>
              <w:ind w:firstLine="0"/>
              <w:rPr>
                <w:rFonts w:ascii="Times New Roman" w:hAnsi="Times New Roman" w:cs="Times New Roman"/>
              </w:rPr>
            </w:pPr>
            <w:r w:rsidRPr="00D82D18">
              <w:rPr>
                <w:rFonts w:ascii="Times New Roman" w:hAnsi="Times New Roman" w:cs="Times New Roman"/>
              </w:rPr>
              <w:t>Ритуальная деятельность</w:t>
            </w:r>
          </w:p>
        </w:tc>
        <w:tc>
          <w:tcPr>
            <w:tcW w:w="851" w:type="dxa"/>
            <w:shd w:val="clear" w:color="auto" w:fill="auto"/>
          </w:tcPr>
          <w:p w:rsidR="00287483" w:rsidRPr="00D82D18" w:rsidRDefault="00287483" w:rsidP="00287483">
            <w:pPr>
              <w:ind w:firstLine="0"/>
              <w:rPr>
                <w:rFonts w:ascii="Times New Roman" w:hAnsi="Times New Roman" w:cs="Times New Roman"/>
              </w:rPr>
            </w:pPr>
            <w:r w:rsidRPr="00D82D18">
              <w:rPr>
                <w:rFonts w:ascii="Times New Roman" w:hAnsi="Times New Roman" w:cs="Times New Roman"/>
              </w:rPr>
              <w:t>12.1</w:t>
            </w:r>
          </w:p>
        </w:tc>
        <w:tc>
          <w:tcPr>
            <w:tcW w:w="1134" w:type="dxa"/>
          </w:tcPr>
          <w:p w:rsidR="00287483" w:rsidRPr="00D82D18" w:rsidRDefault="00287483" w:rsidP="00287483">
            <w:pPr>
              <w:pStyle w:val="affff7"/>
              <w:spacing w:before="0" w:beforeAutospacing="0" w:after="0"/>
              <w:jc w:val="center"/>
            </w:pPr>
            <w:r w:rsidRPr="00D82D18">
              <w:t>100/</w:t>
            </w:r>
          </w:p>
          <w:p w:rsidR="00287483" w:rsidRPr="00D82D18" w:rsidRDefault="00287483" w:rsidP="00287483">
            <w:pPr>
              <w:pStyle w:val="affff7"/>
              <w:spacing w:before="0" w:beforeAutospacing="0" w:after="0"/>
              <w:jc w:val="center"/>
            </w:pPr>
            <w:r w:rsidRPr="00D82D18">
              <w:t>100000</w:t>
            </w:r>
          </w:p>
          <w:p w:rsidR="00287483" w:rsidRPr="00D82D18" w:rsidRDefault="00287483" w:rsidP="00287483">
            <w:pPr>
              <w:pStyle w:val="affff7"/>
              <w:spacing w:before="0" w:beforeAutospacing="0" w:after="0"/>
              <w:jc w:val="center"/>
            </w:pPr>
            <w:r w:rsidRPr="00D82D18">
              <w:t>кв.м</w:t>
            </w:r>
          </w:p>
        </w:tc>
        <w:tc>
          <w:tcPr>
            <w:tcW w:w="850" w:type="dxa"/>
          </w:tcPr>
          <w:p w:rsidR="00287483" w:rsidRPr="00D82D18" w:rsidRDefault="00287483" w:rsidP="00287483">
            <w:pPr>
              <w:pStyle w:val="affff7"/>
              <w:spacing w:before="0" w:beforeAutospacing="0" w:after="0"/>
              <w:jc w:val="center"/>
            </w:pPr>
            <w:r w:rsidRPr="00D82D18">
              <w:t>15 м</w:t>
            </w:r>
          </w:p>
        </w:tc>
        <w:tc>
          <w:tcPr>
            <w:tcW w:w="1119" w:type="dxa"/>
          </w:tcPr>
          <w:p w:rsidR="00287483" w:rsidRPr="00D82D18" w:rsidRDefault="00287483" w:rsidP="00287483">
            <w:pPr>
              <w:pStyle w:val="affff7"/>
              <w:spacing w:before="0" w:beforeAutospacing="0" w:after="0"/>
              <w:jc w:val="center"/>
            </w:pPr>
            <w:r w:rsidRPr="00D82D18">
              <w:t>5 м</w:t>
            </w:r>
          </w:p>
        </w:tc>
        <w:tc>
          <w:tcPr>
            <w:tcW w:w="850" w:type="dxa"/>
          </w:tcPr>
          <w:p w:rsidR="00287483" w:rsidRPr="00D82D18" w:rsidRDefault="00287483" w:rsidP="00287483">
            <w:pPr>
              <w:pStyle w:val="affff7"/>
              <w:spacing w:before="0" w:beforeAutospacing="0" w:after="0"/>
              <w:jc w:val="center"/>
            </w:pPr>
            <w:r w:rsidRPr="00D82D18">
              <w:t>3 м</w:t>
            </w:r>
          </w:p>
        </w:tc>
        <w:tc>
          <w:tcPr>
            <w:tcW w:w="851" w:type="dxa"/>
          </w:tcPr>
          <w:p w:rsidR="00287483" w:rsidRPr="00D82D18" w:rsidRDefault="00287483" w:rsidP="00287483">
            <w:pPr>
              <w:pStyle w:val="affff7"/>
              <w:spacing w:before="0" w:beforeAutospacing="0" w:after="0"/>
              <w:jc w:val="center"/>
            </w:pPr>
            <w:r w:rsidRPr="00D82D18">
              <w:t>1</w:t>
            </w:r>
          </w:p>
        </w:tc>
        <w:tc>
          <w:tcPr>
            <w:tcW w:w="850" w:type="dxa"/>
          </w:tcPr>
          <w:p w:rsidR="00287483" w:rsidRPr="00D82D18" w:rsidRDefault="003B716D" w:rsidP="00287483">
            <w:pPr>
              <w:pStyle w:val="affff7"/>
              <w:spacing w:before="0" w:beforeAutospacing="0" w:after="0"/>
              <w:jc w:val="center"/>
            </w:pPr>
            <w:r w:rsidRPr="00D82D18">
              <w:t>6</w:t>
            </w:r>
            <w:r w:rsidR="00287483" w:rsidRPr="00D82D18">
              <w:t xml:space="preserve"> м</w:t>
            </w:r>
          </w:p>
          <w:p w:rsidR="00287483" w:rsidRPr="00D82D18" w:rsidRDefault="00287483" w:rsidP="00287483">
            <w:pPr>
              <w:pStyle w:val="affff7"/>
              <w:spacing w:before="0" w:beforeAutospacing="0" w:after="0"/>
              <w:jc w:val="center"/>
            </w:pPr>
          </w:p>
        </w:tc>
        <w:tc>
          <w:tcPr>
            <w:tcW w:w="719" w:type="dxa"/>
          </w:tcPr>
          <w:p w:rsidR="00287483" w:rsidRPr="00D82D18" w:rsidRDefault="00287483" w:rsidP="00287483">
            <w:pPr>
              <w:pStyle w:val="affff7"/>
              <w:spacing w:before="0" w:beforeAutospacing="0" w:after="0"/>
              <w:jc w:val="center"/>
            </w:pPr>
            <w:r w:rsidRPr="00D82D18">
              <w:t>5%</w:t>
            </w:r>
          </w:p>
        </w:tc>
      </w:tr>
      <w:tr w:rsidR="00287483" w:rsidRPr="00D82D18" w:rsidTr="007E7AF3">
        <w:trPr>
          <w:cantSplit/>
          <w:trHeight w:val="563"/>
          <w:jc w:val="center"/>
        </w:trPr>
        <w:tc>
          <w:tcPr>
            <w:tcW w:w="2406" w:type="dxa"/>
            <w:shd w:val="clear" w:color="auto" w:fill="auto"/>
          </w:tcPr>
          <w:p w:rsidR="00287483" w:rsidRPr="00D82D18" w:rsidRDefault="00287483" w:rsidP="00287483">
            <w:pPr>
              <w:ind w:firstLine="0"/>
              <w:rPr>
                <w:rFonts w:ascii="Times New Roman" w:eastAsia="SimSun" w:hAnsi="Times New Roman" w:cs="Times New Roman"/>
                <w:lang w:eastAsia="zh-CN"/>
              </w:rPr>
            </w:pPr>
            <w:r w:rsidRPr="00D82D18">
              <w:rPr>
                <w:rFonts w:ascii="Times New Roman" w:hAnsi="Times New Roman" w:cs="Times New Roman"/>
              </w:rPr>
              <w:t>Предоставление коммунальных услуг</w:t>
            </w:r>
          </w:p>
        </w:tc>
        <w:tc>
          <w:tcPr>
            <w:tcW w:w="851" w:type="dxa"/>
            <w:shd w:val="clear" w:color="auto" w:fill="auto"/>
          </w:tcPr>
          <w:p w:rsidR="00287483" w:rsidRPr="00D82D18" w:rsidRDefault="00287483" w:rsidP="00287483">
            <w:pPr>
              <w:ind w:firstLine="0"/>
              <w:jc w:val="center"/>
              <w:rPr>
                <w:rFonts w:ascii="Times New Roman" w:eastAsia="SimSun" w:hAnsi="Times New Roman" w:cs="Times New Roman"/>
                <w:lang w:eastAsia="zh-CN"/>
              </w:rPr>
            </w:pPr>
            <w:r w:rsidRPr="00D82D18">
              <w:rPr>
                <w:rFonts w:ascii="Times New Roman" w:hAnsi="Times New Roman" w:cs="Times New Roman"/>
              </w:rPr>
              <w:t>3.1.1</w:t>
            </w:r>
          </w:p>
        </w:tc>
        <w:tc>
          <w:tcPr>
            <w:tcW w:w="1134" w:type="dxa"/>
          </w:tcPr>
          <w:p w:rsidR="00287483" w:rsidRPr="00D82D18" w:rsidRDefault="00287483" w:rsidP="00287483">
            <w:pPr>
              <w:pStyle w:val="affff7"/>
              <w:spacing w:before="0" w:beforeAutospacing="0" w:after="0"/>
              <w:jc w:val="center"/>
            </w:pPr>
            <w:r w:rsidRPr="00D82D18">
              <w:t>1/</w:t>
            </w:r>
          </w:p>
          <w:p w:rsidR="00287483" w:rsidRPr="00D82D18" w:rsidRDefault="00287483" w:rsidP="00287483">
            <w:pPr>
              <w:pStyle w:val="affff7"/>
              <w:spacing w:before="0" w:beforeAutospacing="0" w:after="0"/>
              <w:jc w:val="center"/>
            </w:pPr>
            <w:r w:rsidRPr="00D82D18">
              <w:t>5000</w:t>
            </w:r>
          </w:p>
          <w:p w:rsidR="00287483" w:rsidRPr="00D82D18" w:rsidRDefault="00287483" w:rsidP="00287483">
            <w:pPr>
              <w:pStyle w:val="affff7"/>
              <w:spacing w:before="0" w:beforeAutospacing="0" w:after="0"/>
              <w:ind w:hanging="44"/>
              <w:jc w:val="center"/>
            </w:pPr>
            <w:r w:rsidRPr="00D82D18">
              <w:t>кв.м</w:t>
            </w:r>
          </w:p>
        </w:tc>
        <w:tc>
          <w:tcPr>
            <w:tcW w:w="5239" w:type="dxa"/>
            <w:gridSpan w:val="6"/>
          </w:tcPr>
          <w:p w:rsidR="00287483" w:rsidRPr="00D82D18" w:rsidRDefault="00287483" w:rsidP="00287483">
            <w:pPr>
              <w:pStyle w:val="ConsPlusNormal"/>
              <w:ind w:hanging="15"/>
              <w:jc w:val="center"/>
              <w:rPr>
                <w:rFonts w:ascii="Times New Roman" w:hAnsi="Times New Roman" w:cs="Times New Roman"/>
                <w:sz w:val="24"/>
                <w:szCs w:val="24"/>
              </w:rPr>
            </w:pPr>
            <w:r w:rsidRPr="00D82D18">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287483" w:rsidRPr="00D82D18" w:rsidTr="007E7AF3">
        <w:trPr>
          <w:cantSplit/>
          <w:trHeight w:val="563"/>
          <w:jc w:val="center"/>
        </w:trPr>
        <w:tc>
          <w:tcPr>
            <w:tcW w:w="2406" w:type="dxa"/>
            <w:shd w:val="clear" w:color="auto" w:fill="auto"/>
          </w:tcPr>
          <w:p w:rsidR="00287483" w:rsidRPr="00D82D18" w:rsidRDefault="00287483" w:rsidP="00287483">
            <w:pPr>
              <w:pStyle w:val="affff7"/>
              <w:spacing w:before="0" w:beforeAutospacing="0" w:after="0"/>
            </w:pPr>
            <w:r w:rsidRPr="00D82D18">
              <w:t>Магазины* (**)</w:t>
            </w:r>
          </w:p>
        </w:tc>
        <w:tc>
          <w:tcPr>
            <w:tcW w:w="851" w:type="dxa"/>
            <w:shd w:val="clear" w:color="auto" w:fill="auto"/>
          </w:tcPr>
          <w:p w:rsidR="00287483" w:rsidRPr="00D82D18" w:rsidRDefault="00287483" w:rsidP="00287483">
            <w:pPr>
              <w:pStyle w:val="affff7"/>
              <w:spacing w:before="0" w:beforeAutospacing="0" w:after="0"/>
              <w:jc w:val="center"/>
            </w:pPr>
            <w:r w:rsidRPr="00D82D18">
              <w:t>4.4</w:t>
            </w:r>
          </w:p>
        </w:tc>
        <w:tc>
          <w:tcPr>
            <w:tcW w:w="1134" w:type="dxa"/>
          </w:tcPr>
          <w:p w:rsidR="00287483" w:rsidRPr="00D82D18" w:rsidRDefault="00287483" w:rsidP="00287483">
            <w:pPr>
              <w:pStyle w:val="affff7"/>
              <w:spacing w:before="0" w:beforeAutospacing="0" w:after="0"/>
              <w:jc w:val="center"/>
            </w:pPr>
            <w:r w:rsidRPr="00D82D18">
              <w:t>100/</w:t>
            </w:r>
          </w:p>
          <w:p w:rsidR="00287483" w:rsidRPr="00D82D18" w:rsidRDefault="00287483" w:rsidP="00287483">
            <w:pPr>
              <w:pStyle w:val="affff7"/>
              <w:spacing w:before="0" w:beforeAutospacing="0" w:after="0"/>
              <w:jc w:val="center"/>
            </w:pPr>
            <w:r w:rsidRPr="00D82D18">
              <w:t>500 кв. м</w:t>
            </w:r>
          </w:p>
        </w:tc>
        <w:tc>
          <w:tcPr>
            <w:tcW w:w="850" w:type="dxa"/>
          </w:tcPr>
          <w:p w:rsidR="00287483" w:rsidRPr="00D82D18" w:rsidRDefault="00287483" w:rsidP="00287483">
            <w:pPr>
              <w:pStyle w:val="affff7"/>
              <w:spacing w:before="0" w:beforeAutospacing="0" w:after="0"/>
              <w:jc w:val="center"/>
            </w:pPr>
            <w:r w:rsidRPr="00D82D18">
              <w:t>8 м</w:t>
            </w:r>
          </w:p>
        </w:tc>
        <w:tc>
          <w:tcPr>
            <w:tcW w:w="1119" w:type="dxa"/>
          </w:tcPr>
          <w:p w:rsidR="00287483" w:rsidRPr="00D82D18" w:rsidRDefault="00287483" w:rsidP="00287483">
            <w:pPr>
              <w:ind w:firstLine="0"/>
              <w:jc w:val="center"/>
              <w:rPr>
                <w:rFonts w:ascii="Times New Roman" w:hAnsi="Times New Roman" w:cs="Times New Roman"/>
              </w:rPr>
            </w:pPr>
            <w:r w:rsidRPr="00D82D18">
              <w:rPr>
                <w:rFonts w:ascii="Times New Roman" w:hAnsi="Times New Roman" w:cs="Times New Roman"/>
              </w:rPr>
              <w:t xml:space="preserve">5 м </w:t>
            </w:r>
          </w:p>
        </w:tc>
        <w:tc>
          <w:tcPr>
            <w:tcW w:w="850" w:type="dxa"/>
          </w:tcPr>
          <w:p w:rsidR="00287483" w:rsidRPr="00D82D18" w:rsidRDefault="00287483" w:rsidP="00287483">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3 м</w:t>
            </w:r>
          </w:p>
        </w:tc>
        <w:tc>
          <w:tcPr>
            <w:tcW w:w="851" w:type="dxa"/>
          </w:tcPr>
          <w:p w:rsidR="00287483" w:rsidRPr="00D82D18" w:rsidRDefault="00287483" w:rsidP="00287483">
            <w:pPr>
              <w:pStyle w:val="affff7"/>
              <w:spacing w:before="0" w:beforeAutospacing="0" w:after="0"/>
              <w:jc w:val="center"/>
            </w:pPr>
            <w:r w:rsidRPr="00D82D18">
              <w:t>1</w:t>
            </w:r>
          </w:p>
        </w:tc>
        <w:tc>
          <w:tcPr>
            <w:tcW w:w="850" w:type="dxa"/>
          </w:tcPr>
          <w:p w:rsidR="00287483" w:rsidRPr="00D82D18" w:rsidRDefault="00287483" w:rsidP="00287483">
            <w:pPr>
              <w:pStyle w:val="affff7"/>
              <w:spacing w:before="0" w:beforeAutospacing="0" w:after="0"/>
              <w:jc w:val="center"/>
            </w:pPr>
            <w:r w:rsidRPr="00D82D18">
              <w:t>6 м</w:t>
            </w:r>
          </w:p>
        </w:tc>
        <w:tc>
          <w:tcPr>
            <w:tcW w:w="719" w:type="dxa"/>
          </w:tcPr>
          <w:p w:rsidR="00287483" w:rsidRPr="00D82D18" w:rsidRDefault="00287483" w:rsidP="00287483">
            <w:pPr>
              <w:pStyle w:val="affff7"/>
              <w:spacing w:before="0" w:beforeAutospacing="0" w:after="0"/>
              <w:jc w:val="center"/>
            </w:pPr>
            <w:r w:rsidRPr="00D82D18">
              <w:t>60 %</w:t>
            </w:r>
          </w:p>
        </w:tc>
      </w:tr>
      <w:tr w:rsidR="00287483" w:rsidRPr="00D82D18" w:rsidTr="007E7AF3">
        <w:trPr>
          <w:cantSplit/>
          <w:trHeight w:val="563"/>
          <w:jc w:val="center"/>
        </w:trPr>
        <w:tc>
          <w:tcPr>
            <w:tcW w:w="9630" w:type="dxa"/>
            <w:gridSpan w:val="9"/>
            <w:shd w:val="clear" w:color="auto" w:fill="auto"/>
          </w:tcPr>
          <w:p w:rsidR="00287483" w:rsidRPr="00D82D18" w:rsidRDefault="00287483" w:rsidP="00287483">
            <w:pPr>
              <w:pStyle w:val="affff7"/>
              <w:spacing w:before="0" w:beforeAutospacing="0" w:after="0"/>
            </w:pPr>
            <w:r w:rsidRPr="00D82D18">
              <w:t>* при размещении объектов некапитального строительства, предназначенных для продажи товаров с количеством блоков не более 3-х штук:</w:t>
            </w:r>
          </w:p>
        </w:tc>
      </w:tr>
      <w:tr w:rsidR="00287483" w:rsidRPr="00D82D18" w:rsidTr="007E7AF3">
        <w:trPr>
          <w:cantSplit/>
          <w:trHeight w:val="563"/>
          <w:jc w:val="center"/>
        </w:trPr>
        <w:tc>
          <w:tcPr>
            <w:tcW w:w="3257" w:type="dxa"/>
            <w:gridSpan w:val="2"/>
            <w:shd w:val="clear" w:color="auto" w:fill="auto"/>
          </w:tcPr>
          <w:p w:rsidR="00287483" w:rsidRPr="00D82D18" w:rsidRDefault="00287483" w:rsidP="00287483">
            <w:pPr>
              <w:pStyle w:val="affff7"/>
              <w:spacing w:before="0" w:beforeAutospacing="0" w:after="0"/>
              <w:jc w:val="center"/>
            </w:pPr>
          </w:p>
        </w:tc>
        <w:tc>
          <w:tcPr>
            <w:tcW w:w="1134" w:type="dxa"/>
          </w:tcPr>
          <w:p w:rsidR="00287483" w:rsidRPr="00D82D18" w:rsidRDefault="00287483" w:rsidP="00287483">
            <w:pPr>
              <w:pStyle w:val="affff7"/>
              <w:spacing w:before="0" w:beforeAutospacing="0" w:after="0"/>
              <w:jc w:val="center"/>
            </w:pPr>
            <w:r w:rsidRPr="00D82D18">
              <w:t>50/250 кв.м</w:t>
            </w:r>
          </w:p>
        </w:tc>
        <w:tc>
          <w:tcPr>
            <w:tcW w:w="850" w:type="dxa"/>
          </w:tcPr>
          <w:p w:rsidR="00287483" w:rsidRPr="00D82D18" w:rsidRDefault="00287483" w:rsidP="00287483">
            <w:pPr>
              <w:pStyle w:val="affff7"/>
              <w:spacing w:before="0" w:beforeAutospacing="0" w:after="0"/>
              <w:jc w:val="center"/>
            </w:pPr>
            <w:r w:rsidRPr="00D82D18">
              <w:t>-</w:t>
            </w:r>
          </w:p>
        </w:tc>
        <w:tc>
          <w:tcPr>
            <w:tcW w:w="1119" w:type="dxa"/>
          </w:tcPr>
          <w:p w:rsidR="00287483" w:rsidRPr="00D82D18" w:rsidRDefault="00287483" w:rsidP="00287483">
            <w:pPr>
              <w:pStyle w:val="affff7"/>
              <w:spacing w:before="0" w:beforeAutospacing="0" w:after="0"/>
              <w:jc w:val="center"/>
            </w:pPr>
            <w:r w:rsidRPr="00D82D18">
              <w:t>1 м</w:t>
            </w:r>
          </w:p>
        </w:tc>
        <w:tc>
          <w:tcPr>
            <w:tcW w:w="850" w:type="dxa"/>
          </w:tcPr>
          <w:p w:rsidR="00287483" w:rsidRPr="00D82D18" w:rsidRDefault="00287483" w:rsidP="00287483">
            <w:pPr>
              <w:pStyle w:val="affff7"/>
              <w:spacing w:before="0" w:beforeAutospacing="0" w:after="0"/>
              <w:jc w:val="center"/>
            </w:pPr>
            <w:r w:rsidRPr="00D82D18">
              <w:t>1 м</w:t>
            </w:r>
          </w:p>
        </w:tc>
        <w:tc>
          <w:tcPr>
            <w:tcW w:w="851" w:type="dxa"/>
          </w:tcPr>
          <w:p w:rsidR="00287483" w:rsidRPr="00D82D18" w:rsidRDefault="00287483" w:rsidP="00287483">
            <w:pPr>
              <w:pStyle w:val="affff7"/>
              <w:spacing w:before="0" w:beforeAutospacing="0" w:after="0"/>
              <w:jc w:val="center"/>
            </w:pPr>
            <w:r w:rsidRPr="00D82D18">
              <w:t>1</w:t>
            </w:r>
          </w:p>
        </w:tc>
        <w:tc>
          <w:tcPr>
            <w:tcW w:w="850" w:type="dxa"/>
          </w:tcPr>
          <w:p w:rsidR="00287483" w:rsidRPr="00D82D18" w:rsidRDefault="00287483" w:rsidP="00287483">
            <w:pPr>
              <w:pStyle w:val="affff7"/>
              <w:spacing w:before="0" w:beforeAutospacing="0" w:after="0"/>
              <w:jc w:val="center"/>
            </w:pPr>
            <w:r w:rsidRPr="00D82D18">
              <w:t>5 м</w:t>
            </w:r>
          </w:p>
        </w:tc>
        <w:tc>
          <w:tcPr>
            <w:tcW w:w="719" w:type="dxa"/>
          </w:tcPr>
          <w:p w:rsidR="00287483" w:rsidRPr="00D82D18" w:rsidRDefault="00287483" w:rsidP="00287483">
            <w:pPr>
              <w:pStyle w:val="affff7"/>
              <w:spacing w:before="0" w:beforeAutospacing="0" w:after="0"/>
              <w:jc w:val="center"/>
            </w:pPr>
            <w:r w:rsidRPr="00D82D18">
              <w:t>90 %</w:t>
            </w:r>
          </w:p>
        </w:tc>
      </w:tr>
    </w:tbl>
    <w:p w:rsidR="00287483" w:rsidRPr="00D82D18" w:rsidRDefault="00287483" w:rsidP="00287483">
      <w:pPr>
        <w:ind w:firstLine="426"/>
        <w:rPr>
          <w:rFonts w:ascii="Times New Roman" w:eastAsia="SimSun" w:hAnsi="Times New Roman" w:cs="Times New Roman"/>
          <w:i/>
          <w:lang w:eastAsia="zh-CN"/>
        </w:rPr>
      </w:pPr>
      <w:r w:rsidRPr="00D82D18">
        <w:rPr>
          <w:rFonts w:ascii="Times New Roman" w:eastAsia="SimSun" w:hAnsi="Times New Roman" w:cs="Times New Roman"/>
          <w:i/>
          <w:lang w:eastAsia="zh-CN"/>
        </w:rPr>
        <w:t>** исключительно для размещения магазинов ритуальных товаров</w:t>
      </w:r>
    </w:p>
    <w:p w:rsidR="00287483" w:rsidRPr="00D82D18" w:rsidRDefault="00287483" w:rsidP="00287483">
      <w:pPr>
        <w:ind w:firstLine="426"/>
        <w:rPr>
          <w:rFonts w:ascii="Times New Roman" w:eastAsia="SimSun" w:hAnsi="Times New Roman" w:cs="Times New Roman"/>
          <w:lang w:eastAsia="zh-CN"/>
        </w:rPr>
        <w:sectPr w:rsidR="00287483" w:rsidRPr="00D82D18" w:rsidSect="00D82D18">
          <w:pgSz w:w="11906" w:h="16838"/>
          <w:pgMar w:top="567" w:right="709" w:bottom="709" w:left="1134" w:header="720" w:footer="363" w:gutter="0"/>
          <w:cols w:space="720"/>
          <w:docGrid w:linePitch="360"/>
        </w:sectPr>
      </w:pPr>
    </w:p>
    <w:p w:rsidR="00287483" w:rsidRPr="00D82D18" w:rsidRDefault="00287483" w:rsidP="00287483">
      <w:pPr>
        <w:ind w:firstLine="426"/>
        <w:rPr>
          <w:rFonts w:ascii="Times New Roman" w:eastAsia="SimSun" w:hAnsi="Times New Roman" w:cs="Times New Roman"/>
          <w:lang w:eastAsia="zh-CN"/>
        </w:rPr>
      </w:pPr>
      <w:r w:rsidRPr="00D82D18">
        <w:rPr>
          <w:rFonts w:ascii="Times New Roman" w:eastAsia="SimSun" w:hAnsi="Times New Roman" w:cs="Times New Roman"/>
          <w:lang w:eastAsia="zh-CN"/>
        </w:rPr>
        <w:lastRenderedPageBreak/>
        <w:t xml:space="preserve">1.2) Условно разрешенные виды использования земельных участков и объектов капитального строительства: </w:t>
      </w:r>
    </w:p>
    <w:tbl>
      <w:tblPr>
        <w:tblW w:w="956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913"/>
        <w:gridCol w:w="1001"/>
        <w:gridCol w:w="700"/>
        <w:gridCol w:w="1134"/>
        <w:gridCol w:w="850"/>
        <w:gridCol w:w="709"/>
        <w:gridCol w:w="709"/>
        <w:gridCol w:w="850"/>
      </w:tblGrid>
      <w:tr w:rsidR="00287483" w:rsidRPr="00D82D18" w:rsidTr="007E7AF3">
        <w:trPr>
          <w:cantSplit/>
          <w:trHeight w:val="739"/>
          <w:jc w:val="center"/>
        </w:trPr>
        <w:tc>
          <w:tcPr>
            <w:tcW w:w="2694" w:type="dxa"/>
            <w:vMerge w:val="restart"/>
            <w:shd w:val="clear" w:color="auto" w:fill="auto"/>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Наименование вида разрешенного использования</w:t>
            </w:r>
          </w:p>
        </w:tc>
        <w:tc>
          <w:tcPr>
            <w:tcW w:w="913" w:type="dxa"/>
            <w:vMerge w:val="restart"/>
            <w:shd w:val="clear" w:color="auto" w:fill="auto"/>
            <w:vAlign w:val="center"/>
          </w:tcPr>
          <w:p w:rsidR="00287483" w:rsidRPr="00D82D18" w:rsidRDefault="00287483" w:rsidP="007E7AF3">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Код</w:t>
            </w:r>
          </w:p>
        </w:tc>
        <w:tc>
          <w:tcPr>
            <w:tcW w:w="5953" w:type="dxa"/>
            <w:gridSpan w:val="7"/>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287483" w:rsidRPr="00D82D18" w:rsidTr="007E7AF3">
        <w:trPr>
          <w:cantSplit/>
          <w:trHeight w:val="4417"/>
          <w:jc w:val="center"/>
        </w:trPr>
        <w:tc>
          <w:tcPr>
            <w:tcW w:w="2694" w:type="dxa"/>
            <w:vMerge/>
            <w:shd w:val="clear" w:color="auto" w:fill="auto"/>
          </w:tcPr>
          <w:p w:rsidR="00287483" w:rsidRPr="00D82D18" w:rsidRDefault="00287483" w:rsidP="007E7AF3">
            <w:pPr>
              <w:ind w:firstLine="0"/>
              <w:jc w:val="center"/>
              <w:rPr>
                <w:rFonts w:ascii="Times New Roman" w:eastAsia="SimSun" w:hAnsi="Times New Roman" w:cs="Times New Roman"/>
                <w:lang w:eastAsia="zh-CN"/>
              </w:rPr>
            </w:pPr>
          </w:p>
        </w:tc>
        <w:tc>
          <w:tcPr>
            <w:tcW w:w="913" w:type="dxa"/>
            <w:vMerge/>
            <w:shd w:val="clear" w:color="auto" w:fill="auto"/>
          </w:tcPr>
          <w:p w:rsidR="00287483" w:rsidRPr="00D82D18" w:rsidRDefault="00287483" w:rsidP="007E7AF3">
            <w:pPr>
              <w:ind w:firstLine="0"/>
              <w:jc w:val="center"/>
              <w:rPr>
                <w:rFonts w:ascii="Times New Roman" w:eastAsia="SimSun" w:hAnsi="Times New Roman" w:cs="Times New Roman"/>
                <w:lang w:eastAsia="zh-CN"/>
              </w:rPr>
            </w:pPr>
          </w:p>
        </w:tc>
        <w:tc>
          <w:tcPr>
            <w:tcW w:w="1001" w:type="dxa"/>
            <w:textDirection w:val="btLr"/>
            <w:vAlign w:val="center"/>
          </w:tcPr>
          <w:p w:rsidR="00287483" w:rsidRPr="00D82D18" w:rsidRDefault="00287483" w:rsidP="007E7AF3">
            <w:pPr>
              <w:ind w:left="113" w:right="113" w:firstLine="0"/>
              <w:jc w:val="center"/>
              <w:rPr>
                <w:rFonts w:ascii="Times New Roman" w:eastAsia="SimSun" w:hAnsi="Times New Roman" w:cs="Times New Roman"/>
                <w:lang w:eastAsia="zh-CN"/>
              </w:rPr>
            </w:pPr>
            <w:r w:rsidRPr="00D82D18">
              <w:rPr>
                <w:rFonts w:ascii="Times New Roman" w:hAnsi="Times New Roman" w:cs="Times New Roman"/>
              </w:rPr>
              <w:t xml:space="preserve">площадь земельных участков минимальная / максимальная </w:t>
            </w:r>
          </w:p>
        </w:tc>
        <w:tc>
          <w:tcPr>
            <w:tcW w:w="700" w:type="dxa"/>
            <w:textDirection w:val="btLr"/>
            <w:vAlign w:val="center"/>
          </w:tcPr>
          <w:p w:rsidR="00287483" w:rsidRPr="00D82D18" w:rsidRDefault="00287483" w:rsidP="007E7AF3">
            <w:pPr>
              <w:ind w:left="113" w:right="113" w:firstLine="0"/>
              <w:jc w:val="center"/>
              <w:rPr>
                <w:rFonts w:ascii="Times New Roman" w:hAnsi="Times New Roman" w:cs="Times New Roman"/>
              </w:rPr>
            </w:pPr>
            <w:r w:rsidRPr="00D82D18">
              <w:rPr>
                <w:rFonts w:ascii="Times New Roman" w:hAnsi="Times New Roman" w:cs="Times New Roman"/>
              </w:rPr>
              <w:t>минимальная ширина земельных участков вдоль фронта улиц и проездов</w:t>
            </w:r>
          </w:p>
        </w:tc>
        <w:tc>
          <w:tcPr>
            <w:tcW w:w="1134" w:type="dxa"/>
            <w:textDirection w:val="btLr"/>
            <w:vAlign w:val="center"/>
          </w:tcPr>
          <w:p w:rsidR="00287483" w:rsidRPr="00D82D18" w:rsidRDefault="00287483" w:rsidP="007E7AF3">
            <w:pPr>
              <w:ind w:left="113" w:right="113" w:firstLine="0"/>
              <w:jc w:val="center"/>
              <w:rPr>
                <w:rFonts w:ascii="Times New Roman" w:eastAsia="SimSun" w:hAnsi="Times New Roman" w:cs="Times New Roman"/>
                <w:lang w:eastAsia="zh-CN"/>
              </w:rPr>
            </w:pPr>
            <w:r w:rsidRPr="00D82D18">
              <w:rPr>
                <w:rFonts w:ascii="Times New Roman" w:hAnsi="Times New Roman" w:cs="Times New Roman"/>
              </w:rPr>
              <w:t xml:space="preserve">минимальный отступ основных зданий, строений и сооружений от границы, отделяющей земельный участок от территории общего пользования  </w:t>
            </w:r>
          </w:p>
        </w:tc>
        <w:tc>
          <w:tcPr>
            <w:tcW w:w="850" w:type="dxa"/>
            <w:textDirection w:val="btLr"/>
            <w:vAlign w:val="center"/>
          </w:tcPr>
          <w:p w:rsidR="00287483" w:rsidRPr="00D82D18" w:rsidRDefault="00287483" w:rsidP="007E7AF3">
            <w:pPr>
              <w:ind w:left="113" w:right="113" w:firstLine="0"/>
              <w:jc w:val="center"/>
              <w:rPr>
                <w:rFonts w:ascii="Times New Roman" w:eastAsia="SimSun" w:hAnsi="Times New Roman" w:cs="Times New Roman"/>
                <w:lang w:eastAsia="zh-CN"/>
              </w:rPr>
            </w:pPr>
            <w:r w:rsidRPr="00D82D18">
              <w:rPr>
                <w:rFonts w:ascii="Times New Roman" w:hAnsi="Times New Roman" w:cs="Times New Roman"/>
              </w:rPr>
              <w:t>минимальный отступ основных зданий, строений и сооружений от границ смежных земельных участков</w:t>
            </w:r>
          </w:p>
        </w:tc>
        <w:tc>
          <w:tcPr>
            <w:tcW w:w="709" w:type="dxa"/>
            <w:textDirection w:val="btLr"/>
            <w:vAlign w:val="center"/>
          </w:tcPr>
          <w:p w:rsidR="00287483" w:rsidRPr="00D82D18" w:rsidRDefault="00287483" w:rsidP="007E7AF3">
            <w:pPr>
              <w:ind w:left="113" w:right="113" w:firstLine="0"/>
              <w:jc w:val="center"/>
              <w:rPr>
                <w:rFonts w:ascii="Times New Roman" w:eastAsia="SimSun" w:hAnsi="Times New Roman" w:cs="Times New Roman"/>
                <w:lang w:eastAsia="zh-CN"/>
              </w:rPr>
            </w:pPr>
            <w:r w:rsidRPr="00D82D18">
              <w:rPr>
                <w:rFonts w:ascii="Times New Roman" w:hAnsi="Times New Roman" w:cs="Times New Roman"/>
              </w:rPr>
              <w:t>максимальное количество надземных этажей</w:t>
            </w:r>
          </w:p>
        </w:tc>
        <w:tc>
          <w:tcPr>
            <w:tcW w:w="709" w:type="dxa"/>
            <w:textDirection w:val="btLr"/>
            <w:vAlign w:val="center"/>
          </w:tcPr>
          <w:p w:rsidR="00287483" w:rsidRPr="00D82D18" w:rsidRDefault="00287483" w:rsidP="007E7AF3">
            <w:pPr>
              <w:ind w:left="113" w:right="113" w:firstLine="0"/>
              <w:jc w:val="center"/>
              <w:rPr>
                <w:rFonts w:ascii="Times New Roman" w:hAnsi="Times New Roman" w:cs="Times New Roman"/>
              </w:rPr>
            </w:pPr>
            <w:r w:rsidRPr="00D82D18">
              <w:rPr>
                <w:rFonts w:ascii="Times New Roman" w:hAnsi="Times New Roman" w:cs="Times New Roman"/>
              </w:rPr>
              <w:t>максимальная высота зданий</w:t>
            </w:r>
          </w:p>
        </w:tc>
        <w:tc>
          <w:tcPr>
            <w:tcW w:w="850" w:type="dxa"/>
            <w:textDirection w:val="btLr"/>
            <w:vAlign w:val="center"/>
          </w:tcPr>
          <w:p w:rsidR="00287483" w:rsidRPr="00D82D18" w:rsidRDefault="00287483" w:rsidP="007E7AF3">
            <w:pPr>
              <w:ind w:left="113" w:right="113" w:firstLine="0"/>
              <w:jc w:val="center"/>
              <w:rPr>
                <w:rFonts w:ascii="Times New Roman" w:hAnsi="Times New Roman" w:cs="Times New Roman"/>
              </w:rPr>
            </w:pPr>
            <w:r w:rsidRPr="00D82D18">
              <w:rPr>
                <w:rFonts w:ascii="Times New Roman" w:hAnsi="Times New Roman" w:cs="Times New Roman"/>
              </w:rPr>
              <w:t>максимальный процент застройки земельного участка</w:t>
            </w:r>
          </w:p>
        </w:tc>
      </w:tr>
      <w:tr w:rsidR="00287483" w:rsidRPr="00D82D18" w:rsidTr="007E7AF3">
        <w:trPr>
          <w:cantSplit/>
          <w:trHeight w:val="423"/>
          <w:jc w:val="center"/>
        </w:trPr>
        <w:tc>
          <w:tcPr>
            <w:tcW w:w="2694" w:type="dxa"/>
            <w:shd w:val="clear" w:color="auto" w:fill="auto"/>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1</w:t>
            </w:r>
          </w:p>
        </w:tc>
        <w:tc>
          <w:tcPr>
            <w:tcW w:w="913" w:type="dxa"/>
            <w:shd w:val="clear" w:color="auto" w:fill="auto"/>
            <w:vAlign w:val="center"/>
          </w:tcPr>
          <w:p w:rsidR="00287483" w:rsidRPr="00D82D18" w:rsidRDefault="00287483" w:rsidP="007E7AF3">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2</w:t>
            </w:r>
          </w:p>
        </w:tc>
        <w:tc>
          <w:tcPr>
            <w:tcW w:w="1001" w:type="dxa"/>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3</w:t>
            </w:r>
          </w:p>
        </w:tc>
        <w:tc>
          <w:tcPr>
            <w:tcW w:w="700" w:type="dxa"/>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4</w:t>
            </w:r>
          </w:p>
        </w:tc>
        <w:tc>
          <w:tcPr>
            <w:tcW w:w="1134" w:type="dxa"/>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5</w:t>
            </w:r>
          </w:p>
        </w:tc>
        <w:tc>
          <w:tcPr>
            <w:tcW w:w="850" w:type="dxa"/>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6</w:t>
            </w:r>
          </w:p>
        </w:tc>
        <w:tc>
          <w:tcPr>
            <w:tcW w:w="709" w:type="dxa"/>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7</w:t>
            </w:r>
          </w:p>
        </w:tc>
        <w:tc>
          <w:tcPr>
            <w:tcW w:w="709" w:type="dxa"/>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8</w:t>
            </w:r>
          </w:p>
        </w:tc>
        <w:tc>
          <w:tcPr>
            <w:tcW w:w="850" w:type="dxa"/>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9</w:t>
            </w:r>
          </w:p>
        </w:tc>
      </w:tr>
      <w:tr w:rsidR="00287483" w:rsidRPr="00D82D18" w:rsidTr="003B716D">
        <w:trPr>
          <w:cantSplit/>
          <w:trHeight w:val="543"/>
          <w:jc w:val="center"/>
        </w:trPr>
        <w:tc>
          <w:tcPr>
            <w:tcW w:w="2694" w:type="dxa"/>
            <w:shd w:val="clear" w:color="auto" w:fill="auto"/>
          </w:tcPr>
          <w:p w:rsidR="00287483" w:rsidRPr="00D82D18" w:rsidRDefault="00287483" w:rsidP="003B716D">
            <w:pPr>
              <w:pStyle w:val="affff7"/>
              <w:spacing w:before="0" w:beforeAutospacing="0" w:after="0"/>
            </w:pPr>
            <w:r w:rsidRPr="00D82D18">
              <w:t>Бытовое обслуживание</w:t>
            </w:r>
          </w:p>
        </w:tc>
        <w:tc>
          <w:tcPr>
            <w:tcW w:w="913" w:type="dxa"/>
            <w:shd w:val="clear" w:color="auto" w:fill="auto"/>
          </w:tcPr>
          <w:p w:rsidR="00287483" w:rsidRPr="00D82D18" w:rsidRDefault="00287483" w:rsidP="003B716D">
            <w:pPr>
              <w:pStyle w:val="affff7"/>
              <w:spacing w:before="0" w:beforeAutospacing="0" w:after="0"/>
              <w:jc w:val="center"/>
            </w:pPr>
            <w:r w:rsidRPr="00D82D18">
              <w:t>3.3</w:t>
            </w:r>
          </w:p>
        </w:tc>
        <w:tc>
          <w:tcPr>
            <w:tcW w:w="1001" w:type="dxa"/>
            <w:vMerge w:val="restart"/>
            <w:vAlign w:val="center"/>
          </w:tcPr>
          <w:p w:rsidR="00287483" w:rsidRPr="00D82D18" w:rsidRDefault="00287483" w:rsidP="003B716D">
            <w:pPr>
              <w:pStyle w:val="affff7"/>
              <w:spacing w:before="0" w:beforeAutospacing="0" w:after="0"/>
              <w:jc w:val="center"/>
            </w:pPr>
            <w:r w:rsidRPr="00D82D18">
              <w:t>100/</w:t>
            </w:r>
          </w:p>
          <w:p w:rsidR="00287483" w:rsidRPr="00D82D18" w:rsidRDefault="00287483" w:rsidP="003B716D">
            <w:pPr>
              <w:pStyle w:val="affff7"/>
              <w:spacing w:before="0" w:beforeAutospacing="0" w:after="0"/>
              <w:jc w:val="center"/>
            </w:pPr>
            <w:r w:rsidRPr="00D82D18">
              <w:t>500 кв. м</w:t>
            </w:r>
          </w:p>
        </w:tc>
        <w:tc>
          <w:tcPr>
            <w:tcW w:w="700" w:type="dxa"/>
            <w:vMerge w:val="restart"/>
            <w:vAlign w:val="center"/>
          </w:tcPr>
          <w:p w:rsidR="00287483" w:rsidRPr="00D82D18" w:rsidRDefault="00287483" w:rsidP="003B716D">
            <w:pPr>
              <w:pStyle w:val="affff7"/>
              <w:spacing w:before="0" w:beforeAutospacing="0" w:after="0"/>
              <w:jc w:val="center"/>
            </w:pPr>
            <w:r w:rsidRPr="00D82D18">
              <w:t>8 м</w:t>
            </w:r>
          </w:p>
        </w:tc>
        <w:tc>
          <w:tcPr>
            <w:tcW w:w="1134" w:type="dxa"/>
            <w:vMerge w:val="restart"/>
            <w:vAlign w:val="center"/>
          </w:tcPr>
          <w:p w:rsidR="00287483" w:rsidRPr="00D82D18" w:rsidRDefault="00287483" w:rsidP="003B716D">
            <w:pPr>
              <w:ind w:firstLine="0"/>
              <w:jc w:val="center"/>
              <w:rPr>
                <w:rFonts w:ascii="Times New Roman" w:hAnsi="Times New Roman" w:cs="Times New Roman"/>
              </w:rPr>
            </w:pPr>
            <w:r w:rsidRPr="00D82D18">
              <w:rPr>
                <w:rFonts w:ascii="Times New Roman" w:hAnsi="Times New Roman" w:cs="Times New Roman"/>
              </w:rPr>
              <w:t>5 м</w:t>
            </w:r>
          </w:p>
        </w:tc>
        <w:tc>
          <w:tcPr>
            <w:tcW w:w="850" w:type="dxa"/>
            <w:vMerge w:val="restart"/>
            <w:vAlign w:val="center"/>
          </w:tcPr>
          <w:p w:rsidR="00287483" w:rsidRPr="00D82D18" w:rsidRDefault="00287483" w:rsidP="003B716D">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3 м</w:t>
            </w:r>
          </w:p>
        </w:tc>
        <w:tc>
          <w:tcPr>
            <w:tcW w:w="709" w:type="dxa"/>
            <w:vMerge w:val="restart"/>
            <w:vAlign w:val="center"/>
          </w:tcPr>
          <w:p w:rsidR="00287483" w:rsidRPr="00D82D18" w:rsidRDefault="00287483" w:rsidP="003B716D">
            <w:pPr>
              <w:pStyle w:val="affff7"/>
              <w:spacing w:before="0" w:beforeAutospacing="0" w:after="0"/>
              <w:jc w:val="center"/>
            </w:pPr>
            <w:r w:rsidRPr="00D82D18">
              <w:t>1</w:t>
            </w:r>
          </w:p>
        </w:tc>
        <w:tc>
          <w:tcPr>
            <w:tcW w:w="709" w:type="dxa"/>
            <w:vAlign w:val="center"/>
          </w:tcPr>
          <w:p w:rsidR="00287483" w:rsidRPr="00D82D18" w:rsidRDefault="00287483" w:rsidP="003B716D">
            <w:pPr>
              <w:pStyle w:val="affff7"/>
              <w:spacing w:before="0" w:beforeAutospacing="0" w:after="0"/>
              <w:jc w:val="center"/>
            </w:pPr>
            <w:r w:rsidRPr="00D82D18">
              <w:t>6 м</w:t>
            </w:r>
          </w:p>
        </w:tc>
        <w:tc>
          <w:tcPr>
            <w:tcW w:w="850" w:type="dxa"/>
            <w:vMerge w:val="restart"/>
            <w:vAlign w:val="center"/>
          </w:tcPr>
          <w:p w:rsidR="00287483" w:rsidRPr="00D82D18" w:rsidRDefault="00287483" w:rsidP="003B716D">
            <w:pPr>
              <w:pStyle w:val="affff7"/>
              <w:spacing w:before="0" w:beforeAutospacing="0" w:after="0"/>
              <w:jc w:val="center"/>
            </w:pPr>
            <w:r w:rsidRPr="00D82D18">
              <w:t>60 %</w:t>
            </w:r>
          </w:p>
        </w:tc>
      </w:tr>
      <w:tr w:rsidR="00287483" w:rsidRPr="00D82D18" w:rsidTr="003B716D">
        <w:trPr>
          <w:cantSplit/>
          <w:trHeight w:val="565"/>
          <w:jc w:val="center"/>
        </w:trPr>
        <w:tc>
          <w:tcPr>
            <w:tcW w:w="2694" w:type="dxa"/>
            <w:shd w:val="clear" w:color="auto" w:fill="auto"/>
          </w:tcPr>
          <w:p w:rsidR="00287483" w:rsidRPr="00D82D18" w:rsidRDefault="00287483" w:rsidP="007E7AF3">
            <w:pPr>
              <w:pStyle w:val="affff7"/>
            </w:pPr>
            <w:r w:rsidRPr="00D82D18">
              <w:t>Осуществление религиозных обрядов</w:t>
            </w:r>
          </w:p>
        </w:tc>
        <w:tc>
          <w:tcPr>
            <w:tcW w:w="913" w:type="dxa"/>
            <w:shd w:val="clear" w:color="auto" w:fill="auto"/>
          </w:tcPr>
          <w:p w:rsidR="00287483" w:rsidRPr="00D82D18" w:rsidRDefault="00287483" w:rsidP="007E7AF3">
            <w:pPr>
              <w:pStyle w:val="affff7"/>
              <w:jc w:val="center"/>
            </w:pPr>
            <w:r w:rsidRPr="00D82D18">
              <w:t>3.7.1</w:t>
            </w:r>
          </w:p>
        </w:tc>
        <w:tc>
          <w:tcPr>
            <w:tcW w:w="1001" w:type="dxa"/>
            <w:vMerge/>
          </w:tcPr>
          <w:p w:rsidR="00287483" w:rsidRPr="00D82D18" w:rsidRDefault="00287483" w:rsidP="007E7AF3">
            <w:pPr>
              <w:pStyle w:val="affff7"/>
              <w:jc w:val="center"/>
            </w:pPr>
          </w:p>
        </w:tc>
        <w:tc>
          <w:tcPr>
            <w:tcW w:w="700" w:type="dxa"/>
            <w:vMerge/>
          </w:tcPr>
          <w:p w:rsidR="00287483" w:rsidRPr="00D82D18" w:rsidRDefault="00287483" w:rsidP="007E7AF3">
            <w:pPr>
              <w:pStyle w:val="affff7"/>
              <w:jc w:val="center"/>
            </w:pPr>
          </w:p>
        </w:tc>
        <w:tc>
          <w:tcPr>
            <w:tcW w:w="1134" w:type="dxa"/>
            <w:vMerge/>
          </w:tcPr>
          <w:p w:rsidR="00287483" w:rsidRPr="00D82D18" w:rsidRDefault="00287483" w:rsidP="007E7AF3">
            <w:pPr>
              <w:ind w:firstLine="0"/>
              <w:jc w:val="center"/>
              <w:rPr>
                <w:rFonts w:ascii="Times New Roman" w:hAnsi="Times New Roman" w:cs="Times New Roman"/>
              </w:rPr>
            </w:pPr>
          </w:p>
        </w:tc>
        <w:tc>
          <w:tcPr>
            <w:tcW w:w="850" w:type="dxa"/>
            <w:vMerge/>
          </w:tcPr>
          <w:p w:rsidR="00287483" w:rsidRPr="00D82D18" w:rsidRDefault="00287483" w:rsidP="007E7AF3">
            <w:pPr>
              <w:pStyle w:val="ConsPlusNormal"/>
              <w:ind w:firstLine="0"/>
              <w:jc w:val="center"/>
              <w:rPr>
                <w:rFonts w:ascii="Times New Roman" w:hAnsi="Times New Roman" w:cs="Times New Roman"/>
                <w:sz w:val="24"/>
                <w:szCs w:val="24"/>
              </w:rPr>
            </w:pPr>
          </w:p>
        </w:tc>
        <w:tc>
          <w:tcPr>
            <w:tcW w:w="709" w:type="dxa"/>
            <w:vMerge/>
          </w:tcPr>
          <w:p w:rsidR="00287483" w:rsidRPr="00D82D18" w:rsidRDefault="00287483" w:rsidP="007E7AF3">
            <w:pPr>
              <w:pStyle w:val="affff7"/>
              <w:jc w:val="center"/>
            </w:pPr>
          </w:p>
        </w:tc>
        <w:tc>
          <w:tcPr>
            <w:tcW w:w="709" w:type="dxa"/>
            <w:vAlign w:val="center"/>
          </w:tcPr>
          <w:p w:rsidR="00287483" w:rsidRPr="00D82D18" w:rsidRDefault="00287483" w:rsidP="007E7AF3">
            <w:pPr>
              <w:pStyle w:val="affff7"/>
              <w:jc w:val="center"/>
            </w:pPr>
            <w:r w:rsidRPr="00D82D18">
              <w:t>17 м</w:t>
            </w:r>
          </w:p>
        </w:tc>
        <w:tc>
          <w:tcPr>
            <w:tcW w:w="850" w:type="dxa"/>
            <w:vMerge/>
          </w:tcPr>
          <w:p w:rsidR="00287483" w:rsidRPr="00D82D18" w:rsidRDefault="00287483" w:rsidP="007E7AF3">
            <w:pPr>
              <w:pStyle w:val="affff7"/>
              <w:jc w:val="center"/>
            </w:pPr>
          </w:p>
        </w:tc>
      </w:tr>
    </w:tbl>
    <w:p w:rsidR="00287483" w:rsidRPr="00D82D18" w:rsidRDefault="00287483" w:rsidP="00287483">
      <w:pPr>
        <w:ind w:firstLine="426"/>
        <w:rPr>
          <w:rFonts w:ascii="Times New Roman" w:eastAsia="SimSun" w:hAnsi="Times New Roman" w:cs="Times New Roman"/>
          <w:lang w:eastAsia="zh-CN"/>
        </w:rPr>
      </w:pPr>
    </w:p>
    <w:p w:rsidR="00287483" w:rsidRPr="00D82D18" w:rsidRDefault="00287483" w:rsidP="00287483">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1.3) Вспомогательные виды использования земельных участков и объектов капитального строительства:</w:t>
      </w:r>
    </w:p>
    <w:tbl>
      <w:tblPr>
        <w:tblW w:w="9668"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40"/>
        <w:gridCol w:w="5528"/>
      </w:tblGrid>
      <w:tr w:rsidR="00287483" w:rsidRPr="00D82D18" w:rsidTr="007E7AF3">
        <w:trPr>
          <w:trHeight w:val="552"/>
          <w:jc w:val="center"/>
        </w:trPr>
        <w:tc>
          <w:tcPr>
            <w:tcW w:w="4140" w:type="dxa"/>
            <w:vAlign w:val="center"/>
          </w:tcPr>
          <w:p w:rsidR="00287483" w:rsidRPr="00D82D18" w:rsidRDefault="00287483" w:rsidP="007E7AF3">
            <w:pPr>
              <w:tabs>
                <w:tab w:val="left" w:pos="2520"/>
              </w:tabs>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Виды использования</w:t>
            </w:r>
          </w:p>
        </w:tc>
        <w:tc>
          <w:tcPr>
            <w:tcW w:w="5528" w:type="dxa"/>
            <w:vAlign w:val="center"/>
          </w:tcPr>
          <w:p w:rsidR="00287483" w:rsidRPr="00D82D18" w:rsidRDefault="00287483" w:rsidP="007E7AF3">
            <w:pPr>
              <w:tabs>
                <w:tab w:val="left" w:pos="2520"/>
              </w:tabs>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Предельные параметры разрешенного строительства</w:t>
            </w:r>
          </w:p>
        </w:tc>
      </w:tr>
      <w:tr w:rsidR="00287483" w:rsidRPr="00D82D18" w:rsidTr="007E7AF3">
        <w:trPr>
          <w:jc w:val="center"/>
        </w:trPr>
        <w:tc>
          <w:tcPr>
            <w:tcW w:w="4140" w:type="dxa"/>
          </w:tcPr>
          <w:p w:rsidR="00287483" w:rsidRPr="00D82D18" w:rsidRDefault="00287483" w:rsidP="007E7AF3">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объекты благоустройства, площадки для отдыха, навесы, беседки,</w:t>
            </w:r>
          </w:p>
          <w:p w:rsidR="00287483" w:rsidRPr="00D82D18" w:rsidRDefault="00287483" w:rsidP="007E7AF3">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стоянки для автомобилей наземные открытого типа</w:t>
            </w:r>
          </w:p>
          <w:p w:rsidR="00287483" w:rsidRPr="00D82D18" w:rsidRDefault="00287483" w:rsidP="007E7AF3">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площадки для сбора твердых бытовых отходов, уборные</w:t>
            </w:r>
          </w:p>
          <w:p w:rsidR="00287483" w:rsidRPr="00D82D18" w:rsidRDefault="00287483" w:rsidP="007E7AF3">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xml:space="preserve">- склады для хранения оборудования, инвентаря, </w:t>
            </w:r>
            <w:r w:rsidRPr="00D82D18">
              <w:rPr>
                <w:rFonts w:ascii="Times New Roman" w:hAnsi="Times New Roman" w:cs="Times New Roman"/>
              </w:rPr>
              <w:t xml:space="preserve">навесы </w:t>
            </w:r>
            <w:r w:rsidRPr="00D82D18">
              <w:rPr>
                <w:rFonts w:ascii="Times New Roman" w:eastAsia="SimSun" w:hAnsi="Times New Roman" w:cs="Times New Roman"/>
                <w:lang w:eastAsia="zh-CN"/>
              </w:rPr>
              <w:t xml:space="preserve"> и пр.</w:t>
            </w:r>
          </w:p>
          <w:p w:rsidR="00287483" w:rsidRPr="00D82D18" w:rsidRDefault="00287483" w:rsidP="007E7AF3">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пункты охраны</w:t>
            </w:r>
          </w:p>
          <w:p w:rsidR="00287483" w:rsidRPr="00D82D18" w:rsidRDefault="00287483" w:rsidP="007E7AF3">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объекты пожарной охраны (гидранты, резервуары)</w:t>
            </w:r>
          </w:p>
          <w:p w:rsidR="00287483" w:rsidRPr="00D82D18" w:rsidRDefault="00287483" w:rsidP="007E7AF3">
            <w:pPr>
              <w:ind w:firstLine="0"/>
              <w:rPr>
                <w:rFonts w:ascii="Times New Roman" w:hAnsi="Times New Roman" w:cs="Times New Roman"/>
              </w:rPr>
            </w:pPr>
            <w:r w:rsidRPr="00D82D18">
              <w:rPr>
                <w:rFonts w:ascii="Times New Roman" w:hAnsi="Times New Roman" w:cs="Times New Roman"/>
              </w:rPr>
              <w:t>- площадки для мусоросборников</w:t>
            </w:r>
          </w:p>
          <w:p w:rsidR="00287483" w:rsidRPr="00D82D18" w:rsidRDefault="00287483" w:rsidP="007E7AF3">
            <w:pPr>
              <w:ind w:firstLine="0"/>
              <w:rPr>
                <w:rFonts w:ascii="Times New Roman" w:hAnsi="Times New Roman" w:cs="Times New Roman"/>
              </w:rPr>
            </w:pPr>
            <w:r w:rsidRPr="00D82D18">
              <w:rPr>
                <w:rFonts w:ascii="Times New Roman" w:hAnsi="Times New Roman" w:cs="Times New Roman"/>
              </w:rPr>
              <w:t>- общественные туалеты</w:t>
            </w:r>
          </w:p>
          <w:p w:rsidR="00287483" w:rsidRPr="00D82D18" w:rsidRDefault="00287483" w:rsidP="007E7AF3">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сопутствующие объекты инженерной инфраструктуры</w:t>
            </w:r>
          </w:p>
        </w:tc>
        <w:tc>
          <w:tcPr>
            <w:tcW w:w="5528" w:type="dxa"/>
          </w:tcPr>
          <w:p w:rsidR="00287483" w:rsidRPr="00D82D18" w:rsidRDefault="00287483" w:rsidP="007E7AF3">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Максимальное количество надземных этажей  – 1 этаж</w:t>
            </w:r>
          </w:p>
          <w:p w:rsidR="00287483" w:rsidRPr="00D82D18" w:rsidRDefault="00287483" w:rsidP="007E7AF3">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 xml:space="preserve">Максимальная высота строений - </w:t>
            </w:r>
            <w:r w:rsidR="003B716D" w:rsidRPr="00D82D18">
              <w:rPr>
                <w:rFonts w:ascii="Times New Roman" w:eastAsia="SimSun" w:hAnsi="Times New Roman" w:cs="Times New Roman"/>
                <w:lang w:eastAsia="zh-CN"/>
              </w:rPr>
              <w:t>3</w:t>
            </w:r>
            <w:r w:rsidRPr="00D82D18">
              <w:rPr>
                <w:rFonts w:ascii="Times New Roman" w:eastAsia="SimSun" w:hAnsi="Times New Roman" w:cs="Times New Roman"/>
                <w:lang w:eastAsia="zh-CN"/>
              </w:rPr>
              <w:t xml:space="preserve"> м</w:t>
            </w:r>
          </w:p>
          <w:p w:rsidR="00287483" w:rsidRPr="00D82D18" w:rsidRDefault="00287483" w:rsidP="007E7AF3">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Минимальные расстояния от строений до границ смежного участка - 3 м</w:t>
            </w:r>
          </w:p>
          <w:p w:rsidR="00287483" w:rsidRPr="00D82D18" w:rsidRDefault="00287483" w:rsidP="007E7AF3">
            <w:pPr>
              <w:ind w:firstLine="0"/>
              <w:rPr>
                <w:rFonts w:ascii="Times New Roman" w:eastAsia="SimSun" w:hAnsi="Times New Roman" w:cs="Times New Roman"/>
                <w:lang w:eastAsia="zh-CN"/>
              </w:rPr>
            </w:pPr>
            <w:r w:rsidRPr="00D82D18">
              <w:rPr>
                <w:rFonts w:ascii="Times New Roman" w:eastAsia="SimSun" w:hAnsi="Times New Roman" w:cs="Times New Roman"/>
                <w:lang w:eastAsia="zh-CN"/>
              </w:rPr>
              <w:t>Минимальное расстояние от строений до красных линий улиц и проездов - 10 м.</w:t>
            </w:r>
          </w:p>
          <w:p w:rsidR="00287483" w:rsidRPr="00D82D18" w:rsidRDefault="00287483" w:rsidP="007E7AF3">
            <w:pPr>
              <w:ind w:firstLine="0"/>
              <w:rPr>
                <w:rFonts w:ascii="Times New Roman" w:eastAsia="SimSun" w:hAnsi="Times New Roman" w:cs="Times New Roman"/>
                <w:lang w:eastAsia="zh-CN"/>
              </w:rPr>
            </w:pPr>
          </w:p>
        </w:tc>
      </w:tr>
    </w:tbl>
    <w:p w:rsidR="00287483" w:rsidRPr="00D82D18" w:rsidRDefault="00287483" w:rsidP="00287483">
      <w:pPr>
        <w:rPr>
          <w:rFonts w:ascii="Times New Roman" w:eastAsia="SimSun" w:hAnsi="Times New Roman" w:cs="Times New Roman"/>
          <w:lang w:eastAsia="zh-CN"/>
        </w:rPr>
      </w:pPr>
    </w:p>
    <w:p w:rsidR="00287483" w:rsidRPr="00D82D18" w:rsidRDefault="00287483" w:rsidP="00287483">
      <w:pPr>
        <w:ind w:firstLine="426"/>
        <w:rPr>
          <w:rFonts w:ascii="Times New Roman" w:eastAsia="SimSun" w:hAnsi="Times New Roman" w:cs="Times New Roman"/>
          <w:b/>
          <w:u w:val="single"/>
          <w:lang w:eastAsia="zh-CN"/>
        </w:rPr>
        <w:sectPr w:rsidR="00287483" w:rsidRPr="00D82D18" w:rsidSect="00D82D18">
          <w:pgSz w:w="11906" w:h="16838"/>
          <w:pgMar w:top="567" w:right="709" w:bottom="709" w:left="1134" w:header="720" w:footer="363" w:gutter="0"/>
          <w:cols w:space="720"/>
          <w:docGrid w:linePitch="360"/>
        </w:sectPr>
      </w:pPr>
    </w:p>
    <w:p w:rsidR="00287483" w:rsidRPr="00D82D18" w:rsidRDefault="00287483" w:rsidP="00287483">
      <w:pPr>
        <w:ind w:firstLine="426"/>
        <w:rPr>
          <w:rFonts w:ascii="Times New Roman" w:eastAsia="SimSun" w:hAnsi="Times New Roman" w:cs="Times New Roman"/>
          <w:b/>
          <w:u w:val="single"/>
          <w:lang w:eastAsia="zh-CN"/>
        </w:rPr>
      </w:pPr>
      <w:r w:rsidRPr="00D82D18">
        <w:rPr>
          <w:rFonts w:ascii="Times New Roman" w:eastAsia="SimSun" w:hAnsi="Times New Roman" w:cs="Times New Roman"/>
          <w:b/>
          <w:u w:val="single"/>
          <w:lang w:eastAsia="zh-CN"/>
        </w:rPr>
        <w:lastRenderedPageBreak/>
        <w:t xml:space="preserve">2. Зона зеленых насаждений специального назначения (С-2)  </w:t>
      </w:r>
    </w:p>
    <w:p w:rsidR="00287483" w:rsidRPr="00D82D18" w:rsidRDefault="00287483" w:rsidP="00287483">
      <w:pPr>
        <w:ind w:firstLine="426"/>
        <w:rPr>
          <w:rFonts w:ascii="Times New Roman" w:eastAsia="SimSun" w:hAnsi="Times New Roman" w:cs="Times New Roman"/>
          <w:lang w:eastAsia="zh-CN"/>
        </w:rPr>
      </w:pPr>
      <w:r w:rsidRPr="00D82D18">
        <w:rPr>
          <w:rFonts w:ascii="Times New Roman" w:eastAsia="SimSun" w:hAnsi="Times New Roman" w:cs="Times New Roman"/>
          <w:lang w:eastAsia="zh-CN"/>
        </w:rPr>
        <w:t>2.1) Основные виды разрешённого использования земельных участков и объектов капитального строительства:</w:t>
      </w:r>
    </w:p>
    <w:tbl>
      <w:tblPr>
        <w:tblW w:w="9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52"/>
        <w:gridCol w:w="850"/>
        <w:gridCol w:w="1033"/>
        <w:gridCol w:w="709"/>
        <w:gridCol w:w="1134"/>
        <w:gridCol w:w="141"/>
        <w:gridCol w:w="709"/>
        <w:gridCol w:w="851"/>
        <w:gridCol w:w="850"/>
        <w:gridCol w:w="709"/>
      </w:tblGrid>
      <w:tr w:rsidR="00287483" w:rsidRPr="00D82D18" w:rsidTr="007E7AF3">
        <w:trPr>
          <w:cantSplit/>
          <w:trHeight w:val="798"/>
          <w:jc w:val="center"/>
        </w:trPr>
        <w:tc>
          <w:tcPr>
            <w:tcW w:w="2452" w:type="dxa"/>
            <w:vMerge w:val="restart"/>
            <w:shd w:val="clear" w:color="auto" w:fill="auto"/>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Наименование вида разрешенного использования</w:t>
            </w:r>
          </w:p>
        </w:tc>
        <w:tc>
          <w:tcPr>
            <w:tcW w:w="850" w:type="dxa"/>
            <w:vMerge w:val="restart"/>
            <w:shd w:val="clear" w:color="auto" w:fill="auto"/>
            <w:vAlign w:val="center"/>
          </w:tcPr>
          <w:p w:rsidR="00287483" w:rsidRPr="00D82D18" w:rsidRDefault="00287483" w:rsidP="007E7AF3">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Код</w:t>
            </w:r>
          </w:p>
        </w:tc>
        <w:tc>
          <w:tcPr>
            <w:tcW w:w="6136" w:type="dxa"/>
            <w:gridSpan w:val="8"/>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287483" w:rsidRPr="00D82D18" w:rsidTr="007E7AF3">
        <w:trPr>
          <w:cantSplit/>
          <w:trHeight w:val="4873"/>
          <w:jc w:val="center"/>
        </w:trPr>
        <w:tc>
          <w:tcPr>
            <w:tcW w:w="2452" w:type="dxa"/>
            <w:vMerge/>
            <w:shd w:val="clear" w:color="auto" w:fill="auto"/>
          </w:tcPr>
          <w:p w:rsidR="00287483" w:rsidRPr="00D82D18" w:rsidRDefault="00287483" w:rsidP="007E7AF3">
            <w:pPr>
              <w:ind w:firstLine="0"/>
              <w:jc w:val="center"/>
              <w:rPr>
                <w:rFonts w:ascii="Times New Roman" w:eastAsia="SimSun" w:hAnsi="Times New Roman" w:cs="Times New Roman"/>
                <w:lang w:eastAsia="zh-CN"/>
              </w:rPr>
            </w:pPr>
          </w:p>
        </w:tc>
        <w:tc>
          <w:tcPr>
            <w:tcW w:w="850" w:type="dxa"/>
            <w:vMerge/>
            <w:shd w:val="clear" w:color="auto" w:fill="auto"/>
          </w:tcPr>
          <w:p w:rsidR="00287483" w:rsidRPr="00D82D18" w:rsidRDefault="00287483" w:rsidP="007E7AF3">
            <w:pPr>
              <w:ind w:firstLine="0"/>
              <w:jc w:val="center"/>
              <w:rPr>
                <w:rFonts w:ascii="Times New Roman" w:eastAsia="SimSun" w:hAnsi="Times New Roman" w:cs="Times New Roman"/>
                <w:lang w:eastAsia="zh-CN"/>
              </w:rPr>
            </w:pPr>
          </w:p>
        </w:tc>
        <w:tc>
          <w:tcPr>
            <w:tcW w:w="1033" w:type="dxa"/>
            <w:textDirection w:val="btLr"/>
            <w:vAlign w:val="center"/>
          </w:tcPr>
          <w:p w:rsidR="00287483" w:rsidRPr="00D82D18" w:rsidRDefault="00287483" w:rsidP="007E7AF3">
            <w:pPr>
              <w:ind w:right="113" w:firstLine="0"/>
              <w:jc w:val="center"/>
              <w:rPr>
                <w:rFonts w:ascii="Times New Roman" w:eastAsia="SimSun" w:hAnsi="Times New Roman" w:cs="Times New Roman"/>
                <w:lang w:eastAsia="zh-CN"/>
              </w:rPr>
            </w:pPr>
            <w:r w:rsidRPr="00D82D18">
              <w:rPr>
                <w:rFonts w:ascii="Times New Roman" w:hAnsi="Times New Roman" w:cs="Times New Roman"/>
              </w:rPr>
              <w:t xml:space="preserve">площадь земельных участков минимальная / максимальная </w:t>
            </w:r>
          </w:p>
        </w:tc>
        <w:tc>
          <w:tcPr>
            <w:tcW w:w="709" w:type="dxa"/>
            <w:textDirection w:val="btLr"/>
            <w:vAlign w:val="center"/>
          </w:tcPr>
          <w:p w:rsidR="00287483" w:rsidRPr="00D82D18" w:rsidRDefault="00287483" w:rsidP="007E7AF3">
            <w:pPr>
              <w:ind w:right="113" w:firstLine="0"/>
              <w:jc w:val="center"/>
              <w:rPr>
                <w:rFonts w:ascii="Times New Roman" w:hAnsi="Times New Roman" w:cs="Times New Roman"/>
              </w:rPr>
            </w:pPr>
            <w:r w:rsidRPr="00D82D18">
              <w:rPr>
                <w:rFonts w:ascii="Times New Roman" w:hAnsi="Times New Roman" w:cs="Times New Roman"/>
              </w:rPr>
              <w:t>минимальная ширина земельных участков вдоль фронта улиц и проездов</w:t>
            </w:r>
          </w:p>
        </w:tc>
        <w:tc>
          <w:tcPr>
            <w:tcW w:w="1134" w:type="dxa"/>
            <w:textDirection w:val="btLr"/>
            <w:vAlign w:val="center"/>
          </w:tcPr>
          <w:p w:rsidR="00287483" w:rsidRPr="00D82D18" w:rsidRDefault="00287483" w:rsidP="007E7AF3">
            <w:pPr>
              <w:ind w:right="113" w:firstLine="0"/>
              <w:jc w:val="center"/>
              <w:rPr>
                <w:rFonts w:ascii="Times New Roman" w:eastAsia="SimSun" w:hAnsi="Times New Roman" w:cs="Times New Roman"/>
                <w:lang w:eastAsia="zh-CN"/>
              </w:rPr>
            </w:pPr>
            <w:r w:rsidRPr="00D82D18">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850" w:type="dxa"/>
            <w:gridSpan w:val="2"/>
            <w:textDirection w:val="btLr"/>
            <w:vAlign w:val="center"/>
          </w:tcPr>
          <w:p w:rsidR="00287483" w:rsidRPr="00D82D18" w:rsidRDefault="00287483" w:rsidP="007E7AF3">
            <w:pPr>
              <w:ind w:right="113" w:firstLine="0"/>
              <w:jc w:val="center"/>
              <w:rPr>
                <w:rFonts w:ascii="Times New Roman" w:eastAsia="SimSun" w:hAnsi="Times New Roman" w:cs="Times New Roman"/>
                <w:lang w:eastAsia="zh-CN"/>
              </w:rPr>
            </w:pPr>
            <w:r w:rsidRPr="00D82D18">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851" w:type="dxa"/>
            <w:textDirection w:val="btLr"/>
            <w:vAlign w:val="center"/>
          </w:tcPr>
          <w:p w:rsidR="00287483" w:rsidRPr="00D82D18" w:rsidRDefault="00287483" w:rsidP="007E7AF3">
            <w:pPr>
              <w:ind w:right="113" w:firstLine="0"/>
              <w:jc w:val="center"/>
              <w:rPr>
                <w:rFonts w:ascii="Times New Roman" w:eastAsia="SimSun" w:hAnsi="Times New Roman" w:cs="Times New Roman"/>
                <w:lang w:eastAsia="zh-CN"/>
              </w:rPr>
            </w:pPr>
            <w:r w:rsidRPr="00D82D18">
              <w:rPr>
                <w:rFonts w:ascii="Times New Roman" w:hAnsi="Times New Roman" w:cs="Times New Roman"/>
              </w:rPr>
              <w:t>максимальное количество надземных этажей</w:t>
            </w:r>
          </w:p>
        </w:tc>
        <w:tc>
          <w:tcPr>
            <w:tcW w:w="850" w:type="dxa"/>
            <w:textDirection w:val="btLr"/>
            <w:vAlign w:val="center"/>
          </w:tcPr>
          <w:p w:rsidR="00287483" w:rsidRPr="00D82D18" w:rsidRDefault="00287483" w:rsidP="007E7AF3">
            <w:pPr>
              <w:ind w:right="113" w:firstLine="0"/>
              <w:jc w:val="center"/>
              <w:rPr>
                <w:rFonts w:ascii="Times New Roman" w:hAnsi="Times New Roman" w:cs="Times New Roman"/>
              </w:rPr>
            </w:pPr>
            <w:r w:rsidRPr="00D82D18">
              <w:rPr>
                <w:rFonts w:ascii="Times New Roman" w:hAnsi="Times New Roman" w:cs="Times New Roman"/>
              </w:rPr>
              <w:t>максимальная высота зданий</w:t>
            </w:r>
          </w:p>
        </w:tc>
        <w:tc>
          <w:tcPr>
            <w:tcW w:w="709" w:type="dxa"/>
            <w:textDirection w:val="btLr"/>
            <w:vAlign w:val="center"/>
          </w:tcPr>
          <w:p w:rsidR="00287483" w:rsidRPr="00D82D18" w:rsidRDefault="00287483" w:rsidP="007E7AF3">
            <w:pPr>
              <w:ind w:right="113" w:firstLine="0"/>
              <w:jc w:val="center"/>
              <w:rPr>
                <w:rFonts w:ascii="Times New Roman" w:hAnsi="Times New Roman" w:cs="Times New Roman"/>
              </w:rPr>
            </w:pPr>
            <w:r w:rsidRPr="00D82D18">
              <w:rPr>
                <w:rFonts w:ascii="Times New Roman" w:hAnsi="Times New Roman" w:cs="Times New Roman"/>
              </w:rPr>
              <w:t>максимальный процент застройки земельного участка</w:t>
            </w:r>
          </w:p>
        </w:tc>
      </w:tr>
      <w:tr w:rsidR="00287483" w:rsidRPr="00D82D18" w:rsidTr="007E7AF3">
        <w:trPr>
          <w:cantSplit/>
          <w:trHeight w:val="237"/>
          <w:jc w:val="center"/>
        </w:trPr>
        <w:tc>
          <w:tcPr>
            <w:tcW w:w="2452" w:type="dxa"/>
            <w:shd w:val="clear" w:color="auto" w:fill="auto"/>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1</w:t>
            </w:r>
          </w:p>
        </w:tc>
        <w:tc>
          <w:tcPr>
            <w:tcW w:w="850" w:type="dxa"/>
            <w:shd w:val="clear" w:color="auto" w:fill="auto"/>
            <w:vAlign w:val="center"/>
          </w:tcPr>
          <w:p w:rsidR="00287483" w:rsidRPr="00D82D18" w:rsidRDefault="00287483" w:rsidP="007E7AF3">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2</w:t>
            </w:r>
          </w:p>
        </w:tc>
        <w:tc>
          <w:tcPr>
            <w:tcW w:w="1033" w:type="dxa"/>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3</w:t>
            </w:r>
          </w:p>
        </w:tc>
        <w:tc>
          <w:tcPr>
            <w:tcW w:w="709" w:type="dxa"/>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4</w:t>
            </w:r>
          </w:p>
        </w:tc>
        <w:tc>
          <w:tcPr>
            <w:tcW w:w="1134" w:type="dxa"/>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5</w:t>
            </w:r>
          </w:p>
        </w:tc>
        <w:tc>
          <w:tcPr>
            <w:tcW w:w="850" w:type="dxa"/>
            <w:gridSpan w:val="2"/>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6</w:t>
            </w:r>
          </w:p>
        </w:tc>
        <w:tc>
          <w:tcPr>
            <w:tcW w:w="851" w:type="dxa"/>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7</w:t>
            </w:r>
          </w:p>
        </w:tc>
        <w:tc>
          <w:tcPr>
            <w:tcW w:w="850" w:type="dxa"/>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8</w:t>
            </w:r>
          </w:p>
        </w:tc>
        <w:tc>
          <w:tcPr>
            <w:tcW w:w="709" w:type="dxa"/>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9</w:t>
            </w:r>
          </w:p>
        </w:tc>
      </w:tr>
      <w:tr w:rsidR="00287483" w:rsidRPr="00D82D18" w:rsidTr="007E7AF3">
        <w:trPr>
          <w:cantSplit/>
          <w:trHeight w:val="843"/>
          <w:jc w:val="center"/>
        </w:trPr>
        <w:tc>
          <w:tcPr>
            <w:tcW w:w="2452" w:type="dxa"/>
            <w:shd w:val="clear" w:color="auto" w:fill="auto"/>
          </w:tcPr>
          <w:p w:rsidR="00287483" w:rsidRPr="00D82D18" w:rsidRDefault="00287483" w:rsidP="003B716D">
            <w:pPr>
              <w:ind w:firstLine="0"/>
              <w:rPr>
                <w:rFonts w:ascii="Times New Roman" w:hAnsi="Times New Roman" w:cs="Times New Roman"/>
              </w:rPr>
            </w:pPr>
            <w:r w:rsidRPr="00D82D18">
              <w:rPr>
                <w:rFonts w:ascii="Times New Roman" w:hAnsi="Times New Roman" w:cs="Times New Roman"/>
              </w:rPr>
              <w:t>Запас</w:t>
            </w:r>
          </w:p>
        </w:tc>
        <w:tc>
          <w:tcPr>
            <w:tcW w:w="850" w:type="dxa"/>
            <w:shd w:val="clear" w:color="auto" w:fill="auto"/>
          </w:tcPr>
          <w:p w:rsidR="00287483" w:rsidRPr="00D82D18" w:rsidRDefault="00287483" w:rsidP="003B716D">
            <w:pPr>
              <w:ind w:firstLine="0"/>
              <w:rPr>
                <w:rFonts w:ascii="Times New Roman" w:hAnsi="Times New Roman" w:cs="Times New Roman"/>
              </w:rPr>
            </w:pPr>
            <w:r w:rsidRPr="00D82D18">
              <w:rPr>
                <w:rFonts w:ascii="Times New Roman" w:hAnsi="Times New Roman" w:cs="Times New Roman"/>
              </w:rPr>
              <w:t>12.3</w:t>
            </w:r>
          </w:p>
        </w:tc>
        <w:tc>
          <w:tcPr>
            <w:tcW w:w="1033" w:type="dxa"/>
          </w:tcPr>
          <w:p w:rsidR="00287483" w:rsidRPr="00D82D18" w:rsidRDefault="003B716D" w:rsidP="003B716D">
            <w:pPr>
              <w:pStyle w:val="affff7"/>
              <w:spacing w:before="0" w:beforeAutospacing="0" w:after="0"/>
              <w:jc w:val="center"/>
            </w:pPr>
            <w:r w:rsidRPr="00D82D18">
              <w:t>10</w:t>
            </w:r>
            <w:r w:rsidR="00287483" w:rsidRPr="00D82D18">
              <w:t>00/</w:t>
            </w:r>
          </w:p>
          <w:p w:rsidR="00287483" w:rsidRPr="00D82D18" w:rsidRDefault="00287483" w:rsidP="003B716D">
            <w:pPr>
              <w:pStyle w:val="affff7"/>
              <w:spacing w:before="0" w:beforeAutospacing="0" w:after="0"/>
              <w:jc w:val="center"/>
            </w:pPr>
            <w:r w:rsidRPr="00D82D18">
              <w:t>50000</w:t>
            </w:r>
          </w:p>
          <w:p w:rsidR="00287483" w:rsidRPr="00D82D18" w:rsidRDefault="00287483" w:rsidP="003B716D">
            <w:pPr>
              <w:pStyle w:val="affff7"/>
              <w:spacing w:before="0" w:beforeAutospacing="0" w:after="0"/>
              <w:jc w:val="center"/>
            </w:pPr>
            <w:r w:rsidRPr="00D82D18">
              <w:t>кв.м</w:t>
            </w:r>
          </w:p>
        </w:tc>
        <w:tc>
          <w:tcPr>
            <w:tcW w:w="5103" w:type="dxa"/>
            <w:gridSpan w:val="7"/>
          </w:tcPr>
          <w:p w:rsidR="00287483" w:rsidRPr="00D82D18" w:rsidRDefault="00287483" w:rsidP="003B716D">
            <w:pPr>
              <w:pStyle w:val="affff7"/>
              <w:spacing w:before="0" w:beforeAutospacing="0" w:after="0"/>
              <w:jc w:val="center"/>
            </w:pPr>
            <w:r w:rsidRPr="00D82D18">
              <w:t>Не подлежат установлению, капитальное строительство запрещено</w:t>
            </w:r>
          </w:p>
        </w:tc>
      </w:tr>
      <w:tr w:rsidR="00287483" w:rsidRPr="00D82D18" w:rsidTr="007E7AF3">
        <w:trPr>
          <w:cantSplit/>
          <w:trHeight w:val="843"/>
          <w:jc w:val="center"/>
        </w:trPr>
        <w:tc>
          <w:tcPr>
            <w:tcW w:w="2452" w:type="dxa"/>
            <w:shd w:val="clear" w:color="auto" w:fill="auto"/>
          </w:tcPr>
          <w:p w:rsidR="00287483" w:rsidRPr="00D82D18" w:rsidRDefault="00287483" w:rsidP="003B716D">
            <w:pPr>
              <w:pStyle w:val="ConsPlusNormal"/>
              <w:ind w:firstLine="0"/>
              <w:rPr>
                <w:rFonts w:ascii="Times New Roman" w:hAnsi="Times New Roman" w:cs="Times New Roman"/>
                <w:sz w:val="24"/>
                <w:szCs w:val="24"/>
              </w:rPr>
            </w:pPr>
            <w:r w:rsidRPr="00D82D18">
              <w:rPr>
                <w:rFonts w:ascii="Times New Roman" w:hAnsi="Times New Roman" w:cs="Times New Roman"/>
                <w:sz w:val="24"/>
                <w:szCs w:val="24"/>
              </w:rPr>
              <w:t>Сенокошение</w:t>
            </w:r>
          </w:p>
        </w:tc>
        <w:tc>
          <w:tcPr>
            <w:tcW w:w="850" w:type="dxa"/>
            <w:shd w:val="clear" w:color="auto" w:fill="auto"/>
          </w:tcPr>
          <w:p w:rsidR="00287483" w:rsidRPr="00D82D18" w:rsidRDefault="00287483" w:rsidP="003B716D">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1.19</w:t>
            </w:r>
          </w:p>
        </w:tc>
        <w:tc>
          <w:tcPr>
            <w:tcW w:w="1033" w:type="dxa"/>
          </w:tcPr>
          <w:p w:rsidR="00287483" w:rsidRPr="00D82D18" w:rsidRDefault="003B716D" w:rsidP="003B716D">
            <w:pPr>
              <w:pStyle w:val="affff7"/>
              <w:spacing w:before="0" w:beforeAutospacing="0" w:after="0"/>
              <w:jc w:val="center"/>
            </w:pPr>
            <w:r w:rsidRPr="00D82D18">
              <w:t>10</w:t>
            </w:r>
            <w:r w:rsidR="00287483" w:rsidRPr="00D82D18">
              <w:t>00/</w:t>
            </w:r>
          </w:p>
          <w:p w:rsidR="00287483" w:rsidRPr="00D82D18" w:rsidRDefault="00287483" w:rsidP="003B716D">
            <w:pPr>
              <w:pStyle w:val="affff7"/>
              <w:spacing w:before="0" w:beforeAutospacing="0" w:after="0"/>
              <w:jc w:val="center"/>
            </w:pPr>
            <w:r w:rsidRPr="00D82D18">
              <w:t>50000</w:t>
            </w:r>
          </w:p>
          <w:p w:rsidR="00287483" w:rsidRPr="00D82D18" w:rsidRDefault="00287483" w:rsidP="003B716D">
            <w:pPr>
              <w:pStyle w:val="affff7"/>
              <w:spacing w:before="0" w:beforeAutospacing="0" w:after="0"/>
              <w:jc w:val="center"/>
            </w:pPr>
            <w:r w:rsidRPr="00D82D18">
              <w:t>кв.м</w:t>
            </w:r>
          </w:p>
        </w:tc>
        <w:tc>
          <w:tcPr>
            <w:tcW w:w="5103" w:type="dxa"/>
            <w:gridSpan w:val="7"/>
          </w:tcPr>
          <w:p w:rsidR="00287483" w:rsidRPr="00D82D18" w:rsidRDefault="00287483" w:rsidP="003B716D">
            <w:pPr>
              <w:pStyle w:val="affff7"/>
              <w:spacing w:before="0" w:beforeAutospacing="0" w:after="0"/>
              <w:jc w:val="center"/>
            </w:pPr>
            <w:r w:rsidRPr="00D82D18">
              <w:t>Не подлежат установлению, капитальное строительство запрещено</w:t>
            </w:r>
          </w:p>
        </w:tc>
      </w:tr>
      <w:tr w:rsidR="00287483" w:rsidRPr="00D82D18" w:rsidTr="007E7AF3">
        <w:trPr>
          <w:cantSplit/>
          <w:trHeight w:val="843"/>
          <w:jc w:val="center"/>
        </w:trPr>
        <w:tc>
          <w:tcPr>
            <w:tcW w:w="2452" w:type="dxa"/>
            <w:shd w:val="clear" w:color="auto" w:fill="auto"/>
          </w:tcPr>
          <w:p w:rsidR="00287483" w:rsidRPr="00D82D18" w:rsidRDefault="00287483" w:rsidP="003B716D">
            <w:pPr>
              <w:pStyle w:val="affff7"/>
              <w:spacing w:before="0" w:beforeAutospacing="0" w:after="0"/>
            </w:pPr>
            <w:r w:rsidRPr="00D82D18">
              <w:t>Благоустройство территории</w:t>
            </w:r>
          </w:p>
        </w:tc>
        <w:tc>
          <w:tcPr>
            <w:tcW w:w="850" w:type="dxa"/>
            <w:shd w:val="clear" w:color="auto" w:fill="auto"/>
          </w:tcPr>
          <w:p w:rsidR="00287483" w:rsidRPr="00D82D18" w:rsidRDefault="00287483" w:rsidP="003B716D">
            <w:pPr>
              <w:pStyle w:val="affff7"/>
              <w:spacing w:before="0" w:beforeAutospacing="0" w:after="0"/>
              <w:jc w:val="center"/>
            </w:pPr>
            <w:r w:rsidRPr="00D82D18">
              <w:t>12.0</w:t>
            </w:r>
          </w:p>
        </w:tc>
        <w:tc>
          <w:tcPr>
            <w:tcW w:w="6136" w:type="dxa"/>
            <w:gridSpan w:val="8"/>
          </w:tcPr>
          <w:p w:rsidR="00287483" w:rsidRPr="00D82D18" w:rsidRDefault="00287483" w:rsidP="003B716D">
            <w:pPr>
              <w:pStyle w:val="affff7"/>
              <w:spacing w:before="0" w:beforeAutospacing="0" w:after="0"/>
              <w:jc w:val="center"/>
            </w:pPr>
            <w:r w:rsidRPr="00D82D18">
              <w:t>Не подлежат установлению</w:t>
            </w:r>
          </w:p>
        </w:tc>
      </w:tr>
      <w:tr w:rsidR="00287483" w:rsidRPr="00D82D18" w:rsidTr="007E7AF3">
        <w:trPr>
          <w:cantSplit/>
          <w:trHeight w:val="420"/>
          <w:jc w:val="center"/>
        </w:trPr>
        <w:tc>
          <w:tcPr>
            <w:tcW w:w="2452" w:type="dxa"/>
            <w:shd w:val="clear" w:color="auto" w:fill="auto"/>
          </w:tcPr>
          <w:p w:rsidR="00287483" w:rsidRPr="00D82D18" w:rsidRDefault="00287483" w:rsidP="003B716D">
            <w:pPr>
              <w:ind w:firstLine="0"/>
              <w:rPr>
                <w:rFonts w:ascii="Times New Roman" w:eastAsia="SimSun" w:hAnsi="Times New Roman" w:cs="Times New Roman"/>
                <w:lang w:eastAsia="zh-CN"/>
              </w:rPr>
            </w:pPr>
            <w:r w:rsidRPr="00D82D18">
              <w:rPr>
                <w:rFonts w:ascii="Times New Roman" w:hAnsi="Times New Roman" w:cs="Times New Roman"/>
              </w:rPr>
              <w:t>Предоставление коммунальных услуг</w:t>
            </w:r>
          </w:p>
        </w:tc>
        <w:tc>
          <w:tcPr>
            <w:tcW w:w="850" w:type="dxa"/>
            <w:shd w:val="clear" w:color="auto" w:fill="auto"/>
          </w:tcPr>
          <w:p w:rsidR="00287483" w:rsidRPr="00D82D18" w:rsidRDefault="00287483" w:rsidP="003B716D">
            <w:pPr>
              <w:ind w:firstLine="0"/>
              <w:jc w:val="center"/>
              <w:rPr>
                <w:rFonts w:ascii="Times New Roman" w:eastAsia="SimSun" w:hAnsi="Times New Roman" w:cs="Times New Roman"/>
                <w:lang w:eastAsia="zh-CN"/>
              </w:rPr>
            </w:pPr>
            <w:r w:rsidRPr="00D82D18">
              <w:rPr>
                <w:rFonts w:ascii="Times New Roman" w:hAnsi="Times New Roman" w:cs="Times New Roman"/>
              </w:rPr>
              <w:t>3.1.1</w:t>
            </w:r>
          </w:p>
        </w:tc>
        <w:tc>
          <w:tcPr>
            <w:tcW w:w="1033" w:type="dxa"/>
          </w:tcPr>
          <w:p w:rsidR="00287483" w:rsidRPr="00D82D18" w:rsidRDefault="00287483" w:rsidP="003B716D">
            <w:pPr>
              <w:pStyle w:val="affff7"/>
              <w:spacing w:before="0" w:beforeAutospacing="0" w:after="0"/>
              <w:jc w:val="center"/>
            </w:pPr>
            <w:r w:rsidRPr="00D82D18">
              <w:t>1/</w:t>
            </w:r>
          </w:p>
          <w:p w:rsidR="00287483" w:rsidRPr="00D82D18" w:rsidRDefault="00287483" w:rsidP="003B716D">
            <w:pPr>
              <w:pStyle w:val="affff7"/>
              <w:spacing w:before="0" w:beforeAutospacing="0" w:after="0"/>
              <w:jc w:val="center"/>
            </w:pPr>
            <w:r w:rsidRPr="00D82D18">
              <w:t>5000</w:t>
            </w:r>
          </w:p>
          <w:p w:rsidR="00287483" w:rsidRPr="00D82D18" w:rsidRDefault="00287483" w:rsidP="003B716D">
            <w:pPr>
              <w:pStyle w:val="affff7"/>
              <w:spacing w:before="0" w:beforeAutospacing="0" w:after="0"/>
              <w:ind w:hanging="44"/>
              <w:jc w:val="center"/>
            </w:pPr>
            <w:r w:rsidRPr="00D82D18">
              <w:t>кв.м</w:t>
            </w:r>
          </w:p>
        </w:tc>
        <w:tc>
          <w:tcPr>
            <w:tcW w:w="5103" w:type="dxa"/>
            <w:gridSpan w:val="7"/>
          </w:tcPr>
          <w:p w:rsidR="00287483" w:rsidRPr="00D82D18" w:rsidRDefault="00287483" w:rsidP="003B716D">
            <w:pPr>
              <w:pStyle w:val="ConsPlusNormal"/>
              <w:ind w:hanging="15"/>
              <w:jc w:val="center"/>
              <w:rPr>
                <w:rFonts w:ascii="Times New Roman" w:hAnsi="Times New Roman" w:cs="Times New Roman"/>
                <w:sz w:val="24"/>
                <w:szCs w:val="24"/>
              </w:rPr>
            </w:pPr>
            <w:r w:rsidRPr="00D82D18">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287483" w:rsidRPr="00D82D18" w:rsidTr="007E7AF3">
        <w:trPr>
          <w:cantSplit/>
          <w:trHeight w:val="411"/>
          <w:jc w:val="center"/>
        </w:trPr>
        <w:tc>
          <w:tcPr>
            <w:tcW w:w="2452" w:type="dxa"/>
            <w:shd w:val="clear" w:color="auto" w:fill="auto"/>
          </w:tcPr>
          <w:p w:rsidR="00287483" w:rsidRPr="00D82D18" w:rsidRDefault="00287483" w:rsidP="003B716D">
            <w:pPr>
              <w:ind w:firstLine="0"/>
              <w:rPr>
                <w:rFonts w:ascii="Times New Roman" w:hAnsi="Times New Roman" w:cs="Times New Roman"/>
              </w:rPr>
            </w:pPr>
            <w:r w:rsidRPr="00D82D18">
              <w:rPr>
                <w:rFonts w:ascii="Times New Roman" w:hAnsi="Times New Roman" w:cs="Times New Roman"/>
              </w:rPr>
              <w:t>Питомники</w:t>
            </w:r>
          </w:p>
        </w:tc>
        <w:tc>
          <w:tcPr>
            <w:tcW w:w="850" w:type="dxa"/>
            <w:shd w:val="clear" w:color="auto" w:fill="auto"/>
          </w:tcPr>
          <w:p w:rsidR="00287483" w:rsidRPr="00D82D18" w:rsidRDefault="00287483" w:rsidP="003B716D">
            <w:pPr>
              <w:ind w:firstLine="0"/>
              <w:rPr>
                <w:rFonts w:ascii="Times New Roman" w:hAnsi="Times New Roman" w:cs="Times New Roman"/>
              </w:rPr>
            </w:pPr>
            <w:r w:rsidRPr="00D82D18">
              <w:rPr>
                <w:rFonts w:ascii="Times New Roman" w:hAnsi="Times New Roman" w:cs="Times New Roman"/>
              </w:rPr>
              <w:t>1.17</w:t>
            </w:r>
          </w:p>
        </w:tc>
        <w:tc>
          <w:tcPr>
            <w:tcW w:w="1033" w:type="dxa"/>
          </w:tcPr>
          <w:p w:rsidR="00287483" w:rsidRPr="00D82D18" w:rsidRDefault="00287483" w:rsidP="003B716D">
            <w:pPr>
              <w:pStyle w:val="affff7"/>
              <w:spacing w:before="0" w:beforeAutospacing="0" w:after="0"/>
              <w:jc w:val="center"/>
            </w:pPr>
            <w:r w:rsidRPr="00D82D18">
              <w:t>2500/</w:t>
            </w:r>
          </w:p>
          <w:p w:rsidR="00287483" w:rsidRPr="00D82D18" w:rsidRDefault="00287483" w:rsidP="003B716D">
            <w:pPr>
              <w:pStyle w:val="affff7"/>
              <w:spacing w:before="0" w:beforeAutospacing="0" w:after="0"/>
              <w:jc w:val="center"/>
            </w:pPr>
            <w:r w:rsidRPr="00D82D18">
              <w:t>50000</w:t>
            </w:r>
          </w:p>
          <w:p w:rsidR="00287483" w:rsidRPr="00D82D18" w:rsidRDefault="00287483" w:rsidP="003B716D">
            <w:pPr>
              <w:pStyle w:val="affff7"/>
              <w:spacing w:before="0" w:beforeAutospacing="0" w:after="0"/>
              <w:jc w:val="center"/>
            </w:pPr>
            <w:r w:rsidRPr="00D82D18">
              <w:t>кв.м</w:t>
            </w:r>
          </w:p>
        </w:tc>
        <w:tc>
          <w:tcPr>
            <w:tcW w:w="709" w:type="dxa"/>
          </w:tcPr>
          <w:p w:rsidR="00287483" w:rsidRPr="00D82D18" w:rsidRDefault="00287483" w:rsidP="003B716D">
            <w:pPr>
              <w:pStyle w:val="affff7"/>
              <w:spacing w:before="0" w:beforeAutospacing="0" w:after="0"/>
              <w:jc w:val="center"/>
            </w:pPr>
            <w:r w:rsidRPr="00D82D18">
              <w:t>10 м</w:t>
            </w:r>
          </w:p>
        </w:tc>
        <w:tc>
          <w:tcPr>
            <w:tcW w:w="1275" w:type="dxa"/>
            <w:gridSpan w:val="2"/>
          </w:tcPr>
          <w:p w:rsidR="00287483" w:rsidRPr="00D82D18" w:rsidRDefault="00287483" w:rsidP="003B716D">
            <w:pPr>
              <w:pStyle w:val="affff7"/>
              <w:spacing w:before="0" w:beforeAutospacing="0" w:after="0"/>
              <w:jc w:val="center"/>
            </w:pPr>
            <w:r w:rsidRPr="00D82D18">
              <w:t>5 м</w:t>
            </w:r>
          </w:p>
        </w:tc>
        <w:tc>
          <w:tcPr>
            <w:tcW w:w="709" w:type="dxa"/>
          </w:tcPr>
          <w:p w:rsidR="00287483" w:rsidRPr="00D82D18" w:rsidRDefault="00287483" w:rsidP="003B716D">
            <w:pPr>
              <w:pStyle w:val="ConsPlusNormal"/>
              <w:ind w:firstLine="0"/>
              <w:jc w:val="center"/>
              <w:rPr>
                <w:rFonts w:ascii="Times New Roman" w:hAnsi="Times New Roman" w:cs="Times New Roman"/>
                <w:sz w:val="24"/>
                <w:szCs w:val="24"/>
              </w:rPr>
            </w:pPr>
            <w:r w:rsidRPr="00D82D18">
              <w:rPr>
                <w:rFonts w:ascii="Times New Roman" w:hAnsi="Times New Roman" w:cs="Times New Roman"/>
                <w:sz w:val="24"/>
                <w:szCs w:val="24"/>
              </w:rPr>
              <w:t>3 м</w:t>
            </w:r>
          </w:p>
        </w:tc>
        <w:tc>
          <w:tcPr>
            <w:tcW w:w="851" w:type="dxa"/>
          </w:tcPr>
          <w:p w:rsidR="00287483" w:rsidRPr="00D82D18" w:rsidRDefault="00287483" w:rsidP="003B716D">
            <w:pPr>
              <w:pStyle w:val="affff7"/>
              <w:spacing w:before="0" w:beforeAutospacing="0" w:after="0"/>
              <w:jc w:val="center"/>
            </w:pPr>
            <w:r w:rsidRPr="00D82D18">
              <w:t>1</w:t>
            </w:r>
          </w:p>
        </w:tc>
        <w:tc>
          <w:tcPr>
            <w:tcW w:w="850" w:type="dxa"/>
          </w:tcPr>
          <w:p w:rsidR="00287483" w:rsidRPr="00D82D18" w:rsidRDefault="00287483" w:rsidP="003B716D">
            <w:pPr>
              <w:pStyle w:val="affff7"/>
              <w:spacing w:before="0" w:beforeAutospacing="0" w:after="0"/>
              <w:jc w:val="center"/>
            </w:pPr>
            <w:r w:rsidRPr="00D82D18">
              <w:t>5</w:t>
            </w:r>
          </w:p>
        </w:tc>
        <w:tc>
          <w:tcPr>
            <w:tcW w:w="709" w:type="dxa"/>
          </w:tcPr>
          <w:p w:rsidR="00287483" w:rsidRPr="00D82D18" w:rsidRDefault="00287483" w:rsidP="003B716D">
            <w:pPr>
              <w:pStyle w:val="affff7"/>
              <w:spacing w:before="0" w:beforeAutospacing="0" w:after="0"/>
              <w:jc w:val="center"/>
            </w:pPr>
            <w:r w:rsidRPr="00D82D18">
              <w:t>10%</w:t>
            </w:r>
          </w:p>
        </w:tc>
      </w:tr>
    </w:tbl>
    <w:p w:rsidR="00287483" w:rsidRPr="00D82D18" w:rsidRDefault="00287483" w:rsidP="00287483">
      <w:pPr>
        <w:rPr>
          <w:rFonts w:ascii="Times New Roman" w:eastAsia="SimSun" w:hAnsi="Times New Roman" w:cs="Times New Roman"/>
          <w:lang w:eastAsia="zh-CN"/>
        </w:rPr>
      </w:pPr>
    </w:p>
    <w:p w:rsidR="00287483" w:rsidRPr="00D82D18" w:rsidRDefault="00287483" w:rsidP="00287483">
      <w:pPr>
        <w:ind w:firstLine="426"/>
        <w:rPr>
          <w:rFonts w:ascii="Times New Roman" w:eastAsia="SimSun" w:hAnsi="Times New Roman" w:cs="Times New Roman"/>
          <w:lang w:eastAsia="zh-CN"/>
        </w:rPr>
        <w:sectPr w:rsidR="00287483" w:rsidRPr="00D82D18" w:rsidSect="00D82D18">
          <w:pgSz w:w="11906" w:h="16838"/>
          <w:pgMar w:top="567" w:right="709" w:bottom="709" w:left="1134" w:header="720" w:footer="363" w:gutter="0"/>
          <w:cols w:space="720"/>
          <w:docGrid w:linePitch="360"/>
        </w:sectPr>
      </w:pPr>
    </w:p>
    <w:p w:rsidR="00287483" w:rsidRPr="00D82D18" w:rsidRDefault="00287483" w:rsidP="00287483">
      <w:pPr>
        <w:ind w:firstLine="426"/>
        <w:rPr>
          <w:rFonts w:ascii="Times New Roman" w:eastAsia="SimSun" w:hAnsi="Times New Roman" w:cs="Times New Roman"/>
          <w:lang w:eastAsia="zh-CN"/>
        </w:rPr>
      </w:pPr>
      <w:r w:rsidRPr="00D82D18">
        <w:rPr>
          <w:rFonts w:ascii="Times New Roman" w:eastAsia="SimSun" w:hAnsi="Times New Roman" w:cs="Times New Roman"/>
          <w:lang w:eastAsia="zh-CN"/>
        </w:rPr>
        <w:lastRenderedPageBreak/>
        <w:t>2.2) Условно разрешенные виды использования земельных участков и объектов капитального строительства:</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65"/>
        <w:gridCol w:w="812"/>
        <w:gridCol w:w="992"/>
        <w:gridCol w:w="851"/>
        <w:gridCol w:w="1260"/>
        <w:gridCol w:w="992"/>
        <w:gridCol w:w="866"/>
        <w:gridCol w:w="800"/>
        <w:gridCol w:w="851"/>
      </w:tblGrid>
      <w:tr w:rsidR="00287483" w:rsidRPr="00D82D18" w:rsidTr="007E7AF3">
        <w:trPr>
          <w:cantSplit/>
          <w:trHeight w:val="834"/>
          <w:jc w:val="center"/>
        </w:trPr>
        <w:tc>
          <w:tcPr>
            <w:tcW w:w="2465" w:type="dxa"/>
            <w:vMerge w:val="restart"/>
            <w:shd w:val="clear" w:color="auto" w:fill="auto"/>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Наименование вида разрешенного использования</w:t>
            </w:r>
          </w:p>
        </w:tc>
        <w:tc>
          <w:tcPr>
            <w:tcW w:w="812" w:type="dxa"/>
            <w:vMerge w:val="restart"/>
            <w:shd w:val="clear" w:color="auto" w:fill="auto"/>
            <w:vAlign w:val="center"/>
          </w:tcPr>
          <w:p w:rsidR="00287483" w:rsidRPr="00D82D18" w:rsidRDefault="00287483" w:rsidP="007E7AF3">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Код</w:t>
            </w:r>
          </w:p>
        </w:tc>
        <w:tc>
          <w:tcPr>
            <w:tcW w:w="6612" w:type="dxa"/>
            <w:gridSpan w:val="7"/>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287483" w:rsidRPr="00D82D18" w:rsidTr="007E7AF3">
        <w:trPr>
          <w:cantSplit/>
          <w:trHeight w:val="4119"/>
          <w:jc w:val="center"/>
        </w:trPr>
        <w:tc>
          <w:tcPr>
            <w:tcW w:w="2465" w:type="dxa"/>
            <w:vMerge/>
            <w:shd w:val="clear" w:color="auto" w:fill="auto"/>
          </w:tcPr>
          <w:p w:rsidR="00287483" w:rsidRPr="00D82D18" w:rsidRDefault="00287483" w:rsidP="007E7AF3">
            <w:pPr>
              <w:ind w:firstLine="0"/>
              <w:jc w:val="center"/>
              <w:rPr>
                <w:rFonts w:ascii="Times New Roman" w:eastAsia="SimSun" w:hAnsi="Times New Roman" w:cs="Times New Roman"/>
                <w:lang w:eastAsia="zh-CN"/>
              </w:rPr>
            </w:pPr>
          </w:p>
        </w:tc>
        <w:tc>
          <w:tcPr>
            <w:tcW w:w="812" w:type="dxa"/>
            <w:vMerge/>
            <w:shd w:val="clear" w:color="auto" w:fill="auto"/>
          </w:tcPr>
          <w:p w:rsidR="00287483" w:rsidRPr="00D82D18" w:rsidRDefault="00287483" w:rsidP="007E7AF3">
            <w:pPr>
              <w:ind w:firstLine="0"/>
              <w:jc w:val="center"/>
              <w:rPr>
                <w:rFonts w:ascii="Times New Roman" w:eastAsia="SimSun" w:hAnsi="Times New Roman" w:cs="Times New Roman"/>
                <w:lang w:eastAsia="zh-CN"/>
              </w:rPr>
            </w:pPr>
          </w:p>
        </w:tc>
        <w:tc>
          <w:tcPr>
            <w:tcW w:w="992" w:type="dxa"/>
            <w:textDirection w:val="btLr"/>
            <w:vAlign w:val="center"/>
          </w:tcPr>
          <w:p w:rsidR="00287483" w:rsidRPr="00D82D18" w:rsidRDefault="00287483" w:rsidP="007E7AF3">
            <w:pPr>
              <w:ind w:firstLine="0"/>
              <w:jc w:val="center"/>
              <w:rPr>
                <w:rFonts w:ascii="Times New Roman" w:eastAsia="SimSun" w:hAnsi="Times New Roman" w:cs="Times New Roman"/>
                <w:lang w:eastAsia="zh-CN"/>
              </w:rPr>
            </w:pPr>
            <w:r w:rsidRPr="00D82D18">
              <w:rPr>
                <w:rFonts w:ascii="Times New Roman" w:hAnsi="Times New Roman" w:cs="Times New Roman"/>
              </w:rPr>
              <w:t xml:space="preserve">площадь земельных участков минимальная / максимальная </w:t>
            </w:r>
          </w:p>
        </w:tc>
        <w:tc>
          <w:tcPr>
            <w:tcW w:w="851" w:type="dxa"/>
            <w:textDirection w:val="btLr"/>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минимальная ширина земельных участков вдоль фронта улиц и проездов</w:t>
            </w:r>
          </w:p>
        </w:tc>
        <w:tc>
          <w:tcPr>
            <w:tcW w:w="1260" w:type="dxa"/>
            <w:textDirection w:val="btLr"/>
            <w:vAlign w:val="center"/>
          </w:tcPr>
          <w:p w:rsidR="00287483" w:rsidRPr="00D82D18" w:rsidRDefault="00287483" w:rsidP="007E7AF3">
            <w:pPr>
              <w:ind w:firstLine="0"/>
              <w:jc w:val="center"/>
              <w:rPr>
                <w:rFonts w:ascii="Times New Roman" w:eastAsia="SimSun" w:hAnsi="Times New Roman" w:cs="Times New Roman"/>
                <w:lang w:eastAsia="zh-CN"/>
              </w:rPr>
            </w:pPr>
            <w:r w:rsidRPr="00D82D18">
              <w:rPr>
                <w:rFonts w:ascii="Times New Roman" w:hAnsi="Times New Roman" w:cs="Times New Roman"/>
              </w:rPr>
              <w:t xml:space="preserve">минимальный отступ основных зданий,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287483" w:rsidRPr="00D82D18" w:rsidRDefault="00287483" w:rsidP="007E7AF3">
            <w:pPr>
              <w:ind w:firstLine="0"/>
              <w:jc w:val="center"/>
              <w:rPr>
                <w:rFonts w:ascii="Times New Roman" w:eastAsia="SimSun" w:hAnsi="Times New Roman" w:cs="Times New Roman"/>
                <w:lang w:eastAsia="zh-CN"/>
              </w:rPr>
            </w:pPr>
            <w:r w:rsidRPr="00D82D18">
              <w:rPr>
                <w:rFonts w:ascii="Times New Roman" w:hAnsi="Times New Roman" w:cs="Times New Roman"/>
              </w:rPr>
              <w:t>минимальный отступ основных зданий, строений и сооружений от границ смежных земельных участков</w:t>
            </w:r>
          </w:p>
        </w:tc>
        <w:tc>
          <w:tcPr>
            <w:tcW w:w="866" w:type="dxa"/>
            <w:textDirection w:val="btLr"/>
            <w:vAlign w:val="center"/>
          </w:tcPr>
          <w:p w:rsidR="00287483" w:rsidRPr="00D82D18" w:rsidRDefault="00287483" w:rsidP="007E7AF3">
            <w:pPr>
              <w:ind w:firstLine="0"/>
              <w:jc w:val="center"/>
              <w:rPr>
                <w:rFonts w:ascii="Times New Roman" w:eastAsia="SimSun" w:hAnsi="Times New Roman" w:cs="Times New Roman"/>
                <w:lang w:eastAsia="zh-CN"/>
              </w:rPr>
            </w:pPr>
            <w:r w:rsidRPr="00D82D18">
              <w:rPr>
                <w:rFonts w:ascii="Times New Roman" w:hAnsi="Times New Roman" w:cs="Times New Roman"/>
              </w:rPr>
              <w:t>максимальное количество надземных этажей</w:t>
            </w:r>
          </w:p>
        </w:tc>
        <w:tc>
          <w:tcPr>
            <w:tcW w:w="800" w:type="dxa"/>
            <w:textDirection w:val="btLr"/>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максимальная высота зданий</w:t>
            </w:r>
          </w:p>
        </w:tc>
        <w:tc>
          <w:tcPr>
            <w:tcW w:w="851" w:type="dxa"/>
            <w:textDirection w:val="btLr"/>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максимальный процент застройки земельного участка</w:t>
            </w:r>
          </w:p>
        </w:tc>
      </w:tr>
      <w:tr w:rsidR="00287483" w:rsidRPr="00D82D18" w:rsidTr="007E7AF3">
        <w:trPr>
          <w:cantSplit/>
          <w:trHeight w:val="237"/>
          <w:jc w:val="center"/>
        </w:trPr>
        <w:tc>
          <w:tcPr>
            <w:tcW w:w="2465" w:type="dxa"/>
            <w:shd w:val="clear" w:color="auto" w:fill="auto"/>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1</w:t>
            </w:r>
          </w:p>
        </w:tc>
        <w:tc>
          <w:tcPr>
            <w:tcW w:w="812" w:type="dxa"/>
            <w:shd w:val="clear" w:color="auto" w:fill="auto"/>
            <w:vAlign w:val="center"/>
          </w:tcPr>
          <w:p w:rsidR="00287483" w:rsidRPr="00D82D18" w:rsidRDefault="00287483" w:rsidP="007E7AF3">
            <w:pPr>
              <w:ind w:firstLine="0"/>
              <w:jc w:val="center"/>
              <w:rPr>
                <w:rFonts w:ascii="Times New Roman" w:eastAsia="SimSun" w:hAnsi="Times New Roman" w:cs="Times New Roman"/>
                <w:lang w:eastAsia="zh-CN"/>
              </w:rPr>
            </w:pPr>
            <w:r w:rsidRPr="00D82D18">
              <w:rPr>
                <w:rFonts w:ascii="Times New Roman" w:eastAsia="SimSun" w:hAnsi="Times New Roman" w:cs="Times New Roman"/>
                <w:lang w:eastAsia="zh-CN"/>
              </w:rPr>
              <w:t>2</w:t>
            </w:r>
          </w:p>
        </w:tc>
        <w:tc>
          <w:tcPr>
            <w:tcW w:w="992" w:type="dxa"/>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3</w:t>
            </w:r>
          </w:p>
        </w:tc>
        <w:tc>
          <w:tcPr>
            <w:tcW w:w="851" w:type="dxa"/>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4</w:t>
            </w:r>
          </w:p>
        </w:tc>
        <w:tc>
          <w:tcPr>
            <w:tcW w:w="1260" w:type="dxa"/>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5</w:t>
            </w:r>
          </w:p>
        </w:tc>
        <w:tc>
          <w:tcPr>
            <w:tcW w:w="992" w:type="dxa"/>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6</w:t>
            </w:r>
          </w:p>
        </w:tc>
        <w:tc>
          <w:tcPr>
            <w:tcW w:w="866" w:type="dxa"/>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7</w:t>
            </w:r>
          </w:p>
        </w:tc>
        <w:tc>
          <w:tcPr>
            <w:tcW w:w="800" w:type="dxa"/>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8</w:t>
            </w:r>
          </w:p>
        </w:tc>
        <w:tc>
          <w:tcPr>
            <w:tcW w:w="851" w:type="dxa"/>
            <w:vAlign w:val="center"/>
          </w:tcPr>
          <w:p w:rsidR="00287483" w:rsidRPr="00D82D18" w:rsidRDefault="00287483" w:rsidP="007E7AF3">
            <w:pPr>
              <w:ind w:firstLine="0"/>
              <w:jc w:val="center"/>
              <w:rPr>
                <w:rFonts w:ascii="Times New Roman" w:hAnsi="Times New Roman" w:cs="Times New Roman"/>
              </w:rPr>
            </w:pPr>
            <w:r w:rsidRPr="00D82D18">
              <w:rPr>
                <w:rFonts w:ascii="Times New Roman" w:hAnsi="Times New Roman" w:cs="Times New Roman"/>
              </w:rPr>
              <w:t>9</w:t>
            </w:r>
          </w:p>
        </w:tc>
      </w:tr>
      <w:tr w:rsidR="00287483" w:rsidRPr="00D82D18" w:rsidTr="007E7AF3">
        <w:trPr>
          <w:trHeight w:val="20"/>
          <w:jc w:val="center"/>
        </w:trPr>
        <w:tc>
          <w:tcPr>
            <w:tcW w:w="2465" w:type="dxa"/>
            <w:shd w:val="clear" w:color="auto" w:fill="auto"/>
          </w:tcPr>
          <w:p w:rsidR="00287483" w:rsidRPr="00D82D18" w:rsidRDefault="00287483" w:rsidP="007E7AF3">
            <w:pPr>
              <w:pStyle w:val="affff7"/>
            </w:pPr>
            <w:r w:rsidRPr="00D82D18">
              <w:t>Связь</w:t>
            </w:r>
          </w:p>
        </w:tc>
        <w:tc>
          <w:tcPr>
            <w:tcW w:w="812" w:type="dxa"/>
            <w:shd w:val="clear" w:color="auto" w:fill="auto"/>
          </w:tcPr>
          <w:p w:rsidR="00287483" w:rsidRPr="00D82D18" w:rsidRDefault="00287483" w:rsidP="007E7AF3">
            <w:pPr>
              <w:pStyle w:val="affff7"/>
              <w:jc w:val="center"/>
            </w:pPr>
            <w:r w:rsidRPr="00D82D18">
              <w:t>6.8</w:t>
            </w:r>
          </w:p>
        </w:tc>
        <w:tc>
          <w:tcPr>
            <w:tcW w:w="6612" w:type="dxa"/>
            <w:gridSpan w:val="7"/>
          </w:tcPr>
          <w:p w:rsidR="00287483" w:rsidRPr="00D82D18" w:rsidRDefault="00287483" w:rsidP="007E7AF3">
            <w:pPr>
              <w:pStyle w:val="affff7"/>
              <w:jc w:val="center"/>
            </w:pPr>
            <w:r w:rsidRPr="00D82D18">
              <w:t>Не подлежат установлению, определяются в соответствии с техническими и санитарными нормами</w:t>
            </w:r>
          </w:p>
        </w:tc>
      </w:tr>
    </w:tbl>
    <w:p w:rsidR="00287483" w:rsidRPr="00D82D18" w:rsidRDefault="00287483" w:rsidP="00287483">
      <w:pPr>
        <w:ind w:firstLine="426"/>
        <w:rPr>
          <w:rFonts w:ascii="Times New Roman" w:eastAsia="SimSun" w:hAnsi="Times New Roman" w:cs="Times New Roman"/>
          <w:lang w:eastAsia="zh-CN"/>
        </w:rPr>
      </w:pPr>
    </w:p>
    <w:p w:rsidR="00287483" w:rsidRPr="00D82D18" w:rsidRDefault="00287483" w:rsidP="00287483">
      <w:pPr>
        <w:ind w:firstLine="426"/>
        <w:rPr>
          <w:rFonts w:ascii="Times New Roman" w:eastAsia="SimSun" w:hAnsi="Times New Roman" w:cs="Times New Roman"/>
          <w:lang w:eastAsia="zh-CN"/>
        </w:rPr>
      </w:pPr>
      <w:r w:rsidRPr="00D82D18">
        <w:rPr>
          <w:rFonts w:ascii="Times New Roman" w:eastAsia="SimSun" w:hAnsi="Times New Roman" w:cs="Times New Roman"/>
          <w:lang w:eastAsia="zh-CN"/>
        </w:rPr>
        <w:t>2.3) Вспомогательные виды использования земельных участков и объектов капитального строительства:</w:t>
      </w:r>
    </w:p>
    <w:tbl>
      <w:tblPr>
        <w:tblW w:w="9985" w:type="dxa"/>
        <w:jc w:val="center"/>
        <w:tblInd w:w="1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97"/>
        <w:gridCol w:w="4988"/>
      </w:tblGrid>
      <w:tr w:rsidR="003B716D" w:rsidRPr="00D82D18" w:rsidTr="003B716D">
        <w:trPr>
          <w:trHeight w:val="552"/>
          <w:jc w:val="center"/>
        </w:trPr>
        <w:tc>
          <w:tcPr>
            <w:tcW w:w="4997" w:type="dxa"/>
            <w:tcBorders>
              <w:top w:val="single" w:sz="4" w:space="0" w:color="auto"/>
              <w:left w:val="single" w:sz="4" w:space="0" w:color="auto"/>
              <w:bottom w:val="single" w:sz="4" w:space="0" w:color="auto"/>
              <w:right w:val="single" w:sz="4" w:space="0" w:color="auto"/>
            </w:tcBorders>
            <w:vAlign w:val="center"/>
          </w:tcPr>
          <w:p w:rsidR="003B716D" w:rsidRPr="00D82D18" w:rsidRDefault="003B716D" w:rsidP="007E7AF3">
            <w:pPr>
              <w:tabs>
                <w:tab w:val="left" w:pos="2520"/>
              </w:tabs>
              <w:ind w:firstLine="0"/>
              <w:jc w:val="center"/>
              <w:rPr>
                <w:rFonts w:ascii="Times New Roman" w:hAnsi="Times New Roman" w:cs="Times New Roman"/>
              </w:rPr>
            </w:pPr>
            <w:r w:rsidRPr="00D82D18">
              <w:rPr>
                <w:rFonts w:ascii="Times New Roman" w:hAnsi="Times New Roman" w:cs="Times New Roman"/>
              </w:rPr>
              <w:t>Виды использования</w:t>
            </w:r>
          </w:p>
        </w:tc>
        <w:tc>
          <w:tcPr>
            <w:tcW w:w="4988" w:type="dxa"/>
            <w:tcBorders>
              <w:top w:val="single" w:sz="4" w:space="0" w:color="auto"/>
              <w:left w:val="single" w:sz="4" w:space="0" w:color="auto"/>
              <w:bottom w:val="single" w:sz="4" w:space="0" w:color="auto"/>
              <w:right w:val="single" w:sz="4" w:space="0" w:color="auto"/>
            </w:tcBorders>
            <w:vAlign w:val="center"/>
          </w:tcPr>
          <w:p w:rsidR="003B716D" w:rsidRPr="00D82D18" w:rsidRDefault="003B716D" w:rsidP="007E7AF3">
            <w:pPr>
              <w:tabs>
                <w:tab w:val="left" w:pos="2520"/>
              </w:tabs>
              <w:ind w:firstLine="0"/>
              <w:jc w:val="center"/>
              <w:rPr>
                <w:rFonts w:ascii="Times New Roman" w:hAnsi="Times New Roman" w:cs="Times New Roman"/>
              </w:rPr>
            </w:pPr>
            <w:r w:rsidRPr="00D82D18">
              <w:rPr>
                <w:rFonts w:ascii="Times New Roman" w:hAnsi="Times New Roman" w:cs="Times New Roman"/>
              </w:rPr>
              <w:t>Предельные параметры разрешенного строительства</w:t>
            </w:r>
          </w:p>
        </w:tc>
      </w:tr>
      <w:tr w:rsidR="003B716D" w:rsidRPr="00D82D18" w:rsidTr="003B716D">
        <w:trPr>
          <w:trHeight w:val="552"/>
          <w:jc w:val="center"/>
        </w:trPr>
        <w:tc>
          <w:tcPr>
            <w:tcW w:w="4997" w:type="dxa"/>
            <w:tcBorders>
              <w:top w:val="single" w:sz="4" w:space="0" w:color="auto"/>
              <w:left w:val="single" w:sz="4" w:space="0" w:color="auto"/>
              <w:bottom w:val="single" w:sz="4" w:space="0" w:color="auto"/>
              <w:right w:val="single" w:sz="4" w:space="0" w:color="auto"/>
            </w:tcBorders>
            <w:vAlign w:val="center"/>
          </w:tcPr>
          <w:p w:rsidR="003B716D" w:rsidRPr="00D82D18" w:rsidRDefault="003B716D" w:rsidP="003B716D">
            <w:pPr>
              <w:tabs>
                <w:tab w:val="left" w:pos="2520"/>
              </w:tabs>
              <w:ind w:firstLine="0"/>
              <w:rPr>
                <w:rFonts w:ascii="Times New Roman" w:hAnsi="Times New Roman" w:cs="Times New Roman"/>
              </w:rPr>
            </w:pPr>
            <w:r w:rsidRPr="00D82D18">
              <w:rPr>
                <w:rFonts w:ascii="Times New Roman" w:hAnsi="Times New Roman" w:cs="Times New Roman"/>
              </w:rPr>
              <w:t>- объекты благоустройства</w:t>
            </w:r>
          </w:p>
          <w:p w:rsidR="003B716D" w:rsidRPr="00D82D18" w:rsidRDefault="003B716D" w:rsidP="003B716D">
            <w:pPr>
              <w:tabs>
                <w:tab w:val="left" w:pos="2520"/>
              </w:tabs>
              <w:ind w:firstLine="0"/>
              <w:rPr>
                <w:rFonts w:ascii="Times New Roman" w:hAnsi="Times New Roman" w:cs="Times New Roman"/>
              </w:rPr>
            </w:pPr>
            <w:r w:rsidRPr="00D82D18">
              <w:rPr>
                <w:rFonts w:ascii="Times New Roman" w:hAnsi="Times New Roman" w:cs="Times New Roman"/>
              </w:rPr>
              <w:t>- стоянки для автомобилей наземные открытого типа</w:t>
            </w:r>
          </w:p>
          <w:p w:rsidR="003B716D" w:rsidRPr="00D82D18" w:rsidRDefault="003B716D" w:rsidP="003B716D">
            <w:pPr>
              <w:tabs>
                <w:tab w:val="left" w:pos="2520"/>
              </w:tabs>
              <w:ind w:firstLine="0"/>
              <w:rPr>
                <w:rFonts w:ascii="Times New Roman" w:hAnsi="Times New Roman" w:cs="Times New Roman"/>
              </w:rPr>
            </w:pPr>
            <w:r w:rsidRPr="00D82D18">
              <w:rPr>
                <w:rFonts w:ascii="Times New Roman" w:hAnsi="Times New Roman" w:cs="Times New Roman"/>
              </w:rPr>
              <w:t>- площадки для сбора твердых бытовых отходов, уборные</w:t>
            </w:r>
          </w:p>
          <w:p w:rsidR="003B716D" w:rsidRPr="00D82D18" w:rsidRDefault="003B716D" w:rsidP="003B716D">
            <w:pPr>
              <w:tabs>
                <w:tab w:val="left" w:pos="2520"/>
              </w:tabs>
              <w:ind w:firstLine="0"/>
              <w:rPr>
                <w:rFonts w:ascii="Times New Roman" w:hAnsi="Times New Roman" w:cs="Times New Roman"/>
              </w:rPr>
            </w:pPr>
            <w:r w:rsidRPr="00D82D18">
              <w:rPr>
                <w:rFonts w:ascii="Times New Roman" w:hAnsi="Times New Roman" w:cs="Times New Roman"/>
              </w:rPr>
              <w:t>- площадки для мусоросборников</w:t>
            </w:r>
          </w:p>
          <w:p w:rsidR="003B716D" w:rsidRPr="00D82D18" w:rsidRDefault="003B716D" w:rsidP="003B716D">
            <w:pPr>
              <w:tabs>
                <w:tab w:val="left" w:pos="2520"/>
              </w:tabs>
              <w:ind w:firstLine="0"/>
              <w:rPr>
                <w:rFonts w:ascii="Times New Roman" w:hAnsi="Times New Roman" w:cs="Times New Roman"/>
              </w:rPr>
            </w:pPr>
            <w:r w:rsidRPr="00D82D18">
              <w:rPr>
                <w:rFonts w:ascii="Times New Roman" w:hAnsi="Times New Roman" w:cs="Times New Roman"/>
              </w:rPr>
              <w:t>- общественные туалеты</w:t>
            </w:r>
          </w:p>
          <w:p w:rsidR="003B716D" w:rsidRPr="00D82D18" w:rsidRDefault="003B716D" w:rsidP="003B716D">
            <w:pPr>
              <w:tabs>
                <w:tab w:val="left" w:pos="2520"/>
              </w:tabs>
              <w:ind w:firstLine="0"/>
              <w:rPr>
                <w:rFonts w:ascii="Times New Roman" w:hAnsi="Times New Roman" w:cs="Times New Roman"/>
              </w:rPr>
            </w:pPr>
            <w:r w:rsidRPr="00D82D18">
              <w:rPr>
                <w:rFonts w:ascii="Times New Roman" w:hAnsi="Times New Roman" w:cs="Times New Roman"/>
              </w:rPr>
              <w:t>- сопутствующие объекты инженерной инфраструктуры</w:t>
            </w:r>
          </w:p>
        </w:tc>
        <w:tc>
          <w:tcPr>
            <w:tcW w:w="4988" w:type="dxa"/>
            <w:tcBorders>
              <w:top w:val="single" w:sz="4" w:space="0" w:color="auto"/>
              <w:left w:val="single" w:sz="4" w:space="0" w:color="auto"/>
              <w:bottom w:val="single" w:sz="4" w:space="0" w:color="auto"/>
              <w:right w:val="single" w:sz="4" w:space="0" w:color="auto"/>
            </w:tcBorders>
            <w:vAlign w:val="center"/>
          </w:tcPr>
          <w:p w:rsidR="003B716D" w:rsidRPr="00D82D18" w:rsidRDefault="003B716D" w:rsidP="003B716D">
            <w:pPr>
              <w:tabs>
                <w:tab w:val="left" w:pos="2520"/>
              </w:tabs>
              <w:ind w:firstLine="0"/>
              <w:rPr>
                <w:rFonts w:ascii="Times New Roman" w:hAnsi="Times New Roman" w:cs="Times New Roman"/>
              </w:rPr>
            </w:pPr>
            <w:r w:rsidRPr="00D82D18">
              <w:rPr>
                <w:rFonts w:ascii="Times New Roman" w:hAnsi="Times New Roman" w:cs="Times New Roman"/>
              </w:rPr>
              <w:t>Максимальное количество надземных этажей  – 1 этаж</w:t>
            </w:r>
          </w:p>
          <w:p w:rsidR="003B716D" w:rsidRPr="00D82D18" w:rsidRDefault="003B716D" w:rsidP="003B716D">
            <w:pPr>
              <w:tabs>
                <w:tab w:val="left" w:pos="2520"/>
              </w:tabs>
              <w:ind w:firstLine="0"/>
              <w:rPr>
                <w:rFonts w:ascii="Times New Roman" w:hAnsi="Times New Roman" w:cs="Times New Roman"/>
              </w:rPr>
            </w:pPr>
            <w:r w:rsidRPr="00D82D18">
              <w:rPr>
                <w:rFonts w:ascii="Times New Roman" w:hAnsi="Times New Roman" w:cs="Times New Roman"/>
              </w:rPr>
              <w:t>Максимальная высота строений - 3 м</w:t>
            </w:r>
          </w:p>
          <w:p w:rsidR="003B716D" w:rsidRPr="00D82D18" w:rsidRDefault="003B716D" w:rsidP="003B716D">
            <w:pPr>
              <w:tabs>
                <w:tab w:val="left" w:pos="2520"/>
              </w:tabs>
              <w:ind w:firstLine="0"/>
              <w:rPr>
                <w:rFonts w:ascii="Times New Roman" w:hAnsi="Times New Roman" w:cs="Times New Roman"/>
              </w:rPr>
            </w:pPr>
            <w:r w:rsidRPr="00D82D18">
              <w:rPr>
                <w:rFonts w:ascii="Times New Roman" w:hAnsi="Times New Roman" w:cs="Times New Roman"/>
              </w:rPr>
              <w:t>Минимальные расстояния от строений до границ смежного участка - 3 м</w:t>
            </w:r>
          </w:p>
          <w:p w:rsidR="003B716D" w:rsidRPr="00D82D18" w:rsidRDefault="003B716D" w:rsidP="003B716D">
            <w:pPr>
              <w:tabs>
                <w:tab w:val="left" w:pos="2520"/>
              </w:tabs>
              <w:ind w:firstLine="0"/>
              <w:rPr>
                <w:rFonts w:ascii="Times New Roman" w:hAnsi="Times New Roman" w:cs="Times New Roman"/>
              </w:rPr>
            </w:pPr>
            <w:r w:rsidRPr="00D82D18">
              <w:rPr>
                <w:rFonts w:ascii="Times New Roman" w:hAnsi="Times New Roman" w:cs="Times New Roman"/>
              </w:rPr>
              <w:t>Минимальное расстояние от строений до красных линий улиц и проездов - 10 м.</w:t>
            </w:r>
          </w:p>
          <w:p w:rsidR="003B716D" w:rsidRPr="00D82D18" w:rsidRDefault="003B716D" w:rsidP="003B716D">
            <w:pPr>
              <w:tabs>
                <w:tab w:val="left" w:pos="2520"/>
              </w:tabs>
              <w:ind w:firstLine="0"/>
              <w:rPr>
                <w:rFonts w:ascii="Times New Roman" w:hAnsi="Times New Roman" w:cs="Times New Roman"/>
              </w:rPr>
            </w:pPr>
          </w:p>
        </w:tc>
      </w:tr>
    </w:tbl>
    <w:p w:rsidR="00287483" w:rsidRPr="00D82D18" w:rsidRDefault="00287483" w:rsidP="00287483">
      <w:pPr>
        <w:rPr>
          <w:rFonts w:ascii="Times New Roman" w:eastAsia="SimSun" w:hAnsi="Times New Roman" w:cs="Times New Roman"/>
          <w:lang w:eastAsia="zh-CN"/>
        </w:rPr>
      </w:pPr>
    </w:p>
    <w:p w:rsidR="00287483" w:rsidRPr="00D82D18" w:rsidRDefault="00287483" w:rsidP="00A85437">
      <w:pPr>
        <w:pStyle w:val="20"/>
        <w:spacing w:after="100"/>
        <w:jc w:val="left"/>
        <w:rPr>
          <w:rFonts w:ascii="Times New Roman" w:hAnsi="Times New Roman" w:cs="Times New Roman"/>
          <w:color w:val="auto"/>
        </w:rPr>
      </w:pPr>
      <w:bookmarkStart w:id="480" w:name="_Toc2849328"/>
      <w:bookmarkStart w:id="481" w:name="_Toc23150791"/>
      <w:bookmarkStart w:id="482" w:name="_Toc25928630"/>
      <w:r w:rsidRPr="00D82D18">
        <w:rPr>
          <w:rFonts w:ascii="Times New Roman" w:hAnsi="Times New Roman" w:cs="Times New Roman"/>
          <w:color w:val="auto"/>
        </w:rPr>
        <w:t>Статья 40.1.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зон специального назначения.</w:t>
      </w:r>
      <w:bookmarkEnd w:id="480"/>
      <w:bookmarkEnd w:id="481"/>
      <w:bookmarkEnd w:id="482"/>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1. 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2. Не разрешается размещать кладбища на территориях:</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 первого и второго поясов зон санитарной охраны источников централизованного водоснабжения и минеральных источников;</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 первой зоны санитарной охраны курортов;</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 с выходом на поверхность закарстованных, сильнотрещиноватых пород и в местах выклинивания водоносных горизонтов;</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 xml:space="preserve">- 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w:t>
      </w:r>
      <w:r w:rsidRPr="00D82D18">
        <w:rPr>
          <w:rFonts w:ascii="Times New Roman" w:eastAsia="SimSun" w:hAnsi="Times New Roman" w:cs="Times New Roman"/>
        </w:rPr>
        <w:lastRenderedPageBreak/>
        <w:t>заболоченных участках;</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 по берегам озер, рек и других открытых водоемов, используемых населением для хозяйственно-бытовых нужд, купания и культурно-оздоровительных целей.</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3. Выбор земельного участка под размещение кладбища производится на основе санитарно-эпидемиологической оценки следующих факторов:</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1) санитарно-эпидемиологической обстановки;</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2) градостроительного назначения и ландшафтного зонирования территории;</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3) геологических, гидрогеологических и гидрогеохимических данных;</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4) почвенно-географических и способности почв и почвогрунтов к самоочищению;</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5) эрозионного потенциала и миграции загрязнений;</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6) транспортной доступности.</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4. Участок, отводимый под кладбище, должен удовлетворять следующим требованиям:</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 иметь уклон в сторону, противоположную населенному пункту, открытым водоемам,</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 не затопляться при паводках;</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 иметь сухую, пористую почву (супесчаную, песчаную) на глубине 1,5 м и ниже с влажностью почвы в пределах 6 - 18 процентов;</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 располагаться с подветренной стороны по отношению к жилой территории.</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5. Устройство кладбища осуществляется в соответствии с утвержденным проектом.</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 xml:space="preserve">6. Размер земельного участка для кладбища определяется с учетом количества жителей конкретного поселения, но не может превышать 40 гектаров. </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Размер участка земли на территориях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Вновь создаваемые места погребения должны размещаться на расстоянии не менее 300 м от границ селитебной территории.</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7. Кладбища с погребением путем предания тела (останков) умершего земле (захоронение в могилу, склеп) размещают на расстоянии:</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1) от жилых, общественных зданий, спортивно-оздоровительных и санаторно-курортных зон:</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- 50 м - для сельских, закрытых кладбищ и мемориальных комплексов, кладбищ с погребением после кремации;</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8. 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 xml:space="preserve">По территории санитарно-защитных зон и кладбищ запрещается прокладка сетей </w:t>
      </w:r>
      <w:r w:rsidRPr="00D82D18">
        <w:rPr>
          <w:rFonts w:ascii="Times New Roman" w:eastAsia="SimSun" w:hAnsi="Times New Roman" w:cs="Times New Roman"/>
        </w:rPr>
        <w:lastRenderedPageBreak/>
        <w:t>централизованного хозяйственно-питьевого водоснабжения.</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9. На кладбищах, в крематориях 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10. 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11. 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12. 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13. 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14. 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287483" w:rsidRPr="00D82D18" w:rsidRDefault="00287483" w:rsidP="00287483">
      <w:pPr>
        <w:rPr>
          <w:rFonts w:ascii="Times New Roman" w:eastAsia="SimSun" w:hAnsi="Times New Roman" w:cs="Times New Roman"/>
        </w:rPr>
      </w:pPr>
      <w:r w:rsidRPr="00D82D18">
        <w:rPr>
          <w:rFonts w:ascii="Times New Roman" w:eastAsia="SimSun" w:hAnsi="Times New Roman" w:cs="Times New Roman"/>
        </w:rPr>
        <w:t>При проектировании и строительстве в зонах затопления необходимо предусматривать инженерную защиту от затопления и подтопления зданий.</w:t>
      </w:r>
    </w:p>
    <w:p w:rsidR="00287483" w:rsidRPr="00D82D18" w:rsidRDefault="00287483" w:rsidP="00287483">
      <w:pPr>
        <w:pStyle w:val="affff7"/>
        <w:spacing w:before="0" w:beforeAutospacing="0" w:after="0"/>
      </w:pPr>
      <w:r w:rsidRPr="00D82D18">
        <w:rPr>
          <w:rFonts w:eastAsia="SimSun"/>
        </w:rPr>
        <w:t xml:space="preserve">15. </w:t>
      </w:r>
      <w:r w:rsidRPr="00D82D18">
        <w:rPr>
          <w:rFonts w:eastAsia="SimSun"/>
          <w:lang w:eastAsia="zh-CN"/>
        </w:rPr>
        <w:t xml:space="preserve">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 </w:t>
      </w:r>
      <w:r w:rsidR="00092378" w:rsidRPr="00D82D18">
        <w:rPr>
          <w:rFonts w:eastAsia="SimSun"/>
          <w:lang w:eastAsia="zh-CN"/>
        </w:rPr>
        <w:t>статьями 43-47</w:t>
      </w:r>
      <w:r w:rsidRPr="00D82D18">
        <w:rPr>
          <w:rFonts w:eastAsia="SimSun"/>
          <w:lang w:eastAsia="zh-CN"/>
        </w:rPr>
        <w:t xml:space="preserve"> настоящих Правил.</w:t>
      </w:r>
    </w:p>
    <w:p w:rsidR="00A85437" w:rsidRPr="00D82D18" w:rsidRDefault="00A85437">
      <w:pPr>
        <w:pStyle w:val="affff7"/>
        <w:spacing w:before="0" w:beforeAutospacing="0" w:after="0"/>
      </w:pPr>
    </w:p>
    <w:p w:rsidR="006F1C98" w:rsidRPr="00D82D18" w:rsidRDefault="006F1C98" w:rsidP="006F1C98">
      <w:pPr>
        <w:pStyle w:val="20"/>
        <w:spacing w:after="100"/>
        <w:jc w:val="left"/>
        <w:rPr>
          <w:rFonts w:ascii="Times New Roman" w:hAnsi="Times New Roman" w:cs="Times New Roman"/>
          <w:color w:val="auto"/>
        </w:rPr>
      </w:pPr>
      <w:bookmarkStart w:id="483" w:name="_Toc4089672"/>
      <w:bookmarkStart w:id="484" w:name="_Toc23150792"/>
      <w:bookmarkStart w:id="485" w:name="_Toc25928631"/>
      <w:r w:rsidRPr="00D82D18">
        <w:rPr>
          <w:rFonts w:ascii="Times New Roman" w:hAnsi="Times New Roman" w:cs="Times New Roman"/>
          <w:color w:val="auto"/>
        </w:rPr>
        <w:t xml:space="preserve">Статья 41. Иные параметры разрешенного использования земельных участков и иных объектов недвижимости в различных территориальных зонах на территории </w:t>
      </w:r>
      <w:r w:rsidR="007E7AF3" w:rsidRPr="00D82D18">
        <w:rPr>
          <w:rFonts w:ascii="Times New Roman" w:hAnsi="Times New Roman" w:cs="Times New Roman"/>
          <w:color w:val="auto"/>
        </w:rPr>
        <w:t>Песчаного</w:t>
      </w:r>
      <w:r w:rsidRPr="00D82D18">
        <w:rPr>
          <w:rFonts w:ascii="Times New Roman" w:hAnsi="Times New Roman" w:cs="Times New Roman"/>
          <w:color w:val="auto"/>
        </w:rPr>
        <w:t xml:space="preserve"> сельского поселения.</w:t>
      </w:r>
      <w:bookmarkEnd w:id="483"/>
      <w:bookmarkEnd w:id="484"/>
      <w:bookmarkEnd w:id="485"/>
      <w:r w:rsidRPr="00D82D18">
        <w:rPr>
          <w:rFonts w:ascii="Times New Roman" w:hAnsi="Times New Roman" w:cs="Times New Roman"/>
          <w:color w:val="auto"/>
        </w:rPr>
        <w:t xml:space="preserve"> </w:t>
      </w:r>
    </w:p>
    <w:p w:rsidR="006F1C98" w:rsidRPr="00D82D18" w:rsidRDefault="006F1C98" w:rsidP="006F1C98">
      <w:pPr>
        <w:ind w:firstLine="851"/>
        <w:rPr>
          <w:rFonts w:ascii="Times New Roman" w:hAnsi="Times New Roman" w:cs="Times New Roman"/>
          <w:b/>
        </w:rPr>
      </w:pPr>
      <w:r w:rsidRPr="00D82D18">
        <w:rPr>
          <w:rFonts w:ascii="Times New Roman" w:hAnsi="Times New Roman" w:cs="Times New Roman"/>
          <w:b/>
        </w:rPr>
        <w:t>1. Показатели плотности застройки участков территориальных зон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tblPr>
      <w:tblGrid>
        <w:gridCol w:w="6711"/>
        <w:gridCol w:w="1500"/>
        <w:gridCol w:w="1500"/>
      </w:tblGrid>
      <w:tr w:rsidR="006F1C98" w:rsidRPr="00D82D18" w:rsidTr="007E7AF3">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D82D18" w:rsidRDefault="006F1C98" w:rsidP="007E7AF3">
            <w:pPr>
              <w:ind w:firstLine="0"/>
              <w:jc w:val="center"/>
              <w:rPr>
                <w:rFonts w:ascii="Times New Roman" w:hAnsi="Times New Roman" w:cs="Times New Roman"/>
              </w:rPr>
            </w:pPr>
          </w:p>
          <w:p w:rsidR="006F1C98" w:rsidRPr="00D82D18" w:rsidRDefault="006F1C98" w:rsidP="007E7AF3">
            <w:pPr>
              <w:ind w:firstLine="0"/>
              <w:jc w:val="center"/>
              <w:rPr>
                <w:rFonts w:ascii="Times New Roman" w:hAnsi="Times New Roman" w:cs="Times New Roman"/>
              </w:rPr>
            </w:pPr>
            <w:r w:rsidRPr="00D82D18">
              <w:rPr>
                <w:rFonts w:ascii="Times New Roman" w:hAnsi="Times New Roman" w:cs="Times New Roman"/>
              </w:rPr>
              <w:t>Территориальные зоны</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D82D18" w:rsidRDefault="006F1C98" w:rsidP="007E7AF3">
            <w:pPr>
              <w:ind w:firstLine="0"/>
              <w:jc w:val="center"/>
              <w:rPr>
                <w:rFonts w:ascii="Times New Roman" w:hAnsi="Times New Roman" w:cs="Times New Roman"/>
              </w:rPr>
            </w:pPr>
            <w:r w:rsidRPr="00D82D18">
              <w:rPr>
                <w:rFonts w:ascii="Times New Roman" w:hAnsi="Times New Roman" w:cs="Times New Roman"/>
              </w:rPr>
              <w:t>Коэффициент застройки</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D82D18" w:rsidRDefault="006F1C98" w:rsidP="007E7AF3">
            <w:pPr>
              <w:ind w:firstLine="0"/>
              <w:jc w:val="center"/>
              <w:rPr>
                <w:rFonts w:ascii="Times New Roman" w:hAnsi="Times New Roman" w:cs="Times New Roman"/>
              </w:rPr>
            </w:pPr>
            <w:r w:rsidRPr="00D82D18">
              <w:rPr>
                <w:rFonts w:ascii="Times New Roman" w:hAnsi="Times New Roman" w:cs="Times New Roman"/>
              </w:rPr>
              <w:t>Коэффициент плотности застройки</w:t>
            </w:r>
          </w:p>
        </w:tc>
      </w:tr>
      <w:tr w:rsidR="006F1C98" w:rsidRPr="00D82D18" w:rsidTr="007E7AF3">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D82D18" w:rsidRDefault="006F1C98" w:rsidP="007E7AF3">
            <w:pPr>
              <w:ind w:firstLine="0"/>
              <w:rPr>
                <w:rFonts w:ascii="Times New Roman" w:hAnsi="Times New Roman" w:cs="Times New Roman"/>
              </w:rPr>
            </w:pPr>
            <w:r w:rsidRPr="00D82D18">
              <w:rPr>
                <w:rFonts w:ascii="Times New Roman" w:hAnsi="Times New Roman" w:cs="Times New Roman"/>
              </w:rPr>
              <w:t>Жилая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D82D18" w:rsidRDefault="006F1C98" w:rsidP="007E7AF3">
            <w:pPr>
              <w:ind w:firstLine="0"/>
              <w:rPr>
                <w:rFonts w:ascii="Times New Roman" w:hAnsi="Times New Roman" w:cs="Times New Roman"/>
              </w:rPr>
            </w:pP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D82D18" w:rsidRDefault="006F1C98" w:rsidP="007E7AF3">
            <w:pPr>
              <w:ind w:firstLine="0"/>
              <w:rPr>
                <w:rFonts w:ascii="Times New Roman" w:hAnsi="Times New Roman" w:cs="Times New Roman"/>
              </w:rPr>
            </w:pPr>
          </w:p>
        </w:tc>
      </w:tr>
      <w:tr w:rsidR="006F1C98" w:rsidRPr="00D82D18" w:rsidTr="007E7AF3">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D82D18" w:rsidRDefault="006F1C98" w:rsidP="007E7AF3">
            <w:pPr>
              <w:ind w:firstLine="0"/>
              <w:rPr>
                <w:rFonts w:ascii="Times New Roman" w:hAnsi="Times New Roman" w:cs="Times New Roman"/>
              </w:rPr>
            </w:pPr>
            <w:r w:rsidRPr="00D82D18">
              <w:rPr>
                <w:rFonts w:ascii="Times New Roman" w:hAnsi="Times New Roman" w:cs="Times New Roman"/>
              </w:rPr>
              <w:t>Застройка многоквартирными многоэтажными жилыми домами</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D82D18" w:rsidRDefault="006F1C98" w:rsidP="007E7AF3">
            <w:pPr>
              <w:ind w:firstLine="0"/>
              <w:rPr>
                <w:rFonts w:ascii="Times New Roman" w:hAnsi="Times New Roman" w:cs="Times New Roman"/>
              </w:rPr>
            </w:pPr>
            <w:r w:rsidRPr="00D82D18">
              <w:rPr>
                <w:rFonts w:ascii="Times New Roman" w:hAnsi="Times New Roman" w:cs="Times New Roman"/>
              </w:rPr>
              <w:t>0,4</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D82D18" w:rsidRDefault="006F1C98" w:rsidP="007E7AF3">
            <w:pPr>
              <w:ind w:firstLine="0"/>
              <w:rPr>
                <w:rFonts w:ascii="Times New Roman" w:hAnsi="Times New Roman" w:cs="Times New Roman"/>
              </w:rPr>
            </w:pPr>
            <w:r w:rsidRPr="00D82D18">
              <w:rPr>
                <w:rFonts w:ascii="Times New Roman" w:hAnsi="Times New Roman" w:cs="Times New Roman"/>
              </w:rPr>
              <w:t>1,2</w:t>
            </w:r>
          </w:p>
        </w:tc>
      </w:tr>
      <w:tr w:rsidR="006F1C98" w:rsidRPr="00D82D18" w:rsidTr="007E7AF3">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D82D18" w:rsidRDefault="006F1C98" w:rsidP="007E7AF3">
            <w:pPr>
              <w:ind w:firstLine="0"/>
              <w:rPr>
                <w:rFonts w:ascii="Times New Roman" w:hAnsi="Times New Roman" w:cs="Times New Roman"/>
              </w:rPr>
            </w:pPr>
            <w:r w:rsidRPr="00D82D18">
              <w:rPr>
                <w:rFonts w:ascii="Times New Roman" w:hAnsi="Times New Roman" w:cs="Times New Roman"/>
              </w:rPr>
              <w:t>То же - реконструируемая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D82D18" w:rsidRDefault="006F1C98" w:rsidP="007E7AF3">
            <w:pPr>
              <w:ind w:firstLine="0"/>
              <w:rPr>
                <w:rFonts w:ascii="Times New Roman" w:hAnsi="Times New Roman" w:cs="Times New Roman"/>
              </w:rPr>
            </w:pPr>
            <w:r w:rsidRPr="00D82D18">
              <w:rPr>
                <w:rFonts w:ascii="Times New Roman" w:hAnsi="Times New Roman" w:cs="Times New Roman"/>
              </w:rPr>
              <w:t>0,6</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D82D18" w:rsidRDefault="006F1C98" w:rsidP="007E7AF3">
            <w:pPr>
              <w:ind w:firstLine="0"/>
              <w:rPr>
                <w:rFonts w:ascii="Times New Roman" w:hAnsi="Times New Roman" w:cs="Times New Roman"/>
              </w:rPr>
            </w:pPr>
            <w:r w:rsidRPr="00D82D18">
              <w:rPr>
                <w:rFonts w:ascii="Times New Roman" w:hAnsi="Times New Roman" w:cs="Times New Roman"/>
              </w:rPr>
              <w:t>1,6</w:t>
            </w:r>
          </w:p>
        </w:tc>
      </w:tr>
      <w:tr w:rsidR="006F1C98" w:rsidRPr="00D82D18" w:rsidTr="007E7AF3">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D82D18" w:rsidRDefault="006F1C98" w:rsidP="007E7AF3">
            <w:pPr>
              <w:ind w:firstLine="0"/>
              <w:rPr>
                <w:rFonts w:ascii="Times New Roman" w:hAnsi="Times New Roman" w:cs="Times New Roman"/>
              </w:rPr>
            </w:pPr>
            <w:r w:rsidRPr="00D82D18">
              <w:rPr>
                <w:rFonts w:ascii="Times New Roman" w:hAnsi="Times New Roman" w:cs="Times New Roman"/>
              </w:rPr>
              <w:t>Застройка многоквартирными жилыми домами малой и средней этажности</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D82D18" w:rsidRDefault="006F1C98" w:rsidP="007E7AF3">
            <w:pPr>
              <w:ind w:firstLine="0"/>
              <w:rPr>
                <w:rFonts w:ascii="Times New Roman" w:hAnsi="Times New Roman" w:cs="Times New Roman"/>
              </w:rPr>
            </w:pPr>
            <w:r w:rsidRPr="00D82D18">
              <w:rPr>
                <w:rFonts w:ascii="Times New Roman" w:hAnsi="Times New Roman" w:cs="Times New Roman"/>
              </w:rPr>
              <w:t>0,4</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D82D18" w:rsidRDefault="006F1C98" w:rsidP="007E7AF3">
            <w:pPr>
              <w:ind w:firstLine="0"/>
              <w:rPr>
                <w:rFonts w:ascii="Times New Roman" w:hAnsi="Times New Roman" w:cs="Times New Roman"/>
              </w:rPr>
            </w:pPr>
            <w:r w:rsidRPr="00D82D18">
              <w:rPr>
                <w:rFonts w:ascii="Times New Roman" w:hAnsi="Times New Roman" w:cs="Times New Roman"/>
              </w:rPr>
              <w:t>0,8</w:t>
            </w:r>
          </w:p>
        </w:tc>
      </w:tr>
      <w:tr w:rsidR="006F1C98" w:rsidRPr="00D82D18" w:rsidTr="007E7AF3">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D82D18" w:rsidRDefault="006F1C98" w:rsidP="007E7AF3">
            <w:pPr>
              <w:ind w:firstLine="0"/>
              <w:rPr>
                <w:rFonts w:ascii="Times New Roman" w:hAnsi="Times New Roman" w:cs="Times New Roman"/>
              </w:rPr>
            </w:pPr>
            <w:r w:rsidRPr="00D82D18">
              <w:rPr>
                <w:rFonts w:ascii="Times New Roman" w:hAnsi="Times New Roman" w:cs="Times New Roman"/>
              </w:rPr>
              <w:lastRenderedPageBreak/>
              <w:t>Застройка блокированными жилыми домами с приквартирными земельными участками</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D82D18" w:rsidRDefault="006F1C98" w:rsidP="007E7AF3">
            <w:pPr>
              <w:ind w:firstLine="0"/>
              <w:rPr>
                <w:rFonts w:ascii="Times New Roman" w:hAnsi="Times New Roman" w:cs="Times New Roman"/>
              </w:rPr>
            </w:pPr>
            <w:r w:rsidRPr="00D82D18">
              <w:rPr>
                <w:rFonts w:ascii="Times New Roman" w:hAnsi="Times New Roman" w:cs="Times New Roman"/>
              </w:rPr>
              <w:t>0,3</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D82D18" w:rsidRDefault="006F1C98" w:rsidP="007E7AF3">
            <w:pPr>
              <w:ind w:firstLine="0"/>
              <w:rPr>
                <w:rFonts w:ascii="Times New Roman" w:hAnsi="Times New Roman" w:cs="Times New Roman"/>
              </w:rPr>
            </w:pPr>
            <w:r w:rsidRPr="00D82D18">
              <w:rPr>
                <w:rFonts w:ascii="Times New Roman" w:hAnsi="Times New Roman" w:cs="Times New Roman"/>
              </w:rPr>
              <w:t>0,6</w:t>
            </w:r>
          </w:p>
        </w:tc>
      </w:tr>
      <w:tr w:rsidR="006F1C98" w:rsidRPr="00D82D18" w:rsidTr="007E7AF3">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D82D18" w:rsidRDefault="006F1C98" w:rsidP="007E7AF3">
            <w:pPr>
              <w:ind w:firstLine="0"/>
              <w:rPr>
                <w:rFonts w:ascii="Times New Roman" w:hAnsi="Times New Roman" w:cs="Times New Roman"/>
              </w:rPr>
            </w:pPr>
            <w:r w:rsidRPr="00D82D18">
              <w:rPr>
                <w:rFonts w:ascii="Times New Roman" w:hAnsi="Times New Roman" w:cs="Times New Roman"/>
              </w:rPr>
              <w:t>Застройка одно-двухквартирными жилыми домами с приусадебными земельными участками</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D82D18" w:rsidRDefault="006F1C98" w:rsidP="007E7AF3">
            <w:pPr>
              <w:ind w:firstLine="0"/>
              <w:rPr>
                <w:rFonts w:ascii="Times New Roman" w:hAnsi="Times New Roman" w:cs="Times New Roman"/>
              </w:rPr>
            </w:pPr>
            <w:r w:rsidRPr="00D82D18">
              <w:rPr>
                <w:rFonts w:ascii="Times New Roman" w:hAnsi="Times New Roman" w:cs="Times New Roman"/>
              </w:rPr>
              <w:t>0,2</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D82D18" w:rsidRDefault="006F1C98" w:rsidP="007E7AF3">
            <w:pPr>
              <w:ind w:firstLine="0"/>
              <w:rPr>
                <w:rFonts w:ascii="Times New Roman" w:hAnsi="Times New Roman" w:cs="Times New Roman"/>
              </w:rPr>
            </w:pPr>
            <w:r w:rsidRPr="00D82D18">
              <w:rPr>
                <w:rFonts w:ascii="Times New Roman" w:hAnsi="Times New Roman" w:cs="Times New Roman"/>
              </w:rPr>
              <w:t>0,4</w:t>
            </w:r>
          </w:p>
        </w:tc>
      </w:tr>
      <w:tr w:rsidR="006F1C98" w:rsidRPr="00D82D18" w:rsidTr="007E7AF3">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D82D18" w:rsidRDefault="006F1C98" w:rsidP="007E7AF3">
            <w:pPr>
              <w:ind w:firstLine="0"/>
              <w:rPr>
                <w:rFonts w:ascii="Times New Roman" w:hAnsi="Times New Roman" w:cs="Times New Roman"/>
              </w:rPr>
            </w:pPr>
            <w:r w:rsidRPr="00D82D18">
              <w:rPr>
                <w:rFonts w:ascii="Times New Roman" w:hAnsi="Times New Roman" w:cs="Times New Roman"/>
              </w:rPr>
              <w:t>Общественно-деловая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D82D18" w:rsidRDefault="006F1C98" w:rsidP="007E7AF3">
            <w:pPr>
              <w:ind w:firstLine="0"/>
              <w:rPr>
                <w:rFonts w:ascii="Times New Roman" w:hAnsi="Times New Roman" w:cs="Times New Roman"/>
              </w:rPr>
            </w:pP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D82D18" w:rsidRDefault="006F1C98" w:rsidP="007E7AF3">
            <w:pPr>
              <w:ind w:firstLine="0"/>
              <w:rPr>
                <w:rFonts w:ascii="Times New Roman" w:hAnsi="Times New Roman" w:cs="Times New Roman"/>
              </w:rPr>
            </w:pPr>
          </w:p>
        </w:tc>
      </w:tr>
      <w:tr w:rsidR="006F1C98" w:rsidRPr="00D82D18" w:rsidTr="007E7AF3">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D82D18" w:rsidRDefault="006F1C98" w:rsidP="007E7AF3">
            <w:pPr>
              <w:ind w:firstLine="0"/>
              <w:rPr>
                <w:rFonts w:ascii="Times New Roman" w:hAnsi="Times New Roman" w:cs="Times New Roman"/>
              </w:rPr>
            </w:pPr>
            <w:r w:rsidRPr="00D82D18">
              <w:rPr>
                <w:rFonts w:ascii="Times New Roman" w:hAnsi="Times New Roman" w:cs="Times New Roman"/>
              </w:rPr>
              <w:t>Многофункциональная застройка</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D82D18" w:rsidRDefault="006F1C98" w:rsidP="007E7AF3">
            <w:pPr>
              <w:ind w:firstLine="0"/>
              <w:rPr>
                <w:rFonts w:ascii="Times New Roman" w:hAnsi="Times New Roman" w:cs="Times New Roman"/>
              </w:rPr>
            </w:pPr>
            <w:r w:rsidRPr="00D82D18">
              <w:rPr>
                <w:rFonts w:ascii="Times New Roman" w:hAnsi="Times New Roman" w:cs="Times New Roman"/>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D82D18" w:rsidRDefault="006F1C98" w:rsidP="007E7AF3">
            <w:pPr>
              <w:ind w:firstLine="0"/>
              <w:rPr>
                <w:rFonts w:ascii="Times New Roman" w:hAnsi="Times New Roman" w:cs="Times New Roman"/>
              </w:rPr>
            </w:pPr>
            <w:r w:rsidRPr="00D82D18">
              <w:rPr>
                <w:rFonts w:ascii="Times New Roman" w:hAnsi="Times New Roman" w:cs="Times New Roman"/>
              </w:rPr>
              <w:t>3,0</w:t>
            </w:r>
          </w:p>
        </w:tc>
      </w:tr>
      <w:tr w:rsidR="006F1C98" w:rsidRPr="00D82D18" w:rsidTr="007E7AF3">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D82D18" w:rsidRDefault="006F1C98" w:rsidP="007E7AF3">
            <w:pPr>
              <w:ind w:firstLine="0"/>
              <w:rPr>
                <w:rFonts w:ascii="Times New Roman" w:hAnsi="Times New Roman" w:cs="Times New Roman"/>
              </w:rPr>
            </w:pPr>
            <w:r w:rsidRPr="00D82D18">
              <w:rPr>
                <w:rFonts w:ascii="Times New Roman" w:hAnsi="Times New Roman" w:cs="Times New Roman"/>
              </w:rPr>
              <w:t>Специализированная общественная застройка</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D82D18" w:rsidRDefault="006F1C98" w:rsidP="007E7AF3">
            <w:pPr>
              <w:ind w:firstLine="0"/>
              <w:rPr>
                <w:rFonts w:ascii="Times New Roman" w:hAnsi="Times New Roman" w:cs="Times New Roman"/>
              </w:rPr>
            </w:pPr>
            <w:r w:rsidRPr="00D82D18">
              <w:rPr>
                <w:rFonts w:ascii="Times New Roman" w:hAnsi="Times New Roman" w:cs="Times New Roman"/>
              </w:rPr>
              <w:t>0,8</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D82D18" w:rsidRDefault="006F1C98" w:rsidP="007E7AF3">
            <w:pPr>
              <w:ind w:firstLine="0"/>
              <w:rPr>
                <w:rFonts w:ascii="Times New Roman" w:hAnsi="Times New Roman" w:cs="Times New Roman"/>
              </w:rPr>
            </w:pPr>
            <w:r w:rsidRPr="00D82D18">
              <w:rPr>
                <w:rFonts w:ascii="Times New Roman" w:hAnsi="Times New Roman" w:cs="Times New Roman"/>
              </w:rPr>
              <w:t>2,4</w:t>
            </w:r>
          </w:p>
        </w:tc>
      </w:tr>
      <w:tr w:rsidR="006F1C98" w:rsidRPr="00D82D18" w:rsidTr="007E7AF3">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D82D18" w:rsidRDefault="006F1C98" w:rsidP="007E7AF3">
            <w:pPr>
              <w:ind w:firstLine="0"/>
              <w:rPr>
                <w:rFonts w:ascii="Times New Roman" w:hAnsi="Times New Roman" w:cs="Times New Roman"/>
              </w:rPr>
            </w:pPr>
            <w:r w:rsidRPr="00D82D18">
              <w:rPr>
                <w:rFonts w:ascii="Times New Roman" w:hAnsi="Times New Roman" w:cs="Times New Roman"/>
              </w:rPr>
              <w:t>Производственная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D82D18" w:rsidRDefault="006F1C98" w:rsidP="007E7AF3">
            <w:pPr>
              <w:ind w:firstLine="0"/>
              <w:rPr>
                <w:rFonts w:ascii="Times New Roman" w:hAnsi="Times New Roman" w:cs="Times New Roman"/>
              </w:rPr>
            </w:pP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D82D18" w:rsidRDefault="006F1C98" w:rsidP="007E7AF3">
            <w:pPr>
              <w:ind w:firstLine="0"/>
              <w:rPr>
                <w:rFonts w:ascii="Times New Roman" w:hAnsi="Times New Roman" w:cs="Times New Roman"/>
              </w:rPr>
            </w:pPr>
          </w:p>
        </w:tc>
      </w:tr>
      <w:tr w:rsidR="006F1C98" w:rsidRPr="00D82D18" w:rsidTr="007E7AF3">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D82D18" w:rsidRDefault="006F1C98" w:rsidP="007E7AF3">
            <w:pPr>
              <w:ind w:firstLine="0"/>
              <w:rPr>
                <w:rFonts w:ascii="Times New Roman" w:hAnsi="Times New Roman" w:cs="Times New Roman"/>
              </w:rPr>
            </w:pPr>
            <w:r w:rsidRPr="00D82D18">
              <w:rPr>
                <w:rFonts w:ascii="Times New Roman" w:hAnsi="Times New Roman" w:cs="Times New Roman"/>
              </w:rPr>
              <w:t>Промышленная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D82D18" w:rsidRDefault="006F1C98" w:rsidP="007E7AF3">
            <w:pPr>
              <w:ind w:firstLine="0"/>
              <w:rPr>
                <w:rFonts w:ascii="Times New Roman" w:hAnsi="Times New Roman" w:cs="Times New Roman"/>
              </w:rPr>
            </w:pPr>
            <w:r w:rsidRPr="00D82D18">
              <w:rPr>
                <w:rFonts w:ascii="Times New Roman" w:hAnsi="Times New Roman" w:cs="Times New Roman"/>
              </w:rPr>
              <w:t>0,8</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D82D18" w:rsidRDefault="006F1C98" w:rsidP="007E7AF3">
            <w:pPr>
              <w:ind w:firstLine="0"/>
              <w:rPr>
                <w:rFonts w:ascii="Times New Roman" w:hAnsi="Times New Roman" w:cs="Times New Roman"/>
              </w:rPr>
            </w:pPr>
            <w:r w:rsidRPr="00D82D18">
              <w:rPr>
                <w:rFonts w:ascii="Times New Roman" w:hAnsi="Times New Roman" w:cs="Times New Roman"/>
              </w:rPr>
              <w:t>2,4</w:t>
            </w:r>
          </w:p>
        </w:tc>
      </w:tr>
      <w:tr w:rsidR="006F1C98" w:rsidRPr="00D82D18" w:rsidTr="007E7AF3">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D82D18" w:rsidRDefault="006F1C98" w:rsidP="007E7AF3">
            <w:pPr>
              <w:ind w:firstLine="0"/>
              <w:rPr>
                <w:rFonts w:ascii="Times New Roman" w:hAnsi="Times New Roman" w:cs="Times New Roman"/>
              </w:rPr>
            </w:pPr>
            <w:r w:rsidRPr="00D82D18">
              <w:rPr>
                <w:rFonts w:ascii="Times New Roman" w:hAnsi="Times New Roman" w:cs="Times New Roman"/>
              </w:rPr>
              <w:t>Научно-производственная*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D82D18" w:rsidRDefault="006F1C98" w:rsidP="007E7AF3">
            <w:pPr>
              <w:ind w:firstLine="0"/>
              <w:rPr>
                <w:rFonts w:ascii="Times New Roman" w:hAnsi="Times New Roman" w:cs="Times New Roman"/>
              </w:rPr>
            </w:pPr>
            <w:r w:rsidRPr="00D82D18">
              <w:rPr>
                <w:rFonts w:ascii="Times New Roman" w:hAnsi="Times New Roman" w:cs="Times New Roman"/>
              </w:rPr>
              <w:t>0,6</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D82D18" w:rsidRDefault="006F1C98" w:rsidP="007E7AF3">
            <w:pPr>
              <w:ind w:firstLine="0"/>
              <w:rPr>
                <w:rFonts w:ascii="Times New Roman" w:hAnsi="Times New Roman" w:cs="Times New Roman"/>
              </w:rPr>
            </w:pPr>
            <w:r w:rsidRPr="00D82D18">
              <w:rPr>
                <w:rFonts w:ascii="Times New Roman" w:hAnsi="Times New Roman" w:cs="Times New Roman"/>
              </w:rPr>
              <w:t>1,0</w:t>
            </w:r>
          </w:p>
        </w:tc>
      </w:tr>
      <w:tr w:rsidR="006F1C98" w:rsidRPr="00D82D18" w:rsidTr="007E7AF3">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D82D18" w:rsidRDefault="006F1C98" w:rsidP="007E7AF3">
            <w:pPr>
              <w:ind w:firstLine="0"/>
              <w:rPr>
                <w:rFonts w:ascii="Times New Roman" w:hAnsi="Times New Roman" w:cs="Times New Roman"/>
              </w:rPr>
            </w:pPr>
            <w:r w:rsidRPr="00D82D18">
              <w:rPr>
                <w:rFonts w:ascii="Times New Roman" w:hAnsi="Times New Roman" w:cs="Times New Roman"/>
              </w:rPr>
              <w:t>Коммунально-складская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D82D18" w:rsidRDefault="006F1C98" w:rsidP="007E7AF3">
            <w:pPr>
              <w:ind w:firstLine="0"/>
              <w:rPr>
                <w:rFonts w:ascii="Times New Roman" w:hAnsi="Times New Roman" w:cs="Times New Roman"/>
              </w:rPr>
            </w:pPr>
            <w:r w:rsidRPr="00D82D18">
              <w:rPr>
                <w:rFonts w:ascii="Times New Roman" w:hAnsi="Times New Roman" w:cs="Times New Roman"/>
              </w:rPr>
              <w:t>0,6</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D82D18" w:rsidRDefault="006F1C98" w:rsidP="007E7AF3">
            <w:pPr>
              <w:ind w:firstLine="0"/>
              <w:rPr>
                <w:rFonts w:ascii="Times New Roman" w:hAnsi="Times New Roman" w:cs="Times New Roman"/>
              </w:rPr>
            </w:pPr>
            <w:r w:rsidRPr="00D82D18">
              <w:rPr>
                <w:rFonts w:ascii="Times New Roman" w:hAnsi="Times New Roman" w:cs="Times New Roman"/>
              </w:rPr>
              <w:t>1,8</w:t>
            </w:r>
          </w:p>
        </w:tc>
      </w:tr>
      <w:tr w:rsidR="006F1C98" w:rsidRPr="00D82D18" w:rsidTr="007E7AF3">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tcPr>
          <w:p w:rsidR="006F1C98" w:rsidRPr="00D82D18" w:rsidRDefault="006F1C98" w:rsidP="007E7AF3">
            <w:pPr>
              <w:ind w:firstLine="851"/>
              <w:rPr>
                <w:rFonts w:ascii="Times New Roman" w:hAnsi="Times New Roman" w:cs="Times New Roman"/>
              </w:rPr>
            </w:pPr>
            <w:r w:rsidRPr="00D82D18">
              <w:rPr>
                <w:rFonts w:ascii="Times New Roman" w:hAnsi="Times New Roman" w:cs="Times New Roman"/>
              </w:rPr>
              <w:t>*Без учета опытных полей и полигонов, резервных территорий и санитарно-защитных зон.</w:t>
            </w:r>
          </w:p>
          <w:p w:rsidR="006F1C98" w:rsidRPr="00D82D18" w:rsidRDefault="006F1C98" w:rsidP="007E7AF3">
            <w:pPr>
              <w:ind w:firstLine="851"/>
              <w:rPr>
                <w:rFonts w:ascii="Times New Roman" w:hAnsi="Times New Roman" w:cs="Times New Roman"/>
              </w:rPr>
            </w:pPr>
            <w:r w:rsidRPr="00D82D18">
              <w:rPr>
                <w:rFonts w:ascii="Times New Roman" w:hAnsi="Times New Roman" w:cs="Times New Roman"/>
              </w:rPr>
              <w:t>Примечания</w:t>
            </w:r>
          </w:p>
          <w:p w:rsidR="006F1C98" w:rsidRPr="00D82D18" w:rsidRDefault="006F1C98" w:rsidP="007E7AF3">
            <w:pPr>
              <w:ind w:firstLine="851"/>
              <w:rPr>
                <w:rFonts w:ascii="Times New Roman" w:hAnsi="Times New Roman" w:cs="Times New Roman"/>
              </w:rPr>
            </w:pPr>
            <w:r w:rsidRPr="00D82D18">
              <w:rPr>
                <w:rFonts w:ascii="Times New Roman" w:hAnsi="Times New Roman" w:cs="Times New Roman"/>
              </w:rPr>
              <w:t>1 Для жилых,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p>
          <w:p w:rsidR="006F1C98" w:rsidRPr="00D82D18" w:rsidRDefault="006F1C98" w:rsidP="007E7AF3">
            <w:pPr>
              <w:ind w:firstLine="851"/>
              <w:rPr>
                <w:rFonts w:ascii="Times New Roman" w:hAnsi="Times New Roman" w:cs="Times New Roman"/>
              </w:rPr>
            </w:pPr>
            <w:r w:rsidRPr="00D82D18">
              <w:rPr>
                <w:rFonts w:ascii="Times New Roman" w:hAnsi="Times New Roman" w:cs="Times New Roman"/>
              </w:rPr>
              <w:t>Для производственных зон указанные коэффициенты приведены для кварталов производственной застройки, включающей один или несколько объектов.</w:t>
            </w:r>
          </w:p>
          <w:p w:rsidR="006F1C98" w:rsidRPr="00D82D18" w:rsidRDefault="006F1C98" w:rsidP="007E7AF3">
            <w:pPr>
              <w:ind w:firstLine="851"/>
              <w:rPr>
                <w:rFonts w:ascii="Times New Roman" w:hAnsi="Times New Roman" w:cs="Times New Roman"/>
              </w:rPr>
            </w:pPr>
            <w:r w:rsidRPr="00D82D18">
              <w:rPr>
                <w:rFonts w:ascii="Times New Roman" w:hAnsi="Times New Roman" w:cs="Times New Roman"/>
              </w:rPr>
              <w:t>2 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rsidR="006F1C98" w:rsidRPr="00D82D18" w:rsidRDefault="006F1C98" w:rsidP="007E7AF3">
            <w:pPr>
              <w:ind w:firstLine="851"/>
              <w:rPr>
                <w:rFonts w:ascii="Times New Roman" w:hAnsi="Times New Roman" w:cs="Times New Roman"/>
              </w:rPr>
            </w:pPr>
            <w:r w:rsidRPr="00D82D18">
              <w:rPr>
                <w:rFonts w:ascii="Times New Roman" w:hAnsi="Times New Roman" w:cs="Times New Roman"/>
              </w:rPr>
              <w:t>3 Границами кварталов являются красные линии.</w:t>
            </w:r>
          </w:p>
          <w:p w:rsidR="006F1C98" w:rsidRPr="00D82D18" w:rsidRDefault="006F1C98" w:rsidP="007E7AF3">
            <w:pPr>
              <w:ind w:firstLine="851"/>
              <w:rPr>
                <w:rFonts w:ascii="Times New Roman" w:hAnsi="Times New Roman" w:cs="Times New Roman"/>
              </w:rPr>
            </w:pPr>
            <w:r w:rsidRPr="00D82D18">
              <w:rPr>
                <w:rFonts w:ascii="Times New Roman" w:hAnsi="Times New Roman" w:cs="Times New Roman"/>
              </w:rPr>
              <w:t>4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учреждений и начальных школ). В условиях реконструкции существующей застройки плотность застройки допускается повышать, но не более чем на 30 % при соблюдении санитарно-гигиенических и противопожарных норм.</w:t>
            </w:r>
          </w:p>
        </w:tc>
      </w:tr>
    </w:tbl>
    <w:p w:rsidR="006F1C98" w:rsidRPr="00D82D18" w:rsidRDefault="006F1C98" w:rsidP="006F1C98">
      <w:pPr>
        <w:pStyle w:val="Standard"/>
        <w:ind w:firstLine="709"/>
        <w:rPr>
          <w:rFonts w:cs="Times New Roman"/>
          <w:b/>
          <w:kern w:val="0"/>
          <w:lang w:val="ru-RU" w:eastAsia="ar-SA" w:bidi="ar-SA"/>
        </w:rPr>
      </w:pPr>
    </w:p>
    <w:p w:rsidR="006F1C98" w:rsidRPr="00D82D18" w:rsidRDefault="006F1C98" w:rsidP="006F1C98">
      <w:pPr>
        <w:pStyle w:val="Standard"/>
        <w:ind w:firstLine="709"/>
        <w:rPr>
          <w:rFonts w:cs="Times New Roman"/>
          <w:b/>
          <w:kern w:val="0"/>
          <w:lang w:val="ru-RU" w:eastAsia="ar-SA" w:bidi="ar-SA"/>
        </w:rPr>
      </w:pPr>
      <w:r w:rsidRPr="00D82D18">
        <w:rPr>
          <w:rFonts w:cs="Times New Roman"/>
          <w:b/>
          <w:kern w:val="0"/>
          <w:lang w:val="ru-RU" w:eastAsia="ar-SA" w:bidi="ar-SA"/>
        </w:rPr>
        <w:t>2. Минимальная доля озелененной территории земельных участков.</w:t>
      </w:r>
    </w:p>
    <w:p w:rsidR="006F1C98" w:rsidRPr="00D82D18" w:rsidRDefault="006F1C98" w:rsidP="006F1C98">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xml:space="preserve">2.1. К озелененной территории земельного участка относятся части участков, которые не застроены объектами капитального строительства и не используются (не предназначены для использования), не заняты временными сооружениями, водоемами и акваториями, тротуарами или проездами с твердым покрытием и при этом покрыты зелеными насаждениями (древесной, кустарниковой и травянистой растительностью), доступными для всех пользователей объектов, расположенных на земельном участке. </w:t>
      </w:r>
    </w:p>
    <w:p w:rsidR="006F1C98" w:rsidRPr="00D82D18" w:rsidRDefault="006F1C98" w:rsidP="006F1C98">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xml:space="preserve">2.2. </w:t>
      </w:r>
      <w:r w:rsidRPr="00D82D18">
        <w:rPr>
          <w:rFonts w:ascii="Times New Roman" w:eastAsia="SimSun" w:hAnsi="Times New Roman" w:cs="Times New Roman"/>
          <w:sz w:val="24"/>
          <w:szCs w:val="24"/>
          <w:lang w:eastAsia="zh-CN"/>
        </w:rPr>
        <w:tab/>
        <w:t>Озелененная территория может быть оборудована следующими объектами:</w:t>
      </w:r>
    </w:p>
    <w:p w:rsidR="006F1C98" w:rsidRPr="00D82D18" w:rsidRDefault="006F1C98" w:rsidP="006F1C98">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площадками для отдыха взрослых, детскими площадками;</w:t>
      </w:r>
    </w:p>
    <w:p w:rsidR="006F1C98" w:rsidRPr="00D82D18" w:rsidRDefault="006F1C98" w:rsidP="006F1C98">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открытыми спортивными площадками;</w:t>
      </w:r>
    </w:p>
    <w:p w:rsidR="006F1C98" w:rsidRPr="00D82D18" w:rsidRDefault="006F1C98" w:rsidP="006F1C98">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площадками для выгула собак;</w:t>
      </w:r>
    </w:p>
    <w:p w:rsidR="006F1C98" w:rsidRPr="00D82D18" w:rsidRDefault="006F1C98" w:rsidP="006F1C98">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грунтовыми пешеходными дорожками;</w:t>
      </w:r>
    </w:p>
    <w:p w:rsidR="006F1C98" w:rsidRPr="00D82D18" w:rsidRDefault="006F1C98" w:rsidP="006F1C98">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другими подобными объектами.</w:t>
      </w:r>
    </w:p>
    <w:p w:rsidR="006F1C98" w:rsidRPr="00D82D18" w:rsidRDefault="006F1C98" w:rsidP="006F1C98">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Нормируемые спортивные и иные площадки, которыми может быть оборудована озелененная территория земельного участка, могут располагаться на эксплуатируемой кровле стилобатов или иных застроенных частях земельного участка, но в размере не более 15% требуемой площади озелененной территории земельного участка.</w:t>
      </w:r>
    </w:p>
    <w:p w:rsidR="006F1C98" w:rsidRPr="00D82D18" w:rsidRDefault="006F1C98" w:rsidP="006F1C98">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lastRenderedPageBreak/>
        <w:t xml:space="preserve">2.3. </w:t>
      </w:r>
      <w:r w:rsidRPr="00D82D18">
        <w:rPr>
          <w:rFonts w:ascii="Times New Roman" w:eastAsia="SimSun" w:hAnsi="Times New Roman" w:cs="Times New Roman"/>
          <w:sz w:val="24"/>
          <w:szCs w:val="24"/>
          <w:lang w:eastAsia="zh-CN"/>
        </w:rPr>
        <w:tab/>
        <w:t>Работы по содержанию, регуляции зеленых насаждений, уходу за ними на территориях общего пользования осуществляет подрядчик, заключивший муниципальный контракт на выполнение соответствующих работ.</w:t>
      </w:r>
    </w:p>
    <w:p w:rsidR="006F1C98" w:rsidRPr="00D82D18" w:rsidRDefault="006F1C98" w:rsidP="006F1C98">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 xml:space="preserve">Сохранность и надлежащий уход за зелеными насаждениями на собственных и прилегающих территориях землепользователи обязаны обеспечивать собственными силами и за свой счет в соответствии с настоящими Правилами, иными нормативными правовыми актами органов местного самоуправления </w:t>
      </w:r>
      <w:r w:rsidR="007E7AF3" w:rsidRPr="00D82D18">
        <w:rPr>
          <w:rFonts w:ascii="Times New Roman" w:eastAsia="SimSun" w:hAnsi="Times New Roman" w:cs="Times New Roman"/>
          <w:sz w:val="24"/>
          <w:szCs w:val="24"/>
          <w:lang w:eastAsia="zh-CN"/>
        </w:rPr>
        <w:t>Песчаного</w:t>
      </w:r>
      <w:r w:rsidRPr="00D82D18">
        <w:rPr>
          <w:rFonts w:ascii="Times New Roman" w:eastAsia="SimSun" w:hAnsi="Times New Roman" w:cs="Times New Roman"/>
          <w:sz w:val="24"/>
          <w:szCs w:val="24"/>
          <w:lang w:eastAsia="zh-CN"/>
        </w:rPr>
        <w:t xml:space="preserve">  сельского поселения.</w:t>
      </w:r>
    </w:p>
    <w:p w:rsidR="006F1C98" w:rsidRPr="00D82D18" w:rsidRDefault="006F1C98" w:rsidP="006F1C98">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2.4. На работы по восстановлению утраченных элементов озеленения на участках озелененных территорий любой правовой принадлежности и формы землепользования проектная документация не требуется.</w:t>
      </w:r>
    </w:p>
    <w:p w:rsidR="006F1C98" w:rsidRPr="00D82D18" w:rsidRDefault="006F1C98" w:rsidP="006F1C98">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2.5. При организации застройки территорий необходимо обеспечивать максимальное сохранение существующего озеленения. Для этой цели следует выделять соответствующие участки озеленения на стадии проектирования и обеспечивать их охрану от неорганизованного использования в процессе строительства.</w:t>
      </w:r>
    </w:p>
    <w:p w:rsidR="006F1C98" w:rsidRPr="00D82D18" w:rsidRDefault="006F1C98" w:rsidP="006F1C98">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2.6. При невозможности сохранения зеленых насаждений в смете на строительство объекта капитального строительства необходимо предусматривать средства на пересадку зеленых насаждений и (или) их восстановительную стоимость.</w:t>
      </w:r>
    </w:p>
    <w:p w:rsidR="006F1C98" w:rsidRPr="00D82D18" w:rsidRDefault="006F1C98" w:rsidP="006F1C98">
      <w:pPr>
        <w:pStyle w:val="ConsPlusNormal"/>
        <w:ind w:firstLine="709"/>
        <w:rPr>
          <w:rFonts w:ascii="Times New Roman" w:eastAsia="SimSun" w:hAnsi="Times New Roman" w:cs="Times New Roman"/>
          <w:sz w:val="24"/>
          <w:szCs w:val="24"/>
          <w:lang w:eastAsia="zh-CN"/>
        </w:rPr>
      </w:pPr>
      <w:r w:rsidRPr="00D82D18">
        <w:rPr>
          <w:rFonts w:ascii="Times New Roman" w:eastAsia="SimSun" w:hAnsi="Times New Roman" w:cs="Times New Roman"/>
          <w:sz w:val="24"/>
          <w:szCs w:val="24"/>
          <w:lang w:eastAsia="zh-CN"/>
        </w:rPr>
        <w:t>2.7. Минимально допустимая площадь озелененной территории земельных участков на территории всех зон, приведена далее в таблице:</w:t>
      </w:r>
    </w:p>
    <w:tbl>
      <w:tblPr>
        <w:tblW w:w="9583" w:type="dxa"/>
        <w:jc w:val="center"/>
        <w:tblLayout w:type="fixed"/>
        <w:tblCellMar>
          <w:left w:w="10" w:type="dxa"/>
          <w:right w:w="10" w:type="dxa"/>
        </w:tblCellMar>
        <w:tblLook w:val="0000"/>
      </w:tblPr>
      <w:tblGrid>
        <w:gridCol w:w="793"/>
        <w:gridCol w:w="4110"/>
        <w:gridCol w:w="4680"/>
      </w:tblGrid>
      <w:tr w:rsidR="006F1C98" w:rsidRPr="00D82D18" w:rsidTr="007E7AF3">
        <w:trPr>
          <w:jc w:val="center"/>
        </w:trPr>
        <w:tc>
          <w:tcPr>
            <w:tcW w:w="793" w:type="dxa"/>
            <w:tcBorders>
              <w:top w:val="single" w:sz="4" w:space="0" w:color="00000A"/>
              <w:left w:val="single" w:sz="4" w:space="0" w:color="00000A"/>
              <w:bottom w:val="single" w:sz="2" w:space="0" w:color="000000"/>
              <w:right w:val="single" w:sz="4" w:space="0" w:color="00000A"/>
            </w:tcBorders>
            <w:shd w:val="clear" w:color="auto" w:fill="FFFFFF"/>
            <w:tcMar>
              <w:top w:w="0" w:type="dxa"/>
              <w:left w:w="86" w:type="dxa"/>
              <w:bottom w:w="0" w:type="dxa"/>
              <w:right w:w="86" w:type="dxa"/>
            </w:tcMar>
          </w:tcPr>
          <w:p w:rsidR="006F1C98" w:rsidRPr="00D82D18" w:rsidRDefault="006F1C98" w:rsidP="007E7AF3">
            <w:pPr>
              <w:pStyle w:val="Standard"/>
              <w:ind w:right="-2"/>
              <w:jc w:val="center"/>
              <w:rPr>
                <w:rFonts w:eastAsia="Arial" w:cs="Times New Roman"/>
              </w:rPr>
            </w:pPr>
            <w:r w:rsidRPr="00D82D18">
              <w:rPr>
                <w:rFonts w:eastAsia="Arial" w:cs="Times New Roman"/>
              </w:rPr>
              <w:t>№</w:t>
            </w:r>
          </w:p>
          <w:p w:rsidR="006F1C98" w:rsidRPr="00D82D18" w:rsidRDefault="006F1C98" w:rsidP="007E7AF3">
            <w:pPr>
              <w:pStyle w:val="Standard"/>
              <w:ind w:right="-2"/>
              <w:jc w:val="center"/>
              <w:rPr>
                <w:rFonts w:eastAsia="Arial" w:cs="Times New Roman"/>
              </w:rPr>
            </w:pPr>
            <w:r w:rsidRPr="00D82D18">
              <w:rPr>
                <w:rFonts w:eastAsia="Arial" w:cs="Times New Roman"/>
              </w:rPr>
              <w:t>п/п</w:t>
            </w:r>
          </w:p>
        </w:tc>
        <w:tc>
          <w:tcPr>
            <w:tcW w:w="4110" w:type="dxa"/>
            <w:tcBorders>
              <w:top w:val="single" w:sz="4" w:space="0" w:color="00000A"/>
              <w:left w:val="single" w:sz="4" w:space="0" w:color="00000A"/>
              <w:bottom w:val="single" w:sz="2" w:space="0" w:color="000000"/>
              <w:right w:val="single" w:sz="4" w:space="0" w:color="00000A"/>
            </w:tcBorders>
            <w:shd w:val="clear" w:color="auto" w:fill="FFFFFF"/>
            <w:tcMar>
              <w:top w:w="0" w:type="dxa"/>
              <w:left w:w="86" w:type="dxa"/>
              <w:bottom w:w="0" w:type="dxa"/>
              <w:right w:w="86" w:type="dxa"/>
            </w:tcMar>
          </w:tcPr>
          <w:p w:rsidR="006F1C98" w:rsidRPr="00D82D18" w:rsidRDefault="006F1C98" w:rsidP="007E7AF3">
            <w:pPr>
              <w:pStyle w:val="Standard"/>
              <w:ind w:right="-2"/>
              <w:jc w:val="center"/>
              <w:rPr>
                <w:rFonts w:eastAsia="Arial" w:cs="Times New Roman"/>
              </w:rPr>
            </w:pPr>
            <w:r w:rsidRPr="00D82D18">
              <w:rPr>
                <w:rFonts w:eastAsia="Arial" w:cs="Times New Roman"/>
              </w:rPr>
              <w:t>Вид использования</w:t>
            </w:r>
          </w:p>
        </w:tc>
        <w:tc>
          <w:tcPr>
            <w:tcW w:w="4680" w:type="dxa"/>
            <w:tcBorders>
              <w:top w:val="single" w:sz="4" w:space="0" w:color="00000A"/>
              <w:left w:val="single" w:sz="4" w:space="0" w:color="00000A"/>
              <w:bottom w:val="single" w:sz="2" w:space="0" w:color="000000"/>
              <w:right w:val="single" w:sz="4" w:space="0" w:color="00000A"/>
            </w:tcBorders>
            <w:shd w:val="clear" w:color="auto" w:fill="FFFFFF"/>
            <w:tcMar>
              <w:top w:w="0" w:type="dxa"/>
              <w:left w:w="86" w:type="dxa"/>
              <w:bottom w:w="0" w:type="dxa"/>
              <w:right w:w="86" w:type="dxa"/>
            </w:tcMar>
          </w:tcPr>
          <w:p w:rsidR="006F1C98" w:rsidRPr="00D82D18" w:rsidRDefault="006F1C98" w:rsidP="007E7AF3">
            <w:pPr>
              <w:pStyle w:val="Standard"/>
              <w:ind w:right="-2"/>
              <w:jc w:val="center"/>
              <w:rPr>
                <w:rFonts w:eastAsia="Arial" w:cs="Times New Roman"/>
              </w:rPr>
            </w:pPr>
            <w:r w:rsidRPr="00D82D18">
              <w:rPr>
                <w:rFonts w:eastAsia="Arial" w:cs="Times New Roman"/>
              </w:rPr>
              <w:t>Минимальная площадь</w:t>
            </w:r>
          </w:p>
          <w:p w:rsidR="006F1C98" w:rsidRPr="00D82D18" w:rsidRDefault="006F1C98" w:rsidP="007E7AF3">
            <w:pPr>
              <w:pStyle w:val="Standard"/>
              <w:ind w:right="-2"/>
              <w:jc w:val="center"/>
              <w:rPr>
                <w:rFonts w:eastAsia="Arial" w:cs="Times New Roman"/>
              </w:rPr>
            </w:pPr>
            <w:r w:rsidRPr="00D82D18">
              <w:rPr>
                <w:rFonts w:eastAsia="Arial" w:cs="Times New Roman"/>
              </w:rPr>
              <w:t>озелененных территорий</w:t>
            </w:r>
          </w:p>
        </w:tc>
      </w:tr>
      <w:tr w:rsidR="006F1C98" w:rsidRPr="00D82D18" w:rsidTr="007E7AF3">
        <w:trPr>
          <w:trHeight w:val="995"/>
          <w:jc w:val="center"/>
        </w:trPr>
        <w:tc>
          <w:tcPr>
            <w:tcW w:w="793"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D82D18" w:rsidRDefault="006F1C98" w:rsidP="007E7AF3">
            <w:pPr>
              <w:pStyle w:val="Standard"/>
              <w:ind w:right="-2"/>
              <w:jc w:val="center"/>
              <w:rPr>
                <w:rFonts w:eastAsia="Arial" w:cs="Times New Roman"/>
              </w:rPr>
            </w:pPr>
            <w:r w:rsidRPr="00D82D18">
              <w:rPr>
                <w:rFonts w:eastAsia="Arial" w:cs="Times New Roman"/>
              </w:rPr>
              <w:t>1</w:t>
            </w:r>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D82D18" w:rsidRDefault="006F1C98" w:rsidP="007E7AF3">
            <w:pPr>
              <w:pStyle w:val="Standard"/>
              <w:ind w:right="-2"/>
              <w:jc w:val="center"/>
              <w:rPr>
                <w:rFonts w:eastAsia="Arial" w:cs="Times New Roman"/>
              </w:rPr>
            </w:pPr>
            <w:r w:rsidRPr="00D82D18">
              <w:rPr>
                <w:rFonts w:eastAsia="Arial" w:cs="Times New Roman"/>
              </w:rPr>
              <w:t>Сады, скверы, бульвары</w:t>
            </w:r>
          </w:p>
        </w:tc>
        <w:tc>
          <w:tcPr>
            <w:tcW w:w="4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D82D18" w:rsidRDefault="006F1C98" w:rsidP="007E7AF3">
            <w:pPr>
              <w:pStyle w:val="Standard"/>
              <w:ind w:right="-2"/>
              <w:jc w:val="center"/>
              <w:rPr>
                <w:rFonts w:cs="Times New Roman"/>
                <w:lang w:val="ru-RU"/>
              </w:rPr>
            </w:pPr>
            <w:r w:rsidRPr="00D82D18">
              <w:rPr>
                <w:rFonts w:eastAsia="Arial" w:cs="Times New Roman"/>
                <w:lang w:val="ru-RU"/>
              </w:rPr>
              <w:t>95% территории земельного участка при площади участка менее 1 га;</w:t>
            </w:r>
          </w:p>
          <w:p w:rsidR="006F1C98" w:rsidRPr="00D82D18" w:rsidRDefault="006F1C98" w:rsidP="007E7AF3">
            <w:pPr>
              <w:pStyle w:val="Standard"/>
              <w:ind w:right="-2"/>
              <w:jc w:val="center"/>
              <w:rPr>
                <w:rFonts w:cs="Times New Roman"/>
                <w:lang w:val="ru-RU"/>
              </w:rPr>
            </w:pPr>
            <w:r w:rsidRPr="00D82D18">
              <w:rPr>
                <w:rFonts w:eastAsia="Arial" w:cs="Times New Roman"/>
                <w:lang w:val="ru-RU"/>
              </w:rPr>
              <w:t>90% - при площади от 1 до 5 га;</w:t>
            </w:r>
          </w:p>
          <w:p w:rsidR="006F1C98" w:rsidRPr="00D82D18" w:rsidRDefault="006F1C98" w:rsidP="007E7AF3">
            <w:pPr>
              <w:pStyle w:val="Standard"/>
              <w:ind w:right="-2"/>
              <w:jc w:val="center"/>
              <w:rPr>
                <w:rFonts w:cs="Times New Roman"/>
                <w:lang w:val="ru-RU"/>
              </w:rPr>
            </w:pPr>
            <w:r w:rsidRPr="00D82D18">
              <w:rPr>
                <w:rFonts w:eastAsia="Arial" w:cs="Times New Roman"/>
                <w:lang w:val="ru-RU"/>
              </w:rPr>
              <w:t>85% - при площади от 5 до 20 га;</w:t>
            </w:r>
          </w:p>
          <w:p w:rsidR="006F1C98" w:rsidRPr="00D82D18" w:rsidRDefault="006F1C98" w:rsidP="007E7AF3">
            <w:pPr>
              <w:pStyle w:val="Standard"/>
              <w:ind w:right="-2"/>
              <w:jc w:val="center"/>
              <w:rPr>
                <w:rFonts w:cs="Times New Roman"/>
              </w:rPr>
            </w:pPr>
            <w:r w:rsidRPr="00D82D18">
              <w:rPr>
                <w:rFonts w:eastAsia="Arial" w:cs="Times New Roman"/>
              </w:rPr>
              <w:t>80% - при площади свыше 20 га</w:t>
            </w:r>
          </w:p>
        </w:tc>
      </w:tr>
      <w:tr w:rsidR="006F1C98" w:rsidRPr="00D82D18" w:rsidTr="007E7AF3">
        <w:trPr>
          <w:trHeight w:val="995"/>
          <w:jc w:val="center"/>
        </w:trPr>
        <w:tc>
          <w:tcPr>
            <w:tcW w:w="793"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D82D18" w:rsidRDefault="006F1C98" w:rsidP="007E7AF3">
            <w:pPr>
              <w:pStyle w:val="Standard"/>
              <w:ind w:right="-2"/>
              <w:jc w:val="center"/>
              <w:rPr>
                <w:rFonts w:eastAsia="Arial" w:cs="Times New Roman"/>
              </w:rPr>
            </w:pPr>
            <w:r w:rsidRPr="00D82D18">
              <w:rPr>
                <w:rFonts w:eastAsia="Arial" w:cs="Times New Roman"/>
              </w:rPr>
              <w:t>2</w:t>
            </w:r>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D82D18" w:rsidRDefault="006F1C98" w:rsidP="007E7AF3">
            <w:pPr>
              <w:pStyle w:val="Standard"/>
              <w:ind w:right="-2"/>
              <w:jc w:val="center"/>
              <w:rPr>
                <w:rFonts w:eastAsia="Arial" w:cs="Times New Roman"/>
              </w:rPr>
            </w:pPr>
            <w:r w:rsidRPr="00D82D18">
              <w:rPr>
                <w:rFonts w:eastAsia="Arial" w:cs="Times New Roman"/>
              </w:rPr>
              <w:t>Парки</w:t>
            </w:r>
          </w:p>
        </w:tc>
        <w:tc>
          <w:tcPr>
            <w:tcW w:w="4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D82D18" w:rsidRDefault="006F1C98" w:rsidP="007E7AF3">
            <w:pPr>
              <w:pStyle w:val="Standard"/>
              <w:ind w:right="-2"/>
              <w:jc w:val="center"/>
              <w:rPr>
                <w:rFonts w:cs="Times New Roman"/>
                <w:lang w:val="ru-RU"/>
              </w:rPr>
            </w:pPr>
            <w:r w:rsidRPr="00D82D18">
              <w:rPr>
                <w:rFonts w:eastAsia="Arial" w:cs="Times New Roman"/>
                <w:lang w:val="ru-RU"/>
              </w:rPr>
              <w:t>95% территории земельного участка при площади участка менее 1 га;</w:t>
            </w:r>
          </w:p>
          <w:p w:rsidR="006F1C98" w:rsidRPr="00D82D18" w:rsidRDefault="006F1C98" w:rsidP="007E7AF3">
            <w:pPr>
              <w:pStyle w:val="Standard"/>
              <w:ind w:right="-2"/>
              <w:jc w:val="center"/>
              <w:rPr>
                <w:rFonts w:cs="Times New Roman"/>
                <w:lang w:val="ru-RU"/>
              </w:rPr>
            </w:pPr>
            <w:r w:rsidRPr="00D82D18">
              <w:rPr>
                <w:rFonts w:eastAsia="Arial" w:cs="Times New Roman"/>
                <w:lang w:val="ru-RU"/>
              </w:rPr>
              <w:t>90% - при площади от 1 до 5 га;</w:t>
            </w:r>
          </w:p>
          <w:p w:rsidR="006F1C98" w:rsidRPr="00D82D18" w:rsidRDefault="006F1C98" w:rsidP="007E7AF3">
            <w:pPr>
              <w:pStyle w:val="Standard"/>
              <w:ind w:right="-2"/>
              <w:jc w:val="center"/>
              <w:rPr>
                <w:rFonts w:cs="Times New Roman"/>
                <w:lang w:val="ru-RU"/>
              </w:rPr>
            </w:pPr>
            <w:r w:rsidRPr="00D82D18">
              <w:rPr>
                <w:rFonts w:eastAsia="Arial" w:cs="Times New Roman"/>
                <w:lang w:val="ru-RU"/>
              </w:rPr>
              <w:t>80% - при площади от 5 до 20 га;</w:t>
            </w:r>
          </w:p>
          <w:p w:rsidR="006F1C98" w:rsidRPr="00D82D18" w:rsidRDefault="006F1C98" w:rsidP="007E7AF3">
            <w:pPr>
              <w:pStyle w:val="Standard"/>
              <w:ind w:right="-2"/>
              <w:jc w:val="center"/>
              <w:rPr>
                <w:rFonts w:cs="Times New Roman"/>
              </w:rPr>
            </w:pPr>
            <w:r w:rsidRPr="00D82D18">
              <w:rPr>
                <w:rFonts w:eastAsia="Arial" w:cs="Times New Roman"/>
              </w:rPr>
              <w:t>70% - при площади свыше 20 га</w:t>
            </w:r>
          </w:p>
        </w:tc>
      </w:tr>
      <w:tr w:rsidR="006F1C98" w:rsidRPr="00D82D18" w:rsidTr="007E7AF3">
        <w:trPr>
          <w:trHeight w:val="995"/>
          <w:jc w:val="center"/>
        </w:trPr>
        <w:tc>
          <w:tcPr>
            <w:tcW w:w="793" w:type="dxa"/>
            <w:tcBorders>
              <w:top w:val="single" w:sz="4" w:space="0" w:color="00000A"/>
              <w:left w:val="single" w:sz="4" w:space="0" w:color="00000A"/>
              <w:bottom w:val="single" w:sz="2" w:space="0" w:color="000000"/>
              <w:right w:val="single" w:sz="4" w:space="0" w:color="00000A"/>
            </w:tcBorders>
            <w:shd w:val="clear" w:color="auto" w:fill="FFFFFF"/>
            <w:tcMar>
              <w:top w:w="0" w:type="dxa"/>
              <w:left w:w="86" w:type="dxa"/>
              <w:bottom w:w="0" w:type="dxa"/>
              <w:right w:w="86" w:type="dxa"/>
            </w:tcMar>
            <w:vAlign w:val="center"/>
          </w:tcPr>
          <w:p w:rsidR="006F1C98" w:rsidRPr="00D82D18" w:rsidRDefault="006F1C98" w:rsidP="007E7AF3">
            <w:pPr>
              <w:pStyle w:val="Standard"/>
              <w:ind w:right="-2"/>
              <w:jc w:val="center"/>
              <w:rPr>
                <w:rFonts w:eastAsia="Arial" w:cs="Times New Roman"/>
              </w:rPr>
            </w:pPr>
            <w:r w:rsidRPr="00D82D18">
              <w:rPr>
                <w:rFonts w:eastAsia="Arial" w:cs="Times New Roman"/>
              </w:rPr>
              <w:t>3</w:t>
            </w:r>
          </w:p>
        </w:tc>
        <w:tc>
          <w:tcPr>
            <w:tcW w:w="4110" w:type="dxa"/>
            <w:tcBorders>
              <w:top w:val="single" w:sz="4" w:space="0" w:color="00000A"/>
              <w:left w:val="single" w:sz="4" w:space="0" w:color="00000A"/>
              <w:bottom w:val="single" w:sz="2" w:space="0" w:color="000000"/>
              <w:right w:val="single" w:sz="4" w:space="0" w:color="00000A"/>
            </w:tcBorders>
            <w:shd w:val="clear" w:color="auto" w:fill="FFFFFF"/>
            <w:tcMar>
              <w:top w:w="0" w:type="dxa"/>
              <w:left w:w="86" w:type="dxa"/>
              <w:bottom w:w="0" w:type="dxa"/>
              <w:right w:w="86" w:type="dxa"/>
            </w:tcMar>
            <w:vAlign w:val="center"/>
          </w:tcPr>
          <w:p w:rsidR="006F1C98" w:rsidRPr="00D82D18" w:rsidRDefault="006F1C98" w:rsidP="007E7AF3">
            <w:pPr>
              <w:pStyle w:val="Standard"/>
              <w:ind w:right="-2"/>
              <w:jc w:val="center"/>
              <w:rPr>
                <w:rFonts w:eastAsia="Arial" w:cs="Times New Roman"/>
              </w:rPr>
            </w:pPr>
            <w:r w:rsidRPr="00D82D18">
              <w:rPr>
                <w:rFonts w:eastAsia="Arial" w:cs="Times New Roman"/>
              </w:rPr>
              <w:t>Комплексы аттракционов</w:t>
            </w:r>
          </w:p>
        </w:tc>
        <w:tc>
          <w:tcPr>
            <w:tcW w:w="4680" w:type="dxa"/>
            <w:tcBorders>
              <w:top w:val="single" w:sz="4" w:space="0" w:color="00000A"/>
              <w:left w:val="single" w:sz="4" w:space="0" w:color="00000A"/>
              <w:bottom w:val="single" w:sz="2" w:space="0" w:color="000000"/>
              <w:right w:val="single" w:sz="4" w:space="0" w:color="00000A"/>
            </w:tcBorders>
            <w:shd w:val="clear" w:color="auto" w:fill="FFFFFF"/>
            <w:tcMar>
              <w:top w:w="0" w:type="dxa"/>
              <w:left w:w="86" w:type="dxa"/>
              <w:bottom w:w="0" w:type="dxa"/>
              <w:right w:w="86" w:type="dxa"/>
            </w:tcMar>
            <w:vAlign w:val="center"/>
          </w:tcPr>
          <w:p w:rsidR="006F1C98" w:rsidRPr="00D82D18" w:rsidRDefault="006F1C98" w:rsidP="007E7AF3">
            <w:pPr>
              <w:pStyle w:val="Standard"/>
              <w:ind w:right="-2"/>
              <w:jc w:val="center"/>
              <w:rPr>
                <w:rFonts w:cs="Times New Roman"/>
                <w:lang w:val="ru-RU"/>
              </w:rPr>
            </w:pPr>
            <w:r w:rsidRPr="00D82D18">
              <w:rPr>
                <w:rFonts w:eastAsia="Arial" w:cs="Times New Roman"/>
                <w:lang w:val="ru-RU"/>
              </w:rPr>
              <w:t>0% территории земельного участка при площади участка менее 1 га;</w:t>
            </w:r>
          </w:p>
          <w:p w:rsidR="006F1C98" w:rsidRPr="00D82D18" w:rsidRDefault="006F1C98" w:rsidP="007E7AF3">
            <w:pPr>
              <w:pStyle w:val="Standard"/>
              <w:ind w:right="-2"/>
              <w:jc w:val="center"/>
              <w:rPr>
                <w:rFonts w:cs="Times New Roman"/>
                <w:lang w:val="ru-RU"/>
              </w:rPr>
            </w:pPr>
            <w:r w:rsidRPr="00D82D18">
              <w:rPr>
                <w:rFonts w:eastAsia="Arial" w:cs="Times New Roman"/>
                <w:lang w:val="ru-RU"/>
              </w:rPr>
              <w:t>10% - при площади от 1 до 5 га;</w:t>
            </w:r>
          </w:p>
          <w:p w:rsidR="006F1C98" w:rsidRPr="00D82D18" w:rsidRDefault="006F1C98" w:rsidP="007E7AF3">
            <w:pPr>
              <w:pStyle w:val="Standard"/>
              <w:ind w:right="-2"/>
              <w:jc w:val="center"/>
              <w:rPr>
                <w:rFonts w:cs="Times New Roman"/>
                <w:lang w:val="ru-RU"/>
              </w:rPr>
            </w:pPr>
            <w:r w:rsidRPr="00D82D18">
              <w:rPr>
                <w:rFonts w:eastAsia="Arial" w:cs="Times New Roman"/>
                <w:lang w:val="ru-RU"/>
              </w:rPr>
              <w:t>20% - при площади от 5 до 20 га;</w:t>
            </w:r>
          </w:p>
          <w:p w:rsidR="006F1C98" w:rsidRPr="00D82D18" w:rsidRDefault="006F1C98" w:rsidP="007E7AF3">
            <w:pPr>
              <w:pStyle w:val="Standard"/>
              <w:ind w:right="-2"/>
              <w:jc w:val="center"/>
              <w:rPr>
                <w:rFonts w:cs="Times New Roman"/>
              </w:rPr>
            </w:pPr>
            <w:r w:rsidRPr="00D82D18">
              <w:rPr>
                <w:rFonts w:eastAsia="Arial" w:cs="Times New Roman"/>
              </w:rPr>
              <w:t>30% - при площади свыше 20 га</w:t>
            </w:r>
          </w:p>
        </w:tc>
      </w:tr>
      <w:tr w:rsidR="006F1C98" w:rsidRPr="00D82D18" w:rsidTr="007E7AF3">
        <w:trPr>
          <w:trHeight w:val="995"/>
          <w:jc w:val="center"/>
        </w:trPr>
        <w:tc>
          <w:tcPr>
            <w:tcW w:w="793"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D82D18" w:rsidRDefault="006F1C98" w:rsidP="007E7AF3">
            <w:pPr>
              <w:pStyle w:val="Standard"/>
              <w:ind w:right="-2"/>
              <w:jc w:val="center"/>
              <w:rPr>
                <w:rFonts w:eastAsia="Arial" w:cs="Times New Roman"/>
              </w:rPr>
            </w:pPr>
            <w:r w:rsidRPr="00D82D18">
              <w:rPr>
                <w:rFonts w:eastAsia="Arial" w:cs="Times New Roman"/>
              </w:rPr>
              <w:t>4</w:t>
            </w:r>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D82D18" w:rsidRDefault="006F1C98" w:rsidP="007E7AF3">
            <w:pPr>
              <w:pStyle w:val="Standard"/>
              <w:ind w:right="-2"/>
              <w:jc w:val="center"/>
              <w:rPr>
                <w:rFonts w:eastAsia="Arial" w:cs="Times New Roman"/>
                <w:lang w:val="ru-RU"/>
              </w:rPr>
            </w:pPr>
            <w:r w:rsidRPr="00D82D18">
              <w:rPr>
                <w:rFonts w:eastAsia="Arial" w:cs="Times New Roman"/>
                <w:lang w:val="ru-RU"/>
              </w:rPr>
              <w:t>Больничные учреждения, санаторно-курортные учреждения, объекты социального обеспечения, объекты для оздоровительных целей</w:t>
            </w:r>
          </w:p>
        </w:tc>
        <w:tc>
          <w:tcPr>
            <w:tcW w:w="4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D82D18" w:rsidRDefault="006F1C98" w:rsidP="007E7AF3">
            <w:pPr>
              <w:pStyle w:val="Standard"/>
              <w:ind w:right="-2"/>
              <w:jc w:val="center"/>
              <w:rPr>
                <w:rFonts w:cs="Times New Roman"/>
              </w:rPr>
            </w:pPr>
            <w:r w:rsidRPr="00D82D18">
              <w:rPr>
                <w:rFonts w:eastAsia="Arial" w:cs="Times New Roman"/>
              </w:rPr>
              <w:t>60% территории земельного участка</w:t>
            </w:r>
          </w:p>
          <w:p w:rsidR="006F1C98" w:rsidRPr="00D82D18" w:rsidRDefault="006F1C98" w:rsidP="007E7AF3">
            <w:pPr>
              <w:pStyle w:val="Standard"/>
              <w:ind w:right="-2"/>
              <w:jc w:val="center"/>
              <w:rPr>
                <w:rFonts w:eastAsia="Calibri" w:cs="Times New Roman"/>
              </w:rPr>
            </w:pPr>
          </w:p>
        </w:tc>
      </w:tr>
      <w:tr w:rsidR="006F1C98" w:rsidRPr="00D82D18" w:rsidTr="007E7AF3">
        <w:trPr>
          <w:trHeight w:val="995"/>
          <w:jc w:val="center"/>
        </w:trPr>
        <w:tc>
          <w:tcPr>
            <w:tcW w:w="793"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D82D18" w:rsidRDefault="006F1C98" w:rsidP="007E7AF3">
            <w:pPr>
              <w:pStyle w:val="Standard"/>
              <w:ind w:right="-2"/>
              <w:jc w:val="center"/>
              <w:rPr>
                <w:rFonts w:eastAsia="Arial" w:cs="Times New Roman"/>
              </w:rPr>
            </w:pPr>
            <w:r w:rsidRPr="00D82D18">
              <w:rPr>
                <w:rFonts w:eastAsia="Arial" w:cs="Times New Roman"/>
              </w:rPr>
              <w:t>5</w:t>
            </w:r>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D82D18" w:rsidRDefault="006F1C98" w:rsidP="007E7AF3">
            <w:pPr>
              <w:pStyle w:val="Standard"/>
              <w:ind w:right="-2"/>
              <w:jc w:val="center"/>
              <w:rPr>
                <w:rFonts w:eastAsia="Arial" w:cs="Times New Roman"/>
                <w:lang w:val="ru-RU"/>
              </w:rPr>
            </w:pPr>
            <w:r w:rsidRPr="00D82D18">
              <w:rPr>
                <w:rFonts w:eastAsia="Arial" w:cs="Times New Roman"/>
                <w:lang w:val="ru-RU"/>
              </w:rPr>
              <w:t>Объекты дошкольного, начального и среднего общего образования</w:t>
            </w:r>
          </w:p>
        </w:tc>
        <w:tc>
          <w:tcPr>
            <w:tcW w:w="4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D82D18" w:rsidRDefault="006F1C98" w:rsidP="007E7AF3">
            <w:pPr>
              <w:pStyle w:val="Standard"/>
              <w:ind w:right="-2"/>
              <w:jc w:val="center"/>
              <w:rPr>
                <w:rFonts w:cs="Times New Roman"/>
              </w:rPr>
            </w:pPr>
            <w:r w:rsidRPr="00D82D18">
              <w:rPr>
                <w:rFonts w:eastAsia="Arial" w:cs="Times New Roman"/>
              </w:rPr>
              <w:t>50% территории земельного участка</w:t>
            </w:r>
          </w:p>
        </w:tc>
      </w:tr>
      <w:tr w:rsidR="006F1C98" w:rsidRPr="00D82D18" w:rsidTr="007E7AF3">
        <w:trPr>
          <w:trHeight w:val="995"/>
          <w:jc w:val="center"/>
        </w:trPr>
        <w:tc>
          <w:tcPr>
            <w:tcW w:w="793"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D82D18" w:rsidRDefault="006F1C98" w:rsidP="007E7AF3">
            <w:pPr>
              <w:pStyle w:val="Standard"/>
              <w:tabs>
                <w:tab w:val="left" w:pos="426"/>
              </w:tabs>
              <w:ind w:right="-2"/>
              <w:jc w:val="center"/>
              <w:rPr>
                <w:rFonts w:eastAsia="Arial" w:cs="Times New Roman"/>
              </w:rPr>
            </w:pPr>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D82D18" w:rsidRDefault="006F1C98" w:rsidP="007E7AF3">
            <w:pPr>
              <w:pStyle w:val="Standard"/>
              <w:ind w:right="-2"/>
              <w:jc w:val="center"/>
              <w:rPr>
                <w:rFonts w:eastAsia="Arial" w:cs="Times New Roman"/>
                <w:lang w:val="ru-RU"/>
              </w:rPr>
            </w:pPr>
            <w:r w:rsidRPr="00D82D18">
              <w:rPr>
                <w:rFonts w:eastAsia="Arial" w:cs="Times New Roman"/>
                <w:lang w:val="ru-RU"/>
              </w:rPr>
              <w:t xml:space="preserve">Индивидуальные жилые дома, жилые дома блокированной застройки </w:t>
            </w:r>
          </w:p>
        </w:tc>
        <w:tc>
          <w:tcPr>
            <w:tcW w:w="4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D82D18" w:rsidRDefault="006F1C98" w:rsidP="007E7AF3">
            <w:pPr>
              <w:pStyle w:val="Standard"/>
              <w:ind w:right="-2"/>
              <w:jc w:val="center"/>
              <w:rPr>
                <w:rFonts w:eastAsia="Arial" w:cs="Times New Roman"/>
                <w:lang w:val="ru-RU"/>
              </w:rPr>
            </w:pPr>
            <w:r w:rsidRPr="00D82D18">
              <w:rPr>
                <w:rFonts w:eastAsia="Arial" w:cs="Times New Roman"/>
                <w:lang w:val="ru-RU"/>
              </w:rPr>
              <w:t>25</w:t>
            </w:r>
            <w:r w:rsidRPr="00D82D18">
              <w:rPr>
                <w:rFonts w:eastAsia="Arial" w:cs="Times New Roman"/>
              </w:rPr>
              <w:t>% территории земельного участка</w:t>
            </w:r>
          </w:p>
        </w:tc>
      </w:tr>
      <w:tr w:rsidR="006F1C98" w:rsidRPr="00D82D18" w:rsidTr="007E7AF3">
        <w:trPr>
          <w:trHeight w:val="995"/>
          <w:jc w:val="center"/>
        </w:trPr>
        <w:tc>
          <w:tcPr>
            <w:tcW w:w="793"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D82D18" w:rsidRDefault="006F1C98" w:rsidP="007E7AF3">
            <w:pPr>
              <w:pStyle w:val="Standard"/>
              <w:tabs>
                <w:tab w:val="left" w:pos="426"/>
              </w:tabs>
              <w:ind w:right="-2"/>
              <w:jc w:val="center"/>
              <w:rPr>
                <w:rFonts w:eastAsia="Arial" w:cs="Times New Roman"/>
              </w:rPr>
            </w:pPr>
            <w:r w:rsidRPr="00D82D18">
              <w:rPr>
                <w:rFonts w:eastAsia="Arial" w:cs="Times New Roman"/>
              </w:rPr>
              <w:t>6</w:t>
            </w:r>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D82D18" w:rsidRDefault="006F1C98" w:rsidP="007E7AF3">
            <w:pPr>
              <w:pStyle w:val="Standard"/>
              <w:ind w:right="-2"/>
              <w:jc w:val="center"/>
              <w:rPr>
                <w:rFonts w:eastAsia="Arial" w:cs="Times New Roman"/>
                <w:lang w:val="ru-RU"/>
              </w:rPr>
            </w:pPr>
            <w:r w:rsidRPr="00D82D18">
              <w:rPr>
                <w:rFonts w:eastAsia="Arial" w:cs="Times New Roman"/>
                <w:lang w:val="ru-RU"/>
              </w:rPr>
              <w:t>Объекты среднего профессионального образования; объекты физической культуры и спорта, включая спортивные клубы; объекты ритуальной деятельности</w:t>
            </w:r>
          </w:p>
        </w:tc>
        <w:tc>
          <w:tcPr>
            <w:tcW w:w="4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D82D18" w:rsidRDefault="006F1C98" w:rsidP="007E7AF3">
            <w:pPr>
              <w:pStyle w:val="Standard"/>
              <w:ind w:right="-2"/>
              <w:jc w:val="center"/>
              <w:rPr>
                <w:rFonts w:cs="Times New Roman"/>
              </w:rPr>
            </w:pPr>
            <w:r w:rsidRPr="00D82D18">
              <w:rPr>
                <w:rFonts w:eastAsia="Arial" w:cs="Times New Roman"/>
              </w:rPr>
              <w:t>40% территории земельного участка</w:t>
            </w:r>
          </w:p>
        </w:tc>
      </w:tr>
      <w:tr w:rsidR="006F1C98" w:rsidRPr="00D82D18" w:rsidTr="007E7AF3">
        <w:trPr>
          <w:trHeight w:val="995"/>
          <w:jc w:val="center"/>
        </w:trPr>
        <w:tc>
          <w:tcPr>
            <w:tcW w:w="793"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D82D18" w:rsidRDefault="006F1C98" w:rsidP="007E7AF3">
            <w:pPr>
              <w:pStyle w:val="Standard"/>
              <w:ind w:right="-2"/>
              <w:jc w:val="center"/>
              <w:rPr>
                <w:rFonts w:eastAsia="Arial" w:cs="Times New Roman"/>
              </w:rPr>
            </w:pPr>
            <w:r w:rsidRPr="00D82D18">
              <w:rPr>
                <w:rFonts w:eastAsia="Arial" w:cs="Times New Roman"/>
              </w:rPr>
              <w:lastRenderedPageBreak/>
              <w:t>7</w:t>
            </w:r>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D82D18" w:rsidRDefault="006F1C98" w:rsidP="007E7AF3">
            <w:pPr>
              <w:pStyle w:val="Standard"/>
              <w:ind w:right="-2"/>
              <w:jc w:val="center"/>
              <w:rPr>
                <w:rFonts w:eastAsia="Arial" w:cs="Times New Roman"/>
                <w:lang w:val="ru-RU"/>
              </w:rPr>
            </w:pPr>
            <w:r w:rsidRPr="00D82D18">
              <w:rPr>
                <w:rFonts w:eastAsia="Arial" w:cs="Times New Roman"/>
                <w:lang w:val="ru-RU"/>
              </w:rPr>
              <w:t>Прочие, за исключением объектов коммунального хозяйства, объектов сельскохозяйственного использования, объектов транспорта</w:t>
            </w:r>
          </w:p>
        </w:tc>
        <w:tc>
          <w:tcPr>
            <w:tcW w:w="4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D82D18" w:rsidRDefault="006F1C98" w:rsidP="007E7AF3">
            <w:pPr>
              <w:pStyle w:val="Standard"/>
              <w:ind w:right="-2"/>
              <w:jc w:val="center"/>
              <w:rPr>
                <w:rFonts w:cs="Times New Roman"/>
              </w:rPr>
            </w:pPr>
            <w:r w:rsidRPr="00D82D18">
              <w:rPr>
                <w:rFonts w:eastAsia="Arial" w:cs="Times New Roman"/>
              </w:rPr>
              <w:t>15% территории земельного участка</w:t>
            </w:r>
          </w:p>
        </w:tc>
      </w:tr>
      <w:tr w:rsidR="006F1C98" w:rsidRPr="00D82D18" w:rsidTr="007E7AF3">
        <w:trPr>
          <w:trHeight w:val="995"/>
          <w:jc w:val="center"/>
        </w:trPr>
        <w:tc>
          <w:tcPr>
            <w:tcW w:w="793"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D82D18" w:rsidRDefault="006F1C98" w:rsidP="007E7AF3">
            <w:pPr>
              <w:pStyle w:val="Standard"/>
              <w:ind w:right="-2"/>
              <w:jc w:val="center"/>
              <w:rPr>
                <w:rFonts w:eastAsia="Arial" w:cs="Times New Roman"/>
              </w:rPr>
            </w:pPr>
            <w:r w:rsidRPr="00D82D18">
              <w:rPr>
                <w:rFonts w:eastAsia="Arial" w:cs="Times New Roman"/>
              </w:rPr>
              <w:t>8</w:t>
            </w:r>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D82D18" w:rsidRDefault="006F1C98" w:rsidP="007E7AF3">
            <w:pPr>
              <w:pStyle w:val="Standard"/>
              <w:ind w:right="-2"/>
              <w:jc w:val="center"/>
              <w:rPr>
                <w:rFonts w:eastAsia="Arial" w:cs="Times New Roman"/>
                <w:lang w:val="ru-RU"/>
              </w:rPr>
            </w:pPr>
            <w:r w:rsidRPr="00D82D18">
              <w:rPr>
                <w:rFonts w:eastAsia="Arial" w:cs="Times New Roman"/>
                <w:lang w:val="ru-RU"/>
              </w:rPr>
              <w:t>Объекты коммунального хозяйства, объекты сельскохозяйственного использования, объекты транспорта</w:t>
            </w:r>
          </w:p>
        </w:tc>
        <w:tc>
          <w:tcPr>
            <w:tcW w:w="4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D82D18" w:rsidRDefault="006F1C98" w:rsidP="007E7AF3">
            <w:pPr>
              <w:pStyle w:val="Standard"/>
              <w:ind w:right="-2"/>
              <w:jc w:val="center"/>
              <w:rPr>
                <w:rFonts w:eastAsia="Arial" w:cs="Times New Roman"/>
              </w:rPr>
            </w:pPr>
            <w:r w:rsidRPr="00D82D18">
              <w:rPr>
                <w:rFonts w:eastAsia="Arial" w:cs="Times New Roman"/>
              </w:rPr>
              <w:t>Не устанавливаются</w:t>
            </w:r>
          </w:p>
        </w:tc>
      </w:tr>
    </w:tbl>
    <w:p w:rsidR="006F1C98" w:rsidRPr="00D82D18" w:rsidRDefault="006F1C98" w:rsidP="006F1C98">
      <w:pPr>
        <w:rPr>
          <w:rFonts w:ascii="Times New Roman" w:hAnsi="Times New Roman" w:cs="Times New Roman"/>
        </w:rPr>
      </w:pPr>
      <w:r w:rsidRPr="00D82D18">
        <w:rPr>
          <w:rFonts w:ascii="Times New Roman" w:hAnsi="Times New Roman" w:cs="Times New Roman"/>
        </w:rPr>
        <w:t>2.8. Требования к размерам и озеленению санитарно-защитных зон следует принимать в соответствии с техническими регламентами, СанПиНами и иными действующими нормативными техническими документами, но не менее 50 % территории земельного участка.</w:t>
      </w:r>
    </w:p>
    <w:p w:rsidR="006F1C98" w:rsidRPr="00D82D18" w:rsidRDefault="006F1C98" w:rsidP="006F1C98">
      <w:pPr>
        <w:rPr>
          <w:rFonts w:ascii="Times New Roman" w:hAnsi="Times New Roman" w:cs="Times New Roman"/>
        </w:rPr>
      </w:pPr>
    </w:p>
    <w:p w:rsidR="006F1C98" w:rsidRPr="00D82D18" w:rsidRDefault="006F1C98" w:rsidP="006F1C98">
      <w:pPr>
        <w:rPr>
          <w:rFonts w:ascii="Times New Roman" w:hAnsi="Times New Roman" w:cs="Times New Roman"/>
          <w:b/>
        </w:rPr>
      </w:pPr>
      <w:r w:rsidRPr="00D82D18">
        <w:rPr>
          <w:rFonts w:ascii="Times New Roman" w:hAnsi="Times New Roman" w:cs="Times New Roman"/>
          <w:b/>
        </w:rPr>
        <w:t>3. Обеспечение доступности объектов социальной инфраструктуры для инвалидов и других маломобильных групп населения.</w:t>
      </w:r>
    </w:p>
    <w:p w:rsidR="006F1C98" w:rsidRPr="00D82D18" w:rsidRDefault="006F1C98" w:rsidP="006F1C98">
      <w:pPr>
        <w:rPr>
          <w:rFonts w:ascii="Times New Roman" w:hAnsi="Times New Roman" w:cs="Times New Roman"/>
        </w:rPr>
      </w:pPr>
      <w:r w:rsidRPr="00D82D18">
        <w:rPr>
          <w:rFonts w:ascii="Times New Roman" w:hAnsi="Times New Roman" w:cs="Times New Roman"/>
        </w:rPr>
        <w:t>При планировке и застройке поселений необходимо обеспечивать доступность объектов социальной инфраструктуры для инвалидов и других маломобильных групп населения.</w:t>
      </w:r>
    </w:p>
    <w:p w:rsidR="006F1C98" w:rsidRPr="00D82D18" w:rsidRDefault="006F1C98" w:rsidP="006F1C98">
      <w:pPr>
        <w:rPr>
          <w:rFonts w:ascii="Times New Roman" w:hAnsi="Times New Roman" w:cs="Times New Roman"/>
        </w:rPr>
      </w:pPr>
      <w:r w:rsidRPr="00D82D18">
        <w:rPr>
          <w:rFonts w:ascii="Times New Roman" w:hAnsi="Times New Roman" w:cs="Times New Roman"/>
        </w:rPr>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36-109-2005, СП 35-112-2005, СП 35-114-2006, СП 35-117-2006Ю ВСН-62-91*, РДС 35-201-99.</w:t>
      </w:r>
    </w:p>
    <w:p w:rsidR="006F1C98" w:rsidRPr="00D82D18" w:rsidRDefault="006F1C98" w:rsidP="006F1C98">
      <w:pPr>
        <w:rPr>
          <w:rFonts w:ascii="Times New Roman" w:hAnsi="Times New Roman" w:cs="Times New Roman"/>
        </w:rPr>
      </w:pPr>
      <w:r w:rsidRPr="00D82D18">
        <w:rPr>
          <w:rFonts w:ascii="Times New Roman" w:hAnsi="Times New Roman" w:cs="Times New Roman"/>
        </w:rPr>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rsidR="006F1C98" w:rsidRPr="00D82D18" w:rsidRDefault="006F1C98" w:rsidP="006F1C98">
      <w:pPr>
        <w:rPr>
          <w:rFonts w:ascii="Times New Roman" w:hAnsi="Times New Roman" w:cs="Times New Roman"/>
        </w:rPr>
      </w:pPr>
      <w:r w:rsidRPr="00D82D18">
        <w:rPr>
          <w:rFonts w:ascii="Times New Roman" w:hAnsi="Times New Roman" w:cs="Times New Roman"/>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6F1C98" w:rsidRPr="00D82D18" w:rsidRDefault="006F1C98" w:rsidP="006F1C98">
      <w:pPr>
        <w:rPr>
          <w:rFonts w:ascii="Times New Roman" w:hAnsi="Times New Roman" w:cs="Times New Roman"/>
        </w:rPr>
      </w:pPr>
      <w:r w:rsidRPr="00D82D18">
        <w:rPr>
          <w:rFonts w:ascii="Times New Roman" w:hAnsi="Times New Roman" w:cs="Times New Roman"/>
        </w:rPr>
        <w:t>Проектные решения объектов, доступных для маломобильных групп населения, должны обеспечивать:</w:t>
      </w:r>
    </w:p>
    <w:p w:rsidR="006F1C98" w:rsidRPr="00D82D18" w:rsidRDefault="006F1C98" w:rsidP="006F1C98">
      <w:pPr>
        <w:rPr>
          <w:rFonts w:ascii="Times New Roman" w:hAnsi="Times New Roman" w:cs="Times New Roman"/>
        </w:rPr>
      </w:pPr>
      <w:r w:rsidRPr="00D82D18">
        <w:rPr>
          <w:rFonts w:ascii="Times New Roman" w:hAnsi="Times New Roman" w:cs="Times New Roman"/>
        </w:rPr>
        <w:t>-досягаемость мест целевого посещения и беспрепятственность перемещения внутри зданий и сооружений;</w:t>
      </w:r>
    </w:p>
    <w:p w:rsidR="006F1C98" w:rsidRPr="00D82D18" w:rsidRDefault="006F1C98" w:rsidP="006F1C98">
      <w:pPr>
        <w:rPr>
          <w:rFonts w:ascii="Times New Roman" w:hAnsi="Times New Roman" w:cs="Times New Roman"/>
        </w:rPr>
      </w:pPr>
      <w:r w:rsidRPr="00D82D18">
        <w:rPr>
          <w:rFonts w:ascii="Times New Roman" w:hAnsi="Times New Roman" w:cs="Times New Roman"/>
        </w:rPr>
        <w:t>-безопасность путей движения (в том числе эвакуационных), а также мест проживания, обслуживания и приложения труда;</w:t>
      </w:r>
    </w:p>
    <w:p w:rsidR="006F1C98" w:rsidRPr="00D82D18" w:rsidRDefault="006F1C98" w:rsidP="006F1C98">
      <w:pPr>
        <w:rPr>
          <w:rFonts w:ascii="Times New Roman" w:hAnsi="Times New Roman" w:cs="Times New Roman"/>
        </w:rPr>
      </w:pPr>
      <w:r w:rsidRPr="00D82D18">
        <w:rPr>
          <w:rFonts w:ascii="Times New Roman" w:hAnsi="Times New Roman" w:cs="Times New Roman"/>
        </w:rPr>
        <w:t xml:space="preserve">-своевременное получение полноценной и качественной информации, позволяющей ориентироваться в пространстве, использовать оборудование (в том числе для </w:t>
      </w:r>
      <w:r w:rsidRPr="00D82D18">
        <w:rPr>
          <w:rFonts w:ascii="Times New Roman" w:hAnsi="Times New Roman" w:cs="Times New Roman"/>
        </w:rPr>
        <w:lastRenderedPageBreak/>
        <w:t>самообслуживания), получать услуги, участвовать в трудовом и учебном процессе и прочие;</w:t>
      </w:r>
    </w:p>
    <w:p w:rsidR="006F1C98" w:rsidRPr="00D82D18" w:rsidRDefault="006F1C98" w:rsidP="006F1C98">
      <w:pPr>
        <w:rPr>
          <w:rFonts w:ascii="Times New Roman" w:hAnsi="Times New Roman" w:cs="Times New Roman"/>
        </w:rPr>
      </w:pPr>
      <w:r w:rsidRPr="00D82D18">
        <w:rPr>
          <w:rFonts w:ascii="Times New Roman" w:hAnsi="Times New Roman" w:cs="Times New Roman"/>
        </w:rPr>
        <w:t>-удобство и комфорт среды жизнедеятельности.</w:t>
      </w:r>
    </w:p>
    <w:p w:rsidR="006F1C98" w:rsidRPr="00D82D18" w:rsidRDefault="006F1C98" w:rsidP="006F1C98">
      <w:pPr>
        <w:rPr>
          <w:rFonts w:ascii="Times New Roman" w:hAnsi="Times New Roman" w:cs="Times New Roman"/>
        </w:rPr>
      </w:pPr>
      <w:r w:rsidRPr="00D82D18">
        <w:rPr>
          <w:rFonts w:ascii="Times New Roman" w:hAnsi="Times New Roman" w:cs="Times New Roman"/>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rsidR="006F1C98" w:rsidRPr="00D82D18" w:rsidRDefault="006F1C98" w:rsidP="006F1C98">
      <w:pPr>
        <w:rPr>
          <w:rFonts w:ascii="Times New Roman" w:hAnsi="Times New Roman" w:cs="Times New Roman"/>
        </w:rPr>
      </w:pPr>
      <w:r w:rsidRPr="00D82D18">
        <w:rPr>
          <w:rFonts w:ascii="Times New Roman" w:hAnsi="Times New Roman" w:cs="Times New Roman"/>
        </w:rPr>
        <w:t>Объекты социальной инфраструктуры должны оснащаться следующими специальными приспособлениями и оборудованием:</w:t>
      </w:r>
    </w:p>
    <w:p w:rsidR="006F1C98" w:rsidRPr="00D82D18" w:rsidRDefault="006F1C98" w:rsidP="006F1C98">
      <w:pPr>
        <w:rPr>
          <w:rFonts w:ascii="Times New Roman" w:hAnsi="Times New Roman" w:cs="Times New Roman"/>
        </w:rPr>
      </w:pPr>
      <w:r w:rsidRPr="00D82D18">
        <w:rPr>
          <w:rFonts w:ascii="Times New Roman" w:hAnsi="Times New Roman" w:cs="Times New Roman"/>
        </w:rPr>
        <w:t>-визуальной и звуковой информацией, включая специальные знаки у строящихся, ремонтируемых объектов и звуковую сигнализацию у светофоров;</w:t>
      </w:r>
    </w:p>
    <w:p w:rsidR="006F1C98" w:rsidRPr="00D82D18" w:rsidRDefault="006F1C98" w:rsidP="006F1C98">
      <w:pPr>
        <w:rPr>
          <w:rFonts w:ascii="Times New Roman" w:hAnsi="Times New Roman" w:cs="Times New Roman"/>
        </w:rPr>
      </w:pPr>
      <w:r w:rsidRPr="00D82D18">
        <w:rPr>
          <w:rFonts w:ascii="Times New Roman" w:hAnsi="Times New Roman" w:cs="Times New Roman"/>
        </w:rPr>
        <w:t>-телефонами-автоматами или иными средствами связи, доступными для инвалидов;</w:t>
      </w:r>
    </w:p>
    <w:p w:rsidR="006F1C98" w:rsidRPr="00D82D18" w:rsidRDefault="006F1C98" w:rsidP="006F1C98">
      <w:pPr>
        <w:rPr>
          <w:rFonts w:ascii="Times New Roman" w:hAnsi="Times New Roman" w:cs="Times New Roman"/>
        </w:rPr>
      </w:pPr>
      <w:r w:rsidRPr="00D82D18">
        <w:rPr>
          <w:rFonts w:ascii="Times New Roman" w:hAnsi="Times New Roman" w:cs="Times New Roman"/>
        </w:rPr>
        <w:t>-санитарно-гигиеническими помещениями, доступными для инвалидов и других маломобильных групп населения;</w:t>
      </w:r>
    </w:p>
    <w:p w:rsidR="006F1C98" w:rsidRPr="00D82D18" w:rsidRDefault="006F1C98" w:rsidP="006F1C98">
      <w:pPr>
        <w:rPr>
          <w:rFonts w:ascii="Times New Roman" w:hAnsi="Times New Roman" w:cs="Times New Roman"/>
        </w:rPr>
      </w:pPr>
      <w:r w:rsidRPr="00D82D18">
        <w:rPr>
          <w:rFonts w:ascii="Times New Roman" w:hAnsi="Times New Roman" w:cs="Times New Roman"/>
        </w:rPr>
        <w:t>-пандусами и поручнями у лестниц при входах в здания;</w:t>
      </w:r>
    </w:p>
    <w:p w:rsidR="006F1C98" w:rsidRPr="00D82D18" w:rsidRDefault="006F1C98" w:rsidP="006F1C98">
      <w:pPr>
        <w:rPr>
          <w:rFonts w:ascii="Times New Roman" w:hAnsi="Times New Roman" w:cs="Times New Roman"/>
        </w:rPr>
      </w:pPr>
      <w:r w:rsidRPr="00D82D18">
        <w:rPr>
          <w:rFonts w:ascii="Times New Roman" w:hAnsi="Times New Roman" w:cs="Times New Roman"/>
        </w:rPr>
        <w:t>-пологими спусками у тротуаров в местах наземных переходов улиц, дорог, магистралей и остановок транспорта общего пользования;</w:t>
      </w:r>
    </w:p>
    <w:p w:rsidR="006F1C98" w:rsidRPr="00D82D18" w:rsidRDefault="006F1C98" w:rsidP="006F1C98">
      <w:pPr>
        <w:rPr>
          <w:rFonts w:ascii="Times New Roman" w:hAnsi="Times New Roman" w:cs="Times New Roman"/>
        </w:rPr>
      </w:pPr>
      <w:r w:rsidRPr="00D82D18">
        <w:rPr>
          <w:rFonts w:ascii="Times New Roman" w:hAnsi="Times New Roman" w:cs="Times New Roman"/>
        </w:rPr>
        <w:t>-специальными указателями маршрутов движения инвалидов по территории вокзалов, парков и других рекреационных зон;</w:t>
      </w:r>
    </w:p>
    <w:p w:rsidR="006F1C98" w:rsidRPr="00D82D18" w:rsidRDefault="006F1C98" w:rsidP="006F1C98">
      <w:pPr>
        <w:rPr>
          <w:rFonts w:ascii="Times New Roman" w:hAnsi="Times New Roman" w:cs="Times New Roman"/>
        </w:rPr>
      </w:pPr>
      <w:r w:rsidRPr="00D82D18">
        <w:rPr>
          <w:rFonts w:ascii="Times New Roman" w:hAnsi="Times New Roman" w:cs="Times New Roman"/>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6F1C98" w:rsidRPr="00D82D18" w:rsidRDefault="006F1C98" w:rsidP="006F1C98">
      <w:pPr>
        <w:rPr>
          <w:rFonts w:ascii="Times New Roman" w:hAnsi="Times New Roman" w:cs="Times New Roman"/>
        </w:rPr>
      </w:pPr>
      <w:r w:rsidRPr="00D82D18">
        <w:rPr>
          <w:rFonts w:ascii="Times New Roman" w:hAnsi="Times New Roman" w:cs="Times New Roman"/>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6F1C98" w:rsidRPr="00D82D18" w:rsidRDefault="006F1C98" w:rsidP="006F1C98">
      <w:pPr>
        <w:rPr>
          <w:rFonts w:ascii="Times New Roman" w:hAnsi="Times New Roman" w:cs="Times New Roman"/>
        </w:rPr>
      </w:pPr>
      <w:r w:rsidRPr="00D82D18">
        <w:rPr>
          <w:rFonts w:ascii="Times New Roman" w:hAnsi="Times New Roman" w:cs="Times New Roman"/>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rsidR="006F1C98" w:rsidRPr="00D82D18" w:rsidRDefault="006F1C98" w:rsidP="006F1C98">
      <w:pPr>
        <w:rPr>
          <w:rFonts w:ascii="Times New Roman" w:hAnsi="Times New Roman" w:cs="Times New Roman"/>
        </w:rPr>
      </w:pPr>
      <w:r w:rsidRPr="00D82D18">
        <w:rPr>
          <w:rFonts w:ascii="Times New Roman" w:hAnsi="Times New Roman" w:cs="Times New Roman"/>
        </w:rPr>
        <w:t>Территориальные центры социального обслуживания граждан пожилого возраста и инвалидов согласно ГОСТ Р 52495-2005 должны быть следующих типов:</w:t>
      </w:r>
    </w:p>
    <w:p w:rsidR="006F1C98" w:rsidRPr="00D82D18" w:rsidRDefault="006F1C98" w:rsidP="006F1C98">
      <w:pPr>
        <w:rPr>
          <w:rFonts w:ascii="Times New Roman" w:hAnsi="Times New Roman" w:cs="Times New Roman"/>
        </w:rPr>
      </w:pPr>
      <w:r w:rsidRPr="00D82D18">
        <w:rPr>
          <w:rFonts w:ascii="Times New Roman" w:hAnsi="Times New Roman" w:cs="Times New Roman"/>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rsidR="006F1C98" w:rsidRPr="00D82D18" w:rsidRDefault="006F1C98" w:rsidP="006F1C98">
      <w:pPr>
        <w:rPr>
          <w:rFonts w:ascii="Times New Roman" w:hAnsi="Times New Roman" w:cs="Times New Roman"/>
        </w:rPr>
      </w:pPr>
      <w:r w:rsidRPr="00D82D18">
        <w:rPr>
          <w:rFonts w:ascii="Times New Roman" w:hAnsi="Times New Roman" w:cs="Times New Roman"/>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rsidR="006F1C98" w:rsidRPr="00D82D18" w:rsidRDefault="006F1C98" w:rsidP="006F1C98">
      <w:pPr>
        <w:rPr>
          <w:rFonts w:ascii="Times New Roman" w:hAnsi="Times New Roman" w:cs="Times New Roman"/>
        </w:rPr>
      </w:pPr>
      <w:r w:rsidRPr="00D82D18">
        <w:rPr>
          <w:rFonts w:ascii="Times New Roman" w:hAnsi="Times New Roman" w:cs="Times New Roman"/>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rsidR="006F1C98" w:rsidRPr="00D82D18" w:rsidRDefault="006F1C98" w:rsidP="006F1C98">
      <w:pPr>
        <w:rPr>
          <w:rFonts w:ascii="Times New Roman" w:hAnsi="Times New Roman" w:cs="Times New Roman"/>
        </w:rPr>
      </w:pPr>
      <w:r w:rsidRPr="00D82D18">
        <w:rPr>
          <w:rFonts w:ascii="Times New Roman" w:hAnsi="Times New Roman" w:cs="Times New Roman"/>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rsidR="006F1C98" w:rsidRPr="00D82D18" w:rsidRDefault="006F1C98" w:rsidP="006F1C98">
      <w:pPr>
        <w:rPr>
          <w:rFonts w:ascii="Times New Roman" w:hAnsi="Times New Roman" w:cs="Times New Roman"/>
        </w:rPr>
      </w:pPr>
      <w:r w:rsidRPr="00D82D18">
        <w:rPr>
          <w:rFonts w:ascii="Times New Roman" w:hAnsi="Times New Roman" w:cs="Times New Roman"/>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rsidR="006F1C98" w:rsidRPr="00D82D18" w:rsidRDefault="006F1C98" w:rsidP="006F1C98">
      <w:pPr>
        <w:rPr>
          <w:rFonts w:ascii="Times New Roman" w:hAnsi="Times New Roman" w:cs="Times New Roman"/>
        </w:rPr>
      </w:pPr>
      <w:r w:rsidRPr="00D82D18">
        <w:rPr>
          <w:rFonts w:ascii="Times New Roman" w:hAnsi="Times New Roman" w:cs="Times New Roman"/>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СНиП 35-01-2001, СНиП 21-01-97*.</w:t>
      </w:r>
    </w:p>
    <w:p w:rsidR="006F1C98" w:rsidRPr="00D82D18" w:rsidRDefault="006F1C98" w:rsidP="006F1C98">
      <w:pPr>
        <w:rPr>
          <w:rFonts w:ascii="Times New Roman" w:hAnsi="Times New Roman" w:cs="Times New Roman"/>
        </w:rPr>
      </w:pPr>
      <w:r w:rsidRPr="00D82D18">
        <w:rPr>
          <w:rFonts w:ascii="Times New Roman" w:hAnsi="Times New Roman" w:cs="Times New Roman"/>
        </w:rPr>
        <w:t xml:space="preserve">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w:t>
      </w:r>
      <w:r w:rsidRPr="00D82D18">
        <w:rPr>
          <w:rFonts w:ascii="Times New Roman" w:hAnsi="Times New Roman" w:cs="Times New Roman"/>
        </w:rPr>
        <w:lastRenderedPageBreak/>
        <w:t>участку коммуникациями и остановками транспорта.</w:t>
      </w:r>
    </w:p>
    <w:p w:rsidR="006F1C98" w:rsidRPr="00D82D18" w:rsidRDefault="006F1C98" w:rsidP="006F1C98">
      <w:pPr>
        <w:rPr>
          <w:rFonts w:ascii="Times New Roman" w:hAnsi="Times New Roman" w:cs="Times New Roman"/>
        </w:rPr>
      </w:pPr>
      <w:r w:rsidRPr="00D82D18">
        <w:rPr>
          <w:rFonts w:ascii="Times New Roman" w:hAnsi="Times New Roman" w:cs="Times New Roman"/>
        </w:rPr>
        <w:t>Ограждения участков должны обеспечивать возможность опорного движения маломобильных групп населения через проходы и вдоль них.</w:t>
      </w:r>
    </w:p>
    <w:p w:rsidR="006F1C98" w:rsidRPr="00D82D18" w:rsidRDefault="006F1C98" w:rsidP="006F1C98">
      <w:pPr>
        <w:rPr>
          <w:rFonts w:ascii="Times New Roman" w:hAnsi="Times New Roman" w:cs="Times New Roman"/>
        </w:rPr>
      </w:pPr>
      <w:r w:rsidRPr="00D82D18">
        <w:rPr>
          <w:rFonts w:ascii="Times New Roman" w:hAnsi="Times New Roman" w:cs="Times New Roman"/>
        </w:rPr>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rsidR="006F1C98" w:rsidRPr="00D82D18" w:rsidRDefault="006F1C98" w:rsidP="006F1C98">
      <w:pPr>
        <w:rPr>
          <w:rFonts w:ascii="Times New Roman" w:hAnsi="Times New Roman" w:cs="Times New Roman"/>
        </w:rPr>
      </w:pPr>
      <w:r w:rsidRPr="00D82D18">
        <w:rPr>
          <w:rFonts w:ascii="Times New Roman" w:hAnsi="Times New Roman" w:cs="Times New Roman"/>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rsidR="006F1C98" w:rsidRPr="00D82D18" w:rsidRDefault="006F1C98" w:rsidP="006F1C98">
      <w:pPr>
        <w:rPr>
          <w:rFonts w:ascii="Times New Roman" w:hAnsi="Times New Roman" w:cs="Times New Roman"/>
        </w:rPr>
      </w:pPr>
      <w:r w:rsidRPr="00D82D18">
        <w:rPr>
          <w:rFonts w:ascii="Times New Roman" w:hAnsi="Times New Roman" w:cs="Times New Roman"/>
        </w:rPr>
        <w:t>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1,6 м через каждые 60 - 100 м пути для обеспечения возможности разъезда инвалидов на креслах-колясках.</w:t>
      </w:r>
    </w:p>
    <w:p w:rsidR="006F1C98" w:rsidRPr="00D82D18" w:rsidRDefault="006F1C98" w:rsidP="006F1C98">
      <w:pPr>
        <w:rPr>
          <w:rFonts w:ascii="Times New Roman" w:hAnsi="Times New Roman" w:cs="Times New Roman"/>
        </w:rPr>
      </w:pPr>
      <w:r w:rsidRPr="00D82D18">
        <w:rPr>
          <w:rFonts w:ascii="Times New Roman" w:hAnsi="Times New Roman" w:cs="Times New Roman"/>
        </w:rPr>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rsidR="006F1C98" w:rsidRPr="00D82D18" w:rsidRDefault="006F1C98" w:rsidP="006F1C98">
      <w:pPr>
        <w:rPr>
          <w:rFonts w:ascii="Times New Roman" w:hAnsi="Times New Roman" w:cs="Times New Roman"/>
        </w:rPr>
      </w:pPr>
      <w:r w:rsidRPr="00D82D18">
        <w:rPr>
          <w:rFonts w:ascii="Times New Roman" w:hAnsi="Times New Roman" w:cs="Times New Roman"/>
        </w:rPr>
        <w:t>Уклоны пути движения для проезда инвалидов на креслах-колясках не должны превышать:</w:t>
      </w:r>
    </w:p>
    <w:p w:rsidR="006F1C98" w:rsidRPr="00D82D18" w:rsidRDefault="006F1C98" w:rsidP="006F1C98">
      <w:pPr>
        <w:rPr>
          <w:rFonts w:ascii="Times New Roman" w:hAnsi="Times New Roman" w:cs="Times New Roman"/>
        </w:rPr>
      </w:pPr>
      <w:r w:rsidRPr="00D82D18">
        <w:rPr>
          <w:rFonts w:ascii="Times New Roman" w:hAnsi="Times New Roman" w:cs="Times New Roman"/>
        </w:rPr>
        <w:t>продольный - 5 процентов;</w:t>
      </w:r>
    </w:p>
    <w:p w:rsidR="006F1C98" w:rsidRPr="00D82D18" w:rsidRDefault="006F1C98" w:rsidP="006F1C98">
      <w:pPr>
        <w:rPr>
          <w:rFonts w:ascii="Times New Roman" w:hAnsi="Times New Roman" w:cs="Times New Roman"/>
        </w:rPr>
      </w:pPr>
      <w:r w:rsidRPr="00D82D18">
        <w:rPr>
          <w:rFonts w:ascii="Times New Roman" w:hAnsi="Times New Roman" w:cs="Times New Roman"/>
        </w:rPr>
        <w:t>поперечный - 1 - 2 процента.</w:t>
      </w:r>
    </w:p>
    <w:p w:rsidR="006F1C98" w:rsidRPr="00D82D18" w:rsidRDefault="006F1C98" w:rsidP="006F1C98">
      <w:pPr>
        <w:rPr>
          <w:rFonts w:ascii="Times New Roman" w:hAnsi="Times New Roman" w:cs="Times New Roman"/>
        </w:rPr>
      </w:pPr>
      <w:r w:rsidRPr="00D82D18">
        <w:rPr>
          <w:rFonts w:ascii="Times New Roman" w:hAnsi="Times New Roman" w:cs="Times New Roman"/>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rsidR="006F1C98" w:rsidRPr="00D82D18" w:rsidRDefault="006F1C98" w:rsidP="006F1C98">
      <w:pPr>
        <w:rPr>
          <w:rFonts w:ascii="Times New Roman" w:hAnsi="Times New Roman" w:cs="Times New Roman"/>
        </w:rPr>
      </w:pPr>
      <w:r w:rsidRPr="00D82D18">
        <w:rPr>
          <w:rFonts w:ascii="Times New Roman" w:hAnsi="Times New Roman" w:cs="Times New Roman"/>
        </w:rPr>
        <w:t>Высота бордюров по краям пешеходных путей должна быть не менее 0,05 м.</w:t>
      </w:r>
    </w:p>
    <w:p w:rsidR="006F1C98" w:rsidRPr="00D82D18" w:rsidRDefault="006F1C98" w:rsidP="006F1C98">
      <w:pPr>
        <w:rPr>
          <w:rFonts w:ascii="Times New Roman" w:hAnsi="Times New Roman" w:cs="Times New Roman"/>
        </w:rPr>
      </w:pPr>
      <w:r w:rsidRPr="00D82D18">
        <w:rPr>
          <w:rFonts w:ascii="Times New Roman" w:hAnsi="Times New Roman" w:cs="Times New Roman"/>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rsidR="006F1C98" w:rsidRPr="00D82D18" w:rsidRDefault="006F1C98" w:rsidP="006F1C98">
      <w:pPr>
        <w:rPr>
          <w:rFonts w:ascii="Times New Roman" w:hAnsi="Times New Roman" w:cs="Times New Roman"/>
        </w:rPr>
      </w:pPr>
      <w:r w:rsidRPr="00D82D18">
        <w:rPr>
          <w:rFonts w:ascii="Times New Roman" w:hAnsi="Times New Roman" w:cs="Times New Roman"/>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rsidR="006F1C98" w:rsidRPr="00D82D18" w:rsidRDefault="006F1C98" w:rsidP="006F1C98">
      <w:pPr>
        <w:rPr>
          <w:rFonts w:ascii="Times New Roman" w:hAnsi="Times New Roman" w:cs="Times New Roman"/>
        </w:rPr>
      </w:pPr>
      <w:r w:rsidRPr="00D82D18">
        <w:rPr>
          <w:rFonts w:ascii="Times New Roman" w:hAnsi="Times New Roman" w:cs="Times New Roman"/>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rsidR="006F1C98" w:rsidRPr="00D82D18" w:rsidRDefault="006F1C98" w:rsidP="006F1C98">
      <w:pPr>
        <w:rPr>
          <w:rFonts w:ascii="Times New Roman" w:hAnsi="Times New Roman" w:cs="Times New Roman"/>
        </w:rPr>
      </w:pPr>
      <w:r w:rsidRPr="00D82D18">
        <w:rPr>
          <w:rFonts w:ascii="Times New Roman" w:hAnsi="Times New Roman" w:cs="Times New Roman"/>
        </w:rPr>
        <w:t>Примечание.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rsidR="006F1C98" w:rsidRPr="00D82D18" w:rsidRDefault="006F1C98" w:rsidP="006F1C98">
      <w:pPr>
        <w:rPr>
          <w:rFonts w:ascii="Times New Roman" w:hAnsi="Times New Roman" w:cs="Times New Roman"/>
        </w:rPr>
      </w:pPr>
      <w:r w:rsidRPr="00D82D18">
        <w:rPr>
          <w:rFonts w:ascii="Times New Roman" w:hAnsi="Times New Roman" w:cs="Times New Roman"/>
        </w:rPr>
        <w:t>Для открытых лестниц на перепадах рельефа рекомендуется принимать ширину проступей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rsidR="006F1C98" w:rsidRPr="00D82D18" w:rsidRDefault="006F1C98" w:rsidP="006F1C98">
      <w:pPr>
        <w:rPr>
          <w:rFonts w:ascii="Times New Roman" w:hAnsi="Times New Roman" w:cs="Times New Roman"/>
        </w:rPr>
      </w:pPr>
      <w:r w:rsidRPr="00D82D18">
        <w:rPr>
          <w:rFonts w:ascii="Times New Roman" w:hAnsi="Times New Roman" w:cs="Times New Roman"/>
        </w:rPr>
        <w:t>Лестницы должны дублироваться пандусами, а при необходимости - другими средствами подъема.</w:t>
      </w:r>
    </w:p>
    <w:p w:rsidR="006F1C98" w:rsidRPr="00D82D18" w:rsidRDefault="006F1C98" w:rsidP="006F1C98">
      <w:pPr>
        <w:rPr>
          <w:rFonts w:ascii="Times New Roman" w:hAnsi="Times New Roman" w:cs="Times New Roman"/>
        </w:rPr>
      </w:pPr>
      <w:r w:rsidRPr="00D82D18">
        <w:rPr>
          <w:rFonts w:ascii="Times New Roman" w:hAnsi="Times New Roman" w:cs="Times New Roman"/>
        </w:rPr>
        <w:t>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rsidR="006F1C98" w:rsidRPr="00D82D18" w:rsidRDefault="006F1C98" w:rsidP="006F1C98">
      <w:pPr>
        <w:rPr>
          <w:rFonts w:ascii="Times New Roman" w:hAnsi="Times New Roman" w:cs="Times New Roman"/>
        </w:rPr>
      </w:pPr>
      <w:r w:rsidRPr="00D82D18">
        <w:rPr>
          <w:rFonts w:ascii="Times New Roman" w:hAnsi="Times New Roman" w:cs="Times New Roman"/>
        </w:rPr>
        <w:t xml:space="preserve">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w:t>
      </w:r>
      <w:r w:rsidRPr="00D82D18">
        <w:rPr>
          <w:rFonts w:ascii="Times New Roman" w:hAnsi="Times New Roman" w:cs="Times New Roman"/>
        </w:rPr>
        <w:lastRenderedPageBreak/>
        <w:t>сокращать нормируемое пространство для прохода, а также проезда и маневрирования кресла-коляски.</w:t>
      </w:r>
    </w:p>
    <w:p w:rsidR="006F1C98" w:rsidRPr="00D82D18" w:rsidRDefault="006F1C98" w:rsidP="006F1C98">
      <w:pPr>
        <w:rPr>
          <w:rFonts w:ascii="Times New Roman" w:hAnsi="Times New Roman" w:cs="Times New Roman"/>
        </w:rPr>
      </w:pPr>
      <w:r w:rsidRPr="00D82D18">
        <w:rPr>
          <w:rFonts w:ascii="Times New Roman" w:hAnsi="Times New Roman" w:cs="Times New Roman"/>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rsidR="006F1C98" w:rsidRPr="00D82D18" w:rsidRDefault="006F1C98" w:rsidP="006F1C98">
      <w:pPr>
        <w:rPr>
          <w:rFonts w:ascii="Times New Roman" w:hAnsi="Times New Roman" w:cs="Times New Roman"/>
        </w:rPr>
      </w:pPr>
      <w:r w:rsidRPr="00D82D18">
        <w:rPr>
          <w:rFonts w:ascii="Times New Roman" w:hAnsi="Times New Roman" w:cs="Times New Roman"/>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rsidR="006F1C98" w:rsidRPr="00D82D18" w:rsidRDefault="006F1C98" w:rsidP="006F1C98">
      <w:pPr>
        <w:rPr>
          <w:rFonts w:ascii="Times New Roman" w:hAnsi="Times New Roman" w:cs="Times New Roman"/>
        </w:rPr>
      </w:pPr>
      <w:r w:rsidRPr="00D82D18">
        <w:rPr>
          <w:rFonts w:ascii="Times New Roman" w:hAnsi="Times New Roman" w:cs="Times New Roman"/>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rsidR="006F1C98" w:rsidRPr="00D82D18" w:rsidRDefault="006F1C98" w:rsidP="006F1C98">
      <w:pPr>
        <w:rPr>
          <w:rFonts w:ascii="Times New Roman" w:hAnsi="Times New Roman" w:cs="Times New Roman"/>
        </w:rPr>
      </w:pPr>
      <w:r w:rsidRPr="00D82D18">
        <w:rPr>
          <w:rFonts w:ascii="Times New Roman" w:hAnsi="Times New Roman" w:cs="Times New Roman"/>
        </w:rPr>
        <w:t>Места парковки оснащаются знаками, применяемыми в международной практике.</w:t>
      </w:r>
    </w:p>
    <w:p w:rsidR="006F1C98" w:rsidRPr="00D82D18" w:rsidRDefault="006F1C98" w:rsidP="006F1C98">
      <w:pPr>
        <w:rPr>
          <w:rFonts w:ascii="Times New Roman" w:hAnsi="Times New Roman" w:cs="Times New Roman"/>
        </w:rPr>
      </w:pPr>
      <w:r w:rsidRPr="00D82D18">
        <w:rPr>
          <w:rFonts w:ascii="Times New Roman" w:hAnsi="Times New Roman" w:cs="Times New Roman"/>
        </w:rPr>
        <w:t>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rsidR="006F1C98" w:rsidRPr="00D82D18" w:rsidRDefault="006F1C98" w:rsidP="006F1C98">
      <w:pPr>
        <w:rPr>
          <w:rFonts w:ascii="Times New Roman" w:hAnsi="Times New Roman" w:cs="Times New Roman"/>
        </w:rPr>
      </w:pPr>
      <w:r w:rsidRPr="00D82D18">
        <w:rPr>
          <w:rFonts w:ascii="Times New Roman" w:hAnsi="Times New Roman" w:cs="Times New Roman"/>
        </w:rPr>
        <w:t>Площадки и места отдыха следует размещать смежно вне габаритов путей движения мест отдыха и ожидания.</w:t>
      </w:r>
    </w:p>
    <w:p w:rsidR="006F1C98" w:rsidRPr="00D82D18" w:rsidRDefault="006F1C98" w:rsidP="006F1C98">
      <w:pPr>
        <w:rPr>
          <w:rFonts w:ascii="Times New Roman" w:hAnsi="Times New Roman" w:cs="Times New Roman"/>
        </w:rPr>
      </w:pPr>
      <w:r w:rsidRPr="00D82D18">
        <w:rPr>
          <w:rFonts w:ascii="Times New Roman" w:hAnsi="Times New Roman" w:cs="Times New Roman"/>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rsidR="006F1C98" w:rsidRPr="00D82D18" w:rsidRDefault="006F1C98" w:rsidP="006F1C98">
      <w:pPr>
        <w:rPr>
          <w:rFonts w:ascii="Times New Roman" w:hAnsi="Times New Roman" w:cs="Times New Roman"/>
        </w:rPr>
      </w:pPr>
      <w:r w:rsidRPr="00D82D18">
        <w:rPr>
          <w:rFonts w:ascii="Times New Roman" w:hAnsi="Times New Roman" w:cs="Times New Roman"/>
        </w:rPr>
        <w:t>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p w:rsidR="006F1C98" w:rsidRPr="00D82D18" w:rsidRDefault="006F1C98" w:rsidP="006F1C98">
      <w:pPr>
        <w:rPr>
          <w:rFonts w:ascii="Times New Roman" w:hAnsi="Times New Roman" w:cs="Times New Roman"/>
        </w:rPr>
      </w:pPr>
      <w:r w:rsidRPr="00D82D18">
        <w:rPr>
          <w:rFonts w:ascii="Times New Roman" w:hAnsi="Times New Roman" w:cs="Times New Roman"/>
        </w:rPr>
        <w:t>Следует предусматривать линейную посадку деревьев и кустарников для формирования кромок путей пешеходного движения.</w:t>
      </w:r>
    </w:p>
    <w:p w:rsidR="006F1C98" w:rsidRPr="00D82D18" w:rsidRDefault="006F1C98" w:rsidP="006F1C98">
      <w:pPr>
        <w:rPr>
          <w:rFonts w:ascii="Times New Roman" w:hAnsi="Times New Roman" w:cs="Times New Roman"/>
        </w:rPr>
      </w:pPr>
      <w:r w:rsidRPr="00D82D18">
        <w:rPr>
          <w:rFonts w:ascii="Times New Roman" w:hAnsi="Times New Roman" w:cs="Times New Roman"/>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w:t>
      </w:r>
    </w:p>
    <w:p w:rsidR="006F1C98" w:rsidRPr="00D82D18" w:rsidRDefault="006F1C98" w:rsidP="006F1C98">
      <w:pPr>
        <w:rPr>
          <w:rFonts w:ascii="Times New Roman" w:hAnsi="Times New Roman" w:cs="Times New Roman"/>
        </w:rPr>
      </w:pPr>
      <w:r w:rsidRPr="00D82D18">
        <w:rPr>
          <w:rFonts w:ascii="Times New Roman" w:hAnsi="Times New Roman" w:cs="Times New Roman"/>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rsidR="006F1C98" w:rsidRPr="00D82D18" w:rsidRDefault="006F1C98" w:rsidP="006F1C98">
      <w:pPr>
        <w:rPr>
          <w:rFonts w:ascii="Times New Roman" w:hAnsi="Times New Roman" w:cs="Times New Roman"/>
        </w:rPr>
      </w:pPr>
      <w:r w:rsidRPr="00D82D18">
        <w:rPr>
          <w:rFonts w:ascii="Times New Roman" w:hAnsi="Times New Roman" w:cs="Times New Roman"/>
        </w:rPr>
        <w:t>3. Размещать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6F1C98" w:rsidRPr="00D82D18" w:rsidRDefault="006F1C98" w:rsidP="006F1C98">
      <w:pPr>
        <w:pStyle w:val="ConsPlusTitle"/>
        <w:rPr>
          <w:rFonts w:ascii="Times New Roman" w:eastAsia="Calibri" w:hAnsi="Times New Roman" w:cs="Times New Roman"/>
          <w:b w:val="0"/>
          <w:bCs w:val="0"/>
          <w:sz w:val="24"/>
          <w:szCs w:val="24"/>
          <w:lang w:eastAsia="en-US"/>
        </w:rPr>
      </w:pPr>
      <w:r w:rsidRPr="00D82D18">
        <w:rPr>
          <w:rFonts w:ascii="Times New Roman" w:eastAsia="Calibri" w:hAnsi="Times New Roman" w:cs="Times New Roman"/>
          <w:b w:val="0"/>
          <w:bCs w:val="0"/>
          <w:sz w:val="24"/>
          <w:szCs w:val="24"/>
          <w:lang w:eastAsia="en-US"/>
        </w:rPr>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rsidR="006F1C98" w:rsidRPr="00D82D18" w:rsidRDefault="006F1C98" w:rsidP="006F1C98">
      <w:pPr>
        <w:rPr>
          <w:rFonts w:ascii="Times New Roman" w:hAnsi="Times New Roman" w:cs="Times New Roman"/>
          <w:b/>
        </w:rPr>
      </w:pPr>
    </w:p>
    <w:p w:rsidR="006F1C98" w:rsidRPr="00D82D18" w:rsidRDefault="006F1C98" w:rsidP="006F1C98">
      <w:pPr>
        <w:rPr>
          <w:rFonts w:ascii="Times New Roman" w:hAnsi="Times New Roman" w:cs="Times New Roman"/>
        </w:rPr>
      </w:pPr>
      <w:r w:rsidRPr="00D82D18">
        <w:rPr>
          <w:rFonts w:ascii="Times New Roman" w:hAnsi="Times New Roman" w:cs="Times New Roman"/>
          <w:b/>
        </w:rPr>
        <w:t>4. Минимальное количество машинно-мест для парковки легковых автомобилей</w:t>
      </w:r>
      <w:r w:rsidRPr="00D82D18">
        <w:rPr>
          <w:rFonts w:ascii="Times New Roman" w:hAnsi="Times New Roman" w:cs="Times New Roman"/>
        </w:rPr>
        <w:t xml:space="preserve"> принимается в соответствии с расчетными показателями, принятыми в соответствии с Приложением «К» СП 42.13330.2011 «Градостроительство. Планировка и застройка городских и сельских поселений» и таблицы № 19 ГОСТ Р 52766-2007 «Дороги автомобильные общего пользования. Элементы обустройства. Общие требования».</w:t>
      </w:r>
    </w:p>
    <w:p w:rsidR="006F1C98" w:rsidRPr="00D82D18" w:rsidRDefault="006F1C98" w:rsidP="006F1C98">
      <w:pPr>
        <w:pStyle w:val="Standard"/>
        <w:ind w:firstLine="709"/>
        <w:jc w:val="both"/>
        <w:rPr>
          <w:rFonts w:cs="Times New Roman"/>
          <w:kern w:val="0"/>
          <w:lang w:val="ru-RU" w:eastAsia="ar-SA" w:bidi="ar-SA"/>
        </w:rPr>
      </w:pPr>
      <w:r w:rsidRPr="00D82D18">
        <w:rPr>
          <w:rFonts w:cs="Times New Roman"/>
          <w:kern w:val="0"/>
          <w:lang w:val="ru-RU" w:eastAsia="ar-SA" w:bidi="ar-SA"/>
        </w:rPr>
        <w:t>4.1. Система организации хранения индивидуального автотранспорта может предусматривать:</w:t>
      </w:r>
    </w:p>
    <w:p w:rsidR="006F1C98" w:rsidRPr="00D82D18" w:rsidRDefault="006F1C98" w:rsidP="006F1C98">
      <w:pPr>
        <w:pStyle w:val="Standard"/>
        <w:ind w:firstLine="709"/>
        <w:jc w:val="both"/>
        <w:rPr>
          <w:rFonts w:cs="Times New Roman"/>
          <w:kern w:val="0"/>
          <w:lang w:val="ru-RU" w:eastAsia="ar-SA" w:bidi="ar-SA"/>
        </w:rPr>
      </w:pPr>
      <w:r w:rsidRPr="00D82D18">
        <w:rPr>
          <w:rFonts w:cs="Times New Roman"/>
          <w:kern w:val="0"/>
          <w:lang w:val="ru-RU" w:eastAsia="ar-SA" w:bidi="ar-SA"/>
        </w:rPr>
        <w:lastRenderedPageBreak/>
        <w:t>- хранение в капитальных гаражах - стоянках (наземных, подземных, встроенных и пристроенных);</w:t>
      </w:r>
    </w:p>
    <w:p w:rsidR="006F1C98" w:rsidRPr="00D82D18" w:rsidRDefault="006F1C98" w:rsidP="006F1C98">
      <w:pPr>
        <w:pStyle w:val="Standard"/>
        <w:ind w:firstLine="709"/>
        <w:jc w:val="both"/>
        <w:rPr>
          <w:rFonts w:cs="Times New Roman"/>
          <w:kern w:val="0"/>
          <w:lang w:val="ru-RU" w:eastAsia="ar-SA" w:bidi="ar-SA"/>
        </w:rPr>
      </w:pPr>
      <w:r w:rsidRPr="00D82D18">
        <w:rPr>
          <w:rFonts w:cs="Times New Roman"/>
          <w:kern w:val="0"/>
          <w:lang w:val="ru-RU" w:eastAsia="ar-SA" w:bidi="ar-SA"/>
        </w:rPr>
        <w:t>- хранение в гаражах - стоянках из сборно-разборных конструкций (объект движимого имущества);</w:t>
      </w:r>
    </w:p>
    <w:p w:rsidR="006F1C98" w:rsidRPr="00D82D18" w:rsidRDefault="006F1C98" w:rsidP="006F1C98">
      <w:pPr>
        <w:pStyle w:val="Standard"/>
        <w:ind w:firstLine="709"/>
        <w:jc w:val="both"/>
        <w:rPr>
          <w:rFonts w:cs="Times New Roman"/>
          <w:kern w:val="0"/>
          <w:lang w:val="ru-RU" w:eastAsia="ar-SA" w:bidi="ar-SA"/>
        </w:rPr>
      </w:pPr>
      <w:r w:rsidRPr="00D82D18">
        <w:rPr>
          <w:rFonts w:cs="Times New Roman"/>
          <w:kern w:val="0"/>
          <w:lang w:val="ru-RU" w:eastAsia="ar-SA" w:bidi="ar-SA"/>
        </w:rPr>
        <w:t>- временное хранение на открытых охраняемых и неохраняемых стоянках.</w:t>
      </w:r>
    </w:p>
    <w:p w:rsidR="006F1C98" w:rsidRPr="00D82D18" w:rsidRDefault="006F1C98" w:rsidP="006F1C98">
      <w:pPr>
        <w:pStyle w:val="Standard"/>
        <w:ind w:firstLine="709"/>
        <w:jc w:val="both"/>
        <w:rPr>
          <w:rFonts w:cs="Times New Roman"/>
          <w:kern w:val="0"/>
          <w:lang w:val="ru-RU" w:eastAsia="ar-SA" w:bidi="ar-SA"/>
        </w:rPr>
      </w:pPr>
      <w:r w:rsidRPr="00D82D18">
        <w:rPr>
          <w:rFonts w:cs="Times New Roman"/>
          <w:kern w:val="0"/>
          <w:lang w:val="ru-RU" w:eastAsia="ar-SA" w:bidi="ar-SA"/>
        </w:rPr>
        <w:t>4.2. Размер земельных участков гаражей и стоянок легковых автомобилей в зависимости от их этажности следует принимать на одно машино-место:</w:t>
      </w:r>
    </w:p>
    <w:p w:rsidR="006F1C98" w:rsidRPr="00D82D18" w:rsidRDefault="006F1C98" w:rsidP="006F1C98">
      <w:pPr>
        <w:pStyle w:val="Standard"/>
        <w:ind w:firstLine="709"/>
        <w:jc w:val="both"/>
        <w:rPr>
          <w:rFonts w:cs="Times New Roman"/>
          <w:kern w:val="0"/>
          <w:lang w:val="ru-RU" w:eastAsia="ar-SA" w:bidi="ar-SA"/>
        </w:rPr>
      </w:pPr>
      <w:r w:rsidRPr="00D82D18">
        <w:rPr>
          <w:rFonts w:cs="Times New Roman"/>
          <w:kern w:val="0"/>
          <w:lang w:val="ru-RU" w:eastAsia="ar-SA" w:bidi="ar-SA"/>
        </w:rPr>
        <w:t>для гаражей:</w:t>
      </w:r>
    </w:p>
    <w:p w:rsidR="006F1C98" w:rsidRPr="00D82D18" w:rsidRDefault="006F1C98" w:rsidP="006F1C98">
      <w:pPr>
        <w:pStyle w:val="Standard"/>
        <w:ind w:firstLine="709"/>
        <w:jc w:val="both"/>
        <w:rPr>
          <w:rFonts w:cs="Times New Roman"/>
          <w:kern w:val="0"/>
          <w:lang w:val="ru-RU" w:eastAsia="ar-SA" w:bidi="ar-SA"/>
        </w:rPr>
      </w:pPr>
      <w:r w:rsidRPr="00D82D18">
        <w:rPr>
          <w:rFonts w:cs="Times New Roman"/>
          <w:kern w:val="0"/>
          <w:lang w:val="ru-RU" w:eastAsia="ar-SA" w:bidi="ar-SA"/>
        </w:rPr>
        <w:t>одноэтажных ........................................... 30 м2</w:t>
      </w:r>
    </w:p>
    <w:p w:rsidR="006F1C98" w:rsidRPr="00D82D18" w:rsidRDefault="006F1C98" w:rsidP="006F1C98">
      <w:pPr>
        <w:pStyle w:val="Standard"/>
        <w:ind w:firstLine="709"/>
        <w:jc w:val="both"/>
        <w:rPr>
          <w:rFonts w:cs="Times New Roman"/>
          <w:kern w:val="0"/>
          <w:lang w:val="ru-RU" w:eastAsia="ar-SA" w:bidi="ar-SA"/>
        </w:rPr>
      </w:pPr>
      <w:r w:rsidRPr="00D82D18">
        <w:rPr>
          <w:rFonts w:cs="Times New Roman"/>
          <w:kern w:val="0"/>
          <w:lang w:val="ru-RU" w:eastAsia="ar-SA" w:bidi="ar-SA"/>
        </w:rPr>
        <w:t>двухэтажных ........................................... 20 м2</w:t>
      </w:r>
    </w:p>
    <w:p w:rsidR="006F1C98" w:rsidRPr="00D82D18" w:rsidRDefault="006F1C98" w:rsidP="006F1C98">
      <w:pPr>
        <w:pStyle w:val="Standard"/>
        <w:ind w:firstLine="709"/>
        <w:jc w:val="both"/>
        <w:rPr>
          <w:rFonts w:cs="Times New Roman"/>
          <w:kern w:val="0"/>
          <w:lang w:val="ru-RU" w:eastAsia="ar-SA" w:bidi="ar-SA"/>
        </w:rPr>
      </w:pPr>
      <w:r w:rsidRPr="00D82D18">
        <w:rPr>
          <w:rFonts w:cs="Times New Roman"/>
          <w:kern w:val="0"/>
          <w:lang w:val="ru-RU" w:eastAsia="ar-SA" w:bidi="ar-SA"/>
        </w:rPr>
        <w:t>наземных стоянок ................................ 25 м2 на 1 автомобиль (с учетом проездов);</w:t>
      </w:r>
    </w:p>
    <w:p w:rsidR="006F1C98" w:rsidRPr="00D82D18" w:rsidRDefault="006F1C98" w:rsidP="006F1C98">
      <w:pPr>
        <w:pStyle w:val="Standard"/>
        <w:ind w:firstLine="709"/>
        <w:jc w:val="both"/>
        <w:rPr>
          <w:rFonts w:cs="Times New Roman"/>
          <w:kern w:val="0"/>
          <w:lang w:val="ru-RU" w:eastAsia="ar-SA" w:bidi="ar-SA"/>
        </w:rPr>
      </w:pPr>
      <w:r w:rsidRPr="00D82D18">
        <w:rPr>
          <w:rFonts w:cs="Times New Roman"/>
          <w:kern w:val="0"/>
          <w:lang w:val="ru-RU" w:eastAsia="ar-SA" w:bidi="ar-SA"/>
        </w:rPr>
        <w:t>- при примыкании участков для стоянки к проезжей части улиц и проездов и продольном расположении автомобилей - 18,0 кв.м на автомобиль.</w:t>
      </w:r>
    </w:p>
    <w:p w:rsidR="006F1C98" w:rsidRPr="00D82D18" w:rsidRDefault="006F1C98" w:rsidP="006F1C98">
      <w:pPr>
        <w:pStyle w:val="Standard"/>
        <w:ind w:firstLine="709"/>
        <w:jc w:val="both"/>
        <w:rPr>
          <w:rFonts w:cs="Times New Roman"/>
          <w:kern w:val="0"/>
          <w:lang w:val="ru-RU" w:eastAsia="ar-SA" w:bidi="ar-SA"/>
        </w:rPr>
      </w:pPr>
      <w:r w:rsidRPr="00D82D18">
        <w:rPr>
          <w:rFonts w:cs="Times New Roman"/>
          <w:kern w:val="0"/>
          <w:lang w:val="ru-RU" w:eastAsia="ar-SA" w:bidi="ar-SA"/>
        </w:rPr>
        <w:t>4.3.  В случае совмещения на земельном участке двух и более видов использования минимальное количество машино-мест для хранения индивидуального транспорта определяется на основе долей каждого из видов использования в общей площади земельного участка.</w:t>
      </w:r>
    </w:p>
    <w:p w:rsidR="006F1C98" w:rsidRPr="00D82D18" w:rsidRDefault="006F1C98" w:rsidP="006F1C98">
      <w:pPr>
        <w:pStyle w:val="Standard"/>
        <w:ind w:firstLine="709"/>
        <w:jc w:val="both"/>
        <w:rPr>
          <w:rFonts w:cs="Times New Roman"/>
          <w:kern w:val="0"/>
          <w:lang w:val="ru-RU" w:eastAsia="ar-SA" w:bidi="ar-SA"/>
        </w:rPr>
      </w:pPr>
      <w:r w:rsidRPr="00D82D18">
        <w:rPr>
          <w:rFonts w:cs="Times New Roman"/>
          <w:kern w:val="0"/>
          <w:lang w:val="ru-RU" w:eastAsia="ar-SA" w:bidi="ar-SA"/>
        </w:rPr>
        <w:t>4.4. Машино-места для хранения индивидуального автотранспорта могут размещаться на отведенном земельном участке или на стоянках-спутниках, расположенных  в пределах квартала и предназначенных для размещения гаражей и автостоянок. За пределами земельного участка может быть размещено не более 50% необходимых машино-мест. При проектировании стоянок-спутников предусматривается их удаленность:</w:t>
      </w:r>
    </w:p>
    <w:p w:rsidR="006F1C98" w:rsidRPr="00D82D18" w:rsidRDefault="006F1C98" w:rsidP="006F1C98">
      <w:pPr>
        <w:pStyle w:val="Standard"/>
        <w:ind w:firstLine="709"/>
        <w:jc w:val="both"/>
        <w:rPr>
          <w:rFonts w:cs="Times New Roman"/>
          <w:kern w:val="0"/>
          <w:lang w:val="ru-RU" w:eastAsia="ar-SA" w:bidi="ar-SA"/>
        </w:rPr>
      </w:pPr>
      <w:r w:rsidRPr="00D82D18">
        <w:rPr>
          <w:rFonts w:cs="Times New Roman"/>
          <w:kern w:val="0"/>
          <w:lang w:val="ru-RU" w:eastAsia="ar-SA" w:bidi="ar-SA"/>
        </w:rPr>
        <w:t>- для жилых домов в пределах пешеходной доступности не более 500 метров;</w:t>
      </w:r>
    </w:p>
    <w:p w:rsidR="006F1C98" w:rsidRPr="00D82D18" w:rsidRDefault="006F1C98" w:rsidP="006F1C98">
      <w:pPr>
        <w:pStyle w:val="Standard"/>
        <w:ind w:firstLine="709"/>
        <w:jc w:val="both"/>
        <w:rPr>
          <w:rFonts w:cs="Times New Roman"/>
          <w:kern w:val="0"/>
          <w:lang w:val="ru-RU" w:eastAsia="ar-SA" w:bidi="ar-SA"/>
        </w:rPr>
      </w:pPr>
      <w:r w:rsidRPr="00D82D18">
        <w:rPr>
          <w:rFonts w:cs="Times New Roman"/>
          <w:kern w:val="0"/>
          <w:lang w:val="ru-RU" w:eastAsia="ar-SA" w:bidi="ar-SA"/>
        </w:rPr>
        <w:t>- для жилых домов, возводимых в рамках программ развития застроенных территорий – в пределах пешеходной доступности не более 1500 метров;</w:t>
      </w:r>
    </w:p>
    <w:p w:rsidR="006F1C98" w:rsidRPr="00D82D18" w:rsidRDefault="006F1C98" w:rsidP="006F1C98">
      <w:pPr>
        <w:pStyle w:val="Standard"/>
        <w:ind w:firstLine="709"/>
        <w:jc w:val="both"/>
        <w:rPr>
          <w:rFonts w:cs="Times New Roman"/>
          <w:kern w:val="0"/>
          <w:lang w:val="ru-RU" w:eastAsia="ar-SA" w:bidi="ar-SA"/>
        </w:rPr>
      </w:pPr>
      <w:r w:rsidRPr="00D82D18">
        <w:rPr>
          <w:rFonts w:cs="Times New Roman"/>
          <w:kern w:val="0"/>
          <w:lang w:val="ru-RU" w:eastAsia="ar-SA" w:bidi="ar-SA"/>
        </w:rPr>
        <w:t>- для прочих – на примыкающих земельных участках.</w:t>
      </w:r>
    </w:p>
    <w:p w:rsidR="006F1C98" w:rsidRPr="00D82D18" w:rsidRDefault="006F1C98" w:rsidP="006F1C98">
      <w:pPr>
        <w:pStyle w:val="Standard"/>
        <w:ind w:firstLine="709"/>
        <w:jc w:val="both"/>
        <w:rPr>
          <w:rFonts w:cs="Times New Roman"/>
          <w:kern w:val="0"/>
          <w:lang w:val="ru-RU" w:eastAsia="ar-SA" w:bidi="ar-SA"/>
        </w:rPr>
      </w:pPr>
      <w:r w:rsidRPr="00D82D18">
        <w:rPr>
          <w:rFonts w:cs="Times New Roman"/>
          <w:kern w:val="0"/>
          <w:lang w:val="ru-RU" w:eastAsia="ar-SA" w:bidi="ar-SA"/>
        </w:rPr>
        <w:t>Размещение за пределами земельного участка основного объекта части машино-мест в документации по планировке территории должно быть обосновано наличием необходимого количества машино-мест или территории для их размещения в границах квартала.</w:t>
      </w:r>
    </w:p>
    <w:p w:rsidR="006F1C98" w:rsidRPr="00D82D18" w:rsidRDefault="006F1C98" w:rsidP="006F1C98">
      <w:pPr>
        <w:rPr>
          <w:rFonts w:ascii="Times New Roman" w:hAnsi="Times New Roman" w:cs="Times New Roman"/>
        </w:rPr>
      </w:pPr>
    </w:p>
    <w:p w:rsidR="006F1C98" w:rsidRPr="00D82D18" w:rsidRDefault="006F1C98" w:rsidP="006F1C98">
      <w:pPr>
        <w:rPr>
          <w:rFonts w:ascii="Times New Roman" w:hAnsi="Times New Roman" w:cs="Times New Roman"/>
        </w:rPr>
      </w:pPr>
      <w:r w:rsidRPr="00D82D18">
        <w:rPr>
          <w:rFonts w:ascii="Times New Roman" w:hAnsi="Times New Roman" w:cs="Times New Roman"/>
        </w:rPr>
        <w:t>Требуемое расчетное количество машинно-мест для парковки легковых автомобилей:</w:t>
      </w:r>
    </w:p>
    <w:tbl>
      <w:tblPr>
        <w:tblW w:w="0" w:type="auto"/>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tblPr>
      <w:tblGrid>
        <w:gridCol w:w="4741"/>
        <w:gridCol w:w="2613"/>
        <w:gridCol w:w="2400"/>
      </w:tblGrid>
      <w:tr w:rsidR="006F1C98" w:rsidRPr="00D82D18" w:rsidTr="007E7AF3">
        <w:trPr>
          <w:trHeight w:val="20"/>
        </w:trPr>
        <w:tc>
          <w:tcPr>
            <w:tcW w:w="4741" w:type="dxa"/>
            <w:shd w:val="clear" w:color="auto" w:fill="auto"/>
            <w:vAlign w:val="center"/>
          </w:tcPr>
          <w:p w:rsidR="006F1C98" w:rsidRPr="00D82D18" w:rsidRDefault="006F1C98" w:rsidP="006F1C98">
            <w:pPr>
              <w:pStyle w:val="affffe"/>
              <w:snapToGrid w:val="0"/>
              <w:ind w:firstLine="0"/>
              <w:jc w:val="center"/>
              <w:rPr>
                <w:rFonts w:ascii="Times New Roman" w:hAnsi="Times New Roman" w:cs="Times New Roman"/>
                <w:sz w:val="24"/>
                <w:szCs w:val="24"/>
              </w:rPr>
            </w:pPr>
            <w:r w:rsidRPr="00D82D18">
              <w:rPr>
                <w:rFonts w:ascii="Times New Roman" w:hAnsi="Times New Roman" w:cs="Times New Roman"/>
                <w:sz w:val="24"/>
                <w:szCs w:val="24"/>
              </w:rPr>
              <w:t>Наименование территорий, объектов</w:t>
            </w:r>
          </w:p>
        </w:tc>
        <w:tc>
          <w:tcPr>
            <w:tcW w:w="2613" w:type="dxa"/>
            <w:shd w:val="clear" w:color="auto" w:fill="auto"/>
            <w:vAlign w:val="center"/>
          </w:tcPr>
          <w:p w:rsidR="006F1C98" w:rsidRPr="00D82D18" w:rsidRDefault="006F1C98" w:rsidP="006F1C98">
            <w:pPr>
              <w:pStyle w:val="affffe"/>
              <w:snapToGrid w:val="0"/>
              <w:ind w:firstLine="0"/>
              <w:jc w:val="center"/>
              <w:rPr>
                <w:rFonts w:ascii="Times New Roman" w:hAnsi="Times New Roman" w:cs="Times New Roman"/>
                <w:sz w:val="24"/>
                <w:szCs w:val="24"/>
              </w:rPr>
            </w:pPr>
            <w:r w:rsidRPr="00D82D18">
              <w:rPr>
                <w:rFonts w:ascii="Times New Roman" w:hAnsi="Times New Roman" w:cs="Times New Roman"/>
                <w:sz w:val="24"/>
                <w:szCs w:val="24"/>
              </w:rPr>
              <w:t>Расчетная единица</w:t>
            </w:r>
          </w:p>
        </w:tc>
        <w:tc>
          <w:tcPr>
            <w:tcW w:w="2400" w:type="dxa"/>
            <w:shd w:val="clear" w:color="auto" w:fill="auto"/>
            <w:vAlign w:val="center"/>
          </w:tcPr>
          <w:p w:rsidR="006F1C98" w:rsidRPr="00D82D18" w:rsidRDefault="006F1C98" w:rsidP="006F1C98">
            <w:pPr>
              <w:pStyle w:val="affffe"/>
              <w:snapToGrid w:val="0"/>
              <w:ind w:firstLine="0"/>
              <w:jc w:val="center"/>
              <w:rPr>
                <w:rFonts w:ascii="Times New Roman" w:hAnsi="Times New Roman" w:cs="Times New Roman"/>
                <w:sz w:val="24"/>
                <w:szCs w:val="24"/>
              </w:rPr>
            </w:pPr>
            <w:r w:rsidRPr="00D82D18">
              <w:rPr>
                <w:rFonts w:ascii="Times New Roman" w:hAnsi="Times New Roman" w:cs="Times New Roman"/>
                <w:sz w:val="24"/>
                <w:szCs w:val="24"/>
              </w:rPr>
              <w:t xml:space="preserve">Одно </w:t>
            </w:r>
            <w:r w:rsidRPr="00D82D18">
              <w:rPr>
                <w:rFonts w:ascii="Times New Roman" w:hAnsi="Times New Roman" w:cs="Times New Roman"/>
                <w:sz w:val="24"/>
                <w:szCs w:val="24"/>
              </w:rPr>
              <w:br/>
              <w:t xml:space="preserve">машинно-место на следующее число </w:t>
            </w:r>
            <w:r w:rsidRPr="00D82D18">
              <w:rPr>
                <w:rFonts w:ascii="Times New Roman" w:hAnsi="Times New Roman" w:cs="Times New Roman"/>
                <w:sz w:val="24"/>
                <w:szCs w:val="24"/>
              </w:rPr>
              <w:br/>
              <w:t xml:space="preserve">расчётных </w:t>
            </w:r>
            <w:r w:rsidRPr="00D82D18">
              <w:rPr>
                <w:rFonts w:ascii="Times New Roman" w:hAnsi="Times New Roman" w:cs="Times New Roman"/>
                <w:sz w:val="24"/>
                <w:szCs w:val="24"/>
              </w:rPr>
              <w:br/>
              <w:t>единиц</w:t>
            </w:r>
          </w:p>
        </w:tc>
      </w:tr>
      <w:tr w:rsidR="006F1C98" w:rsidRPr="00D82D18" w:rsidTr="007E7AF3">
        <w:trPr>
          <w:trHeight w:val="76"/>
        </w:trPr>
        <w:tc>
          <w:tcPr>
            <w:tcW w:w="4741" w:type="dxa"/>
            <w:shd w:val="clear" w:color="auto" w:fill="auto"/>
          </w:tcPr>
          <w:p w:rsidR="006F1C98" w:rsidRPr="00D82D18" w:rsidRDefault="006F1C98" w:rsidP="006F1C98">
            <w:pPr>
              <w:snapToGrid w:val="0"/>
              <w:ind w:firstLine="0"/>
              <w:jc w:val="center"/>
              <w:rPr>
                <w:rFonts w:ascii="Times New Roman" w:hAnsi="Times New Roman" w:cs="Times New Roman"/>
              </w:rPr>
            </w:pPr>
            <w:r w:rsidRPr="00D82D18">
              <w:rPr>
                <w:rFonts w:ascii="Times New Roman" w:hAnsi="Times New Roman" w:cs="Times New Roman"/>
              </w:rPr>
              <w:t>1</w:t>
            </w:r>
          </w:p>
        </w:tc>
        <w:tc>
          <w:tcPr>
            <w:tcW w:w="2613" w:type="dxa"/>
            <w:shd w:val="clear" w:color="auto" w:fill="auto"/>
          </w:tcPr>
          <w:p w:rsidR="006F1C98" w:rsidRPr="00D82D18" w:rsidRDefault="006F1C98" w:rsidP="006F1C98">
            <w:pPr>
              <w:snapToGrid w:val="0"/>
              <w:ind w:firstLine="0"/>
              <w:jc w:val="center"/>
              <w:rPr>
                <w:rFonts w:ascii="Times New Roman" w:hAnsi="Times New Roman" w:cs="Times New Roman"/>
              </w:rPr>
            </w:pPr>
            <w:r w:rsidRPr="00D82D18">
              <w:rPr>
                <w:rFonts w:ascii="Times New Roman" w:hAnsi="Times New Roman" w:cs="Times New Roman"/>
              </w:rPr>
              <w:t>2</w:t>
            </w:r>
          </w:p>
        </w:tc>
        <w:tc>
          <w:tcPr>
            <w:tcW w:w="2400" w:type="dxa"/>
            <w:shd w:val="clear" w:color="auto" w:fill="auto"/>
          </w:tcPr>
          <w:p w:rsidR="006F1C98" w:rsidRPr="00D82D18" w:rsidRDefault="006F1C98" w:rsidP="006F1C98">
            <w:pPr>
              <w:snapToGrid w:val="0"/>
              <w:ind w:firstLine="0"/>
              <w:jc w:val="center"/>
              <w:rPr>
                <w:rFonts w:ascii="Times New Roman" w:hAnsi="Times New Roman" w:cs="Times New Roman"/>
              </w:rPr>
            </w:pPr>
            <w:r w:rsidRPr="00D82D18">
              <w:rPr>
                <w:rFonts w:ascii="Times New Roman" w:hAnsi="Times New Roman" w:cs="Times New Roman"/>
              </w:rPr>
              <w:t>3</w:t>
            </w:r>
          </w:p>
        </w:tc>
      </w:tr>
      <w:tr w:rsidR="006F1C98" w:rsidRPr="00D82D18" w:rsidTr="007E7AF3">
        <w:trPr>
          <w:trHeight w:val="20"/>
        </w:trPr>
        <w:tc>
          <w:tcPr>
            <w:tcW w:w="9754" w:type="dxa"/>
            <w:gridSpan w:val="3"/>
            <w:shd w:val="clear" w:color="auto" w:fill="auto"/>
          </w:tcPr>
          <w:p w:rsidR="006F1C98" w:rsidRPr="00D82D18" w:rsidRDefault="006F1C98" w:rsidP="006F1C98">
            <w:pPr>
              <w:snapToGrid w:val="0"/>
              <w:ind w:firstLine="0"/>
              <w:rPr>
                <w:rFonts w:ascii="Times New Roman" w:hAnsi="Times New Roman" w:cs="Times New Roman"/>
                <w:b/>
                <w:bCs/>
              </w:rPr>
            </w:pPr>
            <w:r w:rsidRPr="00D82D18">
              <w:rPr>
                <w:rFonts w:ascii="Times New Roman" w:hAnsi="Times New Roman" w:cs="Times New Roman"/>
                <w:b/>
                <w:bCs/>
              </w:rPr>
              <w:t>Здания и сооружения</w:t>
            </w:r>
            <w:r w:rsidRPr="00D82D18">
              <w:rPr>
                <w:rFonts w:ascii="Times New Roman" w:hAnsi="Times New Roman" w:cs="Times New Roman"/>
              </w:rPr>
              <w:t xml:space="preserve"> </w:t>
            </w:r>
            <w:r w:rsidRPr="00D82D18">
              <w:rPr>
                <w:rFonts w:ascii="Times New Roman" w:hAnsi="Times New Roman" w:cs="Times New Roman"/>
                <w:b/>
                <w:bCs/>
              </w:rPr>
              <w:t>социального и культурно- бытового назначения</w:t>
            </w:r>
          </w:p>
        </w:tc>
      </w:tr>
      <w:tr w:rsidR="006F1C98" w:rsidRPr="00D82D18" w:rsidTr="007E7AF3">
        <w:trPr>
          <w:trHeight w:val="20"/>
        </w:trPr>
        <w:tc>
          <w:tcPr>
            <w:tcW w:w="4741" w:type="dxa"/>
            <w:shd w:val="clear" w:color="auto" w:fill="auto"/>
            <w:vAlign w:val="center"/>
          </w:tcPr>
          <w:p w:rsidR="006F1C98" w:rsidRPr="00D82D18" w:rsidRDefault="006F1C98" w:rsidP="006F1C98">
            <w:pPr>
              <w:snapToGrid w:val="0"/>
              <w:ind w:firstLine="0"/>
              <w:rPr>
                <w:rFonts w:ascii="Times New Roman" w:hAnsi="Times New Roman" w:cs="Times New Roman"/>
              </w:rPr>
            </w:pPr>
            <w:r w:rsidRPr="00D82D18">
              <w:rPr>
                <w:rFonts w:ascii="Times New Roman" w:hAnsi="Times New Roman" w:cs="Times New Roman"/>
              </w:rPr>
              <w:t xml:space="preserve">Административно-общественные учреждения, кредитно-финансовые и юридические учреждения </w:t>
            </w:r>
          </w:p>
        </w:tc>
        <w:tc>
          <w:tcPr>
            <w:tcW w:w="2613" w:type="dxa"/>
            <w:shd w:val="clear" w:color="auto" w:fill="auto"/>
            <w:vAlign w:val="center"/>
          </w:tcPr>
          <w:p w:rsidR="006F1C98" w:rsidRPr="00D82D18" w:rsidRDefault="006F1C98" w:rsidP="006F1C98">
            <w:pPr>
              <w:snapToGrid w:val="0"/>
              <w:ind w:firstLine="0"/>
              <w:jc w:val="center"/>
              <w:rPr>
                <w:rFonts w:ascii="Times New Roman" w:hAnsi="Times New Roman" w:cs="Times New Roman"/>
              </w:rPr>
            </w:pPr>
            <w:r w:rsidRPr="00D82D18">
              <w:rPr>
                <w:rFonts w:ascii="Times New Roman" w:hAnsi="Times New Roman" w:cs="Times New Roman"/>
              </w:rPr>
              <w:t>1 работающий</w:t>
            </w:r>
          </w:p>
        </w:tc>
        <w:tc>
          <w:tcPr>
            <w:tcW w:w="2400" w:type="dxa"/>
            <w:shd w:val="clear" w:color="auto" w:fill="auto"/>
            <w:vAlign w:val="center"/>
          </w:tcPr>
          <w:p w:rsidR="006F1C98" w:rsidRPr="00D82D18" w:rsidRDefault="006F1C98" w:rsidP="006F1C98">
            <w:pPr>
              <w:snapToGrid w:val="0"/>
              <w:ind w:firstLine="0"/>
              <w:jc w:val="center"/>
              <w:rPr>
                <w:rFonts w:ascii="Times New Roman" w:hAnsi="Times New Roman" w:cs="Times New Roman"/>
              </w:rPr>
            </w:pPr>
            <w:r w:rsidRPr="00D82D18">
              <w:rPr>
                <w:rFonts w:ascii="Times New Roman" w:hAnsi="Times New Roman" w:cs="Times New Roman"/>
              </w:rPr>
              <w:t>5</w:t>
            </w:r>
          </w:p>
        </w:tc>
      </w:tr>
      <w:tr w:rsidR="006F1C98" w:rsidRPr="00D82D18" w:rsidTr="007E7AF3">
        <w:trPr>
          <w:trHeight w:val="20"/>
        </w:trPr>
        <w:tc>
          <w:tcPr>
            <w:tcW w:w="4741" w:type="dxa"/>
            <w:shd w:val="clear" w:color="auto" w:fill="auto"/>
            <w:vAlign w:val="center"/>
          </w:tcPr>
          <w:p w:rsidR="006F1C98" w:rsidRPr="00D82D18" w:rsidRDefault="006F1C98" w:rsidP="006F1C98">
            <w:pPr>
              <w:snapToGrid w:val="0"/>
              <w:ind w:firstLine="0"/>
              <w:rPr>
                <w:rFonts w:ascii="Times New Roman" w:hAnsi="Times New Roman" w:cs="Times New Roman"/>
              </w:rPr>
            </w:pPr>
            <w:r w:rsidRPr="00D82D18">
              <w:rPr>
                <w:rFonts w:ascii="Times New Roman" w:hAnsi="Times New Roman" w:cs="Times New Roman"/>
              </w:rPr>
              <w:t xml:space="preserve">Научные и проектные организации, высшие и средние специальные учебные заведения </w:t>
            </w:r>
          </w:p>
        </w:tc>
        <w:tc>
          <w:tcPr>
            <w:tcW w:w="2613" w:type="dxa"/>
            <w:shd w:val="clear" w:color="auto" w:fill="auto"/>
            <w:vAlign w:val="center"/>
          </w:tcPr>
          <w:p w:rsidR="006F1C98" w:rsidRPr="00D82D18" w:rsidRDefault="006F1C98" w:rsidP="006F1C98">
            <w:pPr>
              <w:snapToGrid w:val="0"/>
              <w:ind w:firstLine="0"/>
              <w:jc w:val="center"/>
              <w:rPr>
                <w:rFonts w:ascii="Times New Roman" w:hAnsi="Times New Roman" w:cs="Times New Roman"/>
              </w:rPr>
            </w:pPr>
            <w:r w:rsidRPr="00D82D18">
              <w:rPr>
                <w:rFonts w:ascii="Times New Roman" w:hAnsi="Times New Roman" w:cs="Times New Roman"/>
              </w:rPr>
              <w:t>1 работающий</w:t>
            </w:r>
          </w:p>
        </w:tc>
        <w:tc>
          <w:tcPr>
            <w:tcW w:w="2400" w:type="dxa"/>
            <w:shd w:val="clear" w:color="auto" w:fill="auto"/>
            <w:vAlign w:val="center"/>
          </w:tcPr>
          <w:p w:rsidR="006F1C98" w:rsidRPr="00D82D18" w:rsidRDefault="006F1C98" w:rsidP="006F1C98">
            <w:pPr>
              <w:snapToGrid w:val="0"/>
              <w:ind w:firstLine="0"/>
              <w:jc w:val="center"/>
              <w:rPr>
                <w:rFonts w:ascii="Times New Roman" w:hAnsi="Times New Roman" w:cs="Times New Roman"/>
              </w:rPr>
            </w:pPr>
            <w:r w:rsidRPr="00D82D18">
              <w:rPr>
                <w:rFonts w:ascii="Times New Roman" w:hAnsi="Times New Roman" w:cs="Times New Roman"/>
              </w:rPr>
              <w:t>7</w:t>
            </w:r>
          </w:p>
        </w:tc>
      </w:tr>
      <w:tr w:rsidR="006F1C98" w:rsidRPr="00D82D18" w:rsidTr="007E7AF3">
        <w:trPr>
          <w:trHeight w:val="20"/>
        </w:trPr>
        <w:tc>
          <w:tcPr>
            <w:tcW w:w="4741" w:type="dxa"/>
            <w:shd w:val="clear" w:color="auto" w:fill="auto"/>
            <w:vAlign w:val="center"/>
          </w:tcPr>
          <w:p w:rsidR="006F1C98" w:rsidRPr="00D82D18" w:rsidRDefault="006F1C98" w:rsidP="006F1C98">
            <w:pPr>
              <w:snapToGrid w:val="0"/>
              <w:ind w:firstLine="0"/>
              <w:rPr>
                <w:rFonts w:ascii="Times New Roman" w:hAnsi="Times New Roman" w:cs="Times New Roman"/>
              </w:rPr>
            </w:pPr>
            <w:r w:rsidRPr="00D82D18">
              <w:rPr>
                <w:rFonts w:ascii="Times New Roman" w:hAnsi="Times New Roman" w:cs="Times New Roman"/>
              </w:rPr>
              <w:t xml:space="preserve">Промышленные предприятия </w:t>
            </w:r>
          </w:p>
        </w:tc>
        <w:tc>
          <w:tcPr>
            <w:tcW w:w="2613" w:type="dxa"/>
            <w:shd w:val="clear" w:color="auto" w:fill="auto"/>
            <w:vAlign w:val="center"/>
          </w:tcPr>
          <w:p w:rsidR="006F1C98" w:rsidRPr="00D82D18" w:rsidRDefault="006F1C98" w:rsidP="006F1C98">
            <w:pPr>
              <w:snapToGrid w:val="0"/>
              <w:ind w:firstLine="0"/>
              <w:jc w:val="center"/>
              <w:rPr>
                <w:rFonts w:ascii="Times New Roman" w:hAnsi="Times New Roman" w:cs="Times New Roman"/>
              </w:rPr>
            </w:pPr>
            <w:r w:rsidRPr="00D82D18">
              <w:rPr>
                <w:rFonts w:ascii="Times New Roman" w:hAnsi="Times New Roman" w:cs="Times New Roman"/>
              </w:rPr>
              <w:t xml:space="preserve">1 работающий в </w:t>
            </w:r>
            <w:r w:rsidRPr="00D82D18">
              <w:rPr>
                <w:rFonts w:ascii="Times New Roman" w:hAnsi="Times New Roman" w:cs="Times New Roman"/>
              </w:rPr>
              <w:br/>
              <w:t>двух смежных сменах</w:t>
            </w:r>
          </w:p>
        </w:tc>
        <w:tc>
          <w:tcPr>
            <w:tcW w:w="2400" w:type="dxa"/>
            <w:shd w:val="clear" w:color="auto" w:fill="auto"/>
            <w:vAlign w:val="center"/>
          </w:tcPr>
          <w:p w:rsidR="006F1C98" w:rsidRPr="00D82D18" w:rsidRDefault="006F1C98" w:rsidP="006F1C98">
            <w:pPr>
              <w:snapToGrid w:val="0"/>
              <w:ind w:firstLine="0"/>
              <w:jc w:val="center"/>
              <w:rPr>
                <w:rFonts w:ascii="Times New Roman" w:hAnsi="Times New Roman" w:cs="Times New Roman"/>
              </w:rPr>
            </w:pPr>
            <w:r w:rsidRPr="00D82D18">
              <w:rPr>
                <w:rFonts w:ascii="Times New Roman" w:hAnsi="Times New Roman" w:cs="Times New Roman"/>
              </w:rPr>
              <w:t>10</w:t>
            </w:r>
          </w:p>
        </w:tc>
      </w:tr>
      <w:tr w:rsidR="006F1C98" w:rsidRPr="00D82D18" w:rsidTr="007E7AF3">
        <w:trPr>
          <w:trHeight w:val="20"/>
        </w:trPr>
        <w:tc>
          <w:tcPr>
            <w:tcW w:w="4741" w:type="dxa"/>
            <w:shd w:val="clear" w:color="auto" w:fill="auto"/>
            <w:vAlign w:val="center"/>
          </w:tcPr>
          <w:p w:rsidR="006F1C98" w:rsidRPr="00D82D18" w:rsidRDefault="006F1C98" w:rsidP="006F1C98">
            <w:pPr>
              <w:snapToGrid w:val="0"/>
              <w:ind w:firstLine="0"/>
              <w:rPr>
                <w:rFonts w:ascii="Times New Roman" w:hAnsi="Times New Roman" w:cs="Times New Roman"/>
              </w:rPr>
            </w:pPr>
            <w:r w:rsidRPr="00D82D18">
              <w:rPr>
                <w:rFonts w:ascii="Times New Roman" w:hAnsi="Times New Roman" w:cs="Times New Roman"/>
              </w:rPr>
              <w:t xml:space="preserve">Больницы </w:t>
            </w:r>
          </w:p>
        </w:tc>
        <w:tc>
          <w:tcPr>
            <w:tcW w:w="2613" w:type="dxa"/>
            <w:shd w:val="clear" w:color="auto" w:fill="auto"/>
            <w:vAlign w:val="center"/>
          </w:tcPr>
          <w:p w:rsidR="006F1C98" w:rsidRPr="00D82D18" w:rsidRDefault="006F1C98" w:rsidP="006F1C98">
            <w:pPr>
              <w:snapToGrid w:val="0"/>
              <w:ind w:firstLine="0"/>
              <w:jc w:val="center"/>
              <w:rPr>
                <w:rFonts w:ascii="Times New Roman" w:hAnsi="Times New Roman" w:cs="Times New Roman"/>
              </w:rPr>
            </w:pPr>
            <w:r w:rsidRPr="00D82D18">
              <w:rPr>
                <w:rFonts w:ascii="Times New Roman" w:hAnsi="Times New Roman" w:cs="Times New Roman"/>
              </w:rPr>
              <w:t>больничные койки</w:t>
            </w:r>
          </w:p>
        </w:tc>
        <w:tc>
          <w:tcPr>
            <w:tcW w:w="2400" w:type="dxa"/>
            <w:shd w:val="clear" w:color="auto" w:fill="auto"/>
          </w:tcPr>
          <w:p w:rsidR="006F1C98" w:rsidRPr="00D82D18" w:rsidRDefault="006F1C98" w:rsidP="006F1C98">
            <w:pPr>
              <w:snapToGrid w:val="0"/>
              <w:ind w:firstLine="0"/>
              <w:jc w:val="center"/>
              <w:rPr>
                <w:rFonts w:ascii="Times New Roman" w:hAnsi="Times New Roman" w:cs="Times New Roman"/>
              </w:rPr>
            </w:pPr>
            <w:r w:rsidRPr="00D82D18">
              <w:rPr>
                <w:rFonts w:ascii="Times New Roman" w:hAnsi="Times New Roman" w:cs="Times New Roman"/>
              </w:rPr>
              <w:t>20</w:t>
            </w:r>
          </w:p>
        </w:tc>
      </w:tr>
      <w:tr w:rsidR="006F1C98" w:rsidRPr="00D82D18" w:rsidTr="007E7AF3">
        <w:trPr>
          <w:trHeight w:val="20"/>
        </w:trPr>
        <w:tc>
          <w:tcPr>
            <w:tcW w:w="4741" w:type="dxa"/>
            <w:shd w:val="clear" w:color="auto" w:fill="auto"/>
            <w:vAlign w:val="center"/>
          </w:tcPr>
          <w:p w:rsidR="006F1C98" w:rsidRPr="00D82D18" w:rsidRDefault="006F1C98" w:rsidP="006F1C98">
            <w:pPr>
              <w:snapToGrid w:val="0"/>
              <w:ind w:firstLine="0"/>
              <w:rPr>
                <w:rFonts w:ascii="Times New Roman" w:hAnsi="Times New Roman" w:cs="Times New Roman"/>
              </w:rPr>
            </w:pPr>
            <w:r w:rsidRPr="00D82D18">
              <w:rPr>
                <w:rFonts w:ascii="Times New Roman" w:hAnsi="Times New Roman" w:cs="Times New Roman"/>
              </w:rPr>
              <w:t xml:space="preserve">Поликлиники </w:t>
            </w:r>
          </w:p>
        </w:tc>
        <w:tc>
          <w:tcPr>
            <w:tcW w:w="2613" w:type="dxa"/>
            <w:shd w:val="clear" w:color="auto" w:fill="auto"/>
            <w:vAlign w:val="center"/>
          </w:tcPr>
          <w:p w:rsidR="006F1C98" w:rsidRPr="00D82D18" w:rsidRDefault="006F1C98" w:rsidP="006F1C98">
            <w:pPr>
              <w:snapToGrid w:val="0"/>
              <w:ind w:firstLine="0"/>
              <w:jc w:val="center"/>
              <w:rPr>
                <w:rFonts w:ascii="Times New Roman" w:hAnsi="Times New Roman" w:cs="Times New Roman"/>
              </w:rPr>
            </w:pPr>
            <w:r w:rsidRPr="00D82D18">
              <w:rPr>
                <w:rFonts w:ascii="Times New Roman" w:hAnsi="Times New Roman" w:cs="Times New Roman"/>
              </w:rPr>
              <w:t>1 посещение</w:t>
            </w:r>
          </w:p>
        </w:tc>
        <w:tc>
          <w:tcPr>
            <w:tcW w:w="2400" w:type="dxa"/>
            <w:shd w:val="clear" w:color="auto" w:fill="auto"/>
            <w:vAlign w:val="center"/>
          </w:tcPr>
          <w:p w:rsidR="006F1C98" w:rsidRPr="00D82D18" w:rsidRDefault="006F1C98" w:rsidP="006F1C98">
            <w:pPr>
              <w:snapToGrid w:val="0"/>
              <w:ind w:firstLine="0"/>
              <w:jc w:val="center"/>
              <w:rPr>
                <w:rFonts w:ascii="Times New Roman" w:hAnsi="Times New Roman" w:cs="Times New Roman"/>
              </w:rPr>
            </w:pPr>
            <w:r w:rsidRPr="00D82D18">
              <w:rPr>
                <w:rFonts w:ascii="Times New Roman" w:hAnsi="Times New Roman" w:cs="Times New Roman"/>
              </w:rPr>
              <w:t>35</w:t>
            </w:r>
          </w:p>
        </w:tc>
      </w:tr>
      <w:tr w:rsidR="006F1C98" w:rsidRPr="00D82D18" w:rsidTr="007E7AF3">
        <w:trPr>
          <w:trHeight w:val="20"/>
        </w:trPr>
        <w:tc>
          <w:tcPr>
            <w:tcW w:w="4741" w:type="dxa"/>
            <w:shd w:val="clear" w:color="auto" w:fill="auto"/>
            <w:vAlign w:val="center"/>
          </w:tcPr>
          <w:p w:rsidR="006F1C98" w:rsidRPr="00D82D18" w:rsidRDefault="006F1C98" w:rsidP="006F1C98">
            <w:pPr>
              <w:snapToGrid w:val="0"/>
              <w:ind w:firstLine="0"/>
              <w:rPr>
                <w:rFonts w:ascii="Times New Roman" w:hAnsi="Times New Roman" w:cs="Times New Roman"/>
              </w:rPr>
            </w:pPr>
            <w:r w:rsidRPr="00D82D18">
              <w:rPr>
                <w:rFonts w:ascii="Times New Roman" w:hAnsi="Times New Roman" w:cs="Times New Roman"/>
              </w:rPr>
              <w:t xml:space="preserve">Спортивные здания и сооружения с </w:t>
            </w:r>
            <w:r w:rsidRPr="00D82D18">
              <w:rPr>
                <w:rFonts w:ascii="Times New Roman" w:hAnsi="Times New Roman" w:cs="Times New Roman"/>
              </w:rPr>
              <w:lastRenderedPageBreak/>
              <w:t xml:space="preserve">трибунами вместимостью более 500 зрителей </w:t>
            </w:r>
          </w:p>
        </w:tc>
        <w:tc>
          <w:tcPr>
            <w:tcW w:w="2613" w:type="dxa"/>
            <w:shd w:val="clear" w:color="auto" w:fill="auto"/>
            <w:vAlign w:val="center"/>
          </w:tcPr>
          <w:p w:rsidR="006F1C98" w:rsidRPr="00D82D18" w:rsidRDefault="006F1C98" w:rsidP="006F1C98">
            <w:pPr>
              <w:snapToGrid w:val="0"/>
              <w:ind w:firstLine="0"/>
              <w:jc w:val="center"/>
              <w:rPr>
                <w:rFonts w:ascii="Times New Roman" w:hAnsi="Times New Roman" w:cs="Times New Roman"/>
              </w:rPr>
            </w:pPr>
            <w:r w:rsidRPr="00D82D18">
              <w:rPr>
                <w:rFonts w:ascii="Times New Roman" w:hAnsi="Times New Roman" w:cs="Times New Roman"/>
              </w:rPr>
              <w:lastRenderedPageBreak/>
              <w:t>зрительные места</w:t>
            </w:r>
          </w:p>
        </w:tc>
        <w:tc>
          <w:tcPr>
            <w:tcW w:w="2400" w:type="dxa"/>
            <w:shd w:val="clear" w:color="auto" w:fill="auto"/>
            <w:vAlign w:val="center"/>
          </w:tcPr>
          <w:p w:rsidR="006F1C98" w:rsidRPr="00D82D18" w:rsidRDefault="006F1C98" w:rsidP="006F1C98">
            <w:pPr>
              <w:snapToGrid w:val="0"/>
              <w:ind w:firstLine="0"/>
              <w:jc w:val="center"/>
              <w:rPr>
                <w:rFonts w:ascii="Times New Roman" w:hAnsi="Times New Roman" w:cs="Times New Roman"/>
              </w:rPr>
            </w:pPr>
            <w:r w:rsidRPr="00D82D18">
              <w:rPr>
                <w:rFonts w:ascii="Times New Roman" w:hAnsi="Times New Roman" w:cs="Times New Roman"/>
              </w:rPr>
              <w:t>30</w:t>
            </w:r>
          </w:p>
        </w:tc>
      </w:tr>
      <w:tr w:rsidR="006F1C98" w:rsidRPr="00D82D18" w:rsidTr="007E7AF3">
        <w:trPr>
          <w:trHeight w:val="20"/>
        </w:trPr>
        <w:tc>
          <w:tcPr>
            <w:tcW w:w="4741" w:type="dxa"/>
            <w:shd w:val="clear" w:color="auto" w:fill="auto"/>
            <w:vAlign w:val="center"/>
          </w:tcPr>
          <w:p w:rsidR="006F1C98" w:rsidRPr="00D82D18" w:rsidRDefault="006F1C98" w:rsidP="006F1C98">
            <w:pPr>
              <w:snapToGrid w:val="0"/>
              <w:ind w:firstLine="0"/>
              <w:rPr>
                <w:rFonts w:ascii="Times New Roman" w:hAnsi="Times New Roman" w:cs="Times New Roman"/>
              </w:rPr>
            </w:pPr>
            <w:r w:rsidRPr="00D82D18">
              <w:rPr>
                <w:rFonts w:ascii="Times New Roman" w:hAnsi="Times New Roman" w:cs="Times New Roman"/>
              </w:rPr>
              <w:lastRenderedPageBreak/>
              <w:t>Театры, цирки, кинотеатры, концертные</w:t>
            </w:r>
            <w:r w:rsidRPr="00D82D18">
              <w:rPr>
                <w:rFonts w:ascii="Times New Roman" w:hAnsi="Times New Roman" w:cs="Times New Roman"/>
              </w:rPr>
              <w:br/>
              <w:t xml:space="preserve">залы, музеи, выставки </w:t>
            </w:r>
          </w:p>
        </w:tc>
        <w:tc>
          <w:tcPr>
            <w:tcW w:w="2613" w:type="dxa"/>
            <w:shd w:val="clear" w:color="auto" w:fill="auto"/>
            <w:vAlign w:val="center"/>
          </w:tcPr>
          <w:p w:rsidR="006F1C98" w:rsidRPr="00D82D18" w:rsidRDefault="006F1C98" w:rsidP="006F1C98">
            <w:pPr>
              <w:snapToGrid w:val="0"/>
              <w:ind w:firstLine="0"/>
              <w:jc w:val="center"/>
              <w:rPr>
                <w:rFonts w:ascii="Times New Roman" w:hAnsi="Times New Roman" w:cs="Times New Roman"/>
              </w:rPr>
            </w:pPr>
            <w:r w:rsidRPr="00D82D18">
              <w:rPr>
                <w:rFonts w:ascii="Times New Roman" w:hAnsi="Times New Roman" w:cs="Times New Roman"/>
              </w:rPr>
              <w:t>зрительные места</w:t>
            </w:r>
          </w:p>
        </w:tc>
        <w:tc>
          <w:tcPr>
            <w:tcW w:w="2400" w:type="dxa"/>
            <w:shd w:val="clear" w:color="auto" w:fill="auto"/>
            <w:vAlign w:val="center"/>
          </w:tcPr>
          <w:p w:rsidR="006F1C98" w:rsidRPr="00D82D18" w:rsidRDefault="006F1C98" w:rsidP="006F1C98">
            <w:pPr>
              <w:snapToGrid w:val="0"/>
              <w:ind w:firstLine="0"/>
              <w:jc w:val="center"/>
              <w:rPr>
                <w:rFonts w:ascii="Times New Roman" w:hAnsi="Times New Roman" w:cs="Times New Roman"/>
              </w:rPr>
            </w:pPr>
            <w:r w:rsidRPr="00D82D18">
              <w:rPr>
                <w:rFonts w:ascii="Times New Roman" w:hAnsi="Times New Roman" w:cs="Times New Roman"/>
              </w:rPr>
              <w:t>7</w:t>
            </w:r>
          </w:p>
        </w:tc>
      </w:tr>
      <w:tr w:rsidR="006F1C98" w:rsidRPr="00D82D18" w:rsidTr="007E7AF3">
        <w:trPr>
          <w:trHeight w:val="20"/>
        </w:trPr>
        <w:tc>
          <w:tcPr>
            <w:tcW w:w="4741" w:type="dxa"/>
            <w:shd w:val="clear" w:color="auto" w:fill="auto"/>
            <w:vAlign w:val="center"/>
          </w:tcPr>
          <w:p w:rsidR="006F1C98" w:rsidRPr="00D82D18" w:rsidRDefault="006F1C98" w:rsidP="006F1C98">
            <w:pPr>
              <w:snapToGrid w:val="0"/>
              <w:ind w:firstLine="0"/>
              <w:rPr>
                <w:rFonts w:ascii="Times New Roman" w:hAnsi="Times New Roman" w:cs="Times New Roman"/>
              </w:rPr>
            </w:pPr>
            <w:r w:rsidRPr="00D82D18">
              <w:rPr>
                <w:rFonts w:ascii="Times New Roman" w:hAnsi="Times New Roman" w:cs="Times New Roman"/>
              </w:rPr>
              <w:t>Торговые центры, универмаги, магазины с площадью торговых залов:</w:t>
            </w:r>
          </w:p>
          <w:p w:rsidR="006F1C98" w:rsidRPr="00D82D18" w:rsidRDefault="006F1C98" w:rsidP="006F1C98">
            <w:pPr>
              <w:ind w:firstLine="0"/>
              <w:rPr>
                <w:rFonts w:ascii="Times New Roman" w:hAnsi="Times New Roman" w:cs="Times New Roman"/>
              </w:rPr>
            </w:pPr>
            <w:r w:rsidRPr="00D82D18">
              <w:rPr>
                <w:rFonts w:ascii="Times New Roman" w:hAnsi="Times New Roman" w:cs="Times New Roman"/>
              </w:rPr>
              <w:t xml:space="preserve">до 1000 м2 </w:t>
            </w:r>
          </w:p>
          <w:p w:rsidR="006F1C98" w:rsidRPr="00D82D18" w:rsidRDefault="006F1C98" w:rsidP="006F1C98">
            <w:pPr>
              <w:ind w:firstLine="0"/>
              <w:rPr>
                <w:rFonts w:ascii="Times New Roman" w:hAnsi="Times New Roman" w:cs="Times New Roman"/>
              </w:rPr>
            </w:pPr>
            <w:r w:rsidRPr="00D82D18">
              <w:rPr>
                <w:rFonts w:ascii="Times New Roman" w:hAnsi="Times New Roman" w:cs="Times New Roman"/>
              </w:rPr>
              <w:t>более 1000 м2</w:t>
            </w:r>
          </w:p>
        </w:tc>
        <w:tc>
          <w:tcPr>
            <w:tcW w:w="2613" w:type="dxa"/>
            <w:shd w:val="clear" w:color="auto" w:fill="auto"/>
            <w:vAlign w:val="center"/>
          </w:tcPr>
          <w:p w:rsidR="006F1C98" w:rsidRPr="00D82D18" w:rsidRDefault="006F1C98" w:rsidP="006F1C98">
            <w:pPr>
              <w:snapToGrid w:val="0"/>
              <w:ind w:firstLine="0"/>
              <w:jc w:val="center"/>
              <w:rPr>
                <w:rFonts w:ascii="Times New Roman" w:hAnsi="Times New Roman" w:cs="Times New Roman"/>
              </w:rPr>
            </w:pPr>
            <w:r w:rsidRPr="00D82D18">
              <w:rPr>
                <w:rFonts w:ascii="Times New Roman" w:hAnsi="Times New Roman" w:cs="Times New Roman"/>
              </w:rPr>
              <w:t xml:space="preserve">1 м2 торговой </w:t>
            </w:r>
            <w:r w:rsidRPr="00D82D18">
              <w:rPr>
                <w:rFonts w:ascii="Times New Roman" w:hAnsi="Times New Roman" w:cs="Times New Roman"/>
              </w:rPr>
              <w:br/>
              <w:t>площади</w:t>
            </w:r>
          </w:p>
        </w:tc>
        <w:tc>
          <w:tcPr>
            <w:tcW w:w="2400" w:type="dxa"/>
            <w:shd w:val="clear" w:color="auto" w:fill="auto"/>
            <w:vAlign w:val="bottom"/>
          </w:tcPr>
          <w:p w:rsidR="006F1C98" w:rsidRPr="00D82D18" w:rsidRDefault="006F1C98" w:rsidP="006F1C98">
            <w:pPr>
              <w:snapToGrid w:val="0"/>
              <w:ind w:firstLine="0"/>
              <w:jc w:val="center"/>
              <w:rPr>
                <w:rFonts w:ascii="Times New Roman" w:hAnsi="Times New Roman" w:cs="Times New Roman"/>
              </w:rPr>
            </w:pPr>
          </w:p>
          <w:p w:rsidR="006F1C98" w:rsidRPr="00D82D18" w:rsidRDefault="006F1C98" w:rsidP="006F1C98">
            <w:pPr>
              <w:ind w:firstLine="0"/>
              <w:jc w:val="center"/>
              <w:rPr>
                <w:rFonts w:ascii="Times New Roman" w:hAnsi="Times New Roman" w:cs="Times New Roman"/>
              </w:rPr>
            </w:pPr>
            <w:r w:rsidRPr="00D82D18">
              <w:rPr>
                <w:rFonts w:ascii="Times New Roman" w:hAnsi="Times New Roman" w:cs="Times New Roman"/>
              </w:rPr>
              <w:t>50</w:t>
            </w:r>
          </w:p>
          <w:p w:rsidR="006F1C98" w:rsidRPr="00D82D18" w:rsidRDefault="006F1C98" w:rsidP="006F1C98">
            <w:pPr>
              <w:ind w:firstLine="0"/>
              <w:jc w:val="center"/>
              <w:rPr>
                <w:rFonts w:ascii="Times New Roman" w:hAnsi="Times New Roman" w:cs="Times New Roman"/>
              </w:rPr>
            </w:pPr>
            <w:r w:rsidRPr="00D82D18">
              <w:rPr>
                <w:rFonts w:ascii="Times New Roman" w:hAnsi="Times New Roman" w:cs="Times New Roman"/>
              </w:rPr>
              <w:t>25</w:t>
            </w:r>
          </w:p>
        </w:tc>
      </w:tr>
      <w:tr w:rsidR="006F1C98" w:rsidRPr="00D82D18" w:rsidTr="007E7AF3">
        <w:trPr>
          <w:trHeight w:val="20"/>
        </w:trPr>
        <w:tc>
          <w:tcPr>
            <w:tcW w:w="4741" w:type="dxa"/>
            <w:shd w:val="clear" w:color="auto" w:fill="auto"/>
            <w:vAlign w:val="center"/>
          </w:tcPr>
          <w:p w:rsidR="006F1C98" w:rsidRPr="00D82D18" w:rsidRDefault="006F1C98" w:rsidP="006F1C98">
            <w:pPr>
              <w:snapToGrid w:val="0"/>
              <w:ind w:firstLine="0"/>
              <w:rPr>
                <w:rFonts w:ascii="Times New Roman" w:hAnsi="Times New Roman" w:cs="Times New Roman"/>
              </w:rPr>
            </w:pPr>
            <w:r w:rsidRPr="00D82D18">
              <w:rPr>
                <w:rFonts w:ascii="Times New Roman" w:hAnsi="Times New Roman" w:cs="Times New Roman"/>
              </w:rPr>
              <w:t xml:space="preserve">Рынки </w:t>
            </w:r>
          </w:p>
        </w:tc>
        <w:tc>
          <w:tcPr>
            <w:tcW w:w="2613" w:type="dxa"/>
            <w:shd w:val="clear" w:color="auto" w:fill="auto"/>
            <w:vAlign w:val="center"/>
          </w:tcPr>
          <w:p w:rsidR="006F1C98" w:rsidRPr="00D82D18" w:rsidRDefault="006F1C98" w:rsidP="006F1C98">
            <w:pPr>
              <w:snapToGrid w:val="0"/>
              <w:ind w:firstLine="0"/>
              <w:jc w:val="center"/>
              <w:rPr>
                <w:rFonts w:ascii="Times New Roman" w:hAnsi="Times New Roman" w:cs="Times New Roman"/>
              </w:rPr>
            </w:pPr>
            <w:r w:rsidRPr="00D82D18">
              <w:rPr>
                <w:rFonts w:ascii="Times New Roman" w:hAnsi="Times New Roman" w:cs="Times New Roman"/>
              </w:rPr>
              <w:t>торговые места</w:t>
            </w:r>
          </w:p>
        </w:tc>
        <w:tc>
          <w:tcPr>
            <w:tcW w:w="2400" w:type="dxa"/>
            <w:shd w:val="clear" w:color="auto" w:fill="auto"/>
            <w:vAlign w:val="center"/>
          </w:tcPr>
          <w:p w:rsidR="006F1C98" w:rsidRPr="00D82D18" w:rsidRDefault="006F1C98" w:rsidP="006F1C98">
            <w:pPr>
              <w:snapToGrid w:val="0"/>
              <w:ind w:firstLine="0"/>
              <w:jc w:val="center"/>
              <w:rPr>
                <w:rFonts w:ascii="Times New Roman" w:hAnsi="Times New Roman" w:cs="Times New Roman"/>
              </w:rPr>
            </w:pPr>
            <w:r w:rsidRPr="00D82D18">
              <w:rPr>
                <w:rFonts w:ascii="Times New Roman" w:hAnsi="Times New Roman" w:cs="Times New Roman"/>
              </w:rPr>
              <w:t>6</w:t>
            </w:r>
          </w:p>
        </w:tc>
      </w:tr>
      <w:tr w:rsidR="006F1C98" w:rsidRPr="00D82D18" w:rsidTr="007E7AF3">
        <w:trPr>
          <w:trHeight w:val="20"/>
        </w:trPr>
        <w:tc>
          <w:tcPr>
            <w:tcW w:w="4741" w:type="dxa"/>
            <w:shd w:val="clear" w:color="auto" w:fill="auto"/>
            <w:vAlign w:val="center"/>
          </w:tcPr>
          <w:p w:rsidR="006F1C98" w:rsidRPr="00D82D18" w:rsidRDefault="006F1C98" w:rsidP="006F1C98">
            <w:pPr>
              <w:snapToGrid w:val="0"/>
              <w:ind w:firstLine="0"/>
              <w:rPr>
                <w:rFonts w:ascii="Times New Roman" w:hAnsi="Times New Roman" w:cs="Times New Roman"/>
              </w:rPr>
            </w:pPr>
            <w:r w:rsidRPr="00D82D18">
              <w:rPr>
                <w:rFonts w:ascii="Times New Roman" w:hAnsi="Times New Roman" w:cs="Times New Roman"/>
              </w:rPr>
              <w:t xml:space="preserve">Рестораны и кафе, клубы </w:t>
            </w:r>
          </w:p>
        </w:tc>
        <w:tc>
          <w:tcPr>
            <w:tcW w:w="2613" w:type="dxa"/>
            <w:shd w:val="clear" w:color="auto" w:fill="auto"/>
            <w:vAlign w:val="center"/>
          </w:tcPr>
          <w:p w:rsidR="006F1C98" w:rsidRPr="00D82D18" w:rsidRDefault="006F1C98" w:rsidP="006F1C98">
            <w:pPr>
              <w:snapToGrid w:val="0"/>
              <w:ind w:firstLine="0"/>
              <w:jc w:val="center"/>
              <w:rPr>
                <w:rFonts w:ascii="Times New Roman" w:hAnsi="Times New Roman" w:cs="Times New Roman"/>
              </w:rPr>
            </w:pPr>
            <w:r w:rsidRPr="00D82D18">
              <w:rPr>
                <w:rFonts w:ascii="Times New Roman" w:hAnsi="Times New Roman" w:cs="Times New Roman"/>
              </w:rPr>
              <w:t>посадочные места</w:t>
            </w:r>
          </w:p>
        </w:tc>
        <w:tc>
          <w:tcPr>
            <w:tcW w:w="2400" w:type="dxa"/>
            <w:shd w:val="clear" w:color="auto" w:fill="auto"/>
            <w:vAlign w:val="center"/>
          </w:tcPr>
          <w:p w:rsidR="006F1C98" w:rsidRPr="00D82D18" w:rsidRDefault="006F1C98" w:rsidP="006F1C98">
            <w:pPr>
              <w:snapToGrid w:val="0"/>
              <w:ind w:firstLine="0"/>
              <w:jc w:val="center"/>
              <w:rPr>
                <w:rFonts w:ascii="Times New Roman" w:hAnsi="Times New Roman" w:cs="Times New Roman"/>
              </w:rPr>
            </w:pPr>
            <w:r w:rsidRPr="00D82D18">
              <w:rPr>
                <w:rFonts w:ascii="Times New Roman" w:hAnsi="Times New Roman" w:cs="Times New Roman"/>
              </w:rPr>
              <w:t>12</w:t>
            </w:r>
          </w:p>
        </w:tc>
      </w:tr>
      <w:tr w:rsidR="006F1C98" w:rsidRPr="00D82D18" w:rsidTr="007E7AF3">
        <w:trPr>
          <w:trHeight w:val="20"/>
        </w:trPr>
        <w:tc>
          <w:tcPr>
            <w:tcW w:w="4741" w:type="dxa"/>
            <w:shd w:val="clear" w:color="auto" w:fill="auto"/>
            <w:vAlign w:val="center"/>
          </w:tcPr>
          <w:p w:rsidR="006F1C98" w:rsidRPr="00D82D18" w:rsidRDefault="006F1C98" w:rsidP="006F1C98">
            <w:pPr>
              <w:snapToGrid w:val="0"/>
              <w:ind w:firstLine="0"/>
              <w:rPr>
                <w:rFonts w:ascii="Times New Roman" w:hAnsi="Times New Roman" w:cs="Times New Roman"/>
              </w:rPr>
            </w:pPr>
            <w:r w:rsidRPr="00D82D18">
              <w:rPr>
                <w:rFonts w:ascii="Times New Roman" w:hAnsi="Times New Roman" w:cs="Times New Roman"/>
              </w:rPr>
              <w:t xml:space="preserve">Гостиницы </w:t>
            </w:r>
          </w:p>
        </w:tc>
        <w:tc>
          <w:tcPr>
            <w:tcW w:w="2613" w:type="dxa"/>
            <w:shd w:val="clear" w:color="auto" w:fill="auto"/>
            <w:vAlign w:val="center"/>
          </w:tcPr>
          <w:p w:rsidR="006F1C98" w:rsidRPr="00D82D18" w:rsidRDefault="006F1C98" w:rsidP="006F1C98">
            <w:pPr>
              <w:snapToGrid w:val="0"/>
              <w:ind w:firstLine="0"/>
              <w:jc w:val="center"/>
              <w:rPr>
                <w:rFonts w:ascii="Times New Roman" w:hAnsi="Times New Roman" w:cs="Times New Roman"/>
              </w:rPr>
            </w:pPr>
            <w:r w:rsidRPr="00D82D18">
              <w:rPr>
                <w:rFonts w:ascii="Times New Roman" w:hAnsi="Times New Roman" w:cs="Times New Roman"/>
              </w:rPr>
              <w:t>спальные места</w:t>
            </w:r>
          </w:p>
        </w:tc>
        <w:tc>
          <w:tcPr>
            <w:tcW w:w="2400" w:type="dxa"/>
            <w:shd w:val="clear" w:color="auto" w:fill="auto"/>
            <w:vAlign w:val="center"/>
          </w:tcPr>
          <w:p w:rsidR="006F1C98" w:rsidRPr="00D82D18" w:rsidRDefault="006F1C98" w:rsidP="006F1C98">
            <w:pPr>
              <w:snapToGrid w:val="0"/>
              <w:ind w:firstLine="0"/>
              <w:jc w:val="center"/>
              <w:rPr>
                <w:rFonts w:ascii="Times New Roman" w:hAnsi="Times New Roman" w:cs="Times New Roman"/>
              </w:rPr>
            </w:pPr>
            <w:r w:rsidRPr="00D82D18">
              <w:rPr>
                <w:rFonts w:ascii="Times New Roman" w:hAnsi="Times New Roman" w:cs="Times New Roman"/>
              </w:rPr>
              <w:t>4</w:t>
            </w:r>
          </w:p>
        </w:tc>
      </w:tr>
      <w:tr w:rsidR="006F1C98" w:rsidRPr="00D82D18" w:rsidTr="007E7AF3">
        <w:trPr>
          <w:trHeight w:val="20"/>
        </w:trPr>
        <w:tc>
          <w:tcPr>
            <w:tcW w:w="4741" w:type="dxa"/>
            <w:shd w:val="clear" w:color="auto" w:fill="auto"/>
            <w:vAlign w:val="center"/>
          </w:tcPr>
          <w:p w:rsidR="006F1C98" w:rsidRPr="00D82D18" w:rsidRDefault="006F1C98" w:rsidP="006F1C98">
            <w:pPr>
              <w:snapToGrid w:val="0"/>
              <w:ind w:firstLine="0"/>
              <w:rPr>
                <w:rFonts w:ascii="Times New Roman" w:hAnsi="Times New Roman" w:cs="Times New Roman"/>
              </w:rPr>
            </w:pPr>
            <w:r w:rsidRPr="00D82D18">
              <w:rPr>
                <w:rFonts w:ascii="Times New Roman" w:hAnsi="Times New Roman" w:cs="Times New Roman"/>
              </w:rPr>
              <w:t>Станции технического обслуживания, моечные пункты</w:t>
            </w:r>
          </w:p>
        </w:tc>
        <w:tc>
          <w:tcPr>
            <w:tcW w:w="2613" w:type="dxa"/>
            <w:shd w:val="clear" w:color="auto" w:fill="auto"/>
            <w:vAlign w:val="center"/>
          </w:tcPr>
          <w:p w:rsidR="006F1C98" w:rsidRPr="00D82D18" w:rsidRDefault="006F1C98" w:rsidP="006F1C98">
            <w:pPr>
              <w:snapToGrid w:val="0"/>
              <w:ind w:firstLine="0"/>
              <w:jc w:val="center"/>
              <w:rPr>
                <w:rFonts w:ascii="Times New Roman" w:hAnsi="Times New Roman" w:cs="Times New Roman"/>
              </w:rPr>
            </w:pPr>
            <w:r w:rsidRPr="00D82D18">
              <w:rPr>
                <w:rFonts w:ascii="Times New Roman" w:hAnsi="Times New Roman" w:cs="Times New Roman"/>
              </w:rPr>
              <w:t>посты</w:t>
            </w:r>
          </w:p>
        </w:tc>
        <w:tc>
          <w:tcPr>
            <w:tcW w:w="2400" w:type="dxa"/>
            <w:shd w:val="clear" w:color="auto" w:fill="auto"/>
            <w:vAlign w:val="center"/>
          </w:tcPr>
          <w:p w:rsidR="006F1C98" w:rsidRPr="00D82D18" w:rsidRDefault="006F1C98" w:rsidP="006F1C98">
            <w:pPr>
              <w:snapToGrid w:val="0"/>
              <w:ind w:firstLine="0"/>
              <w:jc w:val="center"/>
              <w:rPr>
                <w:rFonts w:ascii="Times New Roman" w:hAnsi="Times New Roman" w:cs="Times New Roman"/>
              </w:rPr>
            </w:pPr>
            <w:r w:rsidRPr="00D82D18">
              <w:rPr>
                <w:rFonts w:ascii="Times New Roman" w:hAnsi="Times New Roman" w:cs="Times New Roman"/>
              </w:rPr>
              <w:t>2</w:t>
            </w:r>
          </w:p>
        </w:tc>
      </w:tr>
      <w:tr w:rsidR="006F1C98" w:rsidRPr="00D82D18" w:rsidTr="007E7AF3">
        <w:trPr>
          <w:trHeight w:val="20"/>
        </w:trPr>
        <w:tc>
          <w:tcPr>
            <w:tcW w:w="4741" w:type="dxa"/>
            <w:shd w:val="clear" w:color="auto" w:fill="auto"/>
            <w:vAlign w:val="center"/>
          </w:tcPr>
          <w:p w:rsidR="006F1C98" w:rsidRPr="00D82D18" w:rsidRDefault="006F1C98" w:rsidP="006F1C98">
            <w:pPr>
              <w:snapToGrid w:val="0"/>
              <w:ind w:firstLine="0"/>
              <w:rPr>
                <w:rFonts w:ascii="Times New Roman" w:hAnsi="Times New Roman" w:cs="Times New Roman"/>
              </w:rPr>
            </w:pPr>
            <w:r w:rsidRPr="00D82D18">
              <w:rPr>
                <w:rFonts w:ascii="Times New Roman" w:hAnsi="Times New Roman" w:cs="Times New Roman"/>
              </w:rPr>
              <w:t xml:space="preserve">Предприятия общественного питания, </w:t>
            </w:r>
            <w:r w:rsidRPr="00D82D18">
              <w:rPr>
                <w:rFonts w:ascii="Times New Roman" w:hAnsi="Times New Roman" w:cs="Times New Roman"/>
              </w:rPr>
              <w:br/>
              <w:t xml:space="preserve">торговли и коммунально-бытового </w:t>
            </w:r>
            <w:r w:rsidRPr="00D82D18">
              <w:rPr>
                <w:rFonts w:ascii="Times New Roman" w:hAnsi="Times New Roman" w:cs="Times New Roman"/>
              </w:rPr>
              <w:br/>
              <w:t xml:space="preserve">обслуживания в зонах отдыха </w:t>
            </w:r>
          </w:p>
        </w:tc>
        <w:tc>
          <w:tcPr>
            <w:tcW w:w="2613" w:type="dxa"/>
            <w:shd w:val="clear" w:color="auto" w:fill="auto"/>
            <w:vAlign w:val="center"/>
          </w:tcPr>
          <w:p w:rsidR="006F1C98" w:rsidRPr="00D82D18" w:rsidRDefault="006F1C98" w:rsidP="006F1C98">
            <w:pPr>
              <w:snapToGrid w:val="0"/>
              <w:ind w:firstLine="0"/>
              <w:jc w:val="center"/>
              <w:rPr>
                <w:rFonts w:ascii="Times New Roman" w:hAnsi="Times New Roman" w:cs="Times New Roman"/>
              </w:rPr>
            </w:pPr>
            <w:r w:rsidRPr="00D82D18">
              <w:rPr>
                <w:rFonts w:ascii="Times New Roman" w:hAnsi="Times New Roman" w:cs="Times New Roman"/>
              </w:rPr>
              <w:t>1 посетитель и</w:t>
            </w:r>
          </w:p>
          <w:p w:rsidR="006F1C98" w:rsidRPr="00D82D18" w:rsidRDefault="006F1C98" w:rsidP="006F1C98">
            <w:pPr>
              <w:ind w:firstLine="0"/>
              <w:jc w:val="center"/>
              <w:rPr>
                <w:rFonts w:ascii="Times New Roman" w:hAnsi="Times New Roman" w:cs="Times New Roman"/>
              </w:rPr>
            </w:pPr>
            <w:r w:rsidRPr="00D82D18">
              <w:rPr>
                <w:rFonts w:ascii="Times New Roman" w:hAnsi="Times New Roman" w:cs="Times New Roman"/>
              </w:rPr>
              <w:t>1 работник обслуживающего персонала</w:t>
            </w:r>
          </w:p>
        </w:tc>
        <w:tc>
          <w:tcPr>
            <w:tcW w:w="2400" w:type="dxa"/>
            <w:shd w:val="clear" w:color="auto" w:fill="auto"/>
            <w:vAlign w:val="center"/>
          </w:tcPr>
          <w:p w:rsidR="006F1C98" w:rsidRPr="00D82D18" w:rsidRDefault="006F1C98" w:rsidP="006F1C98">
            <w:pPr>
              <w:snapToGrid w:val="0"/>
              <w:ind w:firstLine="0"/>
              <w:jc w:val="center"/>
              <w:rPr>
                <w:rFonts w:ascii="Times New Roman" w:hAnsi="Times New Roman" w:cs="Times New Roman"/>
              </w:rPr>
            </w:pPr>
            <w:r w:rsidRPr="00D82D18">
              <w:rPr>
                <w:rFonts w:ascii="Times New Roman" w:hAnsi="Times New Roman" w:cs="Times New Roman"/>
              </w:rPr>
              <w:t>10</w:t>
            </w:r>
          </w:p>
        </w:tc>
      </w:tr>
      <w:tr w:rsidR="006F1C98" w:rsidRPr="00D82D18" w:rsidTr="007E7AF3">
        <w:trPr>
          <w:trHeight w:val="20"/>
        </w:trPr>
        <w:tc>
          <w:tcPr>
            <w:tcW w:w="4741" w:type="dxa"/>
            <w:shd w:val="clear" w:color="auto" w:fill="auto"/>
            <w:vAlign w:val="center"/>
          </w:tcPr>
          <w:p w:rsidR="006F1C98" w:rsidRPr="00D82D18" w:rsidRDefault="006F1C98" w:rsidP="006F1C98">
            <w:pPr>
              <w:snapToGrid w:val="0"/>
              <w:ind w:firstLine="0"/>
              <w:rPr>
                <w:rFonts w:ascii="Times New Roman" w:hAnsi="Times New Roman" w:cs="Times New Roman"/>
              </w:rPr>
            </w:pPr>
            <w:r w:rsidRPr="00D82D18">
              <w:rPr>
                <w:rFonts w:ascii="Times New Roman" w:hAnsi="Times New Roman" w:cs="Times New Roman"/>
              </w:rPr>
              <w:t xml:space="preserve">Вокзалы всех видов транспорта </w:t>
            </w:r>
          </w:p>
        </w:tc>
        <w:tc>
          <w:tcPr>
            <w:tcW w:w="2613" w:type="dxa"/>
            <w:shd w:val="clear" w:color="auto" w:fill="auto"/>
            <w:vAlign w:val="center"/>
          </w:tcPr>
          <w:p w:rsidR="006F1C98" w:rsidRPr="00D82D18" w:rsidRDefault="006F1C98" w:rsidP="006F1C98">
            <w:pPr>
              <w:snapToGrid w:val="0"/>
              <w:ind w:firstLine="0"/>
              <w:jc w:val="center"/>
              <w:rPr>
                <w:rFonts w:ascii="Times New Roman" w:hAnsi="Times New Roman" w:cs="Times New Roman"/>
              </w:rPr>
            </w:pPr>
            <w:r w:rsidRPr="00D82D18">
              <w:rPr>
                <w:rFonts w:ascii="Times New Roman" w:hAnsi="Times New Roman" w:cs="Times New Roman"/>
              </w:rPr>
              <w:t xml:space="preserve">1 пассажир </w:t>
            </w:r>
            <w:r w:rsidRPr="00D82D18">
              <w:rPr>
                <w:rFonts w:ascii="Times New Roman" w:hAnsi="Times New Roman" w:cs="Times New Roman"/>
              </w:rPr>
              <w:br/>
              <w:t>дальнего и местного сообщений, прибывающий в час "пик"</w:t>
            </w:r>
          </w:p>
        </w:tc>
        <w:tc>
          <w:tcPr>
            <w:tcW w:w="2400" w:type="dxa"/>
            <w:shd w:val="clear" w:color="auto" w:fill="auto"/>
            <w:vAlign w:val="center"/>
          </w:tcPr>
          <w:p w:rsidR="006F1C98" w:rsidRPr="00D82D18" w:rsidRDefault="006F1C98" w:rsidP="006F1C98">
            <w:pPr>
              <w:snapToGrid w:val="0"/>
              <w:ind w:firstLine="0"/>
              <w:jc w:val="center"/>
              <w:rPr>
                <w:rFonts w:ascii="Times New Roman" w:hAnsi="Times New Roman" w:cs="Times New Roman"/>
              </w:rPr>
            </w:pPr>
            <w:r w:rsidRPr="00D82D18">
              <w:rPr>
                <w:rFonts w:ascii="Times New Roman" w:hAnsi="Times New Roman" w:cs="Times New Roman"/>
              </w:rPr>
              <w:t>10</w:t>
            </w:r>
          </w:p>
        </w:tc>
      </w:tr>
      <w:tr w:rsidR="006F1C98" w:rsidRPr="00D82D18" w:rsidTr="007E7AF3">
        <w:trPr>
          <w:trHeight w:val="20"/>
        </w:trPr>
        <w:tc>
          <w:tcPr>
            <w:tcW w:w="9754" w:type="dxa"/>
            <w:gridSpan w:val="3"/>
            <w:shd w:val="clear" w:color="auto" w:fill="auto"/>
          </w:tcPr>
          <w:p w:rsidR="006F1C98" w:rsidRPr="00D82D18" w:rsidRDefault="006F1C98" w:rsidP="006F1C98">
            <w:pPr>
              <w:tabs>
                <w:tab w:val="left" w:pos="1005"/>
              </w:tabs>
              <w:snapToGrid w:val="0"/>
              <w:ind w:firstLine="0"/>
              <w:rPr>
                <w:rFonts w:ascii="Times New Roman" w:hAnsi="Times New Roman" w:cs="Times New Roman"/>
                <w:b/>
                <w:bCs/>
              </w:rPr>
            </w:pPr>
            <w:r w:rsidRPr="00D82D18">
              <w:rPr>
                <w:rFonts w:ascii="Times New Roman" w:hAnsi="Times New Roman" w:cs="Times New Roman"/>
                <w:b/>
                <w:bCs/>
              </w:rPr>
              <w:t>Рекреационные территории и объекты отдыха</w:t>
            </w:r>
          </w:p>
        </w:tc>
      </w:tr>
      <w:tr w:rsidR="006F1C98" w:rsidRPr="00D82D18" w:rsidTr="007E7AF3">
        <w:trPr>
          <w:trHeight w:val="20"/>
        </w:trPr>
        <w:tc>
          <w:tcPr>
            <w:tcW w:w="4741" w:type="dxa"/>
            <w:shd w:val="clear" w:color="auto" w:fill="auto"/>
            <w:vAlign w:val="center"/>
          </w:tcPr>
          <w:p w:rsidR="006F1C98" w:rsidRPr="00D82D18" w:rsidRDefault="006F1C98" w:rsidP="006F1C98">
            <w:pPr>
              <w:tabs>
                <w:tab w:val="left" w:pos="1005"/>
              </w:tabs>
              <w:snapToGrid w:val="0"/>
              <w:ind w:firstLine="0"/>
              <w:rPr>
                <w:rFonts w:ascii="Times New Roman" w:hAnsi="Times New Roman" w:cs="Times New Roman"/>
              </w:rPr>
            </w:pPr>
            <w:r w:rsidRPr="00D82D18">
              <w:rPr>
                <w:rFonts w:ascii="Times New Roman" w:hAnsi="Times New Roman" w:cs="Times New Roman"/>
              </w:rPr>
              <w:t xml:space="preserve">Пляжи и парки в зонах отдыха </w:t>
            </w:r>
          </w:p>
        </w:tc>
        <w:tc>
          <w:tcPr>
            <w:tcW w:w="2613" w:type="dxa"/>
            <w:shd w:val="clear" w:color="auto" w:fill="auto"/>
            <w:vAlign w:val="center"/>
          </w:tcPr>
          <w:p w:rsidR="006F1C98" w:rsidRPr="00D82D18" w:rsidRDefault="006F1C98" w:rsidP="006F1C98">
            <w:pPr>
              <w:tabs>
                <w:tab w:val="left" w:pos="1005"/>
              </w:tabs>
              <w:snapToGrid w:val="0"/>
              <w:ind w:firstLine="0"/>
              <w:jc w:val="center"/>
              <w:rPr>
                <w:rFonts w:ascii="Times New Roman" w:hAnsi="Times New Roman" w:cs="Times New Roman"/>
              </w:rPr>
            </w:pPr>
            <w:r w:rsidRPr="00D82D18">
              <w:rPr>
                <w:rFonts w:ascii="Times New Roman" w:hAnsi="Times New Roman" w:cs="Times New Roman"/>
              </w:rPr>
              <w:t>1 посетитель</w:t>
            </w:r>
          </w:p>
        </w:tc>
        <w:tc>
          <w:tcPr>
            <w:tcW w:w="2400" w:type="dxa"/>
            <w:shd w:val="clear" w:color="auto" w:fill="auto"/>
            <w:vAlign w:val="center"/>
          </w:tcPr>
          <w:p w:rsidR="006F1C98" w:rsidRPr="00D82D18" w:rsidRDefault="006F1C98" w:rsidP="006F1C98">
            <w:pPr>
              <w:tabs>
                <w:tab w:val="left" w:pos="1005"/>
              </w:tabs>
              <w:snapToGrid w:val="0"/>
              <w:ind w:firstLine="0"/>
              <w:jc w:val="center"/>
              <w:rPr>
                <w:rFonts w:ascii="Times New Roman" w:hAnsi="Times New Roman" w:cs="Times New Roman"/>
              </w:rPr>
            </w:pPr>
            <w:r w:rsidRPr="00D82D18">
              <w:rPr>
                <w:rFonts w:ascii="Times New Roman" w:hAnsi="Times New Roman" w:cs="Times New Roman"/>
              </w:rPr>
              <w:t>5</w:t>
            </w:r>
          </w:p>
        </w:tc>
      </w:tr>
      <w:tr w:rsidR="006F1C98" w:rsidRPr="00D82D18" w:rsidTr="007E7AF3">
        <w:trPr>
          <w:trHeight w:val="20"/>
        </w:trPr>
        <w:tc>
          <w:tcPr>
            <w:tcW w:w="4741" w:type="dxa"/>
            <w:shd w:val="clear" w:color="auto" w:fill="auto"/>
            <w:vAlign w:val="center"/>
          </w:tcPr>
          <w:p w:rsidR="006F1C98" w:rsidRPr="00D82D18" w:rsidRDefault="006F1C98" w:rsidP="006F1C98">
            <w:pPr>
              <w:tabs>
                <w:tab w:val="left" w:pos="1005"/>
              </w:tabs>
              <w:snapToGrid w:val="0"/>
              <w:ind w:firstLine="0"/>
              <w:rPr>
                <w:rFonts w:ascii="Times New Roman" w:hAnsi="Times New Roman" w:cs="Times New Roman"/>
              </w:rPr>
            </w:pPr>
            <w:r w:rsidRPr="00D82D18">
              <w:rPr>
                <w:rFonts w:ascii="Times New Roman" w:hAnsi="Times New Roman" w:cs="Times New Roman"/>
              </w:rPr>
              <w:t xml:space="preserve">Парки культуры и отдыха </w:t>
            </w:r>
          </w:p>
        </w:tc>
        <w:tc>
          <w:tcPr>
            <w:tcW w:w="2613" w:type="dxa"/>
            <w:shd w:val="clear" w:color="auto" w:fill="auto"/>
            <w:vAlign w:val="center"/>
          </w:tcPr>
          <w:p w:rsidR="006F1C98" w:rsidRPr="00D82D18" w:rsidRDefault="006F1C98" w:rsidP="006F1C98">
            <w:pPr>
              <w:tabs>
                <w:tab w:val="left" w:pos="1005"/>
              </w:tabs>
              <w:snapToGrid w:val="0"/>
              <w:ind w:firstLine="0"/>
              <w:jc w:val="center"/>
              <w:rPr>
                <w:rFonts w:ascii="Times New Roman" w:hAnsi="Times New Roman" w:cs="Times New Roman"/>
              </w:rPr>
            </w:pPr>
            <w:r w:rsidRPr="00D82D18">
              <w:rPr>
                <w:rFonts w:ascii="Times New Roman" w:hAnsi="Times New Roman" w:cs="Times New Roman"/>
              </w:rPr>
              <w:t>1 посетитель</w:t>
            </w:r>
          </w:p>
        </w:tc>
        <w:tc>
          <w:tcPr>
            <w:tcW w:w="2400" w:type="dxa"/>
            <w:shd w:val="clear" w:color="auto" w:fill="auto"/>
            <w:vAlign w:val="center"/>
          </w:tcPr>
          <w:p w:rsidR="006F1C98" w:rsidRPr="00D82D18" w:rsidRDefault="006F1C98" w:rsidP="006F1C98">
            <w:pPr>
              <w:tabs>
                <w:tab w:val="left" w:pos="1005"/>
              </w:tabs>
              <w:snapToGrid w:val="0"/>
              <w:ind w:firstLine="0"/>
              <w:jc w:val="center"/>
              <w:rPr>
                <w:rFonts w:ascii="Times New Roman" w:hAnsi="Times New Roman" w:cs="Times New Roman"/>
              </w:rPr>
            </w:pPr>
            <w:r w:rsidRPr="00D82D18">
              <w:rPr>
                <w:rFonts w:ascii="Times New Roman" w:hAnsi="Times New Roman" w:cs="Times New Roman"/>
              </w:rPr>
              <w:t>15</w:t>
            </w:r>
          </w:p>
        </w:tc>
      </w:tr>
      <w:tr w:rsidR="006F1C98" w:rsidRPr="00D82D18" w:rsidTr="007E7AF3">
        <w:trPr>
          <w:trHeight w:val="20"/>
        </w:trPr>
        <w:tc>
          <w:tcPr>
            <w:tcW w:w="4741" w:type="dxa"/>
            <w:shd w:val="clear" w:color="auto" w:fill="auto"/>
            <w:vAlign w:val="center"/>
          </w:tcPr>
          <w:p w:rsidR="006F1C98" w:rsidRPr="00D82D18" w:rsidRDefault="006F1C98" w:rsidP="006F1C98">
            <w:pPr>
              <w:tabs>
                <w:tab w:val="left" w:pos="1005"/>
              </w:tabs>
              <w:snapToGrid w:val="0"/>
              <w:ind w:firstLine="0"/>
              <w:rPr>
                <w:rFonts w:ascii="Times New Roman" w:hAnsi="Times New Roman" w:cs="Times New Roman"/>
              </w:rPr>
            </w:pPr>
            <w:r w:rsidRPr="00D82D18">
              <w:rPr>
                <w:rFonts w:ascii="Times New Roman" w:hAnsi="Times New Roman" w:cs="Times New Roman"/>
              </w:rPr>
              <w:t xml:space="preserve">Лесопарки </w:t>
            </w:r>
          </w:p>
        </w:tc>
        <w:tc>
          <w:tcPr>
            <w:tcW w:w="2613" w:type="dxa"/>
            <w:shd w:val="clear" w:color="auto" w:fill="auto"/>
            <w:vAlign w:val="center"/>
          </w:tcPr>
          <w:p w:rsidR="006F1C98" w:rsidRPr="00D82D18" w:rsidRDefault="006F1C98" w:rsidP="006F1C98">
            <w:pPr>
              <w:tabs>
                <w:tab w:val="left" w:pos="1005"/>
              </w:tabs>
              <w:snapToGrid w:val="0"/>
              <w:ind w:firstLine="0"/>
              <w:jc w:val="center"/>
              <w:rPr>
                <w:rFonts w:ascii="Times New Roman" w:hAnsi="Times New Roman" w:cs="Times New Roman"/>
              </w:rPr>
            </w:pPr>
            <w:r w:rsidRPr="00D82D18">
              <w:rPr>
                <w:rFonts w:ascii="Times New Roman" w:hAnsi="Times New Roman" w:cs="Times New Roman"/>
              </w:rPr>
              <w:t>1 посетитель</w:t>
            </w:r>
          </w:p>
        </w:tc>
        <w:tc>
          <w:tcPr>
            <w:tcW w:w="2400" w:type="dxa"/>
            <w:shd w:val="clear" w:color="auto" w:fill="auto"/>
            <w:vAlign w:val="center"/>
          </w:tcPr>
          <w:p w:rsidR="006F1C98" w:rsidRPr="00D82D18" w:rsidRDefault="006F1C98" w:rsidP="006F1C98">
            <w:pPr>
              <w:tabs>
                <w:tab w:val="left" w:pos="1005"/>
              </w:tabs>
              <w:snapToGrid w:val="0"/>
              <w:ind w:firstLine="0"/>
              <w:jc w:val="center"/>
              <w:rPr>
                <w:rFonts w:ascii="Times New Roman" w:hAnsi="Times New Roman" w:cs="Times New Roman"/>
              </w:rPr>
            </w:pPr>
            <w:r w:rsidRPr="00D82D18">
              <w:rPr>
                <w:rFonts w:ascii="Times New Roman" w:hAnsi="Times New Roman" w:cs="Times New Roman"/>
              </w:rPr>
              <w:t>10</w:t>
            </w:r>
          </w:p>
        </w:tc>
      </w:tr>
      <w:tr w:rsidR="006F1C98" w:rsidRPr="00D82D18" w:rsidTr="007E7AF3">
        <w:trPr>
          <w:trHeight w:val="20"/>
        </w:trPr>
        <w:tc>
          <w:tcPr>
            <w:tcW w:w="4741" w:type="dxa"/>
            <w:shd w:val="clear" w:color="auto" w:fill="auto"/>
            <w:vAlign w:val="center"/>
          </w:tcPr>
          <w:p w:rsidR="006F1C98" w:rsidRPr="00D82D18" w:rsidRDefault="006F1C98" w:rsidP="006F1C98">
            <w:pPr>
              <w:tabs>
                <w:tab w:val="left" w:pos="1005"/>
              </w:tabs>
              <w:snapToGrid w:val="0"/>
              <w:ind w:firstLine="0"/>
              <w:rPr>
                <w:rFonts w:ascii="Times New Roman" w:hAnsi="Times New Roman" w:cs="Times New Roman"/>
              </w:rPr>
            </w:pPr>
            <w:r w:rsidRPr="00D82D18">
              <w:rPr>
                <w:rFonts w:ascii="Times New Roman" w:hAnsi="Times New Roman" w:cs="Times New Roman"/>
              </w:rPr>
              <w:t xml:space="preserve">Базы кратковременного отдыха </w:t>
            </w:r>
          </w:p>
        </w:tc>
        <w:tc>
          <w:tcPr>
            <w:tcW w:w="2613" w:type="dxa"/>
            <w:shd w:val="clear" w:color="auto" w:fill="auto"/>
            <w:vAlign w:val="center"/>
          </w:tcPr>
          <w:p w:rsidR="006F1C98" w:rsidRPr="00D82D18" w:rsidRDefault="006F1C98" w:rsidP="006F1C98">
            <w:pPr>
              <w:tabs>
                <w:tab w:val="left" w:pos="1005"/>
              </w:tabs>
              <w:snapToGrid w:val="0"/>
              <w:ind w:firstLine="0"/>
              <w:jc w:val="center"/>
              <w:rPr>
                <w:rFonts w:ascii="Times New Roman" w:hAnsi="Times New Roman" w:cs="Times New Roman"/>
              </w:rPr>
            </w:pPr>
            <w:r w:rsidRPr="00D82D18">
              <w:rPr>
                <w:rFonts w:ascii="Times New Roman" w:hAnsi="Times New Roman" w:cs="Times New Roman"/>
              </w:rPr>
              <w:t>1 посетитель</w:t>
            </w:r>
          </w:p>
        </w:tc>
        <w:tc>
          <w:tcPr>
            <w:tcW w:w="2400" w:type="dxa"/>
            <w:shd w:val="clear" w:color="auto" w:fill="auto"/>
            <w:vAlign w:val="center"/>
          </w:tcPr>
          <w:p w:rsidR="006F1C98" w:rsidRPr="00D82D18" w:rsidRDefault="006F1C98" w:rsidP="006F1C98">
            <w:pPr>
              <w:tabs>
                <w:tab w:val="left" w:pos="1005"/>
              </w:tabs>
              <w:snapToGrid w:val="0"/>
              <w:ind w:firstLine="0"/>
              <w:jc w:val="center"/>
              <w:rPr>
                <w:rFonts w:ascii="Times New Roman" w:hAnsi="Times New Roman" w:cs="Times New Roman"/>
              </w:rPr>
            </w:pPr>
            <w:r w:rsidRPr="00D82D18">
              <w:rPr>
                <w:rFonts w:ascii="Times New Roman" w:hAnsi="Times New Roman" w:cs="Times New Roman"/>
              </w:rPr>
              <w:t>7</w:t>
            </w:r>
          </w:p>
        </w:tc>
      </w:tr>
      <w:tr w:rsidR="006F1C98" w:rsidRPr="00D82D18" w:rsidTr="007E7AF3">
        <w:trPr>
          <w:trHeight w:val="20"/>
        </w:trPr>
        <w:tc>
          <w:tcPr>
            <w:tcW w:w="4741" w:type="dxa"/>
            <w:shd w:val="clear" w:color="auto" w:fill="auto"/>
            <w:vAlign w:val="center"/>
          </w:tcPr>
          <w:p w:rsidR="006F1C98" w:rsidRPr="00D82D18" w:rsidRDefault="006F1C98" w:rsidP="006F1C98">
            <w:pPr>
              <w:tabs>
                <w:tab w:val="left" w:pos="1005"/>
              </w:tabs>
              <w:snapToGrid w:val="0"/>
              <w:ind w:firstLine="0"/>
              <w:rPr>
                <w:rFonts w:ascii="Times New Roman" w:hAnsi="Times New Roman" w:cs="Times New Roman"/>
              </w:rPr>
            </w:pPr>
            <w:r w:rsidRPr="00D82D18">
              <w:rPr>
                <w:rFonts w:ascii="Times New Roman" w:hAnsi="Times New Roman" w:cs="Times New Roman"/>
              </w:rPr>
              <w:t xml:space="preserve">Дома отдыха и санатории, санатории, профилактории, базы отдыха предприятий и туристские базы </w:t>
            </w:r>
          </w:p>
        </w:tc>
        <w:tc>
          <w:tcPr>
            <w:tcW w:w="2613" w:type="dxa"/>
            <w:shd w:val="clear" w:color="auto" w:fill="auto"/>
            <w:vAlign w:val="center"/>
          </w:tcPr>
          <w:p w:rsidR="006F1C98" w:rsidRPr="00D82D18" w:rsidRDefault="006F1C98" w:rsidP="006F1C98">
            <w:pPr>
              <w:tabs>
                <w:tab w:val="left" w:pos="1005"/>
              </w:tabs>
              <w:snapToGrid w:val="0"/>
              <w:ind w:firstLine="0"/>
              <w:jc w:val="center"/>
              <w:rPr>
                <w:rFonts w:ascii="Times New Roman" w:hAnsi="Times New Roman" w:cs="Times New Roman"/>
              </w:rPr>
            </w:pPr>
            <w:r w:rsidRPr="00D82D18">
              <w:rPr>
                <w:rFonts w:ascii="Times New Roman" w:hAnsi="Times New Roman" w:cs="Times New Roman"/>
              </w:rPr>
              <w:t xml:space="preserve">1 отдыхающий и </w:t>
            </w:r>
            <w:r w:rsidRPr="00D82D18">
              <w:rPr>
                <w:rFonts w:ascii="Times New Roman" w:hAnsi="Times New Roman" w:cs="Times New Roman"/>
              </w:rPr>
              <w:br/>
              <w:t>1 работник обслуживающего персонала</w:t>
            </w:r>
          </w:p>
        </w:tc>
        <w:tc>
          <w:tcPr>
            <w:tcW w:w="2400" w:type="dxa"/>
            <w:shd w:val="clear" w:color="auto" w:fill="auto"/>
            <w:vAlign w:val="center"/>
          </w:tcPr>
          <w:p w:rsidR="006F1C98" w:rsidRPr="00D82D18" w:rsidRDefault="006F1C98" w:rsidP="006F1C98">
            <w:pPr>
              <w:tabs>
                <w:tab w:val="left" w:pos="1005"/>
              </w:tabs>
              <w:snapToGrid w:val="0"/>
              <w:ind w:firstLine="0"/>
              <w:jc w:val="center"/>
              <w:rPr>
                <w:rFonts w:ascii="Times New Roman" w:hAnsi="Times New Roman" w:cs="Times New Roman"/>
              </w:rPr>
            </w:pPr>
            <w:r w:rsidRPr="00D82D18">
              <w:rPr>
                <w:rFonts w:ascii="Times New Roman" w:hAnsi="Times New Roman" w:cs="Times New Roman"/>
              </w:rPr>
              <w:t>20</w:t>
            </w:r>
          </w:p>
        </w:tc>
      </w:tr>
      <w:tr w:rsidR="006F1C98" w:rsidRPr="00D82D18" w:rsidTr="007E7AF3">
        <w:trPr>
          <w:trHeight w:val="20"/>
        </w:trPr>
        <w:tc>
          <w:tcPr>
            <w:tcW w:w="4741" w:type="dxa"/>
            <w:shd w:val="clear" w:color="auto" w:fill="auto"/>
            <w:vAlign w:val="center"/>
          </w:tcPr>
          <w:p w:rsidR="006F1C98" w:rsidRPr="00D82D18" w:rsidRDefault="006F1C98" w:rsidP="006F1C98">
            <w:pPr>
              <w:tabs>
                <w:tab w:val="left" w:pos="1005"/>
              </w:tabs>
              <w:snapToGrid w:val="0"/>
              <w:ind w:firstLine="0"/>
              <w:rPr>
                <w:rFonts w:ascii="Times New Roman" w:hAnsi="Times New Roman" w:cs="Times New Roman"/>
              </w:rPr>
            </w:pPr>
            <w:r w:rsidRPr="00D82D18">
              <w:rPr>
                <w:rFonts w:ascii="Times New Roman" w:hAnsi="Times New Roman" w:cs="Times New Roman"/>
              </w:rPr>
              <w:t xml:space="preserve">Гостиницы (туристские и курортные) </w:t>
            </w:r>
          </w:p>
        </w:tc>
        <w:tc>
          <w:tcPr>
            <w:tcW w:w="2613" w:type="dxa"/>
            <w:shd w:val="clear" w:color="auto" w:fill="auto"/>
            <w:vAlign w:val="center"/>
          </w:tcPr>
          <w:p w:rsidR="006F1C98" w:rsidRPr="00D82D18" w:rsidRDefault="006F1C98" w:rsidP="006F1C98">
            <w:pPr>
              <w:tabs>
                <w:tab w:val="left" w:pos="1005"/>
              </w:tabs>
              <w:snapToGrid w:val="0"/>
              <w:ind w:firstLine="0"/>
              <w:jc w:val="center"/>
              <w:rPr>
                <w:rFonts w:ascii="Times New Roman" w:hAnsi="Times New Roman" w:cs="Times New Roman"/>
              </w:rPr>
            </w:pPr>
            <w:r w:rsidRPr="00D82D18">
              <w:rPr>
                <w:rFonts w:ascii="Times New Roman" w:hAnsi="Times New Roman" w:cs="Times New Roman"/>
              </w:rPr>
              <w:t>спальные места</w:t>
            </w:r>
          </w:p>
        </w:tc>
        <w:tc>
          <w:tcPr>
            <w:tcW w:w="2400" w:type="dxa"/>
            <w:shd w:val="clear" w:color="auto" w:fill="auto"/>
            <w:vAlign w:val="center"/>
          </w:tcPr>
          <w:p w:rsidR="006F1C98" w:rsidRPr="00D82D18" w:rsidRDefault="006F1C98" w:rsidP="006F1C98">
            <w:pPr>
              <w:tabs>
                <w:tab w:val="left" w:pos="1005"/>
              </w:tabs>
              <w:snapToGrid w:val="0"/>
              <w:ind w:firstLine="0"/>
              <w:jc w:val="center"/>
              <w:rPr>
                <w:rFonts w:ascii="Times New Roman" w:hAnsi="Times New Roman" w:cs="Times New Roman"/>
              </w:rPr>
            </w:pPr>
            <w:r w:rsidRPr="00D82D18">
              <w:rPr>
                <w:rFonts w:ascii="Times New Roman" w:hAnsi="Times New Roman" w:cs="Times New Roman"/>
              </w:rPr>
              <w:t>4</w:t>
            </w:r>
          </w:p>
        </w:tc>
      </w:tr>
      <w:tr w:rsidR="006F1C98" w:rsidRPr="00D82D18" w:rsidTr="007E7AF3">
        <w:trPr>
          <w:trHeight w:val="20"/>
        </w:trPr>
        <w:tc>
          <w:tcPr>
            <w:tcW w:w="4741" w:type="dxa"/>
            <w:shd w:val="clear" w:color="auto" w:fill="auto"/>
            <w:vAlign w:val="center"/>
          </w:tcPr>
          <w:p w:rsidR="006F1C98" w:rsidRPr="00D82D18" w:rsidRDefault="006F1C98" w:rsidP="006F1C98">
            <w:pPr>
              <w:tabs>
                <w:tab w:val="left" w:pos="1005"/>
              </w:tabs>
              <w:snapToGrid w:val="0"/>
              <w:ind w:firstLine="0"/>
              <w:rPr>
                <w:rFonts w:ascii="Times New Roman" w:hAnsi="Times New Roman" w:cs="Times New Roman"/>
              </w:rPr>
            </w:pPr>
            <w:r w:rsidRPr="00D82D18">
              <w:rPr>
                <w:rFonts w:ascii="Times New Roman" w:hAnsi="Times New Roman" w:cs="Times New Roman"/>
              </w:rPr>
              <w:t xml:space="preserve">Мотели и кемпинги </w:t>
            </w:r>
          </w:p>
        </w:tc>
        <w:tc>
          <w:tcPr>
            <w:tcW w:w="2613" w:type="dxa"/>
            <w:shd w:val="clear" w:color="auto" w:fill="auto"/>
            <w:vAlign w:val="center"/>
          </w:tcPr>
          <w:p w:rsidR="006F1C98" w:rsidRPr="00D82D18" w:rsidRDefault="006F1C98" w:rsidP="006F1C98">
            <w:pPr>
              <w:tabs>
                <w:tab w:val="left" w:pos="1005"/>
              </w:tabs>
              <w:snapToGrid w:val="0"/>
              <w:ind w:firstLine="0"/>
              <w:jc w:val="center"/>
              <w:rPr>
                <w:rFonts w:ascii="Times New Roman" w:hAnsi="Times New Roman" w:cs="Times New Roman"/>
              </w:rPr>
            </w:pPr>
            <w:r w:rsidRPr="00D82D18">
              <w:rPr>
                <w:rFonts w:ascii="Times New Roman" w:hAnsi="Times New Roman" w:cs="Times New Roman"/>
              </w:rPr>
              <w:t>спальные места</w:t>
            </w:r>
          </w:p>
        </w:tc>
        <w:tc>
          <w:tcPr>
            <w:tcW w:w="2400" w:type="dxa"/>
            <w:shd w:val="clear" w:color="auto" w:fill="auto"/>
            <w:vAlign w:val="center"/>
          </w:tcPr>
          <w:p w:rsidR="006F1C98" w:rsidRPr="00D82D18" w:rsidRDefault="006F1C98" w:rsidP="006F1C98">
            <w:pPr>
              <w:tabs>
                <w:tab w:val="left" w:pos="1005"/>
              </w:tabs>
              <w:snapToGrid w:val="0"/>
              <w:ind w:firstLine="0"/>
              <w:jc w:val="center"/>
              <w:rPr>
                <w:rFonts w:ascii="Times New Roman" w:hAnsi="Times New Roman" w:cs="Times New Roman"/>
              </w:rPr>
            </w:pPr>
            <w:r w:rsidRPr="00D82D18">
              <w:rPr>
                <w:rFonts w:ascii="Times New Roman" w:hAnsi="Times New Roman" w:cs="Times New Roman"/>
              </w:rPr>
              <w:t>4</w:t>
            </w:r>
          </w:p>
        </w:tc>
      </w:tr>
      <w:tr w:rsidR="006F1C98" w:rsidRPr="00D82D18" w:rsidTr="007E7AF3">
        <w:trPr>
          <w:trHeight w:val="20"/>
        </w:trPr>
        <w:tc>
          <w:tcPr>
            <w:tcW w:w="4741" w:type="dxa"/>
            <w:shd w:val="clear" w:color="auto" w:fill="auto"/>
            <w:vAlign w:val="center"/>
          </w:tcPr>
          <w:p w:rsidR="006F1C98" w:rsidRPr="00D82D18" w:rsidRDefault="006F1C98" w:rsidP="006F1C98">
            <w:pPr>
              <w:tabs>
                <w:tab w:val="left" w:pos="1005"/>
              </w:tabs>
              <w:snapToGrid w:val="0"/>
              <w:ind w:firstLine="0"/>
              <w:rPr>
                <w:rFonts w:ascii="Times New Roman" w:hAnsi="Times New Roman" w:cs="Times New Roman"/>
              </w:rPr>
            </w:pPr>
            <w:r w:rsidRPr="00D82D18">
              <w:rPr>
                <w:rFonts w:ascii="Times New Roman" w:hAnsi="Times New Roman" w:cs="Times New Roman"/>
              </w:rPr>
              <w:t xml:space="preserve">Садоводческие товарищества </w:t>
            </w:r>
          </w:p>
        </w:tc>
        <w:tc>
          <w:tcPr>
            <w:tcW w:w="2613" w:type="dxa"/>
            <w:shd w:val="clear" w:color="auto" w:fill="auto"/>
            <w:vAlign w:val="center"/>
          </w:tcPr>
          <w:p w:rsidR="006F1C98" w:rsidRPr="00D82D18" w:rsidRDefault="006F1C98" w:rsidP="006F1C98">
            <w:pPr>
              <w:tabs>
                <w:tab w:val="left" w:pos="1005"/>
              </w:tabs>
              <w:snapToGrid w:val="0"/>
              <w:ind w:firstLine="0"/>
              <w:jc w:val="center"/>
              <w:rPr>
                <w:rFonts w:ascii="Times New Roman" w:hAnsi="Times New Roman" w:cs="Times New Roman"/>
              </w:rPr>
            </w:pPr>
            <w:r w:rsidRPr="00D82D18">
              <w:rPr>
                <w:rFonts w:ascii="Times New Roman" w:hAnsi="Times New Roman" w:cs="Times New Roman"/>
              </w:rPr>
              <w:t>1 участок</w:t>
            </w:r>
          </w:p>
        </w:tc>
        <w:tc>
          <w:tcPr>
            <w:tcW w:w="2400" w:type="dxa"/>
            <w:shd w:val="clear" w:color="auto" w:fill="auto"/>
            <w:vAlign w:val="center"/>
          </w:tcPr>
          <w:p w:rsidR="006F1C98" w:rsidRPr="00D82D18" w:rsidRDefault="006F1C98" w:rsidP="006F1C98">
            <w:pPr>
              <w:tabs>
                <w:tab w:val="left" w:pos="1005"/>
              </w:tabs>
              <w:snapToGrid w:val="0"/>
              <w:ind w:firstLine="0"/>
              <w:jc w:val="center"/>
              <w:rPr>
                <w:rFonts w:ascii="Times New Roman" w:hAnsi="Times New Roman" w:cs="Times New Roman"/>
              </w:rPr>
            </w:pPr>
            <w:r w:rsidRPr="00D82D18">
              <w:rPr>
                <w:rFonts w:ascii="Times New Roman" w:hAnsi="Times New Roman" w:cs="Times New Roman"/>
              </w:rPr>
              <w:t>1</w:t>
            </w:r>
          </w:p>
        </w:tc>
      </w:tr>
    </w:tbl>
    <w:p w:rsidR="006F1C98" w:rsidRPr="00D82D18" w:rsidRDefault="006F1C98" w:rsidP="006F1C98">
      <w:pPr>
        <w:pStyle w:val="Standard"/>
        <w:jc w:val="center"/>
        <w:rPr>
          <w:rFonts w:cs="Times New Roman"/>
          <w:kern w:val="0"/>
          <w:lang w:val="ru-RU" w:eastAsia="ar-SA" w:bidi="ar-SA"/>
        </w:rPr>
      </w:pPr>
      <w:r w:rsidRPr="00D82D18">
        <w:rPr>
          <w:rFonts w:cs="Times New Roman"/>
          <w:kern w:val="0"/>
          <w:lang w:val="ru-RU" w:eastAsia="ar-SA" w:bidi="ar-SA"/>
        </w:rPr>
        <w:t>Расстояния от наземных и наземно-подземных гаражей и</w:t>
      </w:r>
    </w:p>
    <w:p w:rsidR="006F1C98" w:rsidRPr="00D82D18" w:rsidRDefault="006F1C98" w:rsidP="006F1C98">
      <w:pPr>
        <w:pStyle w:val="Standard"/>
        <w:jc w:val="center"/>
        <w:rPr>
          <w:rFonts w:cs="Times New Roman"/>
          <w:kern w:val="0"/>
          <w:lang w:val="ru-RU" w:eastAsia="ar-SA" w:bidi="ar-SA"/>
        </w:rPr>
      </w:pPr>
      <w:r w:rsidRPr="00D82D18">
        <w:rPr>
          <w:rFonts w:cs="Times New Roman"/>
          <w:kern w:val="0"/>
          <w:lang w:val="ru-RU" w:eastAsia="ar-SA" w:bidi="ar-SA"/>
        </w:rPr>
        <w:t>открытых автостоянок, предназначенных для постоянного и временного хранения легковых автомобилей (по СП 42.13330.2011)</w:t>
      </w:r>
    </w:p>
    <w:tbl>
      <w:tblPr>
        <w:tblW w:w="9508" w:type="dxa"/>
        <w:tblLayout w:type="fixed"/>
        <w:tblCellMar>
          <w:left w:w="10" w:type="dxa"/>
          <w:right w:w="10" w:type="dxa"/>
        </w:tblCellMar>
        <w:tblLook w:val="0000"/>
      </w:tblPr>
      <w:tblGrid>
        <w:gridCol w:w="4121"/>
        <w:gridCol w:w="992"/>
        <w:gridCol w:w="851"/>
        <w:gridCol w:w="1134"/>
        <w:gridCol w:w="1134"/>
        <w:gridCol w:w="1276"/>
      </w:tblGrid>
      <w:tr w:rsidR="006F1C98" w:rsidRPr="00D82D18" w:rsidTr="007E7AF3">
        <w:tc>
          <w:tcPr>
            <w:tcW w:w="4121" w:type="dxa"/>
            <w:vMerge w:val="restart"/>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vAlign w:val="center"/>
          </w:tcPr>
          <w:p w:rsidR="006F1C98" w:rsidRPr="00D82D18" w:rsidRDefault="006F1C98" w:rsidP="007E7AF3">
            <w:pPr>
              <w:pStyle w:val="Standard"/>
              <w:ind w:left="141" w:right="-2"/>
              <w:jc w:val="center"/>
              <w:rPr>
                <w:rFonts w:eastAsia="Arial" w:cs="Times New Roman"/>
                <w:lang w:val="ru-RU"/>
              </w:rPr>
            </w:pPr>
            <w:r w:rsidRPr="00D82D18">
              <w:rPr>
                <w:rFonts w:eastAsia="Arial" w:cs="Times New Roman"/>
                <w:lang w:val="ru-RU"/>
              </w:rPr>
              <w:t>Объекты, до которых</w:t>
            </w:r>
          </w:p>
          <w:p w:rsidR="006F1C98" w:rsidRPr="00D82D18" w:rsidRDefault="006F1C98" w:rsidP="007E7AF3">
            <w:pPr>
              <w:pStyle w:val="Standard"/>
              <w:ind w:left="141" w:right="-2"/>
              <w:jc w:val="center"/>
              <w:rPr>
                <w:rFonts w:eastAsia="Arial" w:cs="Times New Roman"/>
                <w:lang w:val="ru-RU"/>
              </w:rPr>
            </w:pPr>
            <w:r w:rsidRPr="00D82D18">
              <w:rPr>
                <w:rFonts w:eastAsia="Arial" w:cs="Times New Roman"/>
                <w:lang w:val="ru-RU"/>
              </w:rPr>
              <w:t>определяется расстояние</w:t>
            </w:r>
          </w:p>
        </w:tc>
        <w:tc>
          <w:tcPr>
            <w:tcW w:w="5387" w:type="dxa"/>
            <w:gridSpan w:val="5"/>
            <w:tcBorders>
              <w:top w:val="single" w:sz="2" w:space="0" w:color="00000A"/>
              <w:left w:val="single" w:sz="2" w:space="0" w:color="00000A"/>
              <w:bottom w:val="single" w:sz="2" w:space="0" w:color="00000A"/>
              <w:right w:val="single" w:sz="2" w:space="0" w:color="000000"/>
            </w:tcBorders>
            <w:shd w:val="clear" w:color="auto" w:fill="FFFFFF"/>
            <w:tcMar>
              <w:top w:w="0" w:type="dxa"/>
              <w:left w:w="10" w:type="dxa"/>
              <w:bottom w:w="0" w:type="dxa"/>
              <w:right w:w="10" w:type="dxa"/>
            </w:tcMar>
          </w:tcPr>
          <w:p w:rsidR="006F1C98" w:rsidRPr="00D82D18" w:rsidRDefault="006F1C98" w:rsidP="007E7AF3">
            <w:pPr>
              <w:pStyle w:val="Standard"/>
              <w:spacing w:line="276" w:lineRule="auto"/>
              <w:ind w:left="141"/>
              <w:jc w:val="center"/>
              <w:rPr>
                <w:rFonts w:eastAsia="Arial" w:cs="Times New Roman"/>
                <w:lang w:val="ru-RU"/>
              </w:rPr>
            </w:pPr>
            <w:r w:rsidRPr="00D82D18">
              <w:rPr>
                <w:rFonts w:eastAsia="Arial" w:cs="Times New Roman"/>
                <w:lang w:val="ru-RU"/>
              </w:rPr>
              <w:t>Расстояние в м., не менее</w:t>
            </w:r>
          </w:p>
        </w:tc>
      </w:tr>
      <w:tr w:rsidR="006F1C98" w:rsidRPr="00D82D18" w:rsidTr="007E7AF3">
        <w:tc>
          <w:tcPr>
            <w:tcW w:w="4121" w:type="dxa"/>
            <w:vMerge/>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vAlign w:val="center"/>
          </w:tcPr>
          <w:p w:rsidR="006F1C98" w:rsidRPr="00D82D18" w:rsidRDefault="006F1C98" w:rsidP="007E7AF3">
            <w:pPr>
              <w:ind w:left="141" w:firstLine="0"/>
              <w:rPr>
                <w:rFonts w:ascii="Times New Roman" w:hAnsi="Times New Roman" w:cs="Times New Roman"/>
              </w:rPr>
            </w:pPr>
          </w:p>
        </w:tc>
        <w:tc>
          <w:tcPr>
            <w:tcW w:w="5387" w:type="dxa"/>
            <w:gridSpan w:val="5"/>
            <w:tcBorders>
              <w:top w:val="single" w:sz="2" w:space="0" w:color="00000A"/>
              <w:left w:val="single" w:sz="2" w:space="0" w:color="00000A"/>
              <w:bottom w:val="single" w:sz="2" w:space="0" w:color="00000A"/>
              <w:right w:val="single" w:sz="2" w:space="0" w:color="000000"/>
            </w:tcBorders>
            <w:shd w:val="clear" w:color="auto" w:fill="FFFFFF"/>
            <w:tcMar>
              <w:top w:w="0" w:type="dxa"/>
              <w:left w:w="10" w:type="dxa"/>
              <w:bottom w:w="0" w:type="dxa"/>
              <w:right w:w="10" w:type="dxa"/>
            </w:tcMar>
          </w:tcPr>
          <w:p w:rsidR="006F1C98" w:rsidRPr="00D82D18" w:rsidRDefault="006F1C98" w:rsidP="007E7AF3">
            <w:pPr>
              <w:pStyle w:val="Standard"/>
              <w:spacing w:line="276" w:lineRule="auto"/>
              <w:ind w:left="141"/>
              <w:jc w:val="center"/>
              <w:rPr>
                <w:rFonts w:eastAsia="Arial" w:cs="Times New Roman"/>
                <w:lang w:val="ru-RU"/>
              </w:rPr>
            </w:pPr>
            <w:r w:rsidRPr="00D82D18">
              <w:rPr>
                <w:rFonts w:eastAsia="Arial" w:cs="Times New Roman"/>
                <w:lang w:val="ru-RU"/>
              </w:rPr>
              <w:t>от гаражей и открытых автостоянок при числе легковых автомобилей</w:t>
            </w:r>
          </w:p>
        </w:tc>
      </w:tr>
      <w:tr w:rsidR="006F1C98" w:rsidRPr="00D82D18" w:rsidTr="007E7AF3">
        <w:tc>
          <w:tcPr>
            <w:tcW w:w="4121" w:type="dxa"/>
            <w:vMerge/>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vAlign w:val="center"/>
          </w:tcPr>
          <w:p w:rsidR="006F1C98" w:rsidRPr="00D82D18" w:rsidRDefault="006F1C98" w:rsidP="007E7AF3">
            <w:pPr>
              <w:ind w:left="141" w:firstLine="0"/>
              <w:rPr>
                <w:rFonts w:ascii="Times New Roman" w:hAnsi="Times New Roman" w:cs="Times New Roman"/>
              </w:rPr>
            </w:pPr>
          </w:p>
        </w:tc>
        <w:tc>
          <w:tcPr>
            <w:tcW w:w="992"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vAlign w:val="center"/>
          </w:tcPr>
          <w:p w:rsidR="006F1C98" w:rsidRPr="00D82D18" w:rsidRDefault="006F1C98" w:rsidP="007E7AF3">
            <w:pPr>
              <w:pStyle w:val="Standard"/>
              <w:ind w:left="141" w:right="-2"/>
              <w:jc w:val="center"/>
              <w:rPr>
                <w:rFonts w:cs="Times New Roman"/>
              </w:rPr>
            </w:pPr>
            <w:r w:rsidRPr="00D82D18">
              <w:rPr>
                <w:rFonts w:eastAsia="Arial" w:cs="Times New Roman"/>
                <w:b/>
              </w:rPr>
              <w:t xml:space="preserve">10 и </w:t>
            </w:r>
            <w:r w:rsidRPr="00D82D18">
              <w:rPr>
                <w:rFonts w:eastAsia="Arial" w:cs="Times New Roman"/>
                <w:b/>
              </w:rPr>
              <w:br/>
              <w:t>менее</w:t>
            </w:r>
          </w:p>
        </w:tc>
        <w:tc>
          <w:tcPr>
            <w:tcW w:w="851"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vAlign w:val="center"/>
          </w:tcPr>
          <w:p w:rsidR="006F1C98" w:rsidRPr="00D82D18" w:rsidRDefault="006F1C98" w:rsidP="007E7AF3">
            <w:pPr>
              <w:pStyle w:val="Standard"/>
              <w:ind w:left="141" w:right="-2"/>
              <w:jc w:val="center"/>
              <w:rPr>
                <w:rFonts w:eastAsia="Arial" w:cs="Times New Roman"/>
                <w:b/>
              </w:rPr>
            </w:pPr>
            <w:r w:rsidRPr="00D82D18">
              <w:rPr>
                <w:rFonts w:eastAsia="Arial" w:cs="Times New Roman"/>
                <w:b/>
              </w:rPr>
              <w:t>11-50</w:t>
            </w:r>
          </w:p>
        </w:tc>
        <w:tc>
          <w:tcPr>
            <w:tcW w:w="1134"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vAlign w:val="center"/>
          </w:tcPr>
          <w:p w:rsidR="006F1C98" w:rsidRPr="00D82D18" w:rsidRDefault="006F1C98" w:rsidP="007E7AF3">
            <w:pPr>
              <w:pStyle w:val="Standard"/>
              <w:ind w:left="141" w:right="-2"/>
              <w:jc w:val="center"/>
              <w:rPr>
                <w:rFonts w:eastAsia="Arial" w:cs="Times New Roman"/>
                <w:b/>
              </w:rPr>
            </w:pPr>
            <w:r w:rsidRPr="00D82D18">
              <w:rPr>
                <w:rFonts w:eastAsia="Arial" w:cs="Times New Roman"/>
                <w:b/>
              </w:rPr>
              <w:t>51- 100</w:t>
            </w:r>
          </w:p>
        </w:tc>
        <w:tc>
          <w:tcPr>
            <w:tcW w:w="1134"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vAlign w:val="center"/>
          </w:tcPr>
          <w:p w:rsidR="006F1C98" w:rsidRPr="00D82D18" w:rsidRDefault="006F1C98" w:rsidP="007E7AF3">
            <w:pPr>
              <w:pStyle w:val="Standard"/>
              <w:ind w:left="141" w:right="-2"/>
              <w:jc w:val="center"/>
              <w:rPr>
                <w:rFonts w:eastAsia="Arial" w:cs="Times New Roman"/>
                <w:b/>
              </w:rPr>
            </w:pPr>
            <w:r w:rsidRPr="00D82D18">
              <w:rPr>
                <w:rFonts w:eastAsia="Arial" w:cs="Times New Roman"/>
                <w:b/>
              </w:rPr>
              <w:t>101- 300</w:t>
            </w:r>
          </w:p>
        </w:tc>
        <w:tc>
          <w:tcPr>
            <w:tcW w:w="127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vAlign w:val="center"/>
          </w:tcPr>
          <w:p w:rsidR="006F1C98" w:rsidRPr="00D82D18" w:rsidRDefault="006F1C98" w:rsidP="007E7AF3">
            <w:pPr>
              <w:pStyle w:val="Standard"/>
              <w:ind w:left="141" w:right="-2"/>
              <w:jc w:val="center"/>
              <w:rPr>
                <w:rFonts w:eastAsia="Arial" w:cs="Times New Roman"/>
                <w:b/>
                <w:lang w:val="ru-RU"/>
              </w:rPr>
            </w:pPr>
            <w:r w:rsidRPr="00D82D18">
              <w:rPr>
                <w:rFonts w:eastAsia="Arial" w:cs="Times New Roman"/>
                <w:b/>
                <w:lang w:val="ru-RU"/>
              </w:rPr>
              <w:t>свыше 300</w:t>
            </w:r>
          </w:p>
        </w:tc>
      </w:tr>
      <w:tr w:rsidR="006F1C98" w:rsidRPr="00D82D18" w:rsidTr="007E7AF3">
        <w:tc>
          <w:tcPr>
            <w:tcW w:w="4121" w:type="dxa"/>
            <w:tcBorders>
              <w:top w:val="single" w:sz="2"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tcPr>
          <w:p w:rsidR="006F1C98" w:rsidRPr="00D82D18" w:rsidRDefault="006F1C98" w:rsidP="007E7AF3">
            <w:pPr>
              <w:pStyle w:val="Standard"/>
              <w:ind w:left="141" w:right="-2"/>
              <w:jc w:val="both"/>
              <w:rPr>
                <w:rFonts w:eastAsia="Arial" w:cs="Times New Roman"/>
                <w:lang w:val="ru-RU"/>
              </w:rPr>
            </w:pPr>
            <w:r w:rsidRPr="00D82D18">
              <w:rPr>
                <w:rFonts w:eastAsia="Arial" w:cs="Times New Roman"/>
                <w:lang w:val="ru-RU"/>
              </w:rPr>
              <w:t xml:space="preserve">Фасады жилых домов и торцы с </w:t>
            </w:r>
            <w:r w:rsidRPr="00D82D18">
              <w:rPr>
                <w:rFonts w:eastAsia="Arial" w:cs="Times New Roman"/>
                <w:lang w:val="ru-RU"/>
              </w:rPr>
              <w:lastRenderedPageBreak/>
              <w:t>окнами</w:t>
            </w:r>
          </w:p>
        </w:tc>
        <w:tc>
          <w:tcPr>
            <w:tcW w:w="992" w:type="dxa"/>
            <w:tcBorders>
              <w:top w:val="single" w:sz="2"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D82D18" w:rsidRDefault="006F1C98" w:rsidP="007E7AF3">
            <w:pPr>
              <w:pStyle w:val="Standard"/>
              <w:ind w:left="141" w:right="-2"/>
              <w:jc w:val="center"/>
              <w:rPr>
                <w:rFonts w:eastAsia="Arial" w:cs="Times New Roman"/>
              </w:rPr>
            </w:pPr>
            <w:r w:rsidRPr="00D82D18">
              <w:rPr>
                <w:rFonts w:eastAsia="Arial" w:cs="Times New Roman"/>
              </w:rPr>
              <w:lastRenderedPageBreak/>
              <w:t>10</w:t>
            </w:r>
          </w:p>
        </w:tc>
        <w:tc>
          <w:tcPr>
            <w:tcW w:w="851" w:type="dxa"/>
            <w:tcBorders>
              <w:top w:val="single" w:sz="2"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D82D18" w:rsidRDefault="006F1C98" w:rsidP="007E7AF3">
            <w:pPr>
              <w:pStyle w:val="Standard"/>
              <w:ind w:left="141" w:right="-2"/>
              <w:jc w:val="center"/>
              <w:rPr>
                <w:rFonts w:eastAsia="Arial" w:cs="Times New Roman"/>
              </w:rPr>
            </w:pPr>
            <w:r w:rsidRPr="00D82D18">
              <w:rPr>
                <w:rFonts w:eastAsia="Arial" w:cs="Times New Roman"/>
              </w:rPr>
              <w:t>15</w:t>
            </w:r>
          </w:p>
        </w:tc>
        <w:tc>
          <w:tcPr>
            <w:tcW w:w="1134" w:type="dxa"/>
            <w:tcBorders>
              <w:top w:val="single" w:sz="2"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D82D18" w:rsidRDefault="006F1C98" w:rsidP="007E7AF3">
            <w:pPr>
              <w:pStyle w:val="Standard"/>
              <w:ind w:left="141" w:right="-2"/>
              <w:jc w:val="center"/>
              <w:rPr>
                <w:rFonts w:eastAsia="Arial" w:cs="Times New Roman"/>
              </w:rPr>
            </w:pPr>
            <w:r w:rsidRPr="00D82D18">
              <w:rPr>
                <w:rFonts w:eastAsia="Arial" w:cs="Times New Roman"/>
              </w:rPr>
              <w:t>25</w:t>
            </w:r>
          </w:p>
        </w:tc>
        <w:tc>
          <w:tcPr>
            <w:tcW w:w="1134" w:type="dxa"/>
            <w:tcBorders>
              <w:top w:val="single" w:sz="2"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D82D18" w:rsidRDefault="006F1C98" w:rsidP="007E7AF3">
            <w:pPr>
              <w:pStyle w:val="Standard"/>
              <w:ind w:left="141" w:right="-2"/>
              <w:jc w:val="center"/>
              <w:rPr>
                <w:rFonts w:eastAsia="Arial" w:cs="Times New Roman"/>
              </w:rPr>
            </w:pPr>
            <w:r w:rsidRPr="00D82D18">
              <w:rPr>
                <w:rFonts w:eastAsia="Arial" w:cs="Times New Roman"/>
              </w:rPr>
              <w:t>35</w:t>
            </w:r>
          </w:p>
        </w:tc>
        <w:tc>
          <w:tcPr>
            <w:tcW w:w="1276" w:type="dxa"/>
            <w:tcBorders>
              <w:top w:val="single" w:sz="2"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D82D18" w:rsidRDefault="006F1C98" w:rsidP="007E7AF3">
            <w:pPr>
              <w:pStyle w:val="Standard"/>
              <w:ind w:left="141" w:right="-2"/>
              <w:jc w:val="center"/>
              <w:rPr>
                <w:rFonts w:eastAsia="Arial" w:cs="Times New Roman"/>
                <w:lang w:val="ru-RU"/>
              </w:rPr>
            </w:pPr>
            <w:r w:rsidRPr="00D82D18">
              <w:rPr>
                <w:rFonts w:eastAsia="Arial" w:cs="Times New Roman"/>
                <w:lang w:val="ru-RU"/>
              </w:rPr>
              <w:t>50</w:t>
            </w:r>
          </w:p>
        </w:tc>
      </w:tr>
      <w:tr w:rsidR="006F1C98" w:rsidRPr="00D82D18" w:rsidTr="007E7AF3">
        <w:tc>
          <w:tcPr>
            <w:tcW w:w="4121"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tcPr>
          <w:p w:rsidR="006F1C98" w:rsidRPr="00D82D18" w:rsidRDefault="006F1C98" w:rsidP="007E7AF3">
            <w:pPr>
              <w:pStyle w:val="Standard"/>
              <w:ind w:left="141" w:right="-2"/>
              <w:jc w:val="both"/>
              <w:rPr>
                <w:rFonts w:eastAsia="Arial" w:cs="Times New Roman"/>
                <w:lang w:val="ru-RU"/>
              </w:rPr>
            </w:pPr>
            <w:r w:rsidRPr="00D82D18">
              <w:rPr>
                <w:rFonts w:eastAsia="Arial" w:cs="Times New Roman"/>
                <w:lang w:val="ru-RU"/>
              </w:rPr>
              <w:lastRenderedPageBreak/>
              <w:t>Торцы жилых домов без окон</w:t>
            </w:r>
          </w:p>
        </w:tc>
        <w:tc>
          <w:tcPr>
            <w:tcW w:w="992"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D82D18" w:rsidRDefault="006F1C98" w:rsidP="007E7AF3">
            <w:pPr>
              <w:pStyle w:val="Standard"/>
              <w:ind w:left="141" w:right="-2"/>
              <w:jc w:val="center"/>
              <w:rPr>
                <w:rFonts w:eastAsia="Arial" w:cs="Times New Roman"/>
              </w:rPr>
            </w:pPr>
            <w:r w:rsidRPr="00D82D18">
              <w:rPr>
                <w:rFonts w:eastAsia="Arial" w:cs="Times New Roman"/>
              </w:rPr>
              <w:t>10</w:t>
            </w:r>
          </w:p>
        </w:tc>
        <w:tc>
          <w:tcPr>
            <w:tcW w:w="851"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D82D18" w:rsidRDefault="006F1C98" w:rsidP="007E7AF3">
            <w:pPr>
              <w:pStyle w:val="Standard"/>
              <w:ind w:left="141" w:right="-2"/>
              <w:jc w:val="center"/>
              <w:rPr>
                <w:rFonts w:eastAsia="Arial" w:cs="Times New Roman"/>
              </w:rPr>
            </w:pPr>
            <w:r w:rsidRPr="00D82D18">
              <w:rPr>
                <w:rFonts w:eastAsia="Arial" w:cs="Times New Roman"/>
              </w:rPr>
              <w:t>10</w:t>
            </w:r>
          </w:p>
        </w:tc>
        <w:tc>
          <w:tcPr>
            <w:tcW w:w="1134"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D82D18" w:rsidRDefault="006F1C98" w:rsidP="007E7AF3">
            <w:pPr>
              <w:pStyle w:val="Standard"/>
              <w:ind w:left="141" w:right="-2"/>
              <w:jc w:val="center"/>
              <w:rPr>
                <w:rFonts w:eastAsia="Arial" w:cs="Times New Roman"/>
              </w:rPr>
            </w:pPr>
            <w:r w:rsidRPr="00D82D18">
              <w:rPr>
                <w:rFonts w:eastAsia="Arial" w:cs="Times New Roman"/>
              </w:rPr>
              <w:t>15</w:t>
            </w:r>
          </w:p>
        </w:tc>
        <w:tc>
          <w:tcPr>
            <w:tcW w:w="1134"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D82D18" w:rsidRDefault="006F1C98" w:rsidP="007E7AF3">
            <w:pPr>
              <w:pStyle w:val="Standard"/>
              <w:ind w:left="141" w:right="-2"/>
              <w:jc w:val="center"/>
              <w:rPr>
                <w:rFonts w:eastAsia="Arial" w:cs="Times New Roman"/>
              </w:rPr>
            </w:pPr>
            <w:r w:rsidRPr="00D82D18">
              <w:rPr>
                <w:rFonts w:eastAsia="Arial" w:cs="Times New Roman"/>
              </w:rPr>
              <w:t>25</w:t>
            </w:r>
          </w:p>
        </w:tc>
        <w:tc>
          <w:tcPr>
            <w:tcW w:w="1276"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D82D18" w:rsidRDefault="006F1C98" w:rsidP="007E7AF3">
            <w:pPr>
              <w:pStyle w:val="Standard"/>
              <w:ind w:left="141" w:right="-2"/>
              <w:jc w:val="center"/>
              <w:rPr>
                <w:rFonts w:eastAsia="Arial" w:cs="Times New Roman"/>
                <w:lang w:val="ru-RU"/>
              </w:rPr>
            </w:pPr>
            <w:r w:rsidRPr="00D82D18">
              <w:rPr>
                <w:rFonts w:eastAsia="Arial" w:cs="Times New Roman"/>
                <w:lang w:val="ru-RU"/>
              </w:rPr>
              <w:t>35</w:t>
            </w:r>
          </w:p>
        </w:tc>
      </w:tr>
      <w:tr w:rsidR="006F1C98" w:rsidRPr="00D82D18" w:rsidTr="007E7AF3">
        <w:tc>
          <w:tcPr>
            <w:tcW w:w="4121"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tcPr>
          <w:p w:rsidR="006F1C98" w:rsidRPr="00D82D18" w:rsidRDefault="006F1C98" w:rsidP="007E7AF3">
            <w:pPr>
              <w:pStyle w:val="Standard"/>
              <w:ind w:left="141" w:right="-2"/>
              <w:jc w:val="both"/>
              <w:rPr>
                <w:rFonts w:eastAsia="Arial" w:cs="Times New Roman"/>
              </w:rPr>
            </w:pPr>
            <w:r w:rsidRPr="00D82D18">
              <w:rPr>
                <w:rFonts w:eastAsia="Arial" w:cs="Times New Roman"/>
              </w:rPr>
              <w:t>Общественные здания</w:t>
            </w:r>
          </w:p>
        </w:tc>
        <w:tc>
          <w:tcPr>
            <w:tcW w:w="992"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D82D18" w:rsidRDefault="006F1C98" w:rsidP="007E7AF3">
            <w:pPr>
              <w:pStyle w:val="Standard"/>
              <w:ind w:left="141" w:right="-2"/>
              <w:jc w:val="center"/>
              <w:rPr>
                <w:rFonts w:eastAsia="Arial" w:cs="Times New Roman"/>
              </w:rPr>
            </w:pPr>
            <w:r w:rsidRPr="00D82D18">
              <w:rPr>
                <w:rFonts w:eastAsia="Arial" w:cs="Times New Roman"/>
              </w:rPr>
              <w:t>10</w:t>
            </w:r>
          </w:p>
        </w:tc>
        <w:tc>
          <w:tcPr>
            <w:tcW w:w="851"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D82D18" w:rsidRDefault="006F1C98" w:rsidP="007E7AF3">
            <w:pPr>
              <w:pStyle w:val="Standard"/>
              <w:ind w:left="141" w:right="-2"/>
              <w:jc w:val="center"/>
              <w:rPr>
                <w:rFonts w:eastAsia="Arial" w:cs="Times New Roman"/>
              </w:rPr>
            </w:pPr>
            <w:r w:rsidRPr="00D82D18">
              <w:rPr>
                <w:rFonts w:eastAsia="Arial" w:cs="Times New Roman"/>
              </w:rPr>
              <w:t>10</w:t>
            </w:r>
          </w:p>
        </w:tc>
        <w:tc>
          <w:tcPr>
            <w:tcW w:w="1134"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D82D18" w:rsidRDefault="006F1C98" w:rsidP="007E7AF3">
            <w:pPr>
              <w:pStyle w:val="Standard"/>
              <w:ind w:left="141" w:right="-2"/>
              <w:jc w:val="center"/>
              <w:rPr>
                <w:rFonts w:eastAsia="Arial" w:cs="Times New Roman"/>
              </w:rPr>
            </w:pPr>
            <w:r w:rsidRPr="00D82D18">
              <w:rPr>
                <w:rFonts w:eastAsia="Arial" w:cs="Times New Roman"/>
              </w:rPr>
              <w:t>15</w:t>
            </w:r>
          </w:p>
        </w:tc>
        <w:tc>
          <w:tcPr>
            <w:tcW w:w="1134"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D82D18" w:rsidRDefault="006F1C98" w:rsidP="007E7AF3">
            <w:pPr>
              <w:pStyle w:val="Standard"/>
              <w:ind w:left="141" w:right="-2"/>
              <w:jc w:val="center"/>
              <w:rPr>
                <w:rFonts w:eastAsia="Arial" w:cs="Times New Roman"/>
              </w:rPr>
            </w:pPr>
            <w:r w:rsidRPr="00D82D18">
              <w:rPr>
                <w:rFonts w:eastAsia="Arial" w:cs="Times New Roman"/>
              </w:rPr>
              <w:t>25</w:t>
            </w:r>
          </w:p>
        </w:tc>
        <w:tc>
          <w:tcPr>
            <w:tcW w:w="1276"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D82D18" w:rsidRDefault="006F1C98" w:rsidP="007E7AF3">
            <w:pPr>
              <w:pStyle w:val="Standard"/>
              <w:ind w:left="141" w:right="-2"/>
              <w:jc w:val="center"/>
              <w:rPr>
                <w:rFonts w:eastAsia="Arial" w:cs="Times New Roman"/>
                <w:lang w:val="ru-RU"/>
              </w:rPr>
            </w:pPr>
            <w:r w:rsidRPr="00D82D18">
              <w:rPr>
                <w:rFonts w:eastAsia="Arial" w:cs="Times New Roman"/>
                <w:lang w:val="ru-RU"/>
              </w:rPr>
              <w:t>50</w:t>
            </w:r>
          </w:p>
        </w:tc>
      </w:tr>
      <w:tr w:rsidR="006F1C98" w:rsidRPr="00D82D18" w:rsidTr="007E7AF3">
        <w:tc>
          <w:tcPr>
            <w:tcW w:w="4121"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tcPr>
          <w:p w:rsidR="006F1C98" w:rsidRPr="00D82D18" w:rsidRDefault="006F1C98" w:rsidP="007E7AF3">
            <w:pPr>
              <w:pStyle w:val="Standard"/>
              <w:ind w:left="141" w:right="-2"/>
              <w:jc w:val="both"/>
              <w:rPr>
                <w:rFonts w:eastAsia="Arial" w:cs="Times New Roman"/>
                <w:lang w:val="ru-RU"/>
              </w:rPr>
            </w:pPr>
            <w:r w:rsidRPr="00D82D18">
              <w:rPr>
                <w:rFonts w:eastAsia="Arial" w:cs="Times New Roman"/>
                <w:lang w:val="ru-RU"/>
              </w:rPr>
              <w:t>Детские и образовательные учрежде-ния, площадки для отдыха, игр, спорта</w:t>
            </w:r>
          </w:p>
        </w:tc>
        <w:tc>
          <w:tcPr>
            <w:tcW w:w="992"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D82D18" w:rsidRDefault="006F1C98" w:rsidP="007E7AF3">
            <w:pPr>
              <w:pStyle w:val="Standard"/>
              <w:ind w:left="141" w:right="-2"/>
              <w:jc w:val="center"/>
              <w:rPr>
                <w:rFonts w:eastAsia="Arial" w:cs="Times New Roman"/>
              </w:rPr>
            </w:pPr>
            <w:r w:rsidRPr="00D82D18">
              <w:rPr>
                <w:rFonts w:eastAsia="Arial" w:cs="Times New Roman"/>
              </w:rPr>
              <w:t>25</w:t>
            </w:r>
          </w:p>
        </w:tc>
        <w:tc>
          <w:tcPr>
            <w:tcW w:w="851"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D82D18" w:rsidRDefault="006F1C98" w:rsidP="007E7AF3">
            <w:pPr>
              <w:pStyle w:val="Standard"/>
              <w:ind w:left="141" w:right="-2"/>
              <w:jc w:val="center"/>
              <w:rPr>
                <w:rFonts w:eastAsia="Arial" w:cs="Times New Roman"/>
              </w:rPr>
            </w:pPr>
            <w:r w:rsidRPr="00D82D18">
              <w:rPr>
                <w:rFonts w:eastAsia="Arial" w:cs="Times New Roman"/>
              </w:rPr>
              <w:t>50</w:t>
            </w:r>
          </w:p>
        </w:tc>
        <w:tc>
          <w:tcPr>
            <w:tcW w:w="1134"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D82D18" w:rsidRDefault="006F1C98" w:rsidP="007E7AF3">
            <w:pPr>
              <w:pStyle w:val="Standard"/>
              <w:ind w:left="141" w:right="-2"/>
              <w:jc w:val="center"/>
              <w:rPr>
                <w:rFonts w:eastAsia="Arial" w:cs="Times New Roman"/>
              </w:rPr>
            </w:pPr>
            <w:r w:rsidRPr="00D82D18">
              <w:rPr>
                <w:rFonts w:eastAsia="Arial" w:cs="Times New Roman"/>
              </w:rPr>
              <w:t>50</w:t>
            </w:r>
          </w:p>
        </w:tc>
        <w:tc>
          <w:tcPr>
            <w:tcW w:w="1134"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D82D18" w:rsidRDefault="006F1C98" w:rsidP="007E7AF3">
            <w:pPr>
              <w:pStyle w:val="Standard"/>
              <w:ind w:left="141" w:right="-2"/>
              <w:jc w:val="center"/>
              <w:rPr>
                <w:rFonts w:eastAsia="Arial" w:cs="Times New Roman"/>
              </w:rPr>
            </w:pPr>
            <w:r w:rsidRPr="00D82D18">
              <w:rPr>
                <w:rFonts w:eastAsia="Arial" w:cs="Times New Roman"/>
              </w:rPr>
              <w:t>50</w:t>
            </w:r>
          </w:p>
        </w:tc>
        <w:tc>
          <w:tcPr>
            <w:tcW w:w="1276"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D82D18" w:rsidRDefault="006F1C98" w:rsidP="007E7AF3">
            <w:pPr>
              <w:pStyle w:val="Standard"/>
              <w:ind w:left="141" w:right="-2"/>
              <w:jc w:val="center"/>
              <w:rPr>
                <w:rFonts w:eastAsia="Arial" w:cs="Times New Roman"/>
                <w:lang w:val="ru-RU"/>
              </w:rPr>
            </w:pPr>
            <w:r w:rsidRPr="00D82D18">
              <w:rPr>
                <w:rFonts w:eastAsia="Arial" w:cs="Times New Roman"/>
                <w:lang w:val="ru-RU"/>
              </w:rPr>
              <w:t>50</w:t>
            </w:r>
          </w:p>
        </w:tc>
      </w:tr>
      <w:tr w:rsidR="006F1C98" w:rsidRPr="00D82D18" w:rsidTr="007E7AF3">
        <w:tc>
          <w:tcPr>
            <w:tcW w:w="4121"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tcPr>
          <w:p w:rsidR="006F1C98" w:rsidRPr="00D82D18" w:rsidRDefault="006F1C98" w:rsidP="007E7AF3">
            <w:pPr>
              <w:pStyle w:val="Standard"/>
              <w:ind w:left="141" w:right="-2"/>
              <w:jc w:val="both"/>
              <w:rPr>
                <w:rFonts w:eastAsia="Arial" w:cs="Times New Roman"/>
                <w:lang w:val="ru-RU"/>
              </w:rPr>
            </w:pPr>
            <w:r w:rsidRPr="00D82D18">
              <w:rPr>
                <w:rFonts w:eastAsia="Arial" w:cs="Times New Roman"/>
                <w:lang w:val="ru-RU"/>
              </w:rPr>
              <w:t xml:space="preserve">Лечебные учреждения стационарного </w:t>
            </w:r>
            <w:r w:rsidRPr="00D82D18">
              <w:rPr>
                <w:rFonts w:eastAsia="Arial" w:cs="Times New Roman"/>
                <w:lang w:val="ru-RU"/>
              </w:rPr>
              <w:br/>
              <w:t>типа, открытые спортивные сооружения общего пользования, места отдыха (сады, скверы, парки)</w:t>
            </w:r>
          </w:p>
        </w:tc>
        <w:tc>
          <w:tcPr>
            <w:tcW w:w="992"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D82D18" w:rsidRDefault="006F1C98" w:rsidP="007E7AF3">
            <w:pPr>
              <w:pStyle w:val="Standard"/>
              <w:ind w:left="141" w:right="-2"/>
              <w:jc w:val="center"/>
              <w:rPr>
                <w:rFonts w:eastAsia="Arial" w:cs="Times New Roman"/>
              </w:rPr>
            </w:pPr>
            <w:r w:rsidRPr="00D82D18">
              <w:rPr>
                <w:rFonts w:eastAsia="Arial" w:cs="Times New Roman"/>
              </w:rPr>
              <w:t>25</w:t>
            </w:r>
          </w:p>
        </w:tc>
        <w:tc>
          <w:tcPr>
            <w:tcW w:w="851"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D82D18" w:rsidRDefault="006F1C98" w:rsidP="007E7AF3">
            <w:pPr>
              <w:pStyle w:val="Standard"/>
              <w:ind w:left="141" w:right="-2"/>
              <w:jc w:val="center"/>
              <w:rPr>
                <w:rFonts w:eastAsia="Arial" w:cs="Times New Roman"/>
              </w:rPr>
            </w:pPr>
            <w:r w:rsidRPr="00D82D18">
              <w:rPr>
                <w:rFonts w:eastAsia="Arial" w:cs="Times New Roman"/>
              </w:rPr>
              <w:t>50</w:t>
            </w:r>
          </w:p>
        </w:tc>
        <w:tc>
          <w:tcPr>
            <w:tcW w:w="3544" w:type="dxa"/>
            <w:gridSpan w:val="3"/>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D82D18" w:rsidRDefault="006F1C98" w:rsidP="007E7AF3">
            <w:pPr>
              <w:pStyle w:val="Standard"/>
              <w:ind w:left="141" w:right="-2"/>
              <w:jc w:val="center"/>
              <w:rPr>
                <w:rFonts w:eastAsia="Arial" w:cs="Times New Roman"/>
                <w:lang w:val="ru-RU"/>
              </w:rPr>
            </w:pPr>
            <w:r w:rsidRPr="00D82D18">
              <w:rPr>
                <w:rFonts w:eastAsia="Arial" w:cs="Times New Roman"/>
                <w:lang w:val="ru-RU"/>
              </w:rPr>
              <w:t>Устанавливается по</w:t>
            </w:r>
          </w:p>
          <w:p w:rsidR="006F1C98" w:rsidRPr="00D82D18" w:rsidRDefault="006F1C98" w:rsidP="007E7AF3">
            <w:pPr>
              <w:pStyle w:val="Standard"/>
              <w:ind w:left="141" w:right="-2"/>
              <w:jc w:val="center"/>
              <w:rPr>
                <w:rFonts w:eastAsia="Arial" w:cs="Times New Roman"/>
                <w:lang w:val="ru-RU"/>
              </w:rPr>
            </w:pPr>
            <w:r w:rsidRPr="00D82D18">
              <w:rPr>
                <w:rFonts w:eastAsia="Arial" w:cs="Times New Roman"/>
                <w:lang w:val="ru-RU"/>
              </w:rPr>
              <w:t>согласованию с органами</w:t>
            </w:r>
          </w:p>
          <w:p w:rsidR="006F1C98" w:rsidRPr="00D82D18" w:rsidRDefault="006F1C98" w:rsidP="007E7AF3">
            <w:pPr>
              <w:pStyle w:val="Standard"/>
              <w:ind w:left="141" w:right="-2"/>
              <w:jc w:val="center"/>
              <w:rPr>
                <w:rFonts w:eastAsia="Arial" w:cs="Times New Roman"/>
                <w:lang w:val="ru-RU"/>
              </w:rPr>
            </w:pPr>
            <w:r w:rsidRPr="00D82D18">
              <w:rPr>
                <w:rFonts w:eastAsia="Arial" w:cs="Times New Roman"/>
                <w:lang w:val="ru-RU"/>
              </w:rPr>
              <w:t>Роспотребнадзора</w:t>
            </w:r>
          </w:p>
        </w:tc>
      </w:tr>
    </w:tbl>
    <w:p w:rsidR="006F1C98" w:rsidRPr="00D82D18" w:rsidRDefault="006F1C98" w:rsidP="006F1C98">
      <w:pPr>
        <w:pStyle w:val="20"/>
        <w:spacing w:after="100"/>
        <w:jc w:val="both"/>
        <w:rPr>
          <w:rFonts w:ascii="Times New Roman" w:hAnsi="Times New Roman" w:cs="Times New Roman"/>
          <w:color w:val="auto"/>
        </w:rPr>
      </w:pPr>
      <w:bookmarkStart w:id="486" w:name="_Toc4089673"/>
      <w:bookmarkStart w:id="487" w:name="_Toc23150793"/>
      <w:bookmarkStart w:id="488" w:name="_Toc25928632"/>
      <w:r w:rsidRPr="00D82D18">
        <w:rPr>
          <w:rFonts w:ascii="Times New Roman" w:hAnsi="Times New Roman" w:cs="Times New Roman"/>
          <w:color w:val="auto"/>
        </w:rPr>
        <w:t>Статья 42. Использование земельных участков и объектов капитального строительства в границах зон комплексного развития территории.</w:t>
      </w:r>
      <w:bookmarkEnd w:id="486"/>
      <w:bookmarkEnd w:id="487"/>
      <w:bookmarkEnd w:id="488"/>
    </w:p>
    <w:p w:rsidR="006F1C98" w:rsidRPr="00D82D18" w:rsidRDefault="006F1C98" w:rsidP="006F1C98">
      <w:pPr>
        <w:rPr>
          <w:rFonts w:ascii="Times New Roman" w:hAnsi="Times New Roman" w:cs="Times New Roman"/>
        </w:rPr>
      </w:pPr>
      <w:r w:rsidRPr="00D82D18">
        <w:rPr>
          <w:rFonts w:ascii="Times New Roman" w:hAnsi="Times New Roman" w:cs="Times New Roman"/>
        </w:rPr>
        <w:t>1. Комплексное освоение территории включает в себя подготовку документации по планировке территории, образование земельных участков в границах данной территории, строительство на земельных участках в границах данной территории объектов транспортной, коммунальной и социальной инфраструктур, а также иных объектов в соответствии с документацией по планировке территории.</w:t>
      </w:r>
    </w:p>
    <w:p w:rsidR="006F1C98" w:rsidRPr="00D82D18" w:rsidRDefault="006F1C98" w:rsidP="006F1C98">
      <w:pPr>
        <w:rPr>
          <w:rFonts w:ascii="Times New Roman" w:hAnsi="Times New Roman" w:cs="Times New Roman"/>
        </w:rPr>
      </w:pPr>
      <w:r w:rsidRPr="00D82D18">
        <w:rPr>
          <w:rFonts w:ascii="Times New Roman" w:hAnsi="Times New Roman" w:cs="Times New Roman"/>
        </w:rPr>
        <w:t>2. До принятия решения о комплексном развитии территории земельные участки в границах территорий комплексного развития используются в соответствии с градостроительными регламентами, установленными для территориальной зоны, к которой они относятся.</w:t>
      </w:r>
    </w:p>
    <w:p w:rsidR="006F1C98" w:rsidRPr="00D82D18" w:rsidRDefault="006F1C98" w:rsidP="006F1C98">
      <w:pPr>
        <w:rPr>
          <w:rFonts w:ascii="Times New Roman" w:hAnsi="Times New Roman" w:cs="Times New Roman"/>
        </w:rPr>
      </w:pPr>
      <w:r w:rsidRPr="00D82D18">
        <w:rPr>
          <w:rFonts w:ascii="Times New Roman" w:hAnsi="Times New Roman" w:cs="Times New Roman"/>
        </w:rPr>
        <w:t>3. После утверждения документации по планировке территории относительно зон комплексного развития с целью выделения элементов планировочной структуры, установления параметров планируемого развития элементов планировочной структуры, зон планируемого размещения объектов федерального значения, объектов регионального значения, объектов местного значения в установленном порядке вносятся изменения  в карту градостроительного зонирования настоящих Правил.</w:t>
      </w:r>
    </w:p>
    <w:p w:rsidR="006F1C98" w:rsidRPr="00D82D18" w:rsidRDefault="006F1C98" w:rsidP="006F1C98">
      <w:pPr>
        <w:pStyle w:val="20"/>
        <w:spacing w:after="100"/>
        <w:jc w:val="both"/>
        <w:rPr>
          <w:rFonts w:ascii="Times New Roman" w:hAnsi="Times New Roman" w:cs="Times New Roman"/>
          <w:color w:val="auto"/>
        </w:rPr>
      </w:pPr>
      <w:bookmarkStart w:id="489" w:name="_Toc4089674"/>
      <w:bookmarkStart w:id="490" w:name="_Toc23150794"/>
      <w:bookmarkStart w:id="491" w:name="_Toc25928633"/>
      <w:r w:rsidRPr="00D82D18">
        <w:rPr>
          <w:rFonts w:ascii="Times New Roman" w:hAnsi="Times New Roman" w:cs="Times New Roman"/>
          <w:color w:val="auto"/>
        </w:rPr>
        <w:t>Статья 43.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bookmarkEnd w:id="489"/>
      <w:bookmarkEnd w:id="490"/>
      <w:bookmarkEnd w:id="491"/>
    </w:p>
    <w:p w:rsidR="006F1C98" w:rsidRPr="00D82D18" w:rsidRDefault="006F1C98" w:rsidP="006F1C98">
      <w:pPr>
        <w:rPr>
          <w:rFonts w:ascii="Times New Roman" w:hAnsi="Times New Roman" w:cs="Times New Roman"/>
          <w:b/>
        </w:rPr>
      </w:pPr>
      <w:r w:rsidRPr="00D82D18">
        <w:rPr>
          <w:rFonts w:ascii="Times New Roman" w:hAnsi="Times New Roman" w:cs="Times New Roman"/>
          <w:b/>
        </w:rPr>
        <w:t>1. Расчетные показатели объектов социальной инфраструктуры:</w:t>
      </w:r>
    </w:p>
    <w:tbl>
      <w:tblPr>
        <w:tblW w:w="10008"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218"/>
        <w:gridCol w:w="970"/>
        <w:gridCol w:w="2341"/>
        <w:gridCol w:w="1984"/>
        <w:gridCol w:w="2495"/>
      </w:tblGrid>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Учреждения</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Единица измерения</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Рекомендуемая обеспеченность на 1000 жителей (в пределах минимума)</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Размер земельного участка, кв. м</w:t>
            </w:r>
          </w:p>
        </w:tc>
        <w:tc>
          <w:tcPr>
            <w:tcW w:w="2495" w:type="dxa"/>
            <w:tcBorders>
              <w:top w:val="single" w:sz="4" w:space="0" w:color="auto"/>
              <w:left w:val="single" w:sz="4" w:space="0" w:color="auto"/>
              <w:bottom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Уровень доступности и обеспеченности</w:t>
            </w:r>
          </w:p>
        </w:tc>
      </w:tr>
      <w:tr w:rsidR="006F1C98" w:rsidRPr="00D82D18" w:rsidTr="007E7AF3">
        <w:trPr>
          <w:trHeight w:val="20"/>
        </w:trPr>
        <w:tc>
          <w:tcPr>
            <w:tcW w:w="10008" w:type="dxa"/>
            <w:gridSpan w:val="5"/>
            <w:tcBorders>
              <w:top w:val="single" w:sz="4" w:space="0" w:color="auto"/>
              <w:bottom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b/>
              </w:rPr>
              <w:t>Учреждения образования</w:t>
            </w: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Дошкольные образовательные учреждения</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место</w:t>
            </w:r>
          </w:p>
        </w:tc>
        <w:tc>
          <w:tcPr>
            <w:tcW w:w="2341" w:type="dxa"/>
            <w:tcBorders>
              <w:top w:val="single" w:sz="4" w:space="0" w:color="auto"/>
              <w:left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Расчет по демографии с учетом уровня обеспеченности детей дошкольными учреждениями для ориентировочных расчетов - 28 мест на 1 тыс. чел;</w:t>
            </w:r>
          </w:p>
          <w:p w:rsidR="006F1C98" w:rsidRPr="00D82D18" w:rsidRDefault="006F1C98" w:rsidP="007E7AF3">
            <w:pPr>
              <w:pStyle w:val="afff1"/>
              <w:rPr>
                <w:rFonts w:ascii="Times New Roman" w:hAnsi="Times New Roman"/>
              </w:rPr>
            </w:pPr>
            <w:r w:rsidRPr="00D82D18">
              <w:rPr>
                <w:rFonts w:ascii="Times New Roman" w:hAnsi="Times New Roman"/>
              </w:rPr>
              <w:t xml:space="preserve"> при новой застройке </w:t>
            </w:r>
            <w:r w:rsidRPr="00D82D18">
              <w:rPr>
                <w:rFonts w:ascii="Times New Roman" w:hAnsi="Times New Roman"/>
              </w:rPr>
              <w:lastRenderedPageBreak/>
              <w:t>территорий и отсутствии демографии - 180 мест на 1 тыс. чел, при этом на территории жилой застройки размещать из расчета 100 мест на 1 тыс. чел.</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lastRenderedPageBreak/>
              <w:t>для отдельно стоящих зданий при вместимости до 100 мест - 40, свыше 100 мест - 35, для встроенных при вместимости более 100 мест - не менее 29</w:t>
            </w:r>
          </w:p>
        </w:tc>
        <w:tc>
          <w:tcPr>
            <w:tcW w:w="2495" w:type="dxa"/>
            <w:tcBorders>
              <w:top w:val="nil"/>
              <w:left w:val="single" w:sz="4" w:space="0" w:color="auto"/>
              <w:bottom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уровень обеспеченности детей (1 - 6 лет) дошкольными учреждениями - 50% Площадь групповой площадки для детей ясельного возраста - 7,5 кв. м - на 1 место. Радиус обслуживания  - 500 м</w:t>
            </w: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lastRenderedPageBreak/>
              <w:t>Общеобразовательные школы, лицеи, гимназии, кадетские училища</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место</w:t>
            </w:r>
          </w:p>
        </w:tc>
        <w:tc>
          <w:tcPr>
            <w:tcW w:w="2341" w:type="dxa"/>
            <w:tcBorders>
              <w:top w:val="single" w:sz="4" w:space="0" w:color="auto"/>
              <w:left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расчет по демографии с учетом уровня охвата школьников для ориентировочных расчетов - 111 мест на 1 тыс. чел,</w:t>
            </w:r>
          </w:p>
          <w:p w:rsidR="006F1C98" w:rsidRPr="00D82D18" w:rsidRDefault="006F1C98" w:rsidP="007E7AF3">
            <w:pPr>
              <w:pStyle w:val="afff1"/>
              <w:rPr>
                <w:rFonts w:ascii="Times New Roman" w:hAnsi="Times New Roman"/>
              </w:rPr>
            </w:pPr>
            <w:r w:rsidRPr="00D82D18">
              <w:rPr>
                <w:rFonts w:ascii="Times New Roman" w:hAnsi="Times New Roman"/>
              </w:rPr>
              <w:t>в том числе для X - XI классов - 17 мест на 1 тыс. чел;</w:t>
            </w:r>
          </w:p>
          <w:p w:rsidR="006F1C98" w:rsidRPr="00D82D18" w:rsidRDefault="006F1C98" w:rsidP="007E7AF3">
            <w:pPr>
              <w:pStyle w:val="afff1"/>
              <w:rPr>
                <w:rFonts w:ascii="Times New Roman" w:hAnsi="Times New Roman"/>
              </w:rPr>
            </w:pPr>
            <w:r w:rsidRPr="00D82D18">
              <w:rPr>
                <w:rFonts w:ascii="Times New Roman" w:hAnsi="Times New Roman"/>
              </w:rPr>
              <w:t xml:space="preserve">при новой застройке территорий и отсутствии демографии - не менее 160 мест на 1 тыс. чел. на </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при вместимости: до 400 мест - 50</w:t>
            </w:r>
          </w:p>
          <w:p w:rsidR="006F1C98" w:rsidRPr="00D82D18" w:rsidRDefault="006F1C98" w:rsidP="007E7AF3">
            <w:pPr>
              <w:pStyle w:val="afff1"/>
              <w:rPr>
                <w:rFonts w:ascii="Times New Roman" w:hAnsi="Times New Roman"/>
              </w:rPr>
            </w:pPr>
            <w:r w:rsidRPr="00D82D18">
              <w:rPr>
                <w:rFonts w:ascii="Times New Roman" w:hAnsi="Times New Roman"/>
              </w:rPr>
              <w:t>400 - 500 мест - 60</w:t>
            </w:r>
          </w:p>
          <w:p w:rsidR="006F1C98" w:rsidRPr="00D82D18" w:rsidRDefault="006F1C98" w:rsidP="007E7AF3">
            <w:pPr>
              <w:pStyle w:val="afff1"/>
              <w:rPr>
                <w:rFonts w:ascii="Times New Roman" w:hAnsi="Times New Roman"/>
              </w:rPr>
            </w:pPr>
            <w:r w:rsidRPr="00D82D18">
              <w:rPr>
                <w:rFonts w:ascii="Times New Roman" w:hAnsi="Times New Roman"/>
              </w:rPr>
              <w:t>500 - 600 мест - 50</w:t>
            </w:r>
          </w:p>
          <w:p w:rsidR="006F1C98" w:rsidRPr="00D82D18" w:rsidRDefault="006F1C98" w:rsidP="007E7AF3">
            <w:pPr>
              <w:pStyle w:val="afff1"/>
              <w:rPr>
                <w:rFonts w:ascii="Times New Roman" w:hAnsi="Times New Roman"/>
              </w:rPr>
            </w:pPr>
            <w:r w:rsidRPr="00D82D18">
              <w:rPr>
                <w:rFonts w:ascii="Times New Roman" w:hAnsi="Times New Roman"/>
              </w:rPr>
              <w:t>600 - 800 мест - 40</w:t>
            </w:r>
          </w:p>
          <w:p w:rsidR="006F1C98" w:rsidRPr="00D82D18" w:rsidRDefault="006F1C98" w:rsidP="007E7AF3">
            <w:pPr>
              <w:pStyle w:val="afff1"/>
              <w:rPr>
                <w:rFonts w:ascii="Times New Roman" w:hAnsi="Times New Roman"/>
              </w:rPr>
            </w:pPr>
            <w:r w:rsidRPr="00D82D18">
              <w:rPr>
                <w:rFonts w:ascii="Times New Roman" w:hAnsi="Times New Roman"/>
              </w:rPr>
              <w:t>800 - 1100 мест - 33</w:t>
            </w:r>
          </w:p>
          <w:p w:rsidR="006F1C98" w:rsidRPr="00D82D18" w:rsidRDefault="006F1C98" w:rsidP="007E7AF3">
            <w:pPr>
              <w:pStyle w:val="afff1"/>
              <w:rPr>
                <w:rFonts w:ascii="Times New Roman" w:hAnsi="Times New Roman"/>
              </w:rPr>
            </w:pPr>
            <w:r w:rsidRPr="00D82D18">
              <w:rPr>
                <w:rFonts w:ascii="Times New Roman" w:hAnsi="Times New Roman"/>
              </w:rPr>
              <w:t>1100 - 1500 мест - 21</w:t>
            </w:r>
          </w:p>
          <w:p w:rsidR="006F1C98" w:rsidRPr="00D82D18" w:rsidRDefault="006F1C98" w:rsidP="007E7AF3">
            <w:pPr>
              <w:pStyle w:val="afff1"/>
              <w:rPr>
                <w:rFonts w:ascii="Times New Roman" w:hAnsi="Times New Roman"/>
              </w:rPr>
            </w:pPr>
            <w:r w:rsidRPr="00D82D18">
              <w:rPr>
                <w:rFonts w:ascii="Times New Roman" w:hAnsi="Times New Roman"/>
              </w:rPr>
              <w:t>1500 - 2000 мест - 17</w:t>
            </w:r>
          </w:p>
          <w:p w:rsidR="006F1C98" w:rsidRPr="00D82D18" w:rsidRDefault="006F1C98" w:rsidP="007E7AF3">
            <w:pPr>
              <w:pStyle w:val="afff1"/>
              <w:rPr>
                <w:rFonts w:ascii="Times New Roman" w:hAnsi="Times New Roman"/>
              </w:rPr>
            </w:pPr>
            <w:r w:rsidRPr="00D82D18">
              <w:rPr>
                <w:rFonts w:ascii="Times New Roman" w:hAnsi="Times New Roman"/>
              </w:rPr>
              <w:t xml:space="preserve">2000 и более - 16, с учетом площади спортивной зоны и здания школы. </w:t>
            </w:r>
          </w:p>
        </w:tc>
        <w:tc>
          <w:tcPr>
            <w:tcW w:w="2495" w:type="dxa"/>
            <w:tcBorders>
              <w:top w:val="single" w:sz="4" w:space="0" w:color="auto"/>
              <w:left w:val="single" w:sz="4" w:space="0" w:color="auto"/>
              <w:bottom w:val="single" w:sz="4" w:space="0" w:color="auto"/>
            </w:tcBorders>
          </w:tcPr>
          <w:p w:rsidR="006F1C98" w:rsidRPr="00D82D18" w:rsidRDefault="006F1C98" w:rsidP="007E7AF3">
            <w:pPr>
              <w:ind w:firstLine="0"/>
              <w:rPr>
                <w:rFonts w:ascii="Times New Roman" w:hAnsi="Times New Roman" w:cs="Times New Roman"/>
              </w:rPr>
            </w:pPr>
            <w:r w:rsidRPr="00D82D18">
              <w:rPr>
                <w:rFonts w:ascii="Times New Roman" w:hAnsi="Times New Roman" w:cs="Times New Roman"/>
              </w:rPr>
              <w:t xml:space="preserve">уровень охвата школьников: I - XI классов - 100%, X - XI классов - до 20% </w:t>
            </w:r>
          </w:p>
          <w:p w:rsidR="006F1C98" w:rsidRPr="00D82D18" w:rsidRDefault="006F1C98" w:rsidP="007E7AF3">
            <w:pPr>
              <w:ind w:firstLine="0"/>
              <w:rPr>
                <w:rFonts w:ascii="Times New Roman" w:hAnsi="Times New Roman" w:cs="Times New Roman"/>
              </w:rPr>
            </w:pPr>
            <w:r w:rsidRPr="00D82D18">
              <w:rPr>
                <w:rFonts w:ascii="Times New Roman" w:hAnsi="Times New Roman" w:cs="Times New Roman"/>
              </w:rPr>
              <w:t>Радиус доступности: для учащихся I ступени обучения - не более 2 км пешеходной и не более 15 мин (в одну сторону) транспортной доступности;</w:t>
            </w:r>
          </w:p>
          <w:p w:rsidR="006F1C98" w:rsidRPr="00D82D18" w:rsidRDefault="006F1C98" w:rsidP="007E7AF3">
            <w:pPr>
              <w:pStyle w:val="afff1"/>
              <w:rPr>
                <w:rFonts w:ascii="Times New Roman" w:hAnsi="Times New Roman"/>
              </w:rPr>
            </w:pPr>
            <w:r w:rsidRPr="00D82D18">
              <w:rPr>
                <w:rFonts w:ascii="Times New Roman" w:hAnsi="Times New Roman"/>
              </w:rPr>
              <w:t>для учащихся II и III ступеней обучения - не более 4 км пешеходной и не более 30 минут (в одну сторону) транспортной доступности. Предельный радиус обслуживания обучающихся II - III ступеней не должен превышать 15 км</w:t>
            </w: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Крытые бассейны для дошкольников</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объект</w:t>
            </w:r>
          </w:p>
        </w:tc>
        <w:tc>
          <w:tcPr>
            <w:tcW w:w="4325" w:type="dxa"/>
            <w:gridSpan w:val="2"/>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по заданию на проектирование</w:t>
            </w:r>
          </w:p>
        </w:tc>
        <w:tc>
          <w:tcPr>
            <w:tcW w:w="2495" w:type="dxa"/>
            <w:tcBorders>
              <w:top w:val="single" w:sz="4" w:space="0" w:color="auto"/>
              <w:left w:val="single" w:sz="4" w:space="0" w:color="auto"/>
              <w:bottom w:val="single" w:sz="4" w:space="0" w:color="auto"/>
            </w:tcBorders>
          </w:tcPr>
          <w:p w:rsidR="006F1C98" w:rsidRPr="00D82D18" w:rsidRDefault="006F1C98" w:rsidP="007E7AF3">
            <w:pPr>
              <w:pStyle w:val="aff8"/>
              <w:rPr>
                <w:rFonts w:ascii="Times New Roman" w:hAnsi="Times New Roman"/>
              </w:rPr>
            </w:pP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Школы - интернаты</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место</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при вместимости: 200 - 300 мест - 70,</w:t>
            </w:r>
          </w:p>
          <w:p w:rsidR="006F1C98" w:rsidRPr="00D82D18" w:rsidRDefault="006F1C98" w:rsidP="007E7AF3">
            <w:pPr>
              <w:pStyle w:val="afff1"/>
              <w:rPr>
                <w:rFonts w:ascii="Times New Roman" w:hAnsi="Times New Roman"/>
              </w:rPr>
            </w:pPr>
            <w:r w:rsidRPr="00D82D18">
              <w:rPr>
                <w:rFonts w:ascii="Times New Roman" w:hAnsi="Times New Roman"/>
              </w:rPr>
              <w:t>300 - 500 мест - 65,</w:t>
            </w:r>
          </w:p>
          <w:p w:rsidR="006F1C98" w:rsidRPr="00D82D18" w:rsidRDefault="006F1C98" w:rsidP="007E7AF3">
            <w:pPr>
              <w:pStyle w:val="afff1"/>
              <w:rPr>
                <w:rFonts w:ascii="Times New Roman" w:hAnsi="Times New Roman"/>
              </w:rPr>
            </w:pPr>
            <w:r w:rsidRPr="00D82D18">
              <w:rPr>
                <w:rFonts w:ascii="Times New Roman" w:hAnsi="Times New Roman"/>
              </w:rPr>
              <w:t>500 и более мест - 45</w:t>
            </w:r>
          </w:p>
        </w:tc>
        <w:tc>
          <w:tcPr>
            <w:tcW w:w="2495" w:type="dxa"/>
            <w:tcBorders>
              <w:top w:val="nil"/>
              <w:left w:val="single" w:sz="4" w:space="0" w:color="auto"/>
              <w:bottom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при размещении на земельном участке школы здания интерната (спального корпуса) площадь земельного участка следует увеличить на 0,2 га</w:t>
            </w: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Учреждения начального профессионального образования</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место</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 xml:space="preserve">8% общего числа школьников, по заданию на проектирование, с учетом населения города-центра, доли городских округов и городских </w:t>
            </w:r>
            <w:r w:rsidRPr="00D82D18">
              <w:rPr>
                <w:rFonts w:ascii="Times New Roman" w:hAnsi="Times New Roman"/>
              </w:rPr>
              <w:lastRenderedPageBreak/>
              <w:t>поселений в системе формирования центра</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lastRenderedPageBreak/>
              <w:t xml:space="preserve">по </w:t>
            </w:r>
            <w:hyperlink w:anchor="sub_20" w:history="1">
              <w:r w:rsidRPr="00D82D18">
                <w:rPr>
                  <w:rFonts w:ascii="Times New Roman" w:hAnsi="Times New Roman"/>
                  <w:bCs/>
                </w:rPr>
                <w:t>табл. 5</w:t>
              </w:r>
            </w:hyperlink>
            <w:r w:rsidRPr="00D82D18">
              <w:rPr>
                <w:rFonts w:ascii="Times New Roman" w:hAnsi="Times New Roman"/>
              </w:rPr>
              <w:t xml:space="preserve"> Нормативов градостроительного проектирования Краснодарского края</w:t>
            </w:r>
          </w:p>
        </w:tc>
        <w:tc>
          <w:tcPr>
            <w:tcW w:w="2495" w:type="dxa"/>
            <w:tcBorders>
              <w:top w:val="nil"/>
              <w:left w:val="single" w:sz="4" w:space="0" w:color="auto"/>
              <w:bottom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автотрактородромы следует размещать вне селитебной территории</w:t>
            </w: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lastRenderedPageBreak/>
              <w:t>Внешкольные учреждения</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место</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10% от общего числа школьников, в том числе по видам зданий: дворец творчества - 3,3%;</w:t>
            </w:r>
          </w:p>
          <w:p w:rsidR="006F1C98" w:rsidRPr="00D82D18" w:rsidRDefault="006F1C98" w:rsidP="007E7AF3">
            <w:pPr>
              <w:pStyle w:val="afff1"/>
              <w:rPr>
                <w:rFonts w:ascii="Times New Roman" w:hAnsi="Times New Roman"/>
              </w:rPr>
            </w:pPr>
            <w:r w:rsidRPr="00D82D18">
              <w:rPr>
                <w:rFonts w:ascii="Times New Roman" w:hAnsi="Times New Roman"/>
              </w:rPr>
              <w:t>станция юных техников - 0,9%;</w:t>
            </w:r>
          </w:p>
          <w:p w:rsidR="006F1C98" w:rsidRPr="00D82D18" w:rsidRDefault="006F1C98" w:rsidP="007E7AF3">
            <w:pPr>
              <w:pStyle w:val="afff1"/>
              <w:rPr>
                <w:rFonts w:ascii="Times New Roman" w:hAnsi="Times New Roman"/>
              </w:rPr>
            </w:pPr>
            <w:r w:rsidRPr="00D82D18">
              <w:rPr>
                <w:rFonts w:ascii="Times New Roman" w:hAnsi="Times New Roman"/>
              </w:rPr>
              <w:t>станция юных натуралистов - 0,4%;</w:t>
            </w:r>
          </w:p>
          <w:p w:rsidR="006F1C98" w:rsidRPr="00D82D18" w:rsidRDefault="006F1C98" w:rsidP="007E7AF3">
            <w:pPr>
              <w:pStyle w:val="afff1"/>
              <w:rPr>
                <w:rFonts w:ascii="Times New Roman" w:hAnsi="Times New Roman"/>
              </w:rPr>
            </w:pPr>
            <w:r w:rsidRPr="00D82D18">
              <w:rPr>
                <w:rFonts w:ascii="Times New Roman" w:hAnsi="Times New Roman"/>
              </w:rPr>
              <w:t>детско-юношеская спортивная школа - 2,3%;</w:t>
            </w:r>
          </w:p>
          <w:p w:rsidR="006F1C98" w:rsidRPr="00D82D18" w:rsidRDefault="006F1C98" w:rsidP="007E7AF3">
            <w:pPr>
              <w:pStyle w:val="afff1"/>
              <w:rPr>
                <w:rFonts w:ascii="Times New Roman" w:hAnsi="Times New Roman"/>
              </w:rPr>
            </w:pPr>
            <w:r w:rsidRPr="00D82D18">
              <w:rPr>
                <w:rFonts w:ascii="Times New Roman" w:hAnsi="Times New Roman"/>
              </w:rPr>
              <w:t>детская школа искусств или музыкальная, художественная, хореографическая школа - 2,7%</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по заданию на проектирование</w:t>
            </w:r>
          </w:p>
        </w:tc>
        <w:tc>
          <w:tcPr>
            <w:tcW w:w="2495" w:type="dxa"/>
            <w:tcBorders>
              <w:top w:val="nil"/>
              <w:left w:val="single" w:sz="4" w:space="0" w:color="auto"/>
              <w:bottom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допускается предусматривать в зданиях общеобразовательных школ</w:t>
            </w: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Средние специальные учебные заведения, колледжи</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место</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 xml:space="preserve">по заданию на проектирование </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при вместимости до 300 мест - 75 на 1 место (учащегося);</w:t>
            </w:r>
          </w:p>
          <w:p w:rsidR="006F1C98" w:rsidRPr="00D82D18" w:rsidRDefault="006F1C98" w:rsidP="007E7AF3">
            <w:pPr>
              <w:pStyle w:val="afff1"/>
              <w:rPr>
                <w:rFonts w:ascii="Times New Roman" w:hAnsi="Times New Roman"/>
              </w:rPr>
            </w:pPr>
            <w:r w:rsidRPr="00D82D18">
              <w:rPr>
                <w:rFonts w:ascii="Times New Roman" w:hAnsi="Times New Roman"/>
              </w:rPr>
              <w:t>от 300 до 900 - 50 - 65;</w:t>
            </w:r>
          </w:p>
          <w:p w:rsidR="006F1C98" w:rsidRPr="00D82D18" w:rsidRDefault="006F1C98" w:rsidP="007E7AF3">
            <w:pPr>
              <w:pStyle w:val="afff1"/>
              <w:rPr>
                <w:rFonts w:ascii="Times New Roman" w:hAnsi="Times New Roman"/>
              </w:rPr>
            </w:pPr>
            <w:r w:rsidRPr="00D82D18">
              <w:rPr>
                <w:rFonts w:ascii="Times New Roman" w:hAnsi="Times New Roman"/>
              </w:rPr>
              <w:t>от 900 до 1600 - 30 - 40</w:t>
            </w:r>
          </w:p>
        </w:tc>
        <w:tc>
          <w:tcPr>
            <w:tcW w:w="2495" w:type="dxa"/>
            <w:tcBorders>
              <w:top w:val="nil"/>
              <w:left w:val="single" w:sz="4" w:space="0" w:color="auto"/>
              <w:bottom w:val="single" w:sz="4" w:space="0" w:color="auto"/>
            </w:tcBorders>
          </w:tcPr>
          <w:p w:rsidR="006F1C98" w:rsidRPr="00D82D18" w:rsidRDefault="006F1C98" w:rsidP="007E7AF3">
            <w:pPr>
              <w:pStyle w:val="afff1"/>
              <w:rPr>
                <w:rFonts w:ascii="Times New Roman" w:hAnsi="Times New Roman"/>
              </w:rPr>
            </w:pPr>
          </w:p>
        </w:tc>
      </w:tr>
      <w:tr w:rsidR="006F1C98" w:rsidRPr="00D82D18" w:rsidTr="007E7AF3">
        <w:trPr>
          <w:trHeight w:val="20"/>
        </w:trPr>
        <w:tc>
          <w:tcPr>
            <w:tcW w:w="10008" w:type="dxa"/>
            <w:gridSpan w:val="5"/>
            <w:tcBorders>
              <w:top w:val="single" w:sz="4" w:space="0" w:color="auto"/>
              <w:bottom w:val="single" w:sz="4" w:space="0" w:color="auto"/>
            </w:tcBorders>
          </w:tcPr>
          <w:p w:rsidR="006F1C98" w:rsidRPr="00D82D18" w:rsidRDefault="006F1C98" w:rsidP="007E7AF3">
            <w:pPr>
              <w:pStyle w:val="afff1"/>
              <w:rPr>
                <w:rFonts w:ascii="Times New Roman" w:hAnsi="Times New Roman"/>
                <w:b/>
              </w:rPr>
            </w:pPr>
            <w:r w:rsidRPr="00D82D18">
              <w:rPr>
                <w:rFonts w:ascii="Times New Roman" w:hAnsi="Times New Roman"/>
                <w:b/>
              </w:rPr>
              <w:t>Учреждения здравоохранения и социального обслуживания</w:t>
            </w: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Стационары всех типов для взрослых с вспомогательными зданиями и сооружениями</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койка</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при вместимости: до 50 коек - 300;</w:t>
            </w:r>
          </w:p>
          <w:p w:rsidR="006F1C98" w:rsidRPr="00D82D18" w:rsidRDefault="006F1C98" w:rsidP="007E7AF3">
            <w:pPr>
              <w:pStyle w:val="afff1"/>
              <w:rPr>
                <w:rFonts w:ascii="Times New Roman" w:hAnsi="Times New Roman"/>
              </w:rPr>
            </w:pPr>
            <w:r w:rsidRPr="00D82D18">
              <w:rPr>
                <w:rFonts w:ascii="Times New Roman" w:hAnsi="Times New Roman"/>
              </w:rPr>
              <w:t>50 - 100 коек - 300 - 200;</w:t>
            </w:r>
          </w:p>
          <w:p w:rsidR="006F1C98" w:rsidRPr="00D82D18" w:rsidRDefault="006F1C98" w:rsidP="007E7AF3">
            <w:pPr>
              <w:pStyle w:val="afff1"/>
              <w:rPr>
                <w:rFonts w:ascii="Times New Roman" w:hAnsi="Times New Roman"/>
              </w:rPr>
            </w:pPr>
            <w:r w:rsidRPr="00D82D18">
              <w:rPr>
                <w:rFonts w:ascii="Times New Roman" w:hAnsi="Times New Roman"/>
              </w:rPr>
              <w:t>100 - 200 коек - 200 - 140;</w:t>
            </w:r>
          </w:p>
          <w:p w:rsidR="006F1C98" w:rsidRPr="00D82D18" w:rsidRDefault="006F1C98" w:rsidP="007E7AF3">
            <w:pPr>
              <w:pStyle w:val="afff1"/>
              <w:rPr>
                <w:rFonts w:ascii="Times New Roman" w:hAnsi="Times New Roman"/>
              </w:rPr>
            </w:pPr>
            <w:r w:rsidRPr="00D82D18">
              <w:rPr>
                <w:rFonts w:ascii="Times New Roman" w:hAnsi="Times New Roman"/>
              </w:rPr>
              <w:t>200 - 400 коек - 140 - 100;</w:t>
            </w:r>
          </w:p>
          <w:p w:rsidR="006F1C98" w:rsidRPr="00D82D18" w:rsidRDefault="006F1C98" w:rsidP="007E7AF3">
            <w:pPr>
              <w:pStyle w:val="afff1"/>
              <w:rPr>
                <w:rFonts w:ascii="Times New Roman" w:hAnsi="Times New Roman"/>
              </w:rPr>
            </w:pPr>
            <w:r w:rsidRPr="00D82D18">
              <w:rPr>
                <w:rFonts w:ascii="Times New Roman" w:hAnsi="Times New Roman"/>
              </w:rPr>
              <w:t>400 - 800 коек - 100 - 80;</w:t>
            </w:r>
          </w:p>
          <w:p w:rsidR="006F1C98" w:rsidRPr="00D82D18" w:rsidRDefault="006F1C98" w:rsidP="007E7AF3">
            <w:pPr>
              <w:pStyle w:val="afff1"/>
              <w:rPr>
                <w:rFonts w:ascii="Times New Roman" w:hAnsi="Times New Roman"/>
              </w:rPr>
            </w:pPr>
            <w:r w:rsidRPr="00D82D18">
              <w:rPr>
                <w:rFonts w:ascii="Times New Roman" w:hAnsi="Times New Roman"/>
              </w:rPr>
              <w:t>800 - 1000 коек - 80 - 60;</w:t>
            </w:r>
          </w:p>
          <w:p w:rsidR="006F1C98" w:rsidRPr="00D82D18" w:rsidRDefault="006F1C98" w:rsidP="007E7AF3">
            <w:pPr>
              <w:pStyle w:val="afff1"/>
              <w:rPr>
                <w:rFonts w:ascii="Times New Roman" w:hAnsi="Times New Roman"/>
              </w:rPr>
            </w:pPr>
            <w:r w:rsidRPr="00D82D18">
              <w:rPr>
                <w:rFonts w:ascii="Times New Roman" w:hAnsi="Times New Roman"/>
              </w:rPr>
              <w:t xml:space="preserve">свыше 1000 коек - 60. </w:t>
            </w:r>
          </w:p>
        </w:tc>
        <w:tc>
          <w:tcPr>
            <w:tcW w:w="2495" w:type="dxa"/>
            <w:tcBorders>
              <w:top w:val="nil"/>
              <w:left w:val="single" w:sz="4" w:space="0" w:color="auto"/>
              <w:bottom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 xml:space="preserve">норму для детей на 1 койку следует принимать с коэффициентом 1,5. Число коек (врачебных и акушерских) для беременных женщин и рожениц рекомендуется при условии их выделения из общего числа коек стационаров - 0,85 коек на 1 тыс. жителей (в расчете на женщин в возрасте 15 - 49 лет). </w:t>
            </w: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Детские дома - интернаты (от 4 до 14 лет)</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койка</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rPr>
                <w:rFonts w:ascii="Times New Roman" w:hAnsi="Times New Roman"/>
              </w:rPr>
            </w:pPr>
            <w:r w:rsidRPr="00D82D18">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по заданию на проектирование</w:t>
            </w:r>
          </w:p>
        </w:tc>
        <w:tc>
          <w:tcPr>
            <w:tcW w:w="2495" w:type="dxa"/>
            <w:vMerge w:val="restart"/>
            <w:tcBorders>
              <w:top w:val="nil"/>
              <w:left w:val="single" w:sz="4" w:space="0" w:color="auto"/>
              <w:bottom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 xml:space="preserve">нормы расчета учреждений социального обеспечения следует </w:t>
            </w:r>
            <w:r w:rsidRPr="00D82D18">
              <w:rPr>
                <w:rFonts w:ascii="Times New Roman" w:hAnsi="Times New Roman"/>
              </w:rPr>
              <w:lastRenderedPageBreak/>
              <w:t>уточнять в зависимости от социально-демографических особенностей</w:t>
            </w: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Психоневрологиче</w:t>
            </w:r>
            <w:r w:rsidRPr="00D82D18">
              <w:rPr>
                <w:rFonts w:ascii="Times New Roman" w:hAnsi="Times New Roman"/>
              </w:rPr>
              <w:lastRenderedPageBreak/>
              <w:t>ские и наркологические интернаты (с 18 лет)</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lastRenderedPageBreak/>
              <w:t xml:space="preserve">1 </w:t>
            </w:r>
            <w:r w:rsidRPr="00D82D18">
              <w:rPr>
                <w:rFonts w:ascii="Times New Roman" w:hAnsi="Times New Roman"/>
              </w:rPr>
              <w:lastRenderedPageBreak/>
              <w:t>койка</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rPr>
                <w:rFonts w:ascii="Times New Roman" w:hAnsi="Times New Roman"/>
              </w:rPr>
            </w:pPr>
            <w:r w:rsidRPr="00D82D18">
              <w:rPr>
                <w:rFonts w:ascii="Times New Roman" w:hAnsi="Times New Roman"/>
              </w:rPr>
              <w:lastRenderedPageBreak/>
              <w:t xml:space="preserve">по заданию на </w:t>
            </w:r>
            <w:r w:rsidRPr="00D82D18">
              <w:rPr>
                <w:rFonts w:ascii="Times New Roman" w:hAnsi="Times New Roman"/>
              </w:rPr>
              <w:lastRenderedPageBreak/>
              <w:t>проектирование</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lastRenderedPageBreak/>
              <w:t xml:space="preserve">при </w:t>
            </w:r>
            <w:r w:rsidRPr="00D82D18">
              <w:rPr>
                <w:rFonts w:ascii="Times New Roman" w:hAnsi="Times New Roman"/>
              </w:rPr>
              <w:lastRenderedPageBreak/>
              <w:t>вместимости, коек: до 200 - 125;</w:t>
            </w:r>
          </w:p>
          <w:p w:rsidR="006F1C98" w:rsidRPr="00D82D18" w:rsidRDefault="006F1C98" w:rsidP="007E7AF3">
            <w:pPr>
              <w:pStyle w:val="afff1"/>
              <w:rPr>
                <w:rFonts w:ascii="Times New Roman" w:hAnsi="Times New Roman"/>
              </w:rPr>
            </w:pPr>
            <w:r w:rsidRPr="00D82D18">
              <w:rPr>
                <w:rFonts w:ascii="Times New Roman" w:hAnsi="Times New Roman"/>
              </w:rPr>
              <w:t>свыше 200 до 400 - 100;</w:t>
            </w:r>
          </w:p>
          <w:p w:rsidR="006F1C98" w:rsidRPr="00D82D18" w:rsidRDefault="006F1C98" w:rsidP="007E7AF3">
            <w:pPr>
              <w:pStyle w:val="afff1"/>
              <w:rPr>
                <w:rFonts w:ascii="Times New Roman" w:hAnsi="Times New Roman"/>
              </w:rPr>
            </w:pPr>
            <w:r w:rsidRPr="00D82D18">
              <w:rPr>
                <w:rFonts w:ascii="Times New Roman" w:hAnsi="Times New Roman"/>
              </w:rPr>
              <w:t>свыше 400 до 600 - 80</w:t>
            </w:r>
          </w:p>
        </w:tc>
        <w:tc>
          <w:tcPr>
            <w:tcW w:w="2495" w:type="dxa"/>
            <w:vMerge/>
            <w:tcBorders>
              <w:top w:val="nil"/>
              <w:left w:val="single" w:sz="4" w:space="0" w:color="auto"/>
              <w:bottom w:val="single" w:sz="4" w:space="0" w:color="auto"/>
            </w:tcBorders>
          </w:tcPr>
          <w:p w:rsidR="006F1C98" w:rsidRPr="00D82D18" w:rsidRDefault="006F1C98" w:rsidP="007E7AF3">
            <w:pPr>
              <w:pStyle w:val="aff8"/>
              <w:rPr>
                <w:rFonts w:ascii="Times New Roman" w:hAnsi="Times New Roman"/>
              </w:rPr>
            </w:pPr>
          </w:p>
        </w:tc>
      </w:tr>
      <w:tr w:rsidR="006F1C98" w:rsidRPr="00D82D18" w:rsidTr="007E7AF3">
        <w:trPr>
          <w:trHeight w:val="20"/>
        </w:trPr>
        <w:tc>
          <w:tcPr>
            <w:tcW w:w="2218" w:type="dxa"/>
            <w:tcBorders>
              <w:top w:val="single" w:sz="4" w:space="0" w:color="auto"/>
              <w:bottom w:val="nil"/>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lastRenderedPageBreak/>
              <w:t xml:space="preserve">Амбулаторно-поликлиническая сеть, диспансеры без стационара </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посещение в смену</w:t>
            </w:r>
          </w:p>
        </w:tc>
        <w:tc>
          <w:tcPr>
            <w:tcW w:w="2341" w:type="dxa"/>
            <w:tcBorders>
              <w:top w:val="single" w:sz="4" w:space="0" w:color="auto"/>
              <w:left w:val="single" w:sz="4" w:space="0" w:color="auto"/>
              <w:bottom w:val="nil"/>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по заданию на проектирование , с учетом системы расселения возможна сельская амбулатория 20% общего норматива</w:t>
            </w:r>
          </w:p>
        </w:tc>
        <w:tc>
          <w:tcPr>
            <w:tcW w:w="1984" w:type="dxa"/>
            <w:tcBorders>
              <w:top w:val="single" w:sz="4" w:space="0" w:color="auto"/>
              <w:left w:val="single" w:sz="4" w:space="0" w:color="auto"/>
              <w:bottom w:val="nil"/>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0,1 га на 100 посещений в смену, но не менее 0,3 га на объект</w:t>
            </w:r>
          </w:p>
        </w:tc>
        <w:tc>
          <w:tcPr>
            <w:tcW w:w="2495" w:type="dxa"/>
            <w:vMerge w:val="restart"/>
            <w:tcBorders>
              <w:top w:val="single" w:sz="4" w:space="0" w:color="auto"/>
              <w:lef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Радиус обслуживания не более 30 минут пешеходно-транспортной доступности</w:t>
            </w: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Фельдшерские или фельдшерско-акушерские пункты</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объект</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0,2 га</w:t>
            </w:r>
          </w:p>
        </w:tc>
        <w:tc>
          <w:tcPr>
            <w:tcW w:w="2495" w:type="dxa"/>
            <w:vMerge/>
            <w:tcBorders>
              <w:left w:val="single" w:sz="4" w:space="0" w:color="auto"/>
              <w:bottom w:val="single" w:sz="4" w:space="0" w:color="auto"/>
            </w:tcBorders>
          </w:tcPr>
          <w:p w:rsidR="006F1C98" w:rsidRPr="00D82D18" w:rsidRDefault="006F1C98" w:rsidP="007E7AF3">
            <w:pPr>
              <w:pStyle w:val="afff1"/>
              <w:rPr>
                <w:rFonts w:ascii="Times New Roman" w:hAnsi="Times New Roman"/>
              </w:rPr>
            </w:pP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Выдвижные пункты медицинской помощи</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автомобиль</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0,2</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0,05 га на 1 автомобиль, но не менее 0,1 га</w:t>
            </w:r>
          </w:p>
        </w:tc>
        <w:tc>
          <w:tcPr>
            <w:tcW w:w="2495" w:type="dxa"/>
            <w:tcBorders>
              <w:top w:val="nil"/>
              <w:left w:val="single" w:sz="4" w:space="0" w:color="auto"/>
              <w:bottom w:val="single" w:sz="4" w:space="0" w:color="auto"/>
            </w:tcBorders>
          </w:tcPr>
          <w:p w:rsidR="006F1C98" w:rsidRPr="00D82D18" w:rsidRDefault="006F1C98" w:rsidP="007E7AF3">
            <w:pPr>
              <w:pStyle w:val="aff8"/>
              <w:rPr>
                <w:rFonts w:ascii="Times New Roman" w:hAnsi="Times New Roman"/>
              </w:rPr>
            </w:pPr>
          </w:p>
        </w:tc>
      </w:tr>
      <w:tr w:rsidR="006F1C98" w:rsidRPr="00D82D18" w:rsidTr="007E7AF3">
        <w:trPr>
          <w:trHeight w:val="20"/>
        </w:trPr>
        <w:tc>
          <w:tcPr>
            <w:tcW w:w="2218" w:type="dxa"/>
            <w:tcBorders>
              <w:top w:val="single" w:sz="4" w:space="0" w:color="auto"/>
              <w:bottom w:val="nil"/>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Аптеки групп:</w:t>
            </w:r>
          </w:p>
        </w:tc>
        <w:tc>
          <w:tcPr>
            <w:tcW w:w="970" w:type="dxa"/>
            <w:vMerge w:val="restart"/>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объект</w:t>
            </w:r>
          </w:p>
        </w:tc>
        <w:tc>
          <w:tcPr>
            <w:tcW w:w="2341" w:type="dxa"/>
            <w:vMerge w:val="restart"/>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по заданию на проектирование</w:t>
            </w:r>
          </w:p>
        </w:tc>
        <w:tc>
          <w:tcPr>
            <w:tcW w:w="1984" w:type="dxa"/>
            <w:tcBorders>
              <w:top w:val="single" w:sz="4" w:space="0" w:color="auto"/>
              <w:left w:val="single" w:sz="4" w:space="0" w:color="auto"/>
              <w:bottom w:val="nil"/>
              <w:right w:val="single" w:sz="4" w:space="0" w:color="auto"/>
            </w:tcBorders>
          </w:tcPr>
          <w:p w:rsidR="006F1C98" w:rsidRPr="00D82D18" w:rsidRDefault="006F1C98" w:rsidP="007E7AF3">
            <w:pPr>
              <w:pStyle w:val="aff8"/>
              <w:rPr>
                <w:rFonts w:ascii="Times New Roman" w:hAnsi="Times New Roman"/>
              </w:rPr>
            </w:pPr>
          </w:p>
        </w:tc>
        <w:tc>
          <w:tcPr>
            <w:tcW w:w="2495" w:type="dxa"/>
            <w:vMerge w:val="restart"/>
            <w:tcBorders>
              <w:top w:val="nil"/>
              <w:left w:val="single" w:sz="4" w:space="0" w:color="auto"/>
              <w:bottom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возможно встроенно-пристроенные, как правило, при амбулаториях и фельдшерско-акушерских пунктах. Радиус обслуживания не более 30 минут пешеходно-транспортной доступности</w:t>
            </w:r>
          </w:p>
        </w:tc>
      </w:tr>
      <w:tr w:rsidR="006F1C98" w:rsidRPr="00D82D18" w:rsidTr="007E7AF3">
        <w:trPr>
          <w:trHeight w:val="20"/>
        </w:trPr>
        <w:tc>
          <w:tcPr>
            <w:tcW w:w="2218" w:type="dxa"/>
            <w:tcBorders>
              <w:top w:val="nil"/>
              <w:bottom w:val="nil"/>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I - II</w:t>
            </w:r>
          </w:p>
        </w:tc>
        <w:tc>
          <w:tcPr>
            <w:tcW w:w="970" w:type="dxa"/>
            <w:vMerge/>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rPr>
                <w:rFonts w:ascii="Times New Roman" w:hAnsi="Times New Roman"/>
              </w:rPr>
            </w:pPr>
          </w:p>
        </w:tc>
        <w:tc>
          <w:tcPr>
            <w:tcW w:w="2341" w:type="dxa"/>
            <w:vMerge/>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rPr>
                <w:rFonts w:ascii="Times New Roman" w:hAnsi="Times New Roman"/>
              </w:rPr>
            </w:pPr>
          </w:p>
        </w:tc>
        <w:tc>
          <w:tcPr>
            <w:tcW w:w="1984" w:type="dxa"/>
            <w:tcBorders>
              <w:top w:val="nil"/>
              <w:left w:val="single" w:sz="4" w:space="0" w:color="auto"/>
              <w:bottom w:val="nil"/>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0,3 га</w:t>
            </w:r>
          </w:p>
        </w:tc>
        <w:tc>
          <w:tcPr>
            <w:tcW w:w="2495" w:type="dxa"/>
            <w:vMerge/>
            <w:tcBorders>
              <w:top w:val="nil"/>
              <w:left w:val="single" w:sz="4" w:space="0" w:color="auto"/>
              <w:bottom w:val="single" w:sz="4" w:space="0" w:color="auto"/>
            </w:tcBorders>
          </w:tcPr>
          <w:p w:rsidR="006F1C98" w:rsidRPr="00D82D18" w:rsidRDefault="006F1C98" w:rsidP="007E7AF3">
            <w:pPr>
              <w:pStyle w:val="aff8"/>
              <w:rPr>
                <w:rFonts w:ascii="Times New Roman" w:hAnsi="Times New Roman"/>
              </w:rPr>
            </w:pPr>
          </w:p>
        </w:tc>
      </w:tr>
      <w:tr w:rsidR="006F1C98" w:rsidRPr="00D82D18" w:rsidTr="007E7AF3">
        <w:trPr>
          <w:trHeight w:val="20"/>
        </w:trPr>
        <w:tc>
          <w:tcPr>
            <w:tcW w:w="2218" w:type="dxa"/>
            <w:tcBorders>
              <w:top w:val="nil"/>
              <w:bottom w:val="nil"/>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III - V</w:t>
            </w:r>
          </w:p>
        </w:tc>
        <w:tc>
          <w:tcPr>
            <w:tcW w:w="970" w:type="dxa"/>
            <w:vMerge/>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rPr>
                <w:rFonts w:ascii="Times New Roman" w:hAnsi="Times New Roman"/>
              </w:rPr>
            </w:pPr>
          </w:p>
        </w:tc>
        <w:tc>
          <w:tcPr>
            <w:tcW w:w="2341" w:type="dxa"/>
            <w:vMerge/>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rPr>
                <w:rFonts w:ascii="Times New Roman" w:hAnsi="Times New Roman"/>
              </w:rPr>
            </w:pPr>
          </w:p>
        </w:tc>
        <w:tc>
          <w:tcPr>
            <w:tcW w:w="1984" w:type="dxa"/>
            <w:tcBorders>
              <w:top w:val="nil"/>
              <w:left w:val="single" w:sz="4" w:space="0" w:color="auto"/>
              <w:bottom w:val="nil"/>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0,25 га</w:t>
            </w:r>
          </w:p>
        </w:tc>
        <w:tc>
          <w:tcPr>
            <w:tcW w:w="2495" w:type="dxa"/>
            <w:vMerge/>
            <w:tcBorders>
              <w:top w:val="nil"/>
              <w:left w:val="single" w:sz="4" w:space="0" w:color="auto"/>
              <w:bottom w:val="single" w:sz="4" w:space="0" w:color="auto"/>
            </w:tcBorders>
          </w:tcPr>
          <w:p w:rsidR="006F1C98" w:rsidRPr="00D82D18" w:rsidRDefault="006F1C98" w:rsidP="007E7AF3">
            <w:pPr>
              <w:pStyle w:val="aff8"/>
              <w:rPr>
                <w:rFonts w:ascii="Times New Roman" w:hAnsi="Times New Roman"/>
              </w:rPr>
            </w:pPr>
          </w:p>
        </w:tc>
      </w:tr>
      <w:tr w:rsidR="006F1C98" w:rsidRPr="00D82D18" w:rsidTr="007E7AF3">
        <w:trPr>
          <w:trHeight w:val="20"/>
        </w:trPr>
        <w:tc>
          <w:tcPr>
            <w:tcW w:w="2218" w:type="dxa"/>
            <w:tcBorders>
              <w:top w:val="nil"/>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VI - VIII</w:t>
            </w:r>
          </w:p>
        </w:tc>
        <w:tc>
          <w:tcPr>
            <w:tcW w:w="970" w:type="dxa"/>
            <w:vMerge/>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rPr>
                <w:rFonts w:ascii="Times New Roman" w:hAnsi="Times New Roman"/>
              </w:rPr>
            </w:pPr>
          </w:p>
        </w:tc>
        <w:tc>
          <w:tcPr>
            <w:tcW w:w="2341" w:type="dxa"/>
            <w:vMerge/>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rPr>
                <w:rFonts w:ascii="Times New Roman" w:hAnsi="Times New Roman"/>
              </w:rPr>
            </w:pPr>
          </w:p>
        </w:tc>
        <w:tc>
          <w:tcPr>
            <w:tcW w:w="1984" w:type="dxa"/>
            <w:tcBorders>
              <w:top w:val="nil"/>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0,2 га</w:t>
            </w:r>
          </w:p>
        </w:tc>
        <w:tc>
          <w:tcPr>
            <w:tcW w:w="2495" w:type="dxa"/>
            <w:vMerge/>
            <w:tcBorders>
              <w:top w:val="nil"/>
              <w:left w:val="single" w:sz="4" w:space="0" w:color="auto"/>
              <w:bottom w:val="single" w:sz="4" w:space="0" w:color="auto"/>
            </w:tcBorders>
          </w:tcPr>
          <w:p w:rsidR="006F1C98" w:rsidRPr="00D82D18" w:rsidRDefault="006F1C98" w:rsidP="007E7AF3">
            <w:pPr>
              <w:pStyle w:val="aff8"/>
              <w:rPr>
                <w:rFonts w:ascii="Times New Roman" w:hAnsi="Times New Roman"/>
              </w:rPr>
            </w:pP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Молочные кухни (для детей до 1 года)</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Порций в сутки на 1 ребенка</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4</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0,015 га на 1 тыс. порций в сутки, но не менее 0,15 га</w:t>
            </w:r>
          </w:p>
        </w:tc>
        <w:tc>
          <w:tcPr>
            <w:tcW w:w="2495" w:type="dxa"/>
            <w:tcBorders>
              <w:top w:val="nil"/>
              <w:left w:val="single" w:sz="4" w:space="0" w:color="auto"/>
              <w:bottom w:val="single" w:sz="4" w:space="0" w:color="auto"/>
            </w:tcBorders>
          </w:tcPr>
          <w:p w:rsidR="006F1C98" w:rsidRPr="00D82D18" w:rsidRDefault="006F1C98" w:rsidP="007E7AF3">
            <w:pPr>
              <w:pStyle w:val="aff8"/>
              <w:rPr>
                <w:rFonts w:ascii="Times New Roman" w:hAnsi="Times New Roman"/>
              </w:rPr>
            </w:pPr>
            <w:r w:rsidRPr="00D82D18">
              <w:rPr>
                <w:rFonts w:ascii="Times New Roman" w:hAnsi="Times New Roman"/>
              </w:rPr>
              <w:t>Радиус обслуживания не более 30 минут пешеходно-транспортной доступности</w:t>
            </w: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Раздаточные пункты молочных кухонь (для детей до 1 года)</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кв. м общей площади на 1 ребенка</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0,3</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по заданию на проектирование</w:t>
            </w:r>
          </w:p>
        </w:tc>
        <w:tc>
          <w:tcPr>
            <w:tcW w:w="2495" w:type="dxa"/>
            <w:tcBorders>
              <w:top w:val="nil"/>
              <w:left w:val="single" w:sz="4" w:space="0" w:color="auto"/>
              <w:bottom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Встроенные. Радиус обслуживания не более 30 минут пешеходно-транспортной доступности</w:t>
            </w: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Центр социального обслуживания пожилых граждан и инвалидов</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центр</w:t>
            </w:r>
          </w:p>
        </w:tc>
        <w:tc>
          <w:tcPr>
            <w:tcW w:w="4325" w:type="dxa"/>
            <w:gridSpan w:val="2"/>
            <w:vMerge w:val="restart"/>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по заданию на проектирование</w:t>
            </w:r>
          </w:p>
        </w:tc>
        <w:tc>
          <w:tcPr>
            <w:tcW w:w="2495" w:type="dxa"/>
            <w:vMerge w:val="restart"/>
            <w:tcBorders>
              <w:top w:val="nil"/>
              <w:left w:val="single" w:sz="4" w:space="0" w:color="auto"/>
              <w:bottom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возможно встроенно-пристроенные, 1 центр на жилой район</w:t>
            </w: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Центр социальной помощи семье и детям</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центр</w:t>
            </w:r>
          </w:p>
        </w:tc>
        <w:tc>
          <w:tcPr>
            <w:tcW w:w="4325" w:type="dxa"/>
            <w:gridSpan w:val="2"/>
            <w:vMerge/>
            <w:tcBorders>
              <w:top w:val="nil"/>
              <w:left w:val="single" w:sz="4" w:space="0" w:color="auto"/>
              <w:bottom w:val="single" w:sz="4" w:space="0" w:color="auto"/>
              <w:right w:val="single" w:sz="4" w:space="0" w:color="auto"/>
            </w:tcBorders>
          </w:tcPr>
          <w:p w:rsidR="006F1C98" w:rsidRPr="00D82D18" w:rsidRDefault="006F1C98" w:rsidP="007E7AF3">
            <w:pPr>
              <w:pStyle w:val="aff8"/>
              <w:rPr>
                <w:rFonts w:ascii="Times New Roman" w:hAnsi="Times New Roman"/>
              </w:rPr>
            </w:pPr>
          </w:p>
        </w:tc>
        <w:tc>
          <w:tcPr>
            <w:tcW w:w="2495" w:type="dxa"/>
            <w:vMerge/>
            <w:tcBorders>
              <w:top w:val="nil"/>
              <w:left w:val="single" w:sz="4" w:space="0" w:color="auto"/>
              <w:bottom w:val="single" w:sz="4" w:space="0" w:color="auto"/>
            </w:tcBorders>
          </w:tcPr>
          <w:p w:rsidR="006F1C98" w:rsidRPr="00D82D18" w:rsidRDefault="006F1C98" w:rsidP="007E7AF3">
            <w:pPr>
              <w:pStyle w:val="aff8"/>
              <w:rPr>
                <w:rFonts w:ascii="Times New Roman" w:hAnsi="Times New Roman"/>
              </w:rPr>
            </w:pPr>
          </w:p>
        </w:tc>
      </w:tr>
      <w:tr w:rsidR="006F1C98" w:rsidRPr="00D82D18" w:rsidTr="007E7AF3">
        <w:trPr>
          <w:trHeight w:val="20"/>
        </w:trPr>
        <w:tc>
          <w:tcPr>
            <w:tcW w:w="10008" w:type="dxa"/>
            <w:gridSpan w:val="5"/>
            <w:tcBorders>
              <w:top w:val="single" w:sz="4" w:space="0" w:color="auto"/>
              <w:bottom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b/>
              </w:rPr>
              <w:t>Учреждения культуры и искусства</w:t>
            </w: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 xml:space="preserve">Помещения для </w:t>
            </w:r>
            <w:r w:rsidRPr="00D82D18">
              <w:rPr>
                <w:rFonts w:ascii="Times New Roman" w:hAnsi="Times New Roman"/>
              </w:rPr>
              <w:lastRenderedPageBreak/>
              <w:t>культурно - массовой, воспитательной работы, досуга и любительской деятельности</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lastRenderedPageBreak/>
              <w:t xml:space="preserve">кв. м </w:t>
            </w:r>
            <w:r w:rsidRPr="00D82D18">
              <w:rPr>
                <w:rFonts w:ascii="Times New Roman" w:hAnsi="Times New Roman"/>
              </w:rPr>
              <w:lastRenderedPageBreak/>
              <w:t>общей площади</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lastRenderedPageBreak/>
              <w:t>50 - 60</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 xml:space="preserve">по заданию на </w:t>
            </w:r>
            <w:r w:rsidRPr="00D82D18">
              <w:rPr>
                <w:rFonts w:ascii="Times New Roman" w:hAnsi="Times New Roman"/>
              </w:rPr>
              <w:lastRenderedPageBreak/>
              <w:t>проектирование. Допускаются встроенные</w:t>
            </w:r>
          </w:p>
        </w:tc>
        <w:tc>
          <w:tcPr>
            <w:tcW w:w="2495" w:type="dxa"/>
            <w:tcBorders>
              <w:top w:val="nil"/>
              <w:left w:val="single" w:sz="4" w:space="0" w:color="auto"/>
              <w:bottom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lastRenderedPageBreak/>
              <w:t xml:space="preserve">рекомендуется </w:t>
            </w:r>
            <w:r w:rsidRPr="00D82D18">
              <w:rPr>
                <w:rFonts w:ascii="Times New Roman" w:hAnsi="Times New Roman"/>
              </w:rPr>
              <w:lastRenderedPageBreak/>
              <w:t>формировать единые комплексы для организации культурно-массовой, физкультурно-оздоровительной и воспитательной работы</w:t>
            </w: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lastRenderedPageBreak/>
              <w:t>Танцевальные залы</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место</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6</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по заданию на проектирование</w:t>
            </w:r>
          </w:p>
        </w:tc>
        <w:tc>
          <w:tcPr>
            <w:tcW w:w="2495" w:type="dxa"/>
            <w:vMerge w:val="restart"/>
            <w:tcBorders>
              <w:top w:val="nil"/>
              <w:left w:val="single" w:sz="4" w:space="0" w:color="auto"/>
              <w:bottom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 xml:space="preserve">для использования учащимися и населением (с суммированием нормативов) в пределах пешеходной доступности не более 500 м. </w:t>
            </w: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Клубы</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место</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80</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по заданию на проектирование</w:t>
            </w:r>
          </w:p>
        </w:tc>
        <w:tc>
          <w:tcPr>
            <w:tcW w:w="2495" w:type="dxa"/>
            <w:vMerge/>
            <w:tcBorders>
              <w:top w:val="nil"/>
              <w:left w:val="single" w:sz="4" w:space="0" w:color="auto"/>
              <w:bottom w:val="nil"/>
            </w:tcBorders>
          </w:tcPr>
          <w:p w:rsidR="006F1C98" w:rsidRPr="00D82D18" w:rsidRDefault="006F1C98" w:rsidP="007E7AF3">
            <w:pPr>
              <w:pStyle w:val="aff8"/>
              <w:rPr>
                <w:rFonts w:ascii="Times New Roman" w:hAnsi="Times New Roman"/>
              </w:rPr>
            </w:pP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Кинотеатры</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место</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30</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по заданию на проектирование</w:t>
            </w:r>
          </w:p>
        </w:tc>
        <w:tc>
          <w:tcPr>
            <w:tcW w:w="2495" w:type="dxa"/>
            <w:vMerge/>
            <w:tcBorders>
              <w:top w:val="nil"/>
              <w:left w:val="single" w:sz="4" w:space="0" w:color="auto"/>
              <w:bottom w:val="nil"/>
            </w:tcBorders>
          </w:tcPr>
          <w:p w:rsidR="006F1C98" w:rsidRPr="00D82D18" w:rsidRDefault="006F1C98" w:rsidP="007E7AF3">
            <w:pPr>
              <w:pStyle w:val="aff8"/>
              <w:rPr>
                <w:rFonts w:ascii="Times New Roman" w:hAnsi="Times New Roman"/>
              </w:rPr>
            </w:pPr>
          </w:p>
        </w:tc>
      </w:tr>
      <w:tr w:rsidR="006F1C98" w:rsidRPr="00D82D18" w:rsidTr="007E7AF3">
        <w:trPr>
          <w:trHeight w:val="20"/>
        </w:trPr>
        <w:tc>
          <w:tcPr>
            <w:tcW w:w="2218" w:type="dxa"/>
            <w:tcBorders>
              <w:top w:val="single" w:sz="4" w:space="0" w:color="auto"/>
              <w:bottom w:val="nil"/>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Клубы сельских поселений, тыс. чел.:</w:t>
            </w:r>
          </w:p>
        </w:tc>
        <w:tc>
          <w:tcPr>
            <w:tcW w:w="970" w:type="dxa"/>
            <w:vMerge w:val="restart"/>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место</w:t>
            </w:r>
          </w:p>
        </w:tc>
        <w:tc>
          <w:tcPr>
            <w:tcW w:w="2341" w:type="dxa"/>
            <w:tcBorders>
              <w:top w:val="single" w:sz="4" w:space="0" w:color="auto"/>
              <w:left w:val="single" w:sz="4" w:space="0" w:color="auto"/>
              <w:bottom w:val="nil"/>
              <w:right w:val="single" w:sz="4" w:space="0" w:color="auto"/>
            </w:tcBorders>
          </w:tcPr>
          <w:p w:rsidR="006F1C98" w:rsidRPr="00D82D18" w:rsidRDefault="006F1C98" w:rsidP="007E7AF3">
            <w:pPr>
              <w:pStyle w:val="aff8"/>
              <w:rPr>
                <w:rFonts w:ascii="Times New Roman" w:hAnsi="Times New Roman"/>
              </w:rPr>
            </w:pPr>
          </w:p>
        </w:tc>
        <w:tc>
          <w:tcPr>
            <w:tcW w:w="1984" w:type="dxa"/>
            <w:vMerge w:val="restart"/>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по заданию на проектирование</w:t>
            </w:r>
          </w:p>
        </w:tc>
        <w:tc>
          <w:tcPr>
            <w:tcW w:w="2495" w:type="dxa"/>
            <w:vMerge w:val="restart"/>
            <w:tcBorders>
              <w:top w:val="nil"/>
              <w:left w:val="single" w:sz="4" w:space="0" w:color="auto"/>
              <w:bottom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меньшую вместимость клубов и библиотек следует принимать для больших поселений</w:t>
            </w:r>
          </w:p>
        </w:tc>
      </w:tr>
      <w:tr w:rsidR="006F1C98" w:rsidRPr="00D82D18" w:rsidTr="007E7AF3">
        <w:trPr>
          <w:trHeight w:val="20"/>
        </w:trPr>
        <w:tc>
          <w:tcPr>
            <w:tcW w:w="2218" w:type="dxa"/>
            <w:tcBorders>
              <w:top w:val="nil"/>
              <w:bottom w:val="nil"/>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свыше 0,2 до 1</w:t>
            </w:r>
          </w:p>
        </w:tc>
        <w:tc>
          <w:tcPr>
            <w:tcW w:w="970" w:type="dxa"/>
            <w:vMerge/>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rPr>
                <w:rFonts w:ascii="Times New Roman" w:hAnsi="Times New Roman"/>
              </w:rPr>
            </w:pPr>
          </w:p>
        </w:tc>
        <w:tc>
          <w:tcPr>
            <w:tcW w:w="2341" w:type="dxa"/>
            <w:tcBorders>
              <w:top w:val="nil"/>
              <w:left w:val="single" w:sz="4" w:space="0" w:color="auto"/>
              <w:bottom w:val="nil"/>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500 - 300</w:t>
            </w:r>
          </w:p>
        </w:tc>
        <w:tc>
          <w:tcPr>
            <w:tcW w:w="1984" w:type="dxa"/>
            <w:vMerge/>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rPr>
                <w:rFonts w:ascii="Times New Roman" w:hAnsi="Times New Roman"/>
              </w:rPr>
            </w:pPr>
          </w:p>
        </w:tc>
        <w:tc>
          <w:tcPr>
            <w:tcW w:w="2495" w:type="dxa"/>
            <w:vMerge/>
            <w:tcBorders>
              <w:top w:val="nil"/>
              <w:left w:val="single" w:sz="4" w:space="0" w:color="auto"/>
              <w:bottom w:val="single" w:sz="4" w:space="0" w:color="auto"/>
            </w:tcBorders>
          </w:tcPr>
          <w:p w:rsidR="006F1C98" w:rsidRPr="00D82D18" w:rsidRDefault="006F1C98" w:rsidP="007E7AF3">
            <w:pPr>
              <w:pStyle w:val="aff8"/>
              <w:rPr>
                <w:rFonts w:ascii="Times New Roman" w:hAnsi="Times New Roman"/>
              </w:rPr>
            </w:pPr>
          </w:p>
        </w:tc>
      </w:tr>
      <w:tr w:rsidR="006F1C98" w:rsidRPr="00D82D18" w:rsidTr="007E7AF3">
        <w:trPr>
          <w:trHeight w:val="20"/>
        </w:trPr>
        <w:tc>
          <w:tcPr>
            <w:tcW w:w="2218" w:type="dxa"/>
            <w:tcBorders>
              <w:top w:val="nil"/>
              <w:bottom w:val="nil"/>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свыше 1 до 3</w:t>
            </w:r>
          </w:p>
        </w:tc>
        <w:tc>
          <w:tcPr>
            <w:tcW w:w="970" w:type="dxa"/>
            <w:vMerge/>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rPr>
                <w:rFonts w:ascii="Times New Roman" w:hAnsi="Times New Roman"/>
              </w:rPr>
            </w:pPr>
          </w:p>
        </w:tc>
        <w:tc>
          <w:tcPr>
            <w:tcW w:w="2341" w:type="dxa"/>
            <w:tcBorders>
              <w:top w:val="nil"/>
              <w:left w:val="single" w:sz="4" w:space="0" w:color="auto"/>
              <w:bottom w:val="nil"/>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300 - 230</w:t>
            </w:r>
          </w:p>
        </w:tc>
        <w:tc>
          <w:tcPr>
            <w:tcW w:w="1984" w:type="dxa"/>
            <w:vMerge/>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rPr>
                <w:rFonts w:ascii="Times New Roman" w:hAnsi="Times New Roman"/>
              </w:rPr>
            </w:pPr>
          </w:p>
        </w:tc>
        <w:tc>
          <w:tcPr>
            <w:tcW w:w="2495" w:type="dxa"/>
            <w:vMerge/>
            <w:tcBorders>
              <w:top w:val="nil"/>
              <w:left w:val="single" w:sz="4" w:space="0" w:color="auto"/>
              <w:bottom w:val="single" w:sz="4" w:space="0" w:color="auto"/>
            </w:tcBorders>
          </w:tcPr>
          <w:p w:rsidR="006F1C98" w:rsidRPr="00D82D18" w:rsidRDefault="006F1C98" w:rsidP="007E7AF3">
            <w:pPr>
              <w:pStyle w:val="aff8"/>
              <w:rPr>
                <w:rFonts w:ascii="Times New Roman" w:hAnsi="Times New Roman"/>
              </w:rPr>
            </w:pPr>
          </w:p>
        </w:tc>
      </w:tr>
      <w:tr w:rsidR="006F1C98" w:rsidRPr="00D82D18" w:rsidTr="007E7AF3">
        <w:trPr>
          <w:trHeight w:val="20"/>
        </w:trPr>
        <w:tc>
          <w:tcPr>
            <w:tcW w:w="2218" w:type="dxa"/>
            <w:tcBorders>
              <w:top w:val="nil"/>
              <w:bottom w:val="nil"/>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свыше 3 до 5</w:t>
            </w:r>
          </w:p>
        </w:tc>
        <w:tc>
          <w:tcPr>
            <w:tcW w:w="970" w:type="dxa"/>
            <w:vMerge/>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rPr>
                <w:rFonts w:ascii="Times New Roman" w:hAnsi="Times New Roman"/>
              </w:rPr>
            </w:pPr>
          </w:p>
        </w:tc>
        <w:tc>
          <w:tcPr>
            <w:tcW w:w="2341" w:type="dxa"/>
            <w:tcBorders>
              <w:top w:val="nil"/>
              <w:left w:val="single" w:sz="4" w:space="0" w:color="auto"/>
              <w:bottom w:val="nil"/>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230 - 190</w:t>
            </w:r>
          </w:p>
        </w:tc>
        <w:tc>
          <w:tcPr>
            <w:tcW w:w="1984" w:type="dxa"/>
            <w:vMerge/>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rPr>
                <w:rFonts w:ascii="Times New Roman" w:hAnsi="Times New Roman"/>
              </w:rPr>
            </w:pPr>
          </w:p>
        </w:tc>
        <w:tc>
          <w:tcPr>
            <w:tcW w:w="2495" w:type="dxa"/>
            <w:vMerge/>
            <w:tcBorders>
              <w:top w:val="nil"/>
              <w:left w:val="single" w:sz="4" w:space="0" w:color="auto"/>
              <w:bottom w:val="single" w:sz="4" w:space="0" w:color="auto"/>
            </w:tcBorders>
          </w:tcPr>
          <w:p w:rsidR="006F1C98" w:rsidRPr="00D82D18" w:rsidRDefault="006F1C98" w:rsidP="007E7AF3">
            <w:pPr>
              <w:pStyle w:val="aff8"/>
              <w:rPr>
                <w:rFonts w:ascii="Times New Roman" w:hAnsi="Times New Roman"/>
              </w:rPr>
            </w:pPr>
          </w:p>
        </w:tc>
      </w:tr>
      <w:tr w:rsidR="006F1C98" w:rsidRPr="00D82D18" w:rsidTr="007E7AF3">
        <w:trPr>
          <w:trHeight w:val="20"/>
        </w:trPr>
        <w:tc>
          <w:tcPr>
            <w:tcW w:w="2218" w:type="dxa"/>
            <w:tcBorders>
              <w:top w:val="nil"/>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свыше 5 до 10</w:t>
            </w:r>
          </w:p>
        </w:tc>
        <w:tc>
          <w:tcPr>
            <w:tcW w:w="970" w:type="dxa"/>
            <w:vMerge/>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rPr>
                <w:rFonts w:ascii="Times New Roman" w:hAnsi="Times New Roman"/>
              </w:rPr>
            </w:pPr>
          </w:p>
        </w:tc>
        <w:tc>
          <w:tcPr>
            <w:tcW w:w="2341" w:type="dxa"/>
            <w:tcBorders>
              <w:top w:val="nil"/>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190 - 140</w:t>
            </w:r>
          </w:p>
        </w:tc>
        <w:tc>
          <w:tcPr>
            <w:tcW w:w="1984" w:type="dxa"/>
            <w:vMerge/>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rPr>
                <w:rFonts w:ascii="Times New Roman" w:hAnsi="Times New Roman"/>
              </w:rPr>
            </w:pPr>
          </w:p>
        </w:tc>
        <w:tc>
          <w:tcPr>
            <w:tcW w:w="2495" w:type="dxa"/>
            <w:vMerge/>
            <w:tcBorders>
              <w:top w:val="nil"/>
              <w:left w:val="single" w:sz="4" w:space="0" w:color="auto"/>
              <w:bottom w:val="single" w:sz="4" w:space="0" w:color="auto"/>
            </w:tcBorders>
          </w:tcPr>
          <w:p w:rsidR="006F1C98" w:rsidRPr="00D82D18" w:rsidRDefault="006F1C98" w:rsidP="007E7AF3">
            <w:pPr>
              <w:pStyle w:val="aff8"/>
              <w:rPr>
                <w:rFonts w:ascii="Times New Roman" w:hAnsi="Times New Roman"/>
              </w:rPr>
            </w:pPr>
          </w:p>
        </w:tc>
      </w:tr>
      <w:tr w:rsidR="006F1C98" w:rsidRPr="00D82D18" w:rsidTr="007E7AF3">
        <w:trPr>
          <w:trHeight w:val="20"/>
        </w:trPr>
        <w:tc>
          <w:tcPr>
            <w:tcW w:w="2218" w:type="dxa"/>
            <w:vMerge w:val="restart"/>
            <w:tcBorders>
              <w:top w:val="single" w:sz="4" w:space="0" w:color="auto"/>
              <w:bottom w:val="nil"/>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Сельские массовые библиотеки, тыс. чел.:</w:t>
            </w:r>
          </w:p>
        </w:tc>
        <w:tc>
          <w:tcPr>
            <w:tcW w:w="970" w:type="dxa"/>
            <w:vMerge w:val="restart"/>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тыс. единиц хранения / место</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rPr>
                <w:rFonts w:ascii="Times New Roman" w:hAnsi="Times New Roman"/>
              </w:rPr>
            </w:pPr>
          </w:p>
        </w:tc>
        <w:tc>
          <w:tcPr>
            <w:tcW w:w="1984" w:type="dxa"/>
            <w:vMerge w:val="restart"/>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по заданию на проектирование</w:t>
            </w:r>
          </w:p>
        </w:tc>
        <w:tc>
          <w:tcPr>
            <w:tcW w:w="2495" w:type="dxa"/>
            <w:vMerge w:val="restart"/>
            <w:tcBorders>
              <w:top w:val="nil"/>
              <w:left w:val="single" w:sz="4" w:space="0" w:color="auto"/>
              <w:bottom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зона обслуживания в пределах 30-минутной доступности</w:t>
            </w:r>
          </w:p>
        </w:tc>
      </w:tr>
      <w:tr w:rsidR="006F1C98" w:rsidRPr="00D82D18" w:rsidTr="007E7AF3">
        <w:trPr>
          <w:trHeight w:val="20"/>
        </w:trPr>
        <w:tc>
          <w:tcPr>
            <w:tcW w:w="2218" w:type="dxa"/>
            <w:vMerge/>
            <w:tcBorders>
              <w:top w:val="single" w:sz="4" w:space="0" w:color="auto"/>
              <w:bottom w:val="nil"/>
              <w:right w:val="single" w:sz="4" w:space="0" w:color="auto"/>
            </w:tcBorders>
          </w:tcPr>
          <w:p w:rsidR="006F1C98" w:rsidRPr="00D82D18" w:rsidRDefault="006F1C98" w:rsidP="007E7AF3">
            <w:pPr>
              <w:pStyle w:val="aff8"/>
              <w:rPr>
                <w:rFonts w:ascii="Times New Roman" w:hAnsi="Times New Roman"/>
              </w:rPr>
            </w:pPr>
          </w:p>
        </w:tc>
        <w:tc>
          <w:tcPr>
            <w:tcW w:w="970" w:type="dxa"/>
            <w:vMerge/>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rPr>
                <w:rFonts w:ascii="Times New Roman" w:hAnsi="Times New Roman"/>
              </w:rPr>
            </w:pP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noProof/>
              </w:rPr>
              <w:drawing>
                <wp:inline distT="0" distB="0" distL="0" distR="0">
                  <wp:extent cx="600075" cy="428625"/>
                  <wp:effectExtent l="0" t="0" r="0" b="0"/>
                  <wp:docPr id="6"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89" cstate="print"/>
                          <a:srcRect/>
                          <a:stretch>
                            <a:fillRect/>
                          </a:stretch>
                        </pic:blipFill>
                        <pic:spPr bwMode="auto">
                          <a:xfrm>
                            <a:off x="0" y="0"/>
                            <a:ext cx="600075" cy="428625"/>
                          </a:xfrm>
                          <a:prstGeom prst="rect">
                            <a:avLst/>
                          </a:prstGeom>
                          <a:noFill/>
                          <a:ln w="9525">
                            <a:noFill/>
                            <a:miter lim="800000"/>
                            <a:headEnd/>
                            <a:tailEnd/>
                          </a:ln>
                        </pic:spPr>
                      </pic:pic>
                    </a:graphicData>
                  </a:graphic>
                </wp:inline>
              </w:drawing>
            </w:r>
          </w:p>
        </w:tc>
        <w:tc>
          <w:tcPr>
            <w:tcW w:w="1984" w:type="dxa"/>
            <w:vMerge/>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rPr>
                <w:rFonts w:ascii="Times New Roman" w:hAnsi="Times New Roman"/>
              </w:rPr>
            </w:pPr>
          </w:p>
        </w:tc>
        <w:tc>
          <w:tcPr>
            <w:tcW w:w="2495" w:type="dxa"/>
            <w:vMerge/>
            <w:tcBorders>
              <w:top w:val="nil"/>
              <w:left w:val="single" w:sz="4" w:space="0" w:color="auto"/>
              <w:bottom w:val="single" w:sz="4" w:space="0" w:color="auto"/>
            </w:tcBorders>
          </w:tcPr>
          <w:p w:rsidR="006F1C98" w:rsidRPr="00D82D18" w:rsidRDefault="006F1C98" w:rsidP="007E7AF3">
            <w:pPr>
              <w:pStyle w:val="aff8"/>
              <w:rPr>
                <w:rFonts w:ascii="Times New Roman" w:hAnsi="Times New Roman"/>
              </w:rPr>
            </w:pPr>
          </w:p>
        </w:tc>
      </w:tr>
      <w:tr w:rsidR="006F1C98" w:rsidRPr="00D82D18" w:rsidTr="007E7AF3">
        <w:trPr>
          <w:trHeight w:val="467"/>
        </w:trPr>
        <w:tc>
          <w:tcPr>
            <w:tcW w:w="2218" w:type="dxa"/>
            <w:tcBorders>
              <w:top w:val="nil"/>
              <w:bottom w:val="nil"/>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свыше 1 до 3</w:t>
            </w:r>
          </w:p>
        </w:tc>
        <w:tc>
          <w:tcPr>
            <w:tcW w:w="970" w:type="dxa"/>
            <w:vMerge/>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rPr>
                <w:rFonts w:ascii="Times New Roman" w:hAnsi="Times New Roman"/>
              </w:rPr>
            </w:pP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noProof/>
              </w:rPr>
              <w:drawing>
                <wp:inline distT="0" distB="0" distL="0" distR="0">
                  <wp:extent cx="476250" cy="428625"/>
                  <wp:effectExtent l="0" t="0" r="0" b="0"/>
                  <wp:docPr id="5"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90" cstate="print"/>
                          <a:srcRect/>
                          <a:stretch>
                            <a:fillRect/>
                          </a:stretch>
                        </pic:blipFill>
                        <pic:spPr bwMode="auto">
                          <a:xfrm>
                            <a:off x="0" y="0"/>
                            <a:ext cx="476250" cy="428625"/>
                          </a:xfrm>
                          <a:prstGeom prst="rect">
                            <a:avLst/>
                          </a:prstGeom>
                          <a:noFill/>
                          <a:ln w="9525">
                            <a:noFill/>
                            <a:miter lim="800000"/>
                            <a:headEnd/>
                            <a:tailEnd/>
                          </a:ln>
                        </pic:spPr>
                      </pic:pic>
                    </a:graphicData>
                  </a:graphic>
                </wp:inline>
              </w:drawing>
            </w:r>
          </w:p>
        </w:tc>
        <w:tc>
          <w:tcPr>
            <w:tcW w:w="1984" w:type="dxa"/>
            <w:vMerge/>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rPr>
                <w:rFonts w:ascii="Times New Roman" w:hAnsi="Times New Roman"/>
              </w:rPr>
            </w:pPr>
          </w:p>
        </w:tc>
        <w:tc>
          <w:tcPr>
            <w:tcW w:w="2495" w:type="dxa"/>
            <w:vMerge/>
            <w:tcBorders>
              <w:top w:val="nil"/>
              <w:left w:val="single" w:sz="4" w:space="0" w:color="auto"/>
              <w:bottom w:val="single" w:sz="4" w:space="0" w:color="auto"/>
            </w:tcBorders>
          </w:tcPr>
          <w:p w:rsidR="006F1C98" w:rsidRPr="00D82D18" w:rsidRDefault="006F1C98" w:rsidP="007E7AF3">
            <w:pPr>
              <w:pStyle w:val="aff8"/>
              <w:rPr>
                <w:rFonts w:ascii="Times New Roman" w:hAnsi="Times New Roman"/>
              </w:rPr>
            </w:pPr>
          </w:p>
        </w:tc>
      </w:tr>
      <w:tr w:rsidR="006F1C98" w:rsidRPr="00D82D18" w:rsidTr="007E7AF3">
        <w:trPr>
          <w:trHeight w:val="20"/>
        </w:trPr>
        <w:tc>
          <w:tcPr>
            <w:tcW w:w="2218" w:type="dxa"/>
            <w:tcBorders>
              <w:top w:val="nil"/>
              <w:bottom w:val="nil"/>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свыше 3 до 5</w:t>
            </w:r>
          </w:p>
        </w:tc>
        <w:tc>
          <w:tcPr>
            <w:tcW w:w="970" w:type="dxa"/>
            <w:vMerge/>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rPr>
                <w:rFonts w:ascii="Times New Roman" w:hAnsi="Times New Roman"/>
              </w:rPr>
            </w:pPr>
          </w:p>
        </w:tc>
        <w:tc>
          <w:tcPr>
            <w:tcW w:w="2341" w:type="dxa"/>
            <w:vMerge w:val="restart"/>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noProof/>
              </w:rPr>
              <w:drawing>
                <wp:inline distT="0" distB="0" distL="0" distR="0">
                  <wp:extent cx="600075" cy="428625"/>
                  <wp:effectExtent l="0" t="0" r="0" b="0"/>
                  <wp:docPr id="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91" cstate="print"/>
                          <a:srcRect/>
                          <a:stretch>
                            <a:fillRect/>
                          </a:stretch>
                        </pic:blipFill>
                        <pic:spPr bwMode="auto">
                          <a:xfrm>
                            <a:off x="0" y="0"/>
                            <a:ext cx="600075" cy="428625"/>
                          </a:xfrm>
                          <a:prstGeom prst="rect">
                            <a:avLst/>
                          </a:prstGeom>
                          <a:noFill/>
                          <a:ln w="9525">
                            <a:noFill/>
                            <a:miter lim="800000"/>
                            <a:headEnd/>
                            <a:tailEnd/>
                          </a:ln>
                        </pic:spPr>
                      </pic:pic>
                    </a:graphicData>
                  </a:graphic>
                </wp:inline>
              </w:drawing>
            </w:r>
          </w:p>
        </w:tc>
        <w:tc>
          <w:tcPr>
            <w:tcW w:w="1984" w:type="dxa"/>
            <w:vMerge/>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rPr>
                <w:rFonts w:ascii="Times New Roman" w:hAnsi="Times New Roman"/>
              </w:rPr>
            </w:pPr>
          </w:p>
        </w:tc>
        <w:tc>
          <w:tcPr>
            <w:tcW w:w="2495" w:type="dxa"/>
            <w:vMerge/>
            <w:tcBorders>
              <w:top w:val="nil"/>
              <w:left w:val="single" w:sz="4" w:space="0" w:color="auto"/>
              <w:bottom w:val="single" w:sz="4" w:space="0" w:color="auto"/>
            </w:tcBorders>
          </w:tcPr>
          <w:p w:rsidR="006F1C98" w:rsidRPr="00D82D18" w:rsidRDefault="006F1C98" w:rsidP="007E7AF3">
            <w:pPr>
              <w:pStyle w:val="aff8"/>
              <w:rPr>
                <w:rFonts w:ascii="Times New Roman" w:hAnsi="Times New Roman"/>
              </w:rPr>
            </w:pPr>
          </w:p>
        </w:tc>
      </w:tr>
      <w:tr w:rsidR="006F1C98" w:rsidRPr="00D82D18" w:rsidTr="007E7AF3">
        <w:trPr>
          <w:trHeight w:val="20"/>
        </w:trPr>
        <w:tc>
          <w:tcPr>
            <w:tcW w:w="2218" w:type="dxa"/>
            <w:tcBorders>
              <w:top w:val="nil"/>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свыше 5 до 10</w:t>
            </w:r>
          </w:p>
        </w:tc>
        <w:tc>
          <w:tcPr>
            <w:tcW w:w="970" w:type="dxa"/>
            <w:vMerge/>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rPr>
                <w:rFonts w:ascii="Times New Roman" w:hAnsi="Times New Roman"/>
              </w:rPr>
            </w:pPr>
          </w:p>
        </w:tc>
        <w:tc>
          <w:tcPr>
            <w:tcW w:w="2341" w:type="dxa"/>
            <w:vMerge/>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rPr>
                <w:rFonts w:ascii="Times New Roman" w:hAnsi="Times New Roman"/>
              </w:rPr>
            </w:pPr>
          </w:p>
        </w:tc>
        <w:tc>
          <w:tcPr>
            <w:tcW w:w="1984" w:type="dxa"/>
            <w:vMerge/>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rPr>
                <w:rFonts w:ascii="Times New Roman" w:hAnsi="Times New Roman"/>
              </w:rPr>
            </w:pPr>
          </w:p>
        </w:tc>
        <w:tc>
          <w:tcPr>
            <w:tcW w:w="2495" w:type="dxa"/>
            <w:vMerge/>
            <w:tcBorders>
              <w:top w:val="nil"/>
              <w:left w:val="single" w:sz="4" w:space="0" w:color="auto"/>
              <w:bottom w:val="single" w:sz="4" w:space="0" w:color="auto"/>
            </w:tcBorders>
          </w:tcPr>
          <w:p w:rsidR="006F1C98" w:rsidRPr="00D82D18" w:rsidRDefault="006F1C98" w:rsidP="007E7AF3">
            <w:pPr>
              <w:pStyle w:val="aff8"/>
              <w:rPr>
                <w:rFonts w:ascii="Times New Roman" w:hAnsi="Times New Roman"/>
              </w:rPr>
            </w:pPr>
          </w:p>
        </w:tc>
      </w:tr>
      <w:tr w:rsidR="006F1C98" w:rsidRPr="00D82D18" w:rsidTr="007E7AF3">
        <w:trPr>
          <w:trHeight w:val="20"/>
        </w:trPr>
        <w:tc>
          <w:tcPr>
            <w:tcW w:w="10008" w:type="dxa"/>
            <w:gridSpan w:val="5"/>
            <w:tcBorders>
              <w:top w:val="single" w:sz="4" w:space="0" w:color="auto"/>
              <w:bottom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b/>
              </w:rPr>
              <w:t>Физкультурно-спортивные сооружения</w:t>
            </w: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Территория плоскостных спортивных сооружений</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объект</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0,9 га</w:t>
            </w:r>
          </w:p>
        </w:tc>
        <w:tc>
          <w:tcPr>
            <w:tcW w:w="2495" w:type="dxa"/>
            <w:vMerge w:val="restart"/>
            <w:tcBorders>
              <w:top w:val="nil"/>
              <w:left w:val="single" w:sz="4" w:space="0" w:color="auto"/>
              <w:bottom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 xml:space="preserve">физкультурно-спортивные сооружения сети 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Для малых населенных пунктов нормы расчета залов и бассейнов необходимо принимать с учетом </w:t>
            </w:r>
            <w:r w:rsidRPr="00D82D18">
              <w:rPr>
                <w:rFonts w:ascii="Times New Roman" w:hAnsi="Times New Roman"/>
              </w:rPr>
              <w:lastRenderedPageBreak/>
              <w:t xml:space="preserve">минимальной вместимости объектов по технологическим требованиям. </w:t>
            </w:r>
          </w:p>
          <w:p w:rsidR="006F1C98" w:rsidRPr="00D82D18" w:rsidRDefault="006F1C98" w:rsidP="007E7AF3">
            <w:pPr>
              <w:pStyle w:val="afff1"/>
              <w:rPr>
                <w:rFonts w:ascii="Times New Roman" w:hAnsi="Times New Roman"/>
              </w:rPr>
            </w:pPr>
            <w:r w:rsidRPr="00D82D18">
              <w:rPr>
                <w:rFonts w:ascii="Times New Roman" w:hAnsi="Times New Roman"/>
              </w:rPr>
              <w:t>Радиус обслуживания помещений для физкультурно-оздоровительных занятий - 500 м</w:t>
            </w: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Помещения для физкультурно-оздоровительных занятий в микрорайоне</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кв. м общей площади</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80</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по заданию на проектирование</w:t>
            </w:r>
          </w:p>
        </w:tc>
        <w:tc>
          <w:tcPr>
            <w:tcW w:w="2495" w:type="dxa"/>
            <w:vMerge/>
            <w:tcBorders>
              <w:top w:val="nil"/>
              <w:left w:val="single" w:sz="4" w:space="0" w:color="auto"/>
              <w:bottom w:val="nil"/>
            </w:tcBorders>
          </w:tcPr>
          <w:p w:rsidR="006F1C98" w:rsidRPr="00D82D18" w:rsidRDefault="006F1C98" w:rsidP="007E7AF3">
            <w:pPr>
              <w:pStyle w:val="aff8"/>
              <w:rPr>
                <w:rFonts w:ascii="Times New Roman" w:hAnsi="Times New Roman"/>
              </w:rPr>
            </w:pP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Спортивный зал общего пользования</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кв. м общей площади</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80</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по заданию на проектирование</w:t>
            </w:r>
          </w:p>
        </w:tc>
        <w:tc>
          <w:tcPr>
            <w:tcW w:w="2495" w:type="dxa"/>
            <w:vMerge/>
            <w:tcBorders>
              <w:top w:val="nil"/>
              <w:left w:val="single" w:sz="4" w:space="0" w:color="auto"/>
              <w:bottom w:val="nil"/>
            </w:tcBorders>
          </w:tcPr>
          <w:p w:rsidR="006F1C98" w:rsidRPr="00D82D18" w:rsidRDefault="006F1C98" w:rsidP="007E7AF3">
            <w:pPr>
              <w:pStyle w:val="aff8"/>
              <w:rPr>
                <w:rFonts w:ascii="Times New Roman" w:hAnsi="Times New Roman"/>
              </w:rPr>
            </w:pP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Спортивно-тренажерный зал повседневного обслуживания</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кв. м общей площади</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80</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по заданию на проектирование</w:t>
            </w:r>
          </w:p>
        </w:tc>
        <w:tc>
          <w:tcPr>
            <w:tcW w:w="2495" w:type="dxa"/>
            <w:vMerge/>
            <w:tcBorders>
              <w:top w:val="nil"/>
              <w:left w:val="single" w:sz="4" w:space="0" w:color="auto"/>
              <w:bottom w:val="nil"/>
            </w:tcBorders>
          </w:tcPr>
          <w:p w:rsidR="006F1C98" w:rsidRPr="00D82D18" w:rsidRDefault="006F1C98" w:rsidP="007E7AF3">
            <w:pPr>
              <w:pStyle w:val="aff8"/>
              <w:rPr>
                <w:rFonts w:ascii="Times New Roman" w:hAnsi="Times New Roman"/>
              </w:rPr>
            </w:pP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Бассейн (открытый и закрытый общего пользования)</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кв. м зеркала воды</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25</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по заданию на проектирование</w:t>
            </w:r>
          </w:p>
        </w:tc>
        <w:tc>
          <w:tcPr>
            <w:tcW w:w="2495" w:type="dxa"/>
            <w:vMerge/>
            <w:tcBorders>
              <w:top w:val="nil"/>
              <w:left w:val="single" w:sz="4" w:space="0" w:color="auto"/>
              <w:bottom w:val="nil"/>
            </w:tcBorders>
          </w:tcPr>
          <w:p w:rsidR="006F1C98" w:rsidRPr="00D82D18" w:rsidRDefault="006F1C98" w:rsidP="007E7AF3">
            <w:pPr>
              <w:pStyle w:val="aff8"/>
              <w:rPr>
                <w:rFonts w:ascii="Times New Roman" w:hAnsi="Times New Roman"/>
              </w:rPr>
            </w:pP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 xml:space="preserve">Детско-юношеская </w:t>
            </w:r>
            <w:r w:rsidRPr="00D82D18">
              <w:rPr>
                <w:rFonts w:ascii="Times New Roman" w:hAnsi="Times New Roman"/>
              </w:rPr>
              <w:lastRenderedPageBreak/>
              <w:t>спортивная школа</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lastRenderedPageBreak/>
              <w:t xml:space="preserve">кв. м </w:t>
            </w:r>
            <w:r w:rsidRPr="00D82D18">
              <w:rPr>
                <w:rFonts w:ascii="Times New Roman" w:hAnsi="Times New Roman"/>
              </w:rPr>
              <w:lastRenderedPageBreak/>
              <w:t>общей площади</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lastRenderedPageBreak/>
              <w:t>10</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1,5 га на объект</w:t>
            </w:r>
          </w:p>
        </w:tc>
        <w:tc>
          <w:tcPr>
            <w:tcW w:w="2495" w:type="dxa"/>
            <w:vMerge/>
            <w:tcBorders>
              <w:top w:val="nil"/>
              <w:left w:val="single" w:sz="4" w:space="0" w:color="auto"/>
              <w:bottom w:val="nil"/>
            </w:tcBorders>
          </w:tcPr>
          <w:p w:rsidR="006F1C98" w:rsidRPr="00D82D18" w:rsidRDefault="006F1C98" w:rsidP="007E7AF3">
            <w:pPr>
              <w:pStyle w:val="aff8"/>
              <w:rPr>
                <w:rFonts w:ascii="Times New Roman" w:hAnsi="Times New Roman"/>
              </w:rPr>
            </w:pP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lastRenderedPageBreak/>
              <w:t>Спортивно-досуговый центр на территориях малоэтажной застройки в городах и пригородных поселениях</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кв. м общей площади</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300</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0,5 га на объект</w:t>
            </w:r>
          </w:p>
        </w:tc>
        <w:tc>
          <w:tcPr>
            <w:tcW w:w="2495" w:type="dxa"/>
            <w:vMerge/>
            <w:tcBorders>
              <w:top w:val="nil"/>
              <w:left w:val="single" w:sz="4" w:space="0" w:color="auto"/>
              <w:bottom w:val="single" w:sz="4" w:space="0" w:color="auto"/>
            </w:tcBorders>
          </w:tcPr>
          <w:p w:rsidR="006F1C98" w:rsidRPr="00D82D18" w:rsidRDefault="006F1C98" w:rsidP="007E7AF3">
            <w:pPr>
              <w:pStyle w:val="aff8"/>
              <w:rPr>
                <w:rFonts w:ascii="Times New Roman" w:hAnsi="Times New Roman"/>
              </w:rPr>
            </w:pPr>
          </w:p>
        </w:tc>
      </w:tr>
      <w:tr w:rsidR="006F1C98" w:rsidRPr="00D82D18" w:rsidTr="007E7AF3">
        <w:trPr>
          <w:trHeight w:val="20"/>
        </w:trPr>
        <w:tc>
          <w:tcPr>
            <w:tcW w:w="10008" w:type="dxa"/>
            <w:gridSpan w:val="5"/>
            <w:tcBorders>
              <w:top w:val="single" w:sz="4" w:space="0" w:color="auto"/>
              <w:bottom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b/>
              </w:rPr>
              <w:t>Торговля и общественное питание</w:t>
            </w: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Торговый центр</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кв. м торг. площади</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300</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при торговой площади, кв.м:</w:t>
            </w:r>
          </w:p>
          <w:p w:rsidR="006F1C98" w:rsidRPr="00D82D18" w:rsidRDefault="006F1C98" w:rsidP="007E7AF3">
            <w:pPr>
              <w:pStyle w:val="afff1"/>
              <w:rPr>
                <w:rFonts w:ascii="Times New Roman" w:hAnsi="Times New Roman"/>
              </w:rPr>
            </w:pPr>
            <w:r w:rsidRPr="00D82D18">
              <w:rPr>
                <w:rFonts w:ascii="Times New Roman" w:hAnsi="Times New Roman"/>
              </w:rPr>
              <w:t>до 250 - 0,08 га на 100 кв. м торговой площади;</w:t>
            </w:r>
          </w:p>
          <w:p w:rsidR="006F1C98" w:rsidRPr="00D82D18" w:rsidRDefault="006F1C98" w:rsidP="007E7AF3">
            <w:pPr>
              <w:pStyle w:val="afff1"/>
              <w:rPr>
                <w:rFonts w:ascii="Times New Roman" w:hAnsi="Times New Roman"/>
              </w:rPr>
            </w:pPr>
            <w:r w:rsidRPr="00D82D18">
              <w:rPr>
                <w:rFonts w:ascii="Times New Roman" w:hAnsi="Times New Roman"/>
              </w:rPr>
              <w:t>от 250 до 650 - 0,08 - 0,06 кв. м торговой площади;</w:t>
            </w:r>
          </w:p>
          <w:p w:rsidR="006F1C98" w:rsidRPr="00D82D18" w:rsidRDefault="006F1C98" w:rsidP="007E7AF3">
            <w:pPr>
              <w:pStyle w:val="afff1"/>
              <w:rPr>
                <w:rFonts w:ascii="Times New Roman" w:hAnsi="Times New Roman"/>
              </w:rPr>
            </w:pPr>
            <w:r w:rsidRPr="00D82D18">
              <w:rPr>
                <w:rFonts w:ascii="Times New Roman" w:hAnsi="Times New Roman"/>
              </w:rPr>
              <w:t>от 650 до 1500 - 0,06 - 0,04 кв. м торговой площади;</w:t>
            </w:r>
          </w:p>
          <w:p w:rsidR="006F1C98" w:rsidRPr="00D82D18" w:rsidRDefault="006F1C98" w:rsidP="007E7AF3">
            <w:pPr>
              <w:pStyle w:val="afff1"/>
              <w:rPr>
                <w:rFonts w:ascii="Times New Roman" w:hAnsi="Times New Roman"/>
              </w:rPr>
            </w:pPr>
            <w:r w:rsidRPr="00D82D18">
              <w:rPr>
                <w:rFonts w:ascii="Times New Roman" w:hAnsi="Times New Roman"/>
              </w:rPr>
              <w:t>от 1500 до 3500 - 0,04 - 0,02 кв. м торговой площади;</w:t>
            </w:r>
          </w:p>
          <w:p w:rsidR="006F1C98" w:rsidRPr="00D82D18" w:rsidRDefault="006F1C98" w:rsidP="007E7AF3">
            <w:pPr>
              <w:pStyle w:val="afff1"/>
              <w:rPr>
                <w:rFonts w:ascii="Times New Roman" w:hAnsi="Times New Roman"/>
              </w:rPr>
            </w:pPr>
            <w:r w:rsidRPr="00D82D18">
              <w:rPr>
                <w:rFonts w:ascii="Times New Roman" w:hAnsi="Times New Roman"/>
              </w:rPr>
              <w:t>свыше 3500 - 0,02 кв. м торговой площади</w:t>
            </w:r>
          </w:p>
        </w:tc>
        <w:tc>
          <w:tcPr>
            <w:tcW w:w="2495" w:type="dxa"/>
            <w:tcBorders>
              <w:top w:val="nil"/>
              <w:left w:val="single" w:sz="4" w:space="0" w:color="auto"/>
              <w:bottom w:val="single" w:sz="4" w:space="0" w:color="auto"/>
            </w:tcBorders>
          </w:tcPr>
          <w:p w:rsidR="006F1C98" w:rsidRPr="00D82D18" w:rsidRDefault="006F1C98" w:rsidP="007E7AF3">
            <w:pPr>
              <w:pStyle w:val="afff1"/>
              <w:rPr>
                <w:rFonts w:ascii="Times New Roman" w:hAnsi="Times New Roman"/>
              </w:rPr>
            </w:pP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Магазин продовольственных товаров</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кв. м торг. площади</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100</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rPr>
                <w:rFonts w:ascii="Times New Roman" w:hAnsi="Times New Roman"/>
              </w:rPr>
            </w:pPr>
          </w:p>
        </w:tc>
        <w:tc>
          <w:tcPr>
            <w:tcW w:w="2495" w:type="dxa"/>
            <w:tcBorders>
              <w:top w:val="nil"/>
              <w:left w:val="single" w:sz="4" w:space="0" w:color="auto"/>
              <w:bottom w:val="single" w:sz="4" w:space="0" w:color="auto"/>
            </w:tcBorders>
          </w:tcPr>
          <w:p w:rsidR="006F1C98" w:rsidRPr="00D82D18" w:rsidRDefault="006F1C98" w:rsidP="007E7AF3">
            <w:pPr>
              <w:pStyle w:val="aff8"/>
              <w:rPr>
                <w:rFonts w:ascii="Times New Roman" w:hAnsi="Times New Roman"/>
              </w:rPr>
            </w:pP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Магазин непродовольственных товаров</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кв. м торг. площади</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200</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rPr>
                <w:rFonts w:ascii="Times New Roman" w:hAnsi="Times New Roman"/>
              </w:rPr>
            </w:pPr>
          </w:p>
        </w:tc>
        <w:tc>
          <w:tcPr>
            <w:tcW w:w="2495" w:type="dxa"/>
            <w:tcBorders>
              <w:top w:val="nil"/>
              <w:left w:val="single" w:sz="4" w:space="0" w:color="auto"/>
              <w:bottom w:val="single" w:sz="4" w:space="0" w:color="auto"/>
            </w:tcBorders>
          </w:tcPr>
          <w:p w:rsidR="006F1C98" w:rsidRPr="00D82D18" w:rsidRDefault="006F1C98" w:rsidP="007E7AF3">
            <w:pPr>
              <w:pStyle w:val="aff8"/>
              <w:rPr>
                <w:rFonts w:ascii="Times New Roman" w:hAnsi="Times New Roman"/>
              </w:rPr>
            </w:pP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Магазин кулинарии</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кв. м торг. площади</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6</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rPr>
                <w:rFonts w:ascii="Times New Roman" w:hAnsi="Times New Roman"/>
              </w:rPr>
            </w:pPr>
          </w:p>
        </w:tc>
        <w:tc>
          <w:tcPr>
            <w:tcW w:w="2495" w:type="dxa"/>
            <w:tcBorders>
              <w:top w:val="nil"/>
              <w:left w:val="single" w:sz="4" w:space="0" w:color="auto"/>
              <w:bottom w:val="single" w:sz="4" w:space="0" w:color="auto"/>
            </w:tcBorders>
          </w:tcPr>
          <w:p w:rsidR="006F1C98" w:rsidRPr="00D82D18" w:rsidRDefault="006F1C98" w:rsidP="007E7AF3">
            <w:pPr>
              <w:pStyle w:val="aff8"/>
              <w:rPr>
                <w:rFonts w:ascii="Times New Roman" w:hAnsi="Times New Roman"/>
              </w:rPr>
            </w:pP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Рынок, ярмарка</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кв. м торг. площади</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rPr>
                <w:rFonts w:ascii="Times New Roman" w:hAnsi="Times New Roman"/>
              </w:rPr>
            </w:pPr>
            <w:r w:rsidRPr="00D82D18">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по заданию на проектирование</w:t>
            </w:r>
          </w:p>
        </w:tc>
        <w:tc>
          <w:tcPr>
            <w:tcW w:w="2495" w:type="dxa"/>
            <w:tcBorders>
              <w:top w:val="nil"/>
              <w:left w:val="single" w:sz="4" w:space="0" w:color="auto"/>
              <w:bottom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Рынки - в соответствии с планом, предусматривающим организацию рынков на территории Краснодарского края</w:t>
            </w:r>
          </w:p>
          <w:p w:rsidR="006F1C98" w:rsidRPr="00D82D18" w:rsidRDefault="006F1C98" w:rsidP="007E7AF3">
            <w:pPr>
              <w:pStyle w:val="afff1"/>
              <w:rPr>
                <w:rFonts w:ascii="Times New Roman" w:hAnsi="Times New Roman"/>
              </w:rPr>
            </w:pPr>
            <w:r w:rsidRPr="00D82D18">
              <w:rPr>
                <w:rFonts w:ascii="Times New Roman" w:hAnsi="Times New Roman"/>
              </w:rPr>
              <w:t xml:space="preserve">Ярмарки - на </w:t>
            </w:r>
            <w:r w:rsidRPr="00D82D18">
              <w:rPr>
                <w:rFonts w:ascii="Times New Roman" w:hAnsi="Times New Roman"/>
              </w:rPr>
              <w:lastRenderedPageBreak/>
              <w:t>основании решения органов местного самоуправления муниципального образования, в соответствии с видом ярмарки</w:t>
            </w: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lastRenderedPageBreak/>
              <w:t>Предприятие общественного питания</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посадочное место</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40</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при числе мест, га на 100 мест:</w:t>
            </w:r>
          </w:p>
          <w:p w:rsidR="006F1C98" w:rsidRPr="00D82D18" w:rsidRDefault="006F1C98" w:rsidP="007E7AF3">
            <w:pPr>
              <w:pStyle w:val="afff1"/>
              <w:rPr>
                <w:rFonts w:ascii="Times New Roman" w:hAnsi="Times New Roman"/>
              </w:rPr>
            </w:pPr>
            <w:r w:rsidRPr="00D82D18">
              <w:rPr>
                <w:rFonts w:ascii="Times New Roman" w:hAnsi="Times New Roman"/>
              </w:rPr>
              <w:t>до 50 - 0,2 - 0,25;</w:t>
            </w:r>
          </w:p>
          <w:p w:rsidR="006F1C98" w:rsidRPr="00D82D18" w:rsidRDefault="006F1C98" w:rsidP="007E7AF3">
            <w:pPr>
              <w:pStyle w:val="afff1"/>
              <w:rPr>
                <w:rFonts w:ascii="Times New Roman" w:hAnsi="Times New Roman"/>
              </w:rPr>
            </w:pPr>
            <w:r w:rsidRPr="00D82D18">
              <w:rPr>
                <w:rFonts w:ascii="Times New Roman" w:hAnsi="Times New Roman"/>
              </w:rPr>
              <w:t>от 50 до 150 - 0,15 - 0,2;</w:t>
            </w:r>
          </w:p>
          <w:p w:rsidR="006F1C98" w:rsidRPr="00D82D18" w:rsidRDefault="006F1C98" w:rsidP="007E7AF3">
            <w:pPr>
              <w:pStyle w:val="afff1"/>
              <w:rPr>
                <w:rFonts w:ascii="Times New Roman" w:hAnsi="Times New Roman"/>
              </w:rPr>
            </w:pPr>
            <w:r w:rsidRPr="00D82D18">
              <w:rPr>
                <w:rFonts w:ascii="Times New Roman" w:hAnsi="Times New Roman"/>
              </w:rPr>
              <w:t>свыше 150 - 0,1</w:t>
            </w:r>
          </w:p>
        </w:tc>
        <w:tc>
          <w:tcPr>
            <w:tcW w:w="2495" w:type="dxa"/>
            <w:tcBorders>
              <w:top w:val="nil"/>
              <w:left w:val="single" w:sz="4" w:space="0" w:color="auto"/>
              <w:bottom w:val="single" w:sz="4" w:space="0" w:color="auto"/>
            </w:tcBorders>
          </w:tcPr>
          <w:p w:rsidR="006F1C98" w:rsidRPr="00D82D18" w:rsidRDefault="006F1C98" w:rsidP="007E7AF3">
            <w:pPr>
              <w:pStyle w:val="afff1"/>
              <w:rPr>
                <w:rFonts w:ascii="Times New Roman" w:hAnsi="Times New Roman"/>
              </w:rPr>
            </w:pPr>
          </w:p>
        </w:tc>
      </w:tr>
      <w:tr w:rsidR="006F1C98" w:rsidRPr="00D82D18" w:rsidTr="007E7AF3">
        <w:trPr>
          <w:trHeight w:val="20"/>
        </w:trPr>
        <w:tc>
          <w:tcPr>
            <w:tcW w:w="10008" w:type="dxa"/>
            <w:gridSpan w:val="5"/>
            <w:tcBorders>
              <w:top w:val="single" w:sz="4" w:space="0" w:color="auto"/>
              <w:bottom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b/>
              </w:rPr>
              <w:t>Учреждения и предприятия бытового и коммунального обслуживания</w:t>
            </w: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Предприятия бытового обслуживания населения</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рабочее место</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7</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0,15 га на объект - для территорий малоэтажной застройки в городах и пригородных поселениях</w:t>
            </w:r>
          </w:p>
        </w:tc>
        <w:tc>
          <w:tcPr>
            <w:tcW w:w="2495" w:type="dxa"/>
            <w:tcBorders>
              <w:top w:val="nil"/>
              <w:left w:val="single" w:sz="4" w:space="0" w:color="auto"/>
              <w:bottom w:val="single" w:sz="4" w:space="0" w:color="auto"/>
            </w:tcBorders>
          </w:tcPr>
          <w:p w:rsidR="006F1C98" w:rsidRPr="00D82D18" w:rsidRDefault="006F1C98" w:rsidP="007E7AF3">
            <w:pPr>
              <w:pStyle w:val="aff8"/>
              <w:rPr>
                <w:rFonts w:ascii="Times New Roman" w:hAnsi="Times New Roman"/>
              </w:rPr>
            </w:pP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в том числе: непосредственного обслуживания населения</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рабочее место</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4</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на 10 рабочих мест для предприятий мощностью, рабочих мест:</w:t>
            </w:r>
          </w:p>
          <w:p w:rsidR="006F1C98" w:rsidRPr="00D82D18" w:rsidRDefault="006F1C98" w:rsidP="007E7AF3">
            <w:pPr>
              <w:pStyle w:val="afff1"/>
              <w:rPr>
                <w:rFonts w:ascii="Times New Roman" w:hAnsi="Times New Roman"/>
              </w:rPr>
            </w:pPr>
            <w:r w:rsidRPr="00D82D18">
              <w:rPr>
                <w:rFonts w:ascii="Times New Roman" w:hAnsi="Times New Roman"/>
              </w:rPr>
              <w:t>10 - 50 - 0,1 - 0,2 га;</w:t>
            </w:r>
          </w:p>
          <w:p w:rsidR="006F1C98" w:rsidRPr="00D82D18" w:rsidRDefault="006F1C98" w:rsidP="007E7AF3">
            <w:pPr>
              <w:pStyle w:val="afff1"/>
              <w:rPr>
                <w:rFonts w:ascii="Times New Roman" w:hAnsi="Times New Roman"/>
              </w:rPr>
            </w:pPr>
            <w:r w:rsidRPr="00D82D18">
              <w:rPr>
                <w:rFonts w:ascii="Times New Roman" w:hAnsi="Times New Roman"/>
              </w:rPr>
              <w:t>50 - 150 - 0,05 - 0,08 га</w:t>
            </w:r>
          </w:p>
        </w:tc>
        <w:tc>
          <w:tcPr>
            <w:tcW w:w="2495" w:type="dxa"/>
            <w:tcBorders>
              <w:top w:val="nil"/>
              <w:left w:val="single" w:sz="4" w:space="0" w:color="auto"/>
              <w:bottom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возможно встроенно-пристроенные.  Радиус обслуживания населения - 2000 м</w:t>
            </w: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производственные предприятия бытового обслуживания малой мощности централизованного выполнения заказов</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рабочее место</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3</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0,5 - 1,2 га на объект</w:t>
            </w:r>
          </w:p>
        </w:tc>
        <w:tc>
          <w:tcPr>
            <w:tcW w:w="2495" w:type="dxa"/>
            <w:tcBorders>
              <w:top w:val="nil"/>
              <w:left w:val="single" w:sz="4" w:space="0" w:color="auto"/>
              <w:bottom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Радиус обслуживания предприятий бытового обслуживания населения - 500 м</w:t>
            </w: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Прачечные</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кг / смену</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60</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rPr>
                <w:rFonts w:ascii="Times New Roman" w:hAnsi="Times New Roman"/>
              </w:rPr>
            </w:pPr>
          </w:p>
        </w:tc>
        <w:tc>
          <w:tcPr>
            <w:tcW w:w="2495" w:type="dxa"/>
            <w:vMerge w:val="restart"/>
            <w:tcBorders>
              <w:top w:val="single" w:sz="4" w:space="0" w:color="auto"/>
              <w:lef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 xml:space="preserve">Радиус обслуживания </w:t>
            </w:r>
          </w:p>
          <w:p w:rsidR="006F1C98" w:rsidRPr="00D82D18" w:rsidRDefault="006F1C98" w:rsidP="007E7AF3">
            <w:pPr>
              <w:pStyle w:val="afff1"/>
              <w:rPr>
                <w:rFonts w:ascii="Times New Roman" w:hAnsi="Times New Roman"/>
              </w:rPr>
            </w:pPr>
            <w:r w:rsidRPr="00D82D18">
              <w:rPr>
                <w:rFonts w:ascii="Times New Roman" w:hAnsi="Times New Roman"/>
              </w:rPr>
              <w:t>- 2000 м</w:t>
            </w: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В том числе: предприятия по стирке белья (фабрика - прачечная)</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кг / смену</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40</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0,5 - 1,0 га на объект</w:t>
            </w:r>
          </w:p>
        </w:tc>
        <w:tc>
          <w:tcPr>
            <w:tcW w:w="2495" w:type="dxa"/>
            <w:vMerge/>
            <w:tcBorders>
              <w:left w:val="single" w:sz="4" w:space="0" w:color="auto"/>
            </w:tcBorders>
          </w:tcPr>
          <w:p w:rsidR="006F1C98" w:rsidRPr="00D82D18" w:rsidRDefault="006F1C98" w:rsidP="007E7AF3">
            <w:pPr>
              <w:pStyle w:val="afff1"/>
              <w:rPr>
                <w:rFonts w:ascii="Times New Roman" w:hAnsi="Times New Roman"/>
              </w:rPr>
            </w:pP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прачечные самообслуживания, мини-прачечные</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кг / смену</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20</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0,1 - 0,2 га на объект</w:t>
            </w:r>
          </w:p>
        </w:tc>
        <w:tc>
          <w:tcPr>
            <w:tcW w:w="2495" w:type="dxa"/>
            <w:vMerge/>
            <w:tcBorders>
              <w:left w:val="single" w:sz="4" w:space="0" w:color="auto"/>
              <w:bottom w:val="single" w:sz="4" w:space="0" w:color="auto"/>
            </w:tcBorders>
          </w:tcPr>
          <w:p w:rsidR="006F1C98" w:rsidRPr="00D82D18" w:rsidRDefault="006F1C98" w:rsidP="007E7AF3">
            <w:pPr>
              <w:pStyle w:val="afff1"/>
              <w:rPr>
                <w:rFonts w:ascii="Times New Roman" w:hAnsi="Times New Roman"/>
              </w:rPr>
            </w:pP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Предприятия по химчистке</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кг / смену</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2,3</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0,5 - 1,0 га на объект</w:t>
            </w:r>
          </w:p>
        </w:tc>
        <w:tc>
          <w:tcPr>
            <w:tcW w:w="2495" w:type="dxa"/>
            <w:vMerge w:val="restart"/>
            <w:tcBorders>
              <w:top w:val="nil"/>
              <w:lef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Радиус обслуживания населения - 2000 м</w:t>
            </w: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в том числе: фабрики - химчистки</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кг / смену</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2,3</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0,5 - 1,0 га на объект</w:t>
            </w:r>
          </w:p>
        </w:tc>
        <w:tc>
          <w:tcPr>
            <w:tcW w:w="2495" w:type="dxa"/>
            <w:vMerge/>
            <w:tcBorders>
              <w:left w:val="single" w:sz="4" w:space="0" w:color="auto"/>
            </w:tcBorders>
          </w:tcPr>
          <w:p w:rsidR="006F1C98" w:rsidRPr="00D82D18" w:rsidRDefault="006F1C98" w:rsidP="007E7AF3">
            <w:pPr>
              <w:pStyle w:val="aff8"/>
              <w:rPr>
                <w:rFonts w:ascii="Times New Roman" w:hAnsi="Times New Roman"/>
              </w:rPr>
            </w:pP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 xml:space="preserve">химчистки </w:t>
            </w:r>
            <w:r w:rsidRPr="00D82D18">
              <w:rPr>
                <w:rFonts w:ascii="Times New Roman" w:hAnsi="Times New Roman"/>
              </w:rPr>
              <w:lastRenderedPageBreak/>
              <w:t>самообслуживания, мини-химчистки</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lastRenderedPageBreak/>
              <w:t xml:space="preserve">кг / </w:t>
            </w:r>
            <w:r w:rsidRPr="00D82D18">
              <w:rPr>
                <w:rFonts w:ascii="Times New Roman" w:hAnsi="Times New Roman"/>
              </w:rPr>
              <w:lastRenderedPageBreak/>
              <w:t>смену</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lastRenderedPageBreak/>
              <w:t>1,2</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 xml:space="preserve">0,1 - 0,2 га на </w:t>
            </w:r>
            <w:r w:rsidRPr="00D82D18">
              <w:rPr>
                <w:rFonts w:ascii="Times New Roman" w:hAnsi="Times New Roman"/>
              </w:rPr>
              <w:lastRenderedPageBreak/>
              <w:t>объект</w:t>
            </w:r>
          </w:p>
        </w:tc>
        <w:tc>
          <w:tcPr>
            <w:tcW w:w="2495" w:type="dxa"/>
            <w:vMerge/>
            <w:tcBorders>
              <w:left w:val="single" w:sz="4" w:space="0" w:color="auto"/>
              <w:bottom w:val="single" w:sz="4" w:space="0" w:color="auto"/>
            </w:tcBorders>
          </w:tcPr>
          <w:p w:rsidR="006F1C98" w:rsidRPr="00D82D18" w:rsidRDefault="006F1C98" w:rsidP="007E7AF3">
            <w:pPr>
              <w:pStyle w:val="aff8"/>
              <w:rPr>
                <w:rFonts w:ascii="Times New Roman" w:hAnsi="Times New Roman"/>
              </w:rPr>
            </w:pP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lastRenderedPageBreak/>
              <w:t>Банно-оздоровительный комплекс</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помывочное место</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7</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0,2 - 0,4 га на объект</w:t>
            </w:r>
          </w:p>
        </w:tc>
        <w:tc>
          <w:tcPr>
            <w:tcW w:w="2495" w:type="dxa"/>
            <w:tcBorders>
              <w:top w:val="nil"/>
              <w:left w:val="single" w:sz="4" w:space="0" w:color="auto"/>
              <w:bottom w:val="single" w:sz="4" w:space="0" w:color="auto"/>
            </w:tcBorders>
          </w:tcPr>
          <w:p w:rsidR="006F1C98" w:rsidRPr="00D82D18" w:rsidRDefault="006F1C98" w:rsidP="007E7AF3">
            <w:pPr>
              <w:pStyle w:val="afff1"/>
              <w:rPr>
                <w:rFonts w:ascii="Times New Roman" w:hAnsi="Times New Roman"/>
              </w:rPr>
            </w:pP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Пожарное депо</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пожарный автомобиль</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0,4</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0,55 - 2,2 га на объект</w:t>
            </w:r>
          </w:p>
        </w:tc>
        <w:tc>
          <w:tcPr>
            <w:tcW w:w="2495" w:type="dxa"/>
            <w:tcBorders>
              <w:top w:val="nil"/>
              <w:left w:val="single" w:sz="4" w:space="0" w:color="auto"/>
              <w:bottom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 xml:space="preserve">максимальное время прибытия пожарного подразделения не более 20 минут </w:t>
            </w: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Общественный туалет</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прибор</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3 (2 - для женщин и 1 для мужчин)</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rPr>
                <w:rFonts w:ascii="Times New Roman" w:hAnsi="Times New Roman"/>
              </w:rPr>
            </w:pPr>
          </w:p>
        </w:tc>
        <w:tc>
          <w:tcPr>
            <w:tcW w:w="2495" w:type="dxa"/>
            <w:tcBorders>
              <w:top w:val="nil"/>
              <w:left w:val="single" w:sz="4" w:space="0" w:color="auto"/>
              <w:bottom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в местах массового пребывания людей (в т.ч. на территориях парков, скверов) Радиус обслуживания - 500 м. На территориях рынков, общественных и торговых центров радиус - 150 м</w:t>
            </w: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Кладбище традиционного захоронения</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га</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0,24</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по заданию на проектирование</w:t>
            </w:r>
          </w:p>
        </w:tc>
        <w:tc>
          <w:tcPr>
            <w:tcW w:w="2495" w:type="dxa"/>
            <w:vMerge w:val="restart"/>
            <w:tcBorders>
              <w:top w:val="single" w:sz="4" w:space="0" w:color="auto"/>
              <w:left w:val="single" w:sz="4" w:space="0" w:color="auto"/>
              <w:bottom w:val="single" w:sz="4" w:space="0" w:color="auto"/>
            </w:tcBorders>
          </w:tcPr>
          <w:p w:rsidR="006F1C98" w:rsidRPr="00D82D18" w:rsidRDefault="006F1C98" w:rsidP="007E7AF3">
            <w:pPr>
              <w:pStyle w:val="afff1"/>
              <w:rPr>
                <w:rFonts w:ascii="Times New Roman" w:hAnsi="Times New Roman"/>
              </w:rPr>
            </w:pP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Кладбище урновых захоронений после кремации</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га</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0,02</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по заданию на проектирование</w:t>
            </w:r>
          </w:p>
        </w:tc>
        <w:tc>
          <w:tcPr>
            <w:tcW w:w="2495" w:type="dxa"/>
            <w:vMerge/>
            <w:tcBorders>
              <w:top w:val="nil"/>
              <w:left w:val="single" w:sz="4" w:space="0" w:color="auto"/>
              <w:bottom w:val="single" w:sz="4" w:space="0" w:color="auto"/>
            </w:tcBorders>
          </w:tcPr>
          <w:p w:rsidR="006F1C98" w:rsidRPr="00D82D18" w:rsidRDefault="006F1C98" w:rsidP="007E7AF3">
            <w:pPr>
              <w:pStyle w:val="aff8"/>
              <w:rPr>
                <w:rFonts w:ascii="Times New Roman" w:hAnsi="Times New Roman"/>
              </w:rPr>
            </w:pP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Бюро похоронного обслуживания</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объект</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объект на поселение</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по заданию на проектирование</w:t>
            </w:r>
          </w:p>
        </w:tc>
        <w:tc>
          <w:tcPr>
            <w:tcW w:w="2495" w:type="dxa"/>
            <w:tcBorders>
              <w:top w:val="single" w:sz="4" w:space="0" w:color="auto"/>
              <w:left w:val="single" w:sz="4" w:space="0" w:color="auto"/>
              <w:bottom w:val="single" w:sz="4" w:space="0" w:color="auto"/>
            </w:tcBorders>
          </w:tcPr>
          <w:p w:rsidR="006F1C98" w:rsidRPr="00D82D18" w:rsidRDefault="006F1C98" w:rsidP="007E7AF3">
            <w:pPr>
              <w:pStyle w:val="aff8"/>
              <w:rPr>
                <w:rFonts w:ascii="Times New Roman" w:hAnsi="Times New Roman"/>
              </w:rPr>
            </w:pP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Дом траурных обрядов</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объект</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объект на поселение</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по заданию на проектирование</w:t>
            </w:r>
          </w:p>
        </w:tc>
        <w:tc>
          <w:tcPr>
            <w:tcW w:w="2495" w:type="dxa"/>
            <w:tcBorders>
              <w:top w:val="nil"/>
              <w:left w:val="single" w:sz="4" w:space="0" w:color="auto"/>
              <w:bottom w:val="single" w:sz="4" w:space="0" w:color="auto"/>
            </w:tcBorders>
          </w:tcPr>
          <w:p w:rsidR="006F1C98" w:rsidRPr="00D82D18" w:rsidRDefault="006F1C98" w:rsidP="007E7AF3">
            <w:pPr>
              <w:pStyle w:val="aff8"/>
              <w:rPr>
                <w:rFonts w:ascii="Times New Roman" w:hAnsi="Times New Roman"/>
              </w:rPr>
            </w:pP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Пункт приема вторичного сырья</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объект</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объект на поселение</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0,01 га</w:t>
            </w:r>
          </w:p>
        </w:tc>
        <w:tc>
          <w:tcPr>
            <w:tcW w:w="2495" w:type="dxa"/>
            <w:tcBorders>
              <w:top w:val="nil"/>
              <w:left w:val="single" w:sz="4" w:space="0" w:color="auto"/>
              <w:bottom w:val="single" w:sz="4" w:space="0" w:color="auto"/>
            </w:tcBorders>
          </w:tcPr>
          <w:p w:rsidR="006F1C98" w:rsidRPr="00D82D18" w:rsidRDefault="006F1C98" w:rsidP="007E7AF3">
            <w:pPr>
              <w:pStyle w:val="aff8"/>
              <w:rPr>
                <w:rFonts w:ascii="Times New Roman" w:hAnsi="Times New Roman"/>
              </w:rPr>
            </w:pPr>
          </w:p>
        </w:tc>
      </w:tr>
      <w:tr w:rsidR="006F1C98" w:rsidRPr="00D82D18" w:rsidTr="007E7AF3">
        <w:trPr>
          <w:trHeight w:val="20"/>
        </w:trPr>
        <w:tc>
          <w:tcPr>
            <w:tcW w:w="10008" w:type="dxa"/>
            <w:gridSpan w:val="5"/>
            <w:tcBorders>
              <w:top w:val="single" w:sz="4" w:space="0" w:color="auto"/>
              <w:bottom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b/>
              </w:rPr>
              <w:t>Административно-деловые и хозяйственные учреждения</w:t>
            </w:r>
          </w:p>
        </w:tc>
      </w:tr>
      <w:tr w:rsidR="006F1C98" w:rsidRPr="00D82D18" w:rsidTr="007E7AF3">
        <w:trPr>
          <w:trHeight w:val="20"/>
        </w:trPr>
        <w:tc>
          <w:tcPr>
            <w:tcW w:w="2218" w:type="dxa"/>
            <w:vMerge w:val="restart"/>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Административно - управленческие учреждения и организации для территорий малоэтажной застройки в городах и пригородных поселениях</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рабочее место</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при этажности здания: 3 - 5 этажей - 44 - 18,5;</w:t>
            </w:r>
          </w:p>
          <w:p w:rsidR="006F1C98" w:rsidRPr="00D82D18" w:rsidRDefault="006F1C98" w:rsidP="007E7AF3">
            <w:pPr>
              <w:pStyle w:val="afff1"/>
              <w:rPr>
                <w:rFonts w:ascii="Times New Roman" w:hAnsi="Times New Roman"/>
              </w:rPr>
            </w:pPr>
            <w:r w:rsidRPr="00D82D18">
              <w:rPr>
                <w:rFonts w:ascii="Times New Roman" w:hAnsi="Times New Roman"/>
              </w:rPr>
              <w:t>органов власти при этажности 2 - 3 этажа - 60 - 40</w:t>
            </w:r>
          </w:p>
        </w:tc>
        <w:tc>
          <w:tcPr>
            <w:tcW w:w="2495" w:type="dxa"/>
            <w:tcBorders>
              <w:top w:val="nil"/>
              <w:left w:val="single" w:sz="4" w:space="0" w:color="auto"/>
              <w:bottom w:val="single" w:sz="4" w:space="0" w:color="auto"/>
            </w:tcBorders>
          </w:tcPr>
          <w:p w:rsidR="006F1C98" w:rsidRPr="00D82D18" w:rsidRDefault="006F1C98" w:rsidP="007E7AF3">
            <w:pPr>
              <w:pStyle w:val="aff8"/>
              <w:rPr>
                <w:rFonts w:ascii="Times New Roman" w:hAnsi="Times New Roman"/>
              </w:rPr>
            </w:pPr>
          </w:p>
        </w:tc>
      </w:tr>
      <w:tr w:rsidR="006F1C98" w:rsidRPr="00D82D18" w:rsidTr="007E7AF3">
        <w:trPr>
          <w:trHeight w:val="20"/>
        </w:trPr>
        <w:tc>
          <w:tcPr>
            <w:tcW w:w="2218" w:type="dxa"/>
            <w:vMerge/>
            <w:tcBorders>
              <w:top w:val="single" w:sz="4" w:space="0" w:color="auto"/>
              <w:bottom w:val="single" w:sz="4" w:space="0" w:color="auto"/>
              <w:right w:val="single" w:sz="4" w:space="0" w:color="auto"/>
            </w:tcBorders>
          </w:tcPr>
          <w:p w:rsidR="006F1C98" w:rsidRPr="00D82D18" w:rsidRDefault="006F1C98" w:rsidP="007E7AF3">
            <w:pPr>
              <w:pStyle w:val="aff8"/>
              <w:rPr>
                <w:rFonts w:ascii="Times New Roman" w:hAnsi="Times New Roman"/>
              </w:rPr>
            </w:pP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объект</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0,1 - 0,15 га на объект</w:t>
            </w:r>
          </w:p>
        </w:tc>
        <w:tc>
          <w:tcPr>
            <w:tcW w:w="2495" w:type="dxa"/>
            <w:tcBorders>
              <w:top w:val="single" w:sz="4" w:space="0" w:color="auto"/>
              <w:left w:val="single" w:sz="4" w:space="0" w:color="auto"/>
              <w:bottom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радиус обслуживания 1200 м</w:t>
            </w: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Отделения милиции</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объект</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0,3 - 0,5 га</w:t>
            </w:r>
          </w:p>
        </w:tc>
        <w:tc>
          <w:tcPr>
            <w:tcW w:w="2495" w:type="dxa"/>
            <w:tcBorders>
              <w:top w:val="nil"/>
              <w:left w:val="single" w:sz="4" w:space="0" w:color="auto"/>
              <w:bottom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В сельской местности может обслуживать комплекс сельских поселений</w:t>
            </w: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 xml:space="preserve">Опорные пункты охраны порядка </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кв. м общей площади</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в составе отделения милиции</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8</w:t>
            </w:r>
          </w:p>
        </w:tc>
        <w:tc>
          <w:tcPr>
            <w:tcW w:w="2495" w:type="dxa"/>
            <w:tcBorders>
              <w:top w:val="nil"/>
              <w:left w:val="single" w:sz="4" w:space="0" w:color="auto"/>
              <w:bottom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возможно встроенно-пристроенное радиус обслуживания - 750 м</w:t>
            </w: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 xml:space="preserve">Банки, конторы, </w:t>
            </w:r>
            <w:r w:rsidRPr="00D82D18">
              <w:rPr>
                <w:rFonts w:ascii="Times New Roman" w:hAnsi="Times New Roman"/>
              </w:rPr>
              <w:lastRenderedPageBreak/>
              <w:t>офисы, коммерческо-деловые объекты</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lastRenderedPageBreak/>
              <w:t xml:space="preserve">1 </w:t>
            </w:r>
            <w:r w:rsidRPr="00D82D18">
              <w:rPr>
                <w:rFonts w:ascii="Times New Roman" w:hAnsi="Times New Roman"/>
              </w:rPr>
              <w:lastRenderedPageBreak/>
              <w:t>объект</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lastRenderedPageBreak/>
              <w:t xml:space="preserve">по заданию на </w:t>
            </w:r>
            <w:r w:rsidRPr="00D82D18">
              <w:rPr>
                <w:rFonts w:ascii="Times New Roman" w:hAnsi="Times New Roman"/>
              </w:rPr>
              <w:lastRenderedPageBreak/>
              <w:t>проектирование</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lastRenderedPageBreak/>
              <w:t xml:space="preserve">по заданию на </w:t>
            </w:r>
            <w:r w:rsidRPr="00D82D18">
              <w:rPr>
                <w:rFonts w:ascii="Times New Roman" w:hAnsi="Times New Roman"/>
              </w:rPr>
              <w:lastRenderedPageBreak/>
              <w:t>проектирование</w:t>
            </w:r>
          </w:p>
        </w:tc>
        <w:tc>
          <w:tcPr>
            <w:tcW w:w="2495" w:type="dxa"/>
            <w:tcBorders>
              <w:top w:val="nil"/>
              <w:left w:val="single" w:sz="4" w:space="0" w:color="auto"/>
              <w:bottom w:val="single" w:sz="4" w:space="0" w:color="auto"/>
            </w:tcBorders>
          </w:tcPr>
          <w:p w:rsidR="006F1C98" w:rsidRPr="00D82D18" w:rsidRDefault="006F1C98" w:rsidP="007E7AF3">
            <w:pPr>
              <w:pStyle w:val="aff8"/>
              <w:rPr>
                <w:rFonts w:ascii="Times New Roman" w:hAnsi="Times New Roman"/>
              </w:rPr>
            </w:pP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lastRenderedPageBreak/>
              <w:t>Отделения, филиалы банка (операционное место обслуживания вкладчиков)</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операционное место</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0,3 - 0,5</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0,05 га - при 3 - операционных местах; 0,4 га - при 20-операционных местах</w:t>
            </w:r>
          </w:p>
        </w:tc>
        <w:tc>
          <w:tcPr>
            <w:tcW w:w="2495" w:type="dxa"/>
            <w:tcBorders>
              <w:top w:val="nil"/>
              <w:left w:val="single" w:sz="4" w:space="0" w:color="auto"/>
              <w:bottom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возможно встроенно-пристроенные, радиус обслуживания - 500 м</w:t>
            </w:r>
          </w:p>
        </w:tc>
      </w:tr>
      <w:tr w:rsidR="006F1C98" w:rsidRPr="00D82D18" w:rsidTr="007E7AF3">
        <w:trPr>
          <w:trHeight w:val="20"/>
        </w:trPr>
        <w:tc>
          <w:tcPr>
            <w:tcW w:w="2218" w:type="dxa"/>
            <w:vMerge w:val="restart"/>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Отделения, филиалы банка, операционные кассы отделения Сбербанка</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операционное место</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на 10 - 30 тыс. чел.</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0,2 га - при 2-операционных местах; 0,5 га - при 7-операционных местах</w:t>
            </w:r>
          </w:p>
        </w:tc>
        <w:tc>
          <w:tcPr>
            <w:tcW w:w="2495" w:type="dxa"/>
            <w:tcBorders>
              <w:top w:val="nil"/>
              <w:left w:val="single" w:sz="4" w:space="0" w:color="auto"/>
              <w:bottom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возможно встроенно-пристроенное, радиус обслуживания - 500 м</w:t>
            </w:r>
          </w:p>
        </w:tc>
      </w:tr>
      <w:tr w:rsidR="006F1C98" w:rsidRPr="00D82D18" w:rsidTr="007E7AF3">
        <w:trPr>
          <w:trHeight w:val="20"/>
        </w:trPr>
        <w:tc>
          <w:tcPr>
            <w:tcW w:w="2218" w:type="dxa"/>
            <w:vMerge/>
            <w:tcBorders>
              <w:top w:val="single" w:sz="4" w:space="0" w:color="auto"/>
              <w:bottom w:val="single" w:sz="4" w:space="0" w:color="auto"/>
              <w:right w:val="single" w:sz="4" w:space="0" w:color="auto"/>
            </w:tcBorders>
          </w:tcPr>
          <w:p w:rsidR="006F1C98" w:rsidRPr="00D82D18" w:rsidRDefault="006F1C98" w:rsidP="007E7AF3">
            <w:pPr>
              <w:pStyle w:val="aff8"/>
              <w:rPr>
                <w:rFonts w:ascii="Times New Roman" w:hAnsi="Times New Roman"/>
              </w:rPr>
            </w:pP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кв. м общей площ.</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40,0</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0,1 - 0,15 га на объект</w:t>
            </w:r>
          </w:p>
        </w:tc>
        <w:tc>
          <w:tcPr>
            <w:tcW w:w="2495" w:type="dxa"/>
            <w:tcBorders>
              <w:top w:val="single" w:sz="4" w:space="0" w:color="auto"/>
              <w:left w:val="single" w:sz="4" w:space="0" w:color="auto"/>
              <w:bottom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радиус обслуживания - 800 м</w:t>
            </w: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Отделение связи для территорий малоэтажной застройки в городах и пригородных поселениях</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объект</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на 0,5 - 6,0 тыс. жителей</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Отделения связи сельского поселения, га, для обслуживаемого населения, групп:</w:t>
            </w:r>
          </w:p>
          <w:p w:rsidR="006F1C98" w:rsidRPr="00D82D18" w:rsidRDefault="006F1C98" w:rsidP="007E7AF3">
            <w:pPr>
              <w:pStyle w:val="afff1"/>
              <w:rPr>
                <w:rFonts w:ascii="Times New Roman" w:hAnsi="Times New Roman"/>
              </w:rPr>
            </w:pPr>
            <w:r w:rsidRPr="00D82D18">
              <w:rPr>
                <w:rFonts w:ascii="Times New Roman" w:hAnsi="Times New Roman"/>
              </w:rPr>
              <w:t>V - VI (0,5 - 2 тыс. чел.) - 0,3 - 0,35;</w:t>
            </w:r>
          </w:p>
          <w:p w:rsidR="006F1C98" w:rsidRPr="00D82D18" w:rsidRDefault="006F1C98" w:rsidP="007E7AF3">
            <w:pPr>
              <w:pStyle w:val="afff1"/>
              <w:rPr>
                <w:rFonts w:ascii="Times New Roman" w:hAnsi="Times New Roman"/>
              </w:rPr>
            </w:pPr>
            <w:r w:rsidRPr="00D82D18">
              <w:rPr>
                <w:rFonts w:ascii="Times New Roman" w:hAnsi="Times New Roman"/>
              </w:rPr>
              <w:t>III - IV (2 - 6 тыс. чел.) - 0,4 - 0,45</w:t>
            </w:r>
          </w:p>
          <w:p w:rsidR="006F1C98" w:rsidRPr="00D82D18" w:rsidRDefault="006F1C98" w:rsidP="007E7AF3">
            <w:pPr>
              <w:pStyle w:val="afff1"/>
              <w:rPr>
                <w:rFonts w:ascii="Times New Roman" w:hAnsi="Times New Roman"/>
              </w:rPr>
            </w:pPr>
            <w:r w:rsidRPr="00D82D18">
              <w:rPr>
                <w:rFonts w:ascii="Times New Roman" w:hAnsi="Times New Roman"/>
              </w:rPr>
              <w:t>0,1 - 0,15 га на объект</w:t>
            </w:r>
          </w:p>
        </w:tc>
        <w:tc>
          <w:tcPr>
            <w:tcW w:w="2495" w:type="dxa"/>
            <w:tcBorders>
              <w:top w:val="nil"/>
              <w:left w:val="single" w:sz="4" w:space="0" w:color="auto"/>
              <w:bottom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радиус обслуживания</w:t>
            </w:r>
          </w:p>
          <w:p w:rsidR="006F1C98" w:rsidRPr="00D82D18" w:rsidRDefault="006F1C98" w:rsidP="007E7AF3">
            <w:pPr>
              <w:pStyle w:val="afff1"/>
              <w:rPr>
                <w:rFonts w:ascii="Times New Roman" w:hAnsi="Times New Roman"/>
              </w:rPr>
            </w:pPr>
            <w:r w:rsidRPr="00D82D18">
              <w:rPr>
                <w:rFonts w:ascii="Times New Roman" w:hAnsi="Times New Roman"/>
              </w:rPr>
              <w:t>- 800 м</w:t>
            </w:r>
          </w:p>
        </w:tc>
      </w:tr>
      <w:tr w:rsidR="006F1C98" w:rsidRPr="00D82D18" w:rsidTr="007E7AF3">
        <w:trPr>
          <w:trHeight w:val="20"/>
        </w:trPr>
        <w:tc>
          <w:tcPr>
            <w:tcW w:w="2218" w:type="dxa"/>
            <w:tcBorders>
              <w:top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Юридические консультации</w:t>
            </w:r>
          </w:p>
        </w:tc>
        <w:tc>
          <w:tcPr>
            <w:tcW w:w="970"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юрист-адвокат</w:t>
            </w:r>
          </w:p>
        </w:tc>
        <w:tc>
          <w:tcPr>
            <w:tcW w:w="2341"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8"/>
              <w:jc w:val="center"/>
              <w:rPr>
                <w:rFonts w:ascii="Times New Roman" w:hAnsi="Times New Roman"/>
              </w:rPr>
            </w:pPr>
            <w:r w:rsidRPr="00D82D18">
              <w:rPr>
                <w:rFonts w:ascii="Times New Roman" w:hAnsi="Times New Roman"/>
              </w:rPr>
              <w:t>1 на 10 тыс. жителей</w:t>
            </w:r>
          </w:p>
        </w:tc>
        <w:tc>
          <w:tcPr>
            <w:tcW w:w="1984" w:type="dxa"/>
            <w:tcBorders>
              <w:top w:val="single" w:sz="4" w:space="0" w:color="auto"/>
              <w:left w:val="single" w:sz="4" w:space="0" w:color="auto"/>
              <w:bottom w:val="single" w:sz="4" w:space="0" w:color="auto"/>
              <w:right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по заданию на проектирование</w:t>
            </w:r>
          </w:p>
        </w:tc>
        <w:tc>
          <w:tcPr>
            <w:tcW w:w="2495" w:type="dxa"/>
            <w:tcBorders>
              <w:top w:val="nil"/>
              <w:left w:val="single" w:sz="4" w:space="0" w:color="auto"/>
              <w:bottom w:val="single" w:sz="4" w:space="0" w:color="auto"/>
            </w:tcBorders>
          </w:tcPr>
          <w:p w:rsidR="006F1C98" w:rsidRPr="00D82D18" w:rsidRDefault="006F1C98" w:rsidP="007E7AF3">
            <w:pPr>
              <w:pStyle w:val="afff1"/>
              <w:rPr>
                <w:rFonts w:ascii="Times New Roman" w:hAnsi="Times New Roman"/>
              </w:rPr>
            </w:pPr>
            <w:r w:rsidRPr="00D82D18">
              <w:rPr>
                <w:rFonts w:ascii="Times New Roman" w:hAnsi="Times New Roman"/>
              </w:rPr>
              <w:t>возможно встроенно-пристроенные</w:t>
            </w:r>
          </w:p>
        </w:tc>
      </w:tr>
    </w:tbl>
    <w:p w:rsidR="006F1C98" w:rsidRPr="00D82D18" w:rsidRDefault="006F1C98" w:rsidP="006F1C98">
      <w:pPr>
        <w:rPr>
          <w:rFonts w:ascii="Times New Roman" w:hAnsi="Times New Roman" w:cs="Times New Roman"/>
        </w:rPr>
      </w:pPr>
    </w:p>
    <w:p w:rsidR="006F1C98" w:rsidRPr="00D82D18" w:rsidRDefault="006F1C98" w:rsidP="006F1C98">
      <w:pPr>
        <w:rPr>
          <w:rFonts w:ascii="Times New Roman" w:hAnsi="Times New Roman" w:cs="Times New Roman"/>
          <w:b/>
        </w:rPr>
      </w:pPr>
      <w:r w:rsidRPr="00D82D18">
        <w:rPr>
          <w:rFonts w:ascii="Times New Roman" w:hAnsi="Times New Roman" w:cs="Times New Roman"/>
          <w:b/>
        </w:rPr>
        <w:t>2. Расчетные показатели объектов коммунальной инфраструктуры.</w:t>
      </w:r>
    </w:p>
    <w:p w:rsidR="006F1C98" w:rsidRPr="00D82D18" w:rsidRDefault="006F1C98" w:rsidP="006F1C98">
      <w:pPr>
        <w:rPr>
          <w:rFonts w:ascii="Times New Roman" w:hAnsi="Times New Roman" w:cs="Times New Roman"/>
        </w:rPr>
      </w:pPr>
      <w:r w:rsidRPr="00D82D18">
        <w:rPr>
          <w:rFonts w:ascii="Times New Roman" w:hAnsi="Times New Roman" w:cs="Times New Roman"/>
        </w:rPr>
        <w:t>Расчетные суточные расходы воды, расчетные среднесуточные расходы сточных вод, укрупненные показатели электропотребления, нормы тепловой энергии на отопление, расчетные расходы газа, обеспеченность объектами связи принимаются в соответствии с Нормативами градостроительного проектирования Краснодарского края.</w:t>
      </w:r>
    </w:p>
    <w:p w:rsidR="006F1C98" w:rsidRPr="00D82D18" w:rsidRDefault="006F1C98" w:rsidP="006F1C98">
      <w:pPr>
        <w:rPr>
          <w:rFonts w:ascii="Times New Roman" w:hAnsi="Times New Roman" w:cs="Times New Roman"/>
        </w:rPr>
      </w:pPr>
      <w:r w:rsidRPr="00D82D18">
        <w:rPr>
          <w:rFonts w:ascii="Times New Roman" w:hAnsi="Times New Roman" w:cs="Times New Roman"/>
        </w:rPr>
        <w:t>Нормы накопления бытовых отходов принимаются в соответствии с Нормативами градостроительного проектирования Краснодарского края.</w:t>
      </w:r>
    </w:p>
    <w:p w:rsidR="006F1C98" w:rsidRPr="00D82D18" w:rsidRDefault="006F1C98" w:rsidP="006F1C98">
      <w:pPr>
        <w:rPr>
          <w:rFonts w:ascii="Times New Roman" w:hAnsi="Times New Roman" w:cs="Times New Roman"/>
        </w:rPr>
      </w:pPr>
      <w:r w:rsidRPr="00D82D18">
        <w:rPr>
          <w:rFonts w:ascii="Times New Roman" w:hAnsi="Times New Roman" w:cs="Times New Roman"/>
        </w:rPr>
        <w:t>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w:t>
      </w:r>
    </w:p>
    <w:p w:rsidR="006F1C98" w:rsidRPr="00D82D18" w:rsidRDefault="006F1C98" w:rsidP="006F1C98">
      <w:pPr>
        <w:rPr>
          <w:rFonts w:ascii="Times New Roman" w:hAnsi="Times New Roman" w:cs="Times New Roman"/>
        </w:rPr>
      </w:pPr>
      <w:bookmarkStart w:id="492" w:name="sub_1205445"/>
      <w:r w:rsidRPr="00D82D18">
        <w:rPr>
          <w:rFonts w:ascii="Times New Roman" w:hAnsi="Times New Roman" w:cs="Times New Roman"/>
        </w:rPr>
        <w:t>Для сбора жидких отходов от неканализованных зданий устраиваются дворовые помойницы, которые должны иметь водонепроницаемый выгреб. При наличии дворовых уборных выгреб может быть общим. Глубина выгреба зависит от уровня грунтовых вод, но не должна быть более 3 м.</w:t>
      </w:r>
    </w:p>
    <w:bookmarkEnd w:id="492"/>
    <w:p w:rsidR="006F1C98" w:rsidRPr="00D82D18" w:rsidRDefault="006F1C98" w:rsidP="006F1C98">
      <w:pPr>
        <w:rPr>
          <w:rFonts w:ascii="Times New Roman" w:hAnsi="Times New Roman" w:cs="Times New Roman"/>
        </w:rPr>
      </w:pPr>
      <w:r w:rsidRPr="00D82D18">
        <w:rPr>
          <w:rFonts w:ascii="Times New Roman" w:hAnsi="Times New Roman" w:cs="Times New Roman"/>
        </w:rPr>
        <w:t xml:space="preserve">Дворовые уборные должны быть удалены от жилых зданий, детских учреждений, </w:t>
      </w:r>
      <w:r w:rsidRPr="00D82D18">
        <w:rPr>
          <w:rFonts w:ascii="Times New Roman" w:hAnsi="Times New Roman" w:cs="Times New Roman"/>
        </w:rPr>
        <w:lastRenderedPageBreak/>
        <w:t>школ, площадок для игр детей и отдыха населения на расстояние не менее 20 и не более 100 м.</w:t>
      </w:r>
    </w:p>
    <w:p w:rsidR="006F1C98" w:rsidRPr="00D82D18" w:rsidRDefault="006F1C98" w:rsidP="006F1C98">
      <w:pPr>
        <w:rPr>
          <w:rFonts w:ascii="Times New Roman" w:hAnsi="Times New Roman" w:cs="Times New Roman"/>
        </w:rPr>
      </w:pPr>
      <w:r w:rsidRPr="00D82D18">
        <w:rPr>
          <w:rFonts w:ascii="Times New Roman" w:hAnsi="Times New Roman" w:cs="Times New Roman"/>
        </w:rPr>
        <w:t>В условиях нецентрализованного водоснабжения дворовые уборные должны быть удалены от колодцев и каптажей родников на расстояние не менее 50 м.</w:t>
      </w:r>
    </w:p>
    <w:p w:rsidR="006F1C98" w:rsidRPr="00D82D18" w:rsidRDefault="006F1C98" w:rsidP="006F1C98">
      <w:pPr>
        <w:rPr>
          <w:rFonts w:ascii="Times New Roman" w:hAnsi="Times New Roman" w:cs="Times New Roman"/>
        </w:rPr>
      </w:pPr>
      <w:r w:rsidRPr="00D82D18">
        <w:rPr>
          <w:rFonts w:ascii="Times New Roman" w:hAnsi="Times New Roman" w:cs="Times New Roman"/>
        </w:rPr>
        <w:t>На территории частного домовладения места расположения мусоросборников, дворовых туалетов и помойных ям должны определяться домовладельцами, разрыв может быть сокращен до 8 - 10 метров.</w:t>
      </w:r>
    </w:p>
    <w:p w:rsidR="006F1C98" w:rsidRPr="00D82D18" w:rsidRDefault="006F1C98" w:rsidP="006F1C98">
      <w:pPr>
        <w:rPr>
          <w:rFonts w:ascii="Times New Roman" w:hAnsi="Times New Roman" w:cs="Times New Roman"/>
        </w:rPr>
      </w:pPr>
      <w:r w:rsidRPr="00D82D18">
        <w:rPr>
          <w:rFonts w:ascii="Times New Roman" w:hAnsi="Times New Roman" w:cs="Times New Roman"/>
        </w:rPr>
        <w:t>3. Расчетные показатели объектов транспортной инфраструктуры.</w:t>
      </w:r>
    </w:p>
    <w:p w:rsidR="006F1C98" w:rsidRPr="00D82D18" w:rsidRDefault="006F1C98" w:rsidP="006F1C98">
      <w:pPr>
        <w:rPr>
          <w:rFonts w:ascii="Times New Roman" w:hAnsi="Times New Roman" w:cs="Times New Roman"/>
        </w:rPr>
      </w:pPr>
      <w:r w:rsidRPr="00D82D18">
        <w:rPr>
          <w:rFonts w:ascii="Times New Roman" w:hAnsi="Times New Roman" w:cs="Times New Roman"/>
        </w:rPr>
        <w:t>Для жителей сельских поселений затраты времени на передвижения (пешеходные или с использованием транспорта) от мест проживания до производственных объектов в пределах сельскохозяйственного предприятия не должны превышать 30 мин.</w:t>
      </w:r>
    </w:p>
    <w:p w:rsidR="006F1C98" w:rsidRPr="00D82D18" w:rsidRDefault="006F1C98" w:rsidP="006F1C98">
      <w:pPr>
        <w:rPr>
          <w:rFonts w:ascii="Times New Roman" w:hAnsi="Times New Roman" w:cs="Times New Roman"/>
        </w:rPr>
      </w:pPr>
      <w:r w:rsidRPr="00D82D18">
        <w:rPr>
          <w:rFonts w:ascii="Times New Roman" w:hAnsi="Times New Roman" w:cs="Times New Roman"/>
        </w:rPr>
        <w:t xml:space="preserve">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также главные улицы. </w:t>
      </w:r>
    </w:p>
    <w:p w:rsidR="006F1C98" w:rsidRPr="00D82D18" w:rsidRDefault="006F1C98" w:rsidP="006F1C98">
      <w:pPr>
        <w:rPr>
          <w:rFonts w:ascii="Times New Roman" w:hAnsi="Times New Roman" w:cs="Times New Roman"/>
        </w:rPr>
      </w:pPr>
      <w:bookmarkStart w:id="493" w:name="sub_1205543"/>
      <w:r w:rsidRPr="00D82D18">
        <w:rPr>
          <w:rFonts w:ascii="Times New Roman" w:hAnsi="Times New Roman" w:cs="Times New Roman"/>
        </w:rPr>
        <w:t>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на 1000 человек 200 - 250 легковых автомобилей, включая 3 - 4 такси и 2 - 3 ведомственных автомобиля, 25 - 40 грузовых автомобилей в зависимости от состава парка. Число мотоциклов и мопедов на 1000 человек следует принимать 100 - 150 единиц На расчетный срок (2025 год) число транспортных средств принимается с коэффициентом 1,4.</w:t>
      </w:r>
    </w:p>
    <w:bookmarkEnd w:id="493"/>
    <w:p w:rsidR="006F1C98" w:rsidRPr="00D82D18" w:rsidRDefault="006F1C98" w:rsidP="006F1C98">
      <w:pPr>
        <w:rPr>
          <w:rFonts w:ascii="Times New Roman" w:hAnsi="Times New Roman" w:cs="Times New Roman"/>
        </w:rPr>
      </w:pPr>
      <w:r w:rsidRPr="00D82D18">
        <w:rPr>
          <w:rFonts w:ascii="Times New Roman" w:hAnsi="Times New Roman" w:cs="Times New Roman"/>
        </w:rPr>
        <w:t>Ширину и поперечный профиль улиц в пределах красных линий, уровень их благоустройства следует определять в зависимости от прогнозируемых потоков движения, условий прокладки инженерных коммуникаций, типа, этажности и общего архитектурно-планировочного решения застройки, но не менее 15 м.</w:t>
      </w:r>
    </w:p>
    <w:p w:rsidR="006F1C98" w:rsidRPr="00D82D18" w:rsidRDefault="006F1C98" w:rsidP="006F1C98">
      <w:pPr>
        <w:rPr>
          <w:rFonts w:ascii="Times New Roman" w:hAnsi="Times New Roman" w:cs="Times New Roman"/>
        </w:rPr>
      </w:pPr>
      <w:r w:rsidRPr="00D82D18">
        <w:rPr>
          <w:rFonts w:ascii="Times New Roman" w:hAnsi="Times New Roman" w:cs="Times New Roman"/>
        </w:rPr>
        <w:t>Тротуары следует предусматривать по обеим сторонам жилых улиц независимо от типа застройки. Вдоль ограждений усадебной застройки на второстепенных дорогах допускается устройство пешеходных дорожек с простейшим типом покрытия.</w:t>
      </w:r>
    </w:p>
    <w:p w:rsidR="006F1C98" w:rsidRPr="00D82D18" w:rsidRDefault="006F1C98" w:rsidP="006F1C98">
      <w:pPr>
        <w:rPr>
          <w:rFonts w:ascii="Times New Roman" w:hAnsi="Times New Roman" w:cs="Times New Roman"/>
        </w:rPr>
      </w:pPr>
      <w:r w:rsidRPr="00D82D18">
        <w:rPr>
          <w:rFonts w:ascii="Times New Roman" w:hAnsi="Times New Roman" w:cs="Times New Roman"/>
        </w:rPr>
        <w:t>Для прокладки инженерных сетей и коммуникаций необходимо предусматривать полосы озеленения или технических коммуникаций (металлические трубопроводы горячей и холодной воды, отопления и т.д.) шириной не менее 3,5 м.</w:t>
      </w:r>
    </w:p>
    <w:p w:rsidR="006F1C98" w:rsidRPr="00D82D18" w:rsidRDefault="006F1C98" w:rsidP="006F1C98">
      <w:pPr>
        <w:rPr>
          <w:rFonts w:ascii="Times New Roman" w:hAnsi="Times New Roman" w:cs="Times New Roman"/>
        </w:rPr>
      </w:pPr>
      <w:r w:rsidRPr="00D82D18">
        <w:rPr>
          <w:rFonts w:ascii="Times New Roman" w:hAnsi="Times New Roman" w:cs="Times New Roman"/>
        </w:rPr>
        <w:t>Проезжие части второстепенных жилых улиц с односторонней усадебной застройкой и тупиковые проезды протяженностью до 150 м допускается предусматривать совмещенными с пешеходным движением без устройства отдельного тротуара при ширине проезда не менее 4,2 м. Ширина сквозных проездов в красных линиях, по которым не проходят инженерные коммуникации, должна быть не менее 7 м.</w:t>
      </w:r>
    </w:p>
    <w:p w:rsidR="006F1C98" w:rsidRPr="00D82D18" w:rsidRDefault="006F1C98" w:rsidP="006F1C98">
      <w:pPr>
        <w:rPr>
          <w:rFonts w:ascii="Times New Roman" w:hAnsi="Times New Roman" w:cs="Times New Roman"/>
        </w:rPr>
      </w:pPr>
      <w:r w:rsidRPr="00D82D18">
        <w:rPr>
          <w:rFonts w:ascii="Times New Roman" w:hAnsi="Times New Roman" w:cs="Times New Roman"/>
        </w:rPr>
        <w:t>На второстепенных улицах и проездах следует предусматривать разъездные площадки размером 7 м x 15 м через каждые 200 м.</w:t>
      </w:r>
    </w:p>
    <w:p w:rsidR="006F1C98" w:rsidRPr="00D82D18" w:rsidRDefault="006F1C98" w:rsidP="006F1C98">
      <w:pPr>
        <w:rPr>
          <w:rFonts w:ascii="Times New Roman" w:hAnsi="Times New Roman" w:cs="Times New Roman"/>
        </w:rPr>
      </w:pPr>
      <w:r w:rsidRPr="00D82D18">
        <w:rPr>
          <w:rFonts w:ascii="Times New Roman" w:hAnsi="Times New Roman" w:cs="Times New Roman"/>
        </w:rP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rsidR="006F1C98" w:rsidRPr="00D82D18" w:rsidRDefault="006F1C98" w:rsidP="006F1C98">
      <w:pPr>
        <w:rPr>
          <w:rFonts w:ascii="Times New Roman" w:hAnsi="Times New Roman" w:cs="Times New Roman"/>
        </w:rPr>
      </w:pPr>
      <w:r w:rsidRPr="00D82D18">
        <w:rPr>
          <w:rFonts w:ascii="Times New Roman" w:hAnsi="Times New Roman" w:cs="Times New Roman"/>
        </w:rPr>
        <w:t>Проезжую часть на прямолинейных участках улиц с односторонним движением и шириной до 15 м устраивают с односкатным поперечным профилем.</w:t>
      </w:r>
    </w:p>
    <w:p w:rsidR="006F1C98" w:rsidRPr="00D82D18" w:rsidRDefault="006F1C98" w:rsidP="006F1C98">
      <w:pPr>
        <w:rPr>
          <w:rFonts w:ascii="Times New Roman" w:hAnsi="Times New Roman" w:cs="Times New Roman"/>
        </w:rPr>
      </w:pPr>
      <w:r w:rsidRPr="00D82D18">
        <w:rPr>
          <w:rFonts w:ascii="Times New Roman" w:hAnsi="Times New Roman" w:cs="Times New Roman"/>
        </w:rPr>
        <w:t>Ширина проезжих частей основных проездов должна быть не менее 6,0 м, второстепенных проездов - 5,5 м; ширина тротуаров - 1,5 м.</w:t>
      </w:r>
    </w:p>
    <w:p w:rsidR="006F1C98" w:rsidRPr="00D82D18" w:rsidRDefault="006F1C98" w:rsidP="006F1C98">
      <w:pPr>
        <w:rPr>
          <w:rFonts w:ascii="Times New Roman" w:hAnsi="Times New Roman" w:cs="Times New Roman"/>
        </w:rPr>
      </w:pPr>
      <w:r w:rsidRPr="00D82D18">
        <w:rPr>
          <w:rFonts w:ascii="Times New Roman" w:hAnsi="Times New Roman" w:cs="Times New Roman"/>
        </w:rPr>
        <w:t>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3,5 м.</w:t>
      </w:r>
    </w:p>
    <w:p w:rsidR="006F1C98" w:rsidRPr="00D82D18" w:rsidRDefault="006F1C98" w:rsidP="006F1C98">
      <w:pPr>
        <w:rPr>
          <w:rFonts w:ascii="Times New Roman" w:hAnsi="Times New Roman" w:cs="Times New Roman"/>
        </w:rPr>
      </w:pPr>
      <w:bookmarkStart w:id="494" w:name="sub_1205565"/>
      <w:r w:rsidRPr="00D82D18">
        <w:rPr>
          <w:rFonts w:ascii="Times New Roman" w:hAnsi="Times New Roman" w:cs="Times New Roman"/>
        </w:rPr>
        <w:t>В конце проезжих частей тупиковых улиц следует устраивать площадки для разворота автомобилей с учетом обеспечения радиуса разворота 12 - 15 м. На отстойно-разворотных площадках для автобусов быть обеспечен радиус разворота 15 м. Использование разворотных площадок для стоянки автомобилей не допускается.</w:t>
      </w:r>
    </w:p>
    <w:bookmarkEnd w:id="494"/>
    <w:p w:rsidR="006F1C98" w:rsidRPr="00D82D18" w:rsidRDefault="006F1C98" w:rsidP="006F1C98">
      <w:pPr>
        <w:rPr>
          <w:rFonts w:ascii="Times New Roman" w:hAnsi="Times New Roman" w:cs="Times New Roman"/>
        </w:rPr>
      </w:pPr>
      <w:r w:rsidRPr="00D82D18">
        <w:rPr>
          <w:rFonts w:ascii="Times New Roman" w:hAnsi="Times New Roman" w:cs="Times New Roman"/>
        </w:rPr>
        <w:t xml:space="preserve">На нерегулируемых перекрестках и примыканиях улиц и дорог, а также пешеходных </w:t>
      </w:r>
      <w:r w:rsidRPr="00D82D18">
        <w:rPr>
          <w:rFonts w:ascii="Times New Roman" w:hAnsi="Times New Roman" w:cs="Times New Roman"/>
        </w:rPr>
        <w:lastRenderedPageBreak/>
        <w:t>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 км/ч и 60 км/ч должны быть соответственно не менее 25 м и 40 м. Для условий "пешеход - транспорт" размеры прямоугольного треугольника видимости должны быть при скорости движения транспорта 25 км/ч и 40 км/ч соответственно 8 м x 40 м и 10 м x 50 м.</w:t>
      </w:r>
    </w:p>
    <w:p w:rsidR="006F1C98" w:rsidRPr="00D82D18" w:rsidRDefault="006F1C98" w:rsidP="006F1C98">
      <w:pPr>
        <w:rPr>
          <w:rFonts w:ascii="Times New Roman" w:hAnsi="Times New Roman" w:cs="Times New Roman"/>
        </w:rPr>
      </w:pPr>
      <w:r w:rsidRPr="00D82D18">
        <w:rPr>
          <w:rFonts w:ascii="Times New Roman" w:hAnsi="Times New Roman" w:cs="Times New Roman"/>
        </w:rPr>
        <w:t>В 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других), деревьев и кустарников высотой более 0,5 м.</w:t>
      </w:r>
    </w:p>
    <w:p w:rsidR="006F1C98" w:rsidRPr="00D82D18" w:rsidRDefault="006F1C98" w:rsidP="006F1C98">
      <w:pPr>
        <w:rPr>
          <w:rFonts w:ascii="Times New Roman" w:hAnsi="Times New Roman" w:cs="Times New Roman"/>
        </w:rPr>
      </w:pPr>
      <w:r w:rsidRPr="00D82D18">
        <w:rPr>
          <w:rFonts w:ascii="Times New Roman" w:hAnsi="Times New Roman" w:cs="Times New Roman"/>
        </w:rPr>
        <w:t>Пересечения и примыкания дорог в одном 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rsidR="006F1C98" w:rsidRPr="00D82D18" w:rsidRDefault="006F1C98" w:rsidP="006F1C98">
      <w:pPr>
        <w:rPr>
          <w:rFonts w:ascii="Times New Roman" w:hAnsi="Times New Roman" w:cs="Times New Roman"/>
        </w:rPr>
      </w:pPr>
      <w:bookmarkStart w:id="495" w:name="sub_1205570"/>
      <w:r w:rsidRPr="00D82D18">
        <w:rPr>
          <w:rFonts w:ascii="Times New Roman" w:hAnsi="Times New Roman" w:cs="Times New Roman"/>
        </w:rPr>
        <w:t>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50 м, а длина отгона ширины дополнительной полосы - 30 м.</w:t>
      </w:r>
    </w:p>
    <w:bookmarkEnd w:id="495"/>
    <w:p w:rsidR="006F1C98" w:rsidRPr="00D82D18" w:rsidRDefault="006F1C98" w:rsidP="006F1C98">
      <w:pPr>
        <w:rPr>
          <w:rFonts w:ascii="Times New Roman" w:hAnsi="Times New Roman" w:cs="Times New Roman"/>
        </w:rPr>
      </w:pPr>
      <w:r w:rsidRPr="00D82D18">
        <w:rPr>
          <w:rFonts w:ascii="Times New Roman" w:hAnsi="Times New Roman" w:cs="Times New Roman"/>
        </w:rPr>
        <w:t>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чел./кв. м; на предзаводских площадях, у спортивно-зрелищных учреждений, кинотеатров, вокзалов - 0,8 чел./кв. м.</w:t>
      </w:r>
    </w:p>
    <w:p w:rsidR="006F1C98" w:rsidRPr="00D82D18" w:rsidRDefault="006F1C98" w:rsidP="006F1C98">
      <w:pPr>
        <w:pStyle w:val="20"/>
        <w:spacing w:after="100"/>
        <w:jc w:val="both"/>
        <w:rPr>
          <w:rFonts w:ascii="Times New Roman" w:hAnsi="Times New Roman" w:cs="Times New Roman"/>
          <w:color w:val="auto"/>
        </w:rPr>
      </w:pPr>
      <w:bookmarkStart w:id="496" w:name="_Toc4089675"/>
      <w:bookmarkStart w:id="497" w:name="_Toc23150795"/>
      <w:bookmarkStart w:id="498" w:name="_Toc25928634"/>
      <w:r w:rsidRPr="00D82D18">
        <w:rPr>
          <w:rFonts w:ascii="Times New Roman" w:hAnsi="Times New Roman" w:cs="Times New Roman"/>
          <w:color w:val="auto"/>
        </w:rPr>
        <w:t>Статья 43. Ограничения в использовании земельных участков и объектов капитального строительства по условиям охраны объектов культурного наследия</w:t>
      </w:r>
      <w:bookmarkEnd w:id="496"/>
      <w:bookmarkEnd w:id="497"/>
      <w:bookmarkEnd w:id="498"/>
    </w:p>
    <w:p w:rsidR="006F1C98" w:rsidRPr="00D82D18" w:rsidRDefault="006F1C98" w:rsidP="006F1C98">
      <w:pPr>
        <w:rPr>
          <w:rFonts w:ascii="Times New Roman" w:hAnsi="Times New Roman" w:cs="Times New Roman"/>
        </w:rPr>
      </w:pPr>
      <w:r w:rsidRPr="00D82D18">
        <w:rPr>
          <w:rFonts w:ascii="Times New Roman" w:hAnsi="Times New Roman" w:cs="Times New Roman"/>
        </w:rPr>
        <w:t>1. На карте градостроительного зонирования отображены границы защитных и охранных зон объектов культурного наследия, устанавливаемых в соответствии с Федеральным законом от 25.06.2002г. № 73-ФЗ " Об объектах культурного наследия (памятниках истории и культуры) народов Российской Федерации" и законом Краснодарского края от 23.07.2015г № 3223-КЗ "Об объектах культурного наследия (памятниках истории и культуры) народов Российской Федерации, расположенных на территории Краснодарского края".</w:t>
      </w:r>
    </w:p>
    <w:p w:rsidR="006F1C98" w:rsidRPr="00D82D18" w:rsidRDefault="006F1C98" w:rsidP="006F1C98">
      <w:pPr>
        <w:rPr>
          <w:rFonts w:ascii="Times New Roman" w:hAnsi="Times New Roman" w:cs="Times New Roman"/>
        </w:rPr>
      </w:pPr>
      <w:r w:rsidRPr="00D82D18">
        <w:rPr>
          <w:rFonts w:ascii="Times New Roman" w:hAnsi="Times New Roman" w:cs="Times New Roman"/>
        </w:rPr>
        <w:t xml:space="preserve">2. </w:t>
      </w:r>
      <w:bookmarkStart w:id="499" w:name="dst100225"/>
      <w:bookmarkEnd w:id="499"/>
      <w:r w:rsidRPr="00D82D18">
        <w:rPr>
          <w:rFonts w:ascii="Times New Roman" w:hAnsi="Times New Roman" w:cs="Times New Roman"/>
        </w:rPr>
        <w:t>В соответствии со ст.34 Федерального закона от 25.06.2002г. № 73-ФЗ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6F1C98" w:rsidRPr="00D82D18" w:rsidRDefault="006F1C98" w:rsidP="006F1C98">
      <w:pPr>
        <w:rPr>
          <w:rFonts w:ascii="Times New Roman" w:hAnsi="Times New Roman" w:cs="Times New Roman"/>
        </w:rPr>
      </w:pPr>
      <w:r w:rsidRPr="00D82D18">
        <w:rPr>
          <w:rFonts w:ascii="Times New Roman" w:hAnsi="Times New Roman" w:cs="Times New Roman"/>
        </w:rPr>
        <w:t>Необходимый состав зон охраны объекта культурного наследия определяется проектом зон охраны объекта культурного наследия.</w:t>
      </w:r>
    </w:p>
    <w:p w:rsidR="006F1C98" w:rsidRPr="00D82D18" w:rsidRDefault="006F1C98" w:rsidP="006F1C98">
      <w:pPr>
        <w:rPr>
          <w:rFonts w:ascii="Times New Roman" w:hAnsi="Times New Roman" w:cs="Times New Roman"/>
        </w:rPr>
      </w:pPr>
      <w:r w:rsidRPr="00D82D18">
        <w:rPr>
          <w:rFonts w:ascii="Times New Roman" w:hAnsi="Times New Roman" w:cs="Times New Roman"/>
        </w:rPr>
        <w:t>Защитными зонами объектов культурного наследия являются территории, которые прилегают к включенным в реестр памятникам и ансамблям (</w:t>
      </w:r>
      <w:r w:rsidRPr="00D82D18">
        <w:rPr>
          <w:rFonts w:ascii="Times New Roman" w:hAnsi="Times New Roman" w:cs="Times New Roman"/>
          <w:i/>
        </w:rPr>
        <w:t>за исключением объектов археологического наследия, некрополей, захоронений, расположенных в границах некрополей, произведений монументального искусства</w:t>
      </w:r>
      <w:r w:rsidRPr="00D82D18">
        <w:rPr>
          <w:rFonts w:ascii="Times New Roman" w:hAnsi="Times New Roman" w:cs="Times New Roman"/>
        </w:rPr>
        <w:t>)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6F1C98" w:rsidRPr="00D82D18" w:rsidRDefault="006F1C98" w:rsidP="006F1C98">
      <w:pPr>
        <w:shd w:val="clear" w:color="auto" w:fill="FFFFFF"/>
        <w:ind w:firstLine="547"/>
        <w:rPr>
          <w:rFonts w:ascii="Times New Roman" w:hAnsi="Times New Roman" w:cs="Times New Roman"/>
        </w:rPr>
      </w:pPr>
      <w:bookmarkStart w:id="500" w:name="dst854"/>
      <w:bookmarkEnd w:id="500"/>
      <w:r w:rsidRPr="00D82D18">
        <w:rPr>
          <w:rFonts w:ascii="Times New Roman" w:hAnsi="Times New Roman" w:cs="Times New Roman"/>
        </w:rPr>
        <w:t>Границы защитной зоны объекта культурного наследия устанавливаются:</w:t>
      </w:r>
    </w:p>
    <w:p w:rsidR="006F1C98" w:rsidRPr="00D82D18" w:rsidRDefault="006F1C98" w:rsidP="006F1C98">
      <w:pPr>
        <w:rPr>
          <w:rFonts w:ascii="Times New Roman" w:hAnsi="Times New Roman" w:cs="Times New Roman"/>
        </w:rPr>
      </w:pPr>
      <w:bookmarkStart w:id="501" w:name="dst856"/>
      <w:bookmarkEnd w:id="501"/>
      <w:r w:rsidRPr="00D82D18">
        <w:rPr>
          <w:rFonts w:ascii="Times New Roman" w:hAnsi="Times New Roman" w:cs="Times New Roman"/>
        </w:rPr>
        <w:t xml:space="preserve">- для памятника, расположенного в границах населенного пункта, на расстоянии 100 метров от внешних границ территории памятника, </w:t>
      </w:r>
    </w:p>
    <w:p w:rsidR="006F1C98" w:rsidRPr="00D82D18" w:rsidRDefault="006F1C98" w:rsidP="006F1C98">
      <w:pPr>
        <w:rPr>
          <w:rFonts w:ascii="Times New Roman" w:hAnsi="Times New Roman" w:cs="Times New Roman"/>
        </w:rPr>
      </w:pPr>
      <w:r w:rsidRPr="00D82D18">
        <w:rPr>
          <w:rFonts w:ascii="Times New Roman" w:hAnsi="Times New Roman" w:cs="Times New Roman"/>
        </w:rPr>
        <w:t>- для памятника, расположенного вне границ населенного пункта, на расстоянии 200 метров от внешних границ территории памятника.</w:t>
      </w:r>
    </w:p>
    <w:p w:rsidR="006F1C98" w:rsidRPr="00D82D18" w:rsidRDefault="006F1C98" w:rsidP="006F1C98">
      <w:pPr>
        <w:rPr>
          <w:rFonts w:ascii="Times New Roman" w:hAnsi="Times New Roman" w:cs="Times New Roman"/>
        </w:rPr>
      </w:pPr>
      <w:r w:rsidRPr="00D82D18">
        <w:rPr>
          <w:rFonts w:ascii="Times New Roman" w:hAnsi="Times New Roman" w:cs="Times New Roman"/>
        </w:rPr>
        <w:t xml:space="preserve">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w:t>
      </w:r>
      <w:r w:rsidRPr="00D82D18">
        <w:rPr>
          <w:rFonts w:ascii="Times New Roman" w:hAnsi="Times New Roman" w:cs="Times New Roman"/>
        </w:rPr>
        <w:lastRenderedPageBreak/>
        <w:t>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6F1C98" w:rsidRPr="00D82D18" w:rsidRDefault="006F1C98" w:rsidP="006F1C98">
      <w:pPr>
        <w:rPr>
          <w:rFonts w:ascii="Times New Roman" w:hAnsi="Times New Roman" w:cs="Times New Roman"/>
        </w:rPr>
      </w:pPr>
      <w:r w:rsidRPr="00D82D18">
        <w:rPr>
          <w:rFonts w:ascii="Times New Roman" w:hAnsi="Times New Roman" w:cs="Times New Roman"/>
        </w:rPr>
        <w:t>3. Защитная зона объекта культурного наследия прекращает существование со дня утверждения в порядке, установленном ст.34 Федерального закона от 25.06.2002г. № 73-ФЗ, проекта зон охраны такого объекта культурного наследия.</w:t>
      </w:r>
    </w:p>
    <w:p w:rsidR="006F1C98" w:rsidRPr="00D82D18" w:rsidRDefault="006F1C98" w:rsidP="006F1C98">
      <w:pPr>
        <w:ind w:right="-57"/>
        <w:rPr>
          <w:rFonts w:ascii="Times New Roman" w:hAnsi="Times New Roman" w:cs="Times New Roman"/>
        </w:rPr>
      </w:pPr>
      <w:r w:rsidRPr="00D82D18">
        <w:rPr>
          <w:rFonts w:ascii="Times New Roman" w:hAnsi="Times New Roman" w:cs="Times New Roman"/>
        </w:rPr>
        <w:t xml:space="preserve">4. Согласно Закону Краснодарского края от 23 июля 2015г № 3223-КЗ до разработки и утверждения проектов зон охраны объектов культурного наследия в установленном федеральным законодательством порядке </w:t>
      </w:r>
      <w:r w:rsidRPr="00D82D18">
        <w:rPr>
          <w:rFonts w:ascii="Times New Roman" w:hAnsi="Times New Roman" w:cs="Times New Roman"/>
          <w:b/>
        </w:rPr>
        <w:t>в качестве предупредительной</w:t>
      </w:r>
      <w:r w:rsidRPr="00D82D18">
        <w:rPr>
          <w:rFonts w:ascii="Times New Roman" w:hAnsi="Times New Roman" w:cs="Times New Roman"/>
        </w:rPr>
        <w:t xml:space="preserve"> меры по обеспечению сохранности объекта куль</w:t>
      </w:r>
      <w:r w:rsidRPr="00D82D18">
        <w:rPr>
          <w:rFonts w:ascii="Times New Roman" w:hAnsi="Times New Roman" w:cs="Times New Roman"/>
        </w:rPr>
        <w:softHyphen/>
        <w:t>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rsidR="006F1C98" w:rsidRPr="00D82D18" w:rsidRDefault="006F1C98" w:rsidP="006F1C98">
      <w:pPr>
        <w:ind w:right="-57"/>
        <w:rPr>
          <w:rFonts w:ascii="Times New Roman" w:hAnsi="Times New Roman" w:cs="Times New Roman"/>
        </w:rPr>
      </w:pPr>
      <w:r w:rsidRPr="00D82D18">
        <w:rPr>
          <w:rFonts w:ascii="Times New Roman" w:hAnsi="Times New Roman" w:cs="Times New Roman"/>
        </w:rPr>
        <w:t>1) для объектов археологического наследия:</w:t>
      </w:r>
    </w:p>
    <w:p w:rsidR="006F1C98" w:rsidRPr="00D82D18" w:rsidRDefault="006F1C98" w:rsidP="006F1C98">
      <w:pPr>
        <w:ind w:right="-57"/>
        <w:rPr>
          <w:rFonts w:ascii="Times New Roman" w:hAnsi="Times New Roman" w:cs="Times New Roman"/>
        </w:rPr>
      </w:pPr>
      <w:r w:rsidRPr="00D82D18">
        <w:rPr>
          <w:rFonts w:ascii="Times New Roman" w:hAnsi="Times New Roman" w:cs="Times New Roman"/>
        </w:rPr>
        <w:t>а) поселения, городища, селища, усадьбы независимо от места их расположения — 500 метров от границ памятника по всему его периметру;</w:t>
      </w:r>
    </w:p>
    <w:p w:rsidR="006F1C98" w:rsidRPr="00D82D18" w:rsidRDefault="006F1C98" w:rsidP="006F1C98">
      <w:pPr>
        <w:ind w:right="-57"/>
        <w:rPr>
          <w:rFonts w:ascii="Times New Roman" w:hAnsi="Times New Roman" w:cs="Times New Roman"/>
        </w:rPr>
      </w:pPr>
      <w:r w:rsidRPr="00D82D18">
        <w:rPr>
          <w:rFonts w:ascii="Times New Roman" w:hAnsi="Times New Roman" w:cs="Times New Roman"/>
        </w:rPr>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периметру;</w:t>
      </w:r>
    </w:p>
    <w:p w:rsidR="006F1C98" w:rsidRPr="00D82D18" w:rsidRDefault="006F1C98" w:rsidP="006F1C98">
      <w:pPr>
        <w:ind w:right="-57"/>
        <w:rPr>
          <w:rFonts w:ascii="Times New Roman" w:hAnsi="Times New Roman" w:cs="Times New Roman"/>
        </w:rPr>
      </w:pPr>
      <w:r w:rsidRPr="00D82D18">
        <w:rPr>
          <w:rFonts w:ascii="Times New Roman" w:hAnsi="Times New Roman" w:cs="Times New Roman"/>
        </w:rPr>
        <w:t>в) курганы высотой: до 1 метра — 50 метров от границ памятника по всему его периметру; до 2 метров — 75 метров от границ памятника по всему его периметру; до 3 метров — 125 метров от границ памятника по всему его периметру; свыше 3 метров — 150 метров от границ памятника по всему его пери</w:t>
      </w:r>
      <w:r w:rsidRPr="00D82D18">
        <w:rPr>
          <w:rFonts w:ascii="Times New Roman" w:hAnsi="Times New Roman" w:cs="Times New Roman"/>
        </w:rPr>
        <w:softHyphen/>
        <w:t>метру;</w:t>
      </w:r>
    </w:p>
    <w:p w:rsidR="006F1C98" w:rsidRPr="00D82D18" w:rsidRDefault="006F1C98" w:rsidP="006F1C98">
      <w:pPr>
        <w:ind w:right="-57"/>
        <w:rPr>
          <w:rFonts w:ascii="Times New Roman" w:hAnsi="Times New Roman" w:cs="Times New Roman"/>
        </w:rPr>
      </w:pPr>
      <w:r w:rsidRPr="00D82D18">
        <w:rPr>
          <w:rFonts w:ascii="Times New Roman" w:hAnsi="Times New Roman" w:cs="Times New Roman"/>
        </w:rPr>
        <w:t>г) дольмены, каменные бабы, культовые кресты, менгиры, петроглифы, кромлехи, ацангуары, древние дороги и клеры - 50 метров от границ памятника по всему его периметру;</w:t>
      </w:r>
    </w:p>
    <w:p w:rsidR="006F1C98" w:rsidRPr="00D82D18" w:rsidRDefault="006F1C98" w:rsidP="006F1C98">
      <w:pPr>
        <w:ind w:right="-57"/>
        <w:rPr>
          <w:rFonts w:ascii="Times New Roman" w:hAnsi="Times New Roman" w:cs="Times New Roman"/>
        </w:rPr>
      </w:pPr>
      <w:r w:rsidRPr="00D82D18">
        <w:rPr>
          <w:rFonts w:ascii="Times New Roman" w:hAnsi="Times New Roman" w:cs="Times New Roman"/>
        </w:rPr>
        <w:t>2) для объектов культурного наследия, имеющих в своем составе захоронения (за исключением объектов археологического наследия), произведений монументального искусства - 40 метров от границы территории объекта культурного наследия по всему его периметру.</w:t>
      </w:r>
    </w:p>
    <w:p w:rsidR="006F1C98" w:rsidRPr="00D82D18" w:rsidRDefault="006F1C98" w:rsidP="006F1C98">
      <w:pPr>
        <w:ind w:right="-57"/>
        <w:rPr>
          <w:rFonts w:ascii="Times New Roman" w:hAnsi="Times New Roman" w:cs="Times New Roman"/>
        </w:rPr>
      </w:pPr>
      <w:r w:rsidRPr="00D82D18">
        <w:rPr>
          <w:rFonts w:ascii="Times New Roman" w:hAnsi="Times New Roman" w:cs="Times New Roman"/>
        </w:rPr>
        <w:t>В вышеуказанных границах зон охраны объекта археологического наследия, до утверждения в установленном порядке границ зон охраны, режимов использования земель и градостроительных регламентов в границах данных зон, допускаются по согласованию с краевым ор</w:t>
      </w:r>
      <w:r w:rsidRPr="00D82D18">
        <w:rPr>
          <w:rFonts w:ascii="Times New Roman" w:hAnsi="Times New Roman" w:cs="Times New Roman"/>
        </w:rPr>
        <w:softHyphen/>
        <w:t>ганом охраны объектов культурного наследия работы, не создающие угрозы повреждения, разрушения или уничтожения объекта археологического насле</w:t>
      </w:r>
      <w:r w:rsidRPr="00D82D18">
        <w:rPr>
          <w:rFonts w:ascii="Times New Roman" w:hAnsi="Times New Roman" w:cs="Times New Roman"/>
        </w:rPr>
        <w:softHyphen/>
        <w:t>дия, в том числе сельскохозяйственные работы, работы по благоустройству и озеленению территории, не нарушающие природный ландшафт. При проведении сельскохозяйственных работ в границах зон охраны объекта археологического наследия на глубину пахотного горизонта почвы со</w:t>
      </w:r>
      <w:r w:rsidRPr="00D82D18">
        <w:rPr>
          <w:rFonts w:ascii="Times New Roman" w:hAnsi="Times New Roman" w:cs="Times New Roman"/>
        </w:rPr>
        <w:softHyphen/>
        <w:t>гласование с краевым органом охраны объектов культурного наследия не тре</w:t>
      </w:r>
      <w:r w:rsidRPr="00D82D18">
        <w:rPr>
          <w:rFonts w:ascii="Times New Roman" w:hAnsi="Times New Roman" w:cs="Times New Roman"/>
        </w:rPr>
        <w:softHyphen/>
        <w:t xml:space="preserve">буется. </w:t>
      </w:r>
    </w:p>
    <w:p w:rsidR="006F1C98" w:rsidRPr="00D82D18" w:rsidRDefault="006F1C98" w:rsidP="006F1C98">
      <w:pPr>
        <w:ind w:right="-57"/>
        <w:rPr>
          <w:rFonts w:ascii="Times New Roman" w:hAnsi="Times New Roman" w:cs="Times New Roman"/>
        </w:rPr>
      </w:pPr>
      <w:r w:rsidRPr="00D82D18">
        <w:rPr>
          <w:rFonts w:ascii="Times New Roman" w:hAnsi="Times New Roman" w:cs="Times New Roman"/>
        </w:rPr>
        <w:t xml:space="preserve">5. В целях предотвращения перемещения, повреждения, разрушения или уничтожения, изменения облика и интерьера, нарушения установленного порядка использования объектов культурного наследия и иных действий, влекущих за собой причинение вреда объектам культурного наследия, физические лица, юридические лица, органы государственной власти Краснодарского края, органы местного самоуправления в Краснодарском крае на стадии проведения землеустройства, формирования, отвода, изменения категории, вида разрешенного использования и иного хозяйственного освоения земельного участка, предусматривающего проведение землеустроительных, земляных, строительных, мелиоративных, хозяйственных и иных работ в границах охранных и защитных зон, обязаны обратиться в краевой орган охраны объектов культурного наследия с заявлением о согласовании проведения землеустроительных, земляных, строительных, мелиоративных, хозяйственных и иных работ на территории, подлежащей хозяйственному </w:t>
      </w:r>
      <w:r w:rsidRPr="00D82D18">
        <w:rPr>
          <w:rFonts w:ascii="Times New Roman" w:hAnsi="Times New Roman" w:cs="Times New Roman"/>
        </w:rPr>
        <w:lastRenderedPageBreak/>
        <w:t>освоению.</w:t>
      </w:r>
    </w:p>
    <w:p w:rsidR="006F1C98" w:rsidRPr="00D82D18" w:rsidRDefault="006F1C98" w:rsidP="006F1C98">
      <w:pPr>
        <w:ind w:right="-57"/>
        <w:rPr>
          <w:rFonts w:ascii="Times New Roman" w:hAnsi="Times New Roman" w:cs="Times New Roman"/>
        </w:rPr>
      </w:pPr>
      <w:r w:rsidRPr="00D82D18">
        <w:rPr>
          <w:rFonts w:ascii="Times New Roman" w:hAnsi="Times New Roman" w:cs="Times New Roman"/>
        </w:rPr>
        <w:t>6. До начала проектирования и проведения землеустроительных, земляных, строительных, мелиоративных, хозяйственных и иных работ осуществляется разработка и реализация необходимых мер по обеспечению сохранности объектов культурного наследия, в том числе археологические полевые работы (разведки) в целях выявления в зонах производства данных работ неучтенных объектов культурного наследия, за счет средств физических лиц, юридических лиц, органов государственной власти, органов местного самоуправления, являющихся заказчиками проводимых работ.</w:t>
      </w:r>
    </w:p>
    <w:p w:rsidR="006F1C98" w:rsidRPr="00D82D18" w:rsidRDefault="006F1C98" w:rsidP="006F1C98">
      <w:pPr>
        <w:ind w:right="-57"/>
        <w:rPr>
          <w:rFonts w:ascii="Times New Roman" w:hAnsi="Times New Roman" w:cs="Times New Roman"/>
        </w:rPr>
      </w:pPr>
      <w:r w:rsidRPr="00D82D18">
        <w:rPr>
          <w:rFonts w:ascii="Times New Roman" w:hAnsi="Times New Roman" w:cs="Times New Roman"/>
        </w:rPr>
        <w:t>7. Физические и юридические лица, осуществляющие хозяйственную и иную деятельность на территории объекта культурного наследия, обязаны соблюдать режим использования данной территории, установленный действующим законодательством (ст. 47.2, ст. 47.3 Федерального закона от 25.06.2002 № 73-ФЗ).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 (п. 1 ст. 5.1 Федерального закона от 25.06.2002 № 73-ФЗ).</w:t>
      </w:r>
    </w:p>
    <w:p w:rsidR="006F1C98" w:rsidRPr="00D82D18" w:rsidRDefault="006F1C98" w:rsidP="006F1C98">
      <w:pPr>
        <w:pStyle w:val="20"/>
        <w:spacing w:after="100"/>
        <w:jc w:val="both"/>
        <w:rPr>
          <w:rFonts w:ascii="Times New Roman" w:hAnsi="Times New Roman" w:cs="Times New Roman"/>
          <w:color w:val="auto"/>
        </w:rPr>
      </w:pPr>
      <w:bookmarkStart w:id="502" w:name="_Toc4089676"/>
      <w:bookmarkStart w:id="503" w:name="_Toc23150796"/>
      <w:bookmarkStart w:id="504" w:name="_Toc25928635"/>
      <w:r w:rsidRPr="00D82D18">
        <w:rPr>
          <w:rFonts w:ascii="Times New Roman" w:hAnsi="Times New Roman" w:cs="Times New Roman"/>
          <w:color w:val="auto"/>
        </w:rPr>
        <w:t>Статья 44. Использование земельных участков в границах охранных зон инженерных сетей и сооружений</w:t>
      </w:r>
      <w:bookmarkEnd w:id="502"/>
      <w:bookmarkEnd w:id="503"/>
      <w:bookmarkEnd w:id="504"/>
    </w:p>
    <w:p w:rsidR="006F1C98" w:rsidRPr="00D82D18" w:rsidRDefault="006F1C98" w:rsidP="006F1C98">
      <w:pPr>
        <w:ind w:right="-57"/>
        <w:rPr>
          <w:rFonts w:ascii="Times New Roman" w:hAnsi="Times New Roman" w:cs="Times New Roman"/>
        </w:rPr>
      </w:pPr>
      <w:r w:rsidRPr="00D82D18">
        <w:rPr>
          <w:rFonts w:ascii="Times New Roman" w:hAnsi="Times New Roman" w:cs="Times New Roman"/>
        </w:rPr>
        <w:t>1. 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rsidR="006F1C98" w:rsidRPr="00D82D18" w:rsidRDefault="006F1C98" w:rsidP="006F1C98">
      <w:pPr>
        <w:ind w:right="-57"/>
        <w:rPr>
          <w:rFonts w:ascii="Times New Roman" w:hAnsi="Times New Roman" w:cs="Times New Roman"/>
        </w:rPr>
      </w:pPr>
      <w:r w:rsidRPr="00D82D18">
        <w:rPr>
          <w:rFonts w:ascii="Times New Roman" w:hAnsi="Times New Roman" w:cs="Times New Roman"/>
        </w:rPr>
        <w:t>2. 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№878 «Об утверждении правил охраны газораспределительных сетей» и налагаемых на земельные участки в установленном порядке.</w:t>
      </w:r>
    </w:p>
    <w:p w:rsidR="006F1C98" w:rsidRPr="00D82D18" w:rsidRDefault="006F1C98" w:rsidP="006F1C98">
      <w:pPr>
        <w:ind w:right="-57"/>
        <w:rPr>
          <w:rFonts w:ascii="Times New Roman" w:hAnsi="Times New Roman" w:cs="Times New Roman"/>
        </w:rPr>
      </w:pPr>
      <w:r w:rsidRPr="00D82D18">
        <w:rPr>
          <w:rFonts w:ascii="Times New Roman" w:hAnsi="Times New Roman" w:cs="Times New Roman"/>
        </w:rPr>
        <w:t>Хозяйственная деятельность в охранных зонах газораспределительных сетей, не предусмотренная постановлением Правительства Российской Федерации от 20 ноября 2000 года №878 «Об утверждении правил охраны газораспределительных сетей»,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rsidR="006F1C98" w:rsidRPr="00D82D18" w:rsidRDefault="006F1C98" w:rsidP="006F1C98">
      <w:pPr>
        <w:ind w:right="-57"/>
        <w:rPr>
          <w:rFonts w:ascii="Times New Roman" w:hAnsi="Times New Roman" w:cs="Times New Roman"/>
        </w:rPr>
      </w:pPr>
      <w:r w:rsidRPr="00D82D18">
        <w:rPr>
          <w:rFonts w:ascii="Times New Roman" w:hAnsi="Times New Roman" w:cs="Times New Roman"/>
        </w:rPr>
        <w:t>2.1. В охранных зонах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6F1C98" w:rsidRPr="00D82D18" w:rsidRDefault="006F1C98" w:rsidP="006F1C98">
      <w:pPr>
        <w:ind w:right="-57"/>
        <w:rPr>
          <w:rFonts w:ascii="Times New Roman" w:hAnsi="Times New Roman" w:cs="Times New Roman"/>
        </w:rPr>
      </w:pPr>
      <w:r w:rsidRPr="00D82D18">
        <w:rPr>
          <w:rFonts w:ascii="Times New Roman" w:hAnsi="Times New Roman" w:cs="Times New Roman"/>
        </w:rPr>
        <w:t>а) строить объекты жилищно-гражданского и производственного назначения;</w:t>
      </w:r>
    </w:p>
    <w:p w:rsidR="006F1C98" w:rsidRPr="00D82D18" w:rsidRDefault="006F1C98" w:rsidP="006F1C98">
      <w:pPr>
        <w:ind w:right="-57"/>
        <w:rPr>
          <w:rFonts w:ascii="Times New Roman" w:hAnsi="Times New Roman" w:cs="Times New Roman"/>
        </w:rPr>
      </w:pPr>
      <w:r w:rsidRPr="00D82D18">
        <w:rPr>
          <w:rFonts w:ascii="Times New Roman" w:hAnsi="Times New Roman" w:cs="Times New Roman"/>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6F1C98" w:rsidRPr="00D82D18" w:rsidRDefault="006F1C98" w:rsidP="006F1C98">
      <w:pPr>
        <w:ind w:right="-57"/>
        <w:rPr>
          <w:rFonts w:ascii="Times New Roman" w:hAnsi="Times New Roman" w:cs="Times New Roman"/>
        </w:rPr>
      </w:pPr>
      <w:r w:rsidRPr="00D82D18">
        <w:rPr>
          <w:rFonts w:ascii="Times New Roman" w:hAnsi="Times New Roman" w:cs="Times New Roman"/>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6F1C98" w:rsidRPr="00D82D18" w:rsidRDefault="006F1C98" w:rsidP="006F1C98">
      <w:pPr>
        <w:ind w:right="-57"/>
        <w:rPr>
          <w:rFonts w:ascii="Times New Roman" w:hAnsi="Times New Roman" w:cs="Times New Roman"/>
        </w:rPr>
      </w:pPr>
      <w:r w:rsidRPr="00D82D18">
        <w:rPr>
          <w:rFonts w:ascii="Times New Roman" w:hAnsi="Times New Roman" w:cs="Times New Roman"/>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6F1C98" w:rsidRPr="00D82D18" w:rsidRDefault="006F1C98" w:rsidP="006F1C98">
      <w:pPr>
        <w:ind w:right="-57"/>
        <w:rPr>
          <w:rFonts w:ascii="Times New Roman" w:hAnsi="Times New Roman" w:cs="Times New Roman"/>
        </w:rPr>
      </w:pPr>
      <w:r w:rsidRPr="00D82D18">
        <w:rPr>
          <w:rFonts w:ascii="Times New Roman" w:hAnsi="Times New Roman" w:cs="Times New Roman"/>
        </w:rPr>
        <w:t>д) устраивать свалки и склады, разливать растворы кислот, солей, щелочей и других химически активных веществ;</w:t>
      </w:r>
    </w:p>
    <w:p w:rsidR="006F1C98" w:rsidRPr="00D82D18" w:rsidRDefault="006F1C98" w:rsidP="006F1C98">
      <w:pPr>
        <w:ind w:right="-57"/>
        <w:rPr>
          <w:rFonts w:ascii="Times New Roman" w:hAnsi="Times New Roman" w:cs="Times New Roman"/>
        </w:rPr>
      </w:pPr>
      <w:r w:rsidRPr="00D82D18">
        <w:rPr>
          <w:rFonts w:ascii="Times New Roman" w:hAnsi="Times New Roman" w:cs="Times New Roman"/>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6F1C98" w:rsidRPr="00D82D18" w:rsidRDefault="006F1C98" w:rsidP="006F1C98">
      <w:pPr>
        <w:ind w:right="-57"/>
        <w:rPr>
          <w:rFonts w:ascii="Times New Roman" w:hAnsi="Times New Roman" w:cs="Times New Roman"/>
        </w:rPr>
      </w:pPr>
      <w:r w:rsidRPr="00D82D18">
        <w:rPr>
          <w:rFonts w:ascii="Times New Roman" w:hAnsi="Times New Roman" w:cs="Times New Roman"/>
        </w:rPr>
        <w:lastRenderedPageBreak/>
        <w:t>ж) размещать источники огня;</w:t>
      </w:r>
    </w:p>
    <w:p w:rsidR="006F1C98" w:rsidRPr="00D82D18" w:rsidRDefault="006F1C98" w:rsidP="006F1C98">
      <w:pPr>
        <w:rPr>
          <w:rFonts w:ascii="Times New Roman" w:eastAsia="Calibri" w:hAnsi="Times New Roman" w:cs="Times New Roman"/>
        </w:rPr>
      </w:pPr>
      <w:r w:rsidRPr="00D82D18">
        <w:rPr>
          <w:rFonts w:ascii="Times New Roman" w:eastAsia="Calibri" w:hAnsi="Times New Roman" w:cs="Times New Roman"/>
        </w:rPr>
        <w:t>з) рыть погреба, копать и обрабатывать почву сельскохозяйственными и мелиоративными орудиями и механизмами на глубину более 0,3 метра.</w:t>
      </w:r>
    </w:p>
    <w:p w:rsidR="006F1C98" w:rsidRPr="00D82D18" w:rsidRDefault="006F1C98" w:rsidP="006F1C98">
      <w:pPr>
        <w:rPr>
          <w:rFonts w:ascii="Times New Roman" w:eastAsia="Calibri" w:hAnsi="Times New Roman" w:cs="Times New Roman"/>
        </w:rPr>
      </w:pPr>
      <w:r w:rsidRPr="00D82D18">
        <w:rPr>
          <w:rFonts w:ascii="Times New Roman" w:eastAsia="Calibri" w:hAnsi="Times New Roman" w:cs="Times New Roman"/>
        </w:rPr>
        <w:t>2.2. 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rsidR="006F1C98" w:rsidRPr="00D82D18" w:rsidRDefault="006F1C98" w:rsidP="006F1C98">
      <w:pPr>
        <w:rPr>
          <w:rFonts w:ascii="Times New Roman" w:eastAsia="Calibri" w:hAnsi="Times New Roman" w:cs="Times New Roman"/>
        </w:rPr>
      </w:pPr>
      <w:r w:rsidRPr="00D82D18">
        <w:rPr>
          <w:rFonts w:ascii="Times New Roman" w:eastAsia="Calibri" w:hAnsi="Times New Roman" w:cs="Times New Roman"/>
        </w:rPr>
        <w:t>а) производить строительство, капитальный ремонт, реконструкцию или снос любых зданий и сооружений;</w:t>
      </w:r>
    </w:p>
    <w:p w:rsidR="006F1C98" w:rsidRPr="00D82D18" w:rsidRDefault="006F1C98" w:rsidP="006F1C98">
      <w:pPr>
        <w:rPr>
          <w:rFonts w:ascii="Times New Roman" w:eastAsia="Calibri" w:hAnsi="Times New Roman" w:cs="Times New Roman"/>
        </w:rPr>
      </w:pPr>
      <w:r w:rsidRPr="00D82D18">
        <w:rPr>
          <w:rFonts w:ascii="Times New Roman" w:eastAsia="Calibri" w:hAnsi="Times New Roman" w:cs="Times New Roman"/>
        </w:rPr>
        <w:t>б) складировать материалы, высаживать деревья всех видов;</w:t>
      </w:r>
    </w:p>
    <w:p w:rsidR="006F1C98" w:rsidRPr="00D82D18" w:rsidRDefault="006F1C98" w:rsidP="006F1C98">
      <w:pPr>
        <w:rPr>
          <w:rFonts w:ascii="Times New Roman" w:eastAsia="Calibri" w:hAnsi="Times New Roman" w:cs="Times New Roman"/>
        </w:rPr>
      </w:pPr>
      <w:r w:rsidRPr="00D82D18">
        <w:rPr>
          <w:rFonts w:ascii="Times New Roman" w:eastAsia="Calibri" w:hAnsi="Times New Roman" w:cs="Times New Roman"/>
        </w:rPr>
        <w:t>в) производить земляные и дорожные работы.</w:t>
      </w:r>
    </w:p>
    <w:p w:rsidR="006F1C98" w:rsidRPr="00D82D18" w:rsidRDefault="006F1C98" w:rsidP="006F1C98">
      <w:pPr>
        <w:rPr>
          <w:rFonts w:ascii="Times New Roman" w:eastAsia="Calibri" w:hAnsi="Times New Roman" w:cs="Times New Roman"/>
        </w:rPr>
      </w:pPr>
      <w:r w:rsidRPr="00D82D18">
        <w:rPr>
          <w:rFonts w:ascii="Times New Roman" w:eastAsia="Calibri" w:hAnsi="Times New Roman" w:cs="Times New Roman"/>
        </w:rPr>
        <w:t>6. Организации и частные лица, получившие письменное разрешение на ведение указанных работ в охранных зонах систем газоснабжения, обязаны выполнять их с соблюдением мероприятий по их сохранности.</w:t>
      </w:r>
    </w:p>
    <w:p w:rsidR="006F1C98" w:rsidRPr="00D82D18" w:rsidRDefault="006F1C98" w:rsidP="006F1C98">
      <w:pPr>
        <w:rPr>
          <w:rFonts w:ascii="Times New Roman" w:eastAsia="Calibri" w:hAnsi="Times New Roman" w:cs="Times New Roman"/>
        </w:rPr>
      </w:pPr>
      <w:r w:rsidRPr="00D82D18">
        <w:rPr>
          <w:rFonts w:ascii="Times New Roman" w:eastAsia="Calibri" w:hAnsi="Times New Roman" w:cs="Times New Roman"/>
        </w:rPr>
        <w:t>Организации и частные лица на предоставленных им в пользование земельных участках,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rsidR="006F1C98" w:rsidRPr="00D82D18" w:rsidRDefault="006F1C98" w:rsidP="006F1C98">
      <w:pPr>
        <w:rPr>
          <w:rFonts w:ascii="Times New Roman" w:eastAsia="Calibri" w:hAnsi="Times New Roman" w:cs="Times New Roman"/>
        </w:rPr>
      </w:pPr>
      <w:r w:rsidRPr="00D82D18">
        <w:rPr>
          <w:rFonts w:ascii="Times New Roman" w:eastAsia="Calibri" w:hAnsi="Times New Roman" w:cs="Times New Roman"/>
        </w:rPr>
        <w:t>2.3. В проектно- 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находятся наружные газопроводы.</w:t>
      </w:r>
    </w:p>
    <w:p w:rsidR="006F1C98" w:rsidRPr="00D82D18" w:rsidRDefault="006F1C98" w:rsidP="006F1C98">
      <w:pPr>
        <w:rPr>
          <w:rFonts w:ascii="Times New Roman" w:eastAsia="Calibri" w:hAnsi="Times New Roman" w:cs="Times New Roman"/>
        </w:rPr>
      </w:pPr>
      <w:r w:rsidRPr="00D82D18">
        <w:rPr>
          <w:rFonts w:ascii="Times New Roman" w:eastAsia="Calibri" w:hAnsi="Times New Roman" w:cs="Times New Roman"/>
        </w:rPr>
        <w:t>2.4. Организации, выполняющие земляные работы вблизи действующих наружных газопроводов,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обеспечению сохранности трубопровода и сообщить об этом организациям, эксплуатирующим подземные инженерные сооружения.</w:t>
      </w:r>
    </w:p>
    <w:p w:rsidR="006F1C98" w:rsidRPr="00D82D18" w:rsidRDefault="006F1C98" w:rsidP="006F1C98">
      <w:pPr>
        <w:rPr>
          <w:rFonts w:ascii="Times New Roman" w:eastAsia="Calibri" w:hAnsi="Times New Roman" w:cs="Times New Roman"/>
        </w:rPr>
      </w:pPr>
      <w:r w:rsidRPr="00D82D18">
        <w:rPr>
          <w:rFonts w:ascii="Times New Roman" w:eastAsia="Calibri" w:hAnsi="Times New Roman" w:cs="Times New Roman"/>
        </w:rPr>
        <w:t>3. В охранных зонах электрических сетей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6F1C98" w:rsidRPr="00D82D18" w:rsidRDefault="006F1C98" w:rsidP="006F1C98">
      <w:pPr>
        <w:rPr>
          <w:rFonts w:ascii="Times New Roman" w:eastAsia="Calibri" w:hAnsi="Times New Roman" w:cs="Times New Roman"/>
        </w:rPr>
      </w:pPr>
      <w:r w:rsidRPr="00D82D18">
        <w:rPr>
          <w:rFonts w:ascii="Times New Roman" w:eastAsia="Calibri" w:hAnsi="Times New Roman" w:cs="Times New Roman"/>
        </w:rPr>
        <w:t>а)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6F1C98" w:rsidRPr="00D82D18" w:rsidRDefault="006F1C98" w:rsidP="006F1C98">
      <w:pPr>
        <w:rPr>
          <w:rFonts w:ascii="Times New Roman" w:eastAsia="Calibri" w:hAnsi="Times New Roman" w:cs="Times New Roman"/>
        </w:rPr>
      </w:pPr>
      <w:r w:rsidRPr="00D82D18">
        <w:rPr>
          <w:rFonts w:ascii="Times New Roman" w:eastAsia="Calibri" w:hAnsi="Times New Roman" w:cs="Times New Roman"/>
        </w:rPr>
        <w:t>б) размещать свалки;</w:t>
      </w:r>
    </w:p>
    <w:p w:rsidR="006F1C98" w:rsidRPr="00D82D18" w:rsidRDefault="006F1C98" w:rsidP="006F1C98">
      <w:pPr>
        <w:rPr>
          <w:rFonts w:ascii="Times New Roman" w:eastAsia="Calibri" w:hAnsi="Times New Roman" w:cs="Times New Roman"/>
        </w:rPr>
      </w:pPr>
      <w:r w:rsidRPr="00D82D18">
        <w:rPr>
          <w:rFonts w:ascii="Times New Roman" w:eastAsia="Calibri" w:hAnsi="Times New Roman" w:cs="Times New Roman"/>
        </w:rPr>
        <w:t>в) складировать или размещать хранилища любых, в том числе горюче-смазочных, материалов;</w:t>
      </w:r>
    </w:p>
    <w:p w:rsidR="006F1C98" w:rsidRPr="00D82D18" w:rsidRDefault="006F1C98" w:rsidP="006F1C98">
      <w:pPr>
        <w:rPr>
          <w:rFonts w:ascii="Times New Roman" w:eastAsia="Calibri" w:hAnsi="Times New Roman" w:cs="Times New Roman"/>
        </w:rPr>
      </w:pPr>
      <w:r w:rsidRPr="00D82D18">
        <w:rPr>
          <w:rFonts w:ascii="Times New Roman" w:eastAsia="Calibri" w:hAnsi="Times New Roman" w:cs="Times New Roman"/>
        </w:rPr>
        <w:t>г)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6F1C98" w:rsidRPr="00D82D18" w:rsidRDefault="006F1C98" w:rsidP="006F1C98">
      <w:pPr>
        <w:rPr>
          <w:rFonts w:ascii="Times New Roman" w:eastAsia="Calibri" w:hAnsi="Times New Roman" w:cs="Times New Roman"/>
        </w:rPr>
      </w:pPr>
      <w:bookmarkStart w:id="505" w:name="Par13"/>
      <w:bookmarkEnd w:id="505"/>
      <w:r w:rsidRPr="00D82D18">
        <w:rPr>
          <w:rFonts w:ascii="Times New Roman" w:eastAsia="Calibri" w:hAnsi="Times New Roman" w:cs="Times New Roman"/>
        </w:rPr>
        <w:t>3.1. В пределах охранных зон без письменного решения о согласовании сетевых организаций юридическим и физическим лицам запрещаются:</w:t>
      </w:r>
    </w:p>
    <w:p w:rsidR="006F1C98" w:rsidRPr="00D82D18" w:rsidRDefault="006F1C98" w:rsidP="006F1C98">
      <w:pPr>
        <w:rPr>
          <w:rFonts w:ascii="Times New Roman" w:eastAsia="Calibri" w:hAnsi="Times New Roman" w:cs="Times New Roman"/>
        </w:rPr>
      </w:pPr>
      <w:r w:rsidRPr="00D82D18">
        <w:rPr>
          <w:rFonts w:ascii="Times New Roman" w:eastAsia="Calibri" w:hAnsi="Times New Roman" w:cs="Times New Roman"/>
        </w:rPr>
        <w:t>а) строительство, капитальный ремонт, реконструкция или снос зданий и сооружений;</w:t>
      </w:r>
    </w:p>
    <w:p w:rsidR="006F1C98" w:rsidRPr="00D82D18" w:rsidRDefault="006F1C98" w:rsidP="006F1C98">
      <w:pPr>
        <w:rPr>
          <w:rFonts w:ascii="Times New Roman" w:eastAsia="Calibri" w:hAnsi="Times New Roman" w:cs="Times New Roman"/>
        </w:rPr>
      </w:pPr>
      <w:r w:rsidRPr="00D82D18">
        <w:rPr>
          <w:rFonts w:ascii="Times New Roman" w:eastAsia="Calibri" w:hAnsi="Times New Roman" w:cs="Times New Roman"/>
        </w:rPr>
        <w:t>б) горные, взрывные, мелиоративные работы, в том числе связанные с временным затоплением земель;</w:t>
      </w:r>
    </w:p>
    <w:p w:rsidR="006F1C98" w:rsidRPr="00D82D18" w:rsidRDefault="006F1C98" w:rsidP="006F1C98">
      <w:pPr>
        <w:rPr>
          <w:rFonts w:ascii="Times New Roman" w:eastAsia="Calibri" w:hAnsi="Times New Roman" w:cs="Times New Roman"/>
        </w:rPr>
      </w:pPr>
      <w:r w:rsidRPr="00D82D18">
        <w:rPr>
          <w:rFonts w:ascii="Times New Roman" w:eastAsia="Calibri" w:hAnsi="Times New Roman" w:cs="Times New Roman"/>
        </w:rPr>
        <w:t>в) посадка и вырубка деревьев и кустарников;</w:t>
      </w:r>
    </w:p>
    <w:p w:rsidR="006F1C98" w:rsidRPr="00D82D18" w:rsidRDefault="006F1C98" w:rsidP="006F1C98">
      <w:pPr>
        <w:rPr>
          <w:rFonts w:ascii="Times New Roman" w:eastAsia="Calibri" w:hAnsi="Times New Roman" w:cs="Times New Roman"/>
        </w:rPr>
      </w:pPr>
      <w:r w:rsidRPr="00D82D18">
        <w:rPr>
          <w:rFonts w:ascii="Times New Roman" w:eastAsia="Calibri" w:hAnsi="Times New Roman" w:cs="Times New Roman"/>
        </w:rPr>
        <w:t>г)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6F1C98" w:rsidRPr="00D82D18" w:rsidRDefault="006F1C98" w:rsidP="006F1C98">
      <w:pPr>
        <w:rPr>
          <w:rFonts w:ascii="Times New Roman" w:eastAsia="Calibri" w:hAnsi="Times New Roman" w:cs="Times New Roman"/>
        </w:rPr>
      </w:pPr>
      <w:r w:rsidRPr="00D82D18">
        <w:rPr>
          <w:rFonts w:ascii="Times New Roman" w:eastAsia="Calibri" w:hAnsi="Times New Roman" w:cs="Times New Roman"/>
        </w:rPr>
        <w:lastRenderedPageBreak/>
        <w:t>3.2. В охранных зонах, установленных для объектов электросетевого хозяйства напряжением до 1000 вольт, помимо вышеуказанных действий по согласованию, без письменного решения о согласовании сетевых организаций запрещается:</w:t>
      </w:r>
    </w:p>
    <w:p w:rsidR="006F1C98" w:rsidRPr="00D82D18" w:rsidRDefault="006F1C98" w:rsidP="006F1C98">
      <w:pPr>
        <w:rPr>
          <w:rFonts w:ascii="Times New Roman" w:eastAsia="Calibri" w:hAnsi="Times New Roman" w:cs="Times New Roman"/>
        </w:rPr>
      </w:pPr>
      <w:r w:rsidRPr="00D82D18">
        <w:rPr>
          <w:rFonts w:ascii="Times New Roman" w:eastAsia="Calibri" w:hAnsi="Times New Roman" w:cs="Times New Roman"/>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w:t>
      </w:r>
    </w:p>
    <w:p w:rsidR="006F1C98" w:rsidRPr="00D82D18" w:rsidRDefault="006F1C98" w:rsidP="006F1C98">
      <w:pPr>
        <w:rPr>
          <w:rFonts w:ascii="Times New Roman" w:eastAsia="Calibri" w:hAnsi="Times New Roman" w:cs="Times New Roman"/>
        </w:rPr>
      </w:pPr>
      <w:r w:rsidRPr="00D82D18">
        <w:rPr>
          <w:rFonts w:ascii="Times New Roman" w:eastAsia="Calibri" w:hAnsi="Times New Roman" w:cs="Times New Roman"/>
        </w:rPr>
        <w:t>б) складировать или размещать хранилища любых, в том числе горюче-смазочных, материалов.</w:t>
      </w:r>
    </w:p>
    <w:p w:rsidR="006F1C98" w:rsidRPr="00D82D18" w:rsidRDefault="006F1C98" w:rsidP="006F1C98">
      <w:pPr>
        <w:rPr>
          <w:rFonts w:ascii="Times New Roman" w:eastAsia="Calibri" w:hAnsi="Times New Roman" w:cs="Times New Roman"/>
        </w:rPr>
      </w:pPr>
      <w:r w:rsidRPr="00D82D18">
        <w:rPr>
          <w:rFonts w:ascii="Times New Roman" w:eastAsia="Calibri" w:hAnsi="Times New Roman" w:cs="Times New Roman"/>
        </w:rPr>
        <w:t>4. В целях обеспечения сохранности, создания нормальных условий эксплуатации и предотвращения несчастных случаев на магистральных трубопроводах, транспортирующих нефть, природный газ, нефтепродукты, нефтяной и искусственный углеводородные газы, сжиженные углеводородные газы, нестабильный бензин, конденсат и жидкий аммиак "</w:t>
      </w:r>
      <w:hyperlink r:id="rId92" w:anchor="i377684" w:history="1">
        <w:r w:rsidRPr="00D82D18">
          <w:rPr>
            <w:rFonts w:ascii="Times New Roman" w:eastAsia="Calibri" w:hAnsi="Times New Roman" w:cs="Times New Roman"/>
          </w:rPr>
          <w:t>Правилами охраны магистральных трубопроводов</w:t>
        </w:r>
      </w:hyperlink>
      <w:r w:rsidRPr="00D82D18">
        <w:rPr>
          <w:rFonts w:ascii="Times New Roman" w:eastAsia="Calibri" w:hAnsi="Times New Roman" w:cs="Times New Roman"/>
        </w:rPr>
        <w:t>" устанавливаются охранные зоны и зоны минимальных расстояний.</w:t>
      </w:r>
    </w:p>
    <w:p w:rsidR="006F1C98" w:rsidRPr="00D82D18" w:rsidRDefault="006F1C98" w:rsidP="006F1C98">
      <w:pPr>
        <w:textAlignment w:val="baseline"/>
        <w:rPr>
          <w:rFonts w:ascii="Times New Roman" w:eastAsia="Calibri" w:hAnsi="Times New Roman" w:cs="Times New Roman"/>
        </w:rPr>
      </w:pPr>
      <w:r w:rsidRPr="00D82D18">
        <w:rPr>
          <w:rFonts w:ascii="Times New Roman" w:eastAsia="Calibri" w:hAnsi="Times New Roman" w:cs="Times New Roman"/>
        </w:rPr>
        <w:t>4.1.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w:t>
      </w:r>
    </w:p>
    <w:p w:rsidR="006F1C98" w:rsidRPr="00D82D18" w:rsidRDefault="006F1C98" w:rsidP="006F1C98">
      <w:pPr>
        <w:textAlignment w:val="baseline"/>
        <w:rPr>
          <w:rFonts w:ascii="Times New Roman" w:eastAsia="Calibri" w:hAnsi="Times New Roman" w:cs="Times New Roman"/>
        </w:rPr>
      </w:pPr>
      <w:r w:rsidRPr="00D82D18">
        <w:rPr>
          <w:rFonts w:ascii="Times New Roman" w:eastAsia="Calibri" w:hAnsi="Times New Roman" w:cs="Times New Roman"/>
        </w:rPr>
        <w:t>- перемещать, засыпать и ломать опознавательные и сигнальные знаки, контрольно-измерительные пункты;</w:t>
      </w:r>
    </w:p>
    <w:p w:rsidR="006F1C98" w:rsidRPr="00D82D18" w:rsidRDefault="006F1C98" w:rsidP="006F1C98">
      <w:pPr>
        <w:textAlignment w:val="baseline"/>
        <w:rPr>
          <w:rFonts w:ascii="Times New Roman" w:eastAsia="Calibri" w:hAnsi="Times New Roman" w:cs="Times New Roman"/>
        </w:rPr>
      </w:pPr>
      <w:r w:rsidRPr="00D82D18">
        <w:rPr>
          <w:rFonts w:ascii="Times New Roman" w:eastAsia="Calibri" w:hAnsi="Times New Roman" w:cs="Times New Roman"/>
        </w:rPr>
        <w:t>-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6F1C98" w:rsidRPr="00D82D18" w:rsidRDefault="006F1C98" w:rsidP="006F1C98">
      <w:pPr>
        <w:textAlignment w:val="baseline"/>
        <w:rPr>
          <w:rFonts w:ascii="Times New Roman" w:eastAsia="Calibri" w:hAnsi="Times New Roman" w:cs="Times New Roman"/>
        </w:rPr>
      </w:pPr>
      <w:r w:rsidRPr="00D82D18">
        <w:rPr>
          <w:rFonts w:ascii="Times New Roman" w:eastAsia="Calibri" w:hAnsi="Times New Roman" w:cs="Times New Roman"/>
        </w:rPr>
        <w:t>- устраивать всякого рода свалки, выливать растворы кислот, солей и щелочей;</w:t>
      </w:r>
    </w:p>
    <w:p w:rsidR="006F1C98" w:rsidRPr="00D82D18" w:rsidRDefault="006F1C98" w:rsidP="006F1C98">
      <w:pPr>
        <w:textAlignment w:val="baseline"/>
        <w:rPr>
          <w:rFonts w:ascii="Times New Roman" w:eastAsia="Calibri" w:hAnsi="Times New Roman" w:cs="Times New Roman"/>
        </w:rPr>
      </w:pPr>
      <w:r w:rsidRPr="00D82D18">
        <w:rPr>
          <w:rFonts w:ascii="Times New Roman" w:eastAsia="Calibri" w:hAnsi="Times New Roman" w:cs="Times New Roman"/>
        </w:rPr>
        <w:t>-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6F1C98" w:rsidRPr="00D82D18" w:rsidRDefault="006F1C98" w:rsidP="006F1C98">
      <w:pPr>
        <w:textAlignment w:val="baseline"/>
        <w:rPr>
          <w:rFonts w:ascii="Times New Roman" w:eastAsia="Calibri" w:hAnsi="Times New Roman" w:cs="Times New Roman"/>
        </w:rPr>
      </w:pPr>
      <w:r w:rsidRPr="00D82D18">
        <w:rPr>
          <w:rFonts w:ascii="Times New Roman" w:eastAsia="Calibri" w:hAnsi="Times New Roman" w:cs="Times New Roman"/>
        </w:rPr>
        <w:t>- бросать якоря, проходить с отданными якорями, цепями, лотами, волокушами и тралами, производить дноуглубительные и землечерпальные работы;</w:t>
      </w:r>
    </w:p>
    <w:p w:rsidR="006F1C98" w:rsidRPr="00D82D18" w:rsidRDefault="006F1C98" w:rsidP="006F1C98">
      <w:pPr>
        <w:textAlignment w:val="baseline"/>
        <w:rPr>
          <w:rFonts w:ascii="Times New Roman" w:eastAsia="Calibri" w:hAnsi="Times New Roman" w:cs="Times New Roman"/>
        </w:rPr>
      </w:pPr>
      <w:r w:rsidRPr="00D82D18">
        <w:rPr>
          <w:rFonts w:ascii="Times New Roman" w:eastAsia="Calibri" w:hAnsi="Times New Roman" w:cs="Times New Roman"/>
        </w:rPr>
        <w:t>- разводить огонь и размещать какие-либо открытые или закрытые источники огня.</w:t>
      </w:r>
    </w:p>
    <w:p w:rsidR="006F1C98" w:rsidRPr="00D82D18" w:rsidRDefault="006F1C98" w:rsidP="006F1C98">
      <w:pPr>
        <w:textAlignment w:val="baseline"/>
        <w:rPr>
          <w:rFonts w:ascii="Times New Roman" w:eastAsia="Calibri" w:hAnsi="Times New Roman" w:cs="Times New Roman"/>
        </w:rPr>
      </w:pPr>
      <w:r w:rsidRPr="00D82D18">
        <w:rPr>
          <w:rFonts w:ascii="Times New Roman" w:eastAsia="Calibri" w:hAnsi="Times New Roman" w:cs="Times New Roman"/>
        </w:rPr>
        <w:t>4.2. В охранных зонах трубопроводов и газопроводов без письменного разрешения предприятий трубопроводного транспорта запрещается:</w:t>
      </w:r>
    </w:p>
    <w:p w:rsidR="006F1C98" w:rsidRPr="00D82D18" w:rsidRDefault="006F1C98" w:rsidP="006F1C98">
      <w:pPr>
        <w:textAlignment w:val="baseline"/>
        <w:rPr>
          <w:rFonts w:ascii="Times New Roman" w:eastAsia="Calibri" w:hAnsi="Times New Roman" w:cs="Times New Roman"/>
        </w:rPr>
      </w:pPr>
      <w:r w:rsidRPr="00D82D18">
        <w:rPr>
          <w:rFonts w:ascii="Times New Roman" w:eastAsia="Calibri" w:hAnsi="Times New Roman" w:cs="Times New Roman"/>
        </w:rPr>
        <w:t>- возводить любые постройки и сооружения на расстоянии ближе 1000 м от оси аммиакопровода запрещается: строить коллективные сады с жилыми домами, устраивать массовые спортивные соревнования, соревнования с участием зрителей, купания, массовый отдых людей, любительское рыболовство, расположение временных полевых жилищ и станов любого назначения, загоны для скота;</w:t>
      </w:r>
    </w:p>
    <w:p w:rsidR="006F1C98" w:rsidRPr="00D82D18" w:rsidRDefault="006F1C98" w:rsidP="006F1C98">
      <w:pPr>
        <w:textAlignment w:val="baseline"/>
        <w:rPr>
          <w:rFonts w:ascii="Times New Roman" w:eastAsia="Calibri" w:hAnsi="Times New Roman" w:cs="Times New Roman"/>
        </w:rPr>
      </w:pPr>
      <w:r w:rsidRPr="00D82D18">
        <w:rPr>
          <w:rFonts w:ascii="Times New Roman" w:eastAsia="Calibri" w:hAnsi="Times New Roman" w:cs="Times New Roman"/>
        </w:rPr>
        <w:t>-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6F1C98" w:rsidRPr="00D82D18" w:rsidRDefault="006F1C98" w:rsidP="006F1C98">
      <w:pPr>
        <w:textAlignment w:val="baseline"/>
        <w:rPr>
          <w:rFonts w:ascii="Times New Roman" w:eastAsia="Calibri" w:hAnsi="Times New Roman" w:cs="Times New Roman"/>
        </w:rPr>
      </w:pPr>
      <w:r w:rsidRPr="00D82D18">
        <w:rPr>
          <w:rFonts w:ascii="Times New Roman" w:eastAsia="Calibri" w:hAnsi="Times New Roman" w:cs="Times New Roman"/>
        </w:rPr>
        <w:t>-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6F1C98" w:rsidRPr="00D82D18" w:rsidRDefault="006F1C98" w:rsidP="006F1C98">
      <w:pPr>
        <w:textAlignment w:val="baseline"/>
        <w:rPr>
          <w:rFonts w:ascii="Times New Roman" w:eastAsia="Calibri" w:hAnsi="Times New Roman" w:cs="Times New Roman"/>
        </w:rPr>
      </w:pPr>
      <w:r w:rsidRPr="00D82D18">
        <w:rPr>
          <w:rFonts w:ascii="Times New Roman" w:eastAsia="Calibri" w:hAnsi="Times New Roman" w:cs="Times New Roman"/>
        </w:rPr>
        <w:t>- производить мелиоративные земляные работы, сооружать оросительные и осушительные системы;</w:t>
      </w:r>
    </w:p>
    <w:p w:rsidR="006F1C98" w:rsidRPr="00D82D18" w:rsidRDefault="006F1C98" w:rsidP="006F1C98">
      <w:pPr>
        <w:textAlignment w:val="baseline"/>
        <w:rPr>
          <w:rFonts w:ascii="Times New Roman" w:eastAsia="Calibri" w:hAnsi="Times New Roman" w:cs="Times New Roman"/>
        </w:rPr>
      </w:pPr>
      <w:r w:rsidRPr="00D82D18">
        <w:rPr>
          <w:rFonts w:ascii="Times New Roman" w:eastAsia="Calibri" w:hAnsi="Times New Roman" w:cs="Times New Roman"/>
        </w:rPr>
        <w:t>- производить всякого рода открытые и подземные, горные, строительные, монтажные и взрывные работы, планировку грунта.</w:t>
      </w:r>
    </w:p>
    <w:p w:rsidR="006F1C98" w:rsidRPr="00D82D18" w:rsidRDefault="006F1C98" w:rsidP="006F1C98">
      <w:pPr>
        <w:textAlignment w:val="baseline"/>
        <w:rPr>
          <w:rFonts w:ascii="Times New Roman" w:eastAsia="Calibri" w:hAnsi="Times New Roman" w:cs="Times New Roman"/>
        </w:rPr>
      </w:pPr>
      <w:r w:rsidRPr="00D82D18">
        <w:rPr>
          <w:rFonts w:ascii="Times New Roman" w:eastAsia="Calibri" w:hAnsi="Times New Roman" w:cs="Times New Roman"/>
        </w:rPr>
        <w:t>- производить геолого-съемочные,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6F1C98" w:rsidRPr="00D82D18" w:rsidRDefault="006F1C98" w:rsidP="006F1C98">
      <w:pPr>
        <w:pStyle w:val="20"/>
        <w:spacing w:after="100"/>
        <w:jc w:val="both"/>
        <w:rPr>
          <w:rFonts w:ascii="Times New Roman" w:hAnsi="Times New Roman" w:cs="Times New Roman"/>
          <w:color w:val="auto"/>
        </w:rPr>
      </w:pPr>
      <w:bookmarkStart w:id="506" w:name="_Toc4089677"/>
      <w:bookmarkStart w:id="507" w:name="_Toc23150797"/>
      <w:bookmarkStart w:id="508" w:name="_Toc25928636"/>
      <w:r w:rsidRPr="00D82D18">
        <w:rPr>
          <w:rFonts w:ascii="Times New Roman" w:hAnsi="Times New Roman" w:cs="Times New Roman"/>
          <w:color w:val="auto"/>
        </w:rPr>
        <w:lastRenderedPageBreak/>
        <w:t>Статья 45. Описание ограничений использования земельных участков и объектов капитального строительства по экологическим и санитарно-эпидемиологическим условиям</w:t>
      </w:r>
      <w:bookmarkEnd w:id="506"/>
      <w:bookmarkEnd w:id="507"/>
      <w:bookmarkEnd w:id="508"/>
    </w:p>
    <w:p w:rsidR="006F1C98" w:rsidRPr="00D82D18" w:rsidRDefault="006F1C98" w:rsidP="006F1C98">
      <w:pPr>
        <w:textAlignment w:val="baseline"/>
        <w:rPr>
          <w:rFonts w:ascii="Times New Roman" w:eastAsia="Calibri" w:hAnsi="Times New Roman" w:cs="Times New Roman"/>
        </w:rPr>
      </w:pPr>
      <w:r w:rsidRPr="00D82D18">
        <w:rPr>
          <w:rFonts w:ascii="Times New Roman" w:eastAsia="Calibri" w:hAnsi="Times New Roman" w:cs="Times New Roman"/>
        </w:rPr>
        <w:t xml:space="preserve">1. Ограничения использования земельных участков и объектов капитального строительства в границах санитарно-защитных зон устанавливаются Федеральным законом от 10 января 2002 года №7-ФЗ «Об охране окружающей среды», федеральным законом от 30 марта 1999 года №52-ФЗ «О санитарно-эпидемиологическом благополучии населения», санитарно-эпидемиологическими правилами и нормативами (СанПиН) </w:t>
      </w:r>
      <w:r w:rsidRPr="00D82D18">
        <w:rPr>
          <w:rFonts w:ascii="Times New Roman" w:eastAsia="Calibri" w:hAnsi="Times New Roman" w:cs="Times New Roman"/>
        </w:rPr>
        <w:br/>
        <w:t>2.2.1/2.1.1.1200-03 «Санитарно-защитные зоны и санитарная классификация предприятий, сооружений и иных объектов».</w:t>
      </w:r>
    </w:p>
    <w:p w:rsidR="006F1C98" w:rsidRPr="00D82D18" w:rsidRDefault="006F1C98" w:rsidP="006F1C98">
      <w:pPr>
        <w:textAlignment w:val="baseline"/>
        <w:rPr>
          <w:rFonts w:ascii="Times New Roman" w:hAnsi="Times New Roman" w:cs="Times New Roman"/>
          <w:bCs/>
        </w:rPr>
      </w:pPr>
      <w:r w:rsidRPr="00D82D18">
        <w:rPr>
          <w:rFonts w:ascii="Times New Roman" w:eastAsia="Calibri" w:hAnsi="Times New Roman" w:cs="Times New Roman"/>
        </w:rPr>
        <w:t>1.1. В санитарно-защитной зоне не допускается</w:t>
      </w:r>
      <w:r w:rsidRPr="00D82D18">
        <w:rPr>
          <w:rFonts w:ascii="Times New Roman" w:hAnsi="Times New Roman" w:cs="Times New Roman"/>
          <w:bCs/>
        </w:rPr>
        <w:t xml:space="preserve">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6F1C98" w:rsidRPr="00D82D18" w:rsidRDefault="006F1C98" w:rsidP="006F1C98">
      <w:pPr>
        <w:pStyle w:val="ConsPlusNormal"/>
        <w:ind w:firstLine="540"/>
        <w:rPr>
          <w:rFonts w:ascii="Times New Roman" w:hAnsi="Times New Roman" w:cs="Times New Roman"/>
          <w:bCs/>
          <w:sz w:val="24"/>
          <w:szCs w:val="24"/>
        </w:rPr>
      </w:pPr>
      <w:r w:rsidRPr="00D82D18">
        <w:rPr>
          <w:rFonts w:ascii="Times New Roman" w:hAnsi="Times New Roman" w:cs="Times New Roman"/>
          <w:bCs/>
          <w:sz w:val="24"/>
          <w:szCs w:val="24"/>
        </w:rPr>
        <w:t>1.2. 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6F1C98" w:rsidRPr="00D82D18" w:rsidRDefault="006F1C98" w:rsidP="006F1C98">
      <w:pPr>
        <w:pStyle w:val="ConsPlusNormal"/>
        <w:ind w:firstLine="540"/>
        <w:rPr>
          <w:rFonts w:ascii="Times New Roman" w:hAnsi="Times New Roman" w:cs="Times New Roman"/>
          <w:bCs/>
          <w:sz w:val="24"/>
          <w:szCs w:val="24"/>
        </w:rPr>
      </w:pPr>
      <w:r w:rsidRPr="00D82D18">
        <w:rPr>
          <w:rFonts w:ascii="Times New Roman" w:hAnsi="Times New Roman" w:cs="Times New Roman"/>
          <w:bCs/>
          <w:sz w:val="24"/>
          <w:szCs w:val="24"/>
        </w:rPr>
        <w:t>1.3. Допускается размещать в границах санитарно-защитной зоны промышленного объекта или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6F1C98" w:rsidRPr="00D82D18" w:rsidRDefault="006F1C98" w:rsidP="006F1C98">
      <w:pPr>
        <w:pStyle w:val="ConsPlusNormal"/>
        <w:ind w:firstLine="540"/>
        <w:rPr>
          <w:rFonts w:ascii="Times New Roman" w:hAnsi="Times New Roman" w:cs="Times New Roman"/>
          <w:bCs/>
          <w:sz w:val="24"/>
          <w:szCs w:val="24"/>
        </w:rPr>
      </w:pPr>
      <w:r w:rsidRPr="00D82D18">
        <w:rPr>
          <w:rFonts w:ascii="Times New Roman" w:hAnsi="Times New Roman" w:cs="Times New Roman"/>
          <w:bCs/>
          <w:sz w:val="24"/>
          <w:szCs w:val="24"/>
        </w:rPr>
        <w:t>1.4.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6F1C98" w:rsidRPr="00D82D18" w:rsidRDefault="006F1C98" w:rsidP="00664FAB">
      <w:pPr>
        <w:pStyle w:val="12"/>
        <w:keepLines w:val="0"/>
        <w:spacing w:line="240" w:lineRule="auto"/>
        <w:rPr>
          <w:bCs/>
          <w:sz w:val="24"/>
          <w:szCs w:val="24"/>
          <w:lang w:eastAsia="ru-RU"/>
        </w:rPr>
      </w:pPr>
    </w:p>
    <w:p w:rsidR="006F1C98" w:rsidRPr="00D82D18" w:rsidRDefault="006F1C98" w:rsidP="00664FAB">
      <w:pPr>
        <w:pStyle w:val="1"/>
        <w:shd w:val="clear" w:color="auto" w:fill="FFFFFF"/>
        <w:spacing w:before="0" w:after="144" w:line="242" w:lineRule="atLeast"/>
        <w:ind w:firstLine="567"/>
        <w:jc w:val="both"/>
        <w:rPr>
          <w:rFonts w:ascii="Times New Roman" w:hAnsi="Times New Roman" w:cs="Times New Roman"/>
          <w:b w:val="0"/>
          <w:color w:val="auto"/>
        </w:rPr>
      </w:pPr>
      <w:bookmarkStart w:id="509" w:name="_Toc24319250"/>
      <w:bookmarkStart w:id="510" w:name="_Toc25928637"/>
      <w:r w:rsidRPr="00D82D18">
        <w:rPr>
          <w:rFonts w:ascii="Times New Roman" w:hAnsi="Times New Roman" w:cs="Times New Roman"/>
          <w:b w:val="0"/>
          <w:color w:val="auto"/>
        </w:rPr>
        <w:t xml:space="preserve">3. Границы зон затопления, подтопления определяются в  соответствии  с  частью 4   статьи 67.1   </w:t>
      </w:r>
      <w:hyperlink r:id="rId93" w:tgtFrame="contents" w:history="1">
        <w:r w:rsidRPr="00D82D18">
          <w:rPr>
            <w:rFonts w:ascii="Times New Roman" w:hAnsi="Times New Roman" w:cs="Times New Roman"/>
            <w:b w:val="0"/>
            <w:color w:val="auto"/>
          </w:rPr>
          <w:t>Водного   кодекса Российской    Федерации</w:t>
        </w:r>
      </w:hyperlink>
      <w:r w:rsidRPr="00D82D18">
        <w:rPr>
          <w:rFonts w:ascii="Times New Roman" w:hAnsi="Times New Roman" w:cs="Times New Roman"/>
          <w:b w:val="0"/>
          <w:color w:val="auto"/>
        </w:rPr>
        <w:t xml:space="preserve"> на основании постановления Правительства Российской Федерации от 18 апреля 2014 г. N 360 (в редакции </w:t>
      </w:r>
      <w:r w:rsidR="00664FAB" w:rsidRPr="00D82D18">
        <w:rPr>
          <w:rFonts w:ascii="Times New Roman" w:hAnsi="Times New Roman" w:cs="Times New Roman"/>
          <w:b w:val="0"/>
          <w:color w:val="auto"/>
        </w:rPr>
        <w:t>от 07.09.2019</w:t>
      </w:r>
      <w:r w:rsidRPr="00D82D18">
        <w:rPr>
          <w:rFonts w:ascii="Times New Roman" w:hAnsi="Times New Roman" w:cs="Times New Roman"/>
          <w:b w:val="0"/>
          <w:color w:val="auto"/>
        </w:rPr>
        <w:t>).</w:t>
      </w:r>
      <w:bookmarkEnd w:id="509"/>
      <w:bookmarkEnd w:id="510"/>
    </w:p>
    <w:p w:rsidR="006F1C98" w:rsidRPr="00D82D18" w:rsidRDefault="006F1C98" w:rsidP="00664FAB">
      <w:pPr>
        <w:pStyle w:val="12"/>
        <w:keepLines w:val="0"/>
        <w:spacing w:line="240" w:lineRule="auto"/>
        <w:rPr>
          <w:bCs/>
          <w:sz w:val="24"/>
          <w:szCs w:val="24"/>
          <w:lang w:eastAsia="ru-RU"/>
        </w:rPr>
      </w:pPr>
      <w:r w:rsidRPr="00D82D18">
        <w:rPr>
          <w:bCs/>
          <w:sz w:val="24"/>
          <w:szCs w:val="24"/>
          <w:lang w:eastAsia="ru-RU"/>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rsidR="006F1C98" w:rsidRPr="00D82D18" w:rsidRDefault="006F1C98" w:rsidP="006F1C98">
      <w:pPr>
        <w:pStyle w:val="12"/>
        <w:keepLines w:val="0"/>
        <w:spacing w:line="240" w:lineRule="auto"/>
        <w:rPr>
          <w:bCs/>
          <w:sz w:val="24"/>
          <w:szCs w:val="24"/>
        </w:rPr>
      </w:pPr>
      <w:bookmarkStart w:id="511" w:name="dst213"/>
      <w:bookmarkEnd w:id="511"/>
      <w:r w:rsidRPr="00D82D18">
        <w:rPr>
          <w:bCs/>
          <w:sz w:val="24"/>
          <w:szCs w:val="24"/>
          <w:lang w:eastAsia="ru-RU"/>
        </w:rPr>
        <w:t>1) размещение новых населенных пунктов и строительство объектов капитального строительства без обеспечения инженерной защиты</w:t>
      </w:r>
      <w:r w:rsidRPr="00D82D18">
        <w:rPr>
          <w:bCs/>
          <w:sz w:val="24"/>
          <w:szCs w:val="24"/>
        </w:rPr>
        <w:t xml:space="preserve"> таких населенных пунктов и объектов от затопления, подтопления;</w:t>
      </w:r>
    </w:p>
    <w:p w:rsidR="006F1C98" w:rsidRPr="00D82D18" w:rsidRDefault="006F1C98" w:rsidP="006F1C98">
      <w:pPr>
        <w:pStyle w:val="12"/>
        <w:keepLines w:val="0"/>
        <w:spacing w:line="240" w:lineRule="auto"/>
        <w:rPr>
          <w:bCs/>
          <w:sz w:val="24"/>
          <w:szCs w:val="24"/>
        </w:rPr>
      </w:pPr>
      <w:bookmarkStart w:id="512" w:name="dst214"/>
      <w:bookmarkEnd w:id="512"/>
      <w:r w:rsidRPr="00D82D18">
        <w:rPr>
          <w:bCs/>
          <w:sz w:val="24"/>
          <w:szCs w:val="24"/>
        </w:rPr>
        <w:lastRenderedPageBreak/>
        <w:t>2) использование сточных вод в целях регулирования плодородия почв;</w:t>
      </w:r>
    </w:p>
    <w:p w:rsidR="006F1C98" w:rsidRPr="00D82D18" w:rsidRDefault="006F1C98" w:rsidP="006F1C98">
      <w:pPr>
        <w:pStyle w:val="12"/>
        <w:keepLines w:val="0"/>
        <w:spacing w:line="240" w:lineRule="auto"/>
        <w:rPr>
          <w:bCs/>
          <w:sz w:val="24"/>
          <w:szCs w:val="24"/>
        </w:rPr>
      </w:pPr>
      <w:bookmarkStart w:id="513" w:name="dst215"/>
      <w:bookmarkEnd w:id="513"/>
      <w:r w:rsidRPr="00D82D18">
        <w:rPr>
          <w:bCs/>
          <w:sz w:val="24"/>
          <w:szCs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6F1C98" w:rsidRPr="00D82D18" w:rsidRDefault="006F1C98" w:rsidP="006F1C98">
      <w:pPr>
        <w:pStyle w:val="12"/>
        <w:keepLines w:val="0"/>
        <w:spacing w:line="240" w:lineRule="auto"/>
        <w:rPr>
          <w:bCs/>
          <w:sz w:val="24"/>
          <w:szCs w:val="24"/>
        </w:rPr>
      </w:pPr>
      <w:bookmarkStart w:id="514" w:name="dst216"/>
      <w:bookmarkEnd w:id="514"/>
      <w:r w:rsidRPr="00D82D18">
        <w:rPr>
          <w:bCs/>
          <w:sz w:val="24"/>
          <w:szCs w:val="24"/>
        </w:rPr>
        <w:t>4) осуществление авиационных мер по борьбе с вредными организмами.</w:t>
      </w:r>
    </w:p>
    <w:p w:rsidR="006F1C98" w:rsidRPr="00D82D18" w:rsidRDefault="006F1C98" w:rsidP="006F1C98">
      <w:pPr>
        <w:pStyle w:val="12"/>
        <w:keepLines w:val="0"/>
        <w:spacing w:line="240" w:lineRule="auto"/>
        <w:rPr>
          <w:bCs/>
          <w:sz w:val="24"/>
          <w:szCs w:val="24"/>
        </w:rPr>
      </w:pPr>
      <w:r w:rsidRPr="00D82D18">
        <w:rPr>
          <w:bCs/>
          <w:sz w:val="24"/>
          <w:szCs w:val="24"/>
        </w:rPr>
        <w:t>3.1. 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проводятся специальные защитные мероприятия в соответствии с Водным кодексом РФ и другими федеральными законами.</w:t>
      </w:r>
    </w:p>
    <w:p w:rsidR="006F1C98" w:rsidRPr="00D82D18" w:rsidRDefault="006F1C98" w:rsidP="006F1C98">
      <w:pPr>
        <w:pStyle w:val="12"/>
        <w:keepLines w:val="0"/>
        <w:spacing w:line="240" w:lineRule="auto"/>
        <w:rPr>
          <w:bCs/>
          <w:sz w:val="24"/>
          <w:szCs w:val="24"/>
        </w:rPr>
      </w:pPr>
    </w:p>
    <w:p w:rsidR="006F1C98" w:rsidRPr="00D82D18" w:rsidRDefault="006F1C98" w:rsidP="006F1C98">
      <w:pPr>
        <w:pStyle w:val="12"/>
        <w:keepLines w:val="0"/>
        <w:spacing w:line="240" w:lineRule="auto"/>
        <w:rPr>
          <w:bCs/>
          <w:sz w:val="24"/>
          <w:szCs w:val="24"/>
        </w:rPr>
      </w:pPr>
      <w:r w:rsidRPr="00D82D18">
        <w:rPr>
          <w:bCs/>
          <w:sz w:val="24"/>
          <w:szCs w:val="24"/>
        </w:rPr>
        <w:t>4. Зоны охраны источников питьевого водоснабжения устанавливаются на действующих и проектируемых источниках согласно Водному Кодексу РФ и Федеральному закону от 30 марта 1999г. № 52-ФЗ «О санитарном благополучии населения». Проекты зон санитарной охраны источников питьевого водоснабжения должны разрабатываться в соответствии с СанПиН 2.1.4.1110-02 «Зоны санитарной охраны источников водоснабжения и водопроводов хозяйственно-питьевого назначения».</w:t>
      </w:r>
    </w:p>
    <w:p w:rsidR="006F1C98" w:rsidRPr="00D82D18" w:rsidRDefault="006F1C98" w:rsidP="006F1C98">
      <w:pPr>
        <w:pStyle w:val="12"/>
        <w:keepLines w:val="0"/>
        <w:spacing w:line="240" w:lineRule="auto"/>
        <w:rPr>
          <w:bCs/>
          <w:sz w:val="24"/>
          <w:szCs w:val="24"/>
        </w:rPr>
      </w:pPr>
      <w:r w:rsidRPr="00D82D18">
        <w:rPr>
          <w:bCs/>
          <w:sz w:val="24"/>
          <w:szCs w:val="24"/>
        </w:rPr>
        <w:t>4.1. На всех водозаборных скважинах должно быть выполнено ограждение зоны санитарной охраны строгого режима размерами 60 х 60 м, установить ворота, закрывающиеся на замок. На проездах к участкам первого пояса зон санитарной охраны (далее ЗСО) (с 4-х сторон на ограждении) должны быть установлены знаки, запрещающие въезд и проход посторонним лицам, стоянку всех видов транспорта у границ ограждения.</w:t>
      </w:r>
    </w:p>
    <w:p w:rsidR="006F1C98" w:rsidRPr="00D82D18" w:rsidRDefault="006F1C98" w:rsidP="006F1C98">
      <w:pPr>
        <w:pStyle w:val="12"/>
        <w:keepLines w:val="0"/>
        <w:spacing w:line="240" w:lineRule="auto"/>
        <w:rPr>
          <w:bCs/>
          <w:sz w:val="24"/>
          <w:szCs w:val="24"/>
        </w:rPr>
      </w:pPr>
      <w:r w:rsidRPr="00D82D18">
        <w:rPr>
          <w:bCs/>
          <w:sz w:val="24"/>
          <w:szCs w:val="24"/>
        </w:rPr>
        <w:t>4.2. Территория первого пояса ЗСО водозабора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6F1C98" w:rsidRPr="00D82D18" w:rsidRDefault="006F1C98" w:rsidP="006F1C98">
      <w:pPr>
        <w:pStyle w:val="12"/>
        <w:keepLines w:val="0"/>
        <w:spacing w:line="240" w:lineRule="auto"/>
        <w:rPr>
          <w:bCs/>
          <w:sz w:val="24"/>
          <w:szCs w:val="24"/>
        </w:rPr>
      </w:pPr>
      <w:r w:rsidRPr="00D82D18">
        <w:rPr>
          <w:bCs/>
          <w:sz w:val="24"/>
          <w:szCs w:val="24"/>
        </w:rPr>
        <w:t>На территории первого пояса ЗСО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6F1C98" w:rsidRPr="00D82D18" w:rsidRDefault="006F1C98" w:rsidP="006F1C98">
      <w:pPr>
        <w:pStyle w:val="12"/>
        <w:keepLines w:val="0"/>
        <w:spacing w:line="240" w:lineRule="auto"/>
        <w:rPr>
          <w:bCs/>
          <w:sz w:val="24"/>
          <w:szCs w:val="24"/>
        </w:rPr>
      </w:pPr>
      <w:r w:rsidRPr="00D82D18">
        <w:rPr>
          <w:bCs/>
          <w:sz w:val="24"/>
          <w:szCs w:val="24"/>
        </w:rPr>
        <w:t>Здания на территории первого пояса ЗСО должны быть оборудованы канализацией с отведением сточных вод в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загрязнения территории первого пояса ЗСО при их вывозе.</w:t>
      </w:r>
    </w:p>
    <w:p w:rsidR="006F1C98" w:rsidRPr="00D82D18" w:rsidRDefault="006F1C98" w:rsidP="006F1C98">
      <w:pPr>
        <w:pStyle w:val="12"/>
        <w:keepLines w:val="0"/>
        <w:spacing w:line="240" w:lineRule="auto"/>
        <w:rPr>
          <w:bCs/>
          <w:sz w:val="24"/>
          <w:szCs w:val="24"/>
        </w:rPr>
      </w:pPr>
      <w:r w:rsidRPr="00D82D18">
        <w:rPr>
          <w:bCs/>
          <w:sz w:val="24"/>
          <w:szCs w:val="24"/>
        </w:rPr>
        <w:t>4.3. В пределах второго пояса ЗСО запрещается: размещать кладбища, скотомогильники, поля ассенизации, поля фильтрации, навозохранилища, силосные траншеи, животноводческие и птицеводческие предприятия и другие объекты, обусловливающие опасность микробного заражения подземных вод, применение удобрений и ядохимикатов, рубка леса.</w:t>
      </w:r>
    </w:p>
    <w:p w:rsidR="006F1C98" w:rsidRPr="00D82D18" w:rsidRDefault="006F1C98" w:rsidP="006F1C98">
      <w:pPr>
        <w:pStyle w:val="12"/>
        <w:keepLines w:val="0"/>
        <w:spacing w:line="240" w:lineRule="auto"/>
        <w:rPr>
          <w:bCs/>
          <w:sz w:val="24"/>
          <w:szCs w:val="24"/>
        </w:rPr>
      </w:pPr>
      <w:r w:rsidRPr="00D82D18">
        <w:rPr>
          <w:bCs/>
          <w:sz w:val="24"/>
          <w:szCs w:val="24"/>
        </w:rPr>
        <w:t>4.4. В пределах второго и третьего поясов ЗСО запрещена закачка отработанных вод в подземные горизонты, подземное складирование твердых бытовых отходов и разработка недр земли, размещение складов ГСМ, ядохимикатов, минеральных удобрений, накопителей промстоков, шлаконакопителей.</w:t>
      </w:r>
    </w:p>
    <w:p w:rsidR="006F1C98" w:rsidRPr="00D82D18" w:rsidRDefault="006F1C98" w:rsidP="006F1C98">
      <w:pPr>
        <w:pStyle w:val="12"/>
        <w:keepLines w:val="0"/>
        <w:spacing w:line="240" w:lineRule="auto"/>
        <w:rPr>
          <w:bCs/>
          <w:sz w:val="24"/>
          <w:szCs w:val="24"/>
        </w:rPr>
      </w:pPr>
      <w:r w:rsidRPr="00D82D18">
        <w:rPr>
          <w:bCs/>
          <w:sz w:val="24"/>
          <w:szCs w:val="24"/>
        </w:rPr>
        <w:t>4.5. Бурение новых скважин и новое строительство, связанное с нарушением почвенного покрова, производится при обязательном согласовании с Роспотребнадзором.</w:t>
      </w:r>
    </w:p>
    <w:p w:rsidR="006F1C98" w:rsidRPr="00D82D18" w:rsidRDefault="006F1C98" w:rsidP="006F1C98">
      <w:pPr>
        <w:pStyle w:val="20"/>
        <w:spacing w:after="100"/>
        <w:rPr>
          <w:rFonts w:ascii="Times New Roman" w:hAnsi="Times New Roman" w:cs="Times New Roman"/>
          <w:color w:val="auto"/>
        </w:rPr>
      </w:pPr>
      <w:bookmarkStart w:id="515" w:name="_Toc4089678"/>
      <w:bookmarkStart w:id="516" w:name="_Toc23150798"/>
      <w:bookmarkStart w:id="517" w:name="_Toc25928638"/>
      <w:r w:rsidRPr="00D82D18">
        <w:rPr>
          <w:rFonts w:ascii="Times New Roman" w:hAnsi="Times New Roman" w:cs="Times New Roman"/>
          <w:color w:val="auto"/>
        </w:rPr>
        <w:t>Статья 46. Использование земельных участков и объектов капитального строительства в границах охранных коридоров транспортных коммуникаций</w:t>
      </w:r>
      <w:bookmarkEnd w:id="515"/>
      <w:bookmarkEnd w:id="516"/>
      <w:bookmarkEnd w:id="517"/>
    </w:p>
    <w:p w:rsidR="006F1C98" w:rsidRPr="00D82D18" w:rsidRDefault="006F1C98" w:rsidP="006F1C98">
      <w:pPr>
        <w:pStyle w:val="12"/>
        <w:keepLines w:val="0"/>
        <w:spacing w:line="240" w:lineRule="auto"/>
        <w:rPr>
          <w:bCs/>
          <w:sz w:val="24"/>
          <w:szCs w:val="24"/>
        </w:rPr>
      </w:pPr>
      <w:bookmarkStart w:id="518" w:name="_Toc448658472"/>
      <w:bookmarkStart w:id="519" w:name="_Toc448658633"/>
      <w:bookmarkStart w:id="520" w:name="_Toc448741312"/>
      <w:bookmarkStart w:id="521" w:name="_Toc470251983"/>
      <w:r w:rsidRPr="00D82D18">
        <w:rPr>
          <w:bCs/>
          <w:sz w:val="24"/>
          <w:szCs w:val="24"/>
        </w:rPr>
        <w:t>1. В пределах придорожных полос запрещается строительство капитальных сооружений,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w:t>
      </w:r>
      <w:bookmarkEnd w:id="518"/>
      <w:bookmarkEnd w:id="519"/>
      <w:bookmarkEnd w:id="520"/>
      <w:bookmarkEnd w:id="521"/>
    </w:p>
    <w:p w:rsidR="006F1C98" w:rsidRPr="00D82D18" w:rsidRDefault="006F1C98" w:rsidP="006F1C98">
      <w:pPr>
        <w:pStyle w:val="12"/>
        <w:keepLines w:val="0"/>
        <w:spacing w:line="240" w:lineRule="auto"/>
        <w:rPr>
          <w:bCs/>
          <w:sz w:val="24"/>
          <w:szCs w:val="24"/>
        </w:rPr>
      </w:pPr>
      <w:bookmarkStart w:id="522" w:name="_Toc448658473"/>
      <w:bookmarkStart w:id="523" w:name="_Toc448658634"/>
      <w:bookmarkStart w:id="524" w:name="_Toc448741313"/>
      <w:bookmarkStart w:id="525" w:name="_Toc470251984"/>
      <w:r w:rsidRPr="00D82D18">
        <w:rPr>
          <w:bCs/>
          <w:sz w:val="24"/>
          <w:szCs w:val="24"/>
        </w:rPr>
        <w:lastRenderedPageBreak/>
        <w:t>Размещение в пределах придорожных полос объектов разрешается при соблюдении следующих условий:</w:t>
      </w:r>
      <w:bookmarkEnd w:id="522"/>
      <w:bookmarkEnd w:id="523"/>
      <w:bookmarkEnd w:id="524"/>
      <w:bookmarkEnd w:id="525"/>
    </w:p>
    <w:p w:rsidR="006F1C98" w:rsidRPr="00D82D18" w:rsidRDefault="006F1C98" w:rsidP="006F1C98">
      <w:pPr>
        <w:pStyle w:val="12"/>
        <w:keepLines w:val="0"/>
        <w:spacing w:line="240" w:lineRule="auto"/>
        <w:rPr>
          <w:bCs/>
          <w:sz w:val="24"/>
          <w:szCs w:val="24"/>
        </w:rPr>
      </w:pPr>
      <w:bookmarkStart w:id="526" w:name="_Toc448658474"/>
      <w:bookmarkStart w:id="527" w:name="_Toc448658635"/>
      <w:bookmarkStart w:id="528" w:name="_Toc448741314"/>
      <w:bookmarkStart w:id="529" w:name="_Toc470251985"/>
      <w:r w:rsidRPr="00D82D18">
        <w:rPr>
          <w:bCs/>
          <w:sz w:val="24"/>
          <w:szCs w:val="24"/>
        </w:rPr>
        <w:t>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bookmarkEnd w:id="526"/>
      <w:bookmarkEnd w:id="527"/>
      <w:bookmarkEnd w:id="528"/>
      <w:bookmarkEnd w:id="529"/>
    </w:p>
    <w:p w:rsidR="006F1C98" w:rsidRPr="00D82D18" w:rsidRDefault="006F1C98" w:rsidP="006F1C98">
      <w:pPr>
        <w:pStyle w:val="12"/>
        <w:keepLines w:val="0"/>
        <w:spacing w:line="240" w:lineRule="auto"/>
        <w:rPr>
          <w:bCs/>
          <w:sz w:val="24"/>
          <w:szCs w:val="24"/>
        </w:rPr>
      </w:pPr>
      <w:bookmarkStart w:id="530" w:name="_Toc448658475"/>
      <w:bookmarkStart w:id="531" w:name="_Toc448658636"/>
      <w:bookmarkStart w:id="532" w:name="_Toc448741315"/>
      <w:bookmarkStart w:id="533" w:name="_Toc470251986"/>
      <w:r w:rsidRPr="00D82D18">
        <w:rPr>
          <w:bCs/>
          <w:sz w:val="24"/>
          <w:szCs w:val="24"/>
        </w:rPr>
        <w:t>б) выбор места размещения объектов должны соблюдаться с учетом возможной реконструкции автомобильной дороги;</w:t>
      </w:r>
      <w:bookmarkEnd w:id="530"/>
      <w:bookmarkEnd w:id="531"/>
      <w:bookmarkEnd w:id="532"/>
      <w:bookmarkEnd w:id="533"/>
    </w:p>
    <w:p w:rsidR="006F1C98" w:rsidRPr="00D82D18" w:rsidRDefault="006F1C98" w:rsidP="006F1C98">
      <w:pPr>
        <w:pStyle w:val="12"/>
        <w:keepLines w:val="0"/>
        <w:spacing w:line="240" w:lineRule="auto"/>
        <w:rPr>
          <w:bCs/>
          <w:sz w:val="24"/>
          <w:szCs w:val="24"/>
        </w:rPr>
      </w:pPr>
      <w:bookmarkStart w:id="534" w:name="_Toc448658476"/>
      <w:bookmarkStart w:id="535" w:name="_Toc448658637"/>
      <w:bookmarkStart w:id="536" w:name="_Toc448741316"/>
      <w:bookmarkStart w:id="537" w:name="_Toc470251987"/>
      <w:r w:rsidRPr="00D82D18">
        <w:rPr>
          <w:bCs/>
          <w:sz w:val="24"/>
          <w:szCs w:val="24"/>
        </w:rPr>
        <w:t>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bookmarkEnd w:id="534"/>
      <w:bookmarkEnd w:id="535"/>
      <w:bookmarkEnd w:id="536"/>
      <w:bookmarkEnd w:id="537"/>
    </w:p>
    <w:p w:rsidR="006F1C98" w:rsidRPr="00D82D18" w:rsidRDefault="006F1C98" w:rsidP="006F1C98">
      <w:pPr>
        <w:pStyle w:val="12"/>
        <w:keepLines w:val="0"/>
        <w:spacing w:line="240" w:lineRule="auto"/>
        <w:rPr>
          <w:bCs/>
          <w:sz w:val="24"/>
          <w:szCs w:val="24"/>
        </w:rPr>
      </w:pPr>
      <w:bookmarkStart w:id="538" w:name="_Toc448658477"/>
      <w:bookmarkStart w:id="539" w:name="_Toc448658638"/>
      <w:bookmarkStart w:id="540" w:name="_Toc448741317"/>
      <w:bookmarkStart w:id="541" w:name="_Toc470251988"/>
      <w:r w:rsidRPr="00D82D18">
        <w:rPr>
          <w:bCs/>
          <w:sz w:val="24"/>
          <w:szCs w:val="24"/>
        </w:rPr>
        <w:t>2. Размещение объектов дорожного сервиса в пределах придорожных полос должно 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 дел Российской Федерации, органами исполнительной власти субъектов Российской Федерации и органами местного самоуправления.</w:t>
      </w:r>
      <w:bookmarkEnd w:id="538"/>
      <w:bookmarkEnd w:id="539"/>
      <w:bookmarkEnd w:id="540"/>
      <w:bookmarkEnd w:id="541"/>
    </w:p>
    <w:p w:rsidR="006F1C98" w:rsidRPr="00D82D18" w:rsidRDefault="006F1C98" w:rsidP="006F1C98">
      <w:pPr>
        <w:pStyle w:val="12"/>
        <w:keepLines w:val="0"/>
        <w:spacing w:line="240" w:lineRule="auto"/>
        <w:rPr>
          <w:bCs/>
          <w:sz w:val="24"/>
          <w:szCs w:val="24"/>
        </w:rPr>
      </w:pPr>
      <w:r w:rsidRPr="00D82D18">
        <w:rPr>
          <w:bCs/>
          <w:sz w:val="24"/>
          <w:szCs w:val="24"/>
        </w:rPr>
        <w:t>3. 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w:t>
      </w:r>
    </w:p>
    <w:p w:rsidR="006F1C98" w:rsidRPr="00D82D18" w:rsidRDefault="006F1C98" w:rsidP="006F1C98">
      <w:pPr>
        <w:pStyle w:val="12"/>
        <w:keepLines w:val="0"/>
        <w:spacing w:line="240" w:lineRule="auto"/>
        <w:rPr>
          <w:bCs/>
          <w:sz w:val="24"/>
          <w:szCs w:val="24"/>
        </w:rPr>
      </w:pPr>
      <w:bookmarkStart w:id="542" w:name="_Toc448658478"/>
      <w:bookmarkStart w:id="543" w:name="_Toc448658639"/>
      <w:bookmarkStart w:id="544" w:name="_Toc448741318"/>
      <w:bookmarkStart w:id="545" w:name="_Toc470251989"/>
      <w:r w:rsidRPr="00D82D18">
        <w:rPr>
          <w:bCs/>
          <w:sz w:val="24"/>
          <w:szCs w:val="24"/>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bookmarkEnd w:id="542"/>
      <w:bookmarkEnd w:id="543"/>
      <w:bookmarkEnd w:id="544"/>
      <w:bookmarkEnd w:id="545"/>
    </w:p>
    <w:p w:rsidR="006F1C98" w:rsidRPr="00D82D18" w:rsidRDefault="006F1C98" w:rsidP="006F1C98">
      <w:pPr>
        <w:pStyle w:val="12"/>
        <w:keepLines w:val="0"/>
        <w:spacing w:line="240" w:lineRule="auto"/>
        <w:rPr>
          <w:bCs/>
          <w:sz w:val="24"/>
          <w:szCs w:val="24"/>
        </w:rPr>
      </w:pPr>
      <w:bookmarkStart w:id="546" w:name="_Toc448658479"/>
      <w:bookmarkStart w:id="547" w:name="_Toc448658640"/>
      <w:bookmarkStart w:id="548" w:name="_Toc448741319"/>
      <w:bookmarkStart w:id="549" w:name="_Toc470251990"/>
      <w:r w:rsidRPr="00D82D18">
        <w:rPr>
          <w:bCs/>
          <w:sz w:val="24"/>
          <w:szCs w:val="24"/>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bookmarkEnd w:id="546"/>
      <w:bookmarkEnd w:id="547"/>
      <w:bookmarkEnd w:id="548"/>
      <w:bookmarkEnd w:id="549"/>
    </w:p>
    <w:p w:rsidR="006F1C98" w:rsidRPr="00D82D18" w:rsidRDefault="006F1C98" w:rsidP="006F1C98">
      <w:pPr>
        <w:pStyle w:val="12"/>
        <w:keepLines w:val="0"/>
        <w:spacing w:line="240" w:lineRule="auto"/>
        <w:rPr>
          <w:bCs/>
          <w:sz w:val="24"/>
          <w:szCs w:val="24"/>
        </w:rPr>
      </w:pPr>
      <w:bookmarkStart w:id="550" w:name="_Toc448658480"/>
      <w:bookmarkStart w:id="551" w:name="_Toc448658641"/>
      <w:bookmarkStart w:id="552" w:name="_Toc448741320"/>
      <w:bookmarkStart w:id="553" w:name="_Toc470251991"/>
      <w:r w:rsidRPr="00D82D18">
        <w:rPr>
          <w:bCs/>
          <w:sz w:val="24"/>
          <w:szCs w:val="24"/>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bookmarkEnd w:id="550"/>
      <w:bookmarkEnd w:id="551"/>
      <w:bookmarkEnd w:id="552"/>
      <w:bookmarkEnd w:id="553"/>
    </w:p>
    <w:p w:rsidR="006F1C98" w:rsidRPr="00D82D18" w:rsidRDefault="006F1C98" w:rsidP="006F1C98">
      <w:pPr>
        <w:pStyle w:val="12"/>
        <w:keepLines w:val="0"/>
        <w:spacing w:line="240" w:lineRule="auto"/>
        <w:rPr>
          <w:bCs/>
          <w:sz w:val="24"/>
          <w:szCs w:val="24"/>
        </w:rPr>
      </w:pPr>
      <w:bookmarkStart w:id="554" w:name="_Toc448658481"/>
      <w:bookmarkStart w:id="555" w:name="_Toc448658642"/>
      <w:bookmarkStart w:id="556" w:name="_Toc448741321"/>
      <w:bookmarkStart w:id="557" w:name="_Toc470251992"/>
      <w:r w:rsidRPr="00D82D18">
        <w:rPr>
          <w:bCs/>
          <w:sz w:val="24"/>
          <w:szCs w:val="24"/>
        </w:rPr>
        <w:t>в) не допускать в местах прилегания к сельскохозяйственным угодьям разрастание сорной травянистой и древесно-кустарниковой растительности;</w:t>
      </w:r>
      <w:bookmarkEnd w:id="554"/>
      <w:bookmarkEnd w:id="555"/>
      <w:bookmarkEnd w:id="556"/>
      <w:bookmarkEnd w:id="557"/>
    </w:p>
    <w:p w:rsidR="006F1C98" w:rsidRPr="00D82D18" w:rsidRDefault="006F1C98" w:rsidP="006F1C98">
      <w:pPr>
        <w:pStyle w:val="12"/>
        <w:keepLines w:val="0"/>
        <w:spacing w:line="240" w:lineRule="auto"/>
        <w:rPr>
          <w:bCs/>
          <w:sz w:val="24"/>
          <w:szCs w:val="24"/>
        </w:rPr>
      </w:pPr>
      <w:bookmarkStart w:id="558" w:name="_Toc448658482"/>
      <w:bookmarkStart w:id="559" w:name="_Toc448658643"/>
      <w:bookmarkStart w:id="560" w:name="_Toc448741322"/>
      <w:bookmarkStart w:id="561" w:name="_Toc470251993"/>
      <w:r w:rsidRPr="00D82D18">
        <w:rPr>
          <w:bCs/>
          <w:sz w:val="24"/>
          <w:szCs w:val="24"/>
        </w:rPr>
        <w:t>г) не допускать в местах прилегания к лесным массивам скопление сухостоя, валежника, порубочных остатков и других горючих материалов;</w:t>
      </w:r>
      <w:bookmarkEnd w:id="558"/>
      <w:bookmarkEnd w:id="559"/>
      <w:bookmarkEnd w:id="560"/>
      <w:bookmarkEnd w:id="561"/>
    </w:p>
    <w:p w:rsidR="006F1C98" w:rsidRPr="00D82D18" w:rsidRDefault="006F1C98" w:rsidP="006F1C98">
      <w:pPr>
        <w:pStyle w:val="12"/>
        <w:keepLines w:val="0"/>
        <w:spacing w:line="240" w:lineRule="auto"/>
        <w:rPr>
          <w:bCs/>
          <w:sz w:val="24"/>
          <w:szCs w:val="24"/>
        </w:rPr>
      </w:pPr>
      <w:bookmarkStart w:id="562" w:name="_Toc448658483"/>
      <w:bookmarkStart w:id="563" w:name="_Toc448658644"/>
      <w:bookmarkStart w:id="564" w:name="_Toc448741323"/>
      <w:bookmarkStart w:id="565" w:name="_Toc470251994"/>
      <w:r w:rsidRPr="00D82D18">
        <w:rPr>
          <w:bCs/>
          <w:sz w:val="24"/>
          <w:szCs w:val="24"/>
        </w:rPr>
        <w:t>д)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метров.</w:t>
      </w:r>
      <w:bookmarkEnd w:id="562"/>
      <w:bookmarkEnd w:id="563"/>
      <w:bookmarkEnd w:id="564"/>
      <w:bookmarkEnd w:id="565"/>
    </w:p>
    <w:p w:rsidR="006F1C98" w:rsidRPr="00D82D18" w:rsidRDefault="006F1C98" w:rsidP="006F1C98">
      <w:pPr>
        <w:pStyle w:val="20"/>
        <w:spacing w:after="100"/>
        <w:rPr>
          <w:rFonts w:ascii="Times New Roman" w:hAnsi="Times New Roman" w:cs="Times New Roman"/>
          <w:color w:val="auto"/>
        </w:rPr>
      </w:pPr>
      <w:bookmarkStart w:id="566" w:name="_Toc4089679"/>
      <w:bookmarkStart w:id="567" w:name="_Toc23150799"/>
      <w:bookmarkStart w:id="568" w:name="_Toc25928639"/>
      <w:r w:rsidRPr="00D82D18">
        <w:rPr>
          <w:rFonts w:ascii="Times New Roman" w:hAnsi="Times New Roman" w:cs="Times New Roman"/>
          <w:color w:val="auto"/>
        </w:rPr>
        <w:t>Статья 47. Использование земельных участков и объектов капитального строительства в границах водоохранных зон</w:t>
      </w:r>
      <w:bookmarkEnd w:id="566"/>
      <w:bookmarkEnd w:id="567"/>
      <w:bookmarkEnd w:id="568"/>
    </w:p>
    <w:p w:rsidR="006F1C98" w:rsidRPr="00D82D18" w:rsidRDefault="006F1C98" w:rsidP="006F1C98">
      <w:pPr>
        <w:pStyle w:val="12"/>
        <w:keepLines w:val="0"/>
        <w:spacing w:line="240" w:lineRule="auto"/>
        <w:rPr>
          <w:bCs/>
          <w:sz w:val="24"/>
          <w:szCs w:val="24"/>
        </w:rPr>
      </w:pPr>
      <w:r w:rsidRPr="00D82D18">
        <w:rPr>
          <w:bCs/>
          <w:sz w:val="24"/>
          <w:szCs w:val="24"/>
        </w:rPr>
        <w:t>1. Ограничения использования земельных участков и объектов капитального строительства в границах водоохранных зон и прибрежных защитных полос водных объектов устанавливаются  в соответствии с Федеральным законом от 10 января 2002 года № 7-ФЗ «Об охране окружающей среды», Федеральным законом от 30 марта 1999 года № 52-ФЗ «О санитарно-эпидемиологическом благополучии населения», Водным кодексом Российской Федерации от 3 июня 2006 года № 74-ФЗ, Федеральным законом от 14 марта 1995 года № 33-ФЗ «Об особо охраняемых природных территориях».</w:t>
      </w:r>
    </w:p>
    <w:p w:rsidR="006F1C98" w:rsidRPr="00D82D18" w:rsidRDefault="006F1C98" w:rsidP="006F1C98">
      <w:pPr>
        <w:rPr>
          <w:rFonts w:ascii="Times New Roman" w:hAnsi="Times New Roman" w:cs="Times New Roman"/>
          <w:bCs/>
        </w:rPr>
      </w:pPr>
      <w:r w:rsidRPr="00D82D18">
        <w:rPr>
          <w:rFonts w:ascii="Times New Roman" w:hAnsi="Times New Roman" w:cs="Times New Roman"/>
          <w:bCs/>
        </w:rPr>
        <w:t xml:space="preserve">2. Постановлением от 15 июля 2009 года № 1492-П «Об установлении ширины водоохранных и ширины прибрежных защитных полос рек и ручьев, расположенных на территории Краснодарского края» определены размеры водоохранных зон, прибрежных защитных полос и береговых полос водных объектов. </w:t>
      </w:r>
    </w:p>
    <w:p w:rsidR="006F1C98" w:rsidRPr="00D82D18" w:rsidRDefault="006F1C98" w:rsidP="006F1C98">
      <w:pPr>
        <w:rPr>
          <w:rFonts w:ascii="Times New Roman" w:hAnsi="Times New Roman" w:cs="Times New Roman"/>
          <w:bCs/>
        </w:rPr>
      </w:pPr>
      <w:r w:rsidRPr="00D82D18">
        <w:rPr>
          <w:rFonts w:ascii="Times New Roman" w:hAnsi="Times New Roman" w:cs="Times New Roman"/>
          <w:bCs/>
        </w:rPr>
        <w:t xml:space="preserve">Ширина прибрежной защитной полосы составляет 50 м, ширина береговой полосы, </w:t>
      </w:r>
      <w:r w:rsidRPr="00D82D18">
        <w:rPr>
          <w:rFonts w:ascii="Times New Roman" w:hAnsi="Times New Roman" w:cs="Times New Roman"/>
          <w:bCs/>
        </w:rPr>
        <w:lastRenderedPageBreak/>
        <w:t>предназначенной для общего пользования: для рек и ручьев протяженностью до 10 км - 5 метров, для рек и ручьев протяженностью более 10 км - 20 метров. Границы земельных участков, прилегающих к береговым линиям должны проходить с учетом ширины береговой полосы, предназначенной для общего пользования, для рек и ручьев протяженностью до 10 км - 5 метров, для рек и ручьев протяженностью более 10 км - 20 метров.</w:t>
      </w:r>
    </w:p>
    <w:p w:rsidR="006F1C98" w:rsidRPr="00D82D18" w:rsidRDefault="006F1C98" w:rsidP="006F1C98">
      <w:pPr>
        <w:pStyle w:val="12"/>
        <w:keepLines w:val="0"/>
        <w:spacing w:line="240" w:lineRule="auto"/>
        <w:rPr>
          <w:bCs/>
          <w:sz w:val="24"/>
          <w:szCs w:val="24"/>
        </w:rPr>
      </w:pPr>
      <w:r w:rsidRPr="00D82D18">
        <w:rPr>
          <w:bCs/>
          <w:sz w:val="24"/>
          <w:szCs w:val="24"/>
        </w:rPr>
        <w:t>3. В границах водоохранных зон запрещаются:</w:t>
      </w:r>
    </w:p>
    <w:p w:rsidR="006F1C98" w:rsidRPr="00D82D18" w:rsidRDefault="006F1C98" w:rsidP="006F1C98">
      <w:pPr>
        <w:pStyle w:val="12"/>
        <w:keepLines w:val="0"/>
        <w:spacing w:line="240" w:lineRule="auto"/>
        <w:rPr>
          <w:bCs/>
          <w:sz w:val="24"/>
          <w:szCs w:val="24"/>
        </w:rPr>
      </w:pPr>
      <w:r w:rsidRPr="00D82D18">
        <w:rPr>
          <w:bCs/>
          <w:sz w:val="24"/>
          <w:szCs w:val="24"/>
        </w:rPr>
        <w:t>1)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6F1C98" w:rsidRPr="00D82D18" w:rsidRDefault="006F1C98" w:rsidP="006F1C98">
      <w:pPr>
        <w:pStyle w:val="12"/>
        <w:keepLines w:val="0"/>
        <w:spacing w:line="240" w:lineRule="auto"/>
        <w:rPr>
          <w:bCs/>
          <w:sz w:val="24"/>
          <w:szCs w:val="24"/>
        </w:rPr>
      </w:pPr>
      <w:r w:rsidRPr="00D82D18">
        <w:rPr>
          <w:bCs/>
          <w:sz w:val="24"/>
          <w:szCs w:val="24"/>
        </w:rPr>
        <w:t>2)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6F1C98" w:rsidRPr="00D82D18" w:rsidRDefault="006F1C98" w:rsidP="006F1C98">
      <w:pPr>
        <w:pStyle w:val="12"/>
        <w:keepLines w:val="0"/>
        <w:spacing w:line="240" w:lineRule="auto"/>
        <w:rPr>
          <w:bCs/>
          <w:sz w:val="24"/>
          <w:szCs w:val="24"/>
        </w:rPr>
      </w:pPr>
      <w:r w:rsidRPr="00D82D18">
        <w:rPr>
          <w:bCs/>
          <w:sz w:val="24"/>
          <w:szCs w:val="24"/>
        </w:rPr>
        <w:t>3)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РФ),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6F1C98" w:rsidRPr="00D82D18" w:rsidRDefault="006F1C98" w:rsidP="006F1C98">
      <w:pPr>
        <w:pStyle w:val="12"/>
        <w:keepLines w:val="0"/>
        <w:spacing w:line="240" w:lineRule="auto"/>
        <w:rPr>
          <w:bCs/>
          <w:sz w:val="24"/>
          <w:szCs w:val="24"/>
        </w:rPr>
      </w:pPr>
      <w:r w:rsidRPr="00D82D18">
        <w:rPr>
          <w:bCs/>
          <w:sz w:val="24"/>
          <w:szCs w:val="24"/>
        </w:rPr>
        <w:t>4) размещение специализированных хранилищ пестицидов и агрохимикатов, применение пестицидов и агрохимикатов;</w:t>
      </w:r>
    </w:p>
    <w:p w:rsidR="006F1C98" w:rsidRPr="00D82D18" w:rsidRDefault="006F1C98" w:rsidP="006F1C98">
      <w:pPr>
        <w:pStyle w:val="12"/>
        <w:keepLines w:val="0"/>
        <w:spacing w:line="240" w:lineRule="auto"/>
        <w:rPr>
          <w:bCs/>
          <w:sz w:val="24"/>
          <w:szCs w:val="24"/>
        </w:rPr>
      </w:pPr>
      <w:r w:rsidRPr="00D82D18">
        <w:rPr>
          <w:bCs/>
          <w:sz w:val="24"/>
          <w:szCs w:val="24"/>
        </w:rPr>
        <w:t xml:space="preserve">5)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94" w:history="1">
        <w:r w:rsidRPr="00D82D18">
          <w:rPr>
            <w:bCs/>
            <w:sz w:val="24"/>
            <w:szCs w:val="24"/>
          </w:rPr>
          <w:t>статьей 19.1</w:t>
        </w:r>
      </w:hyperlink>
      <w:r w:rsidRPr="00D82D18">
        <w:rPr>
          <w:bCs/>
          <w:sz w:val="24"/>
          <w:szCs w:val="24"/>
        </w:rPr>
        <w:t xml:space="preserve"> Закона Российской Федерации от 21 февраля 1992 года N 2395-1 "О недрах").</w:t>
      </w:r>
    </w:p>
    <w:p w:rsidR="006F1C98" w:rsidRPr="00D82D18" w:rsidRDefault="006F1C98" w:rsidP="006F1C98">
      <w:pPr>
        <w:pStyle w:val="12"/>
        <w:keepLines w:val="0"/>
        <w:spacing w:line="240" w:lineRule="auto"/>
        <w:rPr>
          <w:bCs/>
          <w:sz w:val="24"/>
          <w:szCs w:val="24"/>
        </w:rPr>
      </w:pPr>
      <w:r w:rsidRPr="00D82D18">
        <w:rPr>
          <w:bCs/>
          <w:sz w:val="24"/>
          <w:szCs w:val="24"/>
        </w:rPr>
        <w:t>4. В границах прибрежных защитных полос наряду с вышеперечисленными ограничениями запрещаются:</w:t>
      </w:r>
    </w:p>
    <w:p w:rsidR="006F1C98" w:rsidRPr="00D82D18" w:rsidRDefault="006F1C98" w:rsidP="006F1C98">
      <w:pPr>
        <w:pStyle w:val="12"/>
        <w:keepLines w:val="0"/>
        <w:spacing w:line="240" w:lineRule="auto"/>
        <w:rPr>
          <w:bCs/>
          <w:sz w:val="24"/>
          <w:szCs w:val="24"/>
        </w:rPr>
      </w:pPr>
      <w:r w:rsidRPr="00D82D18">
        <w:rPr>
          <w:bCs/>
          <w:sz w:val="24"/>
          <w:szCs w:val="24"/>
        </w:rPr>
        <w:t>- распашка земель;</w:t>
      </w:r>
    </w:p>
    <w:p w:rsidR="006F1C98" w:rsidRPr="00D82D18" w:rsidRDefault="006F1C98" w:rsidP="006F1C98">
      <w:pPr>
        <w:pStyle w:val="12"/>
        <w:keepLines w:val="0"/>
        <w:spacing w:line="240" w:lineRule="auto"/>
        <w:rPr>
          <w:bCs/>
          <w:sz w:val="24"/>
          <w:szCs w:val="24"/>
        </w:rPr>
      </w:pPr>
      <w:r w:rsidRPr="00D82D18">
        <w:rPr>
          <w:bCs/>
          <w:sz w:val="24"/>
          <w:szCs w:val="24"/>
        </w:rPr>
        <w:t>- размещение отвалов размываемых грунтов;</w:t>
      </w:r>
    </w:p>
    <w:p w:rsidR="006F1C98" w:rsidRPr="00D82D18" w:rsidRDefault="006F1C98" w:rsidP="006F1C98">
      <w:pPr>
        <w:pStyle w:val="12"/>
        <w:keepLines w:val="0"/>
        <w:spacing w:line="240" w:lineRule="auto"/>
        <w:rPr>
          <w:bCs/>
          <w:sz w:val="24"/>
          <w:szCs w:val="24"/>
        </w:rPr>
      </w:pPr>
      <w:r w:rsidRPr="00D82D18">
        <w:rPr>
          <w:bCs/>
          <w:sz w:val="24"/>
          <w:szCs w:val="24"/>
        </w:rPr>
        <w:t>- выпас сельскохозяйственных животных.</w:t>
      </w:r>
    </w:p>
    <w:p w:rsidR="006F1C98" w:rsidRPr="00D82D18" w:rsidRDefault="006F1C98" w:rsidP="006F1C98">
      <w:pPr>
        <w:pStyle w:val="12"/>
        <w:keepLines w:val="0"/>
        <w:spacing w:line="240" w:lineRule="auto"/>
        <w:rPr>
          <w:bCs/>
          <w:sz w:val="24"/>
          <w:szCs w:val="24"/>
        </w:rPr>
      </w:pPr>
      <w:r w:rsidRPr="00D82D18">
        <w:rPr>
          <w:bCs/>
          <w:sz w:val="24"/>
          <w:szCs w:val="24"/>
        </w:rPr>
        <w:t>5.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6F1C98" w:rsidRPr="00D82D18" w:rsidRDefault="006F1C98" w:rsidP="006F1C98">
      <w:pPr>
        <w:pStyle w:val="12"/>
        <w:keepLines w:val="0"/>
        <w:spacing w:line="240" w:lineRule="auto"/>
        <w:rPr>
          <w:bCs/>
          <w:sz w:val="24"/>
          <w:szCs w:val="24"/>
        </w:rPr>
      </w:pPr>
      <w:r w:rsidRPr="00D82D18">
        <w:rPr>
          <w:bCs/>
          <w:sz w:val="24"/>
          <w:szCs w:val="24"/>
        </w:rPr>
        <w:t>1) централизованные системы водоотведения (канализации), централизованные ливневые системы водоотведения;</w:t>
      </w:r>
    </w:p>
    <w:p w:rsidR="006F1C98" w:rsidRPr="00D82D18" w:rsidRDefault="006F1C98" w:rsidP="006F1C98">
      <w:pPr>
        <w:pStyle w:val="12"/>
        <w:keepLines w:val="0"/>
        <w:spacing w:line="240" w:lineRule="auto"/>
        <w:rPr>
          <w:bCs/>
          <w:sz w:val="24"/>
          <w:szCs w:val="24"/>
        </w:rPr>
      </w:pPr>
      <w:r w:rsidRPr="00D82D18">
        <w:rPr>
          <w:bCs/>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6F1C98" w:rsidRPr="00D82D18" w:rsidRDefault="006F1C98" w:rsidP="006F1C98">
      <w:pPr>
        <w:pStyle w:val="12"/>
        <w:keepLines w:val="0"/>
        <w:spacing w:line="240" w:lineRule="auto"/>
        <w:rPr>
          <w:bCs/>
          <w:sz w:val="24"/>
          <w:szCs w:val="24"/>
        </w:rPr>
      </w:pPr>
      <w:r w:rsidRPr="00D82D18">
        <w:rPr>
          <w:bCs/>
          <w:sz w:val="24"/>
          <w:szCs w:val="24"/>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РФ;</w:t>
      </w:r>
    </w:p>
    <w:p w:rsidR="006F1C98" w:rsidRPr="00D82D18" w:rsidRDefault="006F1C98" w:rsidP="006F1C98">
      <w:pPr>
        <w:pStyle w:val="12"/>
        <w:keepLines w:val="0"/>
        <w:spacing w:line="240" w:lineRule="auto"/>
        <w:rPr>
          <w:bCs/>
          <w:sz w:val="24"/>
          <w:szCs w:val="24"/>
        </w:rPr>
      </w:pPr>
      <w:r w:rsidRPr="00D82D18">
        <w:rPr>
          <w:bCs/>
          <w:sz w:val="24"/>
          <w:szCs w:val="24"/>
        </w:rPr>
        <w:t xml:space="preserve">4) сооружения для сбора отходов производства и потребления, а также сооружения и </w:t>
      </w:r>
      <w:r w:rsidRPr="00D82D18">
        <w:rPr>
          <w:bCs/>
          <w:sz w:val="24"/>
          <w:szCs w:val="24"/>
        </w:rPr>
        <w:lastRenderedPageBreak/>
        <w:t>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6F1C98" w:rsidRPr="00D82D18" w:rsidRDefault="006F1C98" w:rsidP="006F1C98">
      <w:pPr>
        <w:pStyle w:val="12"/>
        <w:keepLines w:val="0"/>
        <w:spacing w:line="240" w:lineRule="auto"/>
        <w:rPr>
          <w:bCs/>
          <w:sz w:val="24"/>
          <w:szCs w:val="24"/>
        </w:rPr>
      </w:pPr>
      <w:r w:rsidRPr="00D82D18">
        <w:rPr>
          <w:bCs/>
          <w:sz w:val="24"/>
          <w:szCs w:val="24"/>
        </w:rPr>
        <w:t xml:space="preserve">6. 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w:t>
      </w:r>
      <w:hyperlink r:id="rId95" w:history="1">
        <w:r w:rsidRPr="00D82D18">
          <w:rPr>
            <w:bCs/>
            <w:sz w:val="24"/>
            <w:szCs w:val="24"/>
          </w:rPr>
          <w:t>порядке</w:t>
        </w:r>
      </w:hyperlink>
      <w:r w:rsidRPr="00D82D18">
        <w:rPr>
          <w:bCs/>
          <w:sz w:val="24"/>
          <w:szCs w:val="24"/>
        </w:rPr>
        <w:t>, установленном Правительством Российской Федерации.</w:t>
      </w:r>
    </w:p>
    <w:p w:rsidR="006F1C98" w:rsidRPr="00D82D18" w:rsidRDefault="006F1C98" w:rsidP="006F1C98">
      <w:pPr>
        <w:pStyle w:val="12"/>
        <w:keepLines w:val="0"/>
        <w:spacing w:line="240" w:lineRule="auto"/>
        <w:rPr>
          <w:bCs/>
          <w:sz w:val="24"/>
          <w:szCs w:val="24"/>
        </w:rPr>
      </w:pPr>
      <w:r w:rsidRPr="00D82D18">
        <w:rPr>
          <w:bCs/>
          <w:sz w:val="24"/>
          <w:szCs w:val="24"/>
        </w:rPr>
        <w:t>7. Водные объекты или их части, имеющие особое природоохранное, научное, культурное, эстетическое, рекреационное и оздоровительное значение, могут быть признаны особо охраняемыми водными объектами.</w:t>
      </w:r>
    </w:p>
    <w:p w:rsidR="006F1C98" w:rsidRPr="00D82D18" w:rsidRDefault="006F1C98" w:rsidP="006F1C98">
      <w:pPr>
        <w:pStyle w:val="12"/>
        <w:keepLines w:val="0"/>
        <w:spacing w:line="240" w:lineRule="auto"/>
        <w:rPr>
          <w:bCs/>
          <w:sz w:val="24"/>
          <w:szCs w:val="24"/>
        </w:rPr>
      </w:pPr>
      <w:r w:rsidRPr="00D82D18">
        <w:rPr>
          <w:bCs/>
          <w:sz w:val="24"/>
          <w:szCs w:val="24"/>
        </w:rPr>
        <w:t xml:space="preserve">Статус, режим особой охраны и границы территорий, в пределах которых расположены водные объекты, устанавливаются в соответствии с </w:t>
      </w:r>
      <w:hyperlink r:id="rId96" w:history="1">
        <w:r w:rsidRPr="00D82D18">
          <w:rPr>
            <w:bCs/>
            <w:sz w:val="24"/>
            <w:szCs w:val="24"/>
          </w:rPr>
          <w:t>законодательством</w:t>
        </w:r>
      </w:hyperlink>
      <w:r w:rsidRPr="00D82D18">
        <w:rPr>
          <w:bCs/>
          <w:sz w:val="24"/>
          <w:szCs w:val="24"/>
        </w:rPr>
        <w:t xml:space="preserve"> об особо охраняемых природных территориях и законодательством Российской Федерации об объектах культурного наследия.</w:t>
      </w:r>
    </w:p>
    <w:p w:rsidR="006F1C98" w:rsidRPr="00D82D18" w:rsidRDefault="006F1C98" w:rsidP="006F1C98">
      <w:pPr>
        <w:pStyle w:val="20"/>
        <w:spacing w:after="100"/>
        <w:rPr>
          <w:rFonts w:ascii="Times New Roman" w:hAnsi="Times New Roman" w:cs="Times New Roman"/>
          <w:color w:val="auto"/>
        </w:rPr>
      </w:pPr>
      <w:bookmarkStart w:id="569" w:name="_Toc4089681"/>
      <w:bookmarkStart w:id="570" w:name="_Toc23150801"/>
      <w:bookmarkStart w:id="571" w:name="_Toc25928640"/>
      <w:r w:rsidRPr="00D82D18">
        <w:rPr>
          <w:rFonts w:ascii="Times New Roman" w:hAnsi="Times New Roman" w:cs="Times New Roman"/>
          <w:color w:val="auto"/>
        </w:rPr>
        <w:t>Статья 4</w:t>
      </w:r>
      <w:r w:rsidR="002C2A83" w:rsidRPr="00D82D18">
        <w:rPr>
          <w:rFonts w:ascii="Times New Roman" w:hAnsi="Times New Roman" w:cs="Times New Roman"/>
          <w:color w:val="auto"/>
        </w:rPr>
        <w:t>8</w:t>
      </w:r>
      <w:r w:rsidRPr="00D82D18">
        <w:rPr>
          <w:rFonts w:ascii="Times New Roman" w:hAnsi="Times New Roman" w:cs="Times New Roman"/>
          <w:color w:val="auto"/>
        </w:rPr>
        <w:t>. Иные ограничения использования земельных участков и объектов капитального строительства</w:t>
      </w:r>
      <w:bookmarkEnd w:id="569"/>
      <w:bookmarkEnd w:id="570"/>
      <w:bookmarkEnd w:id="571"/>
    </w:p>
    <w:p w:rsidR="006F1C98" w:rsidRPr="00D82D18" w:rsidRDefault="006F1C98" w:rsidP="006F1C98">
      <w:pPr>
        <w:pStyle w:val="12"/>
        <w:keepLines w:val="0"/>
        <w:spacing w:line="240" w:lineRule="auto"/>
        <w:rPr>
          <w:bCs/>
          <w:sz w:val="24"/>
          <w:szCs w:val="24"/>
        </w:rPr>
      </w:pPr>
      <w:r w:rsidRPr="00D82D18">
        <w:rPr>
          <w:bCs/>
          <w:sz w:val="24"/>
          <w:szCs w:val="24"/>
        </w:rPr>
        <w:t>1. 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на праве аренды.</w:t>
      </w:r>
    </w:p>
    <w:p w:rsidR="006F1C98" w:rsidRPr="00D82D18" w:rsidRDefault="006F1C98" w:rsidP="006F1C98">
      <w:pPr>
        <w:pStyle w:val="12"/>
        <w:keepLines w:val="0"/>
        <w:spacing w:line="240" w:lineRule="auto"/>
        <w:rPr>
          <w:bCs/>
          <w:sz w:val="24"/>
          <w:szCs w:val="24"/>
        </w:rPr>
      </w:pPr>
      <w:r w:rsidRPr="00D82D18">
        <w:rPr>
          <w:bCs/>
          <w:sz w:val="24"/>
          <w:szCs w:val="24"/>
        </w:rPr>
        <w:t>2. 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области геодезии и картографии и его территориальные органы о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
    <w:p w:rsidR="006F1C98" w:rsidRPr="00D82D18" w:rsidRDefault="006F1C98" w:rsidP="006F1C98">
      <w:pPr>
        <w:pStyle w:val="12"/>
        <w:keepLines w:val="0"/>
        <w:spacing w:line="240" w:lineRule="auto"/>
        <w:rPr>
          <w:bCs/>
          <w:sz w:val="24"/>
          <w:szCs w:val="24"/>
        </w:rPr>
      </w:pPr>
      <w:r w:rsidRPr="00D82D18">
        <w:rPr>
          <w:bCs/>
          <w:sz w:val="24"/>
          <w:szCs w:val="24"/>
        </w:rPr>
        <w:t>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гидрометеорологической службы, могут быть установлены сервитуты в порядке, определенном законодательством Российской Федерации.</w:t>
      </w:r>
    </w:p>
    <w:p w:rsidR="006F1C98" w:rsidRPr="00D82D18" w:rsidRDefault="006F1C98" w:rsidP="006F1C98">
      <w:pPr>
        <w:pStyle w:val="1"/>
        <w:rPr>
          <w:rFonts w:ascii="Times New Roman" w:hAnsi="Times New Roman"/>
          <w:color w:val="auto"/>
        </w:rPr>
      </w:pPr>
    </w:p>
    <w:p w:rsidR="006F1C98" w:rsidRPr="00D82D18" w:rsidRDefault="006F1C98" w:rsidP="006F1C98">
      <w:pPr>
        <w:pStyle w:val="1"/>
        <w:rPr>
          <w:rFonts w:ascii="Times New Roman" w:hAnsi="Times New Roman"/>
          <w:color w:val="auto"/>
          <w:sz w:val="28"/>
          <w:szCs w:val="28"/>
        </w:rPr>
      </w:pPr>
      <w:bookmarkStart w:id="572" w:name="_Toc4089682"/>
      <w:bookmarkStart w:id="573" w:name="_Toc23150802"/>
      <w:bookmarkStart w:id="574" w:name="_Toc25928641"/>
      <w:r w:rsidRPr="00D82D18">
        <w:rPr>
          <w:rFonts w:ascii="Times New Roman" w:hAnsi="Times New Roman"/>
          <w:color w:val="auto"/>
          <w:sz w:val="28"/>
          <w:szCs w:val="28"/>
        </w:rPr>
        <w:t>ЗАКЛЮЧИТЕЛЬНЫЕ ПОЛОЖЕНИЯ.</w:t>
      </w:r>
      <w:bookmarkEnd w:id="572"/>
      <w:bookmarkEnd w:id="573"/>
      <w:bookmarkEnd w:id="574"/>
    </w:p>
    <w:p w:rsidR="006F1C98" w:rsidRPr="00D82D18" w:rsidRDefault="006F1C98" w:rsidP="006F1C98">
      <w:pPr>
        <w:rPr>
          <w:rFonts w:ascii="Times New Roman" w:eastAsia="Calibri" w:hAnsi="Times New Roman" w:cs="Times New Roman"/>
        </w:rPr>
      </w:pPr>
      <w:r w:rsidRPr="00D82D18">
        <w:rPr>
          <w:rFonts w:ascii="Times New Roman" w:eastAsia="Calibri" w:hAnsi="Times New Roman" w:cs="Times New Roman"/>
        </w:rPr>
        <w:t>1. Настоящие Правила вступает в силу со дня их официального опубликования.</w:t>
      </w:r>
    </w:p>
    <w:p w:rsidR="006F1C98" w:rsidRPr="00D82D18" w:rsidRDefault="006F1C98" w:rsidP="006F1C98">
      <w:pPr>
        <w:rPr>
          <w:rFonts w:ascii="Times New Roman" w:eastAsia="Calibri" w:hAnsi="Times New Roman" w:cs="Times New Roman"/>
        </w:rPr>
      </w:pPr>
      <w:r w:rsidRPr="00D82D18">
        <w:rPr>
          <w:rFonts w:ascii="Times New Roman" w:eastAsia="Calibri" w:hAnsi="Times New Roman" w:cs="Times New Roman"/>
        </w:rPr>
        <w:t>2.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rsidR="006F1C98" w:rsidRPr="00D82D18" w:rsidRDefault="006F1C98" w:rsidP="006F1C98">
      <w:pPr>
        <w:rPr>
          <w:rFonts w:ascii="Times New Roman" w:eastAsia="Calibri" w:hAnsi="Times New Roman" w:cs="Times New Roman"/>
        </w:rPr>
      </w:pPr>
      <w:r w:rsidRPr="00D82D18">
        <w:rPr>
          <w:rFonts w:ascii="Times New Roman" w:eastAsia="Calibri" w:hAnsi="Times New Roman" w:cs="Times New Roman"/>
        </w:rPr>
        <w:t xml:space="preserve">3.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назначением земельного участка и его </w:t>
      </w:r>
      <w:hyperlink r:id="rId97" w:history="1">
        <w:r w:rsidRPr="00D82D18">
          <w:rPr>
            <w:rFonts w:ascii="Times New Roman" w:eastAsia="Calibri" w:hAnsi="Times New Roman" w:cs="Times New Roman"/>
          </w:rPr>
          <w:t>разрешенным использованием</w:t>
        </w:r>
      </w:hyperlink>
      <w:r w:rsidRPr="00D82D18">
        <w:rPr>
          <w:rFonts w:ascii="Times New Roman" w:eastAsia="Calibri" w:hAnsi="Times New Roman" w:cs="Times New Roman"/>
        </w:rPr>
        <w:t xml:space="preserve"> с соблюдением требований градостроительных регламентов.</w:t>
      </w:r>
    </w:p>
    <w:p w:rsidR="006F1C98" w:rsidRPr="00D82D18" w:rsidRDefault="006F1C98" w:rsidP="006F1C98">
      <w:pPr>
        <w:rPr>
          <w:rFonts w:ascii="Times New Roman" w:eastAsia="Calibri" w:hAnsi="Times New Roman" w:cs="Times New Roman"/>
        </w:rPr>
      </w:pPr>
      <w:r w:rsidRPr="00D82D18">
        <w:rPr>
          <w:rFonts w:ascii="Times New Roman" w:eastAsia="Calibri" w:hAnsi="Times New Roman" w:cs="Times New Roman"/>
        </w:rPr>
        <w:t>4. 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rsidR="006F1C98" w:rsidRPr="00D82D18" w:rsidRDefault="006F1C98">
      <w:pPr>
        <w:pStyle w:val="affff7"/>
        <w:spacing w:before="0" w:beforeAutospacing="0" w:after="0"/>
      </w:pPr>
    </w:p>
    <w:sectPr w:rsidR="006F1C98" w:rsidRPr="00D82D18" w:rsidSect="00D82D18">
      <w:pgSz w:w="11900" w:h="16800"/>
      <w:pgMar w:top="851" w:right="851" w:bottom="567" w:left="1418" w:header="720" w:footer="34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3B6D" w:rsidRDefault="00943B6D" w:rsidP="00D92BE2">
      <w:r>
        <w:separator/>
      </w:r>
    </w:p>
  </w:endnote>
  <w:endnote w:type="continuationSeparator" w:id="0">
    <w:p w:rsidR="00943B6D" w:rsidRDefault="00943B6D" w:rsidP="00D92BE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Peterburg">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25943"/>
    </w:sdtPr>
    <w:sdtContent>
      <w:p w:rsidR="007E7AF3" w:rsidRDefault="007C55B7">
        <w:pPr>
          <w:pStyle w:val="affff5"/>
          <w:jc w:val="center"/>
        </w:pPr>
        <w:r w:rsidRPr="001237D7">
          <w:rPr>
            <w:rFonts w:ascii="Times New Roman" w:hAnsi="Times New Roman" w:cs="Times New Roman"/>
          </w:rPr>
          <w:fldChar w:fldCharType="begin"/>
        </w:r>
        <w:r w:rsidR="007E7AF3" w:rsidRPr="001237D7">
          <w:rPr>
            <w:rFonts w:ascii="Times New Roman" w:hAnsi="Times New Roman" w:cs="Times New Roman"/>
          </w:rPr>
          <w:instrText xml:space="preserve"> PAGE   \* MERGEFORMAT </w:instrText>
        </w:r>
        <w:r w:rsidRPr="001237D7">
          <w:rPr>
            <w:rFonts w:ascii="Times New Roman" w:hAnsi="Times New Roman" w:cs="Times New Roman"/>
          </w:rPr>
          <w:fldChar w:fldCharType="separate"/>
        </w:r>
        <w:r w:rsidR="00D82D18">
          <w:rPr>
            <w:rFonts w:ascii="Times New Roman" w:hAnsi="Times New Roman" w:cs="Times New Roman"/>
            <w:noProof/>
          </w:rPr>
          <w:t>3</w:t>
        </w:r>
        <w:r w:rsidRPr="001237D7">
          <w:rPr>
            <w:rFonts w:ascii="Times New Roman" w:hAnsi="Times New Roman" w:cs="Times New Roman"/>
          </w:rPr>
          <w:fldChar w:fldCharType="end"/>
        </w:r>
      </w:p>
    </w:sdtContent>
  </w:sdt>
  <w:p w:rsidR="007E7AF3" w:rsidRDefault="007E7AF3">
    <w:pPr>
      <w:pStyle w:val="afff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4330"/>
    </w:sdtPr>
    <w:sdtContent>
      <w:p w:rsidR="007E7AF3" w:rsidRDefault="007C55B7">
        <w:pPr>
          <w:pStyle w:val="affff5"/>
          <w:jc w:val="center"/>
        </w:pPr>
        <w:r w:rsidRPr="0029665F">
          <w:rPr>
            <w:rFonts w:ascii="Times New Roman" w:hAnsi="Times New Roman" w:cs="Times New Roman"/>
          </w:rPr>
          <w:fldChar w:fldCharType="begin"/>
        </w:r>
        <w:r w:rsidR="007E7AF3" w:rsidRPr="0029665F">
          <w:rPr>
            <w:rFonts w:ascii="Times New Roman" w:hAnsi="Times New Roman" w:cs="Times New Roman"/>
          </w:rPr>
          <w:instrText xml:space="preserve"> PAGE   \* MERGEFORMAT </w:instrText>
        </w:r>
        <w:r w:rsidRPr="0029665F">
          <w:rPr>
            <w:rFonts w:ascii="Times New Roman" w:hAnsi="Times New Roman" w:cs="Times New Roman"/>
          </w:rPr>
          <w:fldChar w:fldCharType="separate"/>
        </w:r>
        <w:r w:rsidR="00D82D18">
          <w:rPr>
            <w:rFonts w:ascii="Times New Roman" w:hAnsi="Times New Roman" w:cs="Times New Roman"/>
            <w:noProof/>
          </w:rPr>
          <w:t>1</w:t>
        </w:r>
        <w:r w:rsidRPr="0029665F">
          <w:rPr>
            <w:rFonts w:ascii="Times New Roman" w:hAnsi="Times New Roman" w:cs="Times New Roman"/>
          </w:rPr>
          <w:fldChar w:fldCharType="end"/>
        </w:r>
      </w:p>
    </w:sdtContent>
  </w:sdt>
  <w:p w:rsidR="007E7AF3" w:rsidRDefault="007E7AF3">
    <w:pPr>
      <w:pStyle w:val="afff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3B6D" w:rsidRDefault="00943B6D" w:rsidP="00D92BE2">
      <w:r>
        <w:separator/>
      </w:r>
    </w:p>
  </w:footnote>
  <w:footnote w:type="continuationSeparator" w:id="0">
    <w:p w:rsidR="00943B6D" w:rsidRDefault="00943B6D" w:rsidP="00D92B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B9A21A2"/>
    <w:lvl w:ilvl="0">
      <w:start w:val="1"/>
      <w:numFmt w:val="bullet"/>
      <w:pStyle w:val="a"/>
      <w:lvlText w:val=""/>
      <w:lvlJc w:val="left"/>
      <w:pPr>
        <w:tabs>
          <w:tab w:val="num" w:pos="360"/>
        </w:tabs>
        <w:ind w:left="360" w:hanging="360"/>
      </w:pPr>
      <w:rPr>
        <w:rFonts w:ascii="Symbol" w:hAnsi="Symbol" w:hint="default"/>
      </w:rPr>
    </w:lvl>
  </w:abstractNum>
  <w:abstractNum w:abstractNumId="1">
    <w:nsid w:val="00000008"/>
    <w:multiLevelType w:val="singleLevel"/>
    <w:tmpl w:val="00000008"/>
    <w:name w:val="WW8Num9"/>
    <w:lvl w:ilvl="0">
      <w:start w:val="1"/>
      <w:numFmt w:val="bullet"/>
      <w:lvlText w:val=""/>
      <w:lvlJc w:val="left"/>
      <w:pPr>
        <w:tabs>
          <w:tab w:val="num" w:pos="0"/>
        </w:tabs>
        <w:ind w:left="1180" w:hanging="360"/>
      </w:pPr>
      <w:rPr>
        <w:rFonts w:ascii="Symbol" w:hAnsi="Symbol" w:cs="Symbol"/>
      </w:rPr>
    </w:lvl>
  </w:abstractNum>
  <w:abstractNum w:abstractNumId="2">
    <w:nsid w:val="0000000F"/>
    <w:multiLevelType w:val="singleLevel"/>
    <w:tmpl w:val="0000000F"/>
    <w:name w:val="WW8Num37"/>
    <w:lvl w:ilvl="0">
      <w:start w:val="1"/>
      <w:numFmt w:val="bullet"/>
      <w:lvlText w:val=""/>
      <w:lvlJc w:val="left"/>
      <w:pPr>
        <w:tabs>
          <w:tab w:val="num" w:pos="737"/>
        </w:tabs>
        <w:ind w:left="737" w:hanging="340"/>
      </w:pPr>
      <w:rPr>
        <w:rFonts w:ascii="Symbol" w:hAnsi="Symbol" w:cs="Symbol"/>
      </w:rPr>
    </w:lvl>
  </w:abstractNum>
  <w:abstractNum w:abstractNumId="3">
    <w:nsid w:val="00000010"/>
    <w:multiLevelType w:val="singleLevel"/>
    <w:tmpl w:val="00000010"/>
    <w:name w:val="WW8Num38"/>
    <w:lvl w:ilvl="0">
      <w:start w:val="1"/>
      <w:numFmt w:val="bullet"/>
      <w:lvlText w:val=""/>
      <w:lvlJc w:val="left"/>
      <w:pPr>
        <w:tabs>
          <w:tab w:val="num" w:pos="737"/>
        </w:tabs>
        <w:ind w:left="737" w:hanging="340"/>
      </w:pPr>
      <w:rPr>
        <w:rFonts w:ascii="Symbol" w:hAnsi="Symbol" w:cs="Symbol"/>
      </w:rPr>
    </w:lvl>
  </w:abstractNum>
  <w:abstractNum w:abstractNumId="4">
    <w:nsid w:val="00000011"/>
    <w:multiLevelType w:val="singleLevel"/>
    <w:tmpl w:val="00000011"/>
    <w:name w:val="WW8Num39"/>
    <w:lvl w:ilvl="0">
      <w:start w:val="1"/>
      <w:numFmt w:val="bullet"/>
      <w:lvlText w:val=""/>
      <w:lvlJc w:val="left"/>
      <w:pPr>
        <w:tabs>
          <w:tab w:val="num" w:pos="737"/>
        </w:tabs>
        <w:ind w:left="737" w:hanging="340"/>
      </w:pPr>
      <w:rPr>
        <w:rFonts w:ascii="Symbol" w:hAnsi="Symbol" w:cs="Symbol"/>
      </w:rPr>
    </w:lvl>
  </w:abstractNum>
  <w:abstractNum w:abstractNumId="5">
    <w:nsid w:val="07642B86"/>
    <w:multiLevelType w:val="hybridMultilevel"/>
    <w:tmpl w:val="76181B94"/>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nsid w:val="0A6D2663"/>
    <w:multiLevelType w:val="hybridMultilevel"/>
    <w:tmpl w:val="94CCC656"/>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7">
    <w:nsid w:val="14C3356A"/>
    <w:multiLevelType w:val="hybridMultilevel"/>
    <w:tmpl w:val="6A42D424"/>
    <w:lvl w:ilvl="0" w:tplc="9312BCB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0837760"/>
    <w:multiLevelType w:val="hybridMultilevel"/>
    <w:tmpl w:val="689A7C42"/>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9">
    <w:nsid w:val="20D42497"/>
    <w:multiLevelType w:val="hybridMultilevel"/>
    <w:tmpl w:val="B0A8936A"/>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32A3C56"/>
    <w:multiLevelType w:val="hybridMultilevel"/>
    <w:tmpl w:val="98765BBC"/>
    <w:lvl w:ilvl="0" w:tplc="62C6A738">
      <w:start w:val="1"/>
      <w:numFmt w:val="decimal"/>
      <w:lvlText w:val="%1."/>
      <w:lvlJc w:val="left"/>
      <w:pPr>
        <w:tabs>
          <w:tab w:val="num" w:pos="360"/>
        </w:tabs>
        <w:ind w:left="360" w:hanging="360"/>
      </w:pPr>
      <w:rPr>
        <w:rFonts w:eastAsia="SimSu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6F959F6"/>
    <w:multiLevelType w:val="hybridMultilevel"/>
    <w:tmpl w:val="757C7526"/>
    <w:lvl w:ilvl="0" w:tplc="04190001">
      <w:start w:val="1"/>
      <w:numFmt w:val="bullet"/>
      <w:lvlText w:val=""/>
      <w:lvlJc w:val="left"/>
      <w:pPr>
        <w:ind w:left="75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A4B39A5"/>
    <w:multiLevelType w:val="hybridMultilevel"/>
    <w:tmpl w:val="6944DC1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C027887"/>
    <w:multiLevelType w:val="hybridMultilevel"/>
    <w:tmpl w:val="809C774A"/>
    <w:lvl w:ilvl="0" w:tplc="00000003">
      <w:start w:val="1"/>
      <w:numFmt w:val="bullet"/>
      <w:lvlText w:val=""/>
      <w:lvlJc w:val="left"/>
      <w:pPr>
        <w:ind w:left="1260" w:hanging="360"/>
      </w:pPr>
      <w:rPr>
        <w:rFonts w:ascii="Symbol" w:hAnsi="Symbol" w:cs="Symbol"/>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CBC5FAD"/>
    <w:multiLevelType w:val="hybridMultilevel"/>
    <w:tmpl w:val="664032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ED312F1"/>
    <w:multiLevelType w:val="hybridMultilevel"/>
    <w:tmpl w:val="47F4B2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6DC5E7F"/>
    <w:multiLevelType w:val="hybridMultilevel"/>
    <w:tmpl w:val="8EACE35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37CC56B6"/>
    <w:multiLevelType w:val="hybridMultilevel"/>
    <w:tmpl w:val="B99C121C"/>
    <w:lvl w:ilvl="0" w:tplc="04190001">
      <w:start w:val="1"/>
      <w:numFmt w:val="bullet"/>
      <w:lvlText w:val=""/>
      <w:lvlJc w:val="left"/>
      <w:pPr>
        <w:ind w:left="1180" w:hanging="360"/>
      </w:pPr>
      <w:rPr>
        <w:rFonts w:ascii="Symbol" w:hAnsi="Symbol" w:hint="default"/>
      </w:rPr>
    </w:lvl>
    <w:lvl w:ilvl="1" w:tplc="04190003" w:tentative="1">
      <w:start w:val="1"/>
      <w:numFmt w:val="bullet"/>
      <w:lvlText w:val="o"/>
      <w:lvlJc w:val="left"/>
      <w:pPr>
        <w:ind w:left="1900" w:hanging="360"/>
      </w:pPr>
      <w:rPr>
        <w:rFonts w:ascii="Courier New" w:hAnsi="Courier New" w:cs="Courier New" w:hint="default"/>
      </w:rPr>
    </w:lvl>
    <w:lvl w:ilvl="2" w:tplc="04190005" w:tentative="1">
      <w:start w:val="1"/>
      <w:numFmt w:val="bullet"/>
      <w:lvlText w:val=""/>
      <w:lvlJc w:val="left"/>
      <w:pPr>
        <w:ind w:left="2620" w:hanging="360"/>
      </w:pPr>
      <w:rPr>
        <w:rFonts w:ascii="Wingdings" w:hAnsi="Wingdings" w:hint="default"/>
      </w:rPr>
    </w:lvl>
    <w:lvl w:ilvl="3" w:tplc="04190001" w:tentative="1">
      <w:start w:val="1"/>
      <w:numFmt w:val="bullet"/>
      <w:lvlText w:val=""/>
      <w:lvlJc w:val="left"/>
      <w:pPr>
        <w:ind w:left="3340" w:hanging="360"/>
      </w:pPr>
      <w:rPr>
        <w:rFonts w:ascii="Symbol" w:hAnsi="Symbol" w:hint="default"/>
      </w:rPr>
    </w:lvl>
    <w:lvl w:ilvl="4" w:tplc="04190003" w:tentative="1">
      <w:start w:val="1"/>
      <w:numFmt w:val="bullet"/>
      <w:lvlText w:val="o"/>
      <w:lvlJc w:val="left"/>
      <w:pPr>
        <w:ind w:left="4060" w:hanging="360"/>
      </w:pPr>
      <w:rPr>
        <w:rFonts w:ascii="Courier New" w:hAnsi="Courier New" w:cs="Courier New" w:hint="default"/>
      </w:rPr>
    </w:lvl>
    <w:lvl w:ilvl="5" w:tplc="04190005" w:tentative="1">
      <w:start w:val="1"/>
      <w:numFmt w:val="bullet"/>
      <w:lvlText w:val=""/>
      <w:lvlJc w:val="left"/>
      <w:pPr>
        <w:ind w:left="4780" w:hanging="360"/>
      </w:pPr>
      <w:rPr>
        <w:rFonts w:ascii="Wingdings" w:hAnsi="Wingdings" w:hint="default"/>
      </w:rPr>
    </w:lvl>
    <w:lvl w:ilvl="6" w:tplc="04190001" w:tentative="1">
      <w:start w:val="1"/>
      <w:numFmt w:val="bullet"/>
      <w:lvlText w:val=""/>
      <w:lvlJc w:val="left"/>
      <w:pPr>
        <w:ind w:left="5500" w:hanging="360"/>
      </w:pPr>
      <w:rPr>
        <w:rFonts w:ascii="Symbol" w:hAnsi="Symbol" w:hint="default"/>
      </w:rPr>
    </w:lvl>
    <w:lvl w:ilvl="7" w:tplc="04190003" w:tentative="1">
      <w:start w:val="1"/>
      <w:numFmt w:val="bullet"/>
      <w:lvlText w:val="o"/>
      <w:lvlJc w:val="left"/>
      <w:pPr>
        <w:ind w:left="6220" w:hanging="360"/>
      </w:pPr>
      <w:rPr>
        <w:rFonts w:ascii="Courier New" w:hAnsi="Courier New" w:cs="Courier New" w:hint="default"/>
      </w:rPr>
    </w:lvl>
    <w:lvl w:ilvl="8" w:tplc="04190005" w:tentative="1">
      <w:start w:val="1"/>
      <w:numFmt w:val="bullet"/>
      <w:lvlText w:val=""/>
      <w:lvlJc w:val="left"/>
      <w:pPr>
        <w:ind w:left="6940" w:hanging="360"/>
      </w:pPr>
      <w:rPr>
        <w:rFonts w:ascii="Wingdings" w:hAnsi="Wingdings" w:hint="default"/>
      </w:rPr>
    </w:lvl>
  </w:abstractNum>
  <w:abstractNum w:abstractNumId="18">
    <w:nsid w:val="39D30798"/>
    <w:multiLevelType w:val="hybridMultilevel"/>
    <w:tmpl w:val="09E63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E6D2829"/>
    <w:multiLevelType w:val="hybridMultilevel"/>
    <w:tmpl w:val="90E08110"/>
    <w:lvl w:ilvl="0" w:tplc="E6A29266">
      <w:start w:val="2"/>
      <w:numFmt w:val="decimal"/>
      <w:lvlText w:val="%1)"/>
      <w:lvlJc w:val="left"/>
      <w:pPr>
        <w:ind w:left="1069" w:hanging="360"/>
      </w:pPr>
      <w:rPr>
        <w:rFonts w:hint="default"/>
      </w:rPr>
    </w:lvl>
    <w:lvl w:ilvl="1" w:tplc="A0C40CBC">
      <w:start w:val="1"/>
      <w:numFmt w:val="decimal"/>
      <w:lvlText w:val="%2."/>
      <w:lvlJc w:val="left"/>
      <w:pPr>
        <w:tabs>
          <w:tab w:val="num" w:pos="1789"/>
        </w:tabs>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0AE187A"/>
    <w:multiLevelType w:val="multilevel"/>
    <w:tmpl w:val="FFFFFFFF"/>
    <w:lvl w:ilvl="0">
      <w:start w:val="1"/>
      <w:numFmt w:val="decimal"/>
      <w:lvlText w:val="%1."/>
      <w:lvlJc w:val="left"/>
      <w:pPr>
        <w:ind w:left="900" w:hanging="360"/>
      </w:pPr>
      <w:rPr>
        <w:rFonts w:cs="Times New Roman"/>
      </w:rPr>
    </w:lvl>
    <w:lvl w:ilvl="1">
      <w:numFmt w:val="decimal"/>
      <w:lvlText w:val=""/>
      <w:lvlJc w:val="left"/>
      <w:pPr>
        <w:ind w:left="180" w:firstLine="0"/>
      </w:pPr>
      <w:rPr>
        <w:rFonts w:cs="Times New Roman"/>
      </w:rPr>
    </w:lvl>
    <w:lvl w:ilvl="2">
      <w:numFmt w:val="decimal"/>
      <w:lvlText w:val=""/>
      <w:lvlJc w:val="left"/>
      <w:pPr>
        <w:ind w:left="180" w:firstLine="0"/>
      </w:pPr>
      <w:rPr>
        <w:rFonts w:cs="Times New Roman"/>
      </w:rPr>
    </w:lvl>
    <w:lvl w:ilvl="3">
      <w:numFmt w:val="decimal"/>
      <w:lvlText w:val=""/>
      <w:lvlJc w:val="left"/>
      <w:pPr>
        <w:ind w:left="180" w:firstLine="0"/>
      </w:pPr>
      <w:rPr>
        <w:rFonts w:cs="Times New Roman"/>
      </w:rPr>
    </w:lvl>
    <w:lvl w:ilvl="4">
      <w:numFmt w:val="decimal"/>
      <w:lvlText w:val=""/>
      <w:lvlJc w:val="left"/>
      <w:pPr>
        <w:ind w:left="180" w:firstLine="0"/>
      </w:pPr>
      <w:rPr>
        <w:rFonts w:cs="Times New Roman"/>
      </w:rPr>
    </w:lvl>
    <w:lvl w:ilvl="5">
      <w:numFmt w:val="decimal"/>
      <w:lvlText w:val=""/>
      <w:lvlJc w:val="left"/>
      <w:pPr>
        <w:ind w:left="180" w:firstLine="0"/>
      </w:pPr>
      <w:rPr>
        <w:rFonts w:cs="Times New Roman"/>
      </w:rPr>
    </w:lvl>
    <w:lvl w:ilvl="6">
      <w:numFmt w:val="decimal"/>
      <w:lvlText w:val=""/>
      <w:lvlJc w:val="left"/>
      <w:pPr>
        <w:ind w:left="180" w:firstLine="0"/>
      </w:pPr>
      <w:rPr>
        <w:rFonts w:cs="Times New Roman"/>
      </w:rPr>
    </w:lvl>
    <w:lvl w:ilvl="7">
      <w:numFmt w:val="decimal"/>
      <w:lvlText w:val=""/>
      <w:lvlJc w:val="left"/>
      <w:pPr>
        <w:ind w:left="180" w:firstLine="0"/>
      </w:pPr>
      <w:rPr>
        <w:rFonts w:cs="Times New Roman"/>
      </w:rPr>
    </w:lvl>
    <w:lvl w:ilvl="8">
      <w:numFmt w:val="decimal"/>
      <w:lvlText w:val=""/>
      <w:lvlJc w:val="left"/>
      <w:pPr>
        <w:ind w:left="180" w:firstLine="0"/>
      </w:pPr>
      <w:rPr>
        <w:rFonts w:cs="Times New Roman"/>
      </w:rPr>
    </w:lvl>
  </w:abstractNum>
  <w:abstractNum w:abstractNumId="21">
    <w:nsid w:val="4EB379AB"/>
    <w:multiLevelType w:val="multilevel"/>
    <w:tmpl w:val="775ED996"/>
    <w:styleLink w:val="111111"/>
    <w:lvl w:ilvl="0">
      <w:start w:val="1"/>
      <w:numFmt w:val="decimal"/>
      <w:pStyle w:val="2"/>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2">
    <w:nsid w:val="502447D1"/>
    <w:multiLevelType w:val="hybridMultilevel"/>
    <w:tmpl w:val="2BCA563A"/>
    <w:lvl w:ilvl="0" w:tplc="0419000F">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nsid w:val="5182231A"/>
    <w:multiLevelType w:val="hybridMultilevel"/>
    <w:tmpl w:val="9BC2CB2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53540747"/>
    <w:multiLevelType w:val="hybridMultilevel"/>
    <w:tmpl w:val="9F1A40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A982F9F"/>
    <w:multiLevelType w:val="hybridMultilevel"/>
    <w:tmpl w:val="5A82B4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AB04C09"/>
    <w:multiLevelType w:val="hybridMultilevel"/>
    <w:tmpl w:val="96A80EFC"/>
    <w:lvl w:ilvl="0" w:tplc="82F8F38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5EC8633B"/>
    <w:multiLevelType w:val="hybridMultilevel"/>
    <w:tmpl w:val="36222062"/>
    <w:lvl w:ilvl="0" w:tplc="00000003">
      <w:start w:val="1"/>
      <w:numFmt w:val="bullet"/>
      <w:lvlText w:val=""/>
      <w:lvlJc w:val="left"/>
      <w:pPr>
        <w:ind w:left="1260" w:hanging="360"/>
      </w:pPr>
      <w:rPr>
        <w:rFonts w:ascii="Symbol" w:hAnsi="Symbol" w:cs="Symbol"/>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nsid w:val="5EF93186"/>
    <w:multiLevelType w:val="hybridMultilevel"/>
    <w:tmpl w:val="A7ACE008"/>
    <w:lvl w:ilvl="0" w:tplc="04190001">
      <w:start w:val="1"/>
      <w:numFmt w:val="bullet"/>
      <w:lvlText w:val=""/>
      <w:lvlJc w:val="left"/>
      <w:pPr>
        <w:ind w:left="1038" w:hanging="360"/>
      </w:pPr>
      <w:rPr>
        <w:rFonts w:ascii="Symbol" w:hAnsi="Symbol"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9">
    <w:nsid w:val="5FB01F73"/>
    <w:multiLevelType w:val="hybridMultilevel"/>
    <w:tmpl w:val="5C9C67B4"/>
    <w:lvl w:ilvl="0" w:tplc="00000003">
      <w:start w:val="1"/>
      <w:numFmt w:val="bullet"/>
      <w:lvlText w:val=""/>
      <w:lvlJc w:val="left"/>
      <w:pPr>
        <w:ind w:left="1260" w:hanging="360"/>
      </w:pPr>
      <w:rPr>
        <w:rFonts w:ascii="Symbol" w:hAnsi="Symbol" w:cs="Symbol"/>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nsid w:val="62C44157"/>
    <w:multiLevelType w:val="hybridMultilevel"/>
    <w:tmpl w:val="21F4EB8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74E72D4"/>
    <w:multiLevelType w:val="hybridMultilevel"/>
    <w:tmpl w:val="E61A0EB0"/>
    <w:lvl w:ilvl="0" w:tplc="00000003">
      <w:start w:val="1"/>
      <w:numFmt w:val="bullet"/>
      <w:lvlText w:val=""/>
      <w:lvlJc w:val="left"/>
      <w:pPr>
        <w:ind w:left="1260" w:hanging="360"/>
      </w:pPr>
      <w:rPr>
        <w:rFonts w:ascii="Symbol" w:hAnsi="Symbol" w:cs="Symbol"/>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nsid w:val="6DFE6C4D"/>
    <w:multiLevelType w:val="hybridMultilevel"/>
    <w:tmpl w:val="0DB8913E"/>
    <w:lvl w:ilvl="0" w:tplc="00000003">
      <w:start w:val="1"/>
      <w:numFmt w:val="bullet"/>
      <w:lvlText w:val=""/>
      <w:lvlJc w:val="left"/>
      <w:pPr>
        <w:ind w:left="1260" w:hanging="360"/>
      </w:pPr>
      <w:rPr>
        <w:rFonts w:ascii="Symbol" w:hAnsi="Symbol" w:cs="Symbol"/>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3">
    <w:nsid w:val="70123E45"/>
    <w:multiLevelType w:val="multilevel"/>
    <w:tmpl w:val="775ED996"/>
    <w:numStyleLink w:val="111111"/>
  </w:abstractNum>
  <w:abstractNum w:abstractNumId="34">
    <w:nsid w:val="71B91445"/>
    <w:multiLevelType w:val="hybridMultilevel"/>
    <w:tmpl w:val="3C0285F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7BA00B20"/>
    <w:multiLevelType w:val="hybridMultilevel"/>
    <w:tmpl w:val="D44AD04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7C2D1E36"/>
    <w:multiLevelType w:val="hybridMultilevel"/>
    <w:tmpl w:val="826C0BC0"/>
    <w:lvl w:ilvl="0" w:tplc="671CF73E">
      <w:start w:val="1"/>
      <w:numFmt w:val="bullet"/>
      <w:lvlText w:val=""/>
      <w:lvlJc w:val="left"/>
      <w:pPr>
        <w:tabs>
          <w:tab w:val="num" w:pos="229"/>
        </w:tabs>
        <w:ind w:left="1571" w:hanging="851"/>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7">
    <w:nsid w:val="7E167925"/>
    <w:multiLevelType w:val="hybridMultilevel"/>
    <w:tmpl w:val="A61628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4"/>
  </w:num>
  <w:num w:numId="2">
    <w:abstractNumId w:val="23"/>
  </w:num>
  <w:num w:numId="3">
    <w:abstractNumId w:val="35"/>
  </w:num>
  <w:num w:numId="4">
    <w:abstractNumId w:val="12"/>
  </w:num>
  <w:num w:numId="5">
    <w:abstractNumId w:val="7"/>
  </w:num>
  <w:num w:numId="6">
    <w:abstractNumId w:val="19"/>
  </w:num>
  <w:num w:numId="7">
    <w:abstractNumId w:val="0"/>
  </w:num>
  <w:num w:numId="8">
    <w:abstractNumId w:val="21"/>
  </w:num>
  <w:num w:numId="9">
    <w:abstractNumId w:val="33"/>
  </w:num>
  <w:num w:numId="10">
    <w:abstractNumId w:val="2"/>
  </w:num>
  <w:num w:numId="11">
    <w:abstractNumId w:val="3"/>
  </w:num>
  <w:num w:numId="12">
    <w:abstractNumId w:val="4"/>
  </w:num>
  <w:num w:numId="13">
    <w:abstractNumId w:val="36"/>
  </w:num>
  <w:num w:numId="14">
    <w:abstractNumId w:val="26"/>
  </w:num>
  <w:num w:numId="15">
    <w:abstractNumId w:val="29"/>
  </w:num>
  <w:num w:numId="16">
    <w:abstractNumId w:val="27"/>
  </w:num>
  <w:num w:numId="17">
    <w:abstractNumId w:val="5"/>
  </w:num>
  <w:num w:numId="18">
    <w:abstractNumId w:val="17"/>
  </w:num>
  <w:num w:numId="19">
    <w:abstractNumId w:val="22"/>
  </w:num>
  <w:num w:numId="20">
    <w:abstractNumId w:val="1"/>
  </w:num>
  <w:num w:numId="21">
    <w:abstractNumId w:val="20"/>
    <w:lvlOverride w:ilvl="0">
      <w:startOverride w:val="1"/>
    </w:lvlOverride>
    <w:lvlOverride w:ilvl="1"/>
    <w:lvlOverride w:ilvl="2"/>
    <w:lvlOverride w:ilvl="3"/>
    <w:lvlOverride w:ilvl="4"/>
    <w:lvlOverride w:ilvl="5"/>
    <w:lvlOverride w:ilvl="6"/>
    <w:lvlOverride w:ilvl="7"/>
    <w:lvlOverride w:ilvl="8"/>
  </w:num>
  <w:num w:numId="22">
    <w:abstractNumId w:val="16"/>
  </w:num>
  <w:num w:numId="23">
    <w:abstractNumId w:val="9"/>
  </w:num>
  <w:num w:numId="24">
    <w:abstractNumId w:val="30"/>
  </w:num>
  <w:num w:numId="25">
    <w:abstractNumId w:val="10"/>
  </w:num>
  <w:num w:numId="26">
    <w:abstractNumId w:val="31"/>
  </w:num>
  <w:num w:numId="27">
    <w:abstractNumId w:val="32"/>
  </w:num>
  <w:num w:numId="28">
    <w:abstractNumId w:val="13"/>
  </w:num>
  <w:num w:numId="29">
    <w:abstractNumId w:val="25"/>
  </w:num>
  <w:num w:numId="30">
    <w:abstractNumId w:val="24"/>
  </w:num>
  <w:num w:numId="31">
    <w:abstractNumId w:val="11"/>
  </w:num>
  <w:num w:numId="32">
    <w:abstractNumId w:val="14"/>
  </w:num>
  <w:num w:numId="33">
    <w:abstractNumId w:val="15"/>
  </w:num>
  <w:num w:numId="34">
    <w:abstractNumId w:val="28"/>
  </w:num>
  <w:num w:numId="35">
    <w:abstractNumId w:val="18"/>
  </w:num>
  <w:num w:numId="36">
    <w:abstractNumId w:val="6"/>
  </w:num>
  <w:num w:numId="37">
    <w:abstractNumId w:val="37"/>
  </w:num>
  <w:num w:numId="3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mirrorMargins/>
  <w:bordersDoNotSurroundHeader/>
  <w:bordersDoNotSurroundFooter/>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39938"/>
  </w:hdrShapeDefaults>
  <w:footnotePr>
    <w:footnote w:id="-1"/>
    <w:footnote w:id="0"/>
  </w:footnotePr>
  <w:endnotePr>
    <w:endnote w:id="-1"/>
    <w:endnote w:id="0"/>
  </w:endnotePr>
  <w:compat>
    <w:spaceForUL/>
    <w:balanceSingleByteDoubleByteWidth/>
    <w:doNotLeaveBackslashAlone/>
    <w:ulTrailSpace/>
    <w:doNotExpandShiftReturn/>
    <w:adjustLineHeightInTable/>
  </w:compat>
  <w:rsids>
    <w:rsidRoot w:val="008F0C61"/>
    <w:rsid w:val="00007BFE"/>
    <w:rsid w:val="00011414"/>
    <w:rsid w:val="00023D87"/>
    <w:rsid w:val="000305AF"/>
    <w:rsid w:val="00033CC9"/>
    <w:rsid w:val="000408B1"/>
    <w:rsid w:val="00050BE5"/>
    <w:rsid w:val="000515A3"/>
    <w:rsid w:val="00054717"/>
    <w:rsid w:val="00055370"/>
    <w:rsid w:val="00063661"/>
    <w:rsid w:val="000731AD"/>
    <w:rsid w:val="00075BA8"/>
    <w:rsid w:val="00076551"/>
    <w:rsid w:val="00076D86"/>
    <w:rsid w:val="000806F7"/>
    <w:rsid w:val="00080E40"/>
    <w:rsid w:val="00083471"/>
    <w:rsid w:val="00083783"/>
    <w:rsid w:val="0008458E"/>
    <w:rsid w:val="0008495C"/>
    <w:rsid w:val="00084C89"/>
    <w:rsid w:val="00087303"/>
    <w:rsid w:val="00092378"/>
    <w:rsid w:val="00092623"/>
    <w:rsid w:val="00095330"/>
    <w:rsid w:val="0009566C"/>
    <w:rsid w:val="00097B30"/>
    <w:rsid w:val="00097CF6"/>
    <w:rsid w:val="000A5505"/>
    <w:rsid w:val="000B44EB"/>
    <w:rsid w:val="000B6B51"/>
    <w:rsid w:val="000B6CC5"/>
    <w:rsid w:val="000C08D1"/>
    <w:rsid w:val="000C6EA8"/>
    <w:rsid w:val="000D1FCA"/>
    <w:rsid w:val="000D4BBD"/>
    <w:rsid w:val="000D770D"/>
    <w:rsid w:val="000E1BEF"/>
    <w:rsid w:val="000E1D42"/>
    <w:rsid w:val="000E24DF"/>
    <w:rsid w:val="000E2E5D"/>
    <w:rsid w:val="000E3A52"/>
    <w:rsid w:val="000F2A3B"/>
    <w:rsid w:val="000F3B92"/>
    <w:rsid w:val="000F4DEF"/>
    <w:rsid w:val="0010064D"/>
    <w:rsid w:val="00103B03"/>
    <w:rsid w:val="0010454E"/>
    <w:rsid w:val="0010783C"/>
    <w:rsid w:val="001137EF"/>
    <w:rsid w:val="001169EF"/>
    <w:rsid w:val="00117D4A"/>
    <w:rsid w:val="001237D7"/>
    <w:rsid w:val="00126489"/>
    <w:rsid w:val="001407F1"/>
    <w:rsid w:val="0014493C"/>
    <w:rsid w:val="00147A27"/>
    <w:rsid w:val="00155E9C"/>
    <w:rsid w:val="00166DFA"/>
    <w:rsid w:val="00173FEA"/>
    <w:rsid w:val="001741C8"/>
    <w:rsid w:val="00190897"/>
    <w:rsid w:val="001A20D3"/>
    <w:rsid w:val="001A2868"/>
    <w:rsid w:val="001A37C6"/>
    <w:rsid w:val="001B2BA9"/>
    <w:rsid w:val="001C7BEF"/>
    <w:rsid w:val="001D00BF"/>
    <w:rsid w:val="001D3708"/>
    <w:rsid w:val="001E4D22"/>
    <w:rsid w:val="001E55AD"/>
    <w:rsid w:val="001F06ED"/>
    <w:rsid w:val="001F07DF"/>
    <w:rsid w:val="001F0C2F"/>
    <w:rsid w:val="001F65CE"/>
    <w:rsid w:val="001F6B72"/>
    <w:rsid w:val="00205A5A"/>
    <w:rsid w:val="00206494"/>
    <w:rsid w:val="002066E3"/>
    <w:rsid w:val="00211857"/>
    <w:rsid w:val="00213281"/>
    <w:rsid w:val="00213E87"/>
    <w:rsid w:val="002156FE"/>
    <w:rsid w:val="00215BC2"/>
    <w:rsid w:val="0022100E"/>
    <w:rsid w:val="0022130D"/>
    <w:rsid w:val="00221E8C"/>
    <w:rsid w:val="00224D2E"/>
    <w:rsid w:val="00231192"/>
    <w:rsid w:val="00231505"/>
    <w:rsid w:val="002354DC"/>
    <w:rsid w:val="002426CD"/>
    <w:rsid w:val="002527CA"/>
    <w:rsid w:val="00253FBE"/>
    <w:rsid w:val="002540D3"/>
    <w:rsid w:val="002553DD"/>
    <w:rsid w:val="00262E9A"/>
    <w:rsid w:val="00263350"/>
    <w:rsid w:val="00265068"/>
    <w:rsid w:val="002763D1"/>
    <w:rsid w:val="002776E2"/>
    <w:rsid w:val="00284E0D"/>
    <w:rsid w:val="002851AE"/>
    <w:rsid w:val="002853C8"/>
    <w:rsid w:val="0028650E"/>
    <w:rsid w:val="0028683E"/>
    <w:rsid w:val="00287483"/>
    <w:rsid w:val="0029665F"/>
    <w:rsid w:val="002A15AB"/>
    <w:rsid w:val="002A2D2E"/>
    <w:rsid w:val="002A5B2C"/>
    <w:rsid w:val="002A6500"/>
    <w:rsid w:val="002B1ACF"/>
    <w:rsid w:val="002C1526"/>
    <w:rsid w:val="002C2A83"/>
    <w:rsid w:val="002D003F"/>
    <w:rsid w:val="002D6304"/>
    <w:rsid w:val="002D6424"/>
    <w:rsid w:val="002E0BD5"/>
    <w:rsid w:val="002E3F0A"/>
    <w:rsid w:val="002E5593"/>
    <w:rsid w:val="002E7A59"/>
    <w:rsid w:val="002F0408"/>
    <w:rsid w:val="002F0B49"/>
    <w:rsid w:val="002F4A6C"/>
    <w:rsid w:val="002F6CBB"/>
    <w:rsid w:val="0030003F"/>
    <w:rsid w:val="00301166"/>
    <w:rsid w:val="0031075D"/>
    <w:rsid w:val="003133C4"/>
    <w:rsid w:val="00317A09"/>
    <w:rsid w:val="0033654C"/>
    <w:rsid w:val="00336ED2"/>
    <w:rsid w:val="00340516"/>
    <w:rsid w:val="00350B1B"/>
    <w:rsid w:val="00356786"/>
    <w:rsid w:val="0035764D"/>
    <w:rsid w:val="00364A74"/>
    <w:rsid w:val="00364D45"/>
    <w:rsid w:val="00371DF8"/>
    <w:rsid w:val="00375353"/>
    <w:rsid w:val="003831E7"/>
    <w:rsid w:val="003869AA"/>
    <w:rsid w:val="00394A50"/>
    <w:rsid w:val="00397D6C"/>
    <w:rsid w:val="003A16EA"/>
    <w:rsid w:val="003A3C0C"/>
    <w:rsid w:val="003A4F40"/>
    <w:rsid w:val="003B643B"/>
    <w:rsid w:val="003B716D"/>
    <w:rsid w:val="003C35D8"/>
    <w:rsid w:val="003D1FAF"/>
    <w:rsid w:val="003D4044"/>
    <w:rsid w:val="003D6024"/>
    <w:rsid w:val="003E0815"/>
    <w:rsid w:val="003E6760"/>
    <w:rsid w:val="004021CD"/>
    <w:rsid w:val="00415C54"/>
    <w:rsid w:val="00417910"/>
    <w:rsid w:val="00421747"/>
    <w:rsid w:val="00423159"/>
    <w:rsid w:val="00427E78"/>
    <w:rsid w:val="004315C2"/>
    <w:rsid w:val="00433818"/>
    <w:rsid w:val="004371A2"/>
    <w:rsid w:val="004379EC"/>
    <w:rsid w:val="00441D58"/>
    <w:rsid w:val="00455610"/>
    <w:rsid w:val="004605F9"/>
    <w:rsid w:val="00467E98"/>
    <w:rsid w:val="00470D63"/>
    <w:rsid w:val="004823E7"/>
    <w:rsid w:val="00484868"/>
    <w:rsid w:val="00490EB1"/>
    <w:rsid w:val="0049734C"/>
    <w:rsid w:val="004A2B5E"/>
    <w:rsid w:val="004A344B"/>
    <w:rsid w:val="004A6548"/>
    <w:rsid w:val="004B2F81"/>
    <w:rsid w:val="004B31E5"/>
    <w:rsid w:val="004B4B95"/>
    <w:rsid w:val="004B4CE5"/>
    <w:rsid w:val="004B6EE6"/>
    <w:rsid w:val="004C14DA"/>
    <w:rsid w:val="004C2F0F"/>
    <w:rsid w:val="004C7559"/>
    <w:rsid w:val="004D0281"/>
    <w:rsid w:val="004D2A40"/>
    <w:rsid w:val="004D2EC9"/>
    <w:rsid w:val="004D6837"/>
    <w:rsid w:val="004E0DEB"/>
    <w:rsid w:val="004E23CE"/>
    <w:rsid w:val="004E4DFA"/>
    <w:rsid w:val="004F0A1E"/>
    <w:rsid w:val="004F6B6B"/>
    <w:rsid w:val="00501FB1"/>
    <w:rsid w:val="00506008"/>
    <w:rsid w:val="00506061"/>
    <w:rsid w:val="00525E39"/>
    <w:rsid w:val="00536617"/>
    <w:rsid w:val="00536C14"/>
    <w:rsid w:val="00541A64"/>
    <w:rsid w:val="005427B4"/>
    <w:rsid w:val="00545182"/>
    <w:rsid w:val="005457C5"/>
    <w:rsid w:val="005469C5"/>
    <w:rsid w:val="00561886"/>
    <w:rsid w:val="0056347F"/>
    <w:rsid w:val="00563C4E"/>
    <w:rsid w:val="00572767"/>
    <w:rsid w:val="0057453A"/>
    <w:rsid w:val="00575A2F"/>
    <w:rsid w:val="0057797E"/>
    <w:rsid w:val="00577FFA"/>
    <w:rsid w:val="00582B41"/>
    <w:rsid w:val="0058516D"/>
    <w:rsid w:val="00585DC5"/>
    <w:rsid w:val="00591536"/>
    <w:rsid w:val="00592044"/>
    <w:rsid w:val="00593C5A"/>
    <w:rsid w:val="005A15E8"/>
    <w:rsid w:val="005A306A"/>
    <w:rsid w:val="005A3C2E"/>
    <w:rsid w:val="005B0C8B"/>
    <w:rsid w:val="005B243D"/>
    <w:rsid w:val="005B6AB6"/>
    <w:rsid w:val="005B7B00"/>
    <w:rsid w:val="005C045D"/>
    <w:rsid w:val="005C52EC"/>
    <w:rsid w:val="005C6974"/>
    <w:rsid w:val="005D0229"/>
    <w:rsid w:val="005D196F"/>
    <w:rsid w:val="005D3133"/>
    <w:rsid w:val="005D760E"/>
    <w:rsid w:val="005E5F94"/>
    <w:rsid w:val="005E60F2"/>
    <w:rsid w:val="005E6A62"/>
    <w:rsid w:val="005E7FC4"/>
    <w:rsid w:val="005F1DF1"/>
    <w:rsid w:val="005F3BDE"/>
    <w:rsid w:val="005F76C9"/>
    <w:rsid w:val="006026AE"/>
    <w:rsid w:val="00603CAE"/>
    <w:rsid w:val="006072A4"/>
    <w:rsid w:val="00614EA3"/>
    <w:rsid w:val="006161CF"/>
    <w:rsid w:val="006248B0"/>
    <w:rsid w:val="00625657"/>
    <w:rsid w:val="006326DE"/>
    <w:rsid w:val="006453D0"/>
    <w:rsid w:val="006462D7"/>
    <w:rsid w:val="0065228A"/>
    <w:rsid w:val="00652696"/>
    <w:rsid w:val="0065498E"/>
    <w:rsid w:val="0066028B"/>
    <w:rsid w:val="00664FAB"/>
    <w:rsid w:val="006705F2"/>
    <w:rsid w:val="00670D4E"/>
    <w:rsid w:val="006721EF"/>
    <w:rsid w:val="00673128"/>
    <w:rsid w:val="00676F60"/>
    <w:rsid w:val="00683DD2"/>
    <w:rsid w:val="00684A31"/>
    <w:rsid w:val="006878E6"/>
    <w:rsid w:val="006A3D9F"/>
    <w:rsid w:val="006A450A"/>
    <w:rsid w:val="006A4B12"/>
    <w:rsid w:val="006A7EC7"/>
    <w:rsid w:val="006B4317"/>
    <w:rsid w:val="006C3410"/>
    <w:rsid w:val="006D1072"/>
    <w:rsid w:val="006E2E21"/>
    <w:rsid w:val="006E38AF"/>
    <w:rsid w:val="006E3EBE"/>
    <w:rsid w:val="006F194A"/>
    <w:rsid w:val="006F1C98"/>
    <w:rsid w:val="006F2B7C"/>
    <w:rsid w:val="006F3BC0"/>
    <w:rsid w:val="006F462E"/>
    <w:rsid w:val="006F4ED5"/>
    <w:rsid w:val="006F75E0"/>
    <w:rsid w:val="0070012E"/>
    <w:rsid w:val="00710F4D"/>
    <w:rsid w:val="00711DD3"/>
    <w:rsid w:val="00712AB8"/>
    <w:rsid w:val="007132B4"/>
    <w:rsid w:val="0071791C"/>
    <w:rsid w:val="00721DD5"/>
    <w:rsid w:val="00723BAD"/>
    <w:rsid w:val="00735ECC"/>
    <w:rsid w:val="00737129"/>
    <w:rsid w:val="0074212A"/>
    <w:rsid w:val="0074772D"/>
    <w:rsid w:val="00747F34"/>
    <w:rsid w:val="007564CA"/>
    <w:rsid w:val="00765812"/>
    <w:rsid w:val="0077704B"/>
    <w:rsid w:val="00782635"/>
    <w:rsid w:val="00783449"/>
    <w:rsid w:val="0079030B"/>
    <w:rsid w:val="00792A74"/>
    <w:rsid w:val="007A2BC3"/>
    <w:rsid w:val="007A4B8C"/>
    <w:rsid w:val="007A5250"/>
    <w:rsid w:val="007B6115"/>
    <w:rsid w:val="007C4778"/>
    <w:rsid w:val="007C55B7"/>
    <w:rsid w:val="007C60B0"/>
    <w:rsid w:val="007D293D"/>
    <w:rsid w:val="007D3077"/>
    <w:rsid w:val="007E0B81"/>
    <w:rsid w:val="007E7AF3"/>
    <w:rsid w:val="007F0DE6"/>
    <w:rsid w:val="007F6B1C"/>
    <w:rsid w:val="00802EBF"/>
    <w:rsid w:val="00813617"/>
    <w:rsid w:val="00816549"/>
    <w:rsid w:val="00817F93"/>
    <w:rsid w:val="00820CB2"/>
    <w:rsid w:val="0082476E"/>
    <w:rsid w:val="00824CDA"/>
    <w:rsid w:val="00827946"/>
    <w:rsid w:val="008331EB"/>
    <w:rsid w:val="008358F5"/>
    <w:rsid w:val="00843B00"/>
    <w:rsid w:val="00845AC7"/>
    <w:rsid w:val="00847484"/>
    <w:rsid w:val="00852858"/>
    <w:rsid w:val="008537D1"/>
    <w:rsid w:val="008541C4"/>
    <w:rsid w:val="00856BDD"/>
    <w:rsid w:val="008637CF"/>
    <w:rsid w:val="0086399A"/>
    <w:rsid w:val="00863E9D"/>
    <w:rsid w:val="00872A32"/>
    <w:rsid w:val="00872DDA"/>
    <w:rsid w:val="0087490E"/>
    <w:rsid w:val="00874952"/>
    <w:rsid w:val="00880F00"/>
    <w:rsid w:val="008935BE"/>
    <w:rsid w:val="00896107"/>
    <w:rsid w:val="00897A4A"/>
    <w:rsid w:val="008A0E87"/>
    <w:rsid w:val="008A458E"/>
    <w:rsid w:val="008A4F70"/>
    <w:rsid w:val="008B21EC"/>
    <w:rsid w:val="008C06E6"/>
    <w:rsid w:val="008E10EF"/>
    <w:rsid w:val="008E2054"/>
    <w:rsid w:val="008E779D"/>
    <w:rsid w:val="008E7A9A"/>
    <w:rsid w:val="008F0C61"/>
    <w:rsid w:val="008F1449"/>
    <w:rsid w:val="008F216D"/>
    <w:rsid w:val="008F2B53"/>
    <w:rsid w:val="008F7068"/>
    <w:rsid w:val="009111FC"/>
    <w:rsid w:val="00912F76"/>
    <w:rsid w:val="00916169"/>
    <w:rsid w:val="00916B48"/>
    <w:rsid w:val="00921A7D"/>
    <w:rsid w:val="0092684A"/>
    <w:rsid w:val="0093150C"/>
    <w:rsid w:val="0093184D"/>
    <w:rsid w:val="00934888"/>
    <w:rsid w:val="009375B1"/>
    <w:rsid w:val="00943B6D"/>
    <w:rsid w:val="00946FB3"/>
    <w:rsid w:val="009470C1"/>
    <w:rsid w:val="00953FE6"/>
    <w:rsid w:val="00962C35"/>
    <w:rsid w:val="00970671"/>
    <w:rsid w:val="00975651"/>
    <w:rsid w:val="0097684C"/>
    <w:rsid w:val="00982763"/>
    <w:rsid w:val="00991295"/>
    <w:rsid w:val="009970A8"/>
    <w:rsid w:val="009A7944"/>
    <w:rsid w:val="009B44DE"/>
    <w:rsid w:val="009B4F4A"/>
    <w:rsid w:val="009D10A2"/>
    <w:rsid w:val="009E52DF"/>
    <w:rsid w:val="009F0341"/>
    <w:rsid w:val="009F17F2"/>
    <w:rsid w:val="009F73F3"/>
    <w:rsid w:val="00A040C1"/>
    <w:rsid w:val="00A06EC4"/>
    <w:rsid w:val="00A1035E"/>
    <w:rsid w:val="00A12CF3"/>
    <w:rsid w:val="00A13C81"/>
    <w:rsid w:val="00A16E33"/>
    <w:rsid w:val="00A2094A"/>
    <w:rsid w:val="00A214E7"/>
    <w:rsid w:val="00A22DB1"/>
    <w:rsid w:val="00A255D2"/>
    <w:rsid w:val="00A27804"/>
    <w:rsid w:val="00A315D6"/>
    <w:rsid w:val="00A36528"/>
    <w:rsid w:val="00A403C9"/>
    <w:rsid w:val="00A43B2D"/>
    <w:rsid w:val="00A4686E"/>
    <w:rsid w:val="00A4722A"/>
    <w:rsid w:val="00A54B00"/>
    <w:rsid w:val="00A571EA"/>
    <w:rsid w:val="00A57C17"/>
    <w:rsid w:val="00A6398C"/>
    <w:rsid w:val="00A651DC"/>
    <w:rsid w:val="00A66DAD"/>
    <w:rsid w:val="00A71712"/>
    <w:rsid w:val="00A71A72"/>
    <w:rsid w:val="00A743A0"/>
    <w:rsid w:val="00A751C5"/>
    <w:rsid w:val="00A802A9"/>
    <w:rsid w:val="00A80565"/>
    <w:rsid w:val="00A82DA1"/>
    <w:rsid w:val="00A85437"/>
    <w:rsid w:val="00A922B4"/>
    <w:rsid w:val="00A97A26"/>
    <w:rsid w:val="00AB0F2E"/>
    <w:rsid w:val="00AB1FE5"/>
    <w:rsid w:val="00AC26F3"/>
    <w:rsid w:val="00AC59A5"/>
    <w:rsid w:val="00AC7035"/>
    <w:rsid w:val="00AD4497"/>
    <w:rsid w:val="00AD5B8D"/>
    <w:rsid w:val="00AD72A8"/>
    <w:rsid w:val="00AD7CE8"/>
    <w:rsid w:val="00AE0C54"/>
    <w:rsid w:val="00AE2B1C"/>
    <w:rsid w:val="00AE33D6"/>
    <w:rsid w:val="00AF2892"/>
    <w:rsid w:val="00B070EA"/>
    <w:rsid w:val="00B10CD6"/>
    <w:rsid w:val="00B1210E"/>
    <w:rsid w:val="00B163E2"/>
    <w:rsid w:val="00B2204B"/>
    <w:rsid w:val="00B22EC2"/>
    <w:rsid w:val="00B2373E"/>
    <w:rsid w:val="00B23C57"/>
    <w:rsid w:val="00B2649D"/>
    <w:rsid w:val="00B31207"/>
    <w:rsid w:val="00B313A8"/>
    <w:rsid w:val="00B31487"/>
    <w:rsid w:val="00B33135"/>
    <w:rsid w:val="00B35EAB"/>
    <w:rsid w:val="00B364A1"/>
    <w:rsid w:val="00B41942"/>
    <w:rsid w:val="00B430AB"/>
    <w:rsid w:val="00B5231D"/>
    <w:rsid w:val="00B5350A"/>
    <w:rsid w:val="00B60425"/>
    <w:rsid w:val="00B635F0"/>
    <w:rsid w:val="00B64244"/>
    <w:rsid w:val="00B64DE2"/>
    <w:rsid w:val="00B675E1"/>
    <w:rsid w:val="00B7075F"/>
    <w:rsid w:val="00B71481"/>
    <w:rsid w:val="00B71A79"/>
    <w:rsid w:val="00B756AE"/>
    <w:rsid w:val="00B81314"/>
    <w:rsid w:val="00B81737"/>
    <w:rsid w:val="00B83AF1"/>
    <w:rsid w:val="00B90625"/>
    <w:rsid w:val="00B96E1E"/>
    <w:rsid w:val="00BA3537"/>
    <w:rsid w:val="00BA599A"/>
    <w:rsid w:val="00BA6D8F"/>
    <w:rsid w:val="00BB1F82"/>
    <w:rsid w:val="00BB2D1A"/>
    <w:rsid w:val="00BB3B45"/>
    <w:rsid w:val="00BC188A"/>
    <w:rsid w:val="00BC4780"/>
    <w:rsid w:val="00BC4EC2"/>
    <w:rsid w:val="00BC6356"/>
    <w:rsid w:val="00BC743A"/>
    <w:rsid w:val="00BD44B1"/>
    <w:rsid w:val="00BD770F"/>
    <w:rsid w:val="00BE04EC"/>
    <w:rsid w:val="00BE11ED"/>
    <w:rsid w:val="00BE7A99"/>
    <w:rsid w:val="00BF4000"/>
    <w:rsid w:val="00BF56AA"/>
    <w:rsid w:val="00C00B0B"/>
    <w:rsid w:val="00C012C6"/>
    <w:rsid w:val="00C1131C"/>
    <w:rsid w:val="00C1620E"/>
    <w:rsid w:val="00C16455"/>
    <w:rsid w:val="00C16D40"/>
    <w:rsid w:val="00C17D8A"/>
    <w:rsid w:val="00C201A6"/>
    <w:rsid w:val="00C25009"/>
    <w:rsid w:val="00C267AF"/>
    <w:rsid w:val="00C34794"/>
    <w:rsid w:val="00C51BCF"/>
    <w:rsid w:val="00C554BC"/>
    <w:rsid w:val="00C55964"/>
    <w:rsid w:val="00C62A18"/>
    <w:rsid w:val="00C64A4A"/>
    <w:rsid w:val="00C72CF4"/>
    <w:rsid w:val="00C750E0"/>
    <w:rsid w:val="00C76484"/>
    <w:rsid w:val="00C771F1"/>
    <w:rsid w:val="00C81231"/>
    <w:rsid w:val="00C81E17"/>
    <w:rsid w:val="00C82185"/>
    <w:rsid w:val="00C8376A"/>
    <w:rsid w:val="00C839FB"/>
    <w:rsid w:val="00C843A1"/>
    <w:rsid w:val="00C84C1C"/>
    <w:rsid w:val="00C86364"/>
    <w:rsid w:val="00C87966"/>
    <w:rsid w:val="00C904C1"/>
    <w:rsid w:val="00C93B31"/>
    <w:rsid w:val="00C95AAB"/>
    <w:rsid w:val="00CA1417"/>
    <w:rsid w:val="00CA6ADE"/>
    <w:rsid w:val="00CB7590"/>
    <w:rsid w:val="00CC0609"/>
    <w:rsid w:val="00CC22BF"/>
    <w:rsid w:val="00CD3638"/>
    <w:rsid w:val="00CF19EF"/>
    <w:rsid w:val="00CF1C9E"/>
    <w:rsid w:val="00CF3C25"/>
    <w:rsid w:val="00D028D3"/>
    <w:rsid w:val="00D02CB1"/>
    <w:rsid w:val="00D03A09"/>
    <w:rsid w:val="00D0582B"/>
    <w:rsid w:val="00D10D1A"/>
    <w:rsid w:val="00D115F3"/>
    <w:rsid w:val="00D207E2"/>
    <w:rsid w:val="00D246AC"/>
    <w:rsid w:val="00D2696C"/>
    <w:rsid w:val="00D27E65"/>
    <w:rsid w:val="00D3525E"/>
    <w:rsid w:val="00D37523"/>
    <w:rsid w:val="00D42074"/>
    <w:rsid w:val="00D44F83"/>
    <w:rsid w:val="00D45772"/>
    <w:rsid w:val="00D45D2B"/>
    <w:rsid w:val="00D57BCD"/>
    <w:rsid w:val="00D67223"/>
    <w:rsid w:val="00D67C52"/>
    <w:rsid w:val="00D72D41"/>
    <w:rsid w:val="00D7541C"/>
    <w:rsid w:val="00D77664"/>
    <w:rsid w:val="00D807AB"/>
    <w:rsid w:val="00D8150A"/>
    <w:rsid w:val="00D82D18"/>
    <w:rsid w:val="00D860CE"/>
    <w:rsid w:val="00D92BE2"/>
    <w:rsid w:val="00D9349C"/>
    <w:rsid w:val="00D957AD"/>
    <w:rsid w:val="00D95CB5"/>
    <w:rsid w:val="00D95DE8"/>
    <w:rsid w:val="00DA0C4E"/>
    <w:rsid w:val="00DA44FF"/>
    <w:rsid w:val="00DB10AB"/>
    <w:rsid w:val="00DB1DA3"/>
    <w:rsid w:val="00DB73D3"/>
    <w:rsid w:val="00DC4569"/>
    <w:rsid w:val="00DD1E0D"/>
    <w:rsid w:val="00DD4D26"/>
    <w:rsid w:val="00DD64F3"/>
    <w:rsid w:val="00DE29E0"/>
    <w:rsid w:val="00DF1D11"/>
    <w:rsid w:val="00DF7F4C"/>
    <w:rsid w:val="00E0128C"/>
    <w:rsid w:val="00E035E7"/>
    <w:rsid w:val="00E04E2F"/>
    <w:rsid w:val="00E05D01"/>
    <w:rsid w:val="00E10162"/>
    <w:rsid w:val="00E1283A"/>
    <w:rsid w:val="00E12E02"/>
    <w:rsid w:val="00E17086"/>
    <w:rsid w:val="00E20AA2"/>
    <w:rsid w:val="00E21995"/>
    <w:rsid w:val="00E235D7"/>
    <w:rsid w:val="00E260C1"/>
    <w:rsid w:val="00E42ACF"/>
    <w:rsid w:val="00E435AD"/>
    <w:rsid w:val="00E43E22"/>
    <w:rsid w:val="00E46F2B"/>
    <w:rsid w:val="00E52057"/>
    <w:rsid w:val="00E5649B"/>
    <w:rsid w:val="00E57B7B"/>
    <w:rsid w:val="00E61C96"/>
    <w:rsid w:val="00E62536"/>
    <w:rsid w:val="00E711BF"/>
    <w:rsid w:val="00E7139E"/>
    <w:rsid w:val="00E72408"/>
    <w:rsid w:val="00E7473C"/>
    <w:rsid w:val="00E74CAE"/>
    <w:rsid w:val="00E76309"/>
    <w:rsid w:val="00E77967"/>
    <w:rsid w:val="00E80F67"/>
    <w:rsid w:val="00E945B2"/>
    <w:rsid w:val="00E94DEA"/>
    <w:rsid w:val="00E95A3C"/>
    <w:rsid w:val="00E975D7"/>
    <w:rsid w:val="00EA4301"/>
    <w:rsid w:val="00EA6962"/>
    <w:rsid w:val="00EB17B0"/>
    <w:rsid w:val="00EB6A18"/>
    <w:rsid w:val="00ED2035"/>
    <w:rsid w:val="00ED3A3A"/>
    <w:rsid w:val="00EE392A"/>
    <w:rsid w:val="00EF2791"/>
    <w:rsid w:val="00EF2EE2"/>
    <w:rsid w:val="00EF5F14"/>
    <w:rsid w:val="00F021B3"/>
    <w:rsid w:val="00F103CB"/>
    <w:rsid w:val="00F144E4"/>
    <w:rsid w:val="00F249BF"/>
    <w:rsid w:val="00F2725A"/>
    <w:rsid w:val="00F303A9"/>
    <w:rsid w:val="00F318A3"/>
    <w:rsid w:val="00F42925"/>
    <w:rsid w:val="00F43D77"/>
    <w:rsid w:val="00F44650"/>
    <w:rsid w:val="00F47763"/>
    <w:rsid w:val="00F545C0"/>
    <w:rsid w:val="00F54BEC"/>
    <w:rsid w:val="00F552A6"/>
    <w:rsid w:val="00F66314"/>
    <w:rsid w:val="00F676DD"/>
    <w:rsid w:val="00F67E56"/>
    <w:rsid w:val="00F75CBB"/>
    <w:rsid w:val="00F83661"/>
    <w:rsid w:val="00F8541A"/>
    <w:rsid w:val="00F91034"/>
    <w:rsid w:val="00F94692"/>
    <w:rsid w:val="00FA291E"/>
    <w:rsid w:val="00FA6DCC"/>
    <w:rsid w:val="00FB0CAF"/>
    <w:rsid w:val="00FB1713"/>
    <w:rsid w:val="00FB1EAF"/>
    <w:rsid w:val="00FB59DF"/>
    <w:rsid w:val="00FC14F5"/>
    <w:rsid w:val="00FC636D"/>
    <w:rsid w:val="00FD23C4"/>
    <w:rsid w:val="00FD3725"/>
    <w:rsid w:val="00FD4B19"/>
    <w:rsid w:val="00FD4B34"/>
    <w:rsid w:val="00FE01A3"/>
    <w:rsid w:val="00FE17A0"/>
    <w:rsid w:val="00FF002A"/>
    <w:rsid w:val="00FF0D2D"/>
    <w:rsid w:val="00FF3730"/>
    <w:rsid w:val="00FF50AF"/>
    <w:rsid w:val="00FF57A0"/>
    <w:rsid w:val="00FF5D1B"/>
    <w:rsid w:val="00FF6F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List Bulle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B716D"/>
    <w:pPr>
      <w:widowControl w:val="0"/>
      <w:autoSpaceDE w:val="0"/>
      <w:autoSpaceDN w:val="0"/>
      <w:adjustRightInd w:val="0"/>
      <w:ind w:firstLine="720"/>
      <w:jc w:val="both"/>
    </w:pPr>
    <w:rPr>
      <w:rFonts w:ascii="Arial" w:hAnsi="Arial" w:cs="Arial"/>
      <w:sz w:val="24"/>
      <w:szCs w:val="24"/>
    </w:rPr>
  </w:style>
  <w:style w:type="paragraph" w:styleId="1">
    <w:name w:val="heading 1"/>
    <w:basedOn w:val="a0"/>
    <w:next w:val="a0"/>
    <w:link w:val="10"/>
    <w:qFormat/>
    <w:rsid w:val="003A4F40"/>
    <w:pPr>
      <w:spacing w:before="108" w:after="108"/>
      <w:ind w:firstLine="0"/>
      <w:jc w:val="center"/>
      <w:outlineLvl w:val="0"/>
    </w:pPr>
    <w:rPr>
      <w:b/>
      <w:bCs/>
      <w:color w:val="26282F"/>
    </w:rPr>
  </w:style>
  <w:style w:type="paragraph" w:styleId="20">
    <w:name w:val="heading 2"/>
    <w:basedOn w:val="1"/>
    <w:next w:val="a0"/>
    <w:link w:val="21"/>
    <w:qFormat/>
    <w:rsid w:val="003A4F40"/>
    <w:pPr>
      <w:outlineLvl w:val="1"/>
    </w:pPr>
  </w:style>
  <w:style w:type="paragraph" w:styleId="3">
    <w:name w:val="heading 3"/>
    <w:basedOn w:val="20"/>
    <w:next w:val="a0"/>
    <w:link w:val="30"/>
    <w:qFormat/>
    <w:rsid w:val="003A4F40"/>
    <w:pPr>
      <w:outlineLvl w:val="2"/>
    </w:pPr>
  </w:style>
  <w:style w:type="paragraph" w:styleId="4">
    <w:name w:val="heading 4"/>
    <w:basedOn w:val="3"/>
    <w:next w:val="a0"/>
    <w:link w:val="40"/>
    <w:qFormat/>
    <w:rsid w:val="003A4F40"/>
    <w:pPr>
      <w:outlineLvl w:val="3"/>
    </w:pPr>
  </w:style>
  <w:style w:type="paragraph" w:styleId="5">
    <w:name w:val="heading 5"/>
    <w:basedOn w:val="a0"/>
    <w:next w:val="a0"/>
    <w:link w:val="50"/>
    <w:qFormat/>
    <w:rsid w:val="008B21EC"/>
    <w:pPr>
      <w:keepNext/>
      <w:widowControl/>
      <w:autoSpaceDE/>
      <w:autoSpaceDN/>
      <w:adjustRightInd/>
      <w:ind w:firstLine="709"/>
      <w:outlineLvl w:val="4"/>
    </w:pPr>
    <w:rPr>
      <w:rFonts w:ascii="Times New Roman" w:hAnsi="Times New Roman" w:cs="Times New Roman"/>
      <w:b/>
    </w:rPr>
  </w:style>
  <w:style w:type="paragraph" w:styleId="6">
    <w:name w:val="heading 6"/>
    <w:basedOn w:val="a0"/>
    <w:next w:val="a0"/>
    <w:link w:val="60"/>
    <w:qFormat/>
    <w:rsid w:val="008B21EC"/>
    <w:pPr>
      <w:keepNext/>
      <w:widowControl/>
      <w:autoSpaceDE/>
      <w:autoSpaceDN/>
      <w:adjustRightInd/>
      <w:ind w:firstLine="709"/>
      <w:outlineLvl w:val="5"/>
    </w:pPr>
    <w:rPr>
      <w:rFonts w:ascii="Times New Roman" w:hAnsi="Times New Roman" w:cs="Times New Roman"/>
      <w:sz w:val="28"/>
    </w:rPr>
  </w:style>
  <w:style w:type="paragraph" w:styleId="7">
    <w:name w:val="heading 7"/>
    <w:basedOn w:val="a0"/>
    <w:next w:val="a0"/>
    <w:link w:val="70"/>
    <w:qFormat/>
    <w:rsid w:val="008B21EC"/>
    <w:pPr>
      <w:keepNext/>
      <w:widowControl/>
      <w:autoSpaceDE/>
      <w:autoSpaceDN/>
      <w:adjustRightInd/>
      <w:ind w:firstLine="709"/>
      <w:outlineLvl w:val="6"/>
    </w:pPr>
    <w:rPr>
      <w:rFonts w:ascii="Times New Roman" w:hAnsi="Times New Roman" w:cs="Times New Roman"/>
      <w:b/>
      <w:bCs/>
      <w:sz w:val="28"/>
    </w:rPr>
  </w:style>
  <w:style w:type="paragraph" w:styleId="8">
    <w:name w:val="heading 8"/>
    <w:basedOn w:val="a0"/>
    <w:next w:val="a0"/>
    <w:link w:val="80"/>
    <w:qFormat/>
    <w:rsid w:val="008B21EC"/>
    <w:pPr>
      <w:keepNext/>
      <w:widowControl/>
      <w:autoSpaceDE/>
      <w:autoSpaceDN/>
      <w:adjustRightInd/>
      <w:ind w:firstLine="709"/>
      <w:jc w:val="center"/>
      <w:outlineLvl w:val="7"/>
    </w:pPr>
    <w:rPr>
      <w:rFonts w:ascii="Times New Roman" w:hAnsi="Times New Roman" w:cs="Times New Roman"/>
      <w:sz w:val="28"/>
    </w:rPr>
  </w:style>
  <w:style w:type="paragraph" w:styleId="9">
    <w:name w:val="heading 9"/>
    <w:basedOn w:val="a0"/>
    <w:next w:val="a0"/>
    <w:link w:val="90"/>
    <w:qFormat/>
    <w:rsid w:val="008B21EC"/>
    <w:pPr>
      <w:keepNext/>
      <w:widowControl/>
      <w:autoSpaceDE/>
      <w:autoSpaceDN/>
      <w:adjustRightInd/>
      <w:ind w:firstLine="709"/>
      <w:jc w:val="center"/>
      <w:outlineLvl w:val="8"/>
    </w:pPr>
    <w:rPr>
      <w:rFonts w:ascii="Times New Roman" w:hAnsi="Times New Roman" w:cs="Times New Roman"/>
      <w:b/>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locked/>
    <w:rsid w:val="003A4F40"/>
    <w:rPr>
      <w:rFonts w:ascii="Cambria" w:hAnsi="Cambria" w:cs="Times New Roman"/>
      <w:b/>
      <w:bCs/>
      <w:kern w:val="32"/>
      <w:sz w:val="32"/>
      <w:szCs w:val="32"/>
    </w:rPr>
  </w:style>
  <w:style w:type="character" w:customStyle="1" w:styleId="21">
    <w:name w:val="Заголовок 2 Знак"/>
    <w:basedOn w:val="a1"/>
    <w:link w:val="20"/>
    <w:locked/>
    <w:rsid w:val="003A4F40"/>
    <w:rPr>
      <w:rFonts w:ascii="Cambria" w:hAnsi="Cambria" w:cs="Times New Roman"/>
      <w:b/>
      <w:bCs/>
      <w:i/>
      <w:iCs/>
      <w:sz w:val="28"/>
      <w:szCs w:val="28"/>
    </w:rPr>
  </w:style>
  <w:style w:type="character" w:customStyle="1" w:styleId="30">
    <w:name w:val="Заголовок 3 Знак"/>
    <w:basedOn w:val="a1"/>
    <w:link w:val="3"/>
    <w:locked/>
    <w:rsid w:val="003A4F40"/>
    <w:rPr>
      <w:rFonts w:ascii="Cambria" w:hAnsi="Cambria" w:cs="Times New Roman"/>
      <w:b/>
      <w:bCs/>
      <w:sz w:val="26"/>
      <w:szCs w:val="26"/>
    </w:rPr>
  </w:style>
  <w:style w:type="character" w:customStyle="1" w:styleId="40">
    <w:name w:val="Заголовок 4 Знак"/>
    <w:basedOn w:val="a1"/>
    <w:link w:val="4"/>
    <w:locked/>
    <w:rsid w:val="003A4F40"/>
    <w:rPr>
      <w:rFonts w:cs="Times New Roman"/>
      <w:b/>
      <w:bCs/>
      <w:sz w:val="28"/>
      <w:szCs w:val="28"/>
    </w:rPr>
  </w:style>
  <w:style w:type="character" w:customStyle="1" w:styleId="a4">
    <w:name w:val="Цветовое выделение"/>
    <w:rsid w:val="003A4F40"/>
    <w:rPr>
      <w:b/>
      <w:color w:val="26282F"/>
    </w:rPr>
  </w:style>
  <w:style w:type="character" w:customStyle="1" w:styleId="a5">
    <w:name w:val="Гипертекстовая ссылка"/>
    <w:basedOn w:val="a4"/>
    <w:uiPriority w:val="99"/>
    <w:rsid w:val="003A4F40"/>
    <w:rPr>
      <w:rFonts w:cs="Times New Roman"/>
      <w:color w:val="106BBE"/>
    </w:rPr>
  </w:style>
  <w:style w:type="character" w:customStyle="1" w:styleId="a6">
    <w:name w:val="Активная гипертекстовая ссылка"/>
    <w:basedOn w:val="a5"/>
    <w:uiPriority w:val="99"/>
    <w:rsid w:val="003A4F40"/>
    <w:rPr>
      <w:u w:val="single"/>
    </w:rPr>
  </w:style>
  <w:style w:type="paragraph" w:customStyle="1" w:styleId="a7">
    <w:name w:val="Внимание"/>
    <w:basedOn w:val="a0"/>
    <w:next w:val="a0"/>
    <w:uiPriority w:val="99"/>
    <w:rsid w:val="003A4F40"/>
    <w:pPr>
      <w:spacing w:before="240" w:after="240"/>
      <w:ind w:left="420" w:right="420" w:firstLine="300"/>
    </w:pPr>
    <w:rPr>
      <w:shd w:val="clear" w:color="auto" w:fill="F5F3DA"/>
    </w:rPr>
  </w:style>
  <w:style w:type="paragraph" w:customStyle="1" w:styleId="a8">
    <w:name w:val="Внимание: криминал!!"/>
    <w:basedOn w:val="a7"/>
    <w:next w:val="a0"/>
    <w:uiPriority w:val="99"/>
    <w:rsid w:val="003A4F40"/>
  </w:style>
  <w:style w:type="paragraph" w:customStyle="1" w:styleId="a9">
    <w:name w:val="Внимание: недобросовестность!"/>
    <w:basedOn w:val="a7"/>
    <w:next w:val="a0"/>
    <w:uiPriority w:val="99"/>
    <w:rsid w:val="003A4F40"/>
  </w:style>
  <w:style w:type="character" w:customStyle="1" w:styleId="aa">
    <w:name w:val="Выделение для Базового Поиска"/>
    <w:basedOn w:val="a4"/>
    <w:uiPriority w:val="99"/>
    <w:rsid w:val="003A4F40"/>
    <w:rPr>
      <w:rFonts w:cs="Times New Roman"/>
      <w:bCs/>
      <w:color w:val="0058A9"/>
    </w:rPr>
  </w:style>
  <w:style w:type="character" w:customStyle="1" w:styleId="ab">
    <w:name w:val="Выделение для Базового Поиска (курсив)"/>
    <w:basedOn w:val="aa"/>
    <w:uiPriority w:val="99"/>
    <w:rsid w:val="003A4F40"/>
    <w:rPr>
      <w:i/>
      <w:iCs/>
    </w:rPr>
  </w:style>
  <w:style w:type="paragraph" w:customStyle="1" w:styleId="ac">
    <w:name w:val="Дочерний элемент списка"/>
    <w:basedOn w:val="a0"/>
    <w:next w:val="a0"/>
    <w:uiPriority w:val="99"/>
    <w:rsid w:val="003A4F40"/>
    <w:pPr>
      <w:ind w:left="240" w:right="300" w:firstLine="0"/>
    </w:pPr>
    <w:rPr>
      <w:color w:val="868381"/>
      <w:sz w:val="20"/>
      <w:szCs w:val="20"/>
    </w:rPr>
  </w:style>
  <w:style w:type="paragraph" w:customStyle="1" w:styleId="ad">
    <w:name w:val="Основное меню (преемственное)"/>
    <w:basedOn w:val="a0"/>
    <w:next w:val="a0"/>
    <w:uiPriority w:val="99"/>
    <w:rsid w:val="003A4F40"/>
    <w:rPr>
      <w:rFonts w:ascii="Verdana" w:hAnsi="Verdana" w:cs="Verdana"/>
      <w:sz w:val="22"/>
      <w:szCs w:val="22"/>
    </w:rPr>
  </w:style>
  <w:style w:type="paragraph" w:customStyle="1" w:styleId="ae">
    <w:name w:val="Заголовок"/>
    <w:basedOn w:val="ad"/>
    <w:next w:val="a0"/>
    <w:uiPriority w:val="99"/>
    <w:rsid w:val="003A4F40"/>
    <w:rPr>
      <w:b/>
      <w:bCs/>
      <w:color w:val="0058A9"/>
      <w:shd w:val="clear" w:color="auto" w:fill="F0F0F0"/>
    </w:rPr>
  </w:style>
  <w:style w:type="paragraph" w:customStyle="1" w:styleId="af">
    <w:name w:val="Заголовок группы контролов"/>
    <w:basedOn w:val="a0"/>
    <w:next w:val="a0"/>
    <w:uiPriority w:val="99"/>
    <w:rsid w:val="003A4F40"/>
    <w:rPr>
      <w:b/>
      <w:bCs/>
      <w:color w:val="000000"/>
    </w:rPr>
  </w:style>
  <w:style w:type="paragraph" w:customStyle="1" w:styleId="af0">
    <w:name w:val="Заголовок для информации об изменениях"/>
    <w:basedOn w:val="1"/>
    <w:next w:val="a0"/>
    <w:uiPriority w:val="99"/>
    <w:rsid w:val="003A4F40"/>
    <w:pPr>
      <w:spacing w:before="0"/>
      <w:outlineLvl w:val="9"/>
    </w:pPr>
    <w:rPr>
      <w:b w:val="0"/>
      <w:bCs w:val="0"/>
      <w:sz w:val="18"/>
      <w:szCs w:val="18"/>
      <w:shd w:val="clear" w:color="auto" w:fill="FFFFFF"/>
    </w:rPr>
  </w:style>
  <w:style w:type="paragraph" w:customStyle="1" w:styleId="af1">
    <w:name w:val="Заголовок распахивающейся части диалога"/>
    <w:basedOn w:val="a0"/>
    <w:next w:val="a0"/>
    <w:uiPriority w:val="99"/>
    <w:rsid w:val="003A4F40"/>
    <w:rPr>
      <w:i/>
      <w:iCs/>
      <w:color w:val="000080"/>
      <w:sz w:val="22"/>
      <w:szCs w:val="22"/>
    </w:rPr>
  </w:style>
  <w:style w:type="character" w:customStyle="1" w:styleId="af2">
    <w:name w:val="Заголовок своего сообщения"/>
    <w:basedOn w:val="a4"/>
    <w:uiPriority w:val="99"/>
    <w:rsid w:val="003A4F40"/>
    <w:rPr>
      <w:rFonts w:cs="Times New Roman"/>
      <w:bCs/>
    </w:rPr>
  </w:style>
  <w:style w:type="paragraph" w:customStyle="1" w:styleId="af3">
    <w:name w:val="Заголовок статьи"/>
    <w:basedOn w:val="a0"/>
    <w:next w:val="a0"/>
    <w:rsid w:val="003A4F40"/>
    <w:pPr>
      <w:ind w:left="1612" w:hanging="892"/>
    </w:pPr>
  </w:style>
  <w:style w:type="character" w:customStyle="1" w:styleId="af4">
    <w:name w:val="Заголовок чужого сообщения"/>
    <w:basedOn w:val="a4"/>
    <w:uiPriority w:val="99"/>
    <w:rsid w:val="003A4F40"/>
    <w:rPr>
      <w:rFonts w:cs="Times New Roman"/>
      <w:bCs/>
      <w:color w:val="FF0000"/>
    </w:rPr>
  </w:style>
  <w:style w:type="paragraph" w:customStyle="1" w:styleId="af5">
    <w:name w:val="Заголовок ЭР (левое окно)"/>
    <w:basedOn w:val="a0"/>
    <w:next w:val="a0"/>
    <w:uiPriority w:val="99"/>
    <w:rsid w:val="003A4F40"/>
    <w:pPr>
      <w:spacing w:before="300" w:after="250"/>
      <w:ind w:firstLine="0"/>
      <w:jc w:val="center"/>
    </w:pPr>
    <w:rPr>
      <w:b/>
      <w:bCs/>
      <w:color w:val="26282F"/>
      <w:sz w:val="26"/>
      <w:szCs w:val="26"/>
    </w:rPr>
  </w:style>
  <w:style w:type="paragraph" w:customStyle="1" w:styleId="af6">
    <w:name w:val="Заголовок ЭР (правое окно)"/>
    <w:basedOn w:val="af5"/>
    <w:next w:val="a0"/>
    <w:uiPriority w:val="99"/>
    <w:rsid w:val="003A4F40"/>
    <w:pPr>
      <w:spacing w:after="0"/>
      <w:jc w:val="left"/>
    </w:pPr>
  </w:style>
  <w:style w:type="paragraph" w:customStyle="1" w:styleId="af7">
    <w:name w:val="Интерактивный заголовок"/>
    <w:basedOn w:val="ae"/>
    <w:next w:val="a0"/>
    <w:uiPriority w:val="99"/>
    <w:rsid w:val="003A4F40"/>
    <w:rPr>
      <w:u w:val="single"/>
    </w:rPr>
  </w:style>
  <w:style w:type="paragraph" w:customStyle="1" w:styleId="af8">
    <w:name w:val="Текст информации об изменениях"/>
    <w:basedOn w:val="a0"/>
    <w:next w:val="a0"/>
    <w:uiPriority w:val="99"/>
    <w:rsid w:val="003A4F40"/>
    <w:rPr>
      <w:color w:val="353842"/>
      <w:sz w:val="18"/>
      <w:szCs w:val="18"/>
    </w:rPr>
  </w:style>
  <w:style w:type="paragraph" w:customStyle="1" w:styleId="af9">
    <w:name w:val="Информация об изменениях"/>
    <w:basedOn w:val="af8"/>
    <w:next w:val="a0"/>
    <w:uiPriority w:val="99"/>
    <w:rsid w:val="003A4F40"/>
    <w:pPr>
      <w:spacing w:before="180"/>
      <w:ind w:left="360" w:right="360" w:firstLine="0"/>
    </w:pPr>
    <w:rPr>
      <w:shd w:val="clear" w:color="auto" w:fill="EAEFED"/>
    </w:rPr>
  </w:style>
  <w:style w:type="paragraph" w:customStyle="1" w:styleId="afa">
    <w:name w:val="Текст (справка)"/>
    <w:basedOn w:val="a0"/>
    <w:next w:val="a0"/>
    <w:uiPriority w:val="99"/>
    <w:rsid w:val="003A4F40"/>
    <w:pPr>
      <w:ind w:left="170" w:right="170" w:firstLine="0"/>
      <w:jc w:val="left"/>
    </w:pPr>
  </w:style>
  <w:style w:type="paragraph" w:customStyle="1" w:styleId="afb">
    <w:name w:val="Комментарий"/>
    <w:basedOn w:val="afa"/>
    <w:next w:val="a0"/>
    <w:uiPriority w:val="99"/>
    <w:rsid w:val="003A4F40"/>
    <w:pPr>
      <w:spacing w:before="75"/>
      <w:ind w:right="0"/>
      <w:jc w:val="both"/>
    </w:pPr>
    <w:rPr>
      <w:color w:val="353842"/>
      <w:shd w:val="clear" w:color="auto" w:fill="F0F0F0"/>
    </w:rPr>
  </w:style>
  <w:style w:type="paragraph" w:customStyle="1" w:styleId="afc">
    <w:name w:val="Информация об изменениях документа"/>
    <w:basedOn w:val="afb"/>
    <w:next w:val="a0"/>
    <w:uiPriority w:val="99"/>
    <w:rsid w:val="003A4F40"/>
    <w:rPr>
      <w:i/>
      <w:iCs/>
    </w:rPr>
  </w:style>
  <w:style w:type="paragraph" w:customStyle="1" w:styleId="afd">
    <w:name w:val="Текст (лев. подпись)"/>
    <w:basedOn w:val="a0"/>
    <w:next w:val="a0"/>
    <w:rsid w:val="003A4F40"/>
    <w:pPr>
      <w:ind w:firstLine="0"/>
      <w:jc w:val="left"/>
    </w:pPr>
  </w:style>
  <w:style w:type="paragraph" w:customStyle="1" w:styleId="afe">
    <w:name w:val="Колонтитул (левый)"/>
    <w:basedOn w:val="afd"/>
    <w:next w:val="a0"/>
    <w:uiPriority w:val="99"/>
    <w:rsid w:val="003A4F40"/>
    <w:rPr>
      <w:sz w:val="14"/>
      <w:szCs w:val="14"/>
    </w:rPr>
  </w:style>
  <w:style w:type="paragraph" w:customStyle="1" w:styleId="aff">
    <w:name w:val="Текст (прав. подпись)"/>
    <w:basedOn w:val="a0"/>
    <w:next w:val="a0"/>
    <w:rsid w:val="003A4F40"/>
    <w:pPr>
      <w:ind w:firstLine="0"/>
      <w:jc w:val="right"/>
    </w:pPr>
  </w:style>
  <w:style w:type="paragraph" w:customStyle="1" w:styleId="aff0">
    <w:name w:val="Колонтитул (правый)"/>
    <w:basedOn w:val="aff"/>
    <w:next w:val="a0"/>
    <w:uiPriority w:val="99"/>
    <w:rsid w:val="003A4F40"/>
    <w:rPr>
      <w:sz w:val="14"/>
      <w:szCs w:val="14"/>
    </w:rPr>
  </w:style>
  <w:style w:type="paragraph" w:customStyle="1" w:styleId="aff1">
    <w:name w:val="Комментарий пользователя"/>
    <w:basedOn w:val="afb"/>
    <w:next w:val="a0"/>
    <w:uiPriority w:val="99"/>
    <w:rsid w:val="003A4F40"/>
    <w:pPr>
      <w:jc w:val="left"/>
    </w:pPr>
    <w:rPr>
      <w:shd w:val="clear" w:color="auto" w:fill="FFDFE0"/>
    </w:rPr>
  </w:style>
  <w:style w:type="paragraph" w:customStyle="1" w:styleId="aff2">
    <w:name w:val="Куда обратиться?"/>
    <w:basedOn w:val="a7"/>
    <w:next w:val="a0"/>
    <w:uiPriority w:val="99"/>
    <w:rsid w:val="003A4F40"/>
  </w:style>
  <w:style w:type="paragraph" w:customStyle="1" w:styleId="aff3">
    <w:name w:val="Моноширинный"/>
    <w:basedOn w:val="a0"/>
    <w:next w:val="a0"/>
    <w:uiPriority w:val="99"/>
    <w:rsid w:val="003A4F40"/>
    <w:pPr>
      <w:ind w:firstLine="0"/>
      <w:jc w:val="left"/>
    </w:pPr>
    <w:rPr>
      <w:rFonts w:ascii="Courier New" w:hAnsi="Courier New" w:cs="Courier New"/>
    </w:rPr>
  </w:style>
  <w:style w:type="character" w:customStyle="1" w:styleId="aff4">
    <w:name w:val="Найденные слова"/>
    <w:basedOn w:val="a4"/>
    <w:uiPriority w:val="99"/>
    <w:rsid w:val="003A4F40"/>
    <w:rPr>
      <w:rFonts w:cs="Times New Roman"/>
      <w:shd w:val="clear" w:color="auto" w:fill="FFF580"/>
    </w:rPr>
  </w:style>
  <w:style w:type="paragraph" w:customStyle="1" w:styleId="aff5">
    <w:name w:val="Напишите нам"/>
    <w:basedOn w:val="a0"/>
    <w:next w:val="a0"/>
    <w:uiPriority w:val="99"/>
    <w:rsid w:val="003A4F40"/>
    <w:pPr>
      <w:spacing w:before="90" w:after="90"/>
      <w:ind w:left="180" w:right="180" w:firstLine="0"/>
    </w:pPr>
    <w:rPr>
      <w:sz w:val="20"/>
      <w:szCs w:val="20"/>
      <w:shd w:val="clear" w:color="auto" w:fill="EFFFAD"/>
    </w:rPr>
  </w:style>
  <w:style w:type="character" w:customStyle="1" w:styleId="aff6">
    <w:name w:val="Не вступил в силу"/>
    <w:basedOn w:val="a4"/>
    <w:uiPriority w:val="99"/>
    <w:rsid w:val="003A4F40"/>
    <w:rPr>
      <w:rFonts w:cs="Times New Roman"/>
      <w:color w:val="000000"/>
      <w:shd w:val="clear" w:color="auto" w:fill="D8EDE8"/>
    </w:rPr>
  </w:style>
  <w:style w:type="paragraph" w:customStyle="1" w:styleId="aff7">
    <w:name w:val="Необходимые документы"/>
    <w:basedOn w:val="a7"/>
    <w:next w:val="a0"/>
    <w:uiPriority w:val="99"/>
    <w:rsid w:val="003A4F40"/>
    <w:pPr>
      <w:ind w:firstLine="118"/>
    </w:pPr>
  </w:style>
  <w:style w:type="paragraph" w:customStyle="1" w:styleId="aff8">
    <w:name w:val="Нормальный (таблица)"/>
    <w:basedOn w:val="a0"/>
    <w:next w:val="a0"/>
    <w:uiPriority w:val="99"/>
    <w:rsid w:val="003A4F40"/>
    <w:pPr>
      <w:ind w:firstLine="0"/>
    </w:pPr>
  </w:style>
  <w:style w:type="paragraph" w:customStyle="1" w:styleId="aff9">
    <w:name w:val="Таблицы (моноширинный)"/>
    <w:basedOn w:val="a0"/>
    <w:next w:val="a0"/>
    <w:rsid w:val="003A4F40"/>
    <w:pPr>
      <w:ind w:firstLine="0"/>
      <w:jc w:val="left"/>
    </w:pPr>
    <w:rPr>
      <w:rFonts w:ascii="Courier New" w:hAnsi="Courier New" w:cs="Courier New"/>
    </w:rPr>
  </w:style>
  <w:style w:type="paragraph" w:customStyle="1" w:styleId="affa">
    <w:name w:val="Оглавление"/>
    <w:basedOn w:val="aff9"/>
    <w:next w:val="a0"/>
    <w:uiPriority w:val="99"/>
    <w:rsid w:val="003A4F40"/>
    <w:pPr>
      <w:ind w:left="140"/>
    </w:pPr>
  </w:style>
  <w:style w:type="character" w:customStyle="1" w:styleId="affb">
    <w:name w:val="Опечатки"/>
    <w:uiPriority w:val="99"/>
    <w:rsid w:val="003A4F40"/>
    <w:rPr>
      <w:color w:val="FF0000"/>
    </w:rPr>
  </w:style>
  <w:style w:type="paragraph" w:customStyle="1" w:styleId="affc">
    <w:name w:val="Переменная часть"/>
    <w:basedOn w:val="ad"/>
    <w:next w:val="a0"/>
    <w:uiPriority w:val="99"/>
    <w:rsid w:val="003A4F40"/>
    <w:rPr>
      <w:sz w:val="18"/>
      <w:szCs w:val="18"/>
    </w:rPr>
  </w:style>
  <w:style w:type="paragraph" w:customStyle="1" w:styleId="affd">
    <w:name w:val="Подвал для информации об изменениях"/>
    <w:basedOn w:val="1"/>
    <w:next w:val="a0"/>
    <w:uiPriority w:val="99"/>
    <w:rsid w:val="003A4F40"/>
    <w:pPr>
      <w:outlineLvl w:val="9"/>
    </w:pPr>
    <w:rPr>
      <w:b w:val="0"/>
      <w:bCs w:val="0"/>
      <w:sz w:val="18"/>
      <w:szCs w:val="18"/>
    </w:rPr>
  </w:style>
  <w:style w:type="paragraph" w:customStyle="1" w:styleId="affe">
    <w:name w:val="Подзаголовок для информации об изменениях"/>
    <w:basedOn w:val="af8"/>
    <w:next w:val="a0"/>
    <w:uiPriority w:val="99"/>
    <w:rsid w:val="003A4F40"/>
    <w:rPr>
      <w:b/>
      <w:bCs/>
    </w:rPr>
  </w:style>
  <w:style w:type="paragraph" w:customStyle="1" w:styleId="afff">
    <w:name w:val="Подчёркнутый текст"/>
    <w:basedOn w:val="a0"/>
    <w:next w:val="a0"/>
    <w:uiPriority w:val="99"/>
    <w:rsid w:val="003A4F40"/>
    <w:pPr>
      <w:pBdr>
        <w:bottom w:val="single" w:sz="4" w:space="0" w:color="auto"/>
      </w:pBdr>
    </w:pPr>
  </w:style>
  <w:style w:type="paragraph" w:customStyle="1" w:styleId="afff0">
    <w:name w:val="Постоянная часть"/>
    <w:basedOn w:val="ad"/>
    <w:next w:val="a0"/>
    <w:uiPriority w:val="99"/>
    <w:rsid w:val="003A4F40"/>
    <w:rPr>
      <w:sz w:val="20"/>
      <w:szCs w:val="20"/>
    </w:rPr>
  </w:style>
  <w:style w:type="paragraph" w:customStyle="1" w:styleId="afff1">
    <w:name w:val="Прижатый влево"/>
    <w:basedOn w:val="a0"/>
    <w:next w:val="a0"/>
    <w:uiPriority w:val="99"/>
    <w:rsid w:val="003A4F40"/>
    <w:pPr>
      <w:ind w:firstLine="0"/>
      <w:jc w:val="left"/>
    </w:pPr>
  </w:style>
  <w:style w:type="paragraph" w:customStyle="1" w:styleId="afff2">
    <w:name w:val="Пример."/>
    <w:basedOn w:val="a7"/>
    <w:next w:val="a0"/>
    <w:uiPriority w:val="99"/>
    <w:rsid w:val="003A4F40"/>
  </w:style>
  <w:style w:type="paragraph" w:customStyle="1" w:styleId="afff3">
    <w:name w:val="Примечание."/>
    <w:basedOn w:val="a7"/>
    <w:next w:val="a0"/>
    <w:uiPriority w:val="99"/>
    <w:rsid w:val="003A4F40"/>
  </w:style>
  <w:style w:type="character" w:customStyle="1" w:styleId="afff4">
    <w:name w:val="Продолжение ссылки"/>
    <w:basedOn w:val="a5"/>
    <w:uiPriority w:val="99"/>
    <w:rsid w:val="003A4F40"/>
  </w:style>
  <w:style w:type="paragraph" w:customStyle="1" w:styleId="afff5">
    <w:name w:val="Словарная статья"/>
    <w:basedOn w:val="a0"/>
    <w:next w:val="a0"/>
    <w:uiPriority w:val="99"/>
    <w:rsid w:val="003A4F40"/>
    <w:pPr>
      <w:ind w:right="118" w:firstLine="0"/>
    </w:pPr>
  </w:style>
  <w:style w:type="character" w:customStyle="1" w:styleId="afff6">
    <w:name w:val="Сравнение редакций"/>
    <w:basedOn w:val="a4"/>
    <w:uiPriority w:val="99"/>
    <w:rsid w:val="003A4F40"/>
    <w:rPr>
      <w:rFonts w:cs="Times New Roman"/>
    </w:rPr>
  </w:style>
  <w:style w:type="character" w:customStyle="1" w:styleId="afff7">
    <w:name w:val="Сравнение редакций. Добавленный фрагмент"/>
    <w:uiPriority w:val="99"/>
    <w:rsid w:val="003A4F40"/>
    <w:rPr>
      <w:color w:val="000000"/>
      <w:shd w:val="clear" w:color="auto" w:fill="C1D7FF"/>
    </w:rPr>
  </w:style>
  <w:style w:type="character" w:customStyle="1" w:styleId="afff8">
    <w:name w:val="Сравнение редакций. Удаленный фрагмент"/>
    <w:uiPriority w:val="99"/>
    <w:rsid w:val="003A4F40"/>
    <w:rPr>
      <w:color w:val="000000"/>
      <w:shd w:val="clear" w:color="auto" w:fill="C4C413"/>
    </w:rPr>
  </w:style>
  <w:style w:type="paragraph" w:customStyle="1" w:styleId="afff9">
    <w:name w:val="Ссылка на официальную публикацию"/>
    <w:basedOn w:val="a0"/>
    <w:next w:val="a0"/>
    <w:uiPriority w:val="99"/>
    <w:rsid w:val="003A4F40"/>
  </w:style>
  <w:style w:type="character" w:customStyle="1" w:styleId="afffa">
    <w:name w:val="Ссылка на утративший силу документ"/>
    <w:basedOn w:val="a5"/>
    <w:uiPriority w:val="99"/>
    <w:rsid w:val="003A4F40"/>
    <w:rPr>
      <w:color w:val="749232"/>
    </w:rPr>
  </w:style>
  <w:style w:type="paragraph" w:customStyle="1" w:styleId="afffb">
    <w:name w:val="Текст в таблице"/>
    <w:basedOn w:val="aff8"/>
    <w:next w:val="a0"/>
    <w:uiPriority w:val="99"/>
    <w:rsid w:val="003A4F40"/>
    <w:pPr>
      <w:ind w:firstLine="500"/>
    </w:pPr>
  </w:style>
  <w:style w:type="paragraph" w:customStyle="1" w:styleId="afffc">
    <w:name w:val="Текст ЭР (см. также)"/>
    <w:basedOn w:val="a0"/>
    <w:next w:val="a0"/>
    <w:uiPriority w:val="99"/>
    <w:rsid w:val="003A4F40"/>
    <w:pPr>
      <w:spacing w:before="200"/>
      <w:ind w:firstLine="0"/>
      <w:jc w:val="left"/>
    </w:pPr>
    <w:rPr>
      <w:sz w:val="20"/>
      <w:szCs w:val="20"/>
    </w:rPr>
  </w:style>
  <w:style w:type="paragraph" w:customStyle="1" w:styleId="afffd">
    <w:name w:val="Технический комментарий"/>
    <w:basedOn w:val="a0"/>
    <w:next w:val="a0"/>
    <w:uiPriority w:val="99"/>
    <w:rsid w:val="003A4F40"/>
    <w:pPr>
      <w:ind w:firstLine="0"/>
      <w:jc w:val="left"/>
    </w:pPr>
    <w:rPr>
      <w:color w:val="463F31"/>
      <w:shd w:val="clear" w:color="auto" w:fill="FFFFA6"/>
    </w:rPr>
  </w:style>
  <w:style w:type="character" w:customStyle="1" w:styleId="afffe">
    <w:name w:val="Утратил силу"/>
    <w:basedOn w:val="a4"/>
    <w:uiPriority w:val="99"/>
    <w:rsid w:val="003A4F40"/>
    <w:rPr>
      <w:rFonts w:cs="Times New Roman"/>
      <w:strike/>
      <w:color w:val="666600"/>
    </w:rPr>
  </w:style>
  <w:style w:type="paragraph" w:customStyle="1" w:styleId="affff">
    <w:name w:val="Формула"/>
    <w:basedOn w:val="a0"/>
    <w:next w:val="a0"/>
    <w:uiPriority w:val="99"/>
    <w:rsid w:val="003A4F40"/>
    <w:pPr>
      <w:spacing w:before="240" w:after="240"/>
      <w:ind w:left="420" w:right="420" w:firstLine="300"/>
    </w:pPr>
    <w:rPr>
      <w:shd w:val="clear" w:color="auto" w:fill="F5F3DA"/>
    </w:rPr>
  </w:style>
  <w:style w:type="paragraph" w:customStyle="1" w:styleId="affff0">
    <w:name w:val="Центрированный (таблица)"/>
    <w:basedOn w:val="aff8"/>
    <w:next w:val="a0"/>
    <w:uiPriority w:val="99"/>
    <w:rsid w:val="003A4F40"/>
    <w:pPr>
      <w:jc w:val="center"/>
    </w:pPr>
  </w:style>
  <w:style w:type="paragraph" w:customStyle="1" w:styleId="-">
    <w:name w:val="ЭР-содержание (правое окно)"/>
    <w:basedOn w:val="a0"/>
    <w:next w:val="a0"/>
    <w:uiPriority w:val="99"/>
    <w:rsid w:val="003A4F40"/>
    <w:pPr>
      <w:spacing w:before="300"/>
      <w:ind w:firstLine="0"/>
      <w:jc w:val="left"/>
    </w:pPr>
  </w:style>
  <w:style w:type="paragraph" w:styleId="affff1">
    <w:name w:val="Balloon Text"/>
    <w:basedOn w:val="a0"/>
    <w:link w:val="affff2"/>
    <w:unhideWhenUsed/>
    <w:rsid w:val="006F4ED5"/>
    <w:rPr>
      <w:rFonts w:ascii="Tahoma" w:hAnsi="Tahoma" w:cs="Tahoma"/>
      <w:sz w:val="16"/>
      <w:szCs w:val="16"/>
    </w:rPr>
  </w:style>
  <w:style w:type="character" w:customStyle="1" w:styleId="affff2">
    <w:name w:val="Текст выноски Знак"/>
    <w:basedOn w:val="a1"/>
    <w:link w:val="affff1"/>
    <w:locked/>
    <w:rsid w:val="006F4ED5"/>
    <w:rPr>
      <w:rFonts w:ascii="Tahoma" w:hAnsi="Tahoma" w:cs="Tahoma"/>
      <w:sz w:val="16"/>
      <w:szCs w:val="16"/>
    </w:rPr>
  </w:style>
  <w:style w:type="paragraph" w:styleId="affff3">
    <w:name w:val="header"/>
    <w:basedOn w:val="a0"/>
    <w:link w:val="affff4"/>
    <w:uiPriority w:val="99"/>
    <w:unhideWhenUsed/>
    <w:rsid w:val="00D92BE2"/>
    <w:pPr>
      <w:tabs>
        <w:tab w:val="center" w:pos="4677"/>
        <w:tab w:val="right" w:pos="9355"/>
      </w:tabs>
    </w:pPr>
  </w:style>
  <w:style w:type="character" w:customStyle="1" w:styleId="affff4">
    <w:name w:val="Верхний колонтитул Знак"/>
    <w:basedOn w:val="a1"/>
    <w:link w:val="affff3"/>
    <w:uiPriority w:val="99"/>
    <w:locked/>
    <w:rsid w:val="00D92BE2"/>
    <w:rPr>
      <w:rFonts w:ascii="Arial" w:hAnsi="Arial" w:cs="Arial"/>
      <w:sz w:val="24"/>
      <w:szCs w:val="24"/>
    </w:rPr>
  </w:style>
  <w:style w:type="paragraph" w:styleId="affff5">
    <w:name w:val="footer"/>
    <w:basedOn w:val="a0"/>
    <w:link w:val="affff6"/>
    <w:uiPriority w:val="99"/>
    <w:unhideWhenUsed/>
    <w:rsid w:val="00D92BE2"/>
    <w:pPr>
      <w:tabs>
        <w:tab w:val="center" w:pos="4677"/>
        <w:tab w:val="right" w:pos="9355"/>
      </w:tabs>
    </w:pPr>
  </w:style>
  <w:style w:type="character" w:customStyle="1" w:styleId="affff6">
    <w:name w:val="Нижний колонтитул Знак"/>
    <w:basedOn w:val="a1"/>
    <w:link w:val="affff5"/>
    <w:uiPriority w:val="99"/>
    <w:locked/>
    <w:rsid w:val="00D92BE2"/>
    <w:rPr>
      <w:rFonts w:ascii="Arial" w:hAnsi="Arial" w:cs="Arial"/>
      <w:sz w:val="24"/>
      <w:szCs w:val="24"/>
    </w:rPr>
  </w:style>
  <w:style w:type="paragraph" w:customStyle="1" w:styleId="Standard">
    <w:name w:val="Standard"/>
    <w:rsid w:val="008F216D"/>
    <w:pPr>
      <w:widowControl w:val="0"/>
      <w:suppressAutoHyphens/>
      <w:autoSpaceDN w:val="0"/>
      <w:textAlignment w:val="baseline"/>
    </w:pPr>
    <w:rPr>
      <w:rFonts w:ascii="Times New Roman" w:hAnsi="Times New Roman" w:cs="Tahoma"/>
      <w:kern w:val="3"/>
      <w:sz w:val="24"/>
      <w:szCs w:val="24"/>
      <w:lang w:val="de-DE" w:eastAsia="ja-JP" w:bidi="fa-IR"/>
    </w:rPr>
  </w:style>
  <w:style w:type="paragraph" w:styleId="affff7">
    <w:name w:val="Normal (Web)"/>
    <w:basedOn w:val="a0"/>
    <w:uiPriority w:val="99"/>
    <w:unhideWhenUsed/>
    <w:rsid w:val="00874952"/>
    <w:pPr>
      <w:widowControl/>
      <w:autoSpaceDE/>
      <w:autoSpaceDN/>
      <w:adjustRightInd/>
      <w:spacing w:before="100" w:beforeAutospacing="1" w:after="119"/>
      <w:ind w:firstLine="0"/>
      <w:jc w:val="left"/>
    </w:pPr>
    <w:rPr>
      <w:rFonts w:ascii="Times New Roman" w:hAnsi="Times New Roman" w:cs="Times New Roman"/>
    </w:rPr>
  </w:style>
  <w:style w:type="table" w:styleId="affff8">
    <w:name w:val="Table Grid"/>
    <w:basedOn w:val="a2"/>
    <w:rsid w:val="008749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1">
    <w:name w:val="toc 1"/>
    <w:aliases w:val="фр"/>
    <w:basedOn w:val="a0"/>
    <w:next w:val="a0"/>
    <w:autoRedefine/>
    <w:uiPriority w:val="39"/>
    <w:qFormat/>
    <w:rsid w:val="004B4CE5"/>
    <w:pPr>
      <w:keepNext/>
      <w:widowControl/>
      <w:tabs>
        <w:tab w:val="left" w:pos="480"/>
        <w:tab w:val="right" w:leader="dot" w:pos="9639"/>
      </w:tabs>
      <w:autoSpaceDE/>
      <w:autoSpaceDN/>
      <w:adjustRightInd/>
      <w:ind w:firstLine="709"/>
      <w:outlineLvl w:val="1"/>
    </w:pPr>
    <w:rPr>
      <w:rFonts w:ascii="Times New Roman" w:hAnsi="Times New Roman"/>
      <w:bCs/>
      <w:caps/>
      <w:noProof/>
      <w:lang w:val="en-US" w:eastAsia="en-US" w:bidi="en-US"/>
    </w:rPr>
  </w:style>
  <w:style w:type="character" w:styleId="affff9">
    <w:name w:val="Hyperlink"/>
    <w:uiPriority w:val="99"/>
    <w:rsid w:val="004B4CE5"/>
    <w:rPr>
      <w:strike w:val="0"/>
      <w:dstrike w:val="0"/>
      <w:color w:val="0000FF"/>
      <w:u w:val="none"/>
      <w:effect w:val="none"/>
    </w:rPr>
  </w:style>
  <w:style w:type="paragraph" w:styleId="22">
    <w:name w:val="toc 2"/>
    <w:basedOn w:val="a0"/>
    <w:next w:val="a0"/>
    <w:autoRedefine/>
    <w:uiPriority w:val="39"/>
    <w:unhideWhenUsed/>
    <w:rsid w:val="004B4CE5"/>
    <w:pPr>
      <w:widowControl/>
      <w:tabs>
        <w:tab w:val="right" w:leader="dot" w:pos="9627"/>
      </w:tabs>
      <w:autoSpaceDE/>
      <w:autoSpaceDN/>
      <w:adjustRightInd/>
      <w:ind w:firstLine="709"/>
    </w:pPr>
    <w:rPr>
      <w:rFonts w:asciiTheme="minorHAnsi" w:eastAsiaTheme="minorHAnsi" w:hAnsiTheme="minorHAnsi" w:cstheme="minorBidi"/>
      <w:sz w:val="22"/>
      <w:szCs w:val="22"/>
      <w:lang w:eastAsia="en-US"/>
    </w:rPr>
  </w:style>
  <w:style w:type="paragraph" w:styleId="affffa">
    <w:name w:val="Body Text"/>
    <w:basedOn w:val="a0"/>
    <w:link w:val="affffb"/>
    <w:rsid w:val="004B4CE5"/>
    <w:pPr>
      <w:widowControl/>
      <w:autoSpaceDE/>
      <w:autoSpaceDN/>
      <w:adjustRightInd/>
      <w:spacing w:after="120"/>
      <w:ind w:firstLine="709"/>
    </w:pPr>
    <w:rPr>
      <w:rFonts w:ascii="Times New Roman" w:hAnsi="Times New Roman" w:cs="Times New Roman"/>
      <w:sz w:val="28"/>
    </w:rPr>
  </w:style>
  <w:style w:type="character" w:customStyle="1" w:styleId="affffb">
    <w:name w:val="Основной текст Знак"/>
    <w:basedOn w:val="a1"/>
    <w:link w:val="affffa"/>
    <w:rsid w:val="004B4CE5"/>
    <w:rPr>
      <w:rFonts w:ascii="Times New Roman" w:hAnsi="Times New Roman" w:cs="Times New Roman"/>
      <w:sz w:val="28"/>
      <w:szCs w:val="24"/>
    </w:rPr>
  </w:style>
  <w:style w:type="paragraph" w:customStyle="1" w:styleId="ConsPlusNormal">
    <w:name w:val="ConsPlusNormal"/>
    <w:rsid w:val="00033CC9"/>
    <w:pPr>
      <w:autoSpaceDE w:val="0"/>
      <w:autoSpaceDN w:val="0"/>
      <w:adjustRightInd w:val="0"/>
      <w:ind w:firstLine="720"/>
      <w:jc w:val="both"/>
    </w:pPr>
    <w:rPr>
      <w:rFonts w:ascii="Arial" w:hAnsi="Arial" w:cs="Arial"/>
    </w:rPr>
  </w:style>
  <w:style w:type="paragraph" w:customStyle="1" w:styleId="12">
    <w:name w:val="Основной текст с отступом1"/>
    <w:basedOn w:val="a0"/>
    <w:rsid w:val="0029665F"/>
    <w:pPr>
      <w:keepLines/>
      <w:suppressAutoHyphens/>
      <w:overflowPunct w:val="0"/>
      <w:autoSpaceDN/>
      <w:adjustRightInd/>
      <w:spacing w:line="320" w:lineRule="atLeast"/>
      <w:ind w:firstLine="709"/>
    </w:pPr>
    <w:rPr>
      <w:rFonts w:ascii="Times New Roman" w:hAnsi="Times New Roman" w:cs="Times New Roman"/>
      <w:sz w:val="28"/>
      <w:szCs w:val="28"/>
      <w:lang w:eastAsia="ar-SA"/>
    </w:rPr>
  </w:style>
  <w:style w:type="paragraph" w:styleId="affffc">
    <w:name w:val="Document Map"/>
    <w:basedOn w:val="a0"/>
    <w:link w:val="affffd"/>
    <w:uiPriority w:val="99"/>
    <w:unhideWhenUsed/>
    <w:rsid w:val="008B21EC"/>
    <w:rPr>
      <w:rFonts w:ascii="Tahoma" w:hAnsi="Tahoma" w:cs="Tahoma"/>
      <w:sz w:val="16"/>
      <w:szCs w:val="16"/>
    </w:rPr>
  </w:style>
  <w:style w:type="character" w:customStyle="1" w:styleId="affffd">
    <w:name w:val="Схема документа Знак"/>
    <w:basedOn w:val="a1"/>
    <w:link w:val="affffc"/>
    <w:uiPriority w:val="99"/>
    <w:rsid w:val="008B21EC"/>
    <w:rPr>
      <w:rFonts w:ascii="Tahoma" w:hAnsi="Tahoma" w:cs="Tahoma"/>
      <w:sz w:val="16"/>
      <w:szCs w:val="16"/>
    </w:rPr>
  </w:style>
  <w:style w:type="character" w:customStyle="1" w:styleId="50">
    <w:name w:val="Заголовок 5 Знак"/>
    <w:basedOn w:val="a1"/>
    <w:link w:val="5"/>
    <w:rsid w:val="008B21EC"/>
    <w:rPr>
      <w:rFonts w:ascii="Times New Roman" w:hAnsi="Times New Roman" w:cs="Times New Roman"/>
      <w:b/>
      <w:sz w:val="24"/>
      <w:szCs w:val="24"/>
    </w:rPr>
  </w:style>
  <w:style w:type="character" w:customStyle="1" w:styleId="60">
    <w:name w:val="Заголовок 6 Знак"/>
    <w:basedOn w:val="a1"/>
    <w:link w:val="6"/>
    <w:rsid w:val="008B21EC"/>
    <w:rPr>
      <w:rFonts w:ascii="Times New Roman" w:hAnsi="Times New Roman" w:cs="Times New Roman"/>
      <w:sz w:val="28"/>
      <w:szCs w:val="24"/>
    </w:rPr>
  </w:style>
  <w:style w:type="character" w:customStyle="1" w:styleId="70">
    <w:name w:val="Заголовок 7 Знак"/>
    <w:basedOn w:val="a1"/>
    <w:link w:val="7"/>
    <w:rsid w:val="008B21EC"/>
    <w:rPr>
      <w:rFonts w:ascii="Times New Roman" w:hAnsi="Times New Roman" w:cs="Times New Roman"/>
      <w:b/>
      <w:bCs/>
      <w:sz w:val="28"/>
      <w:szCs w:val="24"/>
    </w:rPr>
  </w:style>
  <w:style w:type="character" w:customStyle="1" w:styleId="80">
    <w:name w:val="Заголовок 8 Знак"/>
    <w:basedOn w:val="a1"/>
    <w:link w:val="8"/>
    <w:rsid w:val="008B21EC"/>
    <w:rPr>
      <w:rFonts w:ascii="Times New Roman" w:hAnsi="Times New Roman" w:cs="Times New Roman"/>
      <w:sz w:val="28"/>
      <w:szCs w:val="24"/>
    </w:rPr>
  </w:style>
  <w:style w:type="character" w:customStyle="1" w:styleId="90">
    <w:name w:val="Заголовок 9 Знак"/>
    <w:basedOn w:val="a1"/>
    <w:link w:val="9"/>
    <w:rsid w:val="008B21EC"/>
    <w:rPr>
      <w:rFonts w:ascii="Times New Roman" w:hAnsi="Times New Roman" w:cs="Times New Roman"/>
      <w:b/>
      <w:sz w:val="24"/>
      <w:szCs w:val="28"/>
    </w:rPr>
  </w:style>
  <w:style w:type="paragraph" w:styleId="affffe">
    <w:name w:val="No Spacing"/>
    <w:link w:val="afffff"/>
    <w:qFormat/>
    <w:rsid w:val="008B21EC"/>
    <w:pPr>
      <w:ind w:firstLine="709"/>
      <w:jc w:val="both"/>
    </w:pPr>
    <w:rPr>
      <w:rFonts w:asciiTheme="minorHAnsi" w:eastAsiaTheme="minorEastAsia" w:hAnsiTheme="minorHAnsi" w:cstheme="minorBidi"/>
      <w:sz w:val="22"/>
      <w:szCs w:val="22"/>
      <w:lang w:eastAsia="en-US"/>
    </w:rPr>
  </w:style>
  <w:style w:type="character" w:customStyle="1" w:styleId="afffff">
    <w:name w:val="Без интервала Знак"/>
    <w:basedOn w:val="a1"/>
    <w:link w:val="affffe"/>
    <w:rsid w:val="008B21EC"/>
    <w:rPr>
      <w:rFonts w:asciiTheme="minorHAnsi" w:eastAsiaTheme="minorEastAsia" w:hAnsiTheme="minorHAnsi" w:cstheme="minorBidi"/>
      <w:sz w:val="22"/>
      <w:szCs w:val="22"/>
      <w:lang w:eastAsia="en-US"/>
    </w:rPr>
  </w:style>
  <w:style w:type="paragraph" w:styleId="afffff0">
    <w:name w:val="List Paragraph"/>
    <w:basedOn w:val="a0"/>
    <w:link w:val="afffff1"/>
    <w:qFormat/>
    <w:rsid w:val="008B21EC"/>
    <w:pPr>
      <w:widowControl/>
      <w:autoSpaceDE/>
      <w:autoSpaceDN/>
      <w:adjustRightInd/>
      <w:ind w:left="720" w:firstLine="709"/>
      <w:contextualSpacing/>
    </w:pPr>
    <w:rPr>
      <w:rFonts w:ascii="Calibri" w:eastAsia="Calibri" w:hAnsi="Calibri" w:cs="Times New Roman"/>
      <w:sz w:val="22"/>
      <w:szCs w:val="22"/>
      <w:lang w:eastAsia="en-US"/>
    </w:rPr>
  </w:style>
  <w:style w:type="character" w:customStyle="1" w:styleId="afffff1">
    <w:name w:val="Абзац списка Знак"/>
    <w:link w:val="afffff0"/>
    <w:rsid w:val="008B21EC"/>
    <w:rPr>
      <w:rFonts w:eastAsia="Calibri" w:cs="Times New Roman"/>
      <w:sz w:val="22"/>
      <w:szCs w:val="22"/>
      <w:lang w:eastAsia="en-US"/>
    </w:rPr>
  </w:style>
  <w:style w:type="paragraph" w:styleId="afffff2">
    <w:name w:val="Title"/>
    <w:basedOn w:val="a0"/>
    <w:link w:val="afffff3"/>
    <w:qFormat/>
    <w:rsid w:val="008B21EC"/>
    <w:pPr>
      <w:widowControl/>
      <w:autoSpaceDE/>
      <w:autoSpaceDN/>
      <w:adjustRightInd/>
      <w:ind w:firstLine="709"/>
      <w:jc w:val="center"/>
    </w:pPr>
    <w:rPr>
      <w:rFonts w:ascii="Times New Roman" w:hAnsi="Times New Roman" w:cs="Times New Roman"/>
      <w:b/>
      <w:bCs/>
      <w:sz w:val="32"/>
      <w:lang w:eastAsia="en-US"/>
    </w:rPr>
  </w:style>
  <w:style w:type="character" w:customStyle="1" w:styleId="afffff3">
    <w:name w:val="Название Знак"/>
    <w:basedOn w:val="a1"/>
    <w:link w:val="afffff2"/>
    <w:rsid w:val="008B21EC"/>
    <w:rPr>
      <w:rFonts w:ascii="Times New Roman" w:hAnsi="Times New Roman" w:cs="Times New Roman"/>
      <w:b/>
      <w:bCs/>
      <w:sz w:val="32"/>
      <w:szCs w:val="24"/>
      <w:lang w:eastAsia="en-US"/>
    </w:rPr>
  </w:style>
  <w:style w:type="paragraph" w:styleId="afffff4">
    <w:name w:val="Subtitle"/>
    <w:basedOn w:val="a0"/>
    <w:link w:val="afffff5"/>
    <w:qFormat/>
    <w:rsid w:val="008B21EC"/>
    <w:pPr>
      <w:widowControl/>
      <w:autoSpaceDE/>
      <w:autoSpaceDN/>
      <w:adjustRightInd/>
      <w:ind w:firstLine="709"/>
      <w:jc w:val="center"/>
    </w:pPr>
    <w:rPr>
      <w:rFonts w:ascii="Times New Roman" w:hAnsi="Times New Roman" w:cs="Times New Roman"/>
      <w:b/>
      <w:bCs/>
      <w:sz w:val="28"/>
      <w:lang w:eastAsia="en-US"/>
    </w:rPr>
  </w:style>
  <w:style w:type="character" w:customStyle="1" w:styleId="afffff5">
    <w:name w:val="Подзаголовок Знак"/>
    <w:basedOn w:val="a1"/>
    <w:link w:val="afffff4"/>
    <w:rsid w:val="008B21EC"/>
    <w:rPr>
      <w:rFonts w:ascii="Times New Roman" w:hAnsi="Times New Roman" w:cs="Times New Roman"/>
      <w:b/>
      <w:bCs/>
      <w:sz w:val="28"/>
      <w:szCs w:val="24"/>
      <w:lang w:eastAsia="en-US"/>
    </w:rPr>
  </w:style>
  <w:style w:type="paragraph" w:styleId="23">
    <w:name w:val="Body Text Indent 2"/>
    <w:basedOn w:val="a0"/>
    <w:link w:val="24"/>
    <w:rsid w:val="008B21EC"/>
    <w:pPr>
      <w:widowControl/>
      <w:autoSpaceDE/>
      <w:autoSpaceDN/>
      <w:adjustRightInd/>
      <w:ind w:firstLine="545"/>
    </w:pPr>
    <w:rPr>
      <w:rFonts w:ascii="Times New Roman" w:hAnsi="Times New Roman" w:cs="Times New Roman"/>
      <w:sz w:val="28"/>
      <w:lang w:eastAsia="en-US"/>
    </w:rPr>
  </w:style>
  <w:style w:type="character" w:customStyle="1" w:styleId="24">
    <w:name w:val="Основной текст с отступом 2 Знак"/>
    <w:basedOn w:val="a1"/>
    <w:link w:val="23"/>
    <w:rsid w:val="008B21EC"/>
    <w:rPr>
      <w:rFonts w:ascii="Times New Roman" w:hAnsi="Times New Roman" w:cs="Times New Roman"/>
      <w:sz w:val="28"/>
      <w:szCs w:val="24"/>
      <w:lang w:eastAsia="en-US"/>
    </w:rPr>
  </w:style>
  <w:style w:type="paragraph" w:styleId="25">
    <w:name w:val="Body Text 2"/>
    <w:basedOn w:val="a0"/>
    <w:link w:val="26"/>
    <w:rsid w:val="008B21EC"/>
    <w:pPr>
      <w:widowControl/>
      <w:autoSpaceDE/>
      <w:autoSpaceDN/>
      <w:adjustRightInd/>
      <w:ind w:firstLine="709"/>
    </w:pPr>
    <w:rPr>
      <w:rFonts w:cs="Times New Roman"/>
      <w:lang w:eastAsia="en-US"/>
    </w:rPr>
  </w:style>
  <w:style w:type="character" w:customStyle="1" w:styleId="26">
    <w:name w:val="Основной текст 2 Знак"/>
    <w:basedOn w:val="a1"/>
    <w:link w:val="25"/>
    <w:rsid w:val="008B21EC"/>
    <w:rPr>
      <w:rFonts w:ascii="Arial" w:hAnsi="Arial" w:cs="Times New Roman"/>
      <w:sz w:val="24"/>
      <w:szCs w:val="24"/>
      <w:lang w:eastAsia="en-US"/>
    </w:rPr>
  </w:style>
  <w:style w:type="character" w:styleId="afffff6">
    <w:name w:val="page number"/>
    <w:basedOn w:val="a1"/>
    <w:rsid w:val="008B21EC"/>
  </w:style>
  <w:style w:type="paragraph" w:customStyle="1" w:styleId="ConsPlusCell">
    <w:name w:val="ConsPlusCell"/>
    <w:rsid w:val="008B21EC"/>
    <w:pPr>
      <w:widowControl w:val="0"/>
      <w:autoSpaceDE w:val="0"/>
      <w:autoSpaceDN w:val="0"/>
      <w:adjustRightInd w:val="0"/>
      <w:ind w:firstLine="709"/>
      <w:jc w:val="both"/>
    </w:pPr>
    <w:rPr>
      <w:rFonts w:ascii="Arial" w:hAnsi="Arial" w:cs="Arial"/>
    </w:rPr>
  </w:style>
  <w:style w:type="character" w:customStyle="1" w:styleId="afffff7">
    <w:name w:val="Знак Знак"/>
    <w:rsid w:val="008B21EC"/>
    <w:rPr>
      <w:sz w:val="28"/>
      <w:szCs w:val="24"/>
      <w:lang w:val="ru-RU" w:eastAsia="ru-RU" w:bidi="ar-SA"/>
    </w:rPr>
  </w:style>
  <w:style w:type="paragraph" w:styleId="31">
    <w:name w:val="Body Text Indent 3"/>
    <w:basedOn w:val="a0"/>
    <w:link w:val="32"/>
    <w:rsid w:val="008B21EC"/>
    <w:pPr>
      <w:widowControl/>
      <w:autoSpaceDE/>
      <w:autoSpaceDN/>
      <w:adjustRightInd/>
    </w:pPr>
    <w:rPr>
      <w:szCs w:val="28"/>
    </w:rPr>
  </w:style>
  <w:style w:type="character" w:customStyle="1" w:styleId="32">
    <w:name w:val="Основной текст с отступом 3 Знак"/>
    <w:basedOn w:val="a1"/>
    <w:link w:val="31"/>
    <w:rsid w:val="008B21EC"/>
    <w:rPr>
      <w:rFonts w:ascii="Arial" w:hAnsi="Arial" w:cs="Arial"/>
      <w:sz w:val="24"/>
      <w:szCs w:val="28"/>
    </w:rPr>
  </w:style>
  <w:style w:type="paragraph" w:styleId="33">
    <w:name w:val="Body Text 3"/>
    <w:basedOn w:val="a0"/>
    <w:link w:val="34"/>
    <w:rsid w:val="008B21EC"/>
    <w:pPr>
      <w:widowControl/>
      <w:autoSpaceDE/>
      <w:autoSpaceDN/>
      <w:adjustRightInd/>
      <w:ind w:firstLine="709"/>
    </w:pPr>
    <w:rPr>
      <w:rFonts w:ascii="Times New Roman" w:hAnsi="Times New Roman" w:cs="Times New Roman"/>
      <w:bCs/>
      <w:sz w:val="28"/>
    </w:rPr>
  </w:style>
  <w:style w:type="character" w:customStyle="1" w:styleId="34">
    <w:name w:val="Основной текст 3 Знак"/>
    <w:basedOn w:val="a1"/>
    <w:link w:val="33"/>
    <w:rsid w:val="008B21EC"/>
    <w:rPr>
      <w:rFonts w:ascii="Times New Roman" w:hAnsi="Times New Roman" w:cs="Times New Roman"/>
      <w:bCs/>
      <w:sz w:val="28"/>
      <w:szCs w:val="24"/>
    </w:rPr>
  </w:style>
  <w:style w:type="paragraph" w:styleId="afffff8">
    <w:name w:val="Body Text Indent"/>
    <w:basedOn w:val="a0"/>
    <w:link w:val="afffff9"/>
    <w:rsid w:val="008B21EC"/>
    <w:pPr>
      <w:widowControl/>
      <w:autoSpaceDE/>
      <w:autoSpaceDN/>
      <w:adjustRightInd/>
      <w:ind w:firstLine="708"/>
    </w:pPr>
    <w:rPr>
      <w:rFonts w:ascii="Times New Roman" w:hAnsi="Times New Roman" w:cs="Times New Roman"/>
      <w:sz w:val="28"/>
      <w:lang w:eastAsia="en-US"/>
    </w:rPr>
  </w:style>
  <w:style w:type="character" w:customStyle="1" w:styleId="afffff9">
    <w:name w:val="Основной текст с отступом Знак"/>
    <w:basedOn w:val="a1"/>
    <w:link w:val="afffff8"/>
    <w:rsid w:val="008B21EC"/>
    <w:rPr>
      <w:rFonts w:ascii="Times New Roman" w:hAnsi="Times New Roman" w:cs="Times New Roman"/>
      <w:sz w:val="28"/>
      <w:szCs w:val="24"/>
      <w:lang w:eastAsia="en-US"/>
    </w:rPr>
  </w:style>
  <w:style w:type="paragraph" w:customStyle="1" w:styleId="ConsNormal">
    <w:name w:val="ConsNormal"/>
    <w:rsid w:val="008B21EC"/>
    <w:pPr>
      <w:widowControl w:val="0"/>
      <w:autoSpaceDE w:val="0"/>
      <w:autoSpaceDN w:val="0"/>
      <w:adjustRightInd w:val="0"/>
      <w:ind w:right="19772" w:firstLine="720"/>
      <w:jc w:val="both"/>
    </w:pPr>
    <w:rPr>
      <w:rFonts w:ascii="Arial" w:hAnsi="Arial" w:cs="Arial"/>
      <w:lang w:eastAsia="en-US"/>
    </w:rPr>
  </w:style>
  <w:style w:type="paragraph" w:customStyle="1" w:styleId="ConsTitle">
    <w:name w:val="ConsTitle"/>
    <w:rsid w:val="008B21EC"/>
    <w:pPr>
      <w:widowControl w:val="0"/>
      <w:snapToGrid w:val="0"/>
      <w:ind w:firstLine="709"/>
      <w:jc w:val="both"/>
    </w:pPr>
    <w:rPr>
      <w:rFonts w:ascii="Arial" w:hAnsi="Arial" w:cs="Times New Roman"/>
      <w:b/>
      <w:sz w:val="16"/>
    </w:rPr>
  </w:style>
  <w:style w:type="paragraph" w:customStyle="1" w:styleId="ConsPlusNonformat">
    <w:name w:val="ConsPlusNonformat"/>
    <w:rsid w:val="008B21EC"/>
    <w:pPr>
      <w:widowControl w:val="0"/>
      <w:autoSpaceDE w:val="0"/>
      <w:autoSpaceDN w:val="0"/>
      <w:ind w:firstLine="709"/>
      <w:jc w:val="both"/>
    </w:pPr>
    <w:rPr>
      <w:rFonts w:ascii="Courier New" w:eastAsia="MS Mincho" w:hAnsi="Courier New" w:cs="Courier New"/>
    </w:rPr>
  </w:style>
  <w:style w:type="paragraph" w:styleId="afffffa">
    <w:name w:val="Plain Text"/>
    <w:basedOn w:val="a0"/>
    <w:link w:val="afffffb"/>
    <w:rsid w:val="008B21EC"/>
    <w:pPr>
      <w:widowControl/>
      <w:autoSpaceDE/>
      <w:autoSpaceDN/>
      <w:adjustRightInd/>
      <w:ind w:firstLine="709"/>
    </w:pPr>
    <w:rPr>
      <w:rFonts w:ascii="Courier New" w:hAnsi="Courier New" w:cs="Times New Roman"/>
      <w:sz w:val="20"/>
      <w:szCs w:val="20"/>
      <w:lang w:eastAsia="en-US"/>
    </w:rPr>
  </w:style>
  <w:style w:type="character" w:customStyle="1" w:styleId="afffffb">
    <w:name w:val="Текст Знак"/>
    <w:basedOn w:val="a1"/>
    <w:link w:val="afffffa"/>
    <w:rsid w:val="008B21EC"/>
    <w:rPr>
      <w:rFonts w:ascii="Courier New" w:hAnsi="Courier New" w:cs="Times New Roman"/>
      <w:lang w:eastAsia="en-US"/>
    </w:rPr>
  </w:style>
  <w:style w:type="paragraph" w:customStyle="1" w:styleId="13">
    <w:name w:val="Знак Знак1"/>
    <w:basedOn w:val="a0"/>
    <w:rsid w:val="008B21EC"/>
    <w:pPr>
      <w:widowControl/>
      <w:adjustRightInd/>
      <w:spacing w:after="160" w:line="240" w:lineRule="exact"/>
      <w:ind w:firstLine="709"/>
    </w:pPr>
    <w:rPr>
      <w:b/>
      <w:bCs/>
      <w:sz w:val="20"/>
      <w:szCs w:val="20"/>
      <w:lang w:val="en-US" w:eastAsia="de-DE"/>
    </w:rPr>
  </w:style>
  <w:style w:type="paragraph" w:customStyle="1" w:styleId="14">
    <w:name w:val="обычный_1 Знак Знак Знак Знак Знак Знак Знак Знак Знак"/>
    <w:basedOn w:val="a0"/>
    <w:rsid w:val="008B21EC"/>
    <w:pPr>
      <w:widowControl/>
      <w:autoSpaceDE/>
      <w:autoSpaceDN/>
      <w:adjustRightInd/>
      <w:spacing w:before="100" w:beforeAutospacing="1" w:after="100" w:afterAutospacing="1"/>
      <w:ind w:firstLine="709"/>
    </w:pPr>
    <w:rPr>
      <w:rFonts w:ascii="Tahoma" w:hAnsi="Tahoma" w:cs="Times New Roman"/>
      <w:sz w:val="20"/>
      <w:szCs w:val="20"/>
      <w:lang w:val="en-US" w:eastAsia="en-US"/>
    </w:rPr>
  </w:style>
  <w:style w:type="paragraph" w:customStyle="1" w:styleId="afffffc">
    <w:name w:val="обычный_"/>
    <w:basedOn w:val="a0"/>
    <w:autoRedefine/>
    <w:rsid w:val="008B21EC"/>
    <w:pPr>
      <w:widowControl/>
    </w:pPr>
    <w:rPr>
      <w:rFonts w:ascii="Times New Roman" w:eastAsia="Calibri" w:hAnsi="Times New Roman" w:cs="Times New Roman"/>
      <w:sz w:val="28"/>
      <w:szCs w:val="28"/>
      <w:lang w:eastAsia="en-US"/>
    </w:rPr>
  </w:style>
  <w:style w:type="paragraph" w:customStyle="1" w:styleId="15">
    <w:name w:val="Знак Знак1 Знак Знак"/>
    <w:basedOn w:val="a0"/>
    <w:rsid w:val="008B21EC"/>
    <w:pPr>
      <w:widowControl/>
      <w:adjustRightInd/>
      <w:spacing w:after="160" w:line="240" w:lineRule="exact"/>
      <w:ind w:firstLine="709"/>
    </w:pPr>
    <w:rPr>
      <w:b/>
      <w:bCs/>
      <w:sz w:val="20"/>
      <w:szCs w:val="20"/>
      <w:lang w:val="en-US" w:eastAsia="de-DE"/>
    </w:rPr>
  </w:style>
  <w:style w:type="character" w:customStyle="1" w:styleId="27">
    <w:name w:val="Знак Знак2"/>
    <w:rsid w:val="008B21EC"/>
    <w:rPr>
      <w:rFonts w:ascii="Courier New" w:hAnsi="Courier New"/>
      <w:lang w:val="ru-RU" w:eastAsia="ru-RU" w:bidi="ar-SA"/>
    </w:rPr>
  </w:style>
  <w:style w:type="paragraph" w:customStyle="1" w:styleId="110">
    <w:name w:val="Знак Знак1 Знак Знак1"/>
    <w:basedOn w:val="a0"/>
    <w:rsid w:val="008B21EC"/>
    <w:pPr>
      <w:widowControl/>
      <w:adjustRightInd/>
      <w:spacing w:after="160" w:line="240" w:lineRule="exact"/>
      <w:ind w:firstLine="709"/>
    </w:pPr>
    <w:rPr>
      <w:b/>
      <w:bCs/>
      <w:sz w:val="20"/>
      <w:szCs w:val="20"/>
      <w:lang w:val="en-US" w:eastAsia="de-DE"/>
    </w:rPr>
  </w:style>
  <w:style w:type="paragraph" w:customStyle="1" w:styleId="111">
    <w:name w:val="Знак Знак11"/>
    <w:basedOn w:val="a0"/>
    <w:rsid w:val="008B21EC"/>
    <w:pPr>
      <w:widowControl/>
      <w:adjustRightInd/>
      <w:spacing w:after="160" w:line="240" w:lineRule="exact"/>
      <w:ind w:firstLine="709"/>
    </w:pPr>
    <w:rPr>
      <w:b/>
      <w:bCs/>
      <w:sz w:val="20"/>
      <w:szCs w:val="20"/>
      <w:lang w:val="en-US" w:eastAsia="de-DE"/>
    </w:rPr>
  </w:style>
  <w:style w:type="paragraph" w:customStyle="1" w:styleId="16">
    <w:name w:val="Обычный1"/>
    <w:rsid w:val="008B21EC"/>
    <w:pPr>
      <w:ind w:firstLine="709"/>
      <w:jc w:val="both"/>
    </w:pPr>
    <w:rPr>
      <w:rFonts w:ascii="Times New Roman" w:hAnsi="Times New Roman" w:cs="Times New Roman"/>
    </w:rPr>
  </w:style>
  <w:style w:type="paragraph" w:styleId="afffffd">
    <w:name w:val="caption"/>
    <w:basedOn w:val="a0"/>
    <w:next w:val="a0"/>
    <w:qFormat/>
    <w:rsid w:val="008B21EC"/>
    <w:pPr>
      <w:widowControl/>
      <w:autoSpaceDE/>
      <w:autoSpaceDN/>
      <w:adjustRightInd/>
      <w:ind w:firstLine="709"/>
      <w:jc w:val="center"/>
    </w:pPr>
    <w:rPr>
      <w:rFonts w:ascii="Times New Roman" w:hAnsi="Times New Roman" w:cs="Times New Roman"/>
      <w:b/>
      <w:bCs/>
      <w:sz w:val="28"/>
    </w:rPr>
  </w:style>
  <w:style w:type="paragraph" w:styleId="a">
    <w:name w:val="List Bullet"/>
    <w:basedOn w:val="a0"/>
    <w:rsid w:val="008B21EC"/>
    <w:pPr>
      <w:widowControl/>
      <w:numPr>
        <w:numId w:val="7"/>
      </w:numPr>
      <w:autoSpaceDE/>
      <w:autoSpaceDN/>
      <w:adjustRightInd/>
    </w:pPr>
    <w:rPr>
      <w:rFonts w:ascii="Times New Roman" w:eastAsia="SimSun" w:hAnsi="Times New Roman" w:cs="Times New Roman"/>
      <w:lang w:eastAsia="zh-CN"/>
    </w:rPr>
  </w:style>
  <w:style w:type="character" w:customStyle="1" w:styleId="112">
    <w:name w:val="Заголовок 1 Знак1"/>
    <w:aliases w:val="Заголовок 1 Знак Знак1"/>
    <w:rsid w:val="008B21EC"/>
    <w:rPr>
      <w:b/>
      <w:sz w:val="24"/>
      <w:lang w:val="ru-RU" w:eastAsia="ru-RU" w:bidi="ar-SA"/>
    </w:rPr>
  </w:style>
  <w:style w:type="paragraph" w:styleId="2">
    <w:name w:val="List Number 2"/>
    <w:basedOn w:val="a0"/>
    <w:rsid w:val="008B21EC"/>
    <w:pPr>
      <w:widowControl/>
      <w:numPr>
        <w:numId w:val="9"/>
      </w:numPr>
      <w:autoSpaceDE/>
      <w:autoSpaceDN/>
      <w:adjustRightInd/>
    </w:pPr>
    <w:rPr>
      <w:rFonts w:ascii="Times New Roman" w:eastAsia="SimSun" w:hAnsi="Times New Roman" w:cs="Times New Roman"/>
      <w:sz w:val="28"/>
      <w:lang w:eastAsia="zh-CN"/>
    </w:rPr>
  </w:style>
  <w:style w:type="numbering" w:styleId="111111">
    <w:name w:val="Outline List 2"/>
    <w:basedOn w:val="a3"/>
    <w:rsid w:val="008B21EC"/>
    <w:pPr>
      <w:numPr>
        <w:numId w:val="8"/>
      </w:numPr>
    </w:pPr>
  </w:style>
  <w:style w:type="paragraph" w:customStyle="1" w:styleId="ConsNonformat">
    <w:name w:val="ConsNonformat"/>
    <w:rsid w:val="008B21EC"/>
    <w:pPr>
      <w:widowControl w:val="0"/>
      <w:autoSpaceDE w:val="0"/>
      <w:autoSpaceDN w:val="0"/>
      <w:adjustRightInd w:val="0"/>
      <w:ind w:right="19772" w:firstLine="709"/>
      <w:jc w:val="both"/>
    </w:pPr>
    <w:rPr>
      <w:rFonts w:ascii="Courier New" w:eastAsia="SimSun" w:hAnsi="Courier New" w:cs="Courier New"/>
      <w:lang w:eastAsia="zh-CN"/>
    </w:rPr>
  </w:style>
  <w:style w:type="paragraph" w:customStyle="1" w:styleId="ConsCell">
    <w:name w:val="ConsCell"/>
    <w:rsid w:val="008B21EC"/>
    <w:pPr>
      <w:widowControl w:val="0"/>
      <w:autoSpaceDE w:val="0"/>
      <w:autoSpaceDN w:val="0"/>
      <w:adjustRightInd w:val="0"/>
      <w:ind w:right="19772" w:firstLine="709"/>
      <w:jc w:val="both"/>
    </w:pPr>
    <w:rPr>
      <w:rFonts w:ascii="Arial" w:eastAsia="SimSun" w:hAnsi="Arial" w:cs="Arial"/>
      <w:lang w:eastAsia="zh-CN"/>
    </w:rPr>
  </w:style>
  <w:style w:type="paragraph" w:customStyle="1" w:styleId="ConsDocList">
    <w:name w:val="ConsDocList"/>
    <w:rsid w:val="008B21EC"/>
    <w:pPr>
      <w:widowControl w:val="0"/>
      <w:autoSpaceDE w:val="0"/>
      <w:autoSpaceDN w:val="0"/>
      <w:adjustRightInd w:val="0"/>
      <w:ind w:right="19772" w:firstLine="709"/>
      <w:jc w:val="both"/>
    </w:pPr>
    <w:rPr>
      <w:rFonts w:ascii="Courier New" w:eastAsia="SimSun" w:hAnsi="Courier New" w:cs="Courier New"/>
      <w:lang w:eastAsia="zh-CN"/>
    </w:rPr>
  </w:style>
  <w:style w:type="paragraph" w:customStyle="1" w:styleId="--">
    <w:name w:val="- СТРАНИЦА -"/>
    <w:rsid w:val="008B21EC"/>
    <w:pPr>
      <w:ind w:firstLine="709"/>
      <w:jc w:val="both"/>
    </w:pPr>
    <w:rPr>
      <w:rFonts w:ascii="Times New Roman" w:hAnsi="Times New Roman" w:cs="Times New Roman"/>
    </w:rPr>
  </w:style>
  <w:style w:type="paragraph" w:customStyle="1" w:styleId="afffffe">
    <w:name w:val="Îáû÷íûé"/>
    <w:rsid w:val="008B21EC"/>
    <w:pPr>
      <w:ind w:firstLine="709"/>
      <w:jc w:val="both"/>
    </w:pPr>
    <w:rPr>
      <w:rFonts w:ascii="Times New Roman" w:hAnsi="Times New Roman" w:cs="Times New Roman"/>
      <w:lang w:val="en-US"/>
    </w:rPr>
  </w:style>
  <w:style w:type="paragraph" w:styleId="affffff">
    <w:name w:val="Block Text"/>
    <w:basedOn w:val="a0"/>
    <w:rsid w:val="008B21EC"/>
    <w:pPr>
      <w:widowControl/>
      <w:tabs>
        <w:tab w:val="left" w:pos="10440"/>
      </w:tabs>
      <w:autoSpaceDE/>
      <w:autoSpaceDN/>
      <w:adjustRightInd/>
      <w:spacing w:before="120"/>
      <w:ind w:left="360" w:right="333" w:firstLine="709"/>
    </w:pPr>
    <w:rPr>
      <w:rFonts w:ascii="Times New Roman" w:hAnsi="Times New Roman" w:cs="Times New Roman"/>
      <w:b/>
      <w:bCs/>
    </w:rPr>
  </w:style>
  <w:style w:type="character" w:customStyle="1" w:styleId="17">
    <w:name w:val="Заголовок 1 Знак Знак"/>
    <w:rsid w:val="008B21EC"/>
    <w:rPr>
      <w:b/>
      <w:bCs/>
      <w:sz w:val="28"/>
      <w:szCs w:val="28"/>
      <w:lang w:val="ru-RU" w:eastAsia="ru-RU" w:bidi="ar-SA"/>
    </w:rPr>
  </w:style>
  <w:style w:type="character" w:styleId="affffff0">
    <w:name w:val="Emphasis"/>
    <w:qFormat/>
    <w:rsid w:val="008B21EC"/>
    <w:rPr>
      <w:i/>
      <w:iCs/>
    </w:rPr>
  </w:style>
  <w:style w:type="paragraph" w:customStyle="1" w:styleId="ConsPlusTitle">
    <w:name w:val="ConsPlusTitle"/>
    <w:uiPriority w:val="99"/>
    <w:rsid w:val="008B21EC"/>
    <w:pPr>
      <w:autoSpaceDE w:val="0"/>
      <w:autoSpaceDN w:val="0"/>
      <w:adjustRightInd w:val="0"/>
      <w:ind w:firstLine="709"/>
      <w:jc w:val="both"/>
    </w:pPr>
    <w:rPr>
      <w:rFonts w:ascii="Arial" w:hAnsi="Arial" w:cs="Arial"/>
      <w:b/>
      <w:bCs/>
    </w:rPr>
  </w:style>
  <w:style w:type="paragraph" w:customStyle="1" w:styleId="18">
    <w:name w:val="текст 1"/>
    <w:basedOn w:val="a0"/>
    <w:next w:val="a0"/>
    <w:rsid w:val="008B21EC"/>
    <w:pPr>
      <w:widowControl/>
      <w:autoSpaceDE/>
      <w:autoSpaceDN/>
      <w:adjustRightInd/>
      <w:ind w:firstLine="540"/>
    </w:pPr>
    <w:rPr>
      <w:rFonts w:ascii="Times New Roman" w:hAnsi="Times New Roman" w:cs="Times New Roman"/>
      <w:sz w:val="20"/>
    </w:rPr>
  </w:style>
  <w:style w:type="paragraph" w:customStyle="1" w:styleId="S">
    <w:name w:val="S_Титульный"/>
    <w:basedOn w:val="a0"/>
    <w:rsid w:val="008B21EC"/>
    <w:pPr>
      <w:widowControl/>
      <w:autoSpaceDE/>
      <w:autoSpaceDN/>
      <w:adjustRightInd/>
      <w:spacing w:line="360" w:lineRule="auto"/>
      <w:ind w:left="3060" w:firstLine="709"/>
      <w:jc w:val="right"/>
    </w:pPr>
    <w:rPr>
      <w:rFonts w:ascii="Times New Roman" w:hAnsi="Times New Roman" w:cs="Times New Roman"/>
      <w:b/>
      <w:caps/>
    </w:rPr>
  </w:style>
  <w:style w:type="paragraph" w:customStyle="1" w:styleId="affffff1">
    <w:name w:val="Таблица"/>
    <w:basedOn w:val="a0"/>
    <w:rsid w:val="008B21EC"/>
    <w:pPr>
      <w:widowControl/>
      <w:autoSpaceDE/>
      <w:autoSpaceDN/>
      <w:adjustRightInd/>
      <w:ind w:firstLine="709"/>
    </w:pPr>
    <w:rPr>
      <w:rFonts w:ascii="Times New Roman" w:hAnsi="Times New Roman" w:cs="Times New Roman"/>
    </w:rPr>
  </w:style>
  <w:style w:type="paragraph" w:styleId="affffff2">
    <w:name w:val="footnote text"/>
    <w:basedOn w:val="a0"/>
    <w:link w:val="affffff3"/>
    <w:rsid w:val="008B21EC"/>
    <w:pPr>
      <w:widowControl/>
      <w:autoSpaceDE/>
      <w:autoSpaceDN/>
      <w:adjustRightInd/>
      <w:ind w:firstLine="709"/>
    </w:pPr>
    <w:rPr>
      <w:rFonts w:ascii="Times New Roman" w:hAnsi="Times New Roman" w:cs="Times New Roman"/>
      <w:sz w:val="20"/>
      <w:szCs w:val="20"/>
    </w:rPr>
  </w:style>
  <w:style w:type="character" w:customStyle="1" w:styleId="affffff3">
    <w:name w:val="Текст сноски Знак"/>
    <w:basedOn w:val="a1"/>
    <w:link w:val="affffff2"/>
    <w:rsid w:val="008B21EC"/>
    <w:rPr>
      <w:rFonts w:ascii="Times New Roman" w:hAnsi="Times New Roman" w:cs="Times New Roman"/>
    </w:rPr>
  </w:style>
  <w:style w:type="character" w:styleId="affffff4">
    <w:name w:val="footnote reference"/>
    <w:rsid w:val="008B21EC"/>
    <w:rPr>
      <w:vertAlign w:val="superscript"/>
    </w:rPr>
  </w:style>
  <w:style w:type="character" w:styleId="affffff5">
    <w:name w:val="annotation reference"/>
    <w:rsid w:val="008B21EC"/>
    <w:rPr>
      <w:sz w:val="16"/>
      <w:szCs w:val="16"/>
    </w:rPr>
  </w:style>
  <w:style w:type="paragraph" w:styleId="affffff6">
    <w:name w:val="annotation text"/>
    <w:basedOn w:val="a0"/>
    <w:link w:val="affffff7"/>
    <w:rsid w:val="008B21EC"/>
    <w:pPr>
      <w:widowControl/>
      <w:autoSpaceDE/>
      <w:autoSpaceDN/>
      <w:adjustRightInd/>
      <w:ind w:firstLine="709"/>
    </w:pPr>
    <w:rPr>
      <w:rFonts w:ascii="Times New Roman" w:eastAsia="SimSun" w:hAnsi="Times New Roman" w:cs="Times New Roman"/>
      <w:sz w:val="20"/>
      <w:szCs w:val="20"/>
      <w:lang w:eastAsia="zh-CN"/>
    </w:rPr>
  </w:style>
  <w:style w:type="character" w:customStyle="1" w:styleId="affffff7">
    <w:name w:val="Текст примечания Знак"/>
    <w:basedOn w:val="a1"/>
    <w:link w:val="affffff6"/>
    <w:rsid w:val="008B21EC"/>
    <w:rPr>
      <w:rFonts w:ascii="Times New Roman" w:eastAsia="SimSun" w:hAnsi="Times New Roman" w:cs="Times New Roman"/>
      <w:lang w:eastAsia="zh-CN"/>
    </w:rPr>
  </w:style>
  <w:style w:type="paragraph" w:styleId="affffff8">
    <w:name w:val="annotation subject"/>
    <w:basedOn w:val="affffff6"/>
    <w:next w:val="affffff6"/>
    <w:link w:val="affffff9"/>
    <w:rsid w:val="008B21EC"/>
    <w:rPr>
      <w:b/>
      <w:bCs/>
    </w:rPr>
  </w:style>
  <w:style w:type="character" w:customStyle="1" w:styleId="affffff9">
    <w:name w:val="Тема примечания Знак"/>
    <w:basedOn w:val="affffff7"/>
    <w:link w:val="affffff8"/>
    <w:rsid w:val="008B21EC"/>
    <w:rPr>
      <w:b/>
      <w:bCs/>
    </w:rPr>
  </w:style>
  <w:style w:type="paragraph" w:customStyle="1" w:styleId="19">
    <w:name w:val="Текст1"/>
    <w:basedOn w:val="a0"/>
    <w:rsid w:val="008B21EC"/>
    <w:pPr>
      <w:widowControl/>
      <w:suppressAutoHyphens/>
      <w:autoSpaceDE/>
      <w:autoSpaceDN/>
      <w:adjustRightInd/>
      <w:ind w:firstLine="709"/>
    </w:pPr>
    <w:rPr>
      <w:rFonts w:ascii="Courier New" w:hAnsi="Courier New" w:cs="Courier New"/>
      <w:sz w:val="20"/>
      <w:szCs w:val="20"/>
      <w:lang w:eastAsia="ar-SA"/>
    </w:rPr>
  </w:style>
  <w:style w:type="paragraph" w:customStyle="1" w:styleId="nienie">
    <w:name w:val="nienie"/>
    <w:basedOn w:val="a0"/>
    <w:rsid w:val="008B21EC"/>
    <w:pPr>
      <w:keepLines/>
      <w:autoSpaceDE/>
      <w:autoSpaceDN/>
      <w:adjustRightInd/>
      <w:ind w:left="709" w:hanging="284"/>
    </w:pPr>
    <w:rPr>
      <w:rFonts w:ascii="Peterburg" w:hAnsi="Peterburg" w:cs="Peterburg"/>
    </w:rPr>
  </w:style>
  <w:style w:type="paragraph" w:customStyle="1" w:styleId="Iauiue">
    <w:name w:val="Iau?iue"/>
    <w:rsid w:val="008B21EC"/>
    <w:pPr>
      <w:widowControl w:val="0"/>
      <w:ind w:firstLine="709"/>
      <w:jc w:val="both"/>
    </w:pPr>
    <w:rPr>
      <w:rFonts w:ascii="Times New Roman" w:hAnsi="Times New Roman" w:cs="Times New Roman"/>
    </w:rPr>
  </w:style>
  <w:style w:type="paragraph" w:customStyle="1" w:styleId="affffffa">
    <w:name w:val="основной"/>
    <w:basedOn w:val="a0"/>
    <w:rsid w:val="008B21EC"/>
    <w:pPr>
      <w:keepNext/>
      <w:widowControl/>
      <w:autoSpaceDE/>
      <w:autoSpaceDN/>
      <w:adjustRightInd/>
      <w:ind w:firstLine="709"/>
    </w:pPr>
    <w:rPr>
      <w:rFonts w:ascii="Times New Roman" w:hAnsi="Times New Roman" w:cs="Times New Roman"/>
    </w:rPr>
  </w:style>
  <w:style w:type="paragraph" w:customStyle="1" w:styleId="28">
    <w:name w:val="Îñíîâíîé òåêñò 2"/>
    <w:basedOn w:val="afffffe"/>
    <w:rsid w:val="008B21EC"/>
    <w:pPr>
      <w:widowControl w:val="0"/>
      <w:suppressAutoHyphens/>
      <w:ind w:firstLine="720"/>
    </w:pPr>
    <w:rPr>
      <w:rFonts w:eastAsia="Arial"/>
      <w:b/>
      <w:bCs/>
      <w:color w:val="000000"/>
      <w:sz w:val="24"/>
      <w:szCs w:val="24"/>
      <w:lang w:eastAsia="ar-SA"/>
    </w:rPr>
  </w:style>
  <w:style w:type="paragraph" w:styleId="35">
    <w:name w:val="toc 3"/>
    <w:basedOn w:val="a0"/>
    <w:next w:val="a0"/>
    <w:autoRedefine/>
    <w:uiPriority w:val="39"/>
    <w:rsid w:val="008B21EC"/>
    <w:pPr>
      <w:widowControl/>
      <w:autoSpaceDE/>
      <w:autoSpaceDN/>
      <w:adjustRightInd/>
      <w:ind w:left="480" w:firstLine="709"/>
    </w:pPr>
    <w:rPr>
      <w:rFonts w:ascii="Times New Roman" w:eastAsia="SimSun" w:hAnsi="Times New Roman" w:cs="Times New Roman"/>
      <w:lang w:eastAsia="zh-CN"/>
    </w:rPr>
  </w:style>
  <w:style w:type="paragraph" w:styleId="41">
    <w:name w:val="toc 4"/>
    <w:basedOn w:val="a0"/>
    <w:next w:val="a0"/>
    <w:autoRedefine/>
    <w:uiPriority w:val="39"/>
    <w:rsid w:val="008B21EC"/>
    <w:pPr>
      <w:widowControl/>
      <w:autoSpaceDE/>
      <w:autoSpaceDN/>
      <w:adjustRightInd/>
      <w:ind w:left="720" w:firstLine="709"/>
    </w:pPr>
    <w:rPr>
      <w:rFonts w:ascii="Times New Roman" w:eastAsia="SimSun" w:hAnsi="Times New Roman" w:cs="Times New Roman"/>
      <w:lang w:eastAsia="zh-CN"/>
    </w:rPr>
  </w:style>
  <w:style w:type="paragraph" w:styleId="51">
    <w:name w:val="toc 5"/>
    <w:basedOn w:val="a0"/>
    <w:next w:val="a0"/>
    <w:autoRedefine/>
    <w:uiPriority w:val="39"/>
    <w:unhideWhenUsed/>
    <w:rsid w:val="008B21EC"/>
    <w:pPr>
      <w:widowControl/>
      <w:autoSpaceDE/>
      <w:autoSpaceDN/>
      <w:adjustRightInd/>
      <w:spacing w:after="100"/>
      <w:ind w:left="880" w:firstLine="709"/>
    </w:pPr>
    <w:rPr>
      <w:rFonts w:ascii="Calibri" w:hAnsi="Calibri" w:cs="Times New Roman"/>
      <w:sz w:val="22"/>
      <w:szCs w:val="22"/>
    </w:rPr>
  </w:style>
  <w:style w:type="paragraph" w:styleId="61">
    <w:name w:val="toc 6"/>
    <w:basedOn w:val="a0"/>
    <w:next w:val="a0"/>
    <w:autoRedefine/>
    <w:uiPriority w:val="39"/>
    <w:unhideWhenUsed/>
    <w:rsid w:val="008B21EC"/>
    <w:pPr>
      <w:widowControl/>
      <w:autoSpaceDE/>
      <w:autoSpaceDN/>
      <w:adjustRightInd/>
      <w:spacing w:after="100"/>
      <w:ind w:left="1100" w:firstLine="709"/>
    </w:pPr>
    <w:rPr>
      <w:rFonts w:ascii="Calibri" w:hAnsi="Calibri" w:cs="Times New Roman"/>
      <w:sz w:val="22"/>
      <w:szCs w:val="22"/>
    </w:rPr>
  </w:style>
  <w:style w:type="paragraph" w:styleId="71">
    <w:name w:val="toc 7"/>
    <w:basedOn w:val="a0"/>
    <w:next w:val="a0"/>
    <w:autoRedefine/>
    <w:uiPriority w:val="39"/>
    <w:unhideWhenUsed/>
    <w:rsid w:val="008B21EC"/>
    <w:pPr>
      <w:widowControl/>
      <w:autoSpaceDE/>
      <w:autoSpaceDN/>
      <w:adjustRightInd/>
      <w:spacing w:after="100"/>
      <w:ind w:left="1320" w:firstLine="709"/>
    </w:pPr>
    <w:rPr>
      <w:rFonts w:ascii="Calibri" w:hAnsi="Calibri" w:cs="Times New Roman"/>
      <w:sz w:val="22"/>
      <w:szCs w:val="22"/>
    </w:rPr>
  </w:style>
  <w:style w:type="paragraph" w:styleId="81">
    <w:name w:val="toc 8"/>
    <w:basedOn w:val="a0"/>
    <w:next w:val="a0"/>
    <w:autoRedefine/>
    <w:uiPriority w:val="39"/>
    <w:unhideWhenUsed/>
    <w:rsid w:val="008B21EC"/>
    <w:pPr>
      <w:widowControl/>
      <w:autoSpaceDE/>
      <w:autoSpaceDN/>
      <w:adjustRightInd/>
      <w:spacing w:after="100"/>
      <w:ind w:left="1540" w:firstLine="709"/>
    </w:pPr>
    <w:rPr>
      <w:rFonts w:ascii="Calibri" w:hAnsi="Calibri" w:cs="Times New Roman"/>
      <w:sz w:val="22"/>
      <w:szCs w:val="22"/>
    </w:rPr>
  </w:style>
  <w:style w:type="paragraph" w:styleId="91">
    <w:name w:val="toc 9"/>
    <w:basedOn w:val="a0"/>
    <w:next w:val="a0"/>
    <w:autoRedefine/>
    <w:uiPriority w:val="39"/>
    <w:unhideWhenUsed/>
    <w:rsid w:val="008B21EC"/>
    <w:pPr>
      <w:widowControl/>
      <w:autoSpaceDE/>
      <w:autoSpaceDN/>
      <w:adjustRightInd/>
      <w:spacing w:after="100"/>
      <w:ind w:left="1760" w:firstLine="709"/>
    </w:pPr>
    <w:rPr>
      <w:rFonts w:ascii="Calibri" w:hAnsi="Calibri" w:cs="Times New Roman"/>
      <w:sz w:val="22"/>
      <w:szCs w:val="22"/>
    </w:rPr>
  </w:style>
  <w:style w:type="character" w:customStyle="1" w:styleId="29">
    <w:name w:val="Основной шрифт абзаца2"/>
    <w:rsid w:val="008B21EC"/>
  </w:style>
  <w:style w:type="paragraph" w:customStyle="1" w:styleId="36">
    <w:name w:val="Обычный3"/>
    <w:rsid w:val="008B21EC"/>
    <w:pPr>
      <w:widowControl w:val="0"/>
      <w:suppressAutoHyphens/>
      <w:spacing w:line="100" w:lineRule="atLeast"/>
      <w:ind w:firstLine="709"/>
      <w:jc w:val="both"/>
    </w:pPr>
    <w:rPr>
      <w:rFonts w:ascii="Times New Roman" w:eastAsia="Arial Unicode MS" w:hAnsi="Times New Roman" w:cs="Times New Roman"/>
      <w:sz w:val="24"/>
      <w:szCs w:val="24"/>
      <w:lang w:eastAsia="ar-SA"/>
    </w:rPr>
  </w:style>
  <w:style w:type="paragraph" w:customStyle="1" w:styleId="210">
    <w:name w:val="Основной текст 21"/>
    <w:basedOn w:val="36"/>
    <w:rsid w:val="008B21EC"/>
    <w:pPr>
      <w:spacing w:after="120" w:line="480" w:lineRule="auto"/>
    </w:pPr>
  </w:style>
  <w:style w:type="character" w:customStyle="1" w:styleId="apple-converted-space">
    <w:name w:val="apple-converted-space"/>
    <w:rsid w:val="008B21EC"/>
  </w:style>
  <w:style w:type="character" w:styleId="affffffb">
    <w:name w:val="Strong"/>
    <w:qFormat/>
    <w:rsid w:val="008B21EC"/>
    <w:rPr>
      <w:b/>
      <w:bCs/>
    </w:rPr>
  </w:style>
  <w:style w:type="character" w:customStyle="1" w:styleId="highlight">
    <w:name w:val="highlight"/>
    <w:rsid w:val="008B21EC"/>
  </w:style>
  <w:style w:type="paragraph" w:customStyle="1" w:styleId="affffffc">
    <w:name w:val="Новый абзац"/>
    <w:basedOn w:val="a0"/>
    <w:link w:val="2a"/>
    <w:rsid w:val="008B21EC"/>
    <w:pPr>
      <w:widowControl/>
      <w:autoSpaceDE/>
      <w:autoSpaceDN/>
      <w:adjustRightInd/>
      <w:spacing w:line="360" w:lineRule="auto"/>
      <w:ind w:firstLine="567"/>
    </w:pPr>
    <w:rPr>
      <w:rFonts w:cs="Times New Roman"/>
      <w:szCs w:val="20"/>
      <w:lang w:eastAsia="en-US"/>
    </w:rPr>
  </w:style>
  <w:style w:type="character" w:customStyle="1" w:styleId="2a">
    <w:name w:val="Новый абзац Знак2"/>
    <w:link w:val="affffffc"/>
    <w:rsid w:val="008B21EC"/>
    <w:rPr>
      <w:rFonts w:ascii="Arial" w:hAnsi="Arial" w:cs="Times New Roman"/>
      <w:sz w:val="24"/>
      <w:lang w:eastAsia="en-US"/>
    </w:rPr>
  </w:style>
  <w:style w:type="paragraph" w:customStyle="1" w:styleId="affffffd">
    <w:name w:val="Стандартный"/>
    <w:basedOn w:val="a0"/>
    <w:link w:val="affffffe"/>
    <w:qFormat/>
    <w:rsid w:val="008B21EC"/>
    <w:pPr>
      <w:widowControl/>
      <w:autoSpaceDE/>
      <w:autoSpaceDN/>
      <w:adjustRightInd/>
      <w:spacing w:line="360" w:lineRule="auto"/>
      <w:ind w:firstLine="851"/>
    </w:pPr>
    <w:rPr>
      <w:rFonts w:cs="Times New Roman"/>
      <w:szCs w:val="20"/>
      <w:lang w:eastAsia="en-US"/>
    </w:rPr>
  </w:style>
  <w:style w:type="character" w:customStyle="1" w:styleId="affffffe">
    <w:name w:val="Стандартный Знак"/>
    <w:link w:val="affffffd"/>
    <w:rsid w:val="008B21EC"/>
    <w:rPr>
      <w:rFonts w:ascii="Arial" w:hAnsi="Arial" w:cs="Times New Roman"/>
      <w:sz w:val="24"/>
      <w:lang w:eastAsia="en-US"/>
    </w:rPr>
  </w:style>
  <w:style w:type="paragraph" w:customStyle="1" w:styleId="Default">
    <w:name w:val="Default"/>
    <w:rsid w:val="008B21EC"/>
    <w:pPr>
      <w:autoSpaceDE w:val="0"/>
      <w:autoSpaceDN w:val="0"/>
      <w:adjustRightInd w:val="0"/>
      <w:ind w:firstLine="709"/>
      <w:jc w:val="both"/>
    </w:pPr>
    <w:rPr>
      <w:rFonts w:ascii="Times New Roman" w:eastAsiaTheme="minorHAnsi" w:hAnsi="Times New Roman" w:cs="Times New Roman"/>
      <w:color w:val="000000"/>
      <w:sz w:val="24"/>
      <w:szCs w:val="24"/>
      <w:lang w:eastAsia="en-US"/>
    </w:rPr>
  </w:style>
  <w:style w:type="paragraph" w:customStyle="1" w:styleId="western">
    <w:name w:val="western"/>
    <w:basedOn w:val="a0"/>
    <w:rsid w:val="008B21EC"/>
    <w:pPr>
      <w:widowControl/>
      <w:autoSpaceDE/>
      <w:autoSpaceDN/>
      <w:adjustRightInd/>
      <w:spacing w:before="100" w:beforeAutospacing="1" w:after="119"/>
      <w:ind w:firstLine="0"/>
      <w:jc w:val="left"/>
    </w:pPr>
    <w:rPr>
      <w:rFonts w:ascii="Times New Roman" w:hAnsi="Times New Roman" w:cs="Times New Roman"/>
      <w:sz w:val="20"/>
      <w:szCs w:val="20"/>
    </w:rPr>
  </w:style>
  <w:style w:type="paragraph" w:customStyle="1" w:styleId="113">
    <w:name w:val="Основной текст с отступом11"/>
    <w:basedOn w:val="a0"/>
    <w:rsid w:val="008B21EC"/>
    <w:pPr>
      <w:keepLines/>
      <w:suppressAutoHyphens/>
      <w:overflowPunct w:val="0"/>
      <w:autoSpaceDN/>
      <w:adjustRightInd/>
      <w:spacing w:line="320" w:lineRule="atLeast"/>
      <w:ind w:firstLine="709"/>
    </w:pPr>
    <w:rPr>
      <w:rFonts w:ascii="Times New Roman" w:hAnsi="Times New Roman" w:cs="Times New Roman"/>
      <w:sz w:val="28"/>
      <w:szCs w:val="28"/>
      <w:lang w:eastAsia="ar-SA"/>
    </w:rPr>
  </w:style>
  <w:style w:type="paragraph" w:customStyle="1" w:styleId="headertext">
    <w:name w:val="headertext"/>
    <w:basedOn w:val="a0"/>
    <w:rsid w:val="008B21EC"/>
    <w:pPr>
      <w:widowControl/>
      <w:autoSpaceDE/>
      <w:autoSpaceDN/>
      <w:adjustRightInd/>
      <w:spacing w:before="100" w:beforeAutospacing="1" w:after="100" w:afterAutospacing="1"/>
      <w:ind w:firstLine="0"/>
      <w:jc w:val="left"/>
    </w:pPr>
    <w:rPr>
      <w:rFonts w:ascii="Times New Roman" w:hAnsi="Times New Roman" w:cs="Times New Roman"/>
    </w:rPr>
  </w:style>
  <w:style w:type="character" w:styleId="afffffff">
    <w:name w:val="FollowedHyperlink"/>
    <w:basedOn w:val="a1"/>
    <w:uiPriority w:val="99"/>
    <w:semiHidden/>
    <w:unhideWhenUsed/>
    <w:rsid w:val="008B21EC"/>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560336617">
      <w:bodyDiv w:val="1"/>
      <w:marLeft w:val="0"/>
      <w:marRight w:val="0"/>
      <w:marTop w:val="0"/>
      <w:marBottom w:val="0"/>
      <w:divBdr>
        <w:top w:val="none" w:sz="0" w:space="0" w:color="auto"/>
        <w:left w:val="none" w:sz="0" w:space="0" w:color="auto"/>
        <w:bottom w:val="none" w:sz="0" w:space="0" w:color="auto"/>
        <w:right w:val="none" w:sz="0" w:space="0" w:color="auto"/>
      </w:divBdr>
    </w:div>
    <w:div w:id="1255701153">
      <w:bodyDiv w:val="1"/>
      <w:marLeft w:val="0"/>
      <w:marRight w:val="0"/>
      <w:marTop w:val="0"/>
      <w:marBottom w:val="0"/>
      <w:divBdr>
        <w:top w:val="none" w:sz="0" w:space="0" w:color="auto"/>
        <w:left w:val="none" w:sz="0" w:space="0" w:color="auto"/>
        <w:bottom w:val="none" w:sz="0" w:space="0" w:color="auto"/>
        <w:right w:val="none" w:sz="0" w:space="0" w:color="auto"/>
      </w:divBdr>
    </w:div>
    <w:div w:id="1379431946">
      <w:bodyDiv w:val="1"/>
      <w:marLeft w:val="0"/>
      <w:marRight w:val="0"/>
      <w:marTop w:val="0"/>
      <w:marBottom w:val="0"/>
      <w:divBdr>
        <w:top w:val="none" w:sz="0" w:space="0" w:color="auto"/>
        <w:left w:val="none" w:sz="0" w:space="0" w:color="auto"/>
        <w:bottom w:val="none" w:sz="0" w:space="0" w:color="auto"/>
        <w:right w:val="none" w:sz="0" w:space="0" w:color="auto"/>
      </w:divBdr>
    </w:div>
    <w:div w:id="1672954124">
      <w:bodyDiv w:val="1"/>
      <w:marLeft w:val="0"/>
      <w:marRight w:val="0"/>
      <w:marTop w:val="0"/>
      <w:marBottom w:val="0"/>
      <w:divBdr>
        <w:top w:val="none" w:sz="0" w:space="0" w:color="auto"/>
        <w:left w:val="none" w:sz="0" w:space="0" w:color="auto"/>
        <w:bottom w:val="none" w:sz="0" w:space="0" w:color="auto"/>
        <w:right w:val="none" w:sz="0" w:space="0" w:color="auto"/>
      </w:divBdr>
    </w:div>
    <w:div w:id="179309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consultant.ru/document/cons_doc_LAW_330961/c1c2bfc679fb74ed4c4da6be176c8d5a7da42c49/" TargetMode="External"/><Relationship Id="rId21" Type="http://schemas.openxmlformats.org/officeDocument/2006/relationships/hyperlink" Target="http://www.consultant.ru/document/cons_doc_LAW_330961/c1c2bfc679fb74ed4c4da6be176c8d5a7da42c49/" TargetMode="External"/><Relationship Id="rId34" Type="http://schemas.openxmlformats.org/officeDocument/2006/relationships/hyperlink" Target="consultantplus://offline/ref=257121AE13025CD72B5A9464A2F9210E4A45391FB9A9EB2F8AEDDBF33F4053255008B60B16B0WEJ" TargetMode="External"/><Relationship Id="rId42" Type="http://schemas.openxmlformats.org/officeDocument/2006/relationships/hyperlink" Target="http://www.consultant.ru/document/cons_doc_LAW_301011/570afc6feff03328459242886307d6aebe1ccb6b/" TargetMode="External"/><Relationship Id="rId47" Type="http://schemas.openxmlformats.org/officeDocument/2006/relationships/hyperlink" Target="http://www.consultant.ru/document/cons_doc_LAW_301011/fe0cad704c69e3b97bf615f0437ecf1996a57677/" TargetMode="External"/><Relationship Id="rId50" Type="http://schemas.openxmlformats.org/officeDocument/2006/relationships/hyperlink" Target="http://www.consultant.ru/document/cons_doc_LAW_301011/fe0cad704c69e3b97bf615f0437ecf1996a57677/" TargetMode="External"/><Relationship Id="rId55" Type="http://schemas.openxmlformats.org/officeDocument/2006/relationships/hyperlink" Target="http://www.consultant.ru/document/cons_doc_LAW_301011/fe0cad704c69e3b97bf615f0437ecf1996a57677/" TargetMode="External"/><Relationship Id="rId63" Type="http://schemas.openxmlformats.org/officeDocument/2006/relationships/hyperlink" Target="http://www.consultant.ru/document/cons_doc_LAW_301011/fe0cad704c69e3b97bf615f0437ecf1996a57677/" TargetMode="External"/><Relationship Id="rId68" Type="http://schemas.openxmlformats.org/officeDocument/2006/relationships/hyperlink" Target="http://www.consultant.ru/document/cons_doc_LAW_301011/fe0cad704c69e3b97bf615f0437ecf1996a57677/" TargetMode="External"/><Relationship Id="rId76" Type="http://schemas.openxmlformats.org/officeDocument/2006/relationships/hyperlink" Target="http://www.consultant.ru/document/cons_doc_LAW_307758/" TargetMode="External"/><Relationship Id="rId84" Type="http://schemas.openxmlformats.org/officeDocument/2006/relationships/hyperlink" Target="https://pro.tion.ru/wp-content/uploads/2014/09/%D0%A1%D0%B0%D0%BD%D0%9F%D0%B8%D0%9D-2.1.3.2630-10.pdf" TargetMode="External"/><Relationship Id="rId89" Type="http://schemas.openxmlformats.org/officeDocument/2006/relationships/image" Target="media/image1.emf"/><Relationship Id="rId97" Type="http://schemas.openxmlformats.org/officeDocument/2006/relationships/hyperlink" Target="consultantplus://offline/ref=8A485FBF4486AAC03135E4AA3027F0071DC6257BD26ED1A9AEA18EF4B08FF320EDC6A03FD27C1151r2o0H" TargetMode="External"/><Relationship Id="rId7" Type="http://schemas.openxmlformats.org/officeDocument/2006/relationships/endnotes" Target="endnotes.xml"/><Relationship Id="rId71" Type="http://schemas.openxmlformats.org/officeDocument/2006/relationships/hyperlink" Target="http://www.consultant.ru/document/cons_doc_LAW_301011/570afc6feff03328459242886307d6aebe1ccb6b/" TargetMode="External"/><Relationship Id="rId92" Type="http://schemas.openxmlformats.org/officeDocument/2006/relationships/hyperlink" Target="http://nordoc.ru/doc/2-2984" TargetMode="External"/><Relationship Id="rId2" Type="http://schemas.openxmlformats.org/officeDocument/2006/relationships/numbering" Target="numbering.xml"/><Relationship Id="rId16" Type="http://schemas.openxmlformats.org/officeDocument/2006/relationships/hyperlink" Target="http://www.consultant.ru/document/cons_doc_LAW_213885/" TargetMode="External"/><Relationship Id="rId29" Type="http://schemas.openxmlformats.org/officeDocument/2006/relationships/hyperlink" Target="http://www.consultant.ru/document/cons_doc_LAW_330961/c1c2bfc679fb74ed4c4da6be176c8d5a7da42c49/" TargetMode="External"/><Relationship Id="rId11" Type="http://schemas.openxmlformats.org/officeDocument/2006/relationships/hyperlink" Target="http://www.consultant.ru/document/cons_doc_LAW_330922/13631b69300af263fed375555f47edb07d187236/" TargetMode="External"/><Relationship Id="rId24" Type="http://schemas.openxmlformats.org/officeDocument/2006/relationships/hyperlink" Target="http://www.consultant.ru/document/cons_doc_LAW_330961/c1c2bfc679fb74ed4c4da6be176c8d5a7da42c49/" TargetMode="External"/><Relationship Id="rId32" Type="http://schemas.openxmlformats.org/officeDocument/2006/relationships/hyperlink" Target="consultantplus://offline/ref=257121AE13025CD72B5A9464A2F9210E4A45391FB9A9EB2F8AEDDBF33F4053255008B60E1CB0W0J" TargetMode="External"/><Relationship Id="rId37" Type="http://schemas.openxmlformats.org/officeDocument/2006/relationships/hyperlink" Target="http://www.consultant.ru/document/cons_doc_LAW_301011/570afc6feff03328459242886307d6aebe1ccb6b/" TargetMode="External"/><Relationship Id="rId40" Type="http://schemas.openxmlformats.org/officeDocument/2006/relationships/hyperlink" Target="http://www.consultant.ru/document/cons_doc_LAW_301011/570afc6feff03328459242886307d6aebe1ccb6b/" TargetMode="External"/><Relationship Id="rId45" Type="http://schemas.openxmlformats.org/officeDocument/2006/relationships/hyperlink" Target="http://www.consultant.ru/document/cons_doc_LAW_307758/" TargetMode="External"/><Relationship Id="rId53" Type="http://schemas.openxmlformats.org/officeDocument/2006/relationships/hyperlink" Target="http://www.consultant.ru/document/cons_doc_LAW_301011/fe0cad704c69e3b97bf615f0437ecf1996a57677/" TargetMode="External"/><Relationship Id="rId58" Type="http://schemas.openxmlformats.org/officeDocument/2006/relationships/hyperlink" Target="http://www.consultant.ru/document/cons_doc_LAW_301011/fe0cad704c69e3b97bf615f0437ecf1996a57677/" TargetMode="External"/><Relationship Id="rId66" Type="http://schemas.openxmlformats.org/officeDocument/2006/relationships/hyperlink" Target="http://www.consultant.ru/document/cons_doc_LAW_301011/fe0cad704c69e3b97bf615f0437ecf1996a57677/" TargetMode="External"/><Relationship Id="rId74" Type="http://schemas.openxmlformats.org/officeDocument/2006/relationships/hyperlink" Target="http://www.consultant.ru/document/cons_doc_LAW_301011/fe0cad704c69e3b97bf615f0437ecf1996a57677/" TargetMode="External"/><Relationship Id="rId79" Type="http://schemas.openxmlformats.org/officeDocument/2006/relationships/hyperlink" Target="http://www.consultant.ru/document/cons_doc_LAW_301011/fe0cad704c69e3b97bf615f0437ecf1996a57677/" TargetMode="External"/><Relationship Id="rId87" Type="http://schemas.openxmlformats.org/officeDocument/2006/relationships/hyperlink" Target="consultantplus://offline/ref=5C4208796DE6D07DDFB4DA90DFAE25D47ABB8506A5C6E7574F4823A94BEEEACF805C15C2828A43F3C7317Ax8GFG" TargetMode="External"/><Relationship Id="rId5" Type="http://schemas.openxmlformats.org/officeDocument/2006/relationships/webSettings" Target="webSettings.xml"/><Relationship Id="rId61" Type="http://schemas.openxmlformats.org/officeDocument/2006/relationships/hyperlink" Target="http://www.consultant.ru/document/cons_doc_LAW_301011/fe0cad704c69e3b97bf615f0437ecf1996a57677/" TargetMode="External"/><Relationship Id="rId82" Type="http://schemas.openxmlformats.org/officeDocument/2006/relationships/hyperlink" Target="http://www.consultant.ru/document/cons_doc_LAW_300822/f670878d88ab83726bd1804b82668b84b027802e/" TargetMode="External"/><Relationship Id="rId90" Type="http://schemas.openxmlformats.org/officeDocument/2006/relationships/image" Target="media/image2.emf"/><Relationship Id="rId95" Type="http://schemas.openxmlformats.org/officeDocument/2006/relationships/hyperlink" Target="consultantplus://offline/ref=956B261DB76EC2E40552318B079232F4044E4545172FDEF0E857C7E2813773246019F979E5BA2FZ85BF" TargetMode="External"/><Relationship Id="rId19" Type="http://schemas.openxmlformats.org/officeDocument/2006/relationships/hyperlink" Target="http://www.consultant.ru/document/cons_doc_LAW_327493/c61efa484bfc1aa0cd664f94b3f60bbc413e541b/" TargetMode="External"/><Relationship Id="rId14" Type="http://schemas.openxmlformats.org/officeDocument/2006/relationships/hyperlink" Target="http://www.consultant.ru/document/Cons_doc_LAW_304496/adbc49aaab552c55cb040636a29a905441cbe915/" TargetMode="External"/><Relationship Id="rId22" Type="http://schemas.openxmlformats.org/officeDocument/2006/relationships/hyperlink" Target="http://www.consultant.ru/document/cons_doc_LAW_330961/c1c2bfc679fb74ed4c4da6be176c8d5a7da42c49/" TargetMode="External"/><Relationship Id="rId27" Type="http://schemas.openxmlformats.org/officeDocument/2006/relationships/hyperlink" Target="http://www.consultant.ru/document/cons_doc_LAW_330961/c1c2bfc679fb74ed4c4da6be176c8d5a7da42c49/" TargetMode="External"/><Relationship Id="rId30" Type="http://schemas.openxmlformats.org/officeDocument/2006/relationships/hyperlink" Target="consultantplus://offline/ref=257121AE13025CD72B5A9464A2F9210E4A45391FB9A9EB2F8AEDDBF33F4053255008B60E1CB0W3J" TargetMode="External"/><Relationship Id="rId35" Type="http://schemas.openxmlformats.org/officeDocument/2006/relationships/hyperlink" Target="consultantplus://offline/ref=257121AE13025CD72B5A9464A2F9210E4A45391FB9A9EB2F8AEDDBF33F4053255008B60B1507FB9AB3WCJ" TargetMode="External"/><Relationship Id="rId43" Type="http://schemas.openxmlformats.org/officeDocument/2006/relationships/hyperlink" Target="http://www.consultant.ru/document/cons_doc_LAW_301011/fe0cad704c69e3b97bf615f0437ecf1996a57677/" TargetMode="External"/><Relationship Id="rId48" Type="http://schemas.openxmlformats.org/officeDocument/2006/relationships/hyperlink" Target="http://www.consultant.ru/document/cons_doc_LAW_301011/fe0cad704c69e3b97bf615f0437ecf1996a57677/" TargetMode="External"/><Relationship Id="rId56" Type="http://schemas.openxmlformats.org/officeDocument/2006/relationships/hyperlink" Target="http://www.consultant.ru/document/cons_doc_LAW_307758/" TargetMode="External"/><Relationship Id="rId64" Type="http://schemas.openxmlformats.org/officeDocument/2006/relationships/hyperlink" Target="http://www.consultant.ru/document/cons_doc_LAW_301011/fe0cad704c69e3b97bf615f0437ecf1996a57677/" TargetMode="External"/><Relationship Id="rId69" Type="http://schemas.openxmlformats.org/officeDocument/2006/relationships/hyperlink" Target="http://www.consultant.ru/document/cons_doc_LAW_301011/fe0cad704c69e3b97bf615f0437ecf1996a57677/" TargetMode="External"/><Relationship Id="rId77" Type="http://schemas.openxmlformats.org/officeDocument/2006/relationships/hyperlink" Target="http://www.consultant.ru/document/cons_doc_LAW_301011/fe0cad704c69e3b97bf615f0437ecf1996a57677/" TargetMode="External"/><Relationship Id="rId8" Type="http://schemas.openxmlformats.org/officeDocument/2006/relationships/footer" Target="footer1.xml"/><Relationship Id="rId51" Type="http://schemas.openxmlformats.org/officeDocument/2006/relationships/hyperlink" Target="http://www.consultant.ru/document/cons_doc_LAW_314821/" TargetMode="External"/><Relationship Id="rId72" Type="http://schemas.openxmlformats.org/officeDocument/2006/relationships/hyperlink" Target="http://www.consultant.ru/document/cons_doc_LAW_301011/570afc6feff03328459242886307d6aebe1ccb6b/" TargetMode="External"/><Relationship Id="rId80" Type="http://schemas.openxmlformats.org/officeDocument/2006/relationships/hyperlink" Target="http://www.consultant.ru/document/cons_doc_LAW_301011/fe0cad704c69e3b97bf615f0437ecf1996a57677/" TargetMode="External"/><Relationship Id="rId85" Type="http://schemas.openxmlformats.org/officeDocument/2006/relationships/hyperlink" Target="consultantplus://offline/ref=F549F553840E60448F83AB56A94A0592430DCA72C33BC0BEF4B7BE1022D0F2E3EFF6CAF3F4AC54E0S2A7L" TargetMode="External"/><Relationship Id="rId93" Type="http://schemas.openxmlformats.org/officeDocument/2006/relationships/hyperlink" Target="http://pravo.gov.ru/proxy/ips/?docbody=&amp;prevDoc=102349198&amp;backlink=1&amp;&amp;nd=102107048" TargetMode="External"/><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consultant.ru/document/cons_doc_LAW_330851/878fb9545863b1203029aec55b9835dbfba6db85/" TargetMode="External"/><Relationship Id="rId17" Type="http://schemas.openxmlformats.org/officeDocument/2006/relationships/hyperlink" Target="http://www.consultant.ru/document/cons_doc_LAW_327493/aa148308be3aba92d3fb3ba874adaeaa5cf33e1e/" TargetMode="External"/><Relationship Id="rId25" Type="http://schemas.openxmlformats.org/officeDocument/2006/relationships/hyperlink" Target="http://www.consultant.ru/document/cons_doc_LAW_330961/c1c2bfc679fb74ed4c4da6be176c8d5a7da42c49/" TargetMode="External"/><Relationship Id="rId33" Type="http://schemas.openxmlformats.org/officeDocument/2006/relationships/hyperlink" Target="consultantplus://offline/ref=257121AE13025CD72B5A9464A2F9210E4A45391FB9A9EB2F8AEDDBF33F4053255008B60B16B0WEJ" TargetMode="External"/><Relationship Id="rId38" Type="http://schemas.openxmlformats.org/officeDocument/2006/relationships/hyperlink" Target="http://www.consultant.ru/document/cons_doc_LAW_301011/570afc6feff03328459242886307d6aebe1ccb6b/" TargetMode="External"/><Relationship Id="rId46" Type="http://schemas.openxmlformats.org/officeDocument/2006/relationships/hyperlink" Target="http://www.consultant.ru/document/cons_doc_LAW_301011/fe0cad704c69e3b97bf615f0437ecf1996a57677/" TargetMode="External"/><Relationship Id="rId59" Type="http://schemas.openxmlformats.org/officeDocument/2006/relationships/hyperlink" Target="http://www.consultant.ru/document/cons_doc_LAW_301011/fe0cad704c69e3b97bf615f0437ecf1996a57677/" TargetMode="External"/><Relationship Id="rId67" Type="http://schemas.openxmlformats.org/officeDocument/2006/relationships/hyperlink" Target="http://www.consultant.ru/document/cons_doc_LAW_301011/fe0cad704c69e3b97bf615f0437ecf1996a57677/" TargetMode="External"/><Relationship Id="rId20" Type="http://schemas.openxmlformats.org/officeDocument/2006/relationships/hyperlink" Target="http://www.consultant.ru/document/cons_doc_LAW_330961/c1c2bfc679fb74ed4c4da6be176c8d5a7da42c49/" TargetMode="External"/><Relationship Id="rId41" Type="http://schemas.openxmlformats.org/officeDocument/2006/relationships/hyperlink" Target="http://www.consultant.ru/document/cons_doc_LAW_301011/570afc6feff03328459242886307d6aebe1ccb6b/" TargetMode="External"/><Relationship Id="rId54" Type="http://schemas.openxmlformats.org/officeDocument/2006/relationships/hyperlink" Target="http://www.consultant.ru/document/cons_doc_LAW_301011/fe0cad704c69e3b97bf615f0437ecf1996a57677/" TargetMode="External"/><Relationship Id="rId62" Type="http://schemas.openxmlformats.org/officeDocument/2006/relationships/hyperlink" Target="http://www.consultant.ru/document/cons_doc_LAW_301011/fe0cad704c69e3b97bf615f0437ecf1996a57677/" TargetMode="External"/><Relationship Id="rId70" Type="http://schemas.openxmlformats.org/officeDocument/2006/relationships/hyperlink" Target="http://www.consultant.ru/document/cons_doc_LAW_301011/fe0cad704c69e3b97bf615f0437ecf1996a57677/" TargetMode="External"/><Relationship Id="rId75" Type="http://schemas.openxmlformats.org/officeDocument/2006/relationships/hyperlink" Target="http://www.consultant.ru/document/cons_doc_LAW_301011/fe0cad704c69e3b97bf615f0437ecf1996a57677/" TargetMode="External"/><Relationship Id="rId83" Type="http://schemas.openxmlformats.org/officeDocument/2006/relationships/hyperlink" Target="https://pro.tion.ru/wp-content/uploads/2014/09/SP_118.pdf" TargetMode="External"/><Relationship Id="rId88" Type="http://schemas.openxmlformats.org/officeDocument/2006/relationships/hyperlink" Target="consultantplus://offline/ref=5C4208796DE6D07DDFB4DA90DFAE25D47ABB8506A5C6E7574F4823A94BEEEACF805C15C2828A43F3C7317Ax8GFG" TargetMode="External"/><Relationship Id="rId91" Type="http://schemas.openxmlformats.org/officeDocument/2006/relationships/image" Target="media/image3.emf"/><Relationship Id="rId96" Type="http://schemas.openxmlformats.org/officeDocument/2006/relationships/hyperlink" Target="consultantplus://offline/ref=956B261DB76EC2E40552318B079232F40D4A414A122783FAE00ECBE086Z358F"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consultant.ru/document/cons_doc_LAW_330961/91122874bbcf628c0e5c6bceb7fe613ee682fc73/" TargetMode="External"/><Relationship Id="rId23" Type="http://schemas.openxmlformats.org/officeDocument/2006/relationships/hyperlink" Target="http://www.consultant.ru/document/cons_doc_LAW_330961/c1c2bfc679fb74ed4c4da6be176c8d5a7da42c49/" TargetMode="External"/><Relationship Id="rId28" Type="http://schemas.openxmlformats.org/officeDocument/2006/relationships/hyperlink" Target="http://www.consultant.ru/document/cons_doc_LAW_330961/c1c2bfc679fb74ed4c4da6be176c8d5a7da42c49/" TargetMode="External"/><Relationship Id="rId36" Type="http://schemas.openxmlformats.org/officeDocument/2006/relationships/hyperlink" Target="http://www.consultant.ru/document/cons_doc_LAW_177972/" TargetMode="External"/><Relationship Id="rId49" Type="http://schemas.openxmlformats.org/officeDocument/2006/relationships/hyperlink" Target="http://www.consultant.ru/document/cons_doc_LAW_301011/fe0cad704c69e3b97bf615f0437ecf1996a57677/" TargetMode="External"/><Relationship Id="rId57" Type="http://schemas.openxmlformats.org/officeDocument/2006/relationships/hyperlink" Target="http://www.consultant.ru/document/cons_doc_LAW_301011/fe0cad704c69e3b97bf615f0437ecf1996a57677/" TargetMode="External"/><Relationship Id="rId10" Type="http://schemas.openxmlformats.org/officeDocument/2006/relationships/hyperlink" Target="consultantplus://offline/ref=F549F553840E60448F83AB56A94A0592430ECA7EC133C0BEF4B7BE1022SDA0L" TargetMode="External"/><Relationship Id="rId31" Type="http://schemas.openxmlformats.org/officeDocument/2006/relationships/hyperlink" Target="consultantplus://offline/ref=257121AE13025CD72B5A9464A2F9210E4A45391FB9A9EB2F8AEDDBF33F4053255008B60E1CB0W1J" TargetMode="External"/><Relationship Id="rId44" Type="http://schemas.openxmlformats.org/officeDocument/2006/relationships/hyperlink" Target="http://www.consultant.ru/document/cons_doc_LAW_301011/fe0cad704c69e3b97bf615f0437ecf1996a57677/" TargetMode="External"/><Relationship Id="rId52" Type="http://schemas.openxmlformats.org/officeDocument/2006/relationships/hyperlink" Target="http://www.consultant.ru/document/cons_doc_LAW_301011/fe0cad704c69e3b97bf615f0437ecf1996a57677/" TargetMode="External"/><Relationship Id="rId60" Type="http://schemas.openxmlformats.org/officeDocument/2006/relationships/hyperlink" Target="http://www.consultant.ru/document/cons_doc_LAW_301011/fe0cad704c69e3b97bf615f0437ecf1996a57677/" TargetMode="External"/><Relationship Id="rId65" Type="http://schemas.openxmlformats.org/officeDocument/2006/relationships/hyperlink" Target="http://www.consultant.ru/document/cons_doc_LAW_301011/fe0cad704c69e3b97bf615f0437ecf1996a57677/" TargetMode="External"/><Relationship Id="rId73" Type="http://schemas.openxmlformats.org/officeDocument/2006/relationships/hyperlink" Target="http://www.consultant.ru/document/cons_doc_LAW_301011/fe0cad704c69e3b97bf615f0437ecf1996a57677/" TargetMode="External"/><Relationship Id="rId78" Type="http://schemas.openxmlformats.org/officeDocument/2006/relationships/hyperlink" Target="http://www.consultant.ru/document/cons_doc_LAW_301011/fe0cad704c69e3b97bf615f0437ecf1996a57677/" TargetMode="External"/><Relationship Id="rId81" Type="http://schemas.openxmlformats.org/officeDocument/2006/relationships/hyperlink" Target="http://www.consultant.ru/document/cons_doc_LAW_301011/570afc6feff03328459242886307d6aebe1ccb6b/" TargetMode="External"/><Relationship Id="rId86" Type="http://schemas.openxmlformats.org/officeDocument/2006/relationships/hyperlink" Target="consultantplus://offline/ref=5C4208796DE6D07DDFB4DA90DFAE25D47ABB8506A5C6E7574F4823A94BEEEACF805C15C2828A43F3C7317Bx8GFG" TargetMode="External"/><Relationship Id="rId94" Type="http://schemas.openxmlformats.org/officeDocument/2006/relationships/hyperlink" Target="consultantplus://offline/ref=956B261DB76EC2E40552318B079232F40D4A414A122283FAE00ECBE086382C336750F57AZE50F" TargetMode="Externa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hyperlink" Target="http://www.consultant.ru/document/cons_doc_LAW_330961/73194ea26878281e9521d9f98ebea9e0c2a4efc5/" TargetMode="External"/><Relationship Id="rId18" Type="http://schemas.openxmlformats.org/officeDocument/2006/relationships/hyperlink" Target="http://www.consultant.ru/document/cons_doc_LAW_327493/c61efa484bfc1aa0cd664f94b3f60bbc413e541b/" TargetMode="External"/><Relationship Id="rId39" Type="http://schemas.openxmlformats.org/officeDocument/2006/relationships/hyperlink" Target="http://www.consultant.ru/document/cons_doc_LAW_301011/570afc6feff03328459242886307d6aebe1ccb6b/" TargetMode="External"/></Relationships>
</file>

<file path=word/theme/theme1.xml><?xml version="1.0" encoding="utf-8"?>
<a:theme xmlns:a="http://schemas.openxmlformats.org/drawingml/2006/main" name="Тема Office">
  <a:themeElements>
    <a:clrScheme name="Стандартная">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EC3CF7-CDB1-452D-AE1C-8DEBD5817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195</Pages>
  <Words>90485</Words>
  <Characters>515770</Characters>
  <Application>Microsoft Office Word</Application>
  <DocSecurity>0</DocSecurity>
  <Lines>4298</Lines>
  <Paragraphs>1210</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НПП "Гарант-Сервис"</Company>
  <LinksUpToDate>false</LinksUpToDate>
  <CharactersWithSpaces>605045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НПП "Гарант-Сервис"</dc:creator>
  <dc:description>Документ экспортирован из системы ГАРАНТ</dc:description>
  <cp:lastModifiedBy>Администратор</cp:lastModifiedBy>
  <cp:revision>2</cp:revision>
  <cp:lastPrinted>2017-04-28T09:58:00Z</cp:lastPrinted>
  <dcterms:created xsi:type="dcterms:W3CDTF">2020-08-09T10:26:00Z</dcterms:created>
  <dcterms:modified xsi:type="dcterms:W3CDTF">2020-08-09T10:26:00Z</dcterms:modified>
</cp:coreProperties>
</file>